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D1C4D" w:rsidRPr="007D1C4D" w:rsidRDefault="007D1C4D" w:rsidP="007D1C4D">
      <w:pPr>
        <w:widowControl w:val="0"/>
        <w:autoSpaceDE w:val="0"/>
        <w:autoSpaceDN w:val="0"/>
        <w:spacing w:before="77" w:after="0" w:line="240" w:lineRule="auto"/>
        <w:ind w:right="229"/>
        <w:jc w:val="right"/>
        <w:rPr>
          <w:rFonts w:ascii="Times New Roman" w:eastAsia="Times New Roman" w:hAnsi="Times New Roman" w:cs="Times New Roman"/>
          <w:sz w:val="24"/>
        </w:rPr>
      </w:pPr>
      <w:bookmarkStart w:id="0" w:name="11._Лит._чтение_(чеч.).-1-4_(чеч.лит.)"/>
      <w:bookmarkStart w:id="1" w:name="_GoBack"/>
      <w:bookmarkEnd w:id="0"/>
      <w:bookmarkEnd w:id="1"/>
      <w:r w:rsidRPr="007D1C4D">
        <w:rPr>
          <w:rFonts w:ascii="Times New Roman" w:eastAsia="Times New Roman" w:hAnsi="Times New Roman" w:cs="Times New Roman"/>
          <w:sz w:val="24"/>
        </w:rPr>
        <w:t>Приложение</w:t>
      </w:r>
      <w:r w:rsidRPr="007D1C4D">
        <w:rPr>
          <w:rFonts w:ascii="Times New Roman" w:eastAsia="Times New Roman" w:hAnsi="Times New Roman" w:cs="Times New Roman"/>
          <w:spacing w:val="-3"/>
          <w:sz w:val="24"/>
        </w:rPr>
        <w:t xml:space="preserve"> 5</w:t>
      </w:r>
    </w:p>
    <w:p w:rsidR="007D1C4D" w:rsidRPr="007D1C4D" w:rsidRDefault="007D1C4D" w:rsidP="007D1C4D">
      <w:pPr>
        <w:widowControl w:val="0"/>
        <w:autoSpaceDE w:val="0"/>
        <w:autoSpaceDN w:val="0"/>
        <w:spacing w:after="0" w:line="240" w:lineRule="auto"/>
        <w:rPr>
          <w:rFonts w:ascii="Times New Roman" w:eastAsia="Times New Roman" w:hAnsi="Times New Roman" w:cs="Times New Roman"/>
          <w:sz w:val="20"/>
          <w:szCs w:val="26"/>
        </w:rPr>
      </w:pPr>
    </w:p>
    <w:p w:rsidR="007D1C4D" w:rsidRPr="007D1C4D" w:rsidRDefault="007D1C4D" w:rsidP="007D1C4D">
      <w:pPr>
        <w:widowControl w:val="0"/>
        <w:autoSpaceDE w:val="0"/>
        <w:autoSpaceDN w:val="0"/>
        <w:spacing w:after="0" w:line="240" w:lineRule="auto"/>
        <w:rPr>
          <w:rFonts w:ascii="Times New Roman" w:eastAsia="Times New Roman" w:hAnsi="Times New Roman" w:cs="Times New Roman"/>
          <w:sz w:val="20"/>
          <w:szCs w:val="26"/>
        </w:rPr>
      </w:pPr>
    </w:p>
    <w:p w:rsidR="007D1C4D" w:rsidRPr="007D1C4D" w:rsidRDefault="007D1C4D" w:rsidP="007D1C4D">
      <w:pPr>
        <w:widowControl w:val="0"/>
        <w:autoSpaceDE w:val="0"/>
        <w:autoSpaceDN w:val="0"/>
        <w:spacing w:after="0" w:line="240" w:lineRule="auto"/>
        <w:rPr>
          <w:rFonts w:ascii="Times New Roman" w:eastAsia="Times New Roman" w:hAnsi="Times New Roman" w:cs="Times New Roman"/>
          <w:sz w:val="20"/>
          <w:szCs w:val="26"/>
        </w:rPr>
      </w:pPr>
    </w:p>
    <w:p w:rsidR="007D1C4D" w:rsidRPr="007D1C4D" w:rsidRDefault="007D1C4D" w:rsidP="007D1C4D">
      <w:pPr>
        <w:widowControl w:val="0"/>
        <w:autoSpaceDE w:val="0"/>
        <w:autoSpaceDN w:val="0"/>
        <w:spacing w:after="0" w:line="240" w:lineRule="auto"/>
        <w:rPr>
          <w:rFonts w:ascii="Times New Roman" w:eastAsia="Times New Roman" w:hAnsi="Times New Roman" w:cs="Times New Roman"/>
          <w:sz w:val="20"/>
          <w:szCs w:val="26"/>
        </w:rPr>
      </w:pPr>
    </w:p>
    <w:p w:rsidR="007D1C4D" w:rsidRPr="007D1C4D" w:rsidRDefault="007D1C4D" w:rsidP="007D1C4D">
      <w:pPr>
        <w:widowControl w:val="0"/>
        <w:autoSpaceDE w:val="0"/>
        <w:autoSpaceDN w:val="0"/>
        <w:spacing w:after="0" w:line="240" w:lineRule="auto"/>
        <w:rPr>
          <w:rFonts w:ascii="Times New Roman" w:eastAsia="Times New Roman" w:hAnsi="Times New Roman" w:cs="Times New Roman"/>
          <w:sz w:val="20"/>
          <w:szCs w:val="26"/>
        </w:rPr>
      </w:pPr>
    </w:p>
    <w:p w:rsidR="007D1C4D" w:rsidRPr="007D1C4D" w:rsidRDefault="007D1C4D" w:rsidP="007D1C4D">
      <w:pPr>
        <w:widowControl w:val="0"/>
        <w:autoSpaceDE w:val="0"/>
        <w:autoSpaceDN w:val="0"/>
        <w:spacing w:after="0" w:line="240" w:lineRule="auto"/>
        <w:rPr>
          <w:rFonts w:ascii="Times New Roman" w:eastAsia="Times New Roman" w:hAnsi="Times New Roman" w:cs="Times New Roman"/>
          <w:sz w:val="20"/>
          <w:szCs w:val="26"/>
        </w:rPr>
      </w:pPr>
    </w:p>
    <w:p w:rsidR="007D1C4D" w:rsidRPr="007D1C4D" w:rsidRDefault="007D1C4D" w:rsidP="007D1C4D">
      <w:pPr>
        <w:widowControl w:val="0"/>
        <w:autoSpaceDE w:val="0"/>
        <w:autoSpaceDN w:val="0"/>
        <w:spacing w:after="0" w:line="240" w:lineRule="auto"/>
        <w:rPr>
          <w:rFonts w:ascii="Times New Roman" w:eastAsia="Times New Roman" w:hAnsi="Times New Roman" w:cs="Times New Roman"/>
          <w:sz w:val="20"/>
          <w:szCs w:val="26"/>
        </w:rPr>
      </w:pPr>
    </w:p>
    <w:p w:rsidR="007D1C4D" w:rsidRPr="007D1C4D" w:rsidRDefault="007D1C4D" w:rsidP="007D1C4D">
      <w:pPr>
        <w:widowControl w:val="0"/>
        <w:autoSpaceDE w:val="0"/>
        <w:autoSpaceDN w:val="0"/>
        <w:spacing w:after="0" w:line="240" w:lineRule="auto"/>
        <w:rPr>
          <w:rFonts w:ascii="Times New Roman" w:eastAsia="Times New Roman" w:hAnsi="Times New Roman" w:cs="Times New Roman"/>
          <w:sz w:val="20"/>
          <w:szCs w:val="26"/>
        </w:rPr>
      </w:pPr>
    </w:p>
    <w:p w:rsidR="007D1C4D" w:rsidRPr="007D1C4D" w:rsidRDefault="007D1C4D" w:rsidP="007D1C4D">
      <w:pPr>
        <w:widowControl w:val="0"/>
        <w:autoSpaceDE w:val="0"/>
        <w:autoSpaceDN w:val="0"/>
        <w:spacing w:after="0" w:line="240" w:lineRule="auto"/>
        <w:rPr>
          <w:rFonts w:ascii="Times New Roman" w:eastAsia="Times New Roman" w:hAnsi="Times New Roman" w:cs="Times New Roman"/>
          <w:sz w:val="20"/>
          <w:szCs w:val="26"/>
        </w:rPr>
      </w:pPr>
    </w:p>
    <w:p w:rsidR="007D1C4D" w:rsidRPr="007D1C4D" w:rsidRDefault="007D1C4D" w:rsidP="007D1C4D">
      <w:pPr>
        <w:widowControl w:val="0"/>
        <w:autoSpaceDE w:val="0"/>
        <w:autoSpaceDN w:val="0"/>
        <w:spacing w:after="0" w:line="240" w:lineRule="auto"/>
        <w:rPr>
          <w:rFonts w:ascii="Times New Roman" w:eastAsia="Times New Roman" w:hAnsi="Times New Roman" w:cs="Times New Roman"/>
          <w:sz w:val="20"/>
          <w:szCs w:val="26"/>
        </w:rPr>
      </w:pPr>
    </w:p>
    <w:p w:rsidR="007D1C4D" w:rsidRPr="007D1C4D" w:rsidRDefault="007D1C4D" w:rsidP="007D1C4D">
      <w:pPr>
        <w:widowControl w:val="0"/>
        <w:autoSpaceDE w:val="0"/>
        <w:autoSpaceDN w:val="0"/>
        <w:spacing w:after="0" w:line="240" w:lineRule="auto"/>
        <w:rPr>
          <w:rFonts w:ascii="Times New Roman" w:eastAsia="Times New Roman" w:hAnsi="Times New Roman" w:cs="Times New Roman"/>
          <w:sz w:val="20"/>
          <w:szCs w:val="26"/>
        </w:rPr>
      </w:pPr>
    </w:p>
    <w:p w:rsidR="007D1C4D" w:rsidRPr="007D1C4D" w:rsidRDefault="007D1C4D" w:rsidP="007D1C4D">
      <w:pPr>
        <w:widowControl w:val="0"/>
        <w:autoSpaceDE w:val="0"/>
        <w:autoSpaceDN w:val="0"/>
        <w:spacing w:after="0" w:line="240" w:lineRule="auto"/>
        <w:rPr>
          <w:rFonts w:ascii="Times New Roman" w:eastAsia="Times New Roman" w:hAnsi="Times New Roman" w:cs="Times New Roman"/>
          <w:sz w:val="20"/>
          <w:szCs w:val="26"/>
        </w:rPr>
      </w:pPr>
    </w:p>
    <w:p w:rsidR="007D1C4D" w:rsidRPr="007D1C4D" w:rsidRDefault="007D1C4D" w:rsidP="007D1C4D">
      <w:pPr>
        <w:widowControl w:val="0"/>
        <w:autoSpaceDE w:val="0"/>
        <w:autoSpaceDN w:val="0"/>
        <w:spacing w:after="0" w:line="240" w:lineRule="auto"/>
        <w:rPr>
          <w:rFonts w:ascii="Times New Roman" w:eastAsia="Times New Roman" w:hAnsi="Times New Roman" w:cs="Times New Roman"/>
          <w:sz w:val="20"/>
          <w:szCs w:val="26"/>
        </w:rPr>
      </w:pPr>
    </w:p>
    <w:p w:rsidR="007D1C4D" w:rsidRPr="007D1C4D" w:rsidRDefault="007D1C4D" w:rsidP="007D1C4D">
      <w:pPr>
        <w:widowControl w:val="0"/>
        <w:autoSpaceDE w:val="0"/>
        <w:autoSpaceDN w:val="0"/>
        <w:spacing w:after="0" w:line="240" w:lineRule="auto"/>
        <w:rPr>
          <w:rFonts w:ascii="Times New Roman" w:eastAsia="Times New Roman" w:hAnsi="Times New Roman" w:cs="Times New Roman"/>
          <w:sz w:val="20"/>
          <w:szCs w:val="26"/>
        </w:rPr>
      </w:pPr>
    </w:p>
    <w:p w:rsidR="007D1C4D" w:rsidRPr="007D1C4D" w:rsidRDefault="007D1C4D" w:rsidP="007D1C4D">
      <w:pPr>
        <w:widowControl w:val="0"/>
        <w:autoSpaceDE w:val="0"/>
        <w:autoSpaceDN w:val="0"/>
        <w:spacing w:after="0" w:line="240" w:lineRule="auto"/>
        <w:rPr>
          <w:rFonts w:ascii="Times New Roman" w:eastAsia="Times New Roman" w:hAnsi="Times New Roman" w:cs="Times New Roman"/>
          <w:sz w:val="20"/>
          <w:szCs w:val="26"/>
        </w:rPr>
      </w:pPr>
    </w:p>
    <w:p w:rsidR="007D1C4D" w:rsidRPr="007D1C4D" w:rsidRDefault="007D1C4D" w:rsidP="007D1C4D">
      <w:pPr>
        <w:widowControl w:val="0"/>
        <w:autoSpaceDE w:val="0"/>
        <w:autoSpaceDN w:val="0"/>
        <w:spacing w:after="0" w:line="240" w:lineRule="auto"/>
        <w:rPr>
          <w:rFonts w:ascii="Times New Roman" w:eastAsia="Times New Roman" w:hAnsi="Times New Roman" w:cs="Times New Roman"/>
          <w:sz w:val="20"/>
          <w:szCs w:val="26"/>
        </w:rPr>
      </w:pPr>
    </w:p>
    <w:p w:rsidR="007D1C4D" w:rsidRPr="007D1C4D" w:rsidRDefault="007D1C4D" w:rsidP="007D1C4D">
      <w:pPr>
        <w:widowControl w:val="0"/>
        <w:autoSpaceDE w:val="0"/>
        <w:autoSpaceDN w:val="0"/>
        <w:spacing w:after="0" w:line="240" w:lineRule="auto"/>
        <w:rPr>
          <w:rFonts w:ascii="Times New Roman" w:eastAsia="Times New Roman" w:hAnsi="Times New Roman" w:cs="Times New Roman"/>
          <w:sz w:val="20"/>
          <w:szCs w:val="26"/>
        </w:rPr>
      </w:pPr>
    </w:p>
    <w:p w:rsidR="007D1C4D" w:rsidRPr="007D1C4D" w:rsidRDefault="007D1C4D" w:rsidP="007D1C4D">
      <w:pPr>
        <w:widowControl w:val="0"/>
        <w:autoSpaceDE w:val="0"/>
        <w:autoSpaceDN w:val="0"/>
        <w:spacing w:after="0" w:line="240" w:lineRule="auto"/>
        <w:rPr>
          <w:rFonts w:ascii="Times New Roman" w:eastAsia="Times New Roman" w:hAnsi="Times New Roman" w:cs="Times New Roman"/>
          <w:sz w:val="20"/>
          <w:szCs w:val="26"/>
        </w:rPr>
      </w:pPr>
    </w:p>
    <w:p w:rsidR="007D1C4D" w:rsidRPr="007D1C4D" w:rsidRDefault="007D1C4D" w:rsidP="007D1C4D">
      <w:pPr>
        <w:widowControl w:val="0"/>
        <w:autoSpaceDE w:val="0"/>
        <w:autoSpaceDN w:val="0"/>
        <w:spacing w:after="0" w:line="240" w:lineRule="auto"/>
        <w:rPr>
          <w:rFonts w:ascii="Times New Roman" w:eastAsia="Times New Roman" w:hAnsi="Times New Roman" w:cs="Times New Roman"/>
          <w:sz w:val="20"/>
          <w:szCs w:val="26"/>
        </w:rPr>
      </w:pPr>
    </w:p>
    <w:p w:rsidR="007D1C4D" w:rsidRPr="007D1C4D" w:rsidRDefault="007D1C4D" w:rsidP="007D1C4D">
      <w:pPr>
        <w:widowControl w:val="0"/>
        <w:autoSpaceDE w:val="0"/>
        <w:autoSpaceDN w:val="0"/>
        <w:spacing w:after="0" w:line="240" w:lineRule="auto"/>
        <w:rPr>
          <w:rFonts w:ascii="Times New Roman" w:eastAsia="Times New Roman" w:hAnsi="Times New Roman" w:cs="Times New Roman"/>
          <w:sz w:val="20"/>
          <w:szCs w:val="26"/>
        </w:rPr>
      </w:pPr>
    </w:p>
    <w:p w:rsidR="007D1C4D" w:rsidRPr="007D1C4D" w:rsidRDefault="007D1C4D" w:rsidP="007D1C4D">
      <w:pPr>
        <w:widowControl w:val="0"/>
        <w:autoSpaceDE w:val="0"/>
        <w:autoSpaceDN w:val="0"/>
        <w:spacing w:before="240" w:after="0" w:line="276" w:lineRule="auto"/>
        <w:ind w:left="1908" w:right="1812"/>
        <w:jc w:val="center"/>
        <w:rPr>
          <w:rFonts w:ascii="Times New Roman" w:eastAsia="Times New Roman" w:hAnsi="Times New Roman" w:cs="Times New Roman"/>
          <w:b/>
          <w:sz w:val="32"/>
        </w:rPr>
      </w:pPr>
      <w:r w:rsidRPr="007D1C4D">
        <w:rPr>
          <w:rFonts w:ascii="Times New Roman" w:eastAsia="Times New Roman" w:hAnsi="Times New Roman" w:cs="Times New Roman"/>
          <w:b/>
          <w:sz w:val="32"/>
        </w:rPr>
        <w:t>ЙУЬХЬАНЦАРЧУ ЙУКЪАРЧУ ДЕШАРАН</w:t>
      </w:r>
      <w:r w:rsidRPr="007D1C4D">
        <w:rPr>
          <w:rFonts w:ascii="Times New Roman" w:eastAsia="Times New Roman" w:hAnsi="Times New Roman" w:cs="Times New Roman"/>
          <w:b/>
          <w:spacing w:val="-77"/>
          <w:sz w:val="32"/>
        </w:rPr>
        <w:t xml:space="preserve"> </w:t>
      </w:r>
      <w:r w:rsidRPr="007D1C4D">
        <w:rPr>
          <w:rFonts w:ascii="Times New Roman" w:eastAsia="Times New Roman" w:hAnsi="Times New Roman" w:cs="Times New Roman"/>
          <w:b/>
          <w:sz w:val="32"/>
        </w:rPr>
        <w:t>ГЕРГГАРА</w:t>
      </w:r>
      <w:r w:rsidRPr="007D1C4D">
        <w:rPr>
          <w:rFonts w:ascii="Times New Roman" w:eastAsia="Times New Roman" w:hAnsi="Times New Roman" w:cs="Times New Roman"/>
          <w:b/>
          <w:spacing w:val="-2"/>
          <w:sz w:val="32"/>
        </w:rPr>
        <w:t xml:space="preserve"> </w:t>
      </w:r>
      <w:r w:rsidRPr="007D1C4D">
        <w:rPr>
          <w:rFonts w:ascii="Times New Roman" w:eastAsia="Times New Roman" w:hAnsi="Times New Roman" w:cs="Times New Roman"/>
          <w:b/>
          <w:sz w:val="32"/>
        </w:rPr>
        <w:t>БЕЛХАН</w:t>
      </w:r>
      <w:r w:rsidRPr="007D1C4D">
        <w:rPr>
          <w:rFonts w:ascii="Times New Roman" w:eastAsia="Times New Roman" w:hAnsi="Times New Roman" w:cs="Times New Roman"/>
          <w:b/>
          <w:spacing w:val="-1"/>
          <w:sz w:val="32"/>
        </w:rPr>
        <w:t xml:space="preserve"> </w:t>
      </w:r>
      <w:r w:rsidRPr="007D1C4D">
        <w:rPr>
          <w:rFonts w:ascii="Times New Roman" w:eastAsia="Times New Roman" w:hAnsi="Times New Roman" w:cs="Times New Roman"/>
          <w:b/>
          <w:sz w:val="32"/>
        </w:rPr>
        <w:t>ПРОГРАММА</w:t>
      </w:r>
    </w:p>
    <w:p w:rsidR="007D1C4D" w:rsidRPr="007D1C4D" w:rsidRDefault="007D1C4D" w:rsidP="007D1C4D">
      <w:pPr>
        <w:widowControl w:val="0"/>
        <w:autoSpaceDE w:val="0"/>
        <w:autoSpaceDN w:val="0"/>
        <w:spacing w:before="1" w:after="0" w:line="276" w:lineRule="auto"/>
        <w:ind w:left="1908" w:right="1809"/>
        <w:jc w:val="center"/>
        <w:rPr>
          <w:rFonts w:ascii="Times New Roman" w:eastAsia="Times New Roman" w:hAnsi="Times New Roman" w:cs="Times New Roman"/>
          <w:b/>
          <w:sz w:val="32"/>
        </w:rPr>
      </w:pPr>
      <w:r w:rsidRPr="007D1C4D">
        <w:rPr>
          <w:rFonts w:ascii="Times New Roman" w:eastAsia="Times New Roman" w:hAnsi="Times New Roman" w:cs="Times New Roman"/>
          <w:b/>
          <w:sz w:val="32"/>
        </w:rPr>
        <w:t>НЕНАН (НОХЧИЙН) МАТТАХЬ</w:t>
      </w:r>
      <w:r w:rsidRPr="007D1C4D">
        <w:rPr>
          <w:rFonts w:ascii="Times New Roman" w:eastAsia="Times New Roman" w:hAnsi="Times New Roman" w:cs="Times New Roman"/>
          <w:b/>
          <w:spacing w:val="-77"/>
          <w:sz w:val="32"/>
        </w:rPr>
        <w:t xml:space="preserve"> </w:t>
      </w:r>
      <w:r w:rsidRPr="007D1C4D">
        <w:rPr>
          <w:rFonts w:ascii="Times New Roman" w:eastAsia="Times New Roman" w:hAnsi="Times New Roman" w:cs="Times New Roman"/>
          <w:b/>
          <w:sz w:val="32"/>
        </w:rPr>
        <w:t>ЛИТЕРАТУРНИ</w:t>
      </w:r>
      <w:r w:rsidRPr="007D1C4D">
        <w:rPr>
          <w:rFonts w:ascii="Times New Roman" w:eastAsia="Times New Roman" w:hAnsi="Times New Roman" w:cs="Times New Roman"/>
          <w:b/>
          <w:spacing w:val="-1"/>
          <w:sz w:val="32"/>
        </w:rPr>
        <w:t xml:space="preserve"> </w:t>
      </w:r>
      <w:r w:rsidRPr="007D1C4D">
        <w:rPr>
          <w:rFonts w:ascii="Times New Roman" w:eastAsia="Times New Roman" w:hAnsi="Times New Roman" w:cs="Times New Roman"/>
          <w:b/>
          <w:sz w:val="32"/>
        </w:rPr>
        <w:t>ЙЕШАР</w:t>
      </w:r>
    </w:p>
    <w:p w:rsidR="007D1C4D" w:rsidRPr="007D1C4D" w:rsidRDefault="007D1C4D" w:rsidP="007D1C4D">
      <w:pPr>
        <w:widowControl w:val="0"/>
        <w:autoSpaceDE w:val="0"/>
        <w:autoSpaceDN w:val="0"/>
        <w:spacing w:after="0" w:line="366" w:lineRule="exact"/>
        <w:ind w:left="1908" w:right="1733"/>
        <w:jc w:val="center"/>
        <w:rPr>
          <w:rFonts w:ascii="Times New Roman" w:eastAsia="Times New Roman" w:hAnsi="Times New Roman" w:cs="Times New Roman"/>
          <w:sz w:val="32"/>
        </w:rPr>
      </w:pPr>
      <w:r w:rsidRPr="007D1C4D">
        <w:rPr>
          <w:rFonts w:ascii="Times New Roman" w:eastAsia="Times New Roman" w:hAnsi="Times New Roman" w:cs="Times New Roman"/>
          <w:sz w:val="32"/>
        </w:rPr>
        <w:t>(дешаран</w:t>
      </w:r>
      <w:r w:rsidRPr="007D1C4D">
        <w:rPr>
          <w:rFonts w:ascii="Times New Roman" w:eastAsia="Times New Roman" w:hAnsi="Times New Roman" w:cs="Times New Roman"/>
          <w:spacing w:val="-5"/>
          <w:sz w:val="32"/>
        </w:rPr>
        <w:t xml:space="preserve"> </w:t>
      </w:r>
      <w:r w:rsidRPr="007D1C4D">
        <w:rPr>
          <w:rFonts w:ascii="Times New Roman" w:eastAsia="Times New Roman" w:hAnsi="Times New Roman" w:cs="Times New Roman"/>
          <w:sz w:val="32"/>
        </w:rPr>
        <w:t>хьукматийн</w:t>
      </w:r>
      <w:r w:rsidRPr="007D1C4D">
        <w:rPr>
          <w:rFonts w:ascii="Times New Roman" w:eastAsia="Times New Roman" w:hAnsi="Times New Roman" w:cs="Times New Roman"/>
          <w:spacing w:val="1"/>
          <w:sz w:val="32"/>
        </w:rPr>
        <w:t xml:space="preserve"> </w:t>
      </w:r>
      <w:r w:rsidRPr="007D1C4D">
        <w:rPr>
          <w:rFonts w:ascii="Times New Roman" w:eastAsia="Times New Roman" w:hAnsi="Times New Roman" w:cs="Times New Roman"/>
          <w:sz w:val="32"/>
        </w:rPr>
        <w:t>1-4</w:t>
      </w:r>
      <w:r w:rsidRPr="007D1C4D">
        <w:rPr>
          <w:rFonts w:ascii="Times New Roman" w:eastAsia="Times New Roman" w:hAnsi="Times New Roman" w:cs="Times New Roman"/>
          <w:spacing w:val="-3"/>
          <w:sz w:val="32"/>
        </w:rPr>
        <w:t xml:space="preserve"> </w:t>
      </w:r>
      <w:r w:rsidRPr="007D1C4D">
        <w:rPr>
          <w:rFonts w:ascii="Times New Roman" w:eastAsia="Times New Roman" w:hAnsi="Times New Roman" w:cs="Times New Roman"/>
          <w:sz w:val="32"/>
        </w:rPr>
        <w:t>классашна</w:t>
      </w:r>
      <w:r w:rsidRPr="007D1C4D">
        <w:rPr>
          <w:rFonts w:ascii="Times New Roman" w:eastAsia="Times New Roman" w:hAnsi="Times New Roman" w:cs="Times New Roman"/>
          <w:spacing w:val="-4"/>
          <w:sz w:val="32"/>
        </w:rPr>
        <w:t xml:space="preserve"> </w:t>
      </w:r>
      <w:r w:rsidRPr="007D1C4D">
        <w:rPr>
          <w:rFonts w:ascii="Times New Roman" w:eastAsia="Times New Roman" w:hAnsi="Times New Roman" w:cs="Times New Roman"/>
          <w:sz w:val="32"/>
        </w:rPr>
        <w:t>лерина)</w:t>
      </w:r>
    </w:p>
    <w:p w:rsidR="007D1C4D" w:rsidRPr="007D1C4D" w:rsidRDefault="007D1C4D" w:rsidP="007D1C4D">
      <w:pPr>
        <w:widowControl w:val="0"/>
        <w:autoSpaceDE w:val="0"/>
        <w:autoSpaceDN w:val="0"/>
        <w:spacing w:after="0" w:line="366" w:lineRule="exact"/>
        <w:jc w:val="center"/>
        <w:rPr>
          <w:rFonts w:ascii="Times New Roman" w:eastAsia="Times New Roman" w:hAnsi="Times New Roman" w:cs="Times New Roman"/>
          <w:sz w:val="32"/>
        </w:rPr>
        <w:sectPr w:rsidR="007D1C4D" w:rsidRPr="007D1C4D">
          <w:footerReference w:type="default" r:id="rId5"/>
          <w:pgSz w:w="11920" w:h="16850"/>
          <w:pgMar w:top="960" w:right="460" w:bottom="280" w:left="1260" w:header="0" w:footer="0" w:gutter="0"/>
          <w:cols w:space="720"/>
        </w:sectPr>
      </w:pPr>
    </w:p>
    <w:p w:rsidR="007D1C4D" w:rsidRPr="007D1C4D" w:rsidRDefault="007D1C4D" w:rsidP="007D1C4D">
      <w:pPr>
        <w:widowControl w:val="0"/>
        <w:autoSpaceDE w:val="0"/>
        <w:autoSpaceDN w:val="0"/>
        <w:spacing w:before="78" w:after="0" w:line="240" w:lineRule="auto"/>
        <w:ind w:left="1908" w:right="1806"/>
        <w:jc w:val="center"/>
        <w:outlineLvl w:val="0"/>
        <w:rPr>
          <w:rFonts w:ascii="Times New Roman" w:eastAsia="Times New Roman" w:hAnsi="Times New Roman" w:cs="Times New Roman"/>
          <w:b/>
          <w:bCs/>
          <w:sz w:val="28"/>
          <w:szCs w:val="28"/>
          <w:u w:color="000000"/>
        </w:rPr>
      </w:pPr>
      <w:r w:rsidRPr="007D1C4D">
        <w:rPr>
          <w:rFonts w:ascii="Times New Roman" w:eastAsia="Times New Roman" w:hAnsi="Times New Roman" w:cs="Times New Roman"/>
          <w:b/>
          <w:bCs/>
          <w:sz w:val="28"/>
          <w:szCs w:val="28"/>
          <w:u w:color="000000"/>
        </w:rPr>
        <w:lastRenderedPageBreak/>
        <w:t>ЧУЛАЦАМ</w:t>
      </w:r>
    </w:p>
    <w:p w:rsidR="007D1C4D" w:rsidRPr="007D1C4D" w:rsidRDefault="007D1C4D" w:rsidP="007D1C4D">
      <w:pPr>
        <w:widowControl w:val="0"/>
        <w:autoSpaceDE w:val="0"/>
        <w:autoSpaceDN w:val="0"/>
        <w:spacing w:after="0" w:line="240" w:lineRule="auto"/>
        <w:rPr>
          <w:rFonts w:ascii="Times New Roman" w:eastAsia="Times New Roman" w:hAnsi="Times New Roman" w:cs="Times New Roman"/>
          <w:b/>
          <w:sz w:val="20"/>
          <w:szCs w:val="26"/>
        </w:rPr>
      </w:pPr>
    </w:p>
    <w:p w:rsidR="007D1C4D" w:rsidRPr="007D1C4D" w:rsidRDefault="007D1C4D" w:rsidP="007D1C4D">
      <w:pPr>
        <w:widowControl w:val="0"/>
        <w:autoSpaceDE w:val="0"/>
        <w:autoSpaceDN w:val="0"/>
        <w:spacing w:before="6" w:after="0" w:line="240" w:lineRule="auto"/>
        <w:rPr>
          <w:rFonts w:ascii="Times New Roman" w:eastAsia="Times New Roman" w:hAnsi="Times New Roman" w:cs="Times New Roman"/>
          <w:b/>
          <w:sz w:val="16"/>
          <w:szCs w:val="26"/>
        </w:rPr>
      </w:pPr>
    </w:p>
    <w:tbl>
      <w:tblPr>
        <w:tblStyle w:val="TableNormal"/>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801"/>
        <w:gridCol w:w="1355"/>
        <w:gridCol w:w="1951"/>
        <w:gridCol w:w="1277"/>
        <w:gridCol w:w="1373"/>
        <w:gridCol w:w="993"/>
      </w:tblGrid>
      <w:tr w:rsidR="007D1C4D" w:rsidRPr="007D1C4D" w:rsidTr="00EF0B46">
        <w:trPr>
          <w:trHeight w:val="369"/>
        </w:trPr>
        <w:tc>
          <w:tcPr>
            <w:tcW w:w="8757" w:type="dxa"/>
            <w:gridSpan w:val="5"/>
          </w:tcPr>
          <w:p w:rsidR="007D1C4D" w:rsidRPr="007D1C4D" w:rsidRDefault="007D1C4D" w:rsidP="007D1C4D">
            <w:pPr>
              <w:ind w:left="107"/>
              <w:rPr>
                <w:rFonts w:ascii="Times New Roman" w:eastAsia="Times New Roman" w:hAnsi="Times New Roman" w:cs="Times New Roman"/>
                <w:b/>
                <w:sz w:val="28"/>
              </w:rPr>
            </w:pPr>
            <w:r w:rsidRPr="007D1C4D">
              <w:rPr>
                <w:rFonts w:ascii="Times New Roman" w:eastAsia="Times New Roman" w:hAnsi="Times New Roman" w:cs="Times New Roman"/>
                <w:b/>
                <w:sz w:val="28"/>
              </w:rPr>
              <w:t>Кхеторан</w:t>
            </w:r>
            <w:r w:rsidRPr="007D1C4D">
              <w:rPr>
                <w:rFonts w:ascii="Times New Roman" w:eastAsia="Times New Roman" w:hAnsi="Times New Roman" w:cs="Times New Roman"/>
                <w:b/>
                <w:spacing w:val="-4"/>
                <w:sz w:val="28"/>
              </w:rPr>
              <w:t xml:space="preserve"> </w:t>
            </w:r>
            <w:r w:rsidRPr="007D1C4D">
              <w:rPr>
                <w:rFonts w:ascii="Times New Roman" w:eastAsia="Times New Roman" w:hAnsi="Times New Roman" w:cs="Times New Roman"/>
                <w:b/>
                <w:sz w:val="28"/>
              </w:rPr>
              <w:t>кехат</w:t>
            </w:r>
          </w:p>
        </w:tc>
        <w:tc>
          <w:tcPr>
            <w:tcW w:w="993" w:type="dxa"/>
          </w:tcPr>
          <w:p w:rsidR="007D1C4D" w:rsidRPr="007D1C4D" w:rsidRDefault="007D1C4D" w:rsidP="007D1C4D">
            <w:pPr>
              <w:ind w:left="11"/>
              <w:jc w:val="center"/>
              <w:rPr>
                <w:rFonts w:ascii="Times New Roman" w:eastAsia="Times New Roman" w:hAnsi="Times New Roman" w:cs="Times New Roman"/>
                <w:b/>
                <w:sz w:val="28"/>
              </w:rPr>
            </w:pPr>
            <w:r w:rsidRPr="007D1C4D">
              <w:rPr>
                <w:rFonts w:ascii="Times New Roman" w:eastAsia="Times New Roman" w:hAnsi="Times New Roman" w:cs="Times New Roman"/>
                <w:b/>
                <w:sz w:val="28"/>
              </w:rPr>
              <w:t>4</w:t>
            </w:r>
          </w:p>
        </w:tc>
      </w:tr>
      <w:tr w:rsidR="007D1C4D" w:rsidRPr="007D1C4D" w:rsidTr="00EF0B46">
        <w:trPr>
          <w:trHeight w:val="741"/>
        </w:trPr>
        <w:tc>
          <w:tcPr>
            <w:tcW w:w="8757" w:type="dxa"/>
            <w:gridSpan w:val="5"/>
          </w:tcPr>
          <w:p w:rsidR="007D1C4D" w:rsidRPr="007D1C4D" w:rsidRDefault="007D1C4D" w:rsidP="007D1C4D">
            <w:pPr>
              <w:spacing w:before="2"/>
              <w:ind w:left="107"/>
              <w:rPr>
                <w:rFonts w:ascii="Times New Roman" w:eastAsia="Times New Roman" w:hAnsi="Times New Roman" w:cs="Times New Roman"/>
                <w:sz w:val="28"/>
                <w:lang w:val="ru-RU"/>
              </w:rPr>
            </w:pPr>
            <w:r w:rsidRPr="007D1C4D">
              <w:rPr>
                <w:rFonts w:ascii="Times New Roman" w:eastAsia="Times New Roman" w:hAnsi="Times New Roman" w:cs="Times New Roman"/>
                <w:sz w:val="28"/>
                <w:lang w:val="ru-RU"/>
              </w:rPr>
              <w:t>«Ненан</w:t>
            </w:r>
            <w:r w:rsidRPr="007D1C4D">
              <w:rPr>
                <w:rFonts w:ascii="Times New Roman" w:eastAsia="Times New Roman" w:hAnsi="Times New Roman" w:cs="Times New Roman"/>
                <w:spacing w:val="65"/>
                <w:sz w:val="28"/>
                <w:lang w:val="ru-RU"/>
              </w:rPr>
              <w:t xml:space="preserve"> </w:t>
            </w:r>
            <w:r w:rsidRPr="007D1C4D">
              <w:rPr>
                <w:rFonts w:ascii="Times New Roman" w:eastAsia="Times New Roman" w:hAnsi="Times New Roman" w:cs="Times New Roman"/>
                <w:sz w:val="28"/>
                <w:lang w:val="ru-RU"/>
              </w:rPr>
              <w:t>(нохчийн)</w:t>
            </w:r>
            <w:r w:rsidRPr="007D1C4D">
              <w:rPr>
                <w:rFonts w:ascii="Times New Roman" w:eastAsia="Times New Roman" w:hAnsi="Times New Roman" w:cs="Times New Roman"/>
                <w:spacing w:val="62"/>
                <w:sz w:val="28"/>
                <w:lang w:val="ru-RU"/>
              </w:rPr>
              <w:t xml:space="preserve"> </w:t>
            </w:r>
            <w:r w:rsidRPr="007D1C4D">
              <w:rPr>
                <w:rFonts w:ascii="Times New Roman" w:eastAsia="Times New Roman" w:hAnsi="Times New Roman" w:cs="Times New Roman"/>
                <w:sz w:val="28"/>
                <w:lang w:val="ru-RU"/>
              </w:rPr>
              <w:t>маттахь</w:t>
            </w:r>
            <w:r w:rsidRPr="007D1C4D">
              <w:rPr>
                <w:rFonts w:ascii="Times New Roman" w:eastAsia="Times New Roman" w:hAnsi="Times New Roman" w:cs="Times New Roman"/>
                <w:spacing w:val="65"/>
                <w:sz w:val="28"/>
                <w:lang w:val="ru-RU"/>
              </w:rPr>
              <w:t xml:space="preserve"> </w:t>
            </w:r>
            <w:r w:rsidRPr="007D1C4D">
              <w:rPr>
                <w:rFonts w:ascii="Times New Roman" w:eastAsia="Times New Roman" w:hAnsi="Times New Roman" w:cs="Times New Roman"/>
                <w:sz w:val="28"/>
                <w:lang w:val="ru-RU"/>
              </w:rPr>
              <w:t>литературни</w:t>
            </w:r>
            <w:r w:rsidRPr="007D1C4D">
              <w:rPr>
                <w:rFonts w:ascii="Times New Roman" w:eastAsia="Times New Roman" w:hAnsi="Times New Roman" w:cs="Times New Roman"/>
                <w:spacing w:val="66"/>
                <w:sz w:val="28"/>
                <w:lang w:val="ru-RU"/>
              </w:rPr>
              <w:t xml:space="preserve"> </w:t>
            </w:r>
            <w:r w:rsidRPr="007D1C4D">
              <w:rPr>
                <w:rFonts w:ascii="Times New Roman" w:eastAsia="Times New Roman" w:hAnsi="Times New Roman" w:cs="Times New Roman"/>
                <w:sz w:val="28"/>
                <w:lang w:val="ru-RU"/>
              </w:rPr>
              <w:t>йешар»</w:t>
            </w:r>
            <w:r w:rsidRPr="007D1C4D">
              <w:rPr>
                <w:rFonts w:ascii="Times New Roman" w:eastAsia="Times New Roman" w:hAnsi="Times New Roman" w:cs="Times New Roman"/>
                <w:spacing w:val="64"/>
                <w:sz w:val="28"/>
                <w:lang w:val="ru-RU"/>
              </w:rPr>
              <w:t xml:space="preserve"> </w:t>
            </w:r>
            <w:r w:rsidRPr="007D1C4D">
              <w:rPr>
                <w:rFonts w:ascii="Times New Roman" w:eastAsia="Times New Roman" w:hAnsi="Times New Roman" w:cs="Times New Roman"/>
                <w:sz w:val="28"/>
                <w:lang w:val="ru-RU"/>
              </w:rPr>
              <w:t>дешаран</w:t>
            </w:r>
            <w:r w:rsidRPr="007D1C4D">
              <w:rPr>
                <w:rFonts w:ascii="Times New Roman" w:eastAsia="Times New Roman" w:hAnsi="Times New Roman" w:cs="Times New Roman"/>
                <w:spacing w:val="64"/>
                <w:sz w:val="28"/>
                <w:lang w:val="ru-RU"/>
              </w:rPr>
              <w:t xml:space="preserve"> </w:t>
            </w:r>
            <w:r w:rsidRPr="007D1C4D">
              <w:rPr>
                <w:rFonts w:ascii="Times New Roman" w:eastAsia="Times New Roman" w:hAnsi="Times New Roman" w:cs="Times New Roman"/>
                <w:sz w:val="28"/>
                <w:lang w:val="ru-RU"/>
              </w:rPr>
              <w:t>предметан</w:t>
            </w:r>
          </w:p>
          <w:p w:rsidR="007D1C4D" w:rsidRPr="007D1C4D" w:rsidRDefault="007D1C4D" w:rsidP="007D1C4D">
            <w:pPr>
              <w:spacing w:before="48"/>
              <w:ind w:left="107"/>
              <w:rPr>
                <w:rFonts w:ascii="Times New Roman" w:eastAsia="Times New Roman" w:hAnsi="Times New Roman" w:cs="Times New Roman"/>
                <w:sz w:val="28"/>
              </w:rPr>
            </w:pPr>
            <w:r w:rsidRPr="007D1C4D">
              <w:rPr>
                <w:rFonts w:ascii="Times New Roman" w:eastAsia="Times New Roman" w:hAnsi="Times New Roman" w:cs="Times New Roman"/>
                <w:sz w:val="28"/>
              </w:rPr>
              <w:t>йукъара</w:t>
            </w:r>
            <w:r w:rsidRPr="007D1C4D">
              <w:rPr>
                <w:rFonts w:ascii="Times New Roman" w:eastAsia="Times New Roman" w:hAnsi="Times New Roman" w:cs="Times New Roman"/>
                <w:spacing w:val="-5"/>
                <w:sz w:val="28"/>
              </w:rPr>
              <w:t xml:space="preserve"> </w:t>
            </w:r>
            <w:r w:rsidRPr="007D1C4D">
              <w:rPr>
                <w:rFonts w:ascii="Times New Roman" w:eastAsia="Times New Roman" w:hAnsi="Times New Roman" w:cs="Times New Roman"/>
                <w:sz w:val="28"/>
              </w:rPr>
              <w:t>характеристика</w:t>
            </w:r>
          </w:p>
        </w:tc>
        <w:tc>
          <w:tcPr>
            <w:tcW w:w="993" w:type="dxa"/>
          </w:tcPr>
          <w:p w:rsidR="007D1C4D" w:rsidRPr="007D1C4D" w:rsidRDefault="007D1C4D" w:rsidP="007D1C4D">
            <w:pPr>
              <w:spacing w:before="4"/>
              <w:rPr>
                <w:rFonts w:ascii="Times New Roman" w:eastAsia="Times New Roman" w:hAnsi="Times New Roman" w:cs="Times New Roman"/>
                <w:b/>
                <w:sz w:val="32"/>
              </w:rPr>
            </w:pPr>
          </w:p>
          <w:p w:rsidR="007D1C4D" w:rsidRPr="007D1C4D" w:rsidRDefault="007D1C4D" w:rsidP="007D1C4D">
            <w:pPr>
              <w:ind w:left="11"/>
              <w:jc w:val="center"/>
              <w:rPr>
                <w:rFonts w:ascii="Times New Roman" w:eastAsia="Times New Roman" w:hAnsi="Times New Roman" w:cs="Times New Roman"/>
                <w:sz w:val="28"/>
              </w:rPr>
            </w:pPr>
            <w:r w:rsidRPr="007D1C4D">
              <w:rPr>
                <w:rFonts w:ascii="Times New Roman" w:eastAsia="Times New Roman" w:hAnsi="Times New Roman" w:cs="Times New Roman"/>
                <w:sz w:val="28"/>
              </w:rPr>
              <w:t>5</w:t>
            </w:r>
          </w:p>
        </w:tc>
      </w:tr>
      <w:tr w:rsidR="007D1C4D" w:rsidRPr="007D1C4D" w:rsidTr="00EF0B46">
        <w:trPr>
          <w:trHeight w:val="741"/>
        </w:trPr>
        <w:tc>
          <w:tcPr>
            <w:tcW w:w="8757" w:type="dxa"/>
            <w:gridSpan w:val="5"/>
          </w:tcPr>
          <w:p w:rsidR="007D1C4D" w:rsidRPr="007D1C4D" w:rsidRDefault="007D1C4D" w:rsidP="007D1C4D">
            <w:pPr>
              <w:ind w:left="107"/>
              <w:rPr>
                <w:rFonts w:ascii="Times New Roman" w:eastAsia="Times New Roman" w:hAnsi="Times New Roman" w:cs="Times New Roman"/>
                <w:sz w:val="28"/>
                <w:lang w:val="ru-RU"/>
              </w:rPr>
            </w:pPr>
            <w:r w:rsidRPr="007D1C4D">
              <w:rPr>
                <w:rFonts w:ascii="Times New Roman" w:eastAsia="Times New Roman" w:hAnsi="Times New Roman" w:cs="Times New Roman"/>
                <w:sz w:val="28"/>
                <w:lang w:val="ru-RU"/>
              </w:rPr>
              <w:t>«Ненан</w:t>
            </w:r>
            <w:r w:rsidRPr="007D1C4D">
              <w:rPr>
                <w:rFonts w:ascii="Times New Roman" w:eastAsia="Times New Roman" w:hAnsi="Times New Roman" w:cs="Times New Roman"/>
                <w:spacing w:val="-3"/>
                <w:sz w:val="28"/>
                <w:lang w:val="ru-RU"/>
              </w:rPr>
              <w:t xml:space="preserve"> </w:t>
            </w:r>
            <w:r w:rsidRPr="007D1C4D">
              <w:rPr>
                <w:rFonts w:ascii="Times New Roman" w:eastAsia="Times New Roman" w:hAnsi="Times New Roman" w:cs="Times New Roman"/>
                <w:sz w:val="28"/>
                <w:lang w:val="ru-RU"/>
              </w:rPr>
              <w:t>(нохчийн)</w:t>
            </w:r>
            <w:r w:rsidRPr="007D1C4D">
              <w:rPr>
                <w:rFonts w:ascii="Times New Roman" w:eastAsia="Times New Roman" w:hAnsi="Times New Roman" w:cs="Times New Roman"/>
                <w:spacing w:val="-3"/>
                <w:sz w:val="28"/>
                <w:lang w:val="ru-RU"/>
              </w:rPr>
              <w:t xml:space="preserve"> </w:t>
            </w:r>
            <w:r w:rsidRPr="007D1C4D">
              <w:rPr>
                <w:rFonts w:ascii="Times New Roman" w:eastAsia="Times New Roman" w:hAnsi="Times New Roman" w:cs="Times New Roman"/>
                <w:sz w:val="28"/>
                <w:lang w:val="ru-RU"/>
              </w:rPr>
              <w:t>маттахь</w:t>
            </w:r>
            <w:r w:rsidRPr="007D1C4D">
              <w:rPr>
                <w:rFonts w:ascii="Times New Roman" w:eastAsia="Times New Roman" w:hAnsi="Times New Roman" w:cs="Times New Roman"/>
                <w:spacing w:val="-3"/>
                <w:sz w:val="28"/>
                <w:lang w:val="ru-RU"/>
              </w:rPr>
              <w:t xml:space="preserve"> </w:t>
            </w:r>
            <w:r w:rsidRPr="007D1C4D">
              <w:rPr>
                <w:rFonts w:ascii="Times New Roman" w:eastAsia="Times New Roman" w:hAnsi="Times New Roman" w:cs="Times New Roman"/>
                <w:sz w:val="28"/>
                <w:lang w:val="ru-RU"/>
              </w:rPr>
              <w:t>литературин</w:t>
            </w:r>
            <w:r w:rsidRPr="007D1C4D">
              <w:rPr>
                <w:rFonts w:ascii="Times New Roman" w:eastAsia="Times New Roman" w:hAnsi="Times New Roman" w:cs="Times New Roman"/>
                <w:spacing w:val="-3"/>
                <w:sz w:val="28"/>
                <w:lang w:val="ru-RU"/>
              </w:rPr>
              <w:t xml:space="preserve"> </w:t>
            </w:r>
            <w:r w:rsidRPr="007D1C4D">
              <w:rPr>
                <w:rFonts w:ascii="Times New Roman" w:eastAsia="Times New Roman" w:hAnsi="Times New Roman" w:cs="Times New Roman"/>
                <w:sz w:val="28"/>
                <w:lang w:val="ru-RU"/>
              </w:rPr>
              <w:t>йешар»</w:t>
            </w:r>
            <w:r w:rsidRPr="007D1C4D">
              <w:rPr>
                <w:rFonts w:ascii="Times New Roman" w:eastAsia="Times New Roman" w:hAnsi="Times New Roman" w:cs="Times New Roman"/>
                <w:spacing w:val="-6"/>
                <w:sz w:val="28"/>
                <w:lang w:val="ru-RU"/>
              </w:rPr>
              <w:t xml:space="preserve"> </w:t>
            </w:r>
            <w:r w:rsidRPr="007D1C4D">
              <w:rPr>
                <w:rFonts w:ascii="Times New Roman" w:eastAsia="Times New Roman" w:hAnsi="Times New Roman" w:cs="Times New Roman"/>
                <w:sz w:val="28"/>
                <w:lang w:val="ru-RU"/>
              </w:rPr>
              <w:t>дешаран</w:t>
            </w:r>
            <w:r w:rsidRPr="007D1C4D">
              <w:rPr>
                <w:rFonts w:ascii="Times New Roman" w:eastAsia="Times New Roman" w:hAnsi="Times New Roman" w:cs="Times New Roman"/>
                <w:spacing w:val="-3"/>
                <w:sz w:val="28"/>
                <w:lang w:val="ru-RU"/>
              </w:rPr>
              <w:t xml:space="preserve"> </w:t>
            </w:r>
            <w:r w:rsidRPr="007D1C4D">
              <w:rPr>
                <w:rFonts w:ascii="Times New Roman" w:eastAsia="Times New Roman" w:hAnsi="Times New Roman" w:cs="Times New Roman"/>
                <w:sz w:val="28"/>
                <w:lang w:val="ru-RU"/>
              </w:rPr>
              <w:t>предмет</w:t>
            </w:r>
          </w:p>
          <w:p w:rsidR="007D1C4D" w:rsidRPr="007D1C4D" w:rsidRDefault="007D1C4D" w:rsidP="007D1C4D">
            <w:pPr>
              <w:spacing w:before="50"/>
              <w:ind w:left="107"/>
              <w:rPr>
                <w:rFonts w:ascii="Times New Roman" w:eastAsia="Times New Roman" w:hAnsi="Times New Roman" w:cs="Times New Roman"/>
                <w:sz w:val="28"/>
              </w:rPr>
            </w:pPr>
            <w:r w:rsidRPr="007D1C4D">
              <w:rPr>
                <w:rFonts w:ascii="Times New Roman" w:eastAsia="Times New Roman" w:hAnsi="Times New Roman" w:cs="Times New Roman"/>
                <w:sz w:val="28"/>
              </w:rPr>
              <w:t>Ӏаморан</w:t>
            </w:r>
            <w:r w:rsidRPr="007D1C4D">
              <w:rPr>
                <w:rFonts w:ascii="Times New Roman" w:eastAsia="Times New Roman" w:hAnsi="Times New Roman" w:cs="Times New Roman"/>
                <w:spacing w:val="-2"/>
                <w:sz w:val="28"/>
              </w:rPr>
              <w:t xml:space="preserve"> </w:t>
            </w:r>
            <w:r w:rsidRPr="007D1C4D">
              <w:rPr>
                <w:rFonts w:ascii="Times New Roman" w:eastAsia="Times New Roman" w:hAnsi="Times New Roman" w:cs="Times New Roman"/>
                <w:sz w:val="28"/>
              </w:rPr>
              <w:t>Ӏалашоа,</w:t>
            </w:r>
            <w:r w:rsidRPr="007D1C4D">
              <w:rPr>
                <w:rFonts w:ascii="Times New Roman" w:eastAsia="Times New Roman" w:hAnsi="Times New Roman" w:cs="Times New Roman"/>
                <w:spacing w:val="-2"/>
                <w:sz w:val="28"/>
              </w:rPr>
              <w:t xml:space="preserve"> </w:t>
            </w:r>
            <w:r w:rsidRPr="007D1C4D">
              <w:rPr>
                <w:rFonts w:ascii="Times New Roman" w:eastAsia="Times New Roman" w:hAnsi="Times New Roman" w:cs="Times New Roman"/>
                <w:sz w:val="28"/>
              </w:rPr>
              <w:t>хьесапаш</w:t>
            </w:r>
            <w:r w:rsidRPr="007D1C4D">
              <w:rPr>
                <w:rFonts w:ascii="Times New Roman" w:eastAsia="Times New Roman" w:hAnsi="Times New Roman" w:cs="Times New Roman"/>
                <w:spacing w:val="-1"/>
                <w:sz w:val="28"/>
              </w:rPr>
              <w:t xml:space="preserve"> </w:t>
            </w:r>
            <w:r w:rsidRPr="007D1C4D">
              <w:rPr>
                <w:rFonts w:ascii="Times New Roman" w:eastAsia="Times New Roman" w:hAnsi="Times New Roman" w:cs="Times New Roman"/>
                <w:sz w:val="28"/>
              </w:rPr>
              <w:t>а</w:t>
            </w:r>
          </w:p>
        </w:tc>
        <w:tc>
          <w:tcPr>
            <w:tcW w:w="993" w:type="dxa"/>
          </w:tcPr>
          <w:p w:rsidR="007D1C4D" w:rsidRPr="007D1C4D" w:rsidRDefault="007D1C4D" w:rsidP="007D1C4D">
            <w:pPr>
              <w:spacing w:before="4"/>
              <w:rPr>
                <w:rFonts w:ascii="Times New Roman" w:eastAsia="Times New Roman" w:hAnsi="Times New Roman" w:cs="Times New Roman"/>
                <w:b/>
                <w:sz w:val="32"/>
              </w:rPr>
            </w:pPr>
          </w:p>
          <w:p w:rsidR="007D1C4D" w:rsidRPr="007D1C4D" w:rsidRDefault="007D1C4D" w:rsidP="007D1C4D">
            <w:pPr>
              <w:ind w:left="11"/>
              <w:jc w:val="center"/>
              <w:rPr>
                <w:rFonts w:ascii="Times New Roman" w:eastAsia="Times New Roman" w:hAnsi="Times New Roman" w:cs="Times New Roman"/>
                <w:sz w:val="28"/>
              </w:rPr>
            </w:pPr>
            <w:r w:rsidRPr="007D1C4D">
              <w:rPr>
                <w:rFonts w:ascii="Times New Roman" w:eastAsia="Times New Roman" w:hAnsi="Times New Roman" w:cs="Times New Roman"/>
                <w:sz w:val="28"/>
              </w:rPr>
              <w:t>6</w:t>
            </w:r>
          </w:p>
        </w:tc>
      </w:tr>
      <w:tr w:rsidR="007D1C4D" w:rsidRPr="007D1C4D" w:rsidTr="00EF0B46">
        <w:trPr>
          <w:trHeight w:val="741"/>
        </w:trPr>
        <w:tc>
          <w:tcPr>
            <w:tcW w:w="8757" w:type="dxa"/>
            <w:gridSpan w:val="5"/>
          </w:tcPr>
          <w:p w:rsidR="007D1C4D" w:rsidRPr="007D1C4D" w:rsidRDefault="007D1C4D" w:rsidP="007D1C4D">
            <w:pPr>
              <w:ind w:left="107"/>
              <w:rPr>
                <w:rFonts w:ascii="Times New Roman" w:eastAsia="Times New Roman" w:hAnsi="Times New Roman" w:cs="Times New Roman"/>
                <w:sz w:val="28"/>
                <w:lang w:val="ru-RU"/>
              </w:rPr>
            </w:pPr>
            <w:r w:rsidRPr="007D1C4D">
              <w:rPr>
                <w:rFonts w:ascii="Times New Roman" w:eastAsia="Times New Roman" w:hAnsi="Times New Roman" w:cs="Times New Roman"/>
                <w:sz w:val="28"/>
                <w:lang w:val="ru-RU"/>
              </w:rPr>
              <w:t>Дешаран</w:t>
            </w:r>
            <w:r w:rsidRPr="007D1C4D">
              <w:rPr>
                <w:rFonts w:ascii="Times New Roman" w:eastAsia="Times New Roman" w:hAnsi="Times New Roman" w:cs="Times New Roman"/>
                <w:spacing w:val="-5"/>
                <w:sz w:val="28"/>
                <w:lang w:val="ru-RU"/>
              </w:rPr>
              <w:t xml:space="preserve"> </w:t>
            </w:r>
            <w:r w:rsidRPr="007D1C4D">
              <w:rPr>
                <w:rFonts w:ascii="Times New Roman" w:eastAsia="Times New Roman" w:hAnsi="Times New Roman" w:cs="Times New Roman"/>
                <w:sz w:val="28"/>
                <w:lang w:val="ru-RU"/>
              </w:rPr>
              <w:t>планехь</w:t>
            </w:r>
            <w:r w:rsidRPr="007D1C4D">
              <w:rPr>
                <w:rFonts w:ascii="Times New Roman" w:eastAsia="Times New Roman" w:hAnsi="Times New Roman" w:cs="Times New Roman"/>
                <w:spacing w:val="-6"/>
                <w:sz w:val="28"/>
                <w:lang w:val="ru-RU"/>
              </w:rPr>
              <w:t xml:space="preserve"> </w:t>
            </w:r>
            <w:r w:rsidRPr="007D1C4D">
              <w:rPr>
                <w:rFonts w:ascii="Times New Roman" w:eastAsia="Times New Roman" w:hAnsi="Times New Roman" w:cs="Times New Roman"/>
                <w:sz w:val="28"/>
                <w:lang w:val="ru-RU"/>
              </w:rPr>
              <w:t>«Ненан</w:t>
            </w:r>
            <w:r w:rsidRPr="007D1C4D">
              <w:rPr>
                <w:rFonts w:ascii="Times New Roman" w:eastAsia="Times New Roman" w:hAnsi="Times New Roman" w:cs="Times New Roman"/>
                <w:spacing w:val="-2"/>
                <w:sz w:val="28"/>
                <w:lang w:val="ru-RU"/>
              </w:rPr>
              <w:t xml:space="preserve"> </w:t>
            </w:r>
            <w:r w:rsidRPr="007D1C4D">
              <w:rPr>
                <w:rFonts w:ascii="Times New Roman" w:eastAsia="Times New Roman" w:hAnsi="Times New Roman" w:cs="Times New Roman"/>
                <w:sz w:val="28"/>
                <w:lang w:val="ru-RU"/>
              </w:rPr>
              <w:t>(нохчийн)</w:t>
            </w:r>
            <w:r w:rsidRPr="007D1C4D">
              <w:rPr>
                <w:rFonts w:ascii="Times New Roman" w:eastAsia="Times New Roman" w:hAnsi="Times New Roman" w:cs="Times New Roman"/>
                <w:spacing w:val="-2"/>
                <w:sz w:val="28"/>
                <w:lang w:val="ru-RU"/>
              </w:rPr>
              <w:t xml:space="preserve"> </w:t>
            </w:r>
            <w:r w:rsidRPr="007D1C4D">
              <w:rPr>
                <w:rFonts w:ascii="Times New Roman" w:eastAsia="Times New Roman" w:hAnsi="Times New Roman" w:cs="Times New Roman"/>
                <w:sz w:val="28"/>
                <w:lang w:val="ru-RU"/>
              </w:rPr>
              <w:t>маттахь</w:t>
            </w:r>
            <w:r w:rsidRPr="007D1C4D">
              <w:rPr>
                <w:rFonts w:ascii="Times New Roman" w:eastAsia="Times New Roman" w:hAnsi="Times New Roman" w:cs="Times New Roman"/>
                <w:spacing w:val="-3"/>
                <w:sz w:val="28"/>
                <w:lang w:val="ru-RU"/>
              </w:rPr>
              <w:t xml:space="preserve"> </w:t>
            </w:r>
            <w:r w:rsidRPr="007D1C4D">
              <w:rPr>
                <w:rFonts w:ascii="Times New Roman" w:eastAsia="Times New Roman" w:hAnsi="Times New Roman" w:cs="Times New Roman"/>
                <w:sz w:val="28"/>
                <w:lang w:val="ru-RU"/>
              </w:rPr>
              <w:t>литературин</w:t>
            </w:r>
            <w:r w:rsidRPr="007D1C4D">
              <w:rPr>
                <w:rFonts w:ascii="Times New Roman" w:eastAsia="Times New Roman" w:hAnsi="Times New Roman" w:cs="Times New Roman"/>
                <w:spacing w:val="-5"/>
                <w:sz w:val="28"/>
                <w:lang w:val="ru-RU"/>
              </w:rPr>
              <w:t xml:space="preserve"> </w:t>
            </w:r>
            <w:r w:rsidRPr="007D1C4D">
              <w:rPr>
                <w:rFonts w:ascii="Times New Roman" w:eastAsia="Times New Roman" w:hAnsi="Times New Roman" w:cs="Times New Roman"/>
                <w:sz w:val="28"/>
                <w:lang w:val="ru-RU"/>
              </w:rPr>
              <w:t>йешар»</w:t>
            </w:r>
          </w:p>
          <w:p w:rsidR="007D1C4D" w:rsidRPr="007D1C4D" w:rsidRDefault="007D1C4D" w:rsidP="007D1C4D">
            <w:pPr>
              <w:spacing w:before="47"/>
              <w:ind w:left="107"/>
              <w:rPr>
                <w:rFonts w:ascii="Times New Roman" w:eastAsia="Times New Roman" w:hAnsi="Times New Roman" w:cs="Times New Roman"/>
                <w:sz w:val="28"/>
              </w:rPr>
            </w:pPr>
            <w:r w:rsidRPr="007D1C4D">
              <w:rPr>
                <w:rFonts w:ascii="Times New Roman" w:eastAsia="Times New Roman" w:hAnsi="Times New Roman" w:cs="Times New Roman"/>
                <w:sz w:val="28"/>
              </w:rPr>
              <w:t>дешаран</w:t>
            </w:r>
            <w:r w:rsidRPr="007D1C4D">
              <w:rPr>
                <w:rFonts w:ascii="Times New Roman" w:eastAsia="Times New Roman" w:hAnsi="Times New Roman" w:cs="Times New Roman"/>
                <w:spacing w:val="-2"/>
                <w:sz w:val="28"/>
              </w:rPr>
              <w:t xml:space="preserve"> </w:t>
            </w:r>
            <w:r w:rsidRPr="007D1C4D">
              <w:rPr>
                <w:rFonts w:ascii="Times New Roman" w:eastAsia="Times New Roman" w:hAnsi="Times New Roman" w:cs="Times New Roman"/>
                <w:sz w:val="28"/>
              </w:rPr>
              <w:t>предметан</w:t>
            </w:r>
            <w:r w:rsidRPr="007D1C4D">
              <w:rPr>
                <w:rFonts w:ascii="Times New Roman" w:eastAsia="Times New Roman" w:hAnsi="Times New Roman" w:cs="Times New Roman"/>
                <w:spacing w:val="-5"/>
                <w:sz w:val="28"/>
              </w:rPr>
              <w:t xml:space="preserve"> </w:t>
            </w:r>
            <w:r w:rsidRPr="007D1C4D">
              <w:rPr>
                <w:rFonts w:ascii="Times New Roman" w:eastAsia="Times New Roman" w:hAnsi="Times New Roman" w:cs="Times New Roman"/>
                <w:sz w:val="28"/>
              </w:rPr>
              <w:t>меттиг</w:t>
            </w:r>
          </w:p>
        </w:tc>
        <w:tc>
          <w:tcPr>
            <w:tcW w:w="993" w:type="dxa"/>
          </w:tcPr>
          <w:p w:rsidR="007D1C4D" w:rsidRPr="007D1C4D" w:rsidRDefault="007D1C4D" w:rsidP="007D1C4D">
            <w:pPr>
              <w:spacing w:before="1"/>
              <w:rPr>
                <w:rFonts w:ascii="Times New Roman" w:eastAsia="Times New Roman" w:hAnsi="Times New Roman" w:cs="Times New Roman"/>
                <w:b/>
                <w:sz w:val="32"/>
              </w:rPr>
            </w:pPr>
          </w:p>
          <w:p w:rsidR="007D1C4D" w:rsidRPr="007D1C4D" w:rsidRDefault="007D1C4D" w:rsidP="007D1C4D">
            <w:pPr>
              <w:ind w:left="11"/>
              <w:jc w:val="center"/>
              <w:rPr>
                <w:rFonts w:ascii="Times New Roman" w:eastAsia="Times New Roman" w:hAnsi="Times New Roman" w:cs="Times New Roman"/>
                <w:sz w:val="28"/>
              </w:rPr>
            </w:pPr>
            <w:r w:rsidRPr="007D1C4D">
              <w:rPr>
                <w:rFonts w:ascii="Times New Roman" w:eastAsia="Times New Roman" w:hAnsi="Times New Roman" w:cs="Times New Roman"/>
                <w:sz w:val="28"/>
              </w:rPr>
              <w:t>7</w:t>
            </w:r>
          </w:p>
        </w:tc>
      </w:tr>
      <w:tr w:rsidR="007D1C4D" w:rsidRPr="007D1C4D" w:rsidTr="00EF0B46">
        <w:trPr>
          <w:trHeight w:val="1111"/>
        </w:trPr>
        <w:tc>
          <w:tcPr>
            <w:tcW w:w="8757" w:type="dxa"/>
            <w:gridSpan w:val="5"/>
          </w:tcPr>
          <w:p w:rsidR="007D1C4D" w:rsidRPr="007D1C4D" w:rsidRDefault="007D1C4D" w:rsidP="007D1C4D">
            <w:pPr>
              <w:spacing w:line="276" w:lineRule="auto"/>
              <w:ind w:left="107"/>
              <w:rPr>
                <w:rFonts w:ascii="Times New Roman" w:eastAsia="Times New Roman" w:hAnsi="Times New Roman" w:cs="Times New Roman"/>
                <w:sz w:val="28"/>
                <w:lang w:val="ru-RU"/>
              </w:rPr>
            </w:pPr>
            <w:r w:rsidRPr="007D1C4D">
              <w:rPr>
                <w:rFonts w:ascii="Times New Roman" w:eastAsia="Times New Roman" w:hAnsi="Times New Roman" w:cs="Times New Roman"/>
                <w:sz w:val="28"/>
                <w:lang w:val="ru-RU"/>
              </w:rPr>
              <w:t>«Ненан</w:t>
            </w:r>
            <w:r w:rsidRPr="007D1C4D">
              <w:rPr>
                <w:rFonts w:ascii="Times New Roman" w:eastAsia="Times New Roman" w:hAnsi="Times New Roman" w:cs="Times New Roman"/>
                <w:spacing w:val="-4"/>
                <w:sz w:val="28"/>
                <w:lang w:val="ru-RU"/>
              </w:rPr>
              <w:t xml:space="preserve"> </w:t>
            </w:r>
            <w:r w:rsidRPr="007D1C4D">
              <w:rPr>
                <w:rFonts w:ascii="Times New Roman" w:eastAsia="Times New Roman" w:hAnsi="Times New Roman" w:cs="Times New Roman"/>
                <w:sz w:val="28"/>
                <w:lang w:val="ru-RU"/>
              </w:rPr>
              <w:t>(нохчийн)</w:t>
            </w:r>
            <w:r w:rsidRPr="007D1C4D">
              <w:rPr>
                <w:rFonts w:ascii="Times New Roman" w:eastAsia="Times New Roman" w:hAnsi="Times New Roman" w:cs="Times New Roman"/>
                <w:spacing w:val="-4"/>
                <w:sz w:val="28"/>
                <w:lang w:val="ru-RU"/>
              </w:rPr>
              <w:t xml:space="preserve"> </w:t>
            </w:r>
            <w:r w:rsidRPr="007D1C4D">
              <w:rPr>
                <w:rFonts w:ascii="Times New Roman" w:eastAsia="Times New Roman" w:hAnsi="Times New Roman" w:cs="Times New Roman"/>
                <w:sz w:val="28"/>
                <w:lang w:val="ru-RU"/>
              </w:rPr>
              <w:t>маттахь</w:t>
            </w:r>
            <w:r w:rsidRPr="007D1C4D">
              <w:rPr>
                <w:rFonts w:ascii="Times New Roman" w:eastAsia="Times New Roman" w:hAnsi="Times New Roman" w:cs="Times New Roman"/>
                <w:spacing w:val="-4"/>
                <w:sz w:val="28"/>
                <w:lang w:val="ru-RU"/>
              </w:rPr>
              <w:t xml:space="preserve"> </w:t>
            </w:r>
            <w:r w:rsidRPr="007D1C4D">
              <w:rPr>
                <w:rFonts w:ascii="Times New Roman" w:eastAsia="Times New Roman" w:hAnsi="Times New Roman" w:cs="Times New Roman"/>
                <w:sz w:val="28"/>
                <w:lang w:val="ru-RU"/>
              </w:rPr>
              <w:t>литературин</w:t>
            </w:r>
            <w:r w:rsidRPr="007D1C4D">
              <w:rPr>
                <w:rFonts w:ascii="Times New Roman" w:eastAsia="Times New Roman" w:hAnsi="Times New Roman" w:cs="Times New Roman"/>
                <w:spacing w:val="-4"/>
                <w:sz w:val="28"/>
                <w:lang w:val="ru-RU"/>
              </w:rPr>
              <w:t xml:space="preserve"> </w:t>
            </w:r>
            <w:r w:rsidRPr="007D1C4D">
              <w:rPr>
                <w:rFonts w:ascii="Times New Roman" w:eastAsia="Times New Roman" w:hAnsi="Times New Roman" w:cs="Times New Roman"/>
                <w:sz w:val="28"/>
                <w:lang w:val="ru-RU"/>
              </w:rPr>
              <w:t>йешар»</w:t>
            </w:r>
            <w:r w:rsidRPr="007D1C4D">
              <w:rPr>
                <w:rFonts w:ascii="Times New Roman" w:eastAsia="Times New Roman" w:hAnsi="Times New Roman" w:cs="Times New Roman"/>
                <w:spacing w:val="-6"/>
                <w:sz w:val="28"/>
                <w:lang w:val="ru-RU"/>
              </w:rPr>
              <w:t xml:space="preserve"> </w:t>
            </w:r>
            <w:r w:rsidRPr="007D1C4D">
              <w:rPr>
                <w:rFonts w:ascii="Times New Roman" w:eastAsia="Times New Roman" w:hAnsi="Times New Roman" w:cs="Times New Roman"/>
                <w:sz w:val="28"/>
                <w:lang w:val="ru-RU"/>
              </w:rPr>
              <w:t>дешаран</w:t>
            </w:r>
            <w:r w:rsidRPr="007D1C4D">
              <w:rPr>
                <w:rFonts w:ascii="Times New Roman" w:eastAsia="Times New Roman" w:hAnsi="Times New Roman" w:cs="Times New Roman"/>
                <w:spacing w:val="-4"/>
                <w:sz w:val="28"/>
                <w:lang w:val="ru-RU"/>
              </w:rPr>
              <w:t xml:space="preserve"> </w:t>
            </w:r>
            <w:r w:rsidRPr="007D1C4D">
              <w:rPr>
                <w:rFonts w:ascii="Times New Roman" w:eastAsia="Times New Roman" w:hAnsi="Times New Roman" w:cs="Times New Roman"/>
                <w:sz w:val="28"/>
                <w:lang w:val="ru-RU"/>
              </w:rPr>
              <w:t>предметан</w:t>
            </w:r>
            <w:r w:rsidRPr="007D1C4D">
              <w:rPr>
                <w:rFonts w:ascii="Times New Roman" w:eastAsia="Times New Roman" w:hAnsi="Times New Roman" w:cs="Times New Roman"/>
                <w:spacing w:val="-67"/>
                <w:sz w:val="28"/>
                <w:lang w:val="ru-RU"/>
              </w:rPr>
              <w:t xml:space="preserve"> </w:t>
            </w:r>
            <w:r w:rsidRPr="007D1C4D">
              <w:rPr>
                <w:rFonts w:ascii="Times New Roman" w:eastAsia="Times New Roman" w:hAnsi="Times New Roman" w:cs="Times New Roman"/>
                <w:sz w:val="28"/>
                <w:lang w:val="ru-RU"/>
              </w:rPr>
              <w:t>белхан гергарчу хьесапан</w:t>
            </w:r>
            <w:r w:rsidRPr="007D1C4D">
              <w:rPr>
                <w:rFonts w:ascii="Times New Roman" w:eastAsia="Times New Roman" w:hAnsi="Times New Roman" w:cs="Times New Roman"/>
                <w:spacing w:val="-1"/>
                <w:sz w:val="28"/>
                <w:lang w:val="ru-RU"/>
              </w:rPr>
              <w:t xml:space="preserve"> </w:t>
            </w:r>
            <w:r w:rsidRPr="007D1C4D">
              <w:rPr>
                <w:rFonts w:ascii="Times New Roman" w:eastAsia="Times New Roman" w:hAnsi="Times New Roman" w:cs="Times New Roman"/>
                <w:sz w:val="28"/>
                <w:lang w:val="ru-RU"/>
              </w:rPr>
              <w:t>программин</w:t>
            </w:r>
            <w:r w:rsidRPr="007D1C4D">
              <w:rPr>
                <w:rFonts w:ascii="Times New Roman" w:eastAsia="Times New Roman" w:hAnsi="Times New Roman" w:cs="Times New Roman"/>
                <w:spacing w:val="-1"/>
                <w:sz w:val="28"/>
                <w:lang w:val="ru-RU"/>
              </w:rPr>
              <w:t xml:space="preserve"> </w:t>
            </w:r>
            <w:r w:rsidRPr="007D1C4D">
              <w:rPr>
                <w:rFonts w:ascii="Times New Roman" w:eastAsia="Times New Roman" w:hAnsi="Times New Roman" w:cs="Times New Roman"/>
                <w:sz w:val="28"/>
                <w:lang w:val="ru-RU"/>
              </w:rPr>
              <w:t>коьрта</w:t>
            </w:r>
            <w:r w:rsidRPr="007D1C4D">
              <w:rPr>
                <w:rFonts w:ascii="Times New Roman" w:eastAsia="Times New Roman" w:hAnsi="Times New Roman" w:cs="Times New Roman"/>
                <w:spacing w:val="-1"/>
                <w:sz w:val="28"/>
                <w:lang w:val="ru-RU"/>
              </w:rPr>
              <w:t xml:space="preserve"> </w:t>
            </w:r>
            <w:r w:rsidRPr="007D1C4D">
              <w:rPr>
                <w:rFonts w:ascii="Times New Roman" w:eastAsia="Times New Roman" w:hAnsi="Times New Roman" w:cs="Times New Roman"/>
                <w:sz w:val="28"/>
                <w:lang w:val="ru-RU"/>
              </w:rPr>
              <w:t>чулацаман</w:t>
            </w:r>
          </w:p>
          <w:p w:rsidR="007D1C4D" w:rsidRPr="007D1C4D" w:rsidRDefault="007D1C4D" w:rsidP="007D1C4D">
            <w:pPr>
              <w:spacing w:line="321" w:lineRule="exact"/>
              <w:ind w:left="107"/>
              <w:rPr>
                <w:rFonts w:ascii="Times New Roman" w:eastAsia="Times New Roman" w:hAnsi="Times New Roman" w:cs="Times New Roman"/>
                <w:sz w:val="28"/>
              </w:rPr>
            </w:pPr>
            <w:r w:rsidRPr="007D1C4D">
              <w:rPr>
                <w:rFonts w:ascii="Times New Roman" w:eastAsia="Times New Roman" w:hAnsi="Times New Roman" w:cs="Times New Roman"/>
                <w:sz w:val="28"/>
              </w:rPr>
              <w:t>сизаш</w:t>
            </w:r>
          </w:p>
        </w:tc>
        <w:tc>
          <w:tcPr>
            <w:tcW w:w="993" w:type="dxa"/>
          </w:tcPr>
          <w:p w:rsidR="007D1C4D" w:rsidRPr="007D1C4D" w:rsidRDefault="007D1C4D" w:rsidP="007D1C4D">
            <w:pPr>
              <w:rPr>
                <w:rFonts w:ascii="Times New Roman" w:eastAsia="Times New Roman" w:hAnsi="Times New Roman" w:cs="Times New Roman"/>
                <w:b/>
                <w:sz w:val="30"/>
              </w:rPr>
            </w:pPr>
          </w:p>
          <w:p w:rsidR="007D1C4D" w:rsidRPr="007D1C4D" w:rsidRDefault="007D1C4D" w:rsidP="007D1C4D">
            <w:pPr>
              <w:spacing w:before="3"/>
              <w:rPr>
                <w:rFonts w:ascii="Times New Roman" w:eastAsia="Times New Roman" w:hAnsi="Times New Roman" w:cs="Times New Roman"/>
                <w:b/>
                <w:sz w:val="34"/>
              </w:rPr>
            </w:pPr>
          </w:p>
          <w:p w:rsidR="007D1C4D" w:rsidRPr="007D1C4D" w:rsidRDefault="007D1C4D" w:rsidP="007D1C4D">
            <w:pPr>
              <w:spacing w:before="1"/>
              <w:ind w:left="11"/>
              <w:jc w:val="center"/>
              <w:rPr>
                <w:rFonts w:ascii="Times New Roman" w:eastAsia="Times New Roman" w:hAnsi="Times New Roman" w:cs="Times New Roman"/>
                <w:sz w:val="28"/>
              </w:rPr>
            </w:pPr>
            <w:r w:rsidRPr="007D1C4D">
              <w:rPr>
                <w:rFonts w:ascii="Times New Roman" w:eastAsia="Times New Roman" w:hAnsi="Times New Roman" w:cs="Times New Roman"/>
                <w:sz w:val="28"/>
              </w:rPr>
              <w:t>8</w:t>
            </w:r>
          </w:p>
        </w:tc>
      </w:tr>
      <w:tr w:rsidR="007D1C4D" w:rsidRPr="007D1C4D" w:rsidTr="00EF0B46">
        <w:trPr>
          <w:trHeight w:val="738"/>
        </w:trPr>
        <w:tc>
          <w:tcPr>
            <w:tcW w:w="2801" w:type="dxa"/>
            <w:tcBorders>
              <w:right w:val="nil"/>
            </w:tcBorders>
          </w:tcPr>
          <w:p w:rsidR="007D1C4D" w:rsidRPr="007D1C4D" w:rsidRDefault="007D1C4D" w:rsidP="007D1C4D">
            <w:pPr>
              <w:tabs>
                <w:tab w:val="left" w:pos="1371"/>
              </w:tabs>
              <w:ind w:left="107"/>
              <w:rPr>
                <w:rFonts w:ascii="Times New Roman" w:eastAsia="Times New Roman" w:hAnsi="Times New Roman" w:cs="Times New Roman"/>
                <w:b/>
                <w:sz w:val="28"/>
              </w:rPr>
            </w:pPr>
            <w:r w:rsidRPr="007D1C4D">
              <w:rPr>
                <w:rFonts w:ascii="Times New Roman" w:eastAsia="Times New Roman" w:hAnsi="Times New Roman" w:cs="Times New Roman"/>
                <w:b/>
                <w:sz w:val="28"/>
              </w:rPr>
              <w:t>«Ненан</w:t>
            </w:r>
            <w:r w:rsidRPr="007D1C4D">
              <w:rPr>
                <w:rFonts w:ascii="Times New Roman" w:eastAsia="Times New Roman" w:hAnsi="Times New Roman" w:cs="Times New Roman"/>
                <w:b/>
                <w:sz w:val="28"/>
              </w:rPr>
              <w:tab/>
              <w:t>(нохчийн)</w:t>
            </w:r>
          </w:p>
          <w:p w:rsidR="007D1C4D" w:rsidRPr="007D1C4D" w:rsidRDefault="007D1C4D" w:rsidP="007D1C4D">
            <w:pPr>
              <w:spacing w:before="47"/>
              <w:ind w:left="107"/>
              <w:rPr>
                <w:rFonts w:ascii="Times New Roman" w:eastAsia="Times New Roman" w:hAnsi="Times New Roman" w:cs="Times New Roman"/>
                <w:b/>
                <w:sz w:val="28"/>
              </w:rPr>
            </w:pPr>
            <w:r w:rsidRPr="007D1C4D">
              <w:rPr>
                <w:rFonts w:ascii="Times New Roman" w:eastAsia="Times New Roman" w:hAnsi="Times New Roman" w:cs="Times New Roman"/>
                <w:b/>
                <w:sz w:val="28"/>
              </w:rPr>
              <w:t>предметан</w:t>
            </w:r>
            <w:r w:rsidRPr="007D1C4D">
              <w:rPr>
                <w:rFonts w:ascii="Times New Roman" w:eastAsia="Times New Roman" w:hAnsi="Times New Roman" w:cs="Times New Roman"/>
                <w:b/>
                <w:spacing w:val="-4"/>
                <w:sz w:val="28"/>
              </w:rPr>
              <w:t xml:space="preserve"> </w:t>
            </w:r>
            <w:r w:rsidRPr="007D1C4D">
              <w:rPr>
                <w:rFonts w:ascii="Times New Roman" w:eastAsia="Times New Roman" w:hAnsi="Times New Roman" w:cs="Times New Roman"/>
                <w:b/>
                <w:sz w:val="28"/>
              </w:rPr>
              <w:t>чулацам</w:t>
            </w:r>
          </w:p>
        </w:tc>
        <w:tc>
          <w:tcPr>
            <w:tcW w:w="1355" w:type="dxa"/>
            <w:tcBorders>
              <w:left w:val="nil"/>
              <w:right w:val="nil"/>
            </w:tcBorders>
          </w:tcPr>
          <w:p w:rsidR="007D1C4D" w:rsidRPr="007D1C4D" w:rsidRDefault="007D1C4D" w:rsidP="007D1C4D">
            <w:pPr>
              <w:ind w:left="163"/>
              <w:rPr>
                <w:rFonts w:ascii="Times New Roman" w:eastAsia="Times New Roman" w:hAnsi="Times New Roman" w:cs="Times New Roman"/>
                <w:b/>
                <w:sz w:val="28"/>
              </w:rPr>
            </w:pPr>
            <w:r w:rsidRPr="007D1C4D">
              <w:rPr>
                <w:rFonts w:ascii="Times New Roman" w:eastAsia="Times New Roman" w:hAnsi="Times New Roman" w:cs="Times New Roman"/>
                <w:b/>
                <w:sz w:val="28"/>
              </w:rPr>
              <w:t>маттахь</w:t>
            </w:r>
          </w:p>
        </w:tc>
        <w:tc>
          <w:tcPr>
            <w:tcW w:w="1951" w:type="dxa"/>
            <w:tcBorders>
              <w:left w:val="nil"/>
              <w:right w:val="nil"/>
            </w:tcBorders>
          </w:tcPr>
          <w:p w:rsidR="007D1C4D" w:rsidRPr="007D1C4D" w:rsidRDefault="007D1C4D" w:rsidP="007D1C4D">
            <w:pPr>
              <w:ind w:left="163"/>
              <w:rPr>
                <w:rFonts w:ascii="Times New Roman" w:eastAsia="Times New Roman" w:hAnsi="Times New Roman" w:cs="Times New Roman"/>
                <w:b/>
                <w:sz w:val="28"/>
              </w:rPr>
            </w:pPr>
            <w:r w:rsidRPr="007D1C4D">
              <w:rPr>
                <w:rFonts w:ascii="Times New Roman" w:eastAsia="Times New Roman" w:hAnsi="Times New Roman" w:cs="Times New Roman"/>
                <w:b/>
                <w:sz w:val="28"/>
              </w:rPr>
              <w:t>литературин</w:t>
            </w:r>
          </w:p>
        </w:tc>
        <w:tc>
          <w:tcPr>
            <w:tcW w:w="1277" w:type="dxa"/>
            <w:tcBorders>
              <w:left w:val="nil"/>
              <w:right w:val="nil"/>
            </w:tcBorders>
          </w:tcPr>
          <w:p w:rsidR="007D1C4D" w:rsidRPr="007D1C4D" w:rsidRDefault="007D1C4D" w:rsidP="007D1C4D">
            <w:pPr>
              <w:ind w:left="163"/>
              <w:rPr>
                <w:rFonts w:ascii="Times New Roman" w:eastAsia="Times New Roman" w:hAnsi="Times New Roman" w:cs="Times New Roman"/>
                <w:b/>
                <w:sz w:val="28"/>
              </w:rPr>
            </w:pPr>
            <w:r w:rsidRPr="007D1C4D">
              <w:rPr>
                <w:rFonts w:ascii="Times New Roman" w:eastAsia="Times New Roman" w:hAnsi="Times New Roman" w:cs="Times New Roman"/>
                <w:b/>
                <w:sz w:val="28"/>
              </w:rPr>
              <w:t>йешар»</w:t>
            </w:r>
          </w:p>
        </w:tc>
        <w:tc>
          <w:tcPr>
            <w:tcW w:w="1373" w:type="dxa"/>
            <w:tcBorders>
              <w:left w:val="nil"/>
            </w:tcBorders>
          </w:tcPr>
          <w:p w:rsidR="007D1C4D" w:rsidRPr="007D1C4D" w:rsidRDefault="007D1C4D" w:rsidP="007D1C4D">
            <w:pPr>
              <w:ind w:left="163"/>
              <w:rPr>
                <w:rFonts w:ascii="Times New Roman" w:eastAsia="Times New Roman" w:hAnsi="Times New Roman" w:cs="Times New Roman"/>
                <w:b/>
                <w:sz w:val="28"/>
              </w:rPr>
            </w:pPr>
            <w:r w:rsidRPr="007D1C4D">
              <w:rPr>
                <w:rFonts w:ascii="Times New Roman" w:eastAsia="Times New Roman" w:hAnsi="Times New Roman" w:cs="Times New Roman"/>
                <w:b/>
                <w:sz w:val="28"/>
              </w:rPr>
              <w:t>дешаран</w:t>
            </w:r>
          </w:p>
        </w:tc>
        <w:tc>
          <w:tcPr>
            <w:tcW w:w="993" w:type="dxa"/>
          </w:tcPr>
          <w:p w:rsidR="007D1C4D" w:rsidRPr="007D1C4D" w:rsidRDefault="007D1C4D" w:rsidP="007D1C4D">
            <w:pPr>
              <w:spacing w:before="1"/>
              <w:rPr>
                <w:rFonts w:ascii="Times New Roman" w:eastAsia="Times New Roman" w:hAnsi="Times New Roman" w:cs="Times New Roman"/>
                <w:b/>
                <w:sz w:val="32"/>
              </w:rPr>
            </w:pPr>
          </w:p>
          <w:p w:rsidR="007D1C4D" w:rsidRPr="007D1C4D" w:rsidRDefault="007D1C4D" w:rsidP="007D1C4D">
            <w:pPr>
              <w:ind w:left="336" w:right="326"/>
              <w:jc w:val="center"/>
              <w:rPr>
                <w:rFonts w:ascii="Times New Roman" w:eastAsia="Times New Roman" w:hAnsi="Times New Roman" w:cs="Times New Roman"/>
                <w:b/>
                <w:sz w:val="28"/>
              </w:rPr>
            </w:pPr>
            <w:r w:rsidRPr="007D1C4D">
              <w:rPr>
                <w:rFonts w:ascii="Times New Roman" w:eastAsia="Times New Roman" w:hAnsi="Times New Roman" w:cs="Times New Roman"/>
                <w:b/>
                <w:sz w:val="28"/>
              </w:rPr>
              <w:t>10</w:t>
            </w:r>
          </w:p>
        </w:tc>
      </w:tr>
      <w:tr w:rsidR="007D1C4D" w:rsidRPr="007D1C4D" w:rsidTr="00EF0B46">
        <w:trPr>
          <w:trHeight w:val="371"/>
        </w:trPr>
        <w:tc>
          <w:tcPr>
            <w:tcW w:w="8757" w:type="dxa"/>
            <w:gridSpan w:val="5"/>
          </w:tcPr>
          <w:p w:rsidR="007D1C4D" w:rsidRPr="007D1C4D" w:rsidRDefault="007D1C4D" w:rsidP="007D1C4D">
            <w:pPr>
              <w:ind w:left="107"/>
              <w:rPr>
                <w:rFonts w:ascii="Times New Roman" w:eastAsia="Times New Roman" w:hAnsi="Times New Roman" w:cs="Times New Roman"/>
                <w:sz w:val="28"/>
              </w:rPr>
            </w:pPr>
            <w:r w:rsidRPr="007D1C4D">
              <w:rPr>
                <w:rFonts w:ascii="Times New Roman" w:eastAsia="Times New Roman" w:hAnsi="Times New Roman" w:cs="Times New Roman"/>
                <w:sz w:val="28"/>
              </w:rPr>
              <w:t>Ӏ</w:t>
            </w:r>
            <w:r w:rsidRPr="007D1C4D">
              <w:rPr>
                <w:rFonts w:ascii="Times New Roman" w:eastAsia="Times New Roman" w:hAnsi="Times New Roman" w:cs="Times New Roman"/>
                <w:spacing w:val="-1"/>
                <w:sz w:val="28"/>
              </w:rPr>
              <w:t xml:space="preserve"> </w:t>
            </w:r>
            <w:r w:rsidRPr="007D1C4D">
              <w:rPr>
                <w:rFonts w:ascii="Times New Roman" w:eastAsia="Times New Roman" w:hAnsi="Times New Roman" w:cs="Times New Roman"/>
                <w:sz w:val="28"/>
              </w:rPr>
              <w:t>класс</w:t>
            </w:r>
          </w:p>
        </w:tc>
        <w:tc>
          <w:tcPr>
            <w:tcW w:w="993" w:type="dxa"/>
          </w:tcPr>
          <w:p w:rsidR="007D1C4D" w:rsidRPr="007D1C4D" w:rsidRDefault="007D1C4D" w:rsidP="007D1C4D">
            <w:pPr>
              <w:ind w:left="336" w:right="326"/>
              <w:jc w:val="center"/>
              <w:rPr>
                <w:rFonts w:ascii="Times New Roman" w:eastAsia="Times New Roman" w:hAnsi="Times New Roman" w:cs="Times New Roman"/>
                <w:sz w:val="28"/>
              </w:rPr>
            </w:pPr>
            <w:r w:rsidRPr="007D1C4D">
              <w:rPr>
                <w:rFonts w:ascii="Times New Roman" w:eastAsia="Times New Roman" w:hAnsi="Times New Roman" w:cs="Times New Roman"/>
                <w:sz w:val="28"/>
              </w:rPr>
              <w:t>12</w:t>
            </w:r>
          </w:p>
        </w:tc>
      </w:tr>
      <w:tr w:rsidR="007D1C4D" w:rsidRPr="007D1C4D" w:rsidTr="00EF0B46">
        <w:trPr>
          <w:trHeight w:val="369"/>
        </w:trPr>
        <w:tc>
          <w:tcPr>
            <w:tcW w:w="8757" w:type="dxa"/>
            <w:gridSpan w:val="5"/>
          </w:tcPr>
          <w:p w:rsidR="007D1C4D" w:rsidRPr="007D1C4D" w:rsidRDefault="007D1C4D" w:rsidP="007D1C4D">
            <w:pPr>
              <w:ind w:left="107"/>
              <w:rPr>
                <w:rFonts w:ascii="Times New Roman" w:eastAsia="Times New Roman" w:hAnsi="Times New Roman" w:cs="Times New Roman"/>
                <w:sz w:val="28"/>
              </w:rPr>
            </w:pPr>
            <w:r w:rsidRPr="007D1C4D">
              <w:rPr>
                <w:rFonts w:ascii="Times New Roman" w:eastAsia="Times New Roman" w:hAnsi="Times New Roman" w:cs="Times New Roman"/>
                <w:sz w:val="28"/>
              </w:rPr>
              <w:t>2</w:t>
            </w:r>
            <w:r w:rsidRPr="007D1C4D">
              <w:rPr>
                <w:rFonts w:ascii="Times New Roman" w:eastAsia="Times New Roman" w:hAnsi="Times New Roman" w:cs="Times New Roman"/>
                <w:spacing w:val="1"/>
                <w:sz w:val="28"/>
              </w:rPr>
              <w:t xml:space="preserve"> </w:t>
            </w:r>
            <w:r w:rsidRPr="007D1C4D">
              <w:rPr>
                <w:rFonts w:ascii="Times New Roman" w:eastAsia="Times New Roman" w:hAnsi="Times New Roman" w:cs="Times New Roman"/>
                <w:sz w:val="28"/>
              </w:rPr>
              <w:t>класс</w:t>
            </w:r>
          </w:p>
        </w:tc>
        <w:tc>
          <w:tcPr>
            <w:tcW w:w="993" w:type="dxa"/>
          </w:tcPr>
          <w:p w:rsidR="007D1C4D" w:rsidRPr="007D1C4D" w:rsidRDefault="007D1C4D" w:rsidP="007D1C4D">
            <w:pPr>
              <w:ind w:left="336" w:right="326"/>
              <w:jc w:val="center"/>
              <w:rPr>
                <w:rFonts w:ascii="Times New Roman" w:eastAsia="Times New Roman" w:hAnsi="Times New Roman" w:cs="Times New Roman"/>
                <w:sz w:val="28"/>
              </w:rPr>
            </w:pPr>
            <w:r w:rsidRPr="007D1C4D">
              <w:rPr>
                <w:rFonts w:ascii="Times New Roman" w:eastAsia="Times New Roman" w:hAnsi="Times New Roman" w:cs="Times New Roman"/>
                <w:sz w:val="28"/>
              </w:rPr>
              <w:t>13</w:t>
            </w:r>
          </w:p>
        </w:tc>
      </w:tr>
      <w:tr w:rsidR="007D1C4D" w:rsidRPr="007D1C4D" w:rsidTr="00EF0B46">
        <w:trPr>
          <w:trHeight w:val="371"/>
        </w:trPr>
        <w:tc>
          <w:tcPr>
            <w:tcW w:w="8757" w:type="dxa"/>
            <w:gridSpan w:val="5"/>
          </w:tcPr>
          <w:p w:rsidR="007D1C4D" w:rsidRPr="007D1C4D" w:rsidRDefault="007D1C4D" w:rsidP="007D1C4D">
            <w:pPr>
              <w:ind w:left="107"/>
              <w:rPr>
                <w:rFonts w:ascii="Times New Roman" w:eastAsia="Times New Roman" w:hAnsi="Times New Roman" w:cs="Times New Roman"/>
                <w:sz w:val="28"/>
              </w:rPr>
            </w:pPr>
            <w:r w:rsidRPr="007D1C4D">
              <w:rPr>
                <w:rFonts w:ascii="Times New Roman" w:eastAsia="Times New Roman" w:hAnsi="Times New Roman" w:cs="Times New Roman"/>
                <w:sz w:val="28"/>
              </w:rPr>
              <w:t>3</w:t>
            </w:r>
            <w:r w:rsidRPr="007D1C4D">
              <w:rPr>
                <w:rFonts w:ascii="Times New Roman" w:eastAsia="Times New Roman" w:hAnsi="Times New Roman" w:cs="Times New Roman"/>
                <w:spacing w:val="1"/>
                <w:sz w:val="28"/>
              </w:rPr>
              <w:t xml:space="preserve"> </w:t>
            </w:r>
            <w:r w:rsidRPr="007D1C4D">
              <w:rPr>
                <w:rFonts w:ascii="Times New Roman" w:eastAsia="Times New Roman" w:hAnsi="Times New Roman" w:cs="Times New Roman"/>
                <w:sz w:val="28"/>
              </w:rPr>
              <w:t>класс</w:t>
            </w:r>
          </w:p>
        </w:tc>
        <w:tc>
          <w:tcPr>
            <w:tcW w:w="993" w:type="dxa"/>
          </w:tcPr>
          <w:p w:rsidR="007D1C4D" w:rsidRPr="007D1C4D" w:rsidRDefault="007D1C4D" w:rsidP="007D1C4D">
            <w:pPr>
              <w:ind w:left="336" w:right="326"/>
              <w:jc w:val="center"/>
              <w:rPr>
                <w:rFonts w:ascii="Times New Roman" w:eastAsia="Times New Roman" w:hAnsi="Times New Roman" w:cs="Times New Roman"/>
                <w:sz w:val="28"/>
              </w:rPr>
            </w:pPr>
            <w:r w:rsidRPr="007D1C4D">
              <w:rPr>
                <w:rFonts w:ascii="Times New Roman" w:eastAsia="Times New Roman" w:hAnsi="Times New Roman" w:cs="Times New Roman"/>
                <w:sz w:val="28"/>
              </w:rPr>
              <w:t>15</w:t>
            </w:r>
          </w:p>
        </w:tc>
      </w:tr>
      <w:tr w:rsidR="007D1C4D" w:rsidRPr="007D1C4D" w:rsidTr="00EF0B46">
        <w:trPr>
          <w:trHeight w:val="369"/>
        </w:trPr>
        <w:tc>
          <w:tcPr>
            <w:tcW w:w="8757" w:type="dxa"/>
            <w:gridSpan w:val="5"/>
          </w:tcPr>
          <w:p w:rsidR="007D1C4D" w:rsidRPr="007D1C4D" w:rsidRDefault="007D1C4D" w:rsidP="007D1C4D">
            <w:pPr>
              <w:ind w:left="107"/>
              <w:rPr>
                <w:rFonts w:ascii="Times New Roman" w:eastAsia="Times New Roman" w:hAnsi="Times New Roman" w:cs="Times New Roman"/>
                <w:sz w:val="28"/>
              </w:rPr>
            </w:pPr>
            <w:r w:rsidRPr="007D1C4D">
              <w:rPr>
                <w:rFonts w:ascii="Times New Roman" w:eastAsia="Times New Roman" w:hAnsi="Times New Roman" w:cs="Times New Roman"/>
                <w:sz w:val="28"/>
              </w:rPr>
              <w:t>4</w:t>
            </w:r>
            <w:r w:rsidRPr="007D1C4D">
              <w:rPr>
                <w:rFonts w:ascii="Times New Roman" w:eastAsia="Times New Roman" w:hAnsi="Times New Roman" w:cs="Times New Roman"/>
                <w:spacing w:val="1"/>
                <w:sz w:val="28"/>
              </w:rPr>
              <w:t xml:space="preserve"> </w:t>
            </w:r>
            <w:r w:rsidRPr="007D1C4D">
              <w:rPr>
                <w:rFonts w:ascii="Times New Roman" w:eastAsia="Times New Roman" w:hAnsi="Times New Roman" w:cs="Times New Roman"/>
                <w:sz w:val="28"/>
              </w:rPr>
              <w:t>класс</w:t>
            </w:r>
          </w:p>
        </w:tc>
        <w:tc>
          <w:tcPr>
            <w:tcW w:w="993" w:type="dxa"/>
          </w:tcPr>
          <w:p w:rsidR="007D1C4D" w:rsidRPr="007D1C4D" w:rsidRDefault="007D1C4D" w:rsidP="007D1C4D">
            <w:pPr>
              <w:ind w:left="336" w:right="326"/>
              <w:jc w:val="center"/>
              <w:rPr>
                <w:rFonts w:ascii="Times New Roman" w:eastAsia="Times New Roman" w:hAnsi="Times New Roman" w:cs="Times New Roman"/>
                <w:sz w:val="28"/>
              </w:rPr>
            </w:pPr>
            <w:r w:rsidRPr="007D1C4D">
              <w:rPr>
                <w:rFonts w:ascii="Times New Roman" w:eastAsia="Times New Roman" w:hAnsi="Times New Roman" w:cs="Times New Roman"/>
                <w:sz w:val="28"/>
              </w:rPr>
              <w:t>17</w:t>
            </w:r>
          </w:p>
        </w:tc>
      </w:tr>
      <w:tr w:rsidR="007D1C4D" w:rsidRPr="007D1C4D" w:rsidTr="00EF0B46">
        <w:trPr>
          <w:trHeight w:val="741"/>
        </w:trPr>
        <w:tc>
          <w:tcPr>
            <w:tcW w:w="8757" w:type="dxa"/>
            <w:gridSpan w:val="5"/>
          </w:tcPr>
          <w:p w:rsidR="007D1C4D" w:rsidRPr="007D1C4D" w:rsidRDefault="007D1C4D" w:rsidP="007D1C4D">
            <w:pPr>
              <w:ind w:left="107"/>
              <w:rPr>
                <w:rFonts w:ascii="Times New Roman" w:eastAsia="Times New Roman" w:hAnsi="Times New Roman" w:cs="Times New Roman"/>
                <w:b/>
                <w:sz w:val="28"/>
                <w:lang w:val="ru-RU"/>
              </w:rPr>
            </w:pPr>
            <w:r w:rsidRPr="007D1C4D">
              <w:rPr>
                <w:rFonts w:ascii="Times New Roman" w:eastAsia="Times New Roman" w:hAnsi="Times New Roman" w:cs="Times New Roman"/>
                <w:b/>
                <w:sz w:val="28"/>
                <w:lang w:val="ru-RU"/>
              </w:rPr>
              <w:t>«Ненан</w:t>
            </w:r>
            <w:r w:rsidRPr="007D1C4D">
              <w:rPr>
                <w:rFonts w:ascii="Times New Roman" w:eastAsia="Times New Roman" w:hAnsi="Times New Roman" w:cs="Times New Roman"/>
                <w:b/>
                <w:spacing w:val="-4"/>
                <w:sz w:val="28"/>
                <w:lang w:val="ru-RU"/>
              </w:rPr>
              <w:t xml:space="preserve"> </w:t>
            </w:r>
            <w:r w:rsidRPr="007D1C4D">
              <w:rPr>
                <w:rFonts w:ascii="Times New Roman" w:eastAsia="Times New Roman" w:hAnsi="Times New Roman" w:cs="Times New Roman"/>
                <w:b/>
                <w:sz w:val="28"/>
                <w:lang w:val="ru-RU"/>
              </w:rPr>
              <w:t>(нохчийн)</w:t>
            </w:r>
            <w:r w:rsidRPr="007D1C4D">
              <w:rPr>
                <w:rFonts w:ascii="Times New Roman" w:eastAsia="Times New Roman" w:hAnsi="Times New Roman" w:cs="Times New Roman"/>
                <w:b/>
                <w:spacing w:val="-3"/>
                <w:sz w:val="28"/>
                <w:lang w:val="ru-RU"/>
              </w:rPr>
              <w:t xml:space="preserve"> </w:t>
            </w:r>
            <w:r w:rsidRPr="007D1C4D">
              <w:rPr>
                <w:rFonts w:ascii="Times New Roman" w:eastAsia="Times New Roman" w:hAnsi="Times New Roman" w:cs="Times New Roman"/>
                <w:b/>
                <w:sz w:val="28"/>
                <w:lang w:val="ru-RU"/>
              </w:rPr>
              <w:t>маттахь</w:t>
            </w:r>
            <w:r w:rsidRPr="007D1C4D">
              <w:rPr>
                <w:rFonts w:ascii="Times New Roman" w:eastAsia="Times New Roman" w:hAnsi="Times New Roman" w:cs="Times New Roman"/>
                <w:b/>
                <w:spacing w:val="-6"/>
                <w:sz w:val="28"/>
                <w:lang w:val="ru-RU"/>
              </w:rPr>
              <w:t xml:space="preserve"> </w:t>
            </w:r>
            <w:r w:rsidRPr="007D1C4D">
              <w:rPr>
                <w:rFonts w:ascii="Times New Roman" w:eastAsia="Times New Roman" w:hAnsi="Times New Roman" w:cs="Times New Roman"/>
                <w:b/>
                <w:sz w:val="28"/>
                <w:lang w:val="ru-RU"/>
              </w:rPr>
              <w:t>литературни</w:t>
            </w:r>
            <w:r w:rsidRPr="007D1C4D">
              <w:rPr>
                <w:rFonts w:ascii="Times New Roman" w:eastAsia="Times New Roman" w:hAnsi="Times New Roman" w:cs="Times New Roman"/>
                <w:b/>
                <w:spacing w:val="-4"/>
                <w:sz w:val="28"/>
                <w:lang w:val="ru-RU"/>
              </w:rPr>
              <w:t xml:space="preserve"> </w:t>
            </w:r>
            <w:r w:rsidRPr="007D1C4D">
              <w:rPr>
                <w:rFonts w:ascii="Times New Roman" w:eastAsia="Times New Roman" w:hAnsi="Times New Roman" w:cs="Times New Roman"/>
                <w:b/>
                <w:sz w:val="28"/>
                <w:lang w:val="ru-RU"/>
              </w:rPr>
              <w:t>йешар»</w:t>
            </w:r>
            <w:r w:rsidRPr="007D1C4D">
              <w:rPr>
                <w:rFonts w:ascii="Times New Roman" w:eastAsia="Times New Roman" w:hAnsi="Times New Roman" w:cs="Times New Roman"/>
                <w:b/>
                <w:spacing w:val="-2"/>
                <w:sz w:val="28"/>
                <w:lang w:val="ru-RU"/>
              </w:rPr>
              <w:t xml:space="preserve"> </w:t>
            </w:r>
            <w:r w:rsidRPr="007D1C4D">
              <w:rPr>
                <w:rFonts w:ascii="Times New Roman" w:eastAsia="Times New Roman" w:hAnsi="Times New Roman" w:cs="Times New Roman"/>
                <w:b/>
                <w:sz w:val="28"/>
                <w:lang w:val="ru-RU"/>
              </w:rPr>
              <w:t>дешаран</w:t>
            </w:r>
          </w:p>
          <w:p w:rsidR="007D1C4D" w:rsidRPr="007D1C4D" w:rsidRDefault="007D1C4D" w:rsidP="007D1C4D">
            <w:pPr>
              <w:spacing w:before="47"/>
              <w:ind w:left="107"/>
              <w:rPr>
                <w:rFonts w:ascii="Times New Roman" w:eastAsia="Times New Roman" w:hAnsi="Times New Roman" w:cs="Times New Roman"/>
                <w:b/>
                <w:sz w:val="28"/>
              </w:rPr>
            </w:pPr>
            <w:r w:rsidRPr="007D1C4D">
              <w:rPr>
                <w:rFonts w:ascii="Times New Roman" w:eastAsia="Times New Roman" w:hAnsi="Times New Roman" w:cs="Times New Roman"/>
                <w:b/>
                <w:sz w:val="28"/>
              </w:rPr>
              <w:t>предметан</w:t>
            </w:r>
            <w:r w:rsidRPr="007D1C4D">
              <w:rPr>
                <w:rFonts w:ascii="Times New Roman" w:eastAsia="Times New Roman" w:hAnsi="Times New Roman" w:cs="Times New Roman"/>
                <w:b/>
                <w:spacing w:val="-5"/>
                <w:sz w:val="28"/>
              </w:rPr>
              <w:t xml:space="preserve"> </w:t>
            </w:r>
            <w:r w:rsidRPr="007D1C4D">
              <w:rPr>
                <w:rFonts w:ascii="Times New Roman" w:eastAsia="Times New Roman" w:hAnsi="Times New Roman" w:cs="Times New Roman"/>
                <w:b/>
                <w:sz w:val="28"/>
              </w:rPr>
              <w:t>программа</w:t>
            </w:r>
            <w:r w:rsidRPr="007D1C4D">
              <w:rPr>
                <w:rFonts w:ascii="Times New Roman" w:eastAsia="Times New Roman" w:hAnsi="Times New Roman" w:cs="Times New Roman"/>
                <w:b/>
                <w:spacing w:val="-4"/>
                <w:sz w:val="28"/>
              </w:rPr>
              <w:t xml:space="preserve"> </w:t>
            </w:r>
            <w:r w:rsidRPr="007D1C4D">
              <w:rPr>
                <w:rFonts w:ascii="Times New Roman" w:eastAsia="Times New Roman" w:hAnsi="Times New Roman" w:cs="Times New Roman"/>
                <w:b/>
                <w:sz w:val="28"/>
              </w:rPr>
              <w:t>кхочушдан</w:t>
            </w:r>
            <w:r w:rsidRPr="007D1C4D">
              <w:rPr>
                <w:rFonts w:ascii="Times New Roman" w:eastAsia="Times New Roman" w:hAnsi="Times New Roman" w:cs="Times New Roman"/>
                <w:b/>
                <w:spacing w:val="-5"/>
                <w:sz w:val="28"/>
              </w:rPr>
              <w:t xml:space="preserve"> </w:t>
            </w:r>
            <w:r w:rsidRPr="007D1C4D">
              <w:rPr>
                <w:rFonts w:ascii="Times New Roman" w:eastAsia="Times New Roman" w:hAnsi="Times New Roman" w:cs="Times New Roman"/>
                <w:b/>
                <w:sz w:val="28"/>
              </w:rPr>
              <w:t>лоружамӀаш</w:t>
            </w:r>
          </w:p>
        </w:tc>
        <w:tc>
          <w:tcPr>
            <w:tcW w:w="993" w:type="dxa"/>
          </w:tcPr>
          <w:p w:rsidR="007D1C4D" w:rsidRPr="007D1C4D" w:rsidRDefault="007D1C4D" w:rsidP="007D1C4D">
            <w:pPr>
              <w:rPr>
                <w:rFonts w:ascii="Times New Roman" w:eastAsia="Times New Roman" w:hAnsi="Times New Roman" w:cs="Times New Roman"/>
                <w:sz w:val="28"/>
              </w:rPr>
            </w:pPr>
          </w:p>
        </w:tc>
      </w:tr>
      <w:tr w:rsidR="007D1C4D" w:rsidRPr="007D1C4D" w:rsidTr="00EF0B46">
        <w:trPr>
          <w:trHeight w:val="369"/>
        </w:trPr>
        <w:tc>
          <w:tcPr>
            <w:tcW w:w="8757" w:type="dxa"/>
            <w:gridSpan w:val="5"/>
          </w:tcPr>
          <w:p w:rsidR="007D1C4D" w:rsidRPr="007D1C4D" w:rsidRDefault="007D1C4D" w:rsidP="007D1C4D">
            <w:pPr>
              <w:ind w:left="107"/>
              <w:rPr>
                <w:rFonts w:ascii="Times New Roman" w:eastAsia="Times New Roman" w:hAnsi="Times New Roman" w:cs="Times New Roman"/>
                <w:sz w:val="28"/>
              </w:rPr>
            </w:pPr>
            <w:r w:rsidRPr="007D1C4D">
              <w:rPr>
                <w:rFonts w:ascii="Times New Roman" w:eastAsia="Times New Roman" w:hAnsi="Times New Roman" w:cs="Times New Roman"/>
                <w:sz w:val="28"/>
              </w:rPr>
              <w:t>Личностан</w:t>
            </w:r>
            <w:r w:rsidRPr="007D1C4D">
              <w:rPr>
                <w:rFonts w:ascii="Times New Roman" w:eastAsia="Times New Roman" w:hAnsi="Times New Roman" w:cs="Times New Roman"/>
                <w:spacing w:val="-2"/>
                <w:sz w:val="28"/>
              </w:rPr>
              <w:t xml:space="preserve"> </w:t>
            </w:r>
            <w:r w:rsidRPr="007D1C4D">
              <w:rPr>
                <w:rFonts w:ascii="Times New Roman" w:eastAsia="Times New Roman" w:hAnsi="Times New Roman" w:cs="Times New Roman"/>
                <w:sz w:val="28"/>
              </w:rPr>
              <w:t>жамӀаш</w:t>
            </w:r>
          </w:p>
        </w:tc>
        <w:tc>
          <w:tcPr>
            <w:tcW w:w="993" w:type="dxa"/>
          </w:tcPr>
          <w:p w:rsidR="007D1C4D" w:rsidRPr="007D1C4D" w:rsidRDefault="007D1C4D" w:rsidP="007D1C4D">
            <w:pPr>
              <w:ind w:left="336" w:right="326"/>
              <w:jc w:val="center"/>
              <w:rPr>
                <w:rFonts w:ascii="Times New Roman" w:eastAsia="Times New Roman" w:hAnsi="Times New Roman" w:cs="Times New Roman"/>
                <w:sz w:val="28"/>
              </w:rPr>
            </w:pPr>
            <w:r w:rsidRPr="007D1C4D">
              <w:rPr>
                <w:rFonts w:ascii="Times New Roman" w:eastAsia="Times New Roman" w:hAnsi="Times New Roman" w:cs="Times New Roman"/>
                <w:sz w:val="28"/>
              </w:rPr>
              <w:t>23</w:t>
            </w:r>
          </w:p>
        </w:tc>
      </w:tr>
      <w:tr w:rsidR="007D1C4D" w:rsidRPr="007D1C4D" w:rsidTr="00EF0B46">
        <w:trPr>
          <w:trHeight w:val="371"/>
        </w:trPr>
        <w:tc>
          <w:tcPr>
            <w:tcW w:w="8757" w:type="dxa"/>
            <w:gridSpan w:val="5"/>
          </w:tcPr>
          <w:p w:rsidR="007D1C4D" w:rsidRPr="007D1C4D" w:rsidRDefault="007D1C4D" w:rsidP="007D1C4D">
            <w:pPr>
              <w:ind w:left="107"/>
              <w:rPr>
                <w:rFonts w:ascii="Times New Roman" w:eastAsia="Times New Roman" w:hAnsi="Times New Roman" w:cs="Times New Roman"/>
                <w:sz w:val="28"/>
              </w:rPr>
            </w:pPr>
            <w:hyperlink w:anchor="_bookmark0" w:history="1">
              <w:r w:rsidRPr="007D1C4D">
                <w:rPr>
                  <w:rFonts w:ascii="Times New Roman" w:eastAsia="Times New Roman" w:hAnsi="Times New Roman" w:cs="Times New Roman"/>
                  <w:sz w:val="28"/>
                </w:rPr>
                <w:t>Метапредметни</w:t>
              </w:r>
              <w:r w:rsidRPr="007D1C4D">
                <w:rPr>
                  <w:rFonts w:ascii="Times New Roman" w:eastAsia="Times New Roman" w:hAnsi="Times New Roman" w:cs="Times New Roman"/>
                  <w:spacing w:val="-5"/>
                  <w:sz w:val="28"/>
                </w:rPr>
                <w:t xml:space="preserve"> </w:t>
              </w:r>
              <w:r w:rsidRPr="007D1C4D">
                <w:rPr>
                  <w:rFonts w:ascii="Times New Roman" w:eastAsia="Times New Roman" w:hAnsi="Times New Roman" w:cs="Times New Roman"/>
                  <w:sz w:val="28"/>
                </w:rPr>
                <w:t>жамӀаш</w:t>
              </w:r>
            </w:hyperlink>
          </w:p>
        </w:tc>
        <w:tc>
          <w:tcPr>
            <w:tcW w:w="993" w:type="dxa"/>
          </w:tcPr>
          <w:p w:rsidR="007D1C4D" w:rsidRPr="007D1C4D" w:rsidRDefault="007D1C4D" w:rsidP="007D1C4D">
            <w:pPr>
              <w:ind w:left="336" w:right="326"/>
              <w:jc w:val="center"/>
              <w:rPr>
                <w:rFonts w:ascii="Times New Roman" w:eastAsia="Times New Roman" w:hAnsi="Times New Roman" w:cs="Times New Roman"/>
                <w:sz w:val="28"/>
              </w:rPr>
            </w:pPr>
            <w:r w:rsidRPr="007D1C4D">
              <w:rPr>
                <w:rFonts w:ascii="Times New Roman" w:eastAsia="Times New Roman" w:hAnsi="Times New Roman" w:cs="Times New Roman"/>
                <w:sz w:val="28"/>
              </w:rPr>
              <w:t>24</w:t>
            </w:r>
          </w:p>
        </w:tc>
      </w:tr>
      <w:tr w:rsidR="007D1C4D" w:rsidRPr="007D1C4D" w:rsidTr="00EF0B46">
        <w:trPr>
          <w:trHeight w:val="369"/>
        </w:trPr>
        <w:tc>
          <w:tcPr>
            <w:tcW w:w="8757" w:type="dxa"/>
            <w:gridSpan w:val="5"/>
          </w:tcPr>
          <w:p w:rsidR="007D1C4D" w:rsidRPr="007D1C4D" w:rsidRDefault="007D1C4D" w:rsidP="007D1C4D">
            <w:pPr>
              <w:ind w:left="107"/>
              <w:rPr>
                <w:rFonts w:ascii="Times New Roman" w:eastAsia="Times New Roman" w:hAnsi="Times New Roman" w:cs="Times New Roman"/>
                <w:sz w:val="28"/>
              </w:rPr>
            </w:pPr>
            <w:hyperlink w:anchor="_bookmark1" w:history="1">
              <w:r w:rsidRPr="007D1C4D">
                <w:rPr>
                  <w:rFonts w:ascii="Times New Roman" w:eastAsia="Times New Roman" w:hAnsi="Times New Roman" w:cs="Times New Roman"/>
                  <w:sz w:val="28"/>
                </w:rPr>
                <w:t>Предметни</w:t>
              </w:r>
              <w:r w:rsidRPr="007D1C4D">
                <w:rPr>
                  <w:rFonts w:ascii="Times New Roman" w:eastAsia="Times New Roman" w:hAnsi="Times New Roman" w:cs="Times New Roman"/>
                  <w:spacing w:val="-2"/>
                  <w:sz w:val="28"/>
                </w:rPr>
                <w:t xml:space="preserve"> </w:t>
              </w:r>
              <w:r w:rsidRPr="007D1C4D">
                <w:rPr>
                  <w:rFonts w:ascii="Times New Roman" w:eastAsia="Times New Roman" w:hAnsi="Times New Roman" w:cs="Times New Roman"/>
                  <w:sz w:val="28"/>
                </w:rPr>
                <w:t>жамӀаш</w:t>
              </w:r>
            </w:hyperlink>
          </w:p>
        </w:tc>
        <w:tc>
          <w:tcPr>
            <w:tcW w:w="993" w:type="dxa"/>
          </w:tcPr>
          <w:p w:rsidR="007D1C4D" w:rsidRPr="007D1C4D" w:rsidRDefault="007D1C4D" w:rsidP="007D1C4D">
            <w:pPr>
              <w:ind w:left="336" w:right="326"/>
              <w:jc w:val="center"/>
              <w:rPr>
                <w:rFonts w:ascii="Times New Roman" w:eastAsia="Times New Roman" w:hAnsi="Times New Roman" w:cs="Times New Roman"/>
                <w:sz w:val="28"/>
              </w:rPr>
            </w:pPr>
            <w:r w:rsidRPr="007D1C4D">
              <w:rPr>
                <w:rFonts w:ascii="Times New Roman" w:eastAsia="Times New Roman" w:hAnsi="Times New Roman" w:cs="Times New Roman"/>
                <w:sz w:val="28"/>
              </w:rPr>
              <w:t>27</w:t>
            </w:r>
          </w:p>
        </w:tc>
      </w:tr>
      <w:tr w:rsidR="007D1C4D" w:rsidRPr="007D1C4D" w:rsidTr="00EF0B46">
        <w:trPr>
          <w:trHeight w:val="371"/>
        </w:trPr>
        <w:tc>
          <w:tcPr>
            <w:tcW w:w="8757" w:type="dxa"/>
            <w:gridSpan w:val="5"/>
          </w:tcPr>
          <w:p w:rsidR="007D1C4D" w:rsidRPr="007D1C4D" w:rsidRDefault="007D1C4D" w:rsidP="007D1C4D">
            <w:pPr>
              <w:ind w:left="107"/>
              <w:rPr>
                <w:rFonts w:ascii="Times New Roman" w:eastAsia="Times New Roman" w:hAnsi="Times New Roman" w:cs="Times New Roman"/>
                <w:sz w:val="28"/>
              </w:rPr>
            </w:pPr>
            <w:r w:rsidRPr="007D1C4D">
              <w:rPr>
                <w:rFonts w:ascii="Times New Roman" w:eastAsia="Times New Roman" w:hAnsi="Times New Roman" w:cs="Times New Roman"/>
                <w:sz w:val="28"/>
              </w:rPr>
              <w:t>Ӏ</w:t>
            </w:r>
            <w:r w:rsidRPr="007D1C4D">
              <w:rPr>
                <w:rFonts w:ascii="Times New Roman" w:eastAsia="Times New Roman" w:hAnsi="Times New Roman" w:cs="Times New Roman"/>
                <w:spacing w:val="-1"/>
                <w:sz w:val="28"/>
              </w:rPr>
              <w:t xml:space="preserve"> </w:t>
            </w:r>
            <w:r w:rsidRPr="007D1C4D">
              <w:rPr>
                <w:rFonts w:ascii="Times New Roman" w:eastAsia="Times New Roman" w:hAnsi="Times New Roman" w:cs="Times New Roman"/>
                <w:sz w:val="28"/>
              </w:rPr>
              <w:t>класс</w:t>
            </w:r>
          </w:p>
        </w:tc>
        <w:tc>
          <w:tcPr>
            <w:tcW w:w="993" w:type="dxa"/>
          </w:tcPr>
          <w:p w:rsidR="007D1C4D" w:rsidRPr="007D1C4D" w:rsidRDefault="007D1C4D" w:rsidP="007D1C4D">
            <w:pPr>
              <w:rPr>
                <w:rFonts w:ascii="Times New Roman" w:eastAsia="Times New Roman" w:hAnsi="Times New Roman" w:cs="Times New Roman"/>
                <w:sz w:val="28"/>
              </w:rPr>
            </w:pPr>
          </w:p>
        </w:tc>
      </w:tr>
      <w:tr w:rsidR="007D1C4D" w:rsidRPr="007D1C4D" w:rsidTr="00EF0B46">
        <w:trPr>
          <w:trHeight w:val="369"/>
        </w:trPr>
        <w:tc>
          <w:tcPr>
            <w:tcW w:w="8757" w:type="dxa"/>
            <w:gridSpan w:val="5"/>
          </w:tcPr>
          <w:p w:rsidR="007D1C4D" w:rsidRPr="007D1C4D" w:rsidRDefault="007D1C4D" w:rsidP="007D1C4D">
            <w:pPr>
              <w:ind w:left="107"/>
              <w:rPr>
                <w:rFonts w:ascii="Times New Roman" w:eastAsia="Times New Roman" w:hAnsi="Times New Roman" w:cs="Times New Roman"/>
                <w:sz w:val="28"/>
              </w:rPr>
            </w:pPr>
            <w:r w:rsidRPr="007D1C4D">
              <w:rPr>
                <w:rFonts w:ascii="Times New Roman" w:eastAsia="Times New Roman" w:hAnsi="Times New Roman" w:cs="Times New Roman"/>
                <w:sz w:val="28"/>
              </w:rPr>
              <w:t>2</w:t>
            </w:r>
            <w:r w:rsidRPr="007D1C4D">
              <w:rPr>
                <w:rFonts w:ascii="Times New Roman" w:eastAsia="Times New Roman" w:hAnsi="Times New Roman" w:cs="Times New Roman"/>
                <w:spacing w:val="1"/>
                <w:sz w:val="28"/>
              </w:rPr>
              <w:t xml:space="preserve"> </w:t>
            </w:r>
            <w:r w:rsidRPr="007D1C4D">
              <w:rPr>
                <w:rFonts w:ascii="Times New Roman" w:eastAsia="Times New Roman" w:hAnsi="Times New Roman" w:cs="Times New Roman"/>
                <w:sz w:val="28"/>
              </w:rPr>
              <w:t>класс</w:t>
            </w:r>
          </w:p>
        </w:tc>
        <w:tc>
          <w:tcPr>
            <w:tcW w:w="993" w:type="dxa"/>
          </w:tcPr>
          <w:p w:rsidR="007D1C4D" w:rsidRPr="007D1C4D" w:rsidRDefault="007D1C4D" w:rsidP="007D1C4D">
            <w:pPr>
              <w:rPr>
                <w:rFonts w:ascii="Times New Roman" w:eastAsia="Times New Roman" w:hAnsi="Times New Roman" w:cs="Times New Roman"/>
                <w:sz w:val="28"/>
              </w:rPr>
            </w:pPr>
          </w:p>
        </w:tc>
      </w:tr>
      <w:tr w:rsidR="007D1C4D" w:rsidRPr="007D1C4D" w:rsidTr="00EF0B46">
        <w:trPr>
          <w:trHeight w:val="369"/>
        </w:trPr>
        <w:tc>
          <w:tcPr>
            <w:tcW w:w="8757" w:type="dxa"/>
            <w:gridSpan w:val="5"/>
          </w:tcPr>
          <w:p w:rsidR="007D1C4D" w:rsidRPr="007D1C4D" w:rsidRDefault="007D1C4D" w:rsidP="007D1C4D">
            <w:pPr>
              <w:ind w:left="107"/>
              <w:rPr>
                <w:rFonts w:ascii="Times New Roman" w:eastAsia="Times New Roman" w:hAnsi="Times New Roman" w:cs="Times New Roman"/>
                <w:sz w:val="28"/>
              </w:rPr>
            </w:pPr>
            <w:r w:rsidRPr="007D1C4D">
              <w:rPr>
                <w:rFonts w:ascii="Times New Roman" w:eastAsia="Times New Roman" w:hAnsi="Times New Roman" w:cs="Times New Roman"/>
                <w:sz w:val="28"/>
              </w:rPr>
              <w:t>3</w:t>
            </w:r>
            <w:r w:rsidRPr="007D1C4D">
              <w:rPr>
                <w:rFonts w:ascii="Times New Roman" w:eastAsia="Times New Roman" w:hAnsi="Times New Roman" w:cs="Times New Roman"/>
                <w:spacing w:val="1"/>
                <w:sz w:val="28"/>
              </w:rPr>
              <w:t xml:space="preserve"> </w:t>
            </w:r>
            <w:r w:rsidRPr="007D1C4D">
              <w:rPr>
                <w:rFonts w:ascii="Times New Roman" w:eastAsia="Times New Roman" w:hAnsi="Times New Roman" w:cs="Times New Roman"/>
                <w:sz w:val="28"/>
              </w:rPr>
              <w:t>класс</w:t>
            </w:r>
          </w:p>
        </w:tc>
        <w:tc>
          <w:tcPr>
            <w:tcW w:w="993" w:type="dxa"/>
          </w:tcPr>
          <w:p w:rsidR="007D1C4D" w:rsidRPr="007D1C4D" w:rsidRDefault="007D1C4D" w:rsidP="007D1C4D">
            <w:pPr>
              <w:rPr>
                <w:rFonts w:ascii="Times New Roman" w:eastAsia="Times New Roman" w:hAnsi="Times New Roman" w:cs="Times New Roman"/>
                <w:sz w:val="28"/>
              </w:rPr>
            </w:pPr>
          </w:p>
        </w:tc>
      </w:tr>
      <w:tr w:rsidR="007D1C4D" w:rsidRPr="007D1C4D" w:rsidTr="00EF0B46">
        <w:trPr>
          <w:trHeight w:val="371"/>
        </w:trPr>
        <w:tc>
          <w:tcPr>
            <w:tcW w:w="8757" w:type="dxa"/>
            <w:gridSpan w:val="5"/>
          </w:tcPr>
          <w:p w:rsidR="007D1C4D" w:rsidRPr="007D1C4D" w:rsidRDefault="007D1C4D" w:rsidP="007D1C4D">
            <w:pPr>
              <w:spacing w:before="2"/>
              <w:ind w:left="107"/>
              <w:rPr>
                <w:rFonts w:ascii="Times New Roman" w:eastAsia="Times New Roman" w:hAnsi="Times New Roman" w:cs="Times New Roman"/>
                <w:sz w:val="28"/>
              </w:rPr>
            </w:pPr>
            <w:r w:rsidRPr="007D1C4D">
              <w:rPr>
                <w:rFonts w:ascii="Times New Roman" w:eastAsia="Times New Roman" w:hAnsi="Times New Roman" w:cs="Times New Roman"/>
                <w:sz w:val="28"/>
              </w:rPr>
              <w:t>4</w:t>
            </w:r>
            <w:r w:rsidRPr="007D1C4D">
              <w:rPr>
                <w:rFonts w:ascii="Times New Roman" w:eastAsia="Times New Roman" w:hAnsi="Times New Roman" w:cs="Times New Roman"/>
                <w:spacing w:val="1"/>
                <w:sz w:val="28"/>
              </w:rPr>
              <w:t xml:space="preserve"> </w:t>
            </w:r>
            <w:r w:rsidRPr="007D1C4D">
              <w:rPr>
                <w:rFonts w:ascii="Times New Roman" w:eastAsia="Times New Roman" w:hAnsi="Times New Roman" w:cs="Times New Roman"/>
                <w:sz w:val="28"/>
              </w:rPr>
              <w:t>класс</w:t>
            </w:r>
          </w:p>
        </w:tc>
        <w:tc>
          <w:tcPr>
            <w:tcW w:w="993" w:type="dxa"/>
          </w:tcPr>
          <w:p w:rsidR="007D1C4D" w:rsidRPr="007D1C4D" w:rsidRDefault="007D1C4D" w:rsidP="007D1C4D">
            <w:pPr>
              <w:rPr>
                <w:rFonts w:ascii="Times New Roman" w:eastAsia="Times New Roman" w:hAnsi="Times New Roman" w:cs="Times New Roman"/>
                <w:sz w:val="28"/>
              </w:rPr>
            </w:pPr>
          </w:p>
        </w:tc>
      </w:tr>
      <w:tr w:rsidR="007D1C4D" w:rsidRPr="007D1C4D" w:rsidTr="00EF0B46">
        <w:trPr>
          <w:trHeight w:val="369"/>
        </w:trPr>
        <w:tc>
          <w:tcPr>
            <w:tcW w:w="8757" w:type="dxa"/>
            <w:gridSpan w:val="5"/>
          </w:tcPr>
          <w:p w:rsidR="007D1C4D" w:rsidRPr="007D1C4D" w:rsidRDefault="007D1C4D" w:rsidP="007D1C4D">
            <w:pPr>
              <w:ind w:left="107"/>
              <w:rPr>
                <w:rFonts w:ascii="Times New Roman" w:eastAsia="Times New Roman" w:hAnsi="Times New Roman" w:cs="Times New Roman"/>
                <w:b/>
                <w:sz w:val="28"/>
              </w:rPr>
            </w:pPr>
            <w:r w:rsidRPr="007D1C4D">
              <w:rPr>
                <w:rFonts w:ascii="Times New Roman" w:eastAsia="Times New Roman" w:hAnsi="Times New Roman" w:cs="Times New Roman"/>
                <w:b/>
                <w:sz w:val="28"/>
              </w:rPr>
              <w:t>Тематически</w:t>
            </w:r>
            <w:r w:rsidRPr="007D1C4D">
              <w:rPr>
                <w:rFonts w:ascii="Times New Roman" w:eastAsia="Times New Roman" w:hAnsi="Times New Roman" w:cs="Times New Roman"/>
                <w:b/>
                <w:spacing w:val="-6"/>
                <w:sz w:val="28"/>
              </w:rPr>
              <w:t xml:space="preserve"> </w:t>
            </w:r>
            <w:r w:rsidRPr="007D1C4D">
              <w:rPr>
                <w:rFonts w:ascii="Times New Roman" w:eastAsia="Times New Roman" w:hAnsi="Times New Roman" w:cs="Times New Roman"/>
                <w:b/>
                <w:sz w:val="28"/>
              </w:rPr>
              <w:t>планировани</w:t>
            </w:r>
          </w:p>
        </w:tc>
        <w:tc>
          <w:tcPr>
            <w:tcW w:w="993" w:type="dxa"/>
          </w:tcPr>
          <w:p w:rsidR="007D1C4D" w:rsidRPr="007D1C4D" w:rsidRDefault="007D1C4D" w:rsidP="007D1C4D">
            <w:pPr>
              <w:ind w:left="336" w:right="326"/>
              <w:jc w:val="center"/>
              <w:rPr>
                <w:rFonts w:ascii="Times New Roman" w:eastAsia="Times New Roman" w:hAnsi="Times New Roman" w:cs="Times New Roman"/>
                <w:b/>
                <w:sz w:val="28"/>
              </w:rPr>
            </w:pPr>
            <w:r w:rsidRPr="007D1C4D">
              <w:rPr>
                <w:rFonts w:ascii="Times New Roman" w:eastAsia="Times New Roman" w:hAnsi="Times New Roman" w:cs="Times New Roman"/>
                <w:b/>
                <w:sz w:val="28"/>
              </w:rPr>
              <w:t>41</w:t>
            </w:r>
          </w:p>
        </w:tc>
      </w:tr>
      <w:tr w:rsidR="007D1C4D" w:rsidRPr="007D1C4D" w:rsidTr="00EF0B46">
        <w:trPr>
          <w:trHeight w:val="371"/>
        </w:trPr>
        <w:tc>
          <w:tcPr>
            <w:tcW w:w="8757" w:type="dxa"/>
            <w:gridSpan w:val="5"/>
          </w:tcPr>
          <w:p w:rsidR="007D1C4D" w:rsidRPr="007D1C4D" w:rsidRDefault="007D1C4D" w:rsidP="007D1C4D">
            <w:pPr>
              <w:ind w:left="107"/>
              <w:rPr>
                <w:rFonts w:ascii="Times New Roman" w:eastAsia="Times New Roman" w:hAnsi="Times New Roman" w:cs="Times New Roman"/>
                <w:sz w:val="28"/>
              </w:rPr>
            </w:pPr>
            <w:r w:rsidRPr="007D1C4D">
              <w:rPr>
                <w:rFonts w:ascii="Times New Roman" w:eastAsia="Times New Roman" w:hAnsi="Times New Roman" w:cs="Times New Roman"/>
                <w:sz w:val="28"/>
              </w:rPr>
              <w:t>Ӏ</w:t>
            </w:r>
            <w:r w:rsidRPr="007D1C4D">
              <w:rPr>
                <w:rFonts w:ascii="Times New Roman" w:eastAsia="Times New Roman" w:hAnsi="Times New Roman" w:cs="Times New Roman"/>
                <w:spacing w:val="-1"/>
                <w:sz w:val="28"/>
              </w:rPr>
              <w:t xml:space="preserve"> </w:t>
            </w:r>
            <w:r w:rsidRPr="007D1C4D">
              <w:rPr>
                <w:rFonts w:ascii="Times New Roman" w:eastAsia="Times New Roman" w:hAnsi="Times New Roman" w:cs="Times New Roman"/>
                <w:sz w:val="28"/>
              </w:rPr>
              <w:t>класс</w:t>
            </w:r>
          </w:p>
        </w:tc>
        <w:tc>
          <w:tcPr>
            <w:tcW w:w="993" w:type="dxa"/>
          </w:tcPr>
          <w:p w:rsidR="007D1C4D" w:rsidRPr="007D1C4D" w:rsidRDefault="007D1C4D" w:rsidP="007D1C4D">
            <w:pPr>
              <w:ind w:left="336" w:right="326"/>
              <w:jc w:val="center"/>
              <w:rPr>
                <w:rFonts w:ascii="Times New Roman" w:eastAsia="Times New Roman" w:hAnsi="Times New Roman" w:cs="Times New Roman"/>
                <w:sz w:val="28"/>
              </w:rPr>
            </w:pPr>
            <w:r w:rsidRPr="007D1C4D">
              <w:rPr>
                <w:rFonts w:ascii="Times New Roman" w:eastAsia="Times New Roman" w:hAnsi="Times New Roman" w:cs="Times New Roman"/>
                <w:sz w:val="28"/>
              </w:rPr>
              <w:t>41</w:t>
            </w:r>
          </w:p>
        </w:tc>
      </w:tr>
      <w:tr w:rsidR="007D1C4D" w:rsidRPr="007D1C4D" w:rsidTr="00EF0B46">
        <w:trPr>
          <w:trHeight w:val="369"/>
        </w:trPr>
        <w:tc>
          <w:tcPr>
            <w:tcW w:w="8757" w:type="dxa"/>
            <w:gridSpan w:val="5"/>
          </w:tcPr>
          <w:p w:rsidR="007D1C4D" w:rsidRPr="007D1C4D" w:rsidRDefault="007D1C4D" w:rsidP="007D1C4D">
            <w:pPr>
              <w:ind w:left="107"/>
              <w:rPr>
                <w:rFonts w:ascii="Times New Roman" w:eastAsia="Times New Roman" w:hAnsi="Times New Roman" w:cs="Times New Roman"/>
                <w:sz w:val="28"/>
              </w:rPr>
            </w:pPr>
            <w:r w:rsidRPr="007D1C4D">
              <w:rPr>
                <w:rFonts w:ascii="Times New Roman" w:eastAsia="Times New Roman" w:hAnsi="Times New Roman" w:cs="Times New Roman"/>
                <w:sz w:val="28"/>
              </w:rPr>
              <w:t>2</w:t>
            </w:r>
            <w:r w:rsidRPr="007D1C4D">
              <w:rPr>
                <w:rFonts w:ascii="Times New Roman" w:eastAsia="Times New Roman" w:hAnsi="Times New Roman" w:cs="Times New Roman"/>
                <w:spacing w:val="1"/>
                <w:sz w:val="28"/>
              </w:rPr>
              <w:t xml:space="preserve"> </w:t>
            </w:r>
            <w:r w:rsidRPr="007D1C4D">
              <w:rPr>
                <w:rFonts w:ascii="Times New Roman" w:eastAsia="Times New Roman" w:hAnsi="Times New Roman" w:cs="Times New Roman"/>
                <w:sz w:val="28"/>
              </w:rPr>
              <w:t>класс</w:t>
            </w:r>
          </w:p>
        </w:tc>
        <w:tc>
          <w:tcPr>
            <w:tcW w:w="993" w:type="dxa"/>
          </w:tcPr>
          <w:p w:rsidR="007D1C4D" w:rsidRPr="007D1C4D" w:rsidRDefault="007D1C4D" w:rsidP="007D1C4D">
            <w:pPr>
              <w:ind w:left="336" w:right="326"/>
              <w:jc w:val="center"/>
              <w:rPr>
                <w:rFonts w:ascii="Times New Roman" w:eastAsia="Times New Roman" w:hAnsi="Times New Roman" w:cs="Times New Roman"/>
                <w:sz w:val="28"/>
              </w:rPr>
            </w:pPr>
            <w:r w:rsidRPr="007D1C4D">
              <w:rPr>
                <w:rFonts w:ascii="Times New Roman" w:eastAsia="Times New Roman" w:hAnsi="Times New Roman" w:cs="Times New Roman"/>
                <w:sz w:val="28"/>
              </w:rPr>
              <w:t>43</w:t>
            </w:r>
          </w:p>
        </w:tc>
      </w:tr>
      <w:tr w:rsidR="007D1C4D" w:rsidRPr="007D1C4D" w:rsidTr="00EF0B46">
        <w:trPr>
          <w:trHeight w:val="371"/>
        </w:trPr>
        <w:tc>
          <w:tcPr>
            <w:tcW w:w="8757" w:type="dxa"/>
            <w:gridSpan w:val="5"/>
          </w:tcPr>
          <w:p w:rsidR="007D1C4D" w:rsidRPr="007D1C4D" w:rsidRDefault="007D1C4D" w:rsidP="007D1C4D">
            <w:pPr>
              <w:ind w:left="107"/>
              <w:rPr>
                <w:rFonts w:ascii="Times New Roman" w:eastAsia="Times New Roman" w:hAnsi="Times New Roman" w:cs="Times New Roman"/>
                <w:sz w:val="28"/>
              </w:rPr>
            </w:pPr>
            <w:r w:rsidRPr="007D1C4D">
              <w:rPr>
                <w:rFonts w:ascii="Times New Roman" w:eastAsia="Times New Roman" w:hAnsi="Times New Roman" w:cs="Times New Roman"/>
                <w:sz w:val="28"/>
              </w:rPr>
              <w:t>3</w:t>
            </w:r>
            <w:r w:rsidRPr="007D1C4D">
              <w:rPr>
                <w:rFonts w:ascii="Times New Roman" w:eastAsia="Times New Roman" w:hAnsi="Times New Roman" w:cs="Times New Roman"/>
                <w:spacing w:val="1"/>
                <w:sz w:val="28"/>
              </w:rPr>
              <w:t xml:space="preserve"> </w:t>
            </w:r>
            <w:r w:rsidRPr="007D1C4D">
              <w:rPr>
                <w:rFonts w:ascii="Times New Roman" w:eastAsia="Times New Roman" w:hAnsi="Times New Roman" w:cs="Times New Roman"/>
                <w:sz w:val="28"/>
              </w:rPr>
              <w:t>класс</w:t>
            </w:r>
          </w:p>
        </w:tc>
        <w:tc>
          <w:tcPr>
            <w:tcW w:w="993" w:type="dxa"/>
          </w:tcPr>
          <w:p w:rsidR="007D1C4D" w:rsidRPr="007D1C4D" w:rsidRDefault="007D1C4D" w:rsidP="007D1C4D">
            <w:pPr>
              <w:ind w:left="336" w:right="326"/>
              <w:jc w:val="center"/>
              <w:rPr>
                <w:rFonts w:ascii="Times New Roman" w:eastAsia="Times New Roman" w:hAnsi="Times New Roman" w:cs="Times New Roman"/>
                <w:sz w:val="28"/>
              </w:rPr>
            </w:pPr>
            <w:r w:rsidRPr="007D1C4D">
              <w:rPr>
                <w:rFonts w:ascii="Times New Roman" w:eastAsia="Times New Roman" w:hAnsi="Times New Roman" w:cs="Times New Roman"/>
                <w:sz w:val="28"/>
              </w:rPr>
              <w:t>59</w:t>
            </w:r>
          </w:p>
        </w:tc>
      </w:tr>
      <w:tr w:rsidR="007D1C4D" w:rsidRPr="007D1C4D" w:rsidTr="00EF0B46">
        <w:trPr>
          <w:trHeight w:val="369"/>
        </w:trPr>
        <w:tc>
          <w:tcPr>
            <w:tcW w:w="8757" w:type="dxa"/>
            <w:gridSpan w:val="5"/>
          </w:tcPr>
          <w:p w:rsidR="007D1C4D" w:rsidRPr="007D1C4D" w:rsidRDefault="007D1C4D" w:rsidP="007D1C4D">
            <w:pPr>
              <w:ind w:left="107"/>
              <w:rPr>
                <w:rFonts w:ascii="Times New Roman" w:eastAsia="Times New Roman" w:hAnsi="Times New Roman" w:cs="Times New Roman"/>
                <w:sz w:val="28"/>
              </w:rPr>
            </w:pPr>
            <w:r w:rsidRPr="007D1C4D">
              <w:rPr>
                <w:rFonts w:ascii="Times New Roman" w:eastAsia="Times New Roman" w:hAnsi="Times New Roman" w:cs="Times New Roman"/>
                <w:sz w:val="28"/>
              </w:rPr>
              <w:t>4</w:t>
            </w:r>
            <w:r w:rsidRPr="007D1C4D">
              <w:rPr>
                <w:rFonts w:ascii="Times New Roman" w:eastAsia="Times New Roman" w:hAnsi="Times New Roman" w:cs="Times New Roman"/>
                <w:spacing w:val="1"/>
                <w:sz w:val="28"/>
              </w:rPr>
              <w:t xml:space="preserve"> </w:t>
            </w:r>
            <w:r w:rsidRPr="007D1C4D">
              <w:rPr>
                <w:rFonts w:ascii="Times New Roman" w:eastAsia="Times New Roman" w:hAnsi="Times New Roman" w:cs="Times New Roman"/>
                <w:sz w:val="28"/>
              </w:rPr>
              <w:t>класс</w:t>
            </w:r>
          </w:p>
        </w:tc>
        <w:tc>
          <w:tcPr>
            <w:tcW w:w="993" w:type="dxa"/>
          </w:tcPr>
          <w:p w:rsidR="007D1C4D" w:rsidRPr="007D1C4D" w:rsidRDefault="007D1C4D" w:rsidP="007D1C4D">
            <w:pPr>
              <w:ind w:left="336" w:right="326"/>
              <w:jc w:val="center"/>
              <w:rPr>
                <w:rFonts w:ascii="Times New Roman" w:eastAsia="Times New Roman" w:hAnsi="Times New Roman" w:cs="Times New Roman"/>
                <w:sz w:val="28"/>
              </w:rPr>
            </w:pPr>
            <w:r w:rsidRPr="007D1C4D">
              <w:rPr>
                <w:rFonts w:ascii="Times New Roman" w:eastAsia="Times New Roman" w:hAnsi="Times New Roman" w:cs="Times New Roman"/>
                <w:sz w:val="28"/>
              </w:rPr>
              <w:t>71</w:t>
            </w:r>
          </w:p>
        </w:tc>
      </w:tr>
      <w:tr w:rsidR="007D1C4D" w:rsidRPr="007D1C4D" w:rsidTr="00EF0B46">
        <w:trPr>
          <w:trHeight w:val="371"/>
        </w:trPr>
        <w:tc>
          <w:tcPr>
            <w:tcW w:w="8757" w:type="dxa"/>
            <w:gridSpan w:val="5"/>
          </w:tcPr>
          <w:p w:rsidR="007D1C4D" w:rsidRPr="007D1C4D" w:rsidRDefault="007D1C4D" w:rsidP="007D1C4D">
            <w:pPr>
              <w:rPr>
                <w:rFonts w:ascii="Times New Roman" w:eastAsia="Times New Roman" w:hAnsi="Times New Roman" w:cs="Times New Roman"/>
                <w:sz w:val="28"/>
              </w:rPr>
            </w:pPr>
          </w:p>
        </w:tc>
        <w:tc>
          <w:tcPr>
            <w:tcW w:w="993" w:type="dxa"/>
          </w:tcPr>
          <w:p w:rsidR="007D1C4D" w:rsidRPr="007D1C4D" w:rsidRDefault="007D1C4D" w:rsidP="007D1C4D">
            <w:pPr>
              <w:rPr>
                <w:rFonts w:ascii="Times New Roman" w:eastAsia="Times New Roman" w:hAnsi="Times New Roman" w:cs="Times New Roman"/>
                <w:sz w:val="28"/>
              </w:rPr>
            </w:pPr>
          </w:p>
        </w:tc>
      </w:tr>
      <w:tr w:rsidR="007D1C4D" w:rsidRPr="007D1C4D" w:rsidTr="00EF0B46">
        <w:trPr>
          <w:trHeight w:val="369"/>
        </w:trPr>
        <w:tc>
          <w:tcPr>
            <w:tcW w:w="8757" w:type="dxa"/>
            <w:gridSpan w:val="5"/>
          </w:tcPr>
          <w:p w:rsidR="007D1C4D" w:rsidRPr="007D1C4D" w:rsidRDefault="007D1C4D" w:rsidP="007D1C4D">
            <w:pPr>
              <w:ind w:left="107"/>
              <w:rPr>
                <w:rFonts w:ascii="Times New Roman" w:eastAsia="Times New Roman" w:hAnsi="Times New Roman" w:cs="Times New Roman"/>
                <w:b/>
                <w:sz w:val="28"/>
              </w:rPr>
            </w:pPr>
            <w:r w:rsidRPr="007D1C4D">
              <w:rPr>
                <w:rFonts w:ascii="Times New Roman" w:eastAsia="Times New Roman" w:hAnsi="Times New Roman" w:cs="Times New Roman"/>
                <w:b/>
                <w:sz w:val="28"/>
              </w:rPr>
              <w:t>Йуххедахкарш</w:t>
            </w:r>
          </w:p>
        </w:tc>
        <w:tc>
          <w:tcPr>
            <w:tcW w:w="993" w:type="dxa"/>
          </w:tcPr>
          <w:p w:rsidR="007D1C4D" w:rsidRPr="007D1C4D" w:rsidRDefault="007D1C4D" w:rsidP="007D1C4D">
            <w:pPr>
              <w:ind w:left="336" w:right="326"/>
              <w:jc w:val="center"/>
              <w:rPr>
                <w:rFonts w:ascii="Times New Roman" w:eastAsia="Times New Roman" w:hAnsi="Times New Roman" w:cs="Times New Roman"/>
                <w:b/>
                <w:sz w:val="28"/>
              </w:rPr>
            </w:pPr>
            <w:r w:rsidRPr="007D1C4D">
              <w:rPr>
                <w:rFonts w:ascii="Times New Roman" w:eastAsia="Times New Roman" w:hAnsi="Times New Roman" w:cs="Times New Roman"/>
                <w:b/>
                <w:sz w:val="28"/>
              </w:rPr>
              <w:t>84</w:t>
            </w:r>
          </w:p>
        </w:tc>
      </w:tr>
    </w:tbl>
    <w:p w:rsidR="007D1C4D" w:rsidRPr="007D1C4D" w:rsidRDefault="007D1C4D" w:rsidP="007D1C4D">
      <w:pPr>
        <w:widowControl w:val="0"/>
        <w:autoSpaceDE w:val="0"/>
        <w:autoSpaceDN w:val="0"/>
        <w:spacing w:after="0" w:line="240" w:lineRule="auto"/>
        <w:jc w:val="center"/>
        <w:rPr>
          <w:rFonts w:ascii="Times New Roman" w:eastAsia="Times New Roman" w:hAnsi="Times New Roman" w:cs="Times New Roman"/>
          <w:sz w:val="28"/>
        </w:rPr>
        <w:sectPr w:rsidR="007D1C4D" w:rsidRPr="007D1C4D">
          <w:footerReference w:type="default" r:id="rId6"/>
          <w:pgSz w:w="11920" w:h="16850"/>
          <w:pgMar w:top="960" w:right="460" w:bottom="760" w:left="1260" w:header="0" w:footer="561" w:gutter="0"/>
          <w:pgNumType w:start="2"/>
          <w:cols w:space="720"/>
        </w:sectPr>
      </w:pPr>
    </w:p>
    <w:p w:rsidR="007D1C4D" w:rsidRPr="007D1C4D" w:rsidRDefault="007D1C4D" w:rsidP="007D1C4D">
      <w:pPr>
        <w:widowControl w:val="0"/>
        <w:autoSpaceDE w:val="0"/>
        <w:autoSpaceDN w:val="0"/>
        <w:spacing w:before="60" w:after="0" w:line="240" w:lineRule="auto"/>
        <w:ind w:left="338" w:right="231" w:firstLine="590"/>
        <w:jc w:val="both"/>
        <w:rPr>
          <w:rFonts w:ascii="Times New Roman" w:eastAsia="Times New Roman" w:hAnsi="Times New Roman" w:cs="Times New Roman"/>
          <w:sz w:val="26"/>
          <w:szCs w:val="26"/>
        </w:rPr>
      </w:pPr>
      <w:r w:rsidRPr="007D1C4D">
        <w:rPr>
          <w:rFonts w:ascii="Times New Roman" w:eastAsia="Times New Roman" w:hAnsi="Times New Roman" w:cs="Times New Roman"/>
          <w:w w:val="115"/>
          <w:sz w:val="26"/>
          <w:szCs w:val="26"/>
        </w:rPr>
        <w:lastRenderedPageBreak/>
        <w:t>«Ненан</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(нохчийн)</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маттахь</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литературни</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йешар»</w:t>
      </w:r>
      <w:r w:rsidRPr="007D1C4D">
        <w:rPr>
          <w:rFonts w:ascii="Times New Roman" w:eastAsia="Times New Roman" w:hAnsi="Times New Roman" w:cs="Times New Roman"/>
          <w:spacing w:val="75"/>
          <w:w w:val="115"/>
          <w:sz w:val="26"/>
          <w:szCs w:val="26"/>
        </w:rPr>
        <w:t xml:space="preserve"> </w:t>
      </w:r>
      <w:r w:rsidRPr="007D1C4D">
        <w:rPr>
          <w:rFonts w:ascii="Times New Roman" w:eastAsia="Times New Roman" w:hAnsi="Times New Roman" w:cs="Times New Roman"/>
          <w:w w:val="115"/>
          <w:sz w:val="26"/>
          <w:szCs w:val="26"/>
        </w:rPr>
        <w:t>дешаран</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предметехула (предметан дакъа «Ненан мотт а, ненан маттахь йешар а»)</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йолчу программи йукъадогӀу кхеторан йоза, Ӏаморан чулацам, дешаран</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предметан</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кхочушдан лору</w:t>
      </w:r>
      <w:r w:rsidRPr="007D1C4D">
        <w:rPr>
          <w:rFonts w:ascii="Times New Roman" w:eastAsia="Times New Roman" w:hAnsi="Times New Roman" w:cs="Times New Roman"/>
          <w:spacing w:val="2"/>
          <w:w w:val="115"/>
          <w:sz w:val="26"/>
          <w:szCs w:val="26"/>
        </w:rPr>
        <w:t xml:space="preserve"> </w:t>
      </w:r>
      <w:r w:rsidRPr="007D1C4D">
        <w:rPr>
          <w:rFonts w:ascii="Times New Roman" w:eastAsia="Times New Roman" w:hAnsi="Times New Roman" w:cs="Times New Roman"/>
          <w:w w:val="115"/>
          <w:sz w:val="26"/>
          <w:szCs w:val="26"/>
        </w:rPr>
        <w:t>жамӀаш, тематически</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планировани.</w:t>
      </w:r>
    </w:p>
    <w:p w:rsidR="007D1C4D" w:rsidRPr="007D1C4D" w:rsidRDefault="007D1C4D" w:rsidP="007D1C4D">
      <w:pPr>
        <w:widowControl w:val="0"/>
        <w:autoSpaceDE w:val="0"/>
        <w:autoSpaceDN w:val="0"/>
        <w:spacing w:after="0" w:line="240" w:lineRule="auto"/>
        <w:ind w:left="338" w:right="223" w:firstLine="338"/>
        <w:jc w:val="both"/>
        <w:rPr>
          <w:rFonts w:ascii="Times New Roman" w:eastAsia="Times New Roman" w:hAnsi="Times New Roman" w:cs="Times New Roman"/>
          <w:sz w:val="26"/>
          <w:szCs w:val="26"/>
        </w:rPr>
      </w:pPr>
      <w:r w:rsidRPr="007D1C4D">
        <w:rPr>
          <w:rFonts w:ascii="Times New Roman" w:eastAsia="Times New Roman" w:hAnsi="Times New Roman" w:cs="Times New Roman"/>
          <w:spacing w:val="-4"/>
          <w:w w:val="120"/>
          <w:sz w:val="26"/>
          <w:szCs w:val="26"/>
        </w:rPr>
        <w:t>Кхеторан</w:t>
      </w:r>
      <w:r w:rsidRPr="007D1C4D">
        <w:rPr>
          <w:rFonts w:ascii="Times New Roman" w:eastAsia="Times New Roman" w:hAnsi="Times New Roman" w:cs="Times New Roman"/>
          <w:spacing w:val="-1"/>
          <w:w w:val="120"/>
          <w:sz w:val="26"/>
          <w:szCs w:val="26"/>
        </w:rPr>
        <w:t xml:space="preserve"> </w:t>
      </w:r>
      <w:r w:rsidRPr="007D1C4D">
        <w:rPr>
          <w:rFonts w:ascii="Times New Roman" w:eastAsia="Times New Roman" w:hAnsi="Times New Roman" w:cs="Times New Roman"/>
          <w:spacing w:val="-4"/>
          <w:w w:val="120"/>
          <w:sz w:val="26"/>
          <w:szCs w:val="26"/>
        </w:rPr>
        <w:t>йозано</w:t>
      </w:r>
      <w:r w:rsidRPr="007D1C4D">
        <w:rPr>
          <w:rFonts w:ascii="Times New Roman" w:eastAsia="Times New Roman" w:hAnsi="Times New Roman" w:cs="Times New Roman"/>
          <w:spacing w:val="6"/>
          <w:w w:val="120"/>
          <w:sz w:val="26"/>
          <w:szCs w:val="26"/>
        </w:rPr>
        <w:t xml:space="preserve"> </w:t>
      </w:r>
      <w:r w:rsidRPr="007D1C4D">
        <w:rPr>
          <w:rFonts w:ascii="Times New Roman" w:eastAsia="Times New Roman" w:hAnsi="Times New Roman" w:cs="Times New Roman"/>
          <w:spacing w:val="-4"/>
          <w:w w:val="120"/>
          <w:sz w:val="26"/>
          <w:szCs w:val="26"/>
        </w:rPr>
        <w:t>гойту</w:t>
      </w:r>
      <w:r w:rsidRPr="007D1C4D">
        <w:rPr>
          <w:rFonts w:ascii="Times New Roman" w:eastAsia="Times New Roman" w:hAnsi="Times New Roman" w:cs="Times New Roman"/>
          <w:spacing w:val="-15"/>
          <w:w w:val="120"/>
          <w:sz w:val="26"/>
          <w:szCs w:val="26"/>
        </w:rPr>
        <w:t xml:space="preserve"> </w:t>
      </w:r>
      <w:r w:rsidRPr="007D1C4D">
        <w:rPr>
          <w:rFonts w:ascii="Times New Roman" w:eastAsia="Times New Roman" w:hAnsi="Times New Roman" w:cs="Times New Roman"/>
          <w:spacing w:val="-4"/>
          <w:w w:val="120"/>
          <w:sz w:val="26"/>
          <w:szCs w:val="26"/>
        </w:rPr>
        <w:t>йукъара</w:t>
      </w:r>
      <w:r w:rsidRPr="007D1C4D">
        <w:rPr>
          <w:rFonts w:ascii="Times New Roman" w:eastAsia="Times New Roman" w:hAnsi="Times New Roman" w:cs="Times New Roman"/>
          <w:spacing w:val="-15"/>
          <w:w w:val="120"/>
          <w:sz w:val="26"/>
          <w:szCs w:val="26"/>
        </w:rPr>
        <w:t xml:space="preserve"> </w:t>
      </w:r>
      <w:r w:rsidRPr="007D1C4D">
        <w:rPr>
          <w:rFonts w:ascii="Times New Roman" w:eastAsia="Times New Roman" w:hAnsi="Times New Roman" w:cs="Times New Roman"/>
          <w:spacing w:val="-4"/>
          <w:w w:val="120"/>
          <w:sz w:val="26"/>
          <w:szCs w:val="26"/>
        </w:rPr>
        <w:t>Ӏалашонаш</w:t>
      </w:r>
      <w:r w:rsidRPr="007D1C4D">
        <w:rPr>
          <w:rFonts w:ascii="Times New Roman" w:eastAsia="Times New Roman" w:hAnsi="Times New Roman" w:cs="Times New Roman"/>
          <w:spacing w:val="-15"/>
          <w:w w:val="120"/>
          <w:sz w:val="26"/>
          <w:szCs w:val="26"/>
        </w:rPr>
        <w:t xml:space="preserve"> </w:t>
      </w:r>
      <w:r w:rsidRPr="007D1C4D">
        <w:rPr>
          <w:rFonts w:ascii="Times New Roman" w:eastAsia="Times New Roman" w:hAnsi="Times New Roman" w:cs="Times New Roman"/>
          <w:spacing w:val="-4"/>
          <w:w w:val="120"/>
          <w:sz w:val="26"/>
          <w:szCs w:val="26"/>
        </w:rPr>
        <w:t>а,</w:t>
      </w:r>
      <w:r w:rsidRPr="007D1C4D">
        <w:rPr>
          <w:rFonts w:ascii="Times New Roman" w:eastAsia="Times New Roman" w:hAnsi="Times New Roman" w:cs="Times New Roman"/>
          <w:spacing w:val="-15"/>
          <w:w w:val="120"/>
          <w:sz w:val="26"/>
          <w:szCs w:val="26"/>
        </w:rPr>
        <w:t xml:space="preserve"> </w:t>
      </w:r>
      <w:r w:rsidRPr="007D1C4D">
        <w:rPr>
          <w:rFonts w:ascii="Times New Roman" w:eastAsia="Times New Roman" w:hAnsi="Times New Roman" w:cs="Times New Roman"/>
          <w:spacing w:val="-4"/>
          <w:w w:val="120"/>
          <w:sz w:val="26"/>
          <w:szCs w:val="26"/>
        </w:rPr>
        <w:t>предмет</w:t>
      </w:r>
      <w:r w:rsidRPr="007D1C4D">
        <w:rPr>
          <w:rFonts w:ascii="Times New Roman" w:eastAsia="Times New Roman" w:hAnsi="Times New Roman" w:cs="Times New Roman"/>
          <w:spacing w:val="-12"/>
          <w:w w:val="120"/>
          <w:sz w:val="26"/>
          <w:szCs w:val="26"/>
        </w:rPr>
        <w:t xml:space="preserve"> </w:t>
      </w:r>
      <w:r w:rsidRPr="007D1C4D">
        <w:rPr>
          <w:rFonts w:ascii="Times New Roman" w:eastAsia="Times New Roman" w:hAnsi="Times New Roman" w:cs="Times New Roman"/>
          <w:spacing w:val="-4"/>
          <w:w w:val="120"/>
          <w:sz w:val="26"/>
          <w:szCs w:val="26"/>
        </w:rPr>
        <w:t>Ӏаморан</w:t>
      </w:r>
      <w:r w:rsidRPr="007D1C4D">
        <w:rPr>
          <w:rFonts w:ascii="Times New Roman" w:eastAsia="Times New Roman" w:hAnsi="Times New Roman" w:cs="Times New Roman"/>
          <w:spacing w:val="-13"/>
          <w:w w:val="120"/>
          <w:sz w:val="26"/>
          <w:szCs w:val="26"/>
        </w:rPr>
        <w:t xml:space="preserve"> </w:t>
      </w:r>
      <w:r w:rsidRPr="007D1C4D">
        <w:rPr>
          <w:rFonts w:ascii="Times New Roman" w:eastAsia="Times New Roman" w:hAnsi="Times New Roman" w:cs="Times New Roman"/>
          <w:spacing w:val="-4"/>
          <w:w w:val="120"/>
          <w:sz w:val="26"/>
          <w:szCs w:val="26"/>
        </w:rPr>
        <w:t>декхарш</w:t>
      </w:r>
      <w:r w:rsidRPr="007D1C4D">
        <w:rPr>
          <w:rFonts w:ascii="Times New Roman" w:eastAsia="Times New Roman" w:hAnsi="Times New Roman" w:cs="Times New Roman"/>
          <w:spacing w:val="-75"/>
          <w:w w:val="120"/>
          <w:sz w:val="26"/>
          <w:szCs w:val="26"/>
        </w:rPr>
        <w:t xml:space="preserve"> </w:t>
      </w:r>
      <w:r w:rsidRPr="007D1C4D">
        <w:rPr>
          <w:rFonts w:ascii="Times New Roman" w:eastAsia="Times New Roman" w:hAnsi="Times New Roman" w:cs="Times New Roman"/>
          <w:spacing w:val="-5"/>
          <w:w w:val="120"/>
          <w:sz w:val="26"/>
          <w:szCs w:val="26"/>
        </w:rPr>
        <w:t>а,</w:t>
      </w:r>
      <w:r w:rsidRPr="007D1C4D">
        <w:rPr>
          <w:rFonts w:ascii="Times New Roman" w:eastAsia="Times New Roman" w:hAnsi="Times New Roman" w:cs="Times New Roman"/>
          <w:spacing w:val="-10"/>
          <w:w w:val="120"/>
          <w:sz w:val="26"/>
          <w:szCs w:val="26"/>
        </w:rPr>
        <w:t xml:space="preserve"> </w:t>
      </w:r>
      <w:r w:rsidRPr="007D1C4D">
        <w:rPr>
          <w:rFonts w:ascii="Times New Roman" w:eastAsia="Times New Roman" w:hAnsi="Times New Roman" w:cs="Times New Roman"/>
          <w:spacing w:val="-5"/>
          <w:w w:val="120"/>
          <w:sz w:val="26"/>
          <w:szCs w:val="26"/>
        </w:rPr>
        <w:t>ткъа</w:t>
      </w:r>
      <w:r w:rsidRPr="007D1C4D">
        <w:rPr>
          <w:rFonts w:ascii="Times New Roman" w:eastAsia="Times New Roman" w:hAnsi="Times New Roman" w:cs="Times New Roman"/>
          <w:spacing w:val="-9"/>
          <w:w w:val="120"/>
          <w:sz w:val="26"/>
          <w:szCs w:val="26"/>
        </w:rPr>
        <w:t xml:space="preserve"> </w:t>
      </w:r>
      <w:r w:rsidRPr="007D1C4D">
        <w:rPr>
          <w:rFonts w:ascii="Times New Roman" w:eastAsia="Times New Roman" w:hAnsi="Times New Roman" w:cs="Times New Roman"/>
          <w:spacing w:val="-5"/>
          <w:w w:val="120"/>
          <w:sz w:val="26"/>
          <w:szCs w:val="26"/>
        </w:rPr>
        <w:t>иштта</w:t>
      </w:r>
      <w:r w:rsidRPr="007D1C4D">
        <w:rPr>
          <w:rFonts w:ascii="Times New Roman" w:eastAsia="Times New Roman" w:hAnsi="Times New Roman" w:cs="Times New Roman"/>
          <w:spacing w:val="-8"/>
          <w:w w:val="120"/>
          <w:sz w:val="26"/>
          <w:szCs w:val="26"/>
        </w:rPr>
        <w:t xml:space="preserve"> </w:t>
      </w:r>
      <w:r w:rsidRPr="007D1C4D">
        <w:rPr>
          <w:rFonts w:ascii="Times New Roman" w:eastAsia="Times New Roman" w:hAnsi="Times New Roman" w:cs="Times New Roman"/>
          <w:spacing w:val="-5"/>
          <w:w w:val="120"/>
          <w:sz w:val="26"/>
          <w:szCs w:val="26"/>
        </w:rPr>
        <w:t>чулацам</w:t>
      </w:r>
      <w:r w:rsidRPr="007D1C4D">
        <w:rPr>
          <w:rFonts w:ascii="Times New Roman" w:eastAsia="Times New Roman" w:hAnsi="Times New Roman" w:cs="Times New Roman"/>
          <w:spacing w:val="-9"/>
          <w:w w:val="120"/>
          <w:sz w:val="26"/>
          <w:szCs w:val="26"/>
        </w:rPr>
        <w:t xml:space="preserve"> </w:t>
      </w:r>
      <w:r w:rsidRPr="007D1C4D">
        <w:rPr>
          <w:rFonts w:ascii="Times New Roman" w:eastAsia="Times New Roman" w:hAnsi="Times New Roman" w:cs="Times New Roman"/>
          <w:spacing w:val="-4"/>
          <w:w w:val="120"/>
          <w:sz w:val="26"/>
          <w:szCs w:val="26"/>
        </w:rPr>
        <w:t>къасторан</w:t>
      </w:r>
      <w:r w:rsidRPr="007D1C4D">
        <w:rPr>
          <w:rFonts w:ascii="Times New Roman" w:eastAsia="Times New Roman" w:hAnsi="Times New Roman" w:cs="Times New Roman"/>
          <w:spacing w:val="-9"/>
          <w:w w:val="120"/>
          <w:sz w:val="26"/>
          <w:szCs w:val="26"/>
        </w:rPr>
        <w:t xml:space="preserve"> </w:t>
      </w:r>
      <w:r w:rsidRPr="007D1C4D">
        <w:rPr>
          <w:rFonts w:ascii="Times New Roman" w:eastAsia="Times New Roman" w:hAnsi="Times New Roman" w:cs="Times New Roman"/>
          <w:spacing w:val="-4"/>
          <w:w w:val="120"/>
          <w:sz w:val="26"/>
          <w:szCs w:val="26"/>
        </w:rPr>
        <w:t>некъаш</w:t>
      </w:r>
      <w:r w:rsidRPr="007D1C4D">
        <w:rPr>
          <w:rFonts w:ascii="Times New Roman" w:eastAsia="Times New Roman" w:hAnsi="Times New Roman" w:cs="Times New Roman"/>
          <w:spacing w:val="-8"/>
          <w:w w:val="120"/>
          <w:sz w:val="26"/>
          <w:szCs w:val="26"/>
        </w:rPr>
        <w:t xml:space="preserve"> </w:t>
      </w:r>
      <w:r w:rsidRPr="007D1C4D">
        <w:rPr>
          <w:rFonts w:ascii="Times New Roman" w:eastAsia="Times New Roman" w:hAnsi="Times New Roman" w:cs="Times New Roman"/>
          <w:spacing w:val="-4"/>
          <w:w w:val="120"/>
          <w:sz w:val="26"/>
          <w:szCs w:val="26"/>
        </w:rPr>
        <w:t>а,</w:t>
      </w:r>
      <w:r w:rsidRPr="007D1C4D">
        <w:rPr>
          <w:rFonts w:ascii="Times New Roman" w:eastAsia="Times New Roman" w:hAnsi="Times New Roman" w:cs="Times New Roman"/>
          <w:spacing w:val="-10"/>
          <w:w w:val="120"/>
          <w:sz w:val="26"/>
          <w:szCs w:val="26"/>
        </w:rPr>
        <w:t xml:space="preserve"> </w:t>
      </w:r>
      <w:r w:rsidRPr="007D1C4D">
        <w:rPr>
          <w:rFonts w:ascii="Times New Roman" w:eastAsia="Times New Roman" w:hAnsi="Times New Roman" w:cs="Times New Roman"/>
          <w:spacing w:val="-4"/>
          <w:w w:val="120"/>
          <w:sz w:val="26"/>
          <w:szCs w:val="26"/>
        </w:rPr>
        <w:t>коьртачу</w:t>
      </w:r>
      <w:r w:rsidRPr="007D1C4D">
        <w:rPr>
          <w:rFonts w:ascii="Times New Roman" w:eastAsia="Times New Roman" w:hAnsi="Times New Roman" w:cs="Times New Roman"/>
          <w:spacing w:val="-8"/>
          <w:w w:val="120"/>
          <w:sz w:val="26"/>
          <w:szCs w:val="26"/>
        </w:rPr>
        <w:t xml:space="preserve"> </w:t>
      </w:r>
      <w:r w:rsidRPr="007D1C4D">
        <w:rPr>
          <w:rFonts w:ascii="Times New Roman" w:eastAsia="Times New Roman" w:hAnsi="Times New Roman" w:cs="Times New Roman"/>
          <w:spacing w:val="-4"/>
          <w:w w:val="120"/>
          <w:sz w:val="26"/>
          <w:szCs w:val="26"/>
        </w:rPr>
        <w:t>тематически</w:t>
      </w:r>
      <w:r w:rsidRPr="007D1C4D">
        <w:rPr>
          <w:rFonts w:ascii="Times New Roman" w:eastAsia="Times New Roman" w:hAnsi="Times New Roman" w:cs="Times New Roman"/>
          <w:spacing w:val="-9"/>
          <w:w w:val="120"/>
          <w:sz w:val="26"/>
          <w:szCs w:val="26"/>
        </w:rPr>
        <w:t xml:space="preserve"> </w:t>
      </w:r>
      <w:r w:rsidRPr="007D1C4D">
        <w:rPr>
          <w:rFonts w:ascii="Times New Roman" w:eastAsia="Times New Roman" w:hAnsi="Times New Roman" w:cs="Times New Roman"/>
          <w:spacing w:val="-4"/>
          <w:w w:val="120"/>
          <w:sz w:val="26"/>
          <w:szCs w:val="26"/>
        </w:rPr>
        <w:t>дакъойн</w:t>
      </w:r>
      <w:r w:rsidRPr="007D1C4D">
        <w:rPr>
          <w:rFonts w:ascii="Times New Roman" w:eastAsia="Times New Roman" w:hAnsi="Times New Roman" w:cs="Times New Roman"/>
          <w:spacing w:val="-75"/>
          <w:w w:val="120"/>
          <w:sz w:val="26"/>
          <w:szCs w:val="26"/>
        </w:rPr>
        <w:t xml:space="preserve"> </w:t>
      </w:r>
      <w:r w:rsidRPr="007D1C4D">
        <w:rPr>
          <w:rFonts w:ascii="Times New Roman" w:eastAsia="Times New Roman" w:hAnsi="Times New Roman" w:cs="Times New Roman"/>
          <w:spacing w:val="-1"/>
          <w:w w:val="120"/>
          <w:sz w:val="26"/>
          <w:szCs w:val="26"/>
        </w:rPr>
        <w:t xml:space="preserve">маххадор а, «Ненан (нохчийн) маттахь литературин </w:t>
      </w:r>
      <w:r w:rsidRPr="007D1C4D">
        <w:rPr>
          <w:rFonts w:ascii="Times New Roman" w:eastAsia="Times New Roman" w:hAnsi="Times New Roman" w:cs="Times New Roman"/>
          <w:w w:val="120"/>
          <w:sz w:val="26"/>
          <w:szCs w:val="26"/>
        </w:rPr>
        <w:t>йешар» дешаран</w:t>
      </w:r>
      <w:r w:rsidRPr="007D1C4D">
        <w:rPr>
          <w:rFonts w:ascii="Times New Roman" w:eastAsia="Times New Roman" w:hAnsi="Times New Roman" w:cs="Times New Roman"/>
          <w:spacing w:val="1"/>
          <w:w w:val="120"/>
          <w:sz w:val="26"/>
          <w:szCs w:val="26"/>
        </w:rPr>
        <w:t xml:space="preserve"> </w:t>
      </w:r>
      <w:r w:rsidRPr="007D1C4D">
        <w:rPr>
          <w:rFonts w:ascii="Times New Roman" w:eastAsia="Times New Roman" w:hAnsi="Times New Roman" w:cs="Times New Roman"/>
          <w:spacing w:val="-4"/>
          <w:w w:val="115"/>
          <w:sz w:val="26"/>
          <w:szCs w:val="26"/>
        </w:rPr>
        <w:t>предметан</w:t>
      </w:r>
      <w:r w:rsidRPr="007D1C4D">
        <w:rPr>
          <w:rFonts w:ascii="Times New Roman" w:eastAsia="Times New Roman" w:hAnsi="Times New Roman" w:cs="Times New Roman"/>
          <w:spacing w:val="-15"/>
          <w:w w:val="115"/>
          <w:sz w:val="26"/>
          <w:szCs w:val="26"/>
        </w:rPr>
        <w:t xml:space="preserve"> </w:t>
      </w:r>
      <w:r w:rsidRPr="007D1C4D">
        <w:rPr>
          <w:rFonts w:ascii="Times New Roman" w:eastAsia="Times New Roman" w:hAnsi="Times New Roman" w:cs="Times New Roman"/>
          <w:spacing w:val="-4"/>
          <w:w w:val="115"/>
          <w:sz w:val="26"/>
          <w:szCs w:val="26"/>
        </w:rPr>
        <w:t>дешаран</w:t>
      </w:r>
      <w:r w:rsidRPr="007D1C4D">
        <w:rPr>
          <w:rFonts w:ascii="Times New Roman" w:eastAsia="Times New Roman" w:hAnsi="Times New Roman" w:cs="Times New Roman"/>
          <w:spacing w:val="-14"/>
          <w:w w:val="115"/>
          <w:sz w:val="26"/>
          <w:szCs w:val="26"/>
        </w:rPr>
        <w:t xml:space="preserve"> </w:t>
      </w:r>
      <w:r w:rsidRPr="007D1C4D">
        <w:rPr>
          <w:rFonts w:ascii="Times New Roman" w:eastAsia="Times New Roman" w:hAnsi="Times New Roman" w:cs="Times New Roman"/>
          <w:spacing w:val="-4"/>
          <w:w w:val="115"/>
          <w:sz w:val="26"/>
          <w:szCs w:val="26"/>
        </w:rPr>
        <w:t>планехь</w:t>
      </w:r>
      <w:r w:rsidRPr="007D1C4D">
        <w:rPr>
          <w:rFonts w:ascii="Times New Roman" w:eastAsia="Times New Roman" w:hAnsi="Times New Roman" w:cs="Times New Roman"/>
          <w:spacing w:val="-19"/>
          <w:w w:val="115"/>
          <w:sz w:val="26"/>
          <w:szCs w:val="26"/>
        </w:rPr>
        <w:t xml:space="preserve"> </w:t>
      </w:r>
      <w:r w:rsidRPr="007D1C4D">
        <w:rPr>
          <w:rFonts w:ascii="Times New Roman" w:eastAsia="Times New Roman" w:hAnsi="Times New Roman" w:cs="Times New Roman"/>
          <w:spacing w:val="-3"/>
          <w:w w:val="115"/>
          <w:sz w:val="26"/>
          <w:szCs w:val="26"/>
        </w:rPr>
        <w:t>йолу</w:t>
      </w:r>
      <w:r w:rsidRPr="007D1C4D">
        <w:rPr>
          <w:rFonts w:ascii="Times New Roman" w:eastAsia="Times New Roman" w:hAnsi="Times New Roman" w:cs="Times New Roman"/>
          <w:spacing w:val="-17"/>
          <w:w w:val="115"/>
          <w:sz w:val="26"/>
          <w:szCs w:val="26"/>
        </w:rPr>
        <w:t xml:space="preserve"> </w:t>
      </w:r>
      <w:r w:rsidRPr="007D1C4D">
        <w:rPr>
          <w:rFonts w:ascii="Times New Roman" w:eastAsia="Times New Roman" w:hAnsi="Times New Roman" w:cs="Times New Roman"/>
          <w:spacing w:val="-3"/>
          <w:w w:val="115"/>
          <w:sz w:val="26"/>
          <w:szCs w:val="26"/>
        </w:rPr>
        <w:t>меттиг</w:t>
      </w:r>
      <w:r w:rsidRPr="007D1C4D">
        <w:rPr>
          <w:rFonts w:ascii="Times New Roman" w:eastAsia="Times New Roman" w:hAnsi="Times New Roman" w:cs="Times New Roman"/>
          <w:spacing w:val="-19"/>
          <w:w w:val="115"/>
          <w:sz w:val="26"/>
          <w:szCs w:val="26"/>
        </w:rPr>
        <w:t xml:space="preserve"> </w:t>
      </w:r>
      <w:r w:rsidRPr="007D1C4D">
        <w:rPr>
          <w:rFonts w:ascii="Times New Roman" w:eastAsia="Times New Roman" w:hAnsi="Times New Roman" w:cs="Times New Roman"/>
          <w:spacing w:val="-3"/>
          <w:w w:val="115"/>
          <w:sz w:val="26"/>
          <w:szCs w:val="26"/>
        </w:rPr>
        <w:t>а.</w:t>
      </w:r>
    </w:p>
    <w:p w:rsidR="007D1C4D" w:rsidRPr="007D1C4D" w:rsidRDefault="007D1C4D" w:rsidP="007D1C4D">
      <w:pPr>
        <w:widowControl w:val="0"/>
        <w:autoSpaceDE w:val="0"/>
        <w:autoSpaceDN w:val="0"/>
        <w:spacing w:after="0" w:line="240" w:lineRule="auto"/>
        <w:rPr>
          <w:rFonts w:ascii="Times New Roman" w:eastAsia="Times New Roman" w:hAnsi="Times New Roman" w:cs="Times New Roman"/>
          <w:sz w:val="26"/>
          <w:szCs w:val="26"/>
        </w:rPr>
      </w:pPr>
    </w:p>
    <w:p w:rsidR="007D1C4D" w:rsidRPr="007D1C4D" w:rsidRDefault="007D1C4D" w:rsidP="007D1C4D">
      <w:pPr>
        <w:widowControl w:val="0"/>
        <w:autoSpaceDE w:val="0"/>
        <w:autoSpaceDN w:val="0"/>
        <w:spacing w:after="0" w:line="240" w:lineRule="auto"/>
        <w:ind w:left="677"/>
        <w:jc w:val="both"/>
        <w:rPr>
          <w:rFonts w:ascii="Times New Roman" w:eastAsia="Times New Roman" w:hAnsi="Times New Roman" w:cs="Times New Roman"/>
          <w:sz w:val="26"/>
          <w:szCs w:val="26"/>
        </w:rPr>
      </w:pPr>
      <w:r w:rsidRPr="007D1C4D">
        <w:rPr>
          <w:rFonts w:ascii="Times New Roman" w:eastAsia="Times New Roman" w:hAnsi="Times New Roman" w:cs="Times New Roman"/>
          <w:w w:val="115"/>
          <w:sz w:val="26"/>
          <w:szCs w:val="26"/>
        </w:rPr>
        <w:t>Программо</w:t>
      </w:r>
      <w:r w:rsidRPr="007D1C4D">
        <w:rPr>
          <w:rFonts w:ascii="Times New Roman" w:eastAsia="Times New Roman" w:hAnsi="Times New Roman" w:cs="Times New Roman"/>
          <w:spacing w:val="-2"/>
          <w:w w:val="115"/>
          <w:sz w:val="26"/>
          <w:szCs w:val="26"/>
        </w:rPr>
        <w:t xml:space="preserve"> </w:t>
      </w:r>
      <w:r w:rsidRPr="007D1C4D">
        <w:rPr>
          <w:rFonts w:ascii="Times New Roman" w:eastAsia="Times New Roman" w:hAnsi="Times New Roman" w:cs="Times New Roman"/>
          <w:w w:val="115"/>
          <w:sz w:val="26"/>
          <w:szCs w:val="26"/>
        </w:rPr>
        <w:t>шерашца</w:t>
      </w:r>
      <w:r w:rsidRPr="007D1C4D">
        <w:rPr>
          <w:rFonts w:ascii="Times New Roman" w:eastAsia="Times New Roman" w:hAnsi="Times New Roman" w:cs="Times New Roman"/>
          <w:spacing w:val="-2"/>
          <w:w w:val="115"/>
          <w:sz w:val="26"/>
          <w:szCs w:val="26"/>
        </w:rPr>
        <w:t xml:space="preserve"> </w:t>
      </w:r>
      <w:r w:rsidRPr="007D1C4D">
        <w:rPr>
          <w:rFonts w:ascii="Times New Roman" w:eastAsia="Times New Roman" w:hAnsi="Times New Roman" w:cs="Times New Roman"/>
          <w:w w:val="115"/>
          <w:sz w:val="26"/>
          <w:szCs w:val="26"/>
        </w:rPr>
        <w:t>билгалбо</w:t>
      </w:r>
      <w:r w:rsidRPr="007D1C4D">
        <w:rPr>
          <w:rFonts w:ascii="Times New Roman" w:eastAsia="Times New Roman" w:hAnsi="Times New Roman" w:cs="Times New Roman"/>
          <w:spacing w:val="-3"/>
          <w:w w:val="115"/>
          <w:sz w:val="26"/>
          <w:szCs w:val="26"/>
        </w:rPr>
        <w:t xml:space="preserve"> </w:t>
      </w:r>
      <w:r w:rsidRPr="007D1C4D">
        <w:rPr>
          <w:rFonts w:ascii="Times New Roman" w:eastAsia="Times New Roman" w:hAnsi="Times New Roman" w:cs="Times New Roman"/>
          <w:w w:val="115"/>
          <w:sz w:val="26"/>
          <w:szCs w:val="26"/>
        </w:rPr>
        <w:t>дешаран</w:t>
      </w:r>
      <w:r w:rsidRPr="007D1C4D">
        <w:rPr>
          <w:rFonts w:ascii="Times New Roman" w:eastAsia="Times New Roman" w:hAnsi="Times New Roman" w:cs="Times New Roman"/>
          <w:spacing w:val="-2"/>
          <w:w w:val="115"/>
          <w:sz w:val="26"/>
          <w:szCs w:val="26"/>
        </w:rPr>
        <w:t xml:space="preserve"> </w:t>
      </w:r>
      <w:r w:rsidRPr="007D1C4D">
        <w:rPr>
          <w:rFonts w:ascii="Times New Roman" w:eastAsia="Times New Roman" w:hAnsi="Times New Roman" w:cs="Times New Roman"/>
          <w:w w:val="115"/>
          <w:sz w:val="26"/>
          <w:szCs w:val="26"/>
        </w:rPr>
        <w:t>предметан</w:t>
      </w:r>
      <w:r w:rsidRPr="007D1C4D">
        <w:rPr>
          <w:rFonts w:ascii="Times New Roman" w:eastAsia="Times New Roman" w:hAnsi="Times New Roman" w:cs="Times New Roman"/>
          <w:spacing w:val="-2"/>
          <w:w w:val="115"/>
          <w:sz w:val="26"/>
          <w:szCs w:val="26"/>
        </w:rPr>
        <w:t xml:space="preserve"> </w:t>
      </w:r>
      <w:r w:rsidRPr="007D1C4D">
        <w:rPr>
          <w:rFonts w:ascii="Times New Roman" w:eastAsia="Times New Roman" w:hAnsi="Times New Roman" w:cs="Times New Roman"/>
          <w:w w:val="115"/>
          <w:sz w:val="26"/>
          <w:szCs w:val="26"/>
        </w:rPr>
        <w:t>чулацам</w:t>
      </w:r>
      <w:r w:rsidRPr="007D1C4D">
        <w:rPr>
          <w:rFonts w:ascii="Times New Roman" w:eastAsia="Times New Roman" w:hAnsi="Times New Roman" w:cs="Times New Roman"/>
          <w:spacing w:val="-4"/>
          <w:w w:val="115"/>
          <w:sz w:val="26"/>
          <w:szCs w:val="26"/>
        </w:rPr>
        <w:t xml:space="preserve"> </w:t>
      </w:r>
      <w:r w:rsidRPr="007D1C4D">
        <w:rPr>
          <w:rFonts w:ascii="Times New Roman" w:eastAsia="Times New Roman" w:hAnsi="Times New Roman" w:cs="Times New Roman"/>
          <w:w w:val="115"/>
          <w:sz w:val="26"/>
          <w:szCs w:val="26"/>
        </w:rPr>
        <w:t>а,</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дешархой</w:t>
      </w:r>
    </w:p>
    <w:p w:rsidR="007D1C4D" w:rsidRPr="007D1C4D" w:rsidRDefault="007D1C4D" w:rsidP="007D1C4D">
      <w:pPr>
        <w:widowControl w:val="0"/>
        <w:autoSpaceDE w:val="0"/>
        <w:autoSpaceDN w:val="0"/>
        <w:spacing w:before="1" w:after="0" w:line="240" w:lineRule="auto"/>
        <w:ind w:left="338" w:right="232"/>
        <w:jc w:val="both"/>
        <w:rPr>
          <w:rFonts w:ascii="Times New Roman" w:eastAsia="Times New Roman" w:hAnsi="Times New Roman" w:cs="Times New Roman"/>
          <w:sz w:val="26"/>
          <w:szCs w:val="26"/>
        </w:rPr>
      </w:pPr>
      <w:r w:rsidRPr="007D1C4D">
        <w:rPr>
          <w:rFonts w:ascii="Times New Roman" w:eastAsia="Times New Roman" w:hAnsi="Times New Roman" w:cs="Times New Roman"/>
          <w:w w:val="115"/>
          <w:sz w:val="26"/>
          <w:szCs w:val="26"/>
        </w:rPr>
        <w:t>«Ненан</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(нохчийн)</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маттахь</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литературни</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йешар»</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дешаран</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предметан</w:t>
      </w:r>
      <w:r w:rsidRPr="007D1C4D">
        <w:rPr>
          <w:rFonts w:ascii="Times New Roman" w:eastAsia="Times New Roman" w:hAnsi="Times New Roman" w:cs="Times New Roman"/>
          <w:spacing w:val="-72"/>
          <w:w w:val="115"/>
          <w:sz w:val="26"/>
          <w:szCs w:val="26"/>
        </w:rPr>
        <w:t xml:space="preserve"> </w:t>
      </w:r>
      <w:r w:rsidRPr="007D1C4D">
        <w:rPr>
          <w:rFonts w:ascii="Times New Roman" w:eastAsia="Times New Roman" w:hAnsi="Times New Roman" w:cs="Times New Roman"/>
          <w:w w:val="115"/>
          <w:sz w:val="26"/>
          <w:szCs w:val="26"/>
        </w:rPr>
        <w:t>гӀирсашца Ӏаморан а, кхетош-кхиоран а, кхиоран а методически коьрта</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стратегиш</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а.</w:t>
      </w:r>
    </w:p>
    <w:p w:rsidR="007D1C4D" w:rsidRPr="007D1C4D" w:rsidRDefault="007D1C4D" w:rsidP="007D1C4D">
      <w:pPr>
        <w:widowControl w:val="0"/>
        <w:autoSpaceDE w:val="0"/>
        <w:autoSpaceDN w:val="0"/>
        <w:spacing w:after="0" w:line="240" w:lineRule="auto"/>
        <w:rPr>
          <w:rFonts w:ascii="Times New Roman" w:eastAsia="Times New Roman" w:hAnsi="Times New Roman" w:cs="Times New Roman"/>
          <w:sz w:val="26"/>
          <w:szCs w:val="26"/>
        </w:rPr>
      </w:pPr>
    </w:p>
    <w:p w:rsidR="007D1C4D" w:rsidRPr="007D1C4D" w:rsidRDefault="007D1C4D" w:rsidP="007D1C4D">
      <w:pPr>
        <w:widowControl w:val="0"/>
        <w:autoSpaceDE w:val="0"/>
        <w:autoSpaceDN w:val="0"/>
        <w:spacing w:after="0" w:line="240" w:lineRule="auto"/>
        <w:ind w:left="338" w:right="233" w:firstLine="338"/>
        <w:jc w:val="both"/>
        <w:rPr>
          <w:rFonts w:ascii="Times New Roman" w:eastAsia="Times New Roman" w:hAnsi="Times New Roman" w:cs="Times New Roman"/>
          <w:sz w:val="26"/>
          <w:szCs w:val="26"/>
        </w:rPr>
      </w:pPr>
      <w:r w:rsidRPr="007D1C4D">
        <w:rPr>
          <w:rFonts w:ascii="Times New Roman" w:eastAsia="Times New Roman" w:hAnsi="Times New Roman" w:cs="Times New Roman"/>
          <w:w w:val="115"/>
          <w:sz w:val="26"/>
          <w:szCs w:val="26"/>
        </w:rPr>
        <w:t>Хила леринчу жамӀаша йукъалоцу дешаран берриге а муьрехь хила деза</w:t>
      </w:r>
      <w:r w:rsidRPr="007D1C4D">
        <w:rPr>
          <w:rFonts w:ascii="Times New Roman" w:eastAsia="Times New Roman" w:hAnsi="Times New Roman" w:cs="Times New Roman"/>
          <w:spacing w:val="-72"/>
          <w:w w:val="115"/>
          <w:sz w:val="26"/>
          <w:szCs w:val="26"/>
        </w:rPr>
        <w:t xml:space="preserve"> </w:t>
      </w:r>
      <w:r w:rsidRPr="007D1C4D">
        <w:rPr>
          <w:rFonts w:ascii="Times New Roman" w:eastAsia="Times New Roman" w:hAnsi="Times New Roman" w:cs="Times New Roman"/>
          <w:w w:val="115"/>
          <w:sz w:val="26"/>
          <w:szCs w:val="26"/>
        </w:rPr>
        <w:t>личностни</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и,</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метапредметни</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а</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жамӀаш</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а,</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ткъа  иштта  дешаран  хӀора</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шеран</w:t>
      </w:r>
      <w:r w:rsidRPr="007D1C4D">
        <w:rPr>
          <w:rFonts w:ascii="Times New Roman" w:eastAsia="Times New Roman" w:hAnsi="Times New Roman" w:cs="Times New Roman"/>
          <w:spacing w:val="5"/>
          <w:w w:val="115"/>
          <w:sz w:val="26"/>
          <w:szCs w:val="26"/>
        </w:rPr>
        <w:t xml:space="preserve"> </w:t>
      </w:r>
      <w:r w:rsidRPr="007D1C4D">
        <w:rPr>
          <w:rFonts w:ascii="Times New Roman" w:eastAsia="Times New Roman" w:hAnsi="Times New Roman" w:cs="Times New Roman"/>
          <w:w w:val="115"/>
          <w:sz w:val="26"/>
          <w:szCs w:val="26"/>
        </w:rPr>
        <w:t>предметни</w:t>
      </w:r>
      <w:r w:rsidRPr="007D1C4D">
        <w:rPr>
          <w:rFonts w:ascii="Times New Roman" w:eastAsia="Times New Roman" w:hAnsi="Times New Roman" w:cs="Times New Roman"/>
          <w:spacing w:val="6"/>
          <w:w w:val="115"/>
          <w:sz w:val="26"/>
          <w:szCs w:val="26"/>
        </w:rPr>
        <w:t xml:space="preserve"> </w:t>
      </w:r>
      <w:r w:rsidRPr="007D1C4D">
        <w:rPr>
          <w:rFonts w:ascii="Times New Roman" w:eastAsia="Times New Roman" w:hAnsi="Times New Roman" w:cs="Times New Roman"/>
          <w:w w:val="115"/>
          <w:sz w:val="26"/>
          <w:szCs w:val="26"/>
        </w:rPr>
        <w:t>жамӀаш</w:t>
      </w:r>
      <w:r w:rsidRPr="007D1C4D">
        <w:rPr>
          <w:rFonts w:ascii="Times New Roman" w:eastAsia="Times New Roman" w:hAnsi="Times New Roman" w:cs="Times New Roman"/>
          <w:spacing w:val="6"/>
          <w:w w:val="115"/>
          <w:sz w:val="26"/>
          <w:szCs w:val="26"/>
        </w:rPr>
        <w:t xml:space="preserve"> </w:t>
      </w:r>
      <w:r w:rsidRPr="007D1C4D">
        <w:rPr>
          <w:rFonts w:ascii="Times New Roman" w:eastAsia="Times New Roman" w:hAnsi="Times New Roman" w:cs="Times New Roman"/>
          <w:w w:val="115"/>
          <w:sz w:val="26"/>
          <w:szCs w:val="26"/>
        </w:rPr>
        <w:t>а.</w:t>
      </w:r>
    </w:p>
    <w:p w:rsidR="007D1C4D" w:rsidRPr="007D1C4D" w:rsidRDefault="007D1C4D" w:rsidP="007D1C4D">
      <w:pPr>
        <w:widowControl w:val="0"/>
        <w:autoSpaceDE w:val="0"/>
        <w:autoSpaceDN w:val="0"/>
        <w:spacing w:before="11" w:after="0" w:line="240" w:lineRule="auto"/>
        <w:rPr>
          <w:rFonts w:ascii="Times New Roman" w:eastAsia="Times New Roman" w:hAnsi="Times New Roman" w:cs="Times New Roman"/>
          <w:sz w:val="25"/>
          <w:szCs w:val="26"/>
        </w:rPr>
      </w:pPr>
    </w:p>
    <w:p w:rsidR="007D1C4D" w:rsidRPr="007D1C4D" w:rsidRDefault="007D1C4D" w:rsidP="007D1C4D">
      <w:pPr>
        <w:widowControl w:val="0"/>
        <w:autoSpaceDE w:val="0"/>
        <w:autoSpaceDN w:val="0"/>
        <w:spacing w:after="0" w:line="240" w:lineRule="auto"/>
        <w:ind w:left="338" w:right="235" w:firstLine="338"/>
        <w:jc w:val="both"/>
        <w:rPr>
          <w:rFonts w:ascii="Times New Roman" w:eastAsia="Times New Roman" w:hAnsi="Times New Roman" w:cs="Times New Roman"/>
          <w:sz w:val="26"/>
          <w:szCs w:val="26"/>
        </w:rPr>
      </w:pPr>
      <w:r w:rsidRPr="007D1C4D">
        <w:rPr>
          <w:rFonts w:ascii="Times New Roman" w:eastAsia="Times New Roman" w:hAnsi="Times New Roman" w:cs="Times New Roman"/>
          <w:w w:val="115"/>
          <w:sz w:val="26"/>
          <w:szCs w:val="26"/>
        </w:rPr>
        <w:t>Тематически</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планированехь</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буьйцу</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программин</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чулацам</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билгалдаьхначу</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чулацаман</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дакъошца,</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гӀуллакх</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кхочушдаран</w:t>
      </w:r>
      <w:r w:rsidRPr="007D1C4D">
        <w:rPr>
          <w:rFonts w:ascii="Times New Roman" w:eastAsia="Times New Roman" w:hAnsi="Times New Roman" w:cs="Times New Roman"/>
          <w:spacing w:val="-72"/>
          <w:w w:val="115"/>
          <w:sz w:val="26"/>
          <w:szCs w:val="26"/>
        </w:rPr>
        <w:t xml:space="preserve"> </w:t>
      </w:r>
      <w:r w:rsidRPr="007D1C4D">
        <w:rPr>
          <w:rFonts w:ascii="Times New Roman" w:eastAsia="Times New Roman" w:hAnsi="Times New Roman" w:cs="Times New Roman"/>
          <w:w w:val="115"/>
          <w:sz w:val="26"/>
          <w:szCs w:val="26"/>
        </w:rPr>
        <w:t>характеристика схьайоьллу, хӀара йа важа тема Ӏаморехь лелор пайде долу</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некъаш</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а, кепаш</w:t>
      </w:r>
      <w:r w:rsidRPr="007D1C4D">
        <w:rPr>
          <w:rFonts w:ascii="Times New Roman" w:eastAsia="Times New Roman" w:hAnsi="Times New Roman" w:cs="Times New Roman"/>
          <w:spacing w:val="2"/>
          <w:w w:val="115"/>
          <w:sz w:val="26"/>
          <w:szCs w:val="26"/>
        </w:rPr>
        <w:t xml:space="preserve"> </w:t>
      </w:r>
      <w:r w:rsidRPr="007D1C4D">
        <w:rPr>
          <w:rFonts w:ascii="Times New Roman" w:eastAsia="Times New Roman" w:hAnsi="Times New Roman" w:cs="Times New Roman"/>
          <w:w w:val="115"/>
          <w:sz w:val="26"/>
          <w:szCs w:val="26"/>
        </w:rPr>
        <w:t>а</w:t>
      </w:r>
      <w:r w:rsidRPr="007D1C4D">
        <w:rPr>
          <w:rFonts w:ascii="Times New Roman" w:eastAsia="Times New Roman" w:hAnsi="Times New Roman" w:cs="Times New Roman"/>
          <w:spacing w:val="2"/>
          <w:w w:val="115"/>
          <w:sz w:val="26"/>
          <w:szCs w:val="26"/>
        </w:rPr>
        <w:t xml:space="preserve"> </w:t>
      </w:r>
      <w:r w:rsidRPr="007D1C4D">
        <w:rPr>
          <w:rFonts w:ascii="Times New Roman" w:eastAsia="Times New Roman" w:hAnsi="Times New Roman" w:cs="Times New Roman"/>
          <w:w w:val="115"/>
          <w:sz w:val="26"/>
          <w:szCs w:val="26"/>
        </w:rPr>
        <w:t>йовзуьйту.</w:t>
      </w:r>
    </w:p>
    <w:p w:rsidR="007D1C4D" w:rsidRPr="007D1C4D" w:rsidRDefault="007D1C4D" w:rsidP="007D1C4D">
      <w:pPr>
        <w:widowControl w:val="0"/>
        <w:autoSpaceDE w:val="0"/>
        <w:autoSpaceDN w:val="0"/>
        <w:spacing w:after="0" w:line="240" w:lineRule="auto"/>
        <w:rPr>
          <w:rFonts w:ascii="Times New Roman" w:eastAsia="Times New Roman" w:hAnsi="Times New Roman" w:cs="Times New Roman"/>
          <w:sz w:val="26"/>
          <w:szCs w:val="26"/>
        </w:rPr>
      </w:pPr>
    </w:p>
    <w:p w:rsidR="007D1C4D" w:rsidRPr="007D1C4D" w:rsidRDefault="007D1C4D" w:rsidP="007D1C4D">
      <w:pPr>
        <w:widowControl w:val="0"/>
        <w:autoSpaceDE w:val="0"/>
        <w:autoSpaceDN w:val="0"/>
        <w:spacing w:after="0" w:line="240" w:lineRule="auto"/>
        <w:ind w:left="338"/>
        <w:jc w:val="both"/>
        <w:outlineLvl w:val="1"/>
        <w:rPr>
          <w:rFonts w:ascii="Times New Roman" w:eastAsia="Times New Roman" w:hAnsi="Times New Roman" w:cs="Times New Roman"/>
          <w:b/>
          <w:bCs/>
          <w:sz w:val="26"/>
          <w:szCs w:val="26"/>
        </w:rPr>
      </w:pPr>
      <w:r w:rsidRPr="007D1C4D">
        <w:rPr>
          <w:rFonts w:ascii="Times New Roman" w:eastAsia="Times New Roman" w:hAnsi="Times New Roman" w:cs="Times New Roman"/>
          <w:b/>
          <w:bCs/>
          <w:w w:val="90"/>
          <w:sz w:val="26"/>
          <w:szCs w:val="26"/>
        </w:rPr>
        <w:t>КХЕТОРАН</w:t>
      </w:r>
      <w:r w:rsidRPr="007D1C4D">
        <w:rPr>
          <w:rFonts w:ascii="Times New Roman" w:eastAsia="Times New Roman" w:hAnsi="Times New Roman" w:cs="Times New Roman"/>
          <w:b/>
          <w:bCs/>
          <w:spacing w:val="-5"/>
          <w:w w:val="90"/>
          <w:sz w:val="26"/>
          <w:szCs w:val="26"/>
        </w:rPr>
        <w:t xml:space="preserve"> </w:t>
      </w:r>
      <w:r w:rsidRPr="007D1C4D">
        <w:rPr>
          <w:rFonts w:ascii="Times New Roman" w:eastAsia="Times New Roman" w:hAnsi="Times New Roman" w:cs="Times New Roman"/>
          <w:b/>
          <w:bCs/>
          <w:w w:val="90"/>
          <w:sz w:val="26"/>
          <w:szCs w:val="26"/>
        </w:rPr>
        <w:t>КЕХАТ</w:t>
      </w:r>
    </w:p>
    <w:p w:rsidR="007D1C4D" w:rsidRPr="007D1C4D" w:rsidRDefault="007D1C4D" w:rsidP="007D1C4D">
      <w:pPr>
        <w:widowControl w:val="0"/>
        <w:autoSpaceDE w:val="0"/>
        <w:autoSpaceDN w:val="0"/>
        <w:spacing w:before="1" w:after="0" w:line="240" w:lineRule="auto"/>
        <w:ind w:left="221" w:right="115" w:firstLine="707"/>
        <w:jc w:val="both"/>
        <w:rPr>
          <w:rFonts w:ascii="Times New Roman" w:eastAsia="Times New Roman" w:hAnsi="Times New Roman" w:cs="Times New Roman"/>
          <w:sz w:val="26"/>
          <w:szCs w:val="26"/>
        </w:rPr>
      </w:pPr>
      <w:r w:rsidRPr="007D1C4D">
        <w:rPr>
          <w:rFonts w:ascii="Times New Roman" w:eastAsia="Times New Roman" w:hAnsi="Times New Roman" w:cs="Times New Roman"/>
          <w:w w:val="115"/>
          <w:sz w:val="26"/>
          <w:szCs w:val="26"/>
        </w:rPr>
        <w:t>Ненан</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(нохчийн)</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маттахь</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литературни</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йешаран</w:t>
      </w:r>
      <w:r w:rsidRPr="007D1C4D">
        <w:rPr>
          <w:rFonts w:ascii="Times New Roman" w:eastAsia="Times New Roman" w:hAnsi="Times New Roman" w:cs="Times New Roman"/>
          <w:spacing w:val="75"/>
          <w:w w:val="115"/>
          <w:sz w:val="26"/>
          <w:szCs w:val="26"/>
        </w:rPr>
        <w:t xml:space="preserve"> </w:t>
      </w:r>
      <w:r w:rsidRPr="007D1C4D">
        <w:rPr>
          <w:rFonts w:ascii="Times New Roman" w:eastAsia="Times New Roman" w:hAnsi="Times New Roman" w:cs="Times New Roman"/>
          <w:w w:val="115"/>
          <w:sz w:val="26"/>
          <w:szCs w:val="26"/>
        </w:rPr>
        <w:t>йуьхьанцарчу</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йукъарчу</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дешаран</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герггарчу</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хьесапан</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белхан</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тӀегӀанехь</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программа</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хӀоттийна 2018-чу шеран 3-чу августера Федеральни низам кхочушдарца (№</w:t>
      </w:r>
      <w:r w:rsidRPr="007D1C4D">
        <w:rPr>
          <w:rFonts w:ascii="Times New Roman" w:eastAsia="Times New Roman" w:hAnsi="Times New Roman" w:cs="Times New Roman"/>
          <w:spacing w:val="-72"/>
          <w:w w:val="115"/>
          <w:sz w:val="26"/>
          <w:szCs w:val="26"/>
        </w:rPr>
        <w:t xml:space="preserve"> </w:t>
      </w:r>
      <w:r w:rsidRPr="007D1C4D">
        <w:rPr>
          <w:rFonts w:ascii="Times New Roman" w:eastAsia="Times New Roman" w:hAnsi="Times New Roman" w:cs="Times New Roman"/>
          <w:w w:val="115"/>
          <w:sz w:val="26"/>
          <w:szCs w:val="26"/>
        </w:rPr>
        <w:t>317-ФЗ</w:t>
      </w:r>
      <w:r w:rsidRPr="007D1C4D">
        <w:rPr>
          <w:rFonts w:ascii="Times New Roman" w:eastAsia="Times New Roman" w:hAnsi="Times New Roman" w:cs="Times New Roman"/>
          <w:spacing w:val="22"/>
          <w:w w:val="115"/>
          <w:sz w:val="26"/>
          <w:szCs w:val="26"/>
        </w:rPr>
        <w:t xml:space="preserve"> </w:t>
      </w:r>
      <w:r w:rsidRPr="007D1C4D">
        <w:rPr>
          <w:rFonts w:ascii="Times New Roman" w:eastAsia="Times New Roman" w:hAnsi="Times New Roman" w:cs="Times New Roman"/>
          <w:w w:val="115"/>
          <w:sz w:val="26"/>
          <w:szCs w:val="26"/>
        </w:rPr>
        <w:t>«Россин</w:t>
      </w:r>
      <w:r w:rsidRPr="007D1C4D">
        <w:rPr>
          <w:rFonts w:ascii="Times New Roman" w:eastAsia="Times New Roman" w:hAnsi="Times New Roman" w:cs="Times New Roman"/>
          <w:spacing w:val="25"/>
          <w:w w:val="115"/>
          <w:sz w:val="26"/>
          <w:szCs w:val="26"/>
        </w:rPr>
        <w:t xml:space="preserve"> </w:t>
      </w:r>
      <w:r w:rsidRPr="007D1C4D">
        <w:rPr>
          <w:rFonts w:ascii="Times New Roman" w:eastAsia="Times New Roman" w:hAnsi="Times New Roman" w:cs="Times New Roman"/>
          <w:w w:val="115"/>
          <w:sz w:val="26"/>
          <w:szCs w:val="26"/>
        </w:rPr>
        <w:t>Федерацехь</w:t>
      </w:r>
      <w:r w:rsidRPr="007D1C4D">
        <w:rPr>
          <w:rFonts w:ascii="Times New Roman" w:eastAsia="Times New Roman" w:hAnsi="Times New Roman" w:cs="Times New Roman"/>
          <w:spacing w:val="20"/>
          <w:w w:val="115"/>
          <w:sz w:val="26"/>
          <w:szCs w:val="26"/>
        </w:rPr>
        <w:t xml:space="preserve"> </w:t>
      </w:r>
      <w:r w:rsidRPr="007D1C4D">
        <w:rPr>
          <w:rFonts w:ascii="Times New Roman" w:eastAsia="Times New Roman" w:hAnsi="Times New Roman" w:cs="Times New Roman"/>
          <w:w w:val="115"/>
          <w:sz w:val="26"/>
          <w:szCs w:val="26"/>
        </w:rPr>
        <w:t>дешарх»</w:t>
      </w:r>
      <w:r w:rsidRPr="007D1C4D">
        <w:rPr>
          <w:rFonts w:ascii="Times New Roman" w:eastAsia="Times New Roman" w:hAnsi="Times New Roman" w:cs="Times New Roman"/>
          <w:spacing w:val="27"/>
          <w:w w:val="115"/>
          <w:sz w:val="26"/>
          <w:szCs w:val="26"/>
        </w:rPr>
        <w:t xml:space="preserve"> </w:t>
      </w:r>
      <w:r w:rsidRPr="007D1C4D">
        <w:rPr>
          <w:rFonts w:ascii="Times New Roman" w:eastAsia="Times New Roman" w:hAnsi="Times New Roman" w:cs="Times New Roman"/>
          <w:w w:val="115"/>
          <w:sz w:val="26"/>
          <w:szCs w:val="26"/>
        </w:rPr>
        <w:t>цӀе</w:t>
      </w:r>
      <w:r w:rsidRPr="007D1C4D">
        <w:rPr>
          <w:rFonts w:ascii="Times New Roman" w:eastAsia="Times New Roman" w:hAnsi="Times New Roman" w:cs="Times New Roman"/>
          <w:spacing w:val="22"/>
          <w:w w:val="115"/>
          <w:sz w:val="26"/>
          <w:szCs w:val="26"/>
        </w:rPr>
        <w:t xml:space="preserve"> </w:t>
      </w:r>
      <w:r w:rsidRPr="007D1C4D">
        <w:rPr>
          <w:rFonts w:ascii="Times New Roman" w:eastAsia="Times New Roman" w:hAnsi="Times New Roman" w:cs="Times New Roman"/>
          <w:w w:val="115"/>
          <w:sz w:val="26"/>
          <w:szCs w:val="26"/>
        </w:rPr>
        <w:t>йолчу</w:t>
      </w:r>
      <w:r w:rsidRPr="007D1C4D">
        <w:rPr>
          <w:rFonts w:ascii="Times New Roman" w:eastAsia="Times New Roman" w:hAnsi="Times New Roman" w:cs="Times New Roman"/>
          <w:spacing w:val="26"/>
          <w:w w:val="115"/>
          <w:sz w:val="26"/>
          <w:szCs w:val="26"/>
        </w:rPr>
        <w:t xml:space="preserve"> </w:t>
      </w:r>
      <w:r w:rsidRPr="007D1C4D">
        <w:rPr>
          <w:rFonts w:ascii="Times New Roman" w:eastAsia="Times New Roman" w:hAnsi="Times New Roman" w:cs="Times New Roman"/>
          <w:w w:val="115"/>
          <w:sz w:val="26"/>
          <w:szCs w:val="26"/>
        </w:rPr>
        <w:t>Федеральни</w:t>
      </w:r>
      <w:r w:rsidRPr="007D1C4D">
        <w:rPr>
          <w:rFonts w:ascii="Times New Roman" w:eastAsia="Times New Roman" w:hAnsi="Times New Roman" w:cs="Times New Roman"/>
          <w:spacing w:val="23"/>
          <w:w w:val="115"/>
          <w:sz w:val="26"/>
          <w:szCs w:val="26"/>
        </w:rPr>
        <w:t xml:space="preserve"> </w:t>
      </w:r>
      <w:r w:rsidRPr="007D1C4D">
        <w:rPr>
          <w:rFonts w:ascii="Times New Roman" w:eastAsia="Times New Roman" w:hAnsi="Times New Roman" w:cs="Times New Roman"/>
          <w:w w:val="115"/>
          <w:sz w:val="26"/>
          <w:szCs w:val="26"/>
        </w:rPr>
        <w:t>низаман</w:t>
      </w:r>
      <w:r w:rsidRPr="007D1C4D">
        <w:rPr>
          <w:rFonts w:ascii="Times New Roman" w:eastAsia="Times New Roman" w:hAnsi="Times New Roman" w:cs="Times New Roman"/>
          <w:spacing w:val="25"/>
          <w:w w:val="115"/>
          <w:sz w:val="26"/>
          <w:szCs w:val="26"/>
        </w:rPr>
        <w:t xml:space="preserve"> </w:t>
      </w:r>
      <w:r w:rsidRPr="007D1C4D">
        <w:rPr>
          <w:rFonts w:ascii="Times New Roman" w:eastAsia="Times New Roman" w:hAnsi="Times New Roman" w:cs="Times New Roman"/>
          <w:w w:val="115"/>
          <w:sz w:val="26"/>
          <w:szCs w:val="26"/>
        </w:rPr>
        <w:t>11-чу</w:t>
      </w:r>
      <w:r w:rsidRPr="007D1C4D">
        <w:rPr>
          <w:rFonts w:ascii="Times New Roman" w:eastAsia="Times New Roman" w:hAnsi="Times New Roman" w:cs="Times New Roman"/>
          <w:spacing w:val="-72"/>
          <w:w w:val="115"/>
          <w:sz w:val="26"/>
          <w:szCs w:val="26"/>
        </w:rPr>
        <w:t xml:space="preserve"> </w:t>
      </w:r>
      <w:r w:rsidRPr="007D1C4D">
        <w:rPr>
          <w:rFonts w:ascii="Times New Roman" w:eastAsia="Times New Roman" w:hAnsi="Times New Roman" w:cs="Times New Roman"/>
          <w:w w:val="115"/>
          <w:sz w:val="26"/>
          <w:szCs w:val="26"/>
        </w:rPr>
        <w:t>а,</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14-чу</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а</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статьяшкахь</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Федеральни</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пачхьалкхан</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йуьхьанцарчу</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йукъарчу</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дешаран стандартан буха тӀехь хийцамаш барх (Россин Федерацин серлонан</w:t>
      </w:r>
      <w:r w:rsidRPr="007D1C4D">
        <w:rPr>
          <w:rFonts w:ascii="Times New Roman" w:eastAsia="Times New Roman" w:hAnsi="Times New Roman" w:cs="Times New Roman"/>
          <w:spacing w:val="-72"/>
          <w:w w:val="115"/>
          <w:sz w:val="26"/>
          <w:szCs w:val="26"/>
        </w:rPr>
        <w:t xml:space="preserve"> </w:t>
      </w:r>
      <w:r w:rsidRPr="007D1C4D">
        <w:rPr>
          <w:rFonts w:ascii="Times New Roman" w:eastAsia="Times New Roman" w:hAnsi="Times New Roman" w:cs="Times New Roman"/>
          <w:w w:val="115"/>
          <w:sz w:val="26"/>
          <w:szCs w:val="26"/>
        </w:rPr>
        <w:t>министерствон</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31.05.2021</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ш.</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286</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«Федеральни</w:t>
      </w:r>
      <w:r w:rsidRPr="007D1C4D">
        <w:rPr>
          <w:rFonts w:ascii="Times New Roman" w:eastAsia="Times New Roman" w:hAnsi="Times New Roman" w:cs="Times New Roman"/>
          <w:spacing w:val="75"/>
          <w:w w:val="115"/>
          <w:sz w:val="26"/>
          <w:szCs w:val="26"/>
        </w:rPr>
        <w:t xml:space="preserve"> </w:t>
      </w:r>
      <w:r w:rsidRPr="007D1C4D">
        <w:rPr>
          <w:rFonts w:ascii="Times New Roman" w:eastAsia="Times New Roman" w:hAnsi="Times New Roman" w:cs="Times New Roman"/>
          <w:w w:val="115"/>
          <w:sz w:val="26"/>
          <w:szCs w:val="26"/>
        </w:rPr>
        <w:t>пачхьалкхан</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йуьхьанцарчу йукъарчу дешаран стандарт чӀагӀйарх» омра, регистраци йина</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Россин</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Федерацин</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юстицин</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министерствос</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05.07.202Ӏ</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ш.</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64Ӏ00)</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а,</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Кхетош-кхиоран</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гергграчу</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хьесапан</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программица</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(чӀагӀйина</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йукъарчу</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дешарехула йолчу</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ФУМО 2020-чу шеран 2-чу июнехь бинчу сацамца) а</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догӀуш,</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Россин</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Федерацехь</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ненан</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мотт</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хьехаран</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концепци  (чӀагӀйина</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Россин  Федерацин  Правительствон  20Ӏ6-чу шеран  9-чу  апрелехь  №  637-</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05"/>
          <w:sz w:val="26"/>
          <w:szCs w:val="26"/>
        </w:rPr>
        <w:t>р бинчу сацамца) а, РФ-н Серлонан министерствон коллегис</w:t>
      </w:r>
      <w:r w:rsidRPr="007D1C4D">
        <w:rPr>
          <w:rFonts w:ascii="Times New Roman" w:eastAsia="Times New Roman" w:hAnsi="Times New Roman" w:cs="Times New Roman"/>
          <w:spacing w:val="1"/>
          <w:w w:val="105"/>
          <w:sz w:val="26"/>
          <w:szCs w:val="26"/>
        </w:rPr>
        <w:t xml:space="preserve"> </w:t>
      </w:r>
      <w:r w:rsidRPr="007D1C4D">
        <w:rPr>
          <w:rFonts w:ascii="Times New Roman" w:eastAsia="Times New Roman" w:hAnsi="Times New Roman" w:cs="Times New Roman"/>
          <w:w w:val="105"/>
          <w:sz w:val="26"/>
          <w:szCs w:val="26"/>
        </w:rPr>
        <w:t>20Ӏ9-чу шеран Ӏ-чу</w:t>
      </w:r>
      <w:r w:rsidRPr="007D1C4D">
        <w:rPr>
          <w:rFonts w:ascii="Times New Roman" w:eastAsia="Times New Roman" w:hAnsi="Times New Roman" w:cs="Times New Roman"/>
          <w:spacing w:val="1"/>
          <w:w w:val="105"/>
          <w:sz w:val="26"/>
          <w:szCs w:val="26"/>
        </w:rPr>
        <w:t xml:space="preserve"> </w:t>
      </w:r>
      <w:r w:rsidRPr="007D1C4D">
        <w:rPr>
          <w:rFonts w:ascii="Times New Roman" w:eastAsia="Times New Roman" w:hAnsi="Times New Roman" w:cs="Times New Roman"/>
          <w:w w:val="115"/>
          <w:sz w:val="26"/>
          <w:szCs w:val="26"/>
        </w:rPr>
        <w:t>октябрехь</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чӀагӀйина</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йолу</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Россин</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къаьмнийн</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ненан</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меттанаш</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хьехаран</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концепци</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а,</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ГКУ</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«Нохчийн</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меттан</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институтан»</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Ӏилманан</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кхеташоно,</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Ӏ2.05.2022</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шеран</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№3</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йолу</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протоколаца</w:t>
      </w:r>
      <w:r w:rsidRPr="007D1C4D">
        <w:rPr>
          <w:rFonts w:ascii="Times New Roman" w:eastAsia="Times New Roman" w:hAnsi="Times New Roman" w:cs="Times New Roman"/>
          <w:spacing w:val="75"/>
          <w:w w:val="115"/>
          <w:sz w:val="26"/>
          <w:szCs w:val="26"/>
        </w:rPr>
        <w:t xml:space="preserve"> </w:t>
      </w:r>
      <w:r w:rsidRPr="007D1C4D">
        <w:rPr>
          <w:rFonts w:ascii="Times New Roman" w:eastAsia="Times New Roman" w:hAnsi="Times New Roman" w:cs="Times New Roman"/>
          <w:w w:val="115"/>
          <w:sz w:val="26"/>
          <w:szCs w:val="26"/>
        </w:rPr>
        <w:t>чӀагӀйина</w:t>
      </w:r>
      <w:r w:rsidRPr="007D1C4D">
        <w:rPr>
          <w:rFonts w:ascii="Times New Roman" w:eastAsia="Times New Roman" w:hAnsi="Times New Roman" w:cs="Times New Roman"/>
          <w:spacing w:val="75"/>
          <w:w w:val="115"/>
          <w:sz w:val="26"/>
          <w:szCs w:val="26"/>
        </w:rPr>
        <w:t xml:space="preserve"> </w:t>
      </w:r>
      <w:r w:rsidRPr="007D1C4D">
        <w:rPr>
          <w:rFonts w:ascii="Times New Roman" w:eastAsia="Times New Roman" w:hAnsi="Times New Roman" w:cs="Times New Roman"/>
          <w:w w:val="115"/>
          <w:sz w:val="26"/>
          <w:szCs w:val="26"/>
        </w:rPr>
        <w:t>Нохчийн</w:t>
      </w:r>
      <w:r w:rsidRPr="007D1C4D">
        <w:rPr>
          <w:rFonts w:ascii="Times New Roman" w:eastAsia="Times New Roman" w:hAnsi="Times New Roman" w:cs="Times New Roman"/>
          <w:spacing w:val="75"/>
          <w:w w:val="115"/>
          <w:sz w:val="26"/>
          <w:szCs w:val="26"/>
        </w:rPr>
        <w:t xml:space="preserve"> </w:t>
      </w:r>
      <w:r w:rsidRPr="007D1C4D">
        <w:rPr>
          <w:rFonts w:ascii="Times New Roman" w:eastAsia="Times New Roman" w:hAnsi="Times New Roman" w:cs="Times New Roman"/>
          <w:w w:val="115"/>
          <w:sz w:val="26"/>
          <w:szCs w:val="26"/>
        </w:rPr>
        <w:t>мотт</w:t>
      </w:r>
      <w:r w:rsidRPr="007D1C4D">
        <w:rPr>
          <w:rFonts w:ascii="Times New Roman" w:eastAsia="Times New Roman" w:hAnsi="Times New Roman" w:cs="Times New Roman"/>
          <w:spacing w:val="75"/>
          <w:w w:val="115"/>
          <w:sz w:val="26"/>
          <w:szCs w:val="26"/>
        </w:rPr>
        <w:t xml:space="preserve"> </w:t>
      </w:r>
      <w:r w:rsidRPr="007D1C4D">
        <w:rPr>
          <w:rFonts w:ascii="Times New Roman" w:eastAsia="Times New Roman" w:hAnsi="Times New Roman" w:cs="Times New Roman"/>
          <w:w w:val="115"/>
          <w:sz w:val="26"/>
          <w:szCs w:val="26"/>
        </w:rPr>
        <w:t>а,</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нохчийн</w:t>
      </w:r>
      <w:r w:rsidRPr="007D1C4D">
        <w:rPr>
          <w:rFonts w:ascii="Times New Roman" w:eastAsia="Times New Roman" w:hAnsi="Times New Roman" w:cs="Times New Roman"/>
          <w:spacing w:val="12"/>
          <w:w w:val="115"/>
          <w:sz w:val="26"/>
          <w:szCs w:val="26"/>
        </w:rPr>
        <w:t xml:space="preserve"> </w:t>
      </w:r>
      <w:r w:rsidRPr="007D1C4D">
        <w:rPr>
          <w:rFonts w:ascii="Times New Roman" w:eastAsia="Times New Roman" w:hAnsi="Times New Roman" w:cs="Times New Roman"/>
          <w:w w:val="115"/>
          <w:sz w:val="26"/>
          <w:szCs w:val="26"/>
        </w:rPr>
        <w:t>литература</w:t>
      </w:r>
      <w:r w:rsidRPr="007D1C4D">
        <w:rPr>
          <w:rFonts w:ascii="Times New Roman" w:eastAsia="Times New Roman" w:hAnsi="Times New Roman" w:cs="Times New Roman"/>
          <w:spacing w:val="12"/>
          <w:w w:val="115"/>
          <w:sz w:val="26"/>
          <w:szCs w:val="26"/>
        </w:rPr>
        <w:t xml:space="preserve"> </w:t>
      </w:r>
      <w:r w:rsidRPr="007D1C4D">
        <w:rPr>
          <w:rFonts w:ascii="Times New Roman" w:eastAsia="Times New Roman" w:hAnsi="Times New Roman" w:cs="Times New Roman"/>
          <w:w w:val="115"/>
          <w:sz w:val="26"/>
          <w:szCs w:val="26"/>
        </w:rPr>
        <w:t>а</w:t>
      </w:r>
      <w:r w:rsidRPr="007D1C4D">
        <w:rPr>
          <w:rFonts w:ascii="Times New Roman" w:eastAsia="Times New Roman" w:hAnsi="Times New Roman" w:cs="Times New Roman"/>
          <w:spacing w:val="12"/>
          <w:w w:val="115"/>
          <w:sz w:val="26"/>
          <w:szCs w:val="26"/>
        </w:rPr>
        <w:t xml:space="preserve"> </w:t>
      </w:r>
      <w:r w:rsidRPr="007D1C4D">
        <w:rPr>
          <w:rFonts w:ascii="Times New Roman" w:eastAsia="Times New Roman" w:hAnsi="Times New Roman" w:cs="Times New Roman"/>
          <w:w w:val="115"/>
          <w:sz w:val="26"/>
          <w:szCs w:val="26"/>
        </w:rPr>
        <w:t>хьехаран</w:t>
      </w:r>
      <w:r w:rsidRPr="007D1C4D">
        <w:rPr>
          <w:rFonts w:ascii="Times New Roman" w:eastAsia="Times New Roman" w:hAnsi="Times New Roman" w:cs="Times New Roman"/>
          <w:spacing w:val="13"/>
          <w:w w:val="115"/>
          <w:sz w:val="26"/>
          <w:szCs w:val="26"/>
        </w:rPr>
        <w:t xml:space="preserve"> </w:t>
      </w:r>
      <w:r w:rsidRPr="007D1C4D">
        <w:rPr>
          <w:rFonts w:ascii="Times New Roman" w:eastAsia="Times New Roman" w:hAnsi="Times New Roman" w:cs="Times New Roman"/>
          <w:w w:val="115"/>
          <w:sz w:val="26"/>
          <w:szCs w:val="26"/>
        </w:rPr>
        <w:t>концепци</w:t>
      </w:r>
      <w:r w:rsidRPr="007D1C4D">
        <w:rPr>
          <w:rFonts w:ascii="Times New Roman" w:eastAsia="Times New Roman" w:hAnsi="Times New Roman" w:cs="Times New Roman"/>
          <w:spacing w:val="13"/>
          <w:w w:val="115"/>
          <w:sz w:val="26"/>
          <w:szCs w:val="26"/>
        </w:rPr>
        <w:t xml:space="preserve"> </w:t>
      </w:r>
      <w:r w:rsidRPr="007D1C4D">
        <w:rPr>
          <w:rFonts w:ascii="Times New Roman" w:eastAsia="Times New Roman" w:hAnsi="Times New Roman" w:cs="Times New Roman"/>
          <w:w w:val="115"/>
          <w:sz w:val="26"/>
          <w:szCs w:val="26"/>
        </w:rPr>
        <w:t>а</w:t>
      </w:r>
      <w:r w:rsidRPr="007D1C4D">
        <w:rPr>
          <w:rFonts w:ascii="Times New Roman" w:eastAsia="Times New Roman" w:hAnsi="Times New Roman" w:cs="Times New Roman"/>
          <w:spacing w:val="12"/>
          <w:w w:val="115"/>
          <w:sz w:val="26"/>
          <w:szCs w:val="26"/>
        </w:rPr>
        <w:t xml:space="preserve"> </w:t>
      </w:r>
      <w:r w:rsidRPr="007D1C4D">
        <w:rPr>
          <w:rFonts w:ascii="Times New Roman" w:eastAsia="Times New Roman" w:hAnsi="Times New Roman" w:cs="Times New Roman"/>
          <w:w w:val="115"/>
          <w:sz w:val="26"/>
          <w:szCs w:val="26"/>
        </w:rPr>
        <w:t>тидаме</w:t>
      </w:r>
      <w:r w:rsidRPr="007D1C4D">
        <w:rPr>
          <w:rFonts w:ascii="Times New Roman" w:eastAsia="Times New Roman" w:hAnsi="Times New Roman" w:cs="Times New Roman"/>
          <w:spacing w:val="12"/>
          <w:w w:val="115"/>
          <w:sz w:val="26"/>
          <w:szCs w:val="26"/>
        </w:rPr>
        <w:t xml:space="preserve"> </w:t>
      </w:r>
      <w:r w:rsidRPr="007D1C4D">
        <w:rPr>
          <w:rFonts w:ascii="Times New Roman" w:eastAsia="Times New Roman" w:hAnsi="Times New Roman" w:cs="Times New Roman"/>
          <w:w w:val="115"/>
          <w:sz w:val="26"/>
          <w:szCs w:val="26"/>
        </w:rPr>
        <w:t>а</w:t>
      </w:r>
      <w:r w:rsidRPr="007D1C4D">
        <w:rPr>
          <w:rFonts w:ascii="Times New Roman" w:eastAsia="Times New Roman" w:hAnsi="Times New Roman" w:cs="Times New Roman"/>
          <w:spacing w:val="14"/>
          <w:w w:val="115"/>
          <w:sz w:val="26"/>
          <w:szCs w:val="26"/>
        </w:rPr>
        <w:t xml:space="preserve"> </w:t>
      </w:r>
      <w:r w:rsidRPr="007D1C4D">
        <w:rPr>
          <w:rFonts w:ascii="Times New Roman" w:eastAsia="Times New Roman" w:hAnsi="Times New Roman" w:cs="Times New Roman"/>
          <w:w w:val="115"/>
          <w:sz w:val="26"/>
          <w:szCs w:val="26"/>
        </w:rPr>
        <w:t>оьцуш.</w:t>
      </w:r>
    </w:p>
    <w:p w:rsidR="007D1C4D" w:rsidRPr="007D1C4D" w:rsidRDefault="007D1C4D" w:rsidP="007D1C4D">
      <w:pPr>
        <w:widowControl w:val="0"/>
        <w:autoSpaceDE w:val="0"/>
        <w:autoSpaceDN w:val="0"/>
        <w:spacing w:before="1" w:after="0" w:line="240" w:lineRule="auto"/>
        <w:ind w:left="221" w:right="116" w:firstLine="707"/>
        <w:jc w:val="both"/>
        <w:rPr>
          <w:rFonts w:ascii="Times New Roman" w:eastAsia="Times New Roman" w:hAnsi="Times New Roman" w:cs="Times New Roman"/>
          <w:sz w:val="26"/>
          <w:szCs w:val="26"/>
        </w:rPr>
      </w:pPr>
      <w:r w:rsidRPr="007D1C4D">
        <w:rPr>
          <w:rFonts w:ascii="Times New Roman" w:eastAsia="Times New Roman" w:hAnsi="Times New Roman" w:cs="Times New Roman"/>
          <w:sz w:val="26"/>
          <w:szCs w:val="26"/>
        </w:rPr>
        <w:t>Иштта</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кху</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кехатан</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низаман</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бухе</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диллар</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ду:</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Россин</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Федерацин</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Конституци,</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Нохчийн</w:t>
      </w:r>
      <w:r w:rsidRPr="007D1C4D">
        <w:rPr>
          <w:rFonts w:ascii="Times New Roman" w:eastAsia="Times New Roman" w:hAnsi="Times New Roman" w:cs="Times New Roman"/>
          <w:spacing w:val="32"/>
          <w:sz w:val="26"/>
          <w:szCs w:val="26"/>
        </w:rPr>
        <w:t xml:space="preserve"> </w:t>
      </w:r>
      <w:r w:rsidRPr="007D1C4D">
        <w:rPr>
          <w:rFonts w:ascii="Times New Roman" w:eastAsia="Times New Roman" w:hAnsi="Times New Roman" w:cs="Times New Roman"/>
          <w:sz w:val="26"/>
          <w:szCs w:val="26"/>
        </w:rPr>
        <w:t>Республикин</w:t>
      </w:r>
      <w:r w:rsidRPr="007D1C4D">
        <w:rPr>
          <w:rFonts w:ascii="Times New Roman" w:eastAsia="Times New Roman" w:hAnsi="Times New Roman" w:cs="Times New Roman"/>
          <w:spacing w:val="28"/>
          <w:sz w:val="26"/>
          <w:szCs w:val="26"/>
        </w:rPr>
        <w:t xml:space="preserve"> </w:t>
      </w:r>
      <w:r w:rsidRPr="007D1C4D">
        <w:rPr>
          <w:rFonts w:ascii="Times New Roman" w:eastAsia="Times New Roman" w:hAnsi="Times New Roman" w:cs="Times New Roman"/>
          <w:sz w:val="26"/>
          <w:szCs w:val="26"/>
        </w:rPr>
        <w:t>Конституци,</w:t>
      </w:r>
      <w:r w:rsidRPr="007D1C4D">
        <w:rPr>
          <w:rFonts w:ascii="Times New Roman" w:eastAsia="Times New Roman" w:hAnsi="Times New Roman" w:cs="Times New Roman"/>
          <w:spacing w:val="31"/>
          <w:sz w:val="26"/>
          <w:szCs w:val="26"/>
        </w:rPr>
        <w:t xml:space="preserve"> </w:t>
      </w:r>
      <w:r w:rsidRPr="007D1C4D">
        <w:rPr>
          <w:rFonts w:ascii="Times New Roman" w:eastAsia="Times New Roman" w:hAnsi="Times New Roman" w:cs="Times New Roman"/>
          <w:sz w:val="26"/>
          <w:szCs w:val="26"/>
        </w:rPr>
        <w:t>Ӏ99Ӏ-чу</w:t>
      </w:r>
      <w:r w:rsidRPr="007D1C4D">
        <w:rPr>
          <w:rFonts w:ascii="Times New Roman" w:eastAsia="Times New Roman" w:hAnsi="Times New Roman" w:cs="Times New Roman"/>
          <w:spacing w:val="31"/>
          <w:sz w:val="26"/>
          <w:szCs w:val="26"/>
        </w:rPr>
        <w:t xml:space="preserve"> </w:t>
      </w:r>
      <w:r w:rsidRPr="007D1C4D">
        <w:rPr>
          <w:rFonts w:ascii="Times New Roman" w:eastAsia="Times New Roman" w:hAnsi="Times New Roman" w:cs="Times New Roman"/>
          <w:sz w:val="26"/>
          <w:szCs w:val="26"/>
        </w:rPr>
        <w:t>шеран</w:t>
      </w:r>
      <w:r w:rsidRPr="007D1C4D">
        <w:rPr>
          <w:rFonts w:ascii="Times New Roman" w:eastAsia="Times New Roman" w:hAnsi="Times New Roman" w:cs="Times New Roman"/>
          <w:spacing w:val="59"/>
          <w:sz w:val="26"/>
          <w:szCs w:val="26"/>
        </w:rPr>
        <w:t xml:space="preserve"> </w:t>
      </w:r>
      <w:r w:rsidRPr="007D1C4D">
        <w:rPr>
          <w:rFonts w:ascii="Times New Roman" w:eastAsia="Times New Roman" w:hAnsi="Times New Roman" w:cs="Times New Roman"/>
          <w:sz w:val="26"/>
          <w:szCs w:val="26"/>
        </w:rPr>
        <w:t>25-чу</w:t>
      </w:r>
      <w:r w:rsidRPr="007D1C4D">
        <w:rPr>
          <w:rFonts w:ascii="Times New Roman" w:eastAsia="Times New Roman" w:hAnsi="Times New Roman" w:cs="Times New Roman"/>
          <w:spacing w:val="30"/>
          <w:sz w:val="26"/>
          <w:szCs w:val="26"/>
        </w:rPr>
        <w:t xml:space="preserve"> </w:t>
      </w:r>
      <w:r w:rsidRPr="007D1C4D">
        <w:rPr>
          <w:rFonts w:ascii="Times New Roman" w:eastAsia="Times New Roman" w:hAnsi="Times New Roman" w:cs="Times New Roman"/>
          <w:sz w:val="26"/>
          <w:szCs w:val="26"/>
        </w:rPr>
        <w:t>октябрехь</w:t>
      </w:r>
      <w:r w:rsidRPr="007D1C4D">
        <w:rPr>
          <w:rFonts w:ascii="Times New Roman" w:eastAsia="Times New Roman" w:hAnsi="Times New Roman" w:cs="Times New Roman"/>
          <w:spacing w:val="30"/>
          <w:sz w:val="26"/>
          <w:szCs w:val="26"/>
        </w:rPr>
        <w:t xml:space="preserve"> </w:t>
      </w:r>
      <w:r w:rsidRPr="007D1C4D">
        <w:rPr>
          <w:rFonts w:ascii="Times New Roman" w:eastAsia="Times New Roman" w:hAnsi="Times New Roman" w:cs="Times New Roman"/>
          <w:sz w:val="26"/>
          <w:szCs w:val="26"/>
        </w:rPr>
        <w:t>тӀеэцна</w:t>
      </w:r>
      <w:r w:rsidRPr="007D1C4D">
        <w:rPr>
          <w:rFonts w:ascii="Times New Roman" w:eastAsia="Times New Roman" w:hAnsi="Times New Roman" w:cs="Times New Roman"/>
          <w:spacing w:val="31"/>
          <w:sz w:val="26"/>
          <w:szCs w:val="26"/>
        </w:rPr>
        <w:t xml:space="preserve"> </w:t>
      </w:r>
      <w:r w:rsidRPr="007D1C4D">
        <w:rPr>
          <w:rFonts w:ascii="Times New Roman" w:eastAsia="Times New Roman" w:hAnsi="Times New Roman" w:cs="Times New Roman"/>
          <w:sz w:val="26"/>
          <w:szCs w:val="26"/>
        </w:rPr>
        <w:t>долу</w:t>
      </w:r>
    </w:p>
    <w:p w:rsidR="007D1C4D" w:rsidRPr="007D1C4D" w:rsidRDefault="007D1C4D" w:rsidP="007D1C4D">
      <w:pPr>
        <w:widowControl w:val="0"/>
        <w:autoSpaceDE w:val="0"/>
        <w:autoSpaceDN w:val="0"/>
        <w:spacing w:after="0" w:line="240" w:lineRule="auto"/>
        <w:ind w:left="221" w:right="115"/>
        <w:jc w:val="both"/>
        <w:rPr>
          <w:rFonts w:ascii="Times New Roman" w:eastAsia="Times New Roman" w:hAnsi="Times New Roman" w:cs="Times New Roman"/>
          <w:sz w:val="26"/>
          <w:szCs w:val="26"/>
        </w:rPr>
      </w:pPr>
      <w:r w:rsidRPr="007D1C4D">
        <w:rPr>
          <w:rFonts w:ascii="Times New Roman" w:eastAsia="Times New Roman" w:hAnsi="Times New Roman" w:cs="Times New Roman"/>
          <w:sz w:val="26"/>
          <w:szCs w:val="26"/>
        </w:rPr>
        <w:t>«Россин Федерацин къамнийн меттанех» долу Россин Федерацин низам, 2007-чу шеран</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25-чу апрелехь</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 xml:space="preserve">N Ӏ6-РЗ </w:t>
      </w:r>
      <w:r w:rsidRPr="007D1C4D">
        <w:rPr>
          <w:rFonts w:ascii="Times New Roman" w:eastAsia="Times New Roman" w:hAnsi="Times New Roman" w:cs="Times New Roman"/>
          <w:b/>
          <w:color w:val="444444"/>
          <w:sz w:val="26"/>
          <w:szCs w:val="26"/>
        </w:rPr>
        <w:t xml:space="preserve">тӀеэцна долу </w:t>
      </w:r>
      <w:r w:rsidRPr="007D1C4D">
        <w:rPr>
          <w:rFonts w:ascii="Times New Roman" w:eastAsia="Times New Roman" w:hAnsi="Times New Roman" w:cs="Times New Roman"/>
          <w:sz w:val="26"/>
          <w:szCs w:val="26"/>
        </w:rPr>
        <w:t>«Нохчийн Республикин пачхьалкхан меттанех»</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долу Нохчийн Республикин низам а, «Россин Федерацехь дешарх» долу ФН № а,</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20Ӏ4-</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чу шеран</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30-чу</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октябрехь</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 37-РН</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тӀеэцна долу «Нохчийн</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Республикехь</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дешарх»</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низам</w:t>
      </w:r>
      <w:r w:rsidRPr="007D1C4D">
        <w:rPr>
          <w:rFonts w:ascii="Times New Roman" w:eastAsia="Times New Roman" w:hAnsi="Times New Roman" w:cs="Times New Roman"/>
          <w:spacing w:val="-2"/>
          <w:sz w:val="26"/>
          <w:szCs w:val="26"/>
        </w:rPr>
        <w:t xml:space="preserve"> </w:t>
      </w:r>
      <w:r w:rsidRPr="007D1C4D">
        <w:rPr>
          <w:rFonts w:ascii="Times New Roman" w:eastAsia="Times New Roman" w:hAnsi="Times New Roman" w:cs="Times New Roman"/>
          <w:sz w:val="26"/>
          <w:szCs w:val="26"/>
        </w:rPr>
        <w:t>а.</w:t>
      </w:r>
    </w:p>
    <w:p w:rsidR="007D1C4D" w:rsidRPr="007D1C4D" w:rsidRDefault="007D1C4D" w:rsidP="007D1C4D">
      <w:pPr>
        <w:widowControl w:val="0"/>
        <w:autoSpaceDE w:val="0"/>
        <w:autoSpaceDN w:val="0"/>
        <w:spacing w:after="0" w:line="240" w:lineRule="auto"/>
        <w:jc w:val="both"/>
        <w:rPr>
          <w:rFonts w:ascii="Times New Roman" w:eastAsia="Times New Roman" w:hAnsi="Times New Roman" w:cs="Times New Roman"/>
        </w:rPr>
        <w:sectPr w:rsidR="007D1C4D" w:rsidRPr="007D1C4D">
          <w:pgSz w:w="11920" w:h="16850"/>
          <w:pgMar w:top="980" w:right="460" w:bottom="760" w:left="1260" w:header="0" w:footer="561" w:gutter="0"/>
          <w:cols w:space="720"/>
        </w:sectPr>
      </w:pPr>
    </w:p>
    <w:p w:rsidR="007D1C4D" w:rsidRPr="007D1C4D" w:rsidRDefault="007D1C4D" w:rsidP="007D1C4D">
      <w:pPr>
        <w:widowControl w:val="0"/>
        <w:autoSpaceDE w:val="0"/>
        <w:autoSpaceDN w:val="0"/>
        <w:spacing w:before="60" w:after="0" w:line="240" w:lineRule="auto"/>
        <w:ind w:left="221" w:right="114" w:firstLine="707"/>
        <w:jc w:val="both"/>
        <w:rPr>
          <w:rFonts w:ascii="Times New Roman" w:eastAsia="Times New Roman" w:hAnsi="Times New Roman" w:cs="Times New Roman"/>
          <w:sz w:val="26"/>
          <w:szCs w:val="26"/>
        </w:rPr>
      </w:pPr>
      <w:r w:rsidRPr="007D1C4D">
        <w:rPr>
          <w:rFonts w:ascii="Times New Roman" w:eastAsia="Times New Roman" w:hAnsi="Times New Roman" w:cs="Times New Roman"/>
          <w:sz w:val="26"/>
          <w:szCs w:val="26"/>
        </w:rPr>
        <w:lastRenderedPageBreak/>
        <w:t>Нохчийн мотт – нохчийн къоман мотт бу, оьрсийн маттаца цхьаьна Нохчийн</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Республикин пачхьалкхан мотт а бу, цу гӀуллакхо дика хьелаш кхуллу и мотт Ӏалашбан</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а, кхион а.</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Ӏ-4-чу классашкахь</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«Ненан мотт а, ненан литература» а предметан декъехь</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хьоьхуш</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йу</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ненан</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(нохчийн)</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маттахь</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литературин</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йешар,</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иза</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тӀехьажийна</w:t>
      </w:r>
      <w:r w:rsidRPr="007D1C4D">
        <w:rPr>
          <w:rFonts w:ascii="Times New Roman" w:eastAsia="Times New Roman" w:hAnsi="Times New Roman" w:cs="Times New Roman"/>
          <w:spacing w:val="66"/>
          <w:sz w:val="26"/>
          <w:szCs w:val="26"/>
        </w:rPr>
        <w:t xml:space="preserve"> </w:t>
      </w:r>
      <w:r w:rsidRPr="007D1C4D">
        <w:rPr>
          <w:rFonts w:ascii="Times New Roman" w:eastAsia="Times New Roman" w:hAnsi="Times New Roman" w:cs="Times New Roman"/>
          <w:sz w:val="26"/>
          <w:szCs w:val="26"/>
        </w:rPr>
        <w:t>йу</w:t>
      </w:r>
      <w:r w:rsidRPr="007D1C4D">
        <w:rPr>
          <w:rFonts w:ascii="Times New Roman" w:eastAsia="Times New Roman" w:hAnsi="Times New Roman" w:cs="Times New Roman"/>
          <w:spacing w:val="-62"/>
          <w:sz w:val="26"/>
          <w:szCs w:val="26"/>
        </w:rPr>
        <w:t xml:space="preserve"> </w:t>
      </w:r>
      <w:r w:rsidRPr="007D1C4D">
        <w:rPr>
          <w:rFonts w:ascii="Times New Roman" w:eastAsia="Times New Roman" w:hAnsi="Times New Roman" w:cs="Times New Roman"/>
          <w:sz w:val="26"/>
          <w:szCs w:val="26"/>
        </w:rPr>
        <w:t>дешархойн</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кхетаман-довзаран,</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хьасене</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хиларан,</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исбаьхьаллин-эстетикин</w:t>
      </w:r>
      <w:r w:rsidRPr="007D1C4D">
        <w:rPr>
          <w:rFonts w:ascii="Times New Roman" w:eastAsia="Times New Roman" w:hAnsi="Times New Roman" w:cs="Times New Roman"/>
          <w:spacing w:val="66"/>
          <w:sz w:val="26"/>
          <w:szCs w:val="26"/>
        </w:rPr>
        <w:t xml:space="preserve"> </w:t>
      </w:r>
      <w:r w:rsidRPr="007D1C4D">
        <w:rPr>
          <w:rFonts w:ascii="Times New Roman" w:eastAsia="Times New Roman" w:hAnsi="Times New Roman" w:cs="Times New Roman"/>
          <w:sz w:val="26"/>
          <w:szCs w:val="26"/>
        </w:rPr>
        <w:t>таронаш</w:t>
      </w:r>
      <w:r w:rsidRPr="007D1C4D">
        <w:rPr>
          <w:rFonts w:ascii="Times New Roman" w:eastAsia="Times New Roman" w:hAnsi="Times New Roman" w:cs="Times New Roman"/>
          <w:spacing w:val="-62"/>
          <w:sz w:val="26"/>
          <w:szCs w:val="26"/>
        </w:rPr>
        <w:t xml:space="preserve"> </w:t>
      </w:r>
      <w:r w:rsidRPr="007D1C4D">
        <w:rPr>
          <w:rFonts w:ascii="Times New Roman" w:eastAsia="Times New Roman" w:hAnsi="Times New Roman" w:cs="Times New Roman"/>
          <w:sz w:val="26"/>
          <w:szCs w:val="26"/>
        </w:rPr>
        <w:t>кхион а, гӀиллакх-оьздангаллин мехала болу хьежамаш кхолла а,</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бер нохчийн къоман</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культурина</w:t>
      </w:r>
      <w:r w:rsidRPr="007D1C4D">
        <w:rPr>
          <w:rFonts w:ascii="Times New Roman" w:eastAsia="Times New Roman" w:hAnsi="Times New Roman" w:cs="Times New Roman"/>
          <w:spacing w:val="-2"/>
          <w:sz w:val="26"/>
          <w:szCs w:val="26"/>
        </w:rPr>
        <w:t xml:space="preserve"> </w:t>
      </w:r>
      <w:r w:rsidRPr="007D1C4D">
        <w:rPr>
          <w:rFonts w:ascii="Times New Roman" w:eastAsia="Times New Roman" w:hAnsi="Times New Roman" w:cs="Times New Roman"/>
          <w:sz w:val="26"/>
          <w:szCs w:val="26"/>
        </w:rPr>
        <w:t>тӀеозон</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а.</w:t>
      </w:r>
    </w:p>
    <w:p w:rsidR="007D1C4D" w:rsidRPr="007D1C4D" w:rsidRDefault="007D1C4D" w:rsidP="007D1C4D">
      <w:pPr>
        <w:widowControl w:val="0"/>
        <w:autoSpaceDE w:val="0"/>
        <w:autoSpaceDN w:val="0"/>
        <w:spacing w:before="1" w:after="0" w:line="240" w:lineRule="auto"/>
        <w:ind w:left="221" w:right="114" w:firstLine="707"/>
        <w:jc w:val="both"/>
        <w:rPr>
          <w:rFonts w:ascii="Times New Roman" w:eastAsia="Times New Roman" w:hAnsi="Times New Roman" w:cs="Times New Roman"/>
          <w:sz w:val="26"/>
          <w:szCs w:val="26"/>
        </w:rPr>
      </w:pPr>
      <w:r w:rsidRPr="007D1C4D">
        <w:rPr>
          <w:rFonts w:ascii="Times New Roman" w:eastAsia="Times New Roman" w:hAnsi="Times New Roman" w:cs="Times New Roman"/>
          <w:sz w:val="26"/>
          <w:szCs w:val="26"/>
        </w:rPr>
        <w:t>«Ненан (нохчийн) маттахь литературин йешар» предмет – гуманитарин дешаран</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коьртачех цхьа предмет йу, цо адам кхиаран кхетаман а, гӀиллакх-оьздангаллин а тӀегӀа</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билгалдо. Литературин дешаро гӀо до йешаран а, литература талларан а мехалла а ша</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кхидӀа кхиарехь</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мел ладаме ду хууш а, шена хетачун бух балон а, барта а, йозанца а</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шена хетарг охьадилла хууш а волу йешархо кхион а; хӀара дуьне а, кху дуьненахь ша а</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вовзаран гӀирс санна,</w:t>
      </w:r>
      <w:r w:rsidRPr="007D1C4D">
        <w:rPr>
          <w:rFonts w:ascii="Times New Roman" w:eastAsia="Times New Roman" w:hAnsi="Times New Roman" w:cs="Times New Roman"/>
          <w:spacing w:val="66"/>
          <w:sz w:val="26"/>
          <w:szCs w:val="26"/>
        </w:rPr>
        <w:t xml:space="preserve"> </w:t>
      </w:r>
      <w:r w:rsidRPr="007D1C4D">
        <w:rPr>
          <w:rFonts w:ascii="Times New Roman" w:eastAsia="Times New Roman" w:hAnsi="Times New Roman" w:cs="Times New Roman"/>
          <w:sz w:val="26"/>
          <w:szCs w:val="26"/>
        </w:rPr>
        <w:t>йешар оьшуш хила а, стеган а, йукъараллин а йукъаметтигаш</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шера</w:t>
      </w:r>
      <w:r w:rsidRPr="007D1C4D">
        <w:rPr>
          <w:rFonts w:ascii="Times New Roman" w:eastAsia="Times New Roman" w:hAnsi="Times New Roman" w:cs="Times New Roman"/>
          <w:spacing w:val="-2"/>
          <w:sz w:val="26"/>
          <w:szCs w:val="26"/>
        </w:rPr>
        <w:t xml:space="preserve"> </w:t>
      </w:r>
      <w:r w:rsidRPr="007D1C4D">
        <w:rPr>
          <w:rFonts w:ascii="Times New Roman" w:eastAsia="Times New Roman" w:hAnsi="Times New Roman" w:cs="Times New Roman"/>
          <w:sz w:val="26"/>
          <w:szCs w:val="26"/>
        </w:rPr>
        <w:t>хилийта</w:t>
      </w:r>
      <w:r w:rsidRPr="007D1C4D">
        <w:rPr>
          <w:rFonts w:ascii="Times New Roman" w:eastAsia="Times New Roman" w:hAnsi="Times New Roman" w:cs="Times New Roman"/>
          <w:spacing w:val="2"/>
          <w:sz w:val="26"/>
          <w:szCs w:val="26"/>
        </w:rPr>
        <w:t xml:space="preserve"> </w:t>
      </w:r>
      <w:r w:rsidRPr="007D1C4D">
        <w:rPr>
          <w:rFonts w:ascii="Times New Roman" w:eastAsia="Times New Roman" w:hAnsi="Times New Roman" w:cs="Times New Roman"/>
          <w:sz w:val="26"/>
          <w:szCs w:val="26"/>
        </w:rPr>
        <w:t>а.</w:t>
      </w:r>
    </w:p>
    <w:p w:rsidR="007D1C4D" w:rsidRPr="007D1C4D" w:rsidRDefault="007D1C4D" w:rsidP="007D1C4D">
      <w:pPr>
        <w:widowControl w:val="0"/>
        <w:autoSpaceDE w:val="0"/>
        <w:autoSpaceDN w:val="0"/>
        <w:spacing w:after="0" w:line="240" w:lineRule="auto"/>
        <w:ind w:left="221" w:right="117" w:firstLine="117"/>
        <w:jc w:val="both"/>
        <w:rPr>
          <w:rFonts w:ascii="Times New Roman" w:eastAsia="Times New Roman" w:hAnsi="Times New Roman" w:cs="Times New Roman"/>
          <w:sz w:val="26"/>
          <w:szCs w:val="26"/>
        </w:rPr>
      </w:pPr>
      <w:r w:rsidRPr="007D1C4D">
        <w:rPr>
          <w:rFonts w:ascii="Times New Roman" w:eastAsia="Times New Roman" w:hAnsi="Times New Roman" w:cs="Times New Roman"/>
          <w:sz w:val="26"/>
          <w:szCs w:val="26"/>
        </w:rPr>
        <w:t>Программо йукъалоцу кхеторан йоза а, предмет дӀалацаран хила лерина жамӀаш а,</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предметан чулацам а, программин хӀора дакъа Ӏамон лерина долу сахьташ билгал а</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дохуш, тематикин планировани</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а,</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дарсел</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арахьарчу</w:t>
      </w:r>
      <w:r w:rsidRPr="007D1C4D">
        <w:rPr>
          <w:rFonts w:ascii="Times New Roman" w:eastAsia="Times New Roman" w:hAnsi="Times New Roman" w:cs="Times New Roman"/>
          <w:spacing w:val="-2"/>
          <w:sz w:val="26"/>
          <w:szCs w:val="26"/>
        </w:rPr>
        <w:t xml:space="preserve"> </w:t>
      </w:r>
      <w:r w:rsidRPr="007D1C4D">
        <w:rPr>
          <w:rFonts w:ascii="Times New Roman" w:eastAsia="Times New Roman" w:hAnsi="Times New Roman" w:cs="Times New Roman"/>
          <w:sz w:val="26"/>
          <w:szCs w:val="26"/>
        </w:rPr>
        <w:t>гӀуллакхийн</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план</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а.</w:t>
      </w:r>
    </w:p>
    <w:p w:rsidR="007D1C4D" w:rsidRPr="007D1C4D" w:rsidRDefault="007D1C4D" w:rsidP="007D1C4D">
      <w:pPr>
        <w:widowControl w:val="0"/>
        <w:autoSpaceDE w:val="0"/>
        <w:autoSpaceDN w:val="0"/>
        <w:spacing w:before="1" w:after="0" w:line="298" w:lineRule="exact"/>
        <w:ind w:left="677"/>
        <w:jc w:val="both"/>
        <w:rPr>
          <w:rFonts w:ascii="Times New Roman" w:eastAsia="Times New Roman" w:hAnsi="Times New Roman" w:cs="Times New Roman"/>
          <w:sz w:val="26"/>
          <w:szCs w:val="26"/>
        </w:rPr>
      </w:pPr>
      <w:r w:rsidRPr="007D1C4D">
        <w:rPr>
          <w:rFonts w:ascii="Times New Roman" w:eastAsia="Times New Roman" w:hAnsi="Times New Roman" w:cs="Times New Roman"/>
          <w:sz w:val="26"/>
          <w:szCs w:val="26"/>
        </w:rPr>
        <w:t>ХӀара</w:t>
      </w:r>
      <w:r w:rsidRPr="007D1C4D">
        <w:rPr>
          <w:rFonts w:ascii="Times New Roman" w:eastAsia="Times New Roman" w:hAnsi="Times New Roman" w:cs="Times New Roman"/>
          <w:spacing w:val="6"/>
          <w:sz w:val="26"/>
          <w:szCs w:val="26"/>
        </w:rPr>
        <w:t xml:space="preserve"> </w:t>
      </w:r>
      <w:r w:rsidRPr="007D1C4D">
        <w:rPr>
          <w:rFonts w:ascii="Times New Roman" w:eastAsia="Times New Roman" w:hAnsi="Times New Roman" w:cs="Times New Roman"/>
          <w:sz w:val="26"/>
          <w:szCs w:val="26"/>
        </w:rPr>
        <w:t>программа</w:t>
      </w:r>
      <w:r w:rsidRPr="007D1C4D">
        <w:rPr>
          <w:rFonts w:ascii="Times New Roman" w:eastAsia="Times New Roman" w:hAnsi="Times New Roman" w:cs="Times New Roman"/>
          <w:spacing w:val="7"/>
          <w:sz w:val="26"/>
          <w:szCs w:val="26"/>
        </w:rPr>
        <w:t xml:space="preserve"> </w:t>
      </w:r>
      <w:r w:rsidRPr="007D1C4D">
        <w:rPr>
          <w:rFonts w:ascii="Times New Roman" w:eastAsia="Times New Roman" w:hAnsi="Times New Roman" w:cs="Times New Roman"/>
          <w:sz w:val="26"/>
          <w:szCs w:val="26"/>
        </w:rPr>
        <w:t>лерина</w:t>
      </w:r>
      <w:r w:rsidRPr="007D1C4D">
        <w:rPr>
          <w:rFonts w:ascii="Times New Roman" w:eastAsia="Times New Roman" w:hAnsi="Times New Roman" w:cs="Times New Roman"/>
          <w:spacing w:val="6"/>
          <w:sz w:val="26"/>
          <w:szCs w:val="26"/>
        </w:rPr>
        <w:t xml:space="preserve"> </w:t>
      </w:r>
      <w:r w:rsidRPr="007D1C4D">
        <w:rPr>
          <w:rFonts w:ascii="Times New Roman" w:eastAsia="Times New Roman" w:hAnsi="Times New Roman" w:cs="Times New Roman"/>
          <w:sz w:val="26"/>
          <w:szCs w:val="26"/>
        </w:rPr>
        <w:t>йу</w:t>
      </w:r>
      <w:r w:rsidRPr="007D1C4D">
        <w:rPr>
          <w:rFonts w:ascii="Times New Roman" w:eastAsia="Times New Roman" w:hAnsi="Times New Roman" w:cs="Times New Roman"/>
          <w:spacing w:val="6"/>
          <w:sz w:val="26"/>
          <w:szCs w:val="26"/>
        </w:rPr>
        <w:t xml:space="preserve"> </w:t>
      </w:r>
      <w:r w:rsidRPr="007D1C4D">
        <w:rPr>
          <w:rFonts w:ascii="Times New Roman" w:eastAsia="Times New Roman" w:hAnsi="Times New Roman" w:cs="Times New Roman"/>
          <w:sz w:val="26"/>
          <w:szCs w:val="26"/>
        </w:rPr>
        <w:t>ненан</w:t>
      </w:r>
      <w:r w:rsidRPr="007D1C4D">
        <w:rPr>
          <w:rFonts w:ascii="Times New Roman" w:eastAsia="Times New Roman" w:hAnsi="Times New Roman" w:cs="Times New Roman"/>
          <w:spacing w:val="6"/>
          <w:sz w:val="26"/>
          <w:szCs w:val="26"/>
        </w:rPr>
        <w:t xml:space="preserve"> </w:t>
      </w:r>
      <w:r w:rsidRPr="007D1C4D">
        <w:rPr>
          <w:rFonts w:ascii="Times New Roman" w:eastAsia="Times New Roman" w:hAnsi="Times New Roman" w:cs="Times New Roman"/>
          <w:sz w:val="26"/>
          <w:szCs w:val="26"/>
        </w:rPr>
        <w:t>(нохчийн)</w:t>
      </w:r>
      <w:r w:rsidRPr="007D1C4D">
        <w:rPr>
          <w:rFonts w:ascii="Times New Roman" w:eastAsia="Times New Roman" w:hAnsi="Times New Roman" w:cs="Times New Roman"/>
          <w:spacing w:val="6"/>
          <w:sz w:val="26"/>
          <w:szCs w:val="26"/>
        </w:rPr>
        <w:t xml:space="preserve"> </w:t>
      </w:r>
      <w:r w:rsidRPr="007D1C4D">
        <w:rPr>
          <w:rFonts w:ascii="Times New Roman" w:eastAsia="Times New Roman" w:hAnsi="Times New Roman" w:cs="Times New Roman"/>
          <w:sz w:val="26"/>
          <w:szCs w:val="26"/>
        </w:rPr>
        <w:t>меттан</w:t>
      </w:r>
      <w:r w:rsidRPr="007D1C4D">
        <w:rPr>
          <w:rFonts w:ascii="Times New Roman" w:eastAsia="Times New Roman" w:hAnsi="Times New Roman" w:cs="Times New Roman"/>
          <w:spacing w:val="6"/>
          <w:sz w:val="26"/>
          <w:szCs w:val="26"/>
        </w:rPr>
        <w:t xml:space="preserve"> </w:t>
      </w:r>
      <w:r w:rsidRPr="007D1C4D">
        <w:rPr>
          <w:rFonts w:ascii="Times New Roman" w:eastAsia="Times New Roman" w:hAnsi="Times New Roman" w:cs="Times New Roman"/>
          <w:sz w:val="26"/>
          <w:szCs w:val="26"/>
        </w:rPr>
        <w:t>а,</w:t>
      </w:r>
      <w:r w:rsidRPr="007D1C4D">
        <w:rPr>
          <w:rFonts w:ascii="Times New Roman" w:eastAsia="Times New Roman" w:hAnsi="Times New Roman" w:cs="Times New Roman"/>
          <w:spacing w:val="6"/>
          <w:sz w:val="26"/>
          <w:szCs w:val="26"/>
        </w:rPr>
        <w:t xml:space="preserve"> </w:t>
      </w:r>
      <w:r w:rsidRPr="007D1C4D">
        <w:rPr>
          <w:rFonts w:ascii="Times New Roman" w:eastAsia="Times New Roman" w:hAnsi="Times New Roman" w:cs="Times New Roman"/>
          <w:sz w:val="26"/>
          <w:szCs w:val="26"/>
        </w:rPr>
        <w:t>литературин</w:t>
      </w:r>
      <w:r w:rsidRPr="007D1C4D">
        <w:rPr>
          <w:rFonts w:ascii="Times New Roman" w:eastAsia="Times New Roman" w:hAnsi="Times New Roman" w:cs="Times New Roman"/>
          <w:spacing w:val="6"/>
          <w:sz w:val="26"/>
          <w:szCs w:val="26"/>
        </w:rPr>
        <w:t xml:space="preserve"> </w:t>
      </w:r>
      <w:r w:rsidRPr="007D1C4D">
        <w:rPr>
          <w:rFonts w:ascii="Times New Roman" w:eastAsia="Times New Roman" w:hAnsi="Times New Roman" w:cs="Times New Roman"/>
          <w:sz w:val="26"/>
          <w:szCs w:val="26"/>
        </w:rPr>
        <w:t>а</w:t>
      </w:r>
      <w:r w:rsidRPr="007D1C4D">
        <w:rPr>
          <w:rFonts w:ascii="Times New Roman" w:eastAsia="Times New Roman" w:hAnsi="Times New Roman" w:cs="Times New Roman"/>
          <w:spacing w:val="6"/>
          <w:sz w:val="26"/>
          <w:szCs w:val="26"/>
        </w:rPr>
        <w:t xml:space="preserve"> </w:t>
      </w:r>
      <w:r w:rsidRPr="007D1C4D">
        <w:rPr>
          <w:rFonts w:ascii="Times New Roman" w:eastAsia="Times New Roman" w:hAnsi="Times New Roman" w:cs="Times New Roman"/>
          <w:sz w:val="26"/>
          <w:szCs w:val="26"/>
        </w:rPr>
        <w:t>хьехархошна</w:t>
      </w:r>
    </w:p>
    <w:p w:rsidR="007D1C4D" w:rsidRPr="007D1C4D" w:rsidRDefault="007D1C4D" w:rsidP="007D1C4D">
      <w:pPr>
        <w:widowControl w:val="0"/>
        <w:autoSpaceDE w:val="0"/>
        <w:autoSpaceDN w:val="0"/>
        <w:spacing w:after="0" w:line="240" w:lineRule="auto"/>
        <w:ind w:left="338" w:right="230"/>
        <w:jc w:val="both"/>
        <w:rPr>
          <w:rFonts w:ascii="Times New Roman" w:eastAsia="Times New Roman" w:hAnsi="Times New Roman" w:cs="Times New Roman"/>
          <w:sz w:val="26"/>
          <w:szCs w:val="26"/>
        </w:rPr>
      </w:pPr>
      <w:r w:rsidRPr="007D1C4D">
        <w:rPr>
          <w:rFonts w:ascii="Times New Roman" w:eastAsia="Times New Roman" w:hAnsi="Times New Roman" w:cs="Times New Roman"/>
          <w:sz w:val="26"/>
          <w:szCs w:val="26"/>
        </w:rPr>
        <w:t>«Ненан (нохчийн) литература» предметана дешаран а, белхан а программаш хӀиттон</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бухе йилла. Авторийн а, белхан а программаш йазйечеран йиш йу дешаран материал</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дӀакхачорехь,</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хӀотторехь</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а,</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сахьташ</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теманашка</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а,</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дакъошка</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а</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декъарехь</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шайна</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зеделлачух</w:t>
      </w:r>
      <w:r w:rsidRPr="007D1C4D">
        <w:rPr>
          <w:rFonts w:ascii="Times New Roman" w:eastAsia="Times New Roman" w:hAnsi="Times New Roman" w:cs="Times New Roman"/>
          <w:spacing w:val="-2"/>
          <w:sz w:val="26"/>
          <w:szCs w:val="26"/>
        </w:rPr>
        <w:t xml:space="preserve"> </w:t>
      </w:r>
      <w:r w:rsidRPr="007D1C4D">
        <w:rPr>
          <w:rFonts w:ascii="Times New Roman" w:eastAsia="Times New Roman" w:hAnsi="Times New Roman" w:cs="Times New Roman"/>
          <w:sz w:val="26"/>
          <w:szCs w:val="26"/>
        </w:rPr>
        <w:t>пайдаэца.</w:t>
      </w:r>
    </w:p>
    <w:p w:rsidR="007D1C4D" w:rsidRPr="007D1C4D" w:rsidRDefault="007D1C4D" w:rsidP="007D1C4D">
      <w:pPr>
        <w:widowControl w:val="0"/>
        <w:autoSpaceDE w:val="0"/>
        <w:autoSpaceDN w:val="0"/>
        <w:spacing w:before="11" w:after="0" w:line="240" w:lineRule="auto"/>
        <w:rPr>
          <w:rFonts w:ascii="Times New Roman" w:eastAsia="Times New Roman" w:hAnsi="Times New Roman" w:cs="Times New Roman"/>
          <w:sz w:val="25"/>
          <w:szCs w:val="26"/>
        </w:rPr>
      </w:pPr>
    </w:p>
    <w:p w:rsidR="007D1C4D" w:rsidRPr="007D1C4D" w:rsidRDefault="007D1C4D" w:rsidP="007D1C4D">
      <w:pPr>
        <w:widowControl w:val="0"/>
        <w:autoSpaceDE w:val="0"/>
        <w:autoSpaceDN w:val="0"/>
        <w:spacing w:after="0" w:line="240" w:lineRule="auto"/>
        <w:ind w:left="338" w:right="120"/>
        <w:jc w:val="both"/>
        <w:outlineLvl w:val="1"/>
        <w:rPr>
          <w:rFonts w:ascii="Times New Roman" w:eastAsia="Times New Roman" w:hAnsi="Times New Roman" w:cs="Times New Roman"/>
          <w:b/>
          <w:bCs/>
          <w:sz w:val="26"/>
          <w:szCs w:val="26"/>
        </w:rPr>
      </w:pPr>
      <w:r w:rsidRPr="007D1C4D">
        <w:rPr>
          <w:rFonts w:ascii="Times New Roman" w:eastAsia="Times New Roman" w:hAnsi="Times New Roman" w:cs="Times New Roman"/>
          <w:b/>
          <w:bCs/>
          <w:w w:val="90"/>
          <w:sz w:val="26"/>
          <w:szCs w:val="26"/>
        </w:rPr>
        <w:t>«НЕНАН</w:t>
      </w:r>
      <w:r w:rsidRPr="007D1C4D">
        <w:rPr>
          <w:rFonts w:ascii="Times New Roman" w:eastAsia="Times New Roman" w:hAnsi="Times New Roman" w:cs="Times New Roman"/>
          <w:b/>
          <w:bCs/>
          <w:spacing w:val="1"/>
          <w:w w:val="90"/>
          <w:sz w:val="26"/>
          <w:szCs w:val="26"/>
        </w:rPr>
        <w:t xml:space="preserve"> </w:t>
      </w:r>
      <w:r w:rsidRPr="007D1C4D">
        <w:rPr>
          <w:rFonts w:ascii="Times New Roman" w:eastAsia="Times New Roman" w:hAnsi="Times New Roman" w:cs="Times New Roman"/>
          <w:b/>
          <w:bCs/>
          <w:w w:val="90"/>
          <w:sz w:val="26"/>
          <w:szCs w:val="26"/>
        </w:rPr>
        <w:t>(НОХЧИЙН) МАТТАХЬ ЛИТЕРАТУРНИ ЙЕШАР» ДЕШАРАН ПРЕДМЕТАН</w:t>
      </w:r>
      <w:r w:rsidRPr="007D1C4D">
        <w:rPr>
          <w:rFonts w:ascii="Times New Roman" w:eastAsia="Times New Roman" w:hAnsi="Times New Roman" w:cs="Times New Roman"/>
          <w:b/>
          <w:bCs/>
          <w:spacing w:val="1"/>
          <w:w w:val="90"/>
          <w:sz w:val="26"/>
          <w:szCs w:val="26"/>
        </w:rPr>
        <w:t xml:space="preserve"> </w:t>
      </w:r>
      <w:r w:rsidRPr="007D1C4D">
        <w:rPr>
          <w:rFonts w:ascii="Times New Roman" w:eastAsia="Times New Roman" w:hAnsi="Times New Roman" w:cs="Times New Roman"/>
          <w:b/>
          <w:bCs/>
          <w:sz w:val="26"/>
          <w:szCs w:val="26"/>
        </w:rPr>
        <w:t>ЙУКЪАРА</w:t>
      </w:r>
      <w:r w:rsidRPr="007D1C4D">
        <w:rPr>
          <w:rFonts w:ascii="Times New Roman" w:eastAsia="Times New Roman" w:hAnsi="Times New Roman" w:cs="Times New Roman"/>
          <w:b/>
          <w:bCs/>
          <w:spacing w:val="-11"/>
          <w:sz w:val="26"/>
          <w:szCs w:val="26"/>
        </w:rPr>
        <w:t xml:space="preserve"> </w:t>
      </w:r>
      <w:r w:rsidRPr="007D1C4D">
        <w:rPr>
          <w:rFonts w:ascii="Times New Roman" w:eastAsia="Times New Roman" w:hAnsi="Times New Roman" w:cs="Times New Roman"/>
          <w:b/>
          <w:bCs/>
          <w:sz w:val="26"/>
          <w:szCs w:val="26"/>
        </w:rPr>
        <w:t>ХАРАКТЕРИСТИКА</w:t>
      </w:r>
    </w:p>
    <w:p w:rsidR="007D1C4D" w:rsidRPr="007D1C4D" w:rsidRDefault="007D1C4D" w:rsidP="007D1C4D">
      <w:pPr>
        <w:widowControl w:val="0"/>
        <w:autoSpaceDE w:val="0"/>
        <w:autoSpaceDN w:val="0"/>
        <w:spacing w:after="0" w:line="240" w:lineRule="auto"/>
        <w:ind w:left="338" w:right="233" w:firstLine="664"/>
        <w:jc w:val="both"/>
        <w:rPr>
          <w:rFonts w:ascii="Times New Roman" w:eastAsia="Times New Roman" w:hAnsi="Times New Roman" w:cs="Times New Roman"/>
          <w:sz w:val="26"/>
          <w:szCs w:val="26"/>
        </w:rPr>
      </w:pPr>
      <w:r w:rsidRPr="007D1C4D">
        <w:rPr>
          <w:rFonts w:ascii="Times New Roman" w:eastAsia="Times New Roman" w:hAnsi="Times New Roman" w:cs="Times New Roman"/>
          <w:w w:val="115"/>
          <w:sz w:val="26"/>
          <w:szCs w:val="26"/>
        </w:rPr>
        <w:t>«Ненан (нохчийн) маттахь литературни йешар» дешаран предметан</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герггара белхан программа</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кечйина йу йуьхьанцарчу йукъарчу дешаран</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программа кхочушйечу хьукматашна. Программа тӀехьажийна йу дешаран</w:t>
      </w:r>
      <w:r w:rsidRPr="007D1C4D">
        <w:rPr>
          <w:rFonts w:ascii="Times New Roman" w:eastAsia="Times New Roman" w:hAnsi="Times New Roman" w:cs="Times New Roman"/>
          <w:spacing w:val="-72"/>
          <w:w w:val="115"/>
          <w:sz w:val="26"/>
          <w:szCs w:val="26"/>
        </w:rPr>
        <w:t xml:space="preserve"> </w:t>
      </w:r>
      <w:r w:rsidRPr="007D1C4D">
        <w:rPr>
          <w:rFonts w:ascii="Times New Roman" w:eastAsia="Times New Roman" w:hAnsi="Times New Roman" w:cs="Times New Roman"/>
          <w:w w:val="115"/>
          <w:sz w:val="26"/>
          <w:szCs w:val="26"/>
        </w:rPr>
        <w:t>хьукматашна</w:t>
      </w:r>
      <w:r w:rsidRPr="007D1C4D">
        <w:rPr>
          <w:rFonts w:ascii="Times New Roman" w:eastAsia="Times New Roman" w:hAnsi="Times New Roman" w:cs="Times New Roman"/>
          <w:spacing w:val="-2"/>
          <w:w w:val="115"/>
          <w:sz w:val="26"/>
          <w:szCs w:val="26"/>
        </w:rPr>
        <w:t xml:space="preserve"> </w:t>
      </w:r>
      <w:r w:rsidRPr="007D1C4D">
        <w:rPr>
          <w:rFonts w:ascii="Times New Roman" w:eastAsia="Times New Roman" w:hAnsi="Times New Roman" w:cs="Times New Roman"/>
          <w:w w:val="115"/>
          <w:sz w:val="26"/>
          <w:szCs w:val="26"/>
        </w:rPr>
        <w:t>а, хьехархошна</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а методически</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гӀо дарна, цо</w:t>
      </w:r>
      <w:r w:rsidRPr="007D1C4D">
        <w:rPr>
          <w:rFonts w:ascii="Times New Roman" w:eastAsia="Times New Roman" w:hAnsi="Times New Roman" w:cs="Times New Roman"/>
          <w:spacing w:val="-2"/>
          <w:w w:val="115"/>
          <w:sz w:val="26"/>
          <w:szCs w:val="26"/>
        </w:rPr>
        <w:t xml:space="preserve"> </w:t>
      </w:r>
      <w:r w:rsidRPr="007D1C4D">
        <w:rPr>
          <w:rFonts w:ascii="Times New Roman" w:eastAsia="Times New Roman" w:hAnsi="Times New Roman" w:cs="Times New Roman"/>
          <w:w w:val="115"/>
          <w:sz w:val="26"/>
          <w:szCs w:val="26"/>
        </w:rPr>
        <w:t>таро</w:t>
      </w:r>
      <w:r w:rsidRPr="007D1C4D">
        <w:rPr>
          <w:rFonts w:ascii="Times New Roman" w:eastAsia="Times New Roman" w:hAnsi="Times New Roman" w:cs="Times New Roman"/>
          <w:spacing w:val="-3"/>
          <w:w w:val="115"/>
          <w:sz w:val="26"/>
          <w:szCs w:val="26"/>
        </w:rPr>
        <w:t xml:space="preserve"> </w:t>
      </w:r>
      <w:r w:rsidRPr="007D1C4D">
        <w:rPr>
          <w:rFonts w:ascii="Times New Roman" w:eastAsia="Times New Roman" w:hAnsi="Times New Roman" w:cs="Times New Roman"/>
          <w:w w:val="115"/>
          <w:sz w:val="26"/>
          <w:szCs w:val="26"/>
        </w:rPr>
        <w:t>лур</w:t>
      </w:r>
      <w:r w:rsidRPr="007D1C4D">
        <w:rPr>
          <w:rFonts w:ascii="Times New Roman" w:eastAsia="Times New Roman" w:hAnsi="Times New Roman" w:cs="Times New Roman"/>
          <w:spacing w:val="-3"/>
          <w:w w:val="115"/>
          <w:sz w:val="26"/>
          <w:szCs w:val="26"/>
        </w:rPr>
        <w:t xml:space="preserve"> </w:t>
      </w:r>
      <w:r w:rsidRPr="007D1C4D">
        <w:rPr>
          <w:rFonts w:ascii="Times New Roman" w:eastAsia="Times New Roman" w:hAnsi="Times New Roman" w:cs="Times New Roman"/>
          <w:w w:val="115"/>
          <w:sz w:val="26"/>
          <w:szCs w:val="26"/>
        </w:rPr>
        <w:t>йу:</w:t>
      </w:r>
    </w:p>
    <w:p w:rsidR="007D1C4D" w:rsidRPr="007D1C4D" w:rsidRDefault="007D1C4D" w:rsidP="007D1C4D">
      <w:pPr>
        <w:widowControl w:val="0"/>
        <w:numPr>
          <w:ilvl w:val="0"/>
          <w:numId w:val="22"/>
        </w:numPr>
        <w:tabs>
          <w:tab w:val="left" w:pos="656"/>
        </w:tabs>
        <w:autoSpaceDE w:val="0"/>
        <w:autoSpaceDN w:val="0"/>
        <w:spacing w:before="2" w:after="0" w:line="240" w:lineRule="auto"/>
        <w:ind w:right="120"/>
        <w:jc w:val="both"/>
        <w:rPr>
          <w:rFonts w:ascii="Times New Roman" w:eastAsia="Times New Roman" w:hAnsi="Times New Roman" w:cs="Times New Roman"/>
          <w:sz w:val="26"/>
        </w:rPr>
      </w:pPr>
      <w:r w:rsidRPr="007D1C4D">
        <w:rPr>
          <w:rFonts w:ascii="Times New Roman" w:eastAsia="Times New Roman" w:hAnsi="Times New Roman" w:cs="Times New Roman"/>
          <w:w w:val="115"/>
          <w:sz w:val="26"/>
        </w:rPr>
        <w:t>«Ненан</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(нохчийн)</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маттахь</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литературин</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йешар»</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дешаран</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предмет</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хьехаран</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процессехь</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Федеральни</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пачхьалкхан</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йуьхьанцарчу</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йукъарчу</w:t>
      </w:r>
      <w:r w:rsidRPr="007D1C4D">
        <w:rPr>
          <w:rFonts w:ascii="Times New Roman" w:eastAsia="Times New Roman" w:hAnsi="Times New Roman" w:cs="Times New Roman"/>
          <w:spacing w:val="-72"/>
          <w:w w:val="115"/>
          <w:sz w:val="26"/>
        </w:rPr>
        <w:t xml:space="preserve"> </w:t>
      </w:r>
      <w:r w:rsidRPr="007D1C4D">
        <w:rPr>
          <w:rFonts w:ascii="Times New Roman" w:eastAsia="Times New Roman" w:hAnsi="Times New Roman" w:cs="Times New Roman"/>
          <w:w w:val="115"/>
          <w:sz w:val="26"/>
        </w:rPr>
        <w:t>дешаран стандарташкахь билгалдина долу адаман кхиаран, метапредметни,</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предметни</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дешаран жамӀаш</w:t>
      </w:r>
      <w:r w:rsidRPr="007D1C4D">
        <w:rPr>
          <w:rFonts w:ascii="Times New Roman" w:eastAsia="Times New Roman" w:hAnsi="Times New Roman" w:cs="Times New Roman"/>
          <w:spacing w:val="-2"/>
          <w:w w:val="115"/>
          <w:sz w:val="26"/>
        </w:rPr>
        <w:t xml:space="preserve"> </w:t>
      </w:r>
      <w:r w:rsidRPr="007D1C4D">
        <w:rPr>
          <w:rFonts w:ascii="Times New Roman" w:eastAsia="Times New Roman" w:hAnsi="Times New Roman" w:cs="Times New Roman"/>
          <w:w w:val="115"/>
          <w:sz w:val="26"/>
        </w:rPr>
        <w:t>кхузаманан</w:t>
      </w:r>
      <w:r w:rsidRPr="007D1C4D">
        <w:rPr>
          <w:rFonts w:ascii="Times New Roman" w:eastAsia="Times New Roman" w:hAnsi="Times New Roman" w:cs="Times New Roman"/>
          <w:spacing w:val="-3"/>
          <w:w w:val="115"/>
          <w:sz w:val="26"/>
        </w:rPr>
        <w:t xml:space="preserve"> </w:t>
      </w:r>
      <w:r w:rsidRPr="007D1C4D">
        <w:rPr>
          <w:rFonts w:ascii="Times New Roman" w:eastAsia="Times New Roman" w:hAnsi="Times New Roman" w:cs="Times New Roman"/>
          <w:w w:val="115"/>
          <w:sz w:val="26"/>
        </w:rPr>
        <w:t>лехамашца</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догӀуш</w:t>
      </w:r>
      <w:r w:rsidRPr="007D1C4D">
        <w:rPr>
          <w:rFonts w:ascii="Times New Roman" w:eastAsia="Times New Roman" w:hAnsi="Times New Roman" w:cs="Times New Roman"/>
          <w:spacing w:val="-2"/>
          <w:w w:val="115"/>
          <w:sz w:val="26"/>
        </w:rPr>
        <w:t xml:space="preserve"> </w:t>
      </w:r>
      <w:r w:rsidRPr="007D1C4D">
        <w:rPr>
          <w:rFonts w:ascii="Times New Roman" w:eastAsia="Times New Roman" w:hAnsi="Times New Roman" w:cs="Times New Roman"/>
          <w:w w:val="115"/>
          <w:sz w:val="26"/>
        </w:rPr>
        <w:t>кхочушдан;</w:t>
      </w:r>
    </w:p>
    <w:p w:rsidR="007D1C4D" w:rsidRPr="007D1C4D" w:rsidRDefault="007D1C4D" w:rsidP="007D1C4D">
      <w:pPr>
        <w:widowControl w:val="0"/>
        <w:numPr>
          <w:ilvl w:val="0"/>
          <w:numId w:val="22"/>
        </w:numPr>
        <w:tabs>
          <w:tab w:val="left" w:pos="656"/>
        </w:tabs>
        <w:autoSpaceDE w:val="0"/>
        <w:autoSpaceDN w:val="0"/>
        <w:spacing w:after="0" w:line="240" w:lineRule="auto"/>
        <w:ind w:right="225"/>
        <w:jc w:val="both"/>
        <w:rPr>
          <w:rFonts w:ascii="Times New Roman" w:eastAsia="Times New Roman" w:hAnsi="Times New Roman" w:cs="Times New Roman"/>
          <w:sz w:val="26"/>
        </w:rPr>
      </w:pPr>
      <w:r w:rsidRPr="007D1C4D">
        <w:rPr>
          <w:rFonts w:ascii="Times New Roman" w:eastAsia="Times New Roman" w:hAnsi="Times New Roman" w:cs="Times New Roman"/>
          <w:w w:val="115"/>
          <w:sz w:val="26"/>
        </w:rPr>
        <w:t>«Ненан</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(нохчийн)</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маттахь</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литературин</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йешар»</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дешаран</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предметан</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Ӏаморан хила лерина жамӀаш а, чулацам а</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ФГОС НОО а; йуьхьанцарчу</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йукъарчу</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дешаран</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герггарчу</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хьесапан</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коьртачу</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программица</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(йукъарчу</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дешарехула федеральни дешаран-методически цхьаьнакхетараллин 20Ӏ5-чу</w:t>
      </w:r>
      <w:r w:rsidRPr="007D1C4D">
        <w:rPr>
          <w:rFonts w:ascii="Times New Roman" w:eastAsia="Times New Roman" w:hAnsi="Times New Roman" w:cs="Times New Roman"/>
          <w:spacing w:val="-72"/>
          <w:w w:val="115"/>
          <w:sz w:val="26"/>
        </w:rPr>
        <w:t xml:space="preserve"> </w:t>
      </w:r>
      <w:r w:rsidRPr="007D1C4D">
        <w:rPr>
          <w:rFonts w:ascii="Times New Roman" w:eastAsia="Times New Roman" w:hAnsi="Times New Roman" w:cs="Times New Roman"/>
          <w:w w:val="115"/>
          <w:sz w:val="26"/>
        </w:rPr>
        <w:t>шеран</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8-чу</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апрелехь</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Ӏ/Ӏ5</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протоколаца</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йинчу</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редакцехь) а; кхетош-</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кхиоран герггарчу хьесапан программица (магийна йукъарчу дешарехула</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 xml:space="preserve">федеральни дешаран-методически цхьаьнакхетараллин </w:t>
      </w:r>
      <w:r w:rsidRPr="007D1C4D">
        <w:rPr>
          <w:rFonts w:ascii="Times New Roman" w:eastAsia="Times New Roman" w:hAnsi="Times New Roman" w:cs="Times New Roman"/>
          <w:spacing w:val="75"/>
          <w:w w:val="115"/>
          <w:sz w:val="26"/>
        </w:rPr>
        <w:t xml:space="preserve"> </w:t>
      </w:r>
      <w:r w:rsidRPr="007D1C4D">
        <w:rPr>
          <w:rFonts w:ascii="Times New Roman" w:eastAsia="Times New Roman" w:hAnsi="Times New Roman" w:cs="Times New Roman"/>
          <w:w w:val="115"/>
          <w:sz w:val="26"/>
        </w:rPr>
        <w:t>2020-чу шеран 2-</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чу</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июнехь</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2/20</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протоколаца</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бинчу</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сацамца)</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а  догӀуш,  дешаран</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шерашца</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билгалдан</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а,</w:t>
      </w:r>
      <w:r w:rsidRPr="007D1C4D">
        <w:rPr>
          <w:rFonts w:ascii="Times New Roman" w:eastAsia="Times New Roman" w:hAnsi="Times New Roman" w:cs="Times New Roman"/>
          <w:spacing w:val="2"/>
          <w:w w:val="115"/>
          <w:sz w:val="26"/>
        </w:rPr>
        <w:t xml:space="preserve"> </w:t>
      </w:r>
      <w:r w:rsidRPr="007D1C4D">
        <w:rPr>
          <w:rFonts w:ascii="Times New Roman" w:eastAsia="Times New Roman" w:hAnsi="Times New Roman" w:cs="Times New Roman"/>
          <w:w w:val="115"/>
          <w:sz w:val="26"/>
        </w:rPr>
        <w:t>структура</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хӀоттон</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а;</w:t>
      </w:r>
    </w:p>
    <w:p w:rsidR="007D1C4D" w:rsidRPr="007D1C4D" w:rsidRDefault="007D1C4D" w:rsidP="007D1C4D">
      <w:pPr>
        <w:widowControl w:val="0"/>
        <w:numPr>
          <w:ilvl w:val="0"/>
          <w:numId w:val="22"/>
        </w:numPr>
        <w:tabs>
          <w:tab w:val="left" w:pos="582"/>
          <w:tab w:val="left" w:pos="1664"/>
          <w:tab w:val="left" w:pos="2635"/>
          <w:tab w:val="left" w:pos="2863"/>
          <w:tab w:val="left" w:pos="4300"/>
          <w:tab w:val="left" w:pos="4591"/>
          <w:tab w:val="left" w:pos="5653"/>
          <w:tab w:val="left" w:pos="6162"/>
          <w:tab w:val="left" w:pos="6352"/>
          <w:tab w:val="left" w:pos="7025"/>
          <w:tab w:val="left" w:pos="7161"/>
          <w:tab w:val="left" w:pos="8241"/>
          <w:tab w:val="left" w:pos="8377"/>
        </w:tabs>
        <w:autoSpaceDE w:val="0"/>
        <w:autoSpaceDN w:val="0"/>
        <w:spacing w:after="0" w:line="240" w:lineRule="auto"/>
        <w:ind w:right="234"/>
        <w:rPr>
          <w:rFonts w:ascii="Times New Roman" w:eastAsia="Times New Roman" w:hAnsi="Times New Roman" w:cs="Times New Roman"/>
          <w:sz w:val="26"/>
        </w:rPr>
      </w:pPr>
      <w:r w:rsidRPr="007D1C4D">
        <w:rPr>
          <w:rFonts w:ascii="Times New Roman" w:eastAsia="Times New Roman" w:hAnsi="Times New Roman" w:cs="Times New Roman"/>
          <w:w w:val="115"/>
          <w:sz w:val="26"/>
        </w:rPr>
        <w:t>Билггалчу</w:t>
      </w:r>
      <w:r w:rsidRPr="007D1C4D">
        <w:rPr>
          <w:rFonts w:ascii="Times New Roman" w:eastAsia="Times New Roman" w:hAnsi="Times New Roman" w:cs="Times New Roman"/>
          <w:spacing w:val="49"/>
          <w:w w:val="115"/>
          <w:sz w:val="26"/>
        </w:rPr>
        <w:t xml:space="preserve"> </w:t>
      </w:r>
      <w:r w:rsidRPr="007D1C4D">
        <w:rPr>
          <w:rFonts w:ascii="Times New Roman" w:eastAsia="Times New Roman" w:hAnsi="Times New Roman" w:cs="Times New Roman"/>
          <w:w w:val="115"/>
          <w:sz w:val="26"/>
        </w:rPr>
        <w:t>классан</w:t>
      </w:r>
      <w:r w:rsidRPr="007D1C4D">
        <w:rPr>
          <w:rFonts w:ascii="Times New Roman" w:eastAsia="Times New Roman" w:hAnsi="Times New Roman" w:cs="Times New Roman"/>
          <w:spacing w:val="49"/>
          <w:w w:val="115"/>
          <w:sz w:val="26"/>
        </w:rPr>
        <w:t xml:space="preserve"> </w:t>
      </w:r>
      <w:r w:rsidRPr="007D1C4D">
        <w:rPr>
          <w:rFonts w:ascii="Times New Roman" w:eastAsia="Times New Roman" w:hAnsi="Times New Roman" w:cs="Times New Roman"/>
          <w:w w:val="115"/>
          <w:sz w:val="26"/>
        </w:rPr>
        <w:t>башхаллаш</w:t>
      </w:r>
      <w:r w:rsidRPr="007D1C4D">
        <w:rPr>
          <w:rFonts w:ascii="Times New Roman" w:eastAsia="Times New Roman" w:hAnsi="Times New Roman" w:cs="Times New Roman"/>
          <w:spacing w:val="49"/>
          <w:w w:val="115"/>
          <w:sz w:val="26"/>
        </w:rPr>
        <w:t xml:space="preserve"> </w:t>
      </w:r>
      <w:r w:rsidRPr="007D1C4D">
        <w:rPr>
          <w:rFonts w:ascii="Times New Roman" w:eastAsia="Times New Roman" w:hAnsi="Times New Roman" w:cs="Times New Roman"/>
          <w:w w:val="115"/>
          <w:sz w:val="26"/>
        </w:rPr>
        <w:t>тидаме</w:t>
      </w:r>
      <w:r w:rsidRPr="007D1C4D">
        <w:rPr>
          <w:rFonts w:ascii="Times New Roman" w:eastAsia="Times New Roman" w:hAnsi="Times New Roman" w:cs="Times New Roman"/>
          <w:spacing w:val="50"/>
          <w:w w:val="115"/>
          <w:sz w:val="26"/>
        </w:rPr>
        <w:t xml:space="preserve"> </w:t>
      </w:r>
      <w:r w:rsidRPr="007D1C4D">
        <w:rPr>
          <w:rFonts w:ascii="Times New Roman" w:eastAsia="Times New Roman" w:hAnsi="Times New Roman" w:cs="Times New Roman"/>
          <w:w w:val="115"/>
          <w:sz w:val="26"/>
        </w:rPr>
        <w:t>а</w:t>
      </w:r>
      <w:r w:rsidRPr="007D1C4D">
        <w:rPr>
          <w:rFonts w:ascii="Times New Roman" w:eastAsia="Times New Roman" w:hAnsi="Times New Roman" w:cs="Times New Roman"/>
          <w:spacing w:val="50"/>
          <w:w w:val="115"/>
          <w:sz w:val="26"/>
        </w:rPr>
        <w:t xml:space="preserve"> </w:t>
      </w:r>
      <w:r w:rsidRPr="007D1C4D">
        <w:rPr>
          <w:rFonts w:ascii="Times New Roman" w:eastAsia="Times New Roman" w:hAnsi="Times New Roman" w:cs="Times New Roman"/>
          <w:w w:val="115"/>
          <w:sz w:val="26"/>
        </w:rPr>
        <w:t>оьцуш,</w:t>
      </w:r>
      <w:r w:rsidRPr="007D1C4D">
        <w:rPr>
          <w:rFonts w:ascii="Times New Roman" w:eastAsia="Times New Roman" w:hAnsi="Times New Roman" w:cs="Times New Roman"/>
          <w:w w:val="115"/>
          <w:sz w:val="26"/>
        </w:rPr>
        <w:tab/>
      </w:r>
      <w:r w:rsidRPr="007D1C4D">
        <w:rPr>
          <w:rFonts w:ascii="Times New Roman" w:eastAsia="Times New Roman" w:hAnsi="Times New Roman" w:cs="Times New Roman"/>
          <w:w w:val="115"/>
          <w:sz w:val="26"/>
        </w:rPr>
        <w:tab/>
        <w:t>билггала</w:t>
      </w:r>
      <w:r w:rsidRPr="007D1C4D">
        <w:rPr>
          <w:rFonts w:ascii="Times New Roman" w:eastAsia="Times New Roman" w:hAnsi="Times New Roman" w:cs="Times New Roman"/>
          <w:spacing w:val="45"/>
          <w:w w:val="115"/>
          <w:sz w:val="26"/>
        </w:rPr>
        <w:t xml:space="preserve"> </w:t>
      </w:r>
      <w:r w:rsidRPr="007D1C4D">
        <w:rPr>
          <w:rFonts w:ascii="Times New Roman" w:eastAsia="Times New Roman" w:hAnsi="Times New Roman" w:cs="Times New Roman"/>
          <w:w w:val="115"/>
          <w:sz w:val="26"/>
        </w:rPr>
        <w:t>долу</w:t>
      </w:r>
      <w:r w:rsidRPr="007D1C4D">
        <w:rPr>
          <w:rFonts w:ascii="Times New Roman" w:eastAsia="Times New Roman" w:hAnsi="Times New Roman" w:cs="Times New Roman"/>
          <w:spacing w:val="45"/>
          <w:w w:val="115"/>
          <w:sz w:val="26"/>
        </w:rPr>
        <w:t xml:space="preserve"> </w:t>
      </w:r>
      <w:r w:rsidRPr="007D1C4D">
        <w:rPr>
          <w:rFonts w:ascii="Times New Roman" w:eastAsia="Times New Roman" w:hAnsi="Times New Roman" w:cs="Times New Roman"/>
          <w:w w:val="115"/>
          <w:sz w:val="26"/>
        </w:rPr>
        <w:t>дакъа-</w:t>
      </w:r>
      <w:r w:rsidRPr="007D1C4D">
        <w:rPr>
          <w:rFonts w:ascii="Times New Roman" w:eastAsia="Times New Roman" w:hAnsi="Times New Roman" w:cs="Times New Roman"/>
          <w:spacing w:val="-72"/>
          <w:w w:val="115"/>
          <w:sz w:val="26"/>
        </w:rPr>
        <w:t xml:space="preserve"> </w:t>
      </w:r>
      <w:r w:rsidRPr="007D1C4D">
        <w:rPr>
          <w:rFonts w:ascii="Times New Roman" w:eastAsia="Times New Roman" w:hAnsi="Times New Roman" w:cs="Times New Roman"/>
          <w:w w:val="115"/>
          <w:sz w:val="26"/>
        </w:rPr>
        <w:t>тема</w:t>
      </w:r>
      <w:r w:rsidRPr="007D1C4D">
        <w:rPr>
          <w:rFonts w:ascii="Times New Roman" w:eastAsia="Times New Roman" w:hAnsi="Times New Roman" w:cs="Times New Roman"/>
          <w:spacing w:val="12"/>
          <w:w w:val="115"/>
          <w:sz w:val="26"/>
        </w:rPr>
        <w:t xml:space="preserve"> </w:t>
      </w:r>
      <w:r w:rsidRPr="007D1C4D">
        <w:rPr>
          <w:rFonts w:ascii="Times New Roman" w:eastAsia="Times New Roman" w:hAnsi="Times New Roman" w:cs="Times New Roman"/>
          <w:w w:val="115"/>
          <w:sz w:val="26"/>
        </w:rPr>
        <w:t>Ӏамон</w:t>
      </w:r>
      <w:r w:rsidRPr="007D1C4D">
        <w:rPr>
          <w:rFonts w:ascii="Times New Roman" w:eastAsia="Times New Roman" w:hAnsi="Times New Roman" w:cs="Times New Roman"/>
          <w:spacing w:val="13"/>
          <w:w w:val="115"/>
          <w:sz w:val="26"/>
        </w:rPr>
        <w:t xml:space="preserve"> </w:t>
      </w:r>
      <w:r w:rsidRPr="007D1C4D">
        <w:rPr>
          <w:rFonts w:ascii="Times New Roman" w:eastAsia="Times New Roman" w:hAnsi="Times New Roman" w:cs="Times New Roman"/>
          <w:w w:val="115"/>
          <w:sz w:val="26"/>
        </w:rPr>
        <w:t>лерина</w:t>
      </w:r>
      <w:r w:rsidRPr="007D1C4D">
        <w:rPr>
          <w:rFonts w:ascii="Times New Roman" w:eastAsia="Times New Roman" w:hAnsi="Times New Roman" w:cs="Times New Roman"/>
          <w:spacing w:val="17"/>
          <w:w w:val="115"/>
          <w:sz w:val="26"/>
        </w:rPr>
        <w:t xml:space="preserve"> </w:t>
      </w:r>
      <w:r w:rsidRPr="007D1C4D">
        <w:rPr>
          <w:rFonts w:ascii="Times New Roman" w:eastAsia="Times New Roman" w:hAnsi="Times New Roman" w:cs="Times New Roman"/>
          <w:w w:val="115"/>
          <w:sz w:val="26"/>
        </w:rPr>
        <w:t>дешаран</w:t>
      </w:r>
      <w:r w:rsidRPr="007D1C4D">
        <w:rPr>
          <w:rFonts w:ascii="Times New Roman" w:eastAsia="Times New Roman" w:hAnsi="Times New Roman" w:cs="Times New Roman"/>
          <w:spacing w:val="14"/>
          <w:w w:val="115"/>
          <w:sz w:val="26"/>
        </w:rPr>
        <w:t xml:space="preserve"> </w:t>
      </w:r>
      <w:r w:rsidRPr="007D1C4D">
        <w:rPr>
          <w:rFonts w:ascii="Times New Roman" w:eastAsia="Times New Roman" w:hAnsi="Times New Roman" w:cs="Times New Roman"/>
          <w:w w:val="115"/>
          <w:sz w:val="26"/>
        </w:rPr>
        <w:t>хан</w:t>
      </w:r>
      <w:r w:rsidRPr="007D1C4D">
        <w:rPr>
          <w:rFonts w:ascii="Times New Roman" w:eastAsia="Times New Roman" w:hAnsi="Times New Roman" w:cs="Times New Roman"/>
          <w:spacing w:val="12"/>
          <w:w w:val="115"/>
          <w:sz w:val="26"/>
        </w:rPr>
        <w:t xml:space="preserve"> </w:t>
      </w:r>
      <w:r w:rsidRPr="007D1C4D">
        <w:rPr>
          <w:rFonts w:ascii="Times New Roman" w:eastAsia="Times New Roman" w:hAnsi="Times New Roman" w:cs="Times New Roman"/>
          <w:w w:val="115"/>
          <w:sz w:val="26"/>
        </w:rPr>
        <w:t>а</w:t>
      </w:r>
      <w:r w:rsidRPr="007D1C4D">
        <w:rPr>
          <w:rFonts w:ascii="Times New Roman" w:eastAsia="Times New Roman" w:hAnsi="Times New Roman" w:cs="Times New Roman"/>
          <w:spacing w:val="14"/>
          <w:w w:val="115"/>
          <w:sz w:val="26"/>
        </w:rPr>
        <w:t xml:space="preserve"> </w:t>
      </w:r>
      <w:r w:rsidRPr="007D1C4D">
        <w:rPr>
          <w:rFonts w:ascii="Times New Roman" w:eastAsia="Times New Roman" w:hAnsi="Times New Roman" w:cs="Times New Roman"/>
          <w:w w:val="115"/>
          <w:sz w:val="26"/>
        </w:rPr>
        <w:t>нисйеш,</w:t>
      </w:r>
      <w:r w:rsidRPr="007D1C4D">
        <w:rPr>
          <w:rFonts w:ascii="Times New Roman" w:eastAsia="Times New Roman" w:hAnsi="Times New Roman" w:cs="Times New Roman"/>
          <w:spacing w:val="14"/>
          <w:w w:val="115"/>
          <w:sz w:val="26"/>
        </w:rPr>
        <w:t xml:space="preserve"> </w:t>
      </w:r>
      <w:r w:rsidRPr="007D1C4D">
        <w:rPr>
          <w:rFonts w:ascii="Times New Roman" w:eastAsia="Times New Roman" w:hAnsi="Times New Roman" w:cs="Times New Roman"/>
          <w:w w:val="115"/>
          <w:sz w:val="26"/>
        </w:rPr>
        <w:t>ткъа</w:t>
      </w:r>
      <w:r w:rsidRPr="007D1C4D">
        <w:rPr>
          <w:rFonts w:ascii="Times New Roman" w:eastAsia="Times New Roman" w:hAnsi="Times New Roman" w:cs="Times New Roman"/>
          <w:spacing w:val="14"/>
          <w:w w:val="115"/>
          <w:sz w:val="26"/>
        </w:rPr>
        <w:t xml:space="preserve"> </w:t>
      </w:r>
      <w:r w:rsidRPr="007D1C4D">
        <w:rPr>
          <w:rFonts w:ascii="Times New Roman" w:eastAsia="Times New Roman" w:hAnsi="Times New Roman" w:cs="Times New Roman"/>
          <w:w w:val="115"/>
          <w:sz w:val="26"/>
        </w:rPr>
        <w:t>иштта</w:t>
      </w:r>
      <w:r w:rsidRPr="007D1C4D">
        <w:rPr>
          <w:rFonts w:ascii="Times New Roman" w:eastAsia="Times New Roman" w:hAnsi="Times New Roman" w:cs="Times New Roman"/>
          <w:spacing w:val="14"/>
          <w:w w:val="115"/>
          <w:sz w:val="26"/>
        </w:rPr>
        <w:t xml:space="preserve"> </w:t>
      </w:r>
      <w:r w:rsidRPr="007D1C4D">
        <w:rPr>
          <w:rFonts w:ascii="Times New Roman" w:eastAsia="Times New Roman" w:hAnsi="Times New Roman" w:cs="Times New Roman"/>
          <w:w w:val="115"/>
          <w:sz w:val="26"/>
        </w:rPr>
        <w:t>дешаран</w:t>
      </w:r>
      <w:r w:rsidRPr="007D1C4D">
        <w:rPr>
          <w:rFonts w:ascii="Times New Roman" w:eastAsia="Times New Roman" w:hAnsi="Times New Roman" w:cs="Times New Roman"/>
          <w:spacing w:val="14"/>
          <w:w w:val="115"/>
          <w:sz w:val="26"/>
        </w:rPr>
        <w:t xml:space="preserve"> </w:t>
      </w:r>
      <w:r w:rsidRPr="007D1C4D">
        <w:rPr>
          <w:rFonts w:ascii="Times New Roman" w:eastAsia="Times New Roman" w:hAnsi="Times New Roman" w:cs="Times New Roman"/>
          <w:w w:val="115"/>
          <w:sz w:val="26"/>
        </w:rPr>
        <w:t>материалан</w:t>
      </w:r>
      <w:r w:rsidRPr="007D1C4D">
        <w:rPr>
          <w:rFonts w:ascii="Times New Roman" w:eastAsia="Times New Roman" w:hAnsi="Times New Roman" w:cs="Times New Roman"/>
          <w:spacing w:val="-72"/>
          <w:w w:val="115"/>
          <w:sz w:val="26"/>
        </w:rPr>
        <w:t xml:space="preserve"> </w:t>
      </w:r>
      <w:r w:rsidRPr="007D1C4D">
        <w:rPr>
          <w:rFonts w:ascii="Times New Roman" w:eastAsia="Times New Roman" w:hAnsi="Times New Roman" w:cs="Times New Roman"/>
          <w:w w:val="115"/>
          <w:sz w:val="26"/>
        </w:rPr>
        <w:t>дакъош/теманаш</w:t>
      </w:r>
      <w:r w:rsidRPr="007D1C4D">
        <w:rPr>
          <w:rFonts w:ascii="Times New Roman" w:eastAsia="Times New Roman" w:hAnsi="Times New Roman" w:cs="Times New Roman"/>
          <w:w w:val="115"/>
          <w:sz w:val="26"/>
        </w:rPr>
        <w:tab/>
        <w:t>дӀалацарна</w:t>
      </w:r>
      <w:r w:rsidRPr="007D1C4D">
        <w:rPr>
          <w:rFonts w:ascii="Times New Roman" w:eastAsia="Times New Roman" w:hAnsi="Times New Roman" w:cs="Times New Roman"/>
          <w:w w:val="115"/>
          <w:sz w:val="26"/>
        </w:rPr>
        <w:tab/>
        <w:t>тӀехьажийна</w:t>
      </w:r>
      <w:r w:rsidRPr="007D1C4D">
        <w:rPr>
          <w:rFonts w:ascii="Times New Roman" w:eastAsia="Times New Roman" w:hAnsi="Times New Roman" w:cs="Times New Roman"/>
          <w:w w:val="115"/>
          <w:sz w:val="26"/>
        </w:rPr>
        <w:tab/>
        <w:t>долу</w:t>
      </w:r>
      <w:r w:rsidRPr="007D1C4D">
        <w:rPr>
          <w:rFonts w:ascii="Times New Roman" w:eastAsia="Times New Roman" w:hAnsi="Times New Roman" w:cs="Times New Roman"/>
          <w:w w:val="115"/>
          <w:sz w:val="26"/>
        </w:rPr>
        <w:tab/>
        <w:t>дешаран</w:t>
      </w:r>
      <w:r w:rsidRPr="007D1C4D">
        <w:rPr>
          <w:rFonts w:ascii="Times New Roman" w:eastAsia="Times New Roman" w:hAnsi="Times New Roman" w:cs="Times New Roman"/>
          <w:w w:val="115"/>
          <w:sz w:val="26"/>
        </w:rPr>
        <w:tab/>
      </w:r>
      <w:r w:rsidRPr="007D1C4D">
        <w:rPr>
          <w:rFonts w:ascii="Times New Roman" w:eastAsia="Times New Roman" w:hAnsi="Times New Roman" w:cs="Times New Roman"/>
          <w:w w:val="115"/>
          <w:sz w:val="26"/>
        </w:rPr>
        <w:tab/>
        <w:t>гӀуллакхийн</w:t>
      </w:r>
      <w:r w:rsidRPr="007D1C4D">
        <w:rPr>
          <w:rFonts w:ascii="Times New Roman" w:eastAsia="Times New Roman" w:hAnsi="Times New Roman" w:cs="Times New Roman"/>
          <w:spacing w:val="-72"/>
          <w:w w:val="115"/>
          <w:sz w:val="26"/>
        </w:rPr>
        <w:t xml:space="preserve"> </w:t>
      </w:r>
      <w:r w:rsidRPr="007D1C4D">
        <w:rPr>
          <w:rFonts w:ascii="Times New Roman" w:eastAsia="Times New Roman" w:hAnsi="Times New Roman" w:cs="Times New Roman"/>
          <w:w w:val="115"/>
          <w:sz w:val="26"/>
        </w:rPr>
        <w:t>коьртачу кепех а пайда а оьцуш, календаран-тематически план хӀоттон.</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 xml:space="preserve">Программин </w:t>
      </w:r>
      <w:r w:rsidRPr="007D1C4D">
        <w:rPr>
          <w:rFonts w:ascii="Times New Roman" w:eastAsia="Times New Roman" w:hAnsi="Times New Roman" w:cs="Times New Roman"/>
          <w:spacing w:val="16"/>
          <w:w w:val="115"/>
          <w:sz w:val="26"/>
        </w:rPr>
        <w:t xml:space="preserve"> </w:t>
      </w:r>
      <w:r w:rsidRPr="007D1C4D">
        <w:rPr>
          <w:rFonts w:ascii="Times New Roman" w:eastAsia="Times New Roman" w:hAnsi="Times New Roman" w:cs="Times New Roman"/>
          <w:w w:val="115"/>
          <w:sz w:val="26"/>
        </w:rPr>
        <w:t xml:space="preserve">чулацам </w:t>
      </w:r>
      <w:r w:rsidRPr="007D1C4D">
        <w:rPr>
          <w:rFonts w:ascii="Times New Roman" w:eastAsia="Times New Roman" w:hAnsi="Times New Roman" w:cs="Times New Roman"/>
          <w:spacing w:val="15"/>
          <w:w w:val="115"/>
          <w:sz w:val="26"/>
        </w:rPr>
        <w:t xml:space="preserve"> </w:t>
      </w:r>
      <w:r w:rsidRPr="007D1C4D">
        <w:rPr>
          <w:rFonts w:ascii="Times New Roman" w:eastAsia="Times New Roman" w:hAnsi="Times New Roman" w:cs="Times New Roman"/>
          <w:w w:val="115"/>
          <w:sz w:val="26"/>
        </w:rPr>
        <w:t xml:space="preserve">тӀехьажийна </w:t>
      </w:r>
      <w:r w:rsidRPr="007D1C4D">
        <w:rPr>
          <w:rFonts w:ascii="Times New Roman" w:eastAsia="Times New Roman" w:hAnsi="Times New Roman" w:cs="Times New Roman"/>
          <w:spacing w:val="16"/>
          <w:w w:val="115"/>
          <w:sz w:val="26"/>
        </w:rPr>
        <w:t xml:space="preserve"> </w:t>
      </w:r>
      <w:r w:rsidRPr="007D1C4D">
        <w:rPr>
          <w:rFonts w:ascii="Times New Roman" w:eastAsia="Times New Roman" w:hAnsi="Times New Roman" w:cs="Times New Roman"/>
          <w:w w:val="115"/>
          <w:sz w:val="26"/>
        </w:rPr>
        <w:t>бу</w:t>
      </w:r>
      <w:r w:rsidRPr="007D1C4D">
        <w:rPr>
          <w:rFonts w:ascii="Times New Roman" w:eastAsia="Times New Roman" w:hAnsi="Times New Roman" w:cs="Times New Roman"/>
          <w:w w:val="115"/>
          <w:sz w:val="26"/>
        </w:rPr>
        <w:tab/>
        <w:t>«Ненан</w:t>
      </w:r>
      <w:r w:rsidRPr="007D1C4D">
        <w:rPr>
          <w:rFonts w:ascii="Times New Roman" w:eastAsia="Times New Roman" w:hAnsi="Times New Roman" w:cs="Times New Roman"/>
          <w:spacing w:val="19"/>
          <w:w w:val="115"/>
          <w:sz w:val="26"/>
        </w:rPr>
        <w:t xml:space="preserve"> </w:t>
      </w:r>
      <w:r w:rsidRPr="007D1C4D">
        <w:rPr>
          <w:rFonts w:ascii="Times New Roman" w:eastAsia="Times New Roman" w:hAnsi="Times New Roman" w:cs="Times New Roman"/>
          <w:w w:val="115"/>
          <w:sz w:val="26"/>
        </w:rPr>
        <w:t>мотт</w:t>
      </w:r>
      <w:r w:rsidRPr="007D1C4D">
        <w:rPr>
          <w:rFonts w:ascii="Times New Roman" w:eastAsia="Times New Roman" w:hAnsi="Times New Roman" w:cs="Times New Roman"/>
          <w:spacing w:val="19"/>
          <w:w w:val="115"/>
          <w:sz w:val="26"/>
        </w:rPr>
        <w:t xml:space="preserve"> </w:t>
      </w:r>
      <w:r w:rsidRPr="007D1C4D">
        <w:rPr>
          <w:rFonts w:ascii="Times New Roman" w:eastAsia="Times New Roman" w:hAnsi="Times New Roman" w:cs="Times New Roman"/>
          <w:w w:val="115"/>
          <w:sz w:val="26"/>
        </w:rPr>
        <w:t>а,</w:t>
      </w:r>
      <w:r w:rsidRPr="007D1C4D">
        <w:rPr>
          <w:rFonts w:ascii="Times New Roman" w:eastAsia="Times New Roman" w:hAnsi="Times New Roman" w:cs="Times New Roman"/>
          <w:spacing w:val="17"/>
          <w:w w:val="115"/>
          <w:sz w:val="26"/>
        </w:rPr>
        <w:t xml:space="preserve"> </w:t>
      </w:r>
      <w:r w:rsidRPr="007D1C4D">
        <w:rPr>
          <w:rFonts w:ascii="Times New Roman" w:eastAsia="Times New Roman" w:hAnsi="Times New Roman" w:cs="Times New Roman"/>
          <w:w w:val="115"/>
          <w:sz w:val="26"/>
        </w:rPr>
        <w:t>ненан</w:t>
      </w:r>
      <w:r w:rsidRPr="007D1C4D">
        <w:rPr>
          <w:rFonts w:ascii="Times New Roman" w:eastAsia="Times New Roman" w:hAnsi="Times New Roman" w:cs="Times New Roman"/>
          <w:spacing w:val="18"/>
          <w:w w:val="115"/>
          <w:sz w:val="26"/>
        </w:rPr>
        <w:t xml:space="preserve"> </w:t>
      </w:r>
      <w:r w:rsidRPr="007D1C4D">
        <w:rPr>
          <w:rFonts w:ascii="Times New Roman" w:eastAsia="Times New Roman" w:hAnsi="Times New Roman" w:cs="Times New Roman"/>
          <w:w w:val="115"/>
          <w:sz w:val="26"/>
        </w:rPr>
        <w:t>маттахь</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литературин</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йешар а»</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предметан декъана</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йолчу</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йуьхьанцарчу</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йукъарчу</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дешаран</w:t>
      </w:r>
      <w:r w:rsidRPr="007D1C4D">
        <w:rPr>
          <w:rFonts w:ascii="Times New Roman" w:eastAsia="Times New Roman" w:hAnsi="Times New Roman" w:cs="Times New Roman"/>
          <w:w w:val="115"/>
          <w:sz w:val="26"/>
        </w:rPr>
        <w:tab/>
        <w:t>коьрта</w:t>
      </w:r>
      <w:r w:rsidRPr="007D1C4D">
        <w:rPr>
          <w:rFonts w:ascii="Times New Roman" w:eastAsia="Times New Roman" w:hAnsi="Times New Roman" w:cs="Times New Roman"/>
          <w:w w:val="115"/>
          <w:sz w:val="26"/>
        </w:rPr>
        <w:tab/>
      </w:r>
      <w:r w:rsidRPr="007D1C4D">
        <w:rPr>
          <w:rFonts w:ascii="Times New Roman" w:eastAsia="Times New Roman" w:hAnsi="Times New Roman" w:cs="Times New Roman"/>
          <w:w w:val="115"/>
          <w:sz w:val="26"/>
        </w:rPr>
        <w:tab/>
        <w:t>программа</w:t>
      </w:r>
      <w:r w:rsidRPr="007D1C4D">
        <w:rPr>
          <w:rFonts w:ascii="Times New Roman" w:eastAsia="Times New Roman" w:hAnsi="Times New Roman" w:cs="Times New Roman"/>
          <w:w w:val="115"/>
          <w:sz w:val="26"/>
        </w:rPr>
        <w:tab/>
      </w:r>
      <w:r w:rsidRPr="007D1C4D">
        <w:rPr>
          <w:rFonts w:ascii="Times New Roman" w:eastAsia="Times New Roman" w:hAnsi="Times New Roman" w:cs="Times New Roman"/>
          <w:w w:val="115"/>
          <w:sz w:val="26"/>
        </w:rPr>
        <w:tab/>
        <w:t>дӀалацарна</w:t>
      </w:r>
      <w:r w:rsidRPr="007D1C4D">
        <w:rPr>
          <w:rFonts w:ascii="Times New Roman" w:eastAsia="Times New Roman" w:hAnsi="Times New Roman" w:cs="Times New Roman"/>
          <w:w w:val="115"/>
          <w:sz w:val="26"/>
        </w:rPr>
        <w:tab/>
      </w:r>
      <w:r w:rsidRPr="007D1C4D">
        <w:rPr>
          <w:rFonts w:ascii="Times New Roman" w:eastAsia="Times New Roman" w:hAnsi="Times New Roman" w:cs="Times New Roman"/>
          <w:w w:val="115"/>
          <w:sz w:val="26"/>
        </w:rPr>
        <w:tab/>
        <w:t>Федеральни</w:t>
      </w:r>
      <w:r w:rsidRPr="007D1C4D">
        <w:rPr>
          <w:rFonts w:ascii="Times New Roman" w:eastAsia="Times New Roman" w:hAnsi="Times New Roman" w:cs="Times New Roman"/>
          <w:w w:val="115"/>
          <w:sz w:val="26"/>
        </w:rPr>
        <w:tab/>
        <w:t>пачхьалкхан</w:t>
      </w:r>
    </w:p>
    <w:p w:rsidR="007D1C4D" w:rsidRPr="007D1C4D" w:rsidRDefault="007D1C4D" w:rsidP="007D1C4D">
      <w:pPr>
        <w:widowControl w:val="0"/>
        <w:autoSpaceDE w:val="0"/>
        <w:autoSpaceDN w:val="0"/>
        <w:spacing w:after="0" w:line="240" w:lineRule="auto"/>
        <w:rPr>
          <w:rFonts w:ascii="Times New Roman" w:eastAsia="Times New Roman" w:hAnsi="Times New Roman" w:cs="Times New Roman"/>
          <w:sz w:val="26"/>
        </w:rPr>
        <w:sectPr w:rsidR="007D1C4D" w:rsidRPr="007D1C4D">
          <w:pgSz w:w="11920" w:h="16850"/>
          <w:pgMar w:top="980" w:right="460" w:bottom="760" w:left="1260" w:header="0" w:footer="561" w:gutter="0"/>
          <w:cols w:space="720"/>
        </w:sectPr>
      </w:pPr>
    </w:p>
    <w:p w:rsidR="007D1C4D" w:rsidRPr="007D1C4D" w:rsidRDefault="007D1C4D" w:rsidP="007D1C4D">
      <w:pPr>
        <w:widowControl w:val="0"/>
        <w:autoSpaceDE w:val="0"/>
        <w:autoSpaceDN w:val="0"/>
        <w:spacing w:before="60" w:after="0" w:line="240" w:lineRule="auto"/>
        <w:ind w:left="338" w:right="245"/>
        <w:jc w:val="both"/>
        <w:rPr>
          <w:rFonts w:ascii="Times New Roman" w:eastAsia="Times New Roman" w:hAnsi="Times New Roman" w:cs="Times New Roman"/>
          <w:sz w:val="26"/>
          <w:szCs w:val="26"/>
        </w:rPr>
      </w:pPr>
      <w:r w:rsidRPr="007D1C4D">
        <w:rPr>
          <w:rFonts w:ascii="Times New Roman" w:eastAsia="Times New Roman" w:hAnsi="Times New Roman" w:cs="Times New Roman"/>
          <w:w w:val="115"/>
          <w:sz w:val="26"/>
          <w:szCs w:val="26"/>
        </w:rPr>
        <w:lastRenderedPageBreak/>
        <w:t>йуьхьанцарчу</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йукъарчу</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дешаран</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стандарташкахь</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билгалдинчу</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тӀедахкарийн (тӀедожор)</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жамӀашка</w:t>
      </w:r>
      <w:r w:rsidRPr="007D1C4D">
        <w:rPr>
          <w:rFonts w:ascii="Times New Roman" w:eastAsia="Times New Roman" w:hAnsi="Times New Roman" w:cs="Times New Roman"/>
          <w:spacing w:val="2"/>
          <w:w w:val="115"/>
          <w:sz w:val="26"/>
          <w:szCs w:val="26"/>
        </w:rPr>
        <w:t xml:space="preserve"> </w:t>
      </w:r>
      <w:r w:rsidRPr="007D1C4D">
        <w:rPr>
          <w:rFonts w:ascii="Times New Roman" w:eastAsia="Times New Roman" w:hAnsi="Times New Roman" w:cs="Times New Roman"/>
          <w:w w:val="115"/>
          <w:sz w:val="26"/>
          <w:szCs w:val="26"/>
        </w:rPr>
        <w:t>кхача.</w:t>
      </w:r>
    </w:p>
    <w:p w:rsidR="007D1C4D" w:rsidRPr="007D1C4D" w:rsidRDefault="007D1C4D" w:rsidP="007D1C4D">
      <w:pPr>
        <w:widowControl w:val="0"/>
        <w:autoSpaceDE w:val="0"/>
        <w:autoSpaceDN w:val="0"/>
        <w:spacing w:after="0" w:line="240" w:lineRule="auto"/>
        <w:ind w:left="338" w:right="229" w:firstLine="590"/>
        <w:jc w:val="both"/>
        <w:rPr>
          <w:rFonts w:ascii="Times New Roman" w:eastAsia="Times New Roman" w:hAnsi="Times New Roman" w:cs="Times New Roman"/>
          <w:sz w:val="26"/>
          <w:szCs w:val="26"/>
        </w:rPr>
      </w:pPr>
      <w:r w:rsidRPr="007D1C4D">
        <w:rPr>
          <w:rFonts w:ascii="Times New Roman" w:eastAsia="Times New Roman" w:hAnsi="Times New Roman" w:cs="Times New Roman"/>
          <w:w w:val="115"/>
          <w:sz w:val="26"/>
          <w:szCs w:val="26"/>
        </w:rPr>
        <w:t>«Ненан</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мотт</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а,</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ненан</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маттахь</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литературин</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йешар</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а»</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предметан</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декъана</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йолчу</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йуьхьанцарчу</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йукъарчу</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дешаран</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коьрта</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программа</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дӀалацарна</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ФГОС</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НОО</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тӀедахкаршца</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догӀуш,</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курс  тӀехьажийна  йу</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Россин</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Федерацин</w:t>
      </w:r>
      <w:r w:rsidRPr="007D1C4D">
        <w:rPr>
          <w:rFonts w:ascii="Times New Roman" w:eastAsia="Times New Roman" w:hAnsi="Times New Roman" w:cs="Times New Roman"/>
          <w:spacing w:val="75"/>
          <w:w w:val="115"/>
          <w:sz w:val="26"/>
          <w:szCs w:val="26"/>
        </w:rPr>
        <w:t xml:space="preserve"> </w:t>
      </w:r>
      <w:r w:rsidRPr="007D1C4D">
        <w:rPr>
          <w:rFonts w:ascii="Times New Roman" w:eastAsia="Times New Roman" w:hAnsi="Times New Roman" w:cs="Times New Roman"/>
          <w:w w:val="115"/>
          <w:sz w:val="26"/>
          <w:szCs w:val="26"/>
        </w:rPr>
        <w:t>культурин</w:t>
      </w:r>
      <w:r w:rsidRPr="007D1C4D">
        <w:rPr>
          <w:rFonts w:ascii="Times New Roman" w:eastAsia="Times New Roman" w:hAnsi="Times New Roman" w:cs="Times New Roman"/>
          <w:spacing w:val="75"/>
          <w:w w:val="115"/>
          <w:sz w:val="26"/>
          <w:szCs w:val="26"/>
        </w:rPr>
        <w:t xml:space="preserve"> </w:t>
      </w:r>
      <w:r w:rsidRPr="007D1C4D">
        <w:rPr>
          <w:rFonts w:ascii="Times New Roman" w:eastAsia="Times New Roman" w:hAnsi="Times New Roman" w:cs="Times New Roman"/>
          <w:w w:val="115"/>
          <w:sz w:val="26"/>
          <w:szCs w:val="26"/>
        </w:rPr>
        <w:t>экъанехь</w:t>
      </w:r>
      <w:r w:rsidRPr="007D1C4D">
        <w:rPr>
          <w:rFonts w:ascii="Times New Roman" w:eastAsia="Times New Roman" w:hAnsi="Times New Roman" w:cs="Times New Roman"/>
          <w:spacing w:val="75"/>
          <w:w w:val="115"/>
          <w:sz w:val="26"/>
          <w:szCs w:val="26"/>
        </w:rPr>
        <w:t xml:space="preserve"> </w:t>
      </w:r>
      <w:r w:rsidRPr="007D1C4D">
        <w:rPr>
          <w:rFonts w:ascii="Times New Roman" w:eastAsia="Times New Roman" w:hAnsi="Times New Roman" w:cs="Times New Roman"/>
          <w:w w:val="115"/>
          <w:sz w:val="26"/>
          <w:szCs w:val="26"/>
        </w:rPr>
        <w:t>ненан</w:t>
      </w:r>
      <w:r w:rsidRPr="007D1C4D">
        <w:rPr>
          <w:rFonts w:ascii="Times New Roman" w:eastAsia="Times New Roman" w:hAnsi="Times New Roman" w:cs="Times New Roman"/>
          <w:spacing w:val="75"/>
          <w:w w:val="115"/>
          <w:sz w:val="26"/>
          <w:szCs w:val="26"/>
        </w:rPr>
        <w:t xml:space="preserve"> </w:t>
      </w:r>
      <w:r w:rsidRPr="007D1C4D">
        <w:rPr>
          <w:rFonts w:ascii="Times New Roman" w:eastAsia="Times New Roman" w:hAnsi="Times New Roman" w:cs="Times New Roman"/>
          <w:w w:val="115"/>
          <w:sz w:val="26"/>
          <w:szCs w:val="26"/>
        </w:rPr>
        <w:t>меттан</w:t>
      </w:r>
      <w:r w:rsidRPr="007D1C4D">
        <w:rPr>
          <w:rFonts w:ascii="Times New Roman" w:eastAsia="Times New Roman" w:hAnsi="Times New Roman" w:cs="Times New Roman"/>
          <w:spacing w:val="75"/>
          <w:w w:val="115"/>
          <w:sz w:val="26"/>
          <w:szCs w:val="26"/>
        </w:rPr>
        <w:t xml:space="preserve"> </w:t>
      </w:r>
      <w:r w:rsidRPr="007D1C4D">
        <w:rPr>
          <w:rFonts w:ascii="Times New Roman" w:eastAsia="Times New Roman" w:hAnsi="Times New Roman" w:cs="Times New Roman"/>
          <w:w w:val="115"/>
          <w:sz w:val="26"/>
          <w:szCs w:val="26"/>
        </w:rPr>
        <w:t>литературин</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меттиг</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а,</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роль</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а</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муьлха</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йу</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а,</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историко-культурин,</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оьздангаллин,</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эстетическин</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мехаллаш</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Ӏалашйарехь</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а,</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цхьана</w:t>
      </w:r>
      <w:r w:rsidRPr="007D1C4D">
        <w:rPr>
          <w:rFonts w:ascii="Times New Roman" w:eastAsia="Times New Roman" w:hAnsi="Times New Roman" w:cs="Times New Roman"/>
          <w:spacing w:val="75"/>
          <w:w w:val="115"/>
          <w:sz w:val="26"/>
          <w:szCs w:val="26"/>
        </w:rPr>
        <w:t xml:space="preserve"> </w:t>
      </w:r>
      <w:r w:rsidRPr="007D1C4D">
        <w:rPr>
          <w:rFonts w:ascii="Times New Roman" w:eastAsia="Times New Roman" w:hAnsi="Times New Roman" w:cs="Times New Roman"/>
          <w:w w:val="115"/>
          <w:sz w:val="26"/>
          <w:szCs w:val="26"/>
        </w:rPr>
        <w:t>тӀаьхьенера</w:t>
      </w:r>
      <w:r w:rsidRPr="007D1C4D">
        <w:rPr>
          <w:rFonts w:ascii="Times New Roman" w:eastAsia="Times New Roman" w:hAnsi="Times New Roman" w:cs="Times New Roman"/>
          <w:spacing w:val="75"/>
          <w:w w:val="115"/>
          <w:sz w:val="26"/>
          <w:szCs w:val="26"/>
        </w:rPr>
        <w:t xml:space="preserve"> </w:t>
      </w:r>
      <w:r w:rsidRPr="007D1C4D">
        <w:rPr>
          <w:rFonts w:ascii="Times New Roman" w:eastAsia="Times New Roman" w:hAnsi="Times New Roman" w:cs="Times New Roman"/>
          <w:w w:val="115"/>
          <w:sz w:val="26"/>
          <w:szCs w:val="26"/>
        </w:rPr>
        <w:t>вукху</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тӀаьхьене дӀакхачорехь а лоцучу декъах а кхеторна; Россин Федерацин</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субъектан</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культурин</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а,</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гӀиллакх-оьздангаллин</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а,</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эстетикин</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а</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йуьхь</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кхолларехь</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къоман</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фольклоро</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а,</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исбаьхьаллин</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литературо</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а  лоцучу</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декъах</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йуьхьанцара</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хьежам</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(хаарш)</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кхолларна</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а;</w:t>
      </w:r>
      <w:r w:rsidRPr="007D1C4D">
        <w:rPr>
          <w:rFonts w:ascii="Times New Roman" w:eastAsia="Times New Roman" w:hAnsi="Times New Roman" w:cs="Times New Roman"/>
          <w:spacing w:val="75"/>
          <w:w w:val="115"/>
          <w:sz w:val="26"/>
          <w:szCs w:val="26"/>
        </w:rPr>
        <w:t xml:space="preserve"> </w:t>
      </w:r>
      <w:r w:rsidRPr="007D1C4D">
        <w:rPr>
          <w:rFonts w:ascii="Times New Roman" w:eastAsia="Times New Roman" w:hAnsi="Times New Roman" w:cs="Times New Roman"/>
          <w:w w:val="115"/>
          <w:sz w:val="26"/>
          <w:szCs w:val="26"/>
        </w:rPr>
        <w:t>ненан</w:t>
      </w:r>
      <w:r w:rsidRPr="007D1C4D">
        <w:rPr>
          <w:rFonts w:ascii="Times New Roman" w:eastAsia="Times New Roman" w:hAnsi="Times New Roman" w:cs="Times New Roman"/>
          <w:spacing w:val="75"/>
          <w:w w:val="115"/>
          <w:sz w:val="26"/>
          <w:szCs w:val="26"/>
        </w:rPr>
        <w:t xml:space="preserve"> </w:t>
      </w:r>
      <w:r w:rsidRPr="007D1C4D">
        <w:rPr>
          <w:rFonts w:ascii="Times New Roman" w:eastAsia="Times New Roman" w:hAnsi="Times New Roman" w:cs="Times New Roman"/>
          <w:w w:val="115"/>
          <w:sz w:val="26"/>
          <w:szCs w:val="26"/>
        </w:rPr>
        <w:t>меттан</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литература</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къоман</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культурин</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дахаран</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довзаран</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цхьа</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коьрта</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дакъа</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а,</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къоман</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а,</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Россин</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а</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культурин</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хилам</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а,</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оьздангаллин</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мехаллаш  а,</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ламасташ</w:t>
      </w:r>
      <w:r w:rsidRPr="007D1C4D">
        <w:rPr>
          <w:rFonts w:ascii="Times New Roman" w:eastAsia="Times New Roman" w:hAnsi="Times New Roman" w:cs="Times New Roman"/>
          <w:spacing w:val="48"/>
          <w:w w:val="115"/>
          <w:sz w:val="26"/>
          <w:szCs w:val="26"/>
        </w:rPr>
        <w:t xml:space="preserve"> </w:t>
      </w:r>
      <w:r w:rsidRPr="007D1C4D">
        <w:rPr>
          <w:rFonts w:ascii="Times New Roman" w:eastAsia="Times New Roman" w:hAnsi="Times New Roman" w:cs="Times New Roman"/>
          <w:w w:val="115"/>
          <w:sz w:val="26"/>
          <w:szCs w:val="26"/>
        </w:rPr>
        <w:t>а</w:t>
      </w:r>
      <w:r w:rsidRPr="007D1C4D">
        <w:rPr>
          <w:rFonts w:ascii="Times New Roman" w:eastAsia="Times New Roman" w:hAnsi="Times New Roman" w:cs="Times New Roman"/>
          <w:spacing w:val="50"/>
          <w:w w:val="115"/>
          <w:sz w:val="26"/>
          <w:szCs w:val="26"/>
        </w:rPr>
        <w:t xml:space="preserve"> </w:t>
      </w:r>
      <w:r w:rsidRPr="007D1C4D">
        <w:rPr>
          <w:rFonts w:ascii="Times New Roman" w:eastAsia="Times New Roman" w:hAnsi="Times New Roman" w:cs="Times New Roman"/>
          <w:w w:val="115"/>
          <w:sz w:val="26"/>
          <w:szCs w:val="26"/>
        </w:rPr>
        <w:t>лардаран</w:t>
      </w:r>
      <w:r w:rsidRPr="007D1C4D">
        <w:rPr>
          <w:rFonts w:ascii="Times New Roman" w:eastAsia="Times New Roman" w:hAnsi="Times New Roman" w:cs="Times New Roman"/>
          <w:spacing w:val="51"/>
          <w:w w:val="115"/>
          <w:sz w:val="26"/>
          <w:szCs w:val="26"/>
        </w:rPr>
        <w:t xml:space="preserve"> </w:t>
      </w:r>
      <w:r w:rsidRPr="007D1C4D">
        <w:rPr>
          <w:rFonts w:ascii="Times New Roman" w:eastAsia="Times New Roman" w:hAnsi="Times New Roman" w:cs="Times New Roman"/>
          <w:w w:val="115"/>
          <w:sz w:val="26"/>
          <w:szCs w:val="26"/>
        </w:rPr>
        <w:t>гӀирс</w:t>
      </w:r>
      <w:r w:rsidRPr="007D1C4D">
        <w:rPr>
          <w:rFonts w:ascii="Times New Roman" w:eastAsia="Times New Roman" w:hAnsi="Times New Roman" w:cs="Times New Roman"/>
          <w:spacing w:val="47"/>
          <w:w w:val="115"/>
          <w:sz w:val="26"/>
          <w:szCs w:val="26"/>
        </w:rPr>
        <w:t xml:space="preserve"> </w:t>
      </w:r>
      <w:r w:rsidRPr="007D1C4D">
        <w:rPr>
          <w:rFonts w:ascii="Times New Roman" w:eastAsia="Times New Roman" w:hAnsi="Times New Roman" w:cs="Times New Roman"/>
          <w:w w:val="115"/>
          <w:sz w:val="26"/>
          <w:szCs w:val="26"/>
        </w:rPr>
        <w:t>а,</w:t>
      </w:r>
      <w:r w:rsidRPr="007D1C4D">
        <w:rPr>
          <w:rFonts w:ascii="Times New Roman" w:eastAsia="Times New Roman" w:hAnsi="Times New Roman" w:cs="Times New Roman"/>
          <w:spacing w:val="49"/>
          <w:w w:val="115"/>
          <w:sz w:val="26"/>
          <w:szCs w:val="26"/>
        </w:rPr>
        <w:t xml:space="preserve"> </w:t>
      </w:r>
      <w:r w:rsidRPr="007D1C4D">
        <w:rPr>
          <w:rFonts w:ascii="Times New Roman" w:eastAsia="Times New Roman" w:hAnsi="Times New Roman" w:cs="Times New Roman"/>
          <w:w w:val="115"/>
          <w:sz w:val="26"/>
          <w:szCs w:val="26"/>
        </w:rPr>
        <w:t>дуьнене</w:t>
      </w:r>
      <w:r w:rsidRPr="007D1C4D">
        <w:rPr>
          <w:rFonts w:ascii="Times New Roman" w:eastAsia="Times New Roman" w:hAnsi="Times New Roman" w:cs="Times New Roman"/>
          <w:spacing w:val="57"/>
          <w:w w:val="115"/>
          <w:sz w:val="26"/>
          <w:szCs w:val="26"/>
        </w:rPr>
        <w:t xml:space="preserve"> </w:t>
      </w:r>
      <w:r w:rsidRPr="007D1C4D">
        <w:rPr>
          <w:rFonts w:ascii="Times New Roman" w:eastAsia="Times New Roman" w:hAnsi="Times New Roman" w:cs="Times New Roman"/>
          <w:w w:val="115"/>
          <w:sz w:val="26"/>
          <w:szCs w:val="26"/>
        </w:rPr>
        <w:t>а,</w:t>
      </w:r>
      <w:r w:rsidRPr="007D1C4D">
        <w:rPr>
          <w:rFonts w:ascii="Times New Roman" w:eastAsia="Times New Roman" w:hAnsi="Times New Roman" w:cs="Times New Roman"/>
          <w:spacing w:val="47"/>
          <w:w w:val="115"/>
          <w:sz w:val="26"/>
          <w:szCs w:val="26"/>
        </w:rPr>
        <w:t xml:space="preserve"> </w:t>
      </w:r>
      <w:r w:rsidRPr="007D1C4D">
        <w:rPr>
          <w:rFonts w:ascii="Times New Roman" w:eastAsia="Times New Roman" w:hAnsi="Times New Roman" w:cs="Times New Roman"/>
          <w:w w:val="115"/>
          <w:sz w:val="26"/>
          <w:szCs w:val="26"/>
        </w:rPr>
        <w:t>къоман</w:t>
      </w:r>
      <w:r w:rsidRPr="007D1C4D">
        <w:rPr>
          <w:rFonts w:ascii="Times New Roman" w:eastAsia="Times New Roman" w:hAnsi="Times New Roman" w:cs="Times New Roman"/>
          <w:spacing w:val="48"/>
          <w:w w:val="115"/>
          <w:sz w:val="26"/>
          <w:szCs w:val="26"/>
        </w:rPr>
        <w:t xml:space="preserve"> </w:t>
      </w:r>
      <w:r w:rsidRPr="007D1C4D">
        <w:rPr>
          <w:rFonts w:ascii="Times New Roman" w:eastAsia="Times New Roman" w:hAnsi="Times New Roman" w:cs="Times New Roman"/>
          <w:w w:val="115"/>
          <w:sz w:val="26"/>
          <w:szCs w:val="26"/>
        </w:rPr>
        <w:t>историга</w:t>
      </w:r>
      <w:r w:rsidRPr="007D1C4D">
        <w:rPr>
          <w:rFonts w:ascii="Times New Roman" w:eastAsia="Times New Roman" w:hAnsi="Times New Roman" w:cs="Times New Roman"/>
          <w:spacing w:val="47"/>
          <w:w w:val="115"/>
          <w:sz w:val="26"/>
          <w:szCs w:val="26"/>
        </w:rPr>
        <w:t xml:space="preserve"> </w:t>
      </w:r>
      <w:r w:rsidRPr="007D1C4D">
        <w:rPr>
          <w:rFonts w:ascii="Times New Roman" w:eastAsia="Times New Roman" w:hAnsi="Times New Roman" w:cs="Times New Roman"/>
          <w:w w:val="115"/>
          <w:sz w:val="26"/>
          <w:szCs w:val="26"/>
        </w:rPr>
        <w:t>а,</w:t>
      </w:r>
      <w:r w:rsidRPr="007D1C4D">
        <w:rPr>
          <w:rFonts w:ascii="Times New Roman" w:eastAsia="Times New Roman" w:hAnsi="Times New Roman" w:cs="Times New Roman"/>
          <w:spacing w:val="47"/>
          <w:w w:val="115"/>
          <w:sz w:val="26"/>
          <w:szCs w:val="26"/>
        </w:rPr>
        <w:t xml:space="preserve"> </w:t>
      </w:r>
      <w:r w:rsidRPr="007D1C4D">
        <w:rPr>
          <w:rFonts w:ascii="Times New Roman" w:eastAsia="Times New Roman" w:hAnsi="Times New Roman" w:cs="Times New Roman"/>
          <w:w w:val="115"/>
          <w:sz w:val="26"/>
          <w:szCs w:val="26"/>
        </w:rPr>
        <w:t>культурига</w:t>
      </w:r>
      <w:r w:rsidRPr="007D1C4D">
        <w:rPr>
          <w:rFonts w:ascii="Times New Roman" w:eastAsia="Times New Roman" w:hAnsi="Times New Roman" w:cs="Times New Roman"/>
          <w:spacing w:val="-72"/>
          <w:w w:val="115"/>
          <w:sz w:val="26"/>
          <w:szCs w:val="26"/>
        </w:rPr>
        <w:t xml:space="preserve"> </w:t>
      </w:r>
      <w:r w:rsidRPr="007D1C4D">
        <w:rPr>
          <w:rFonts w:ascii="Times New Roman" w:eastAsia="Times New Roman" w:hAnsi="Times New Roman" w:cs="Times New Roman"/>
          <w:w w:val="115"/>
          <w:sz w:val="26"/>
          <w:szCs w:val="26"/>
        </w:rPr>
        <w:t>а хьежам а хиларх кхетам кхолларна а, ненан маттахь йешаран лехамаш</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хиларна</w:t>
      </w:r>
      <w:r w:rsidRPr="007D1C4D">
        <w:rPr>
          <w:rFonts w:ascii="Times New Roman" w:eastAsia="Times New Roman" w:hAnsi="Times New Roman" w:cs="Times New Roman"/>
          <w:spacing w:val="6"/>
          <w:w w:val="115"/>
          <w:sz w:val="26"/>
          <w:szCs w:val="26"/>
        </w:rPr>
        <w:t xml:space="preserve"> </w:t>
      </w:r>
      <w:r w:rsidRPr="007D1C4D">
        <w:rPr>
          <w:rFonts w:ascii="Times New Roman" w:eastAsia="Times New Roman" w:hAnsi="Times New Roman" w:cs="Times New Roman"/>
          <w:w w:val="115"/>
          <w:sz w:val="26"/>
          <w:szCs w:val="26"/>
        </w:rPr>
        <w:t>а.</w:t>
      </w:r>
    </w:p>
    <w:p w:rsidR="007D1C4D" w:rsidRPr="007D1C4D" w:rsidRDefault="007D1C4D" w:rsidP="007D1C4D">
      <w:pPr>
        <w:widowControl w:val="0"/>
        <w:autoSpaceDE w:val="0"/>
        <w:autoSpaceDN w:val="0"/>
        <w:spacing w:after="0" w:line="240" w:lineRule="auto"/>
        <w:rPr>
          <w:rFonts w:ascii="Times New Roman" w:eastAsia="Times New Roman" w:hAnsi="Times New Roman" w:cs="Times New Roman"/>
          <w:sz w:val="26"/>
          <w:szCs w:val="26"/>
        </w:rPr>
      </w:pPr>
    </w:p>
    <w:p w:rsidR="007D1C4D" w:rsidRPr="007D1C4D" w:rsidRDefault="007D1C4D" w:rsidP="007D1C4D">
      <w:pPr>
        <w:widowControl w:val="0"/>
        <w:autoSpaceDE w:val="0"/>
        <w:autoSpaceDN w:val="0"/>
        <w:spacing w:after="0" w:line="240" w:lineRule="auto"/>
        <w:ind w:left="338" w:right="235" w:firstLine="667"/>
        <w:jc w:val="both"/>
        <w:rPr>
          <w:rFonts w:ascii="Times New Roman" w:eastAsia="Times New Roman" w:hAnsi="Times New Roman" w:cs="Times New Roman"/>
          <w:sz w:val="26"/>
          <w:szCs w:val="26"/>
        </w:rPr>
      </w:pPr>
      <w:r w:rsidRPr="007D1C4D">
        <w:rPr>
          <w:rFonts w:ascii="Times New Roman" w:eastAsia="Times New Roman" w:hAnsi="Times New Roman" w:cs="Times New Roman"/>
          <w:w w:val="120"/>
          <w:sz w:val="26"/>
          <w:szCs w:val="26"/>
        </w:rPr>
        <w:t>«Ненан</w:t>
      </w:r>
      <w:r w:rsidRPr="007D1C4D">
        <w:rPr>
          <w:rFonts w:ascii="Times New Roman" w:eastAsia="Times New Roman" w:hAnsi="Times New Roman" w:cs="Times New Roman"/>
          <w:spacing w:val="1"/>
          <w:w w:val="120"/>
          <w:sz w:val="26"/>
          <w:szCs w:val="26"/>
        </w:rPr>
        <w:t xml:space="preserve"> </w:t>
      </w:r>
      <w:r w:rsidRPr="007D1C4D">
        <w:rPr>
          <w:rFonts w:ascii="Times New Roman" w:eastAsia="Times New Roman" w:hAnsi="Times New Roman" w:cs="Times New Roman"/>
          <w:w w:val="120"/>
          <w:sz w:val="26"/>
          <w:szCs w:val="26"/>
        </w:rPr>
        <w:t>(нохчийн)</w:t>
      </w:r>
      <w:r w:rsidRPr="007D1C4D">
        <w:rPr>
          <w:rFonts w:ascii="Times New Roman" w:eastAsia="Times New Roman" w:hAnsi="Times New Roman" w:cs="Times New Roman"/>
          <w:spacing w:val="1"/>
          <w:w w:val="120"/>
          <w:sz w:val="26"/>
          <w:szCs w:val="26"/>
        </w:rPr>
        <w:t xml:space="preserve"> </w:t>
      </w:r>
      <w:r w:rsidRPr="007D1C4D">
        <w:rPr>
          <w:rFonts w:ascii="Times New Roman" w:eastAsia="Times New Roman" w:hAnsi="Times New Roman" w:cs="Times New Roman"/>
          <w:w w:val="120"/>
          <w:sz w:val="26"/>
          <w:szCs w:val="26"/>
        </w:rPr>
        <w:t>маттахь</w:t>
      </w:r>
      <w:r w:rsidRPr="007D1C4D">
        <w:rPr>
          <w:rFonts w:ascii="Times New Roman" w:eastAsia="Times New Roman" w:hAnsi="Times New Roman" w:cs="Times New Roman"/>
          <w:spacing w:val="1"/>
          <w:w w:val="120"/>
          <w:sz w:val="26"/>
          <w:szCs w:val="26"/>
        </w:rPr>
        <w:t xml:space="preserve"> </w:t>
      </w:r>
      <w:r w:rsidRPr="007D1C4D">
        <w:rPr>
          <w:rFonts w:ascii="Times New Roman" w:eastAsia="Times New Roman" w:hAnsi="Times New Roman" w:cs="Times New Roman"/>
          <w:w w:val="120"/>
          <w:sz w:val="26"/>
          <w:szCs w:val="26"/>
        </w:rPr>
        <w:t>литературин</w:t>
      </w:r>
      <w:r w:rsidRPr="007D1C4D">
        <w:rPr>
          <w:rFonts w:ascii="Times New Roman" w:eastAsia="Times New Roman" w:hAnsi="Times New Roman" w:cs="Times New Roman"/>
          <w:spacing w:val="1"/>
          <w:w w:val="120"/>
          <w:sz w:val="26"/>
          <w:szCs w:val="26"/>
        </w:rPr>
        <w:t xml:space="preserve"> </w:t>
      </w:r>
      <w:r w:rsidRPr="007D1C4D">
        <w:rPr>
          <w:rFonts w:ascii="Times New Roman" w:eastAsia="Times New Roman" w:hAnsi="Times New Roman" w:cs="Times New Roman"/>
          <w:w w:val="120"/>
          <w:sz w:val="26"/>
          <w:szCs w:val="26"/>
        </w:rPr>
        <w:t>йешар»</w:t>
      </w:r>
      <w:r w:rsidRPr="007D1C4D">
        <w:rPr>
          <w:rFonts w:ascii="Times New Roman" w:eastAsia="Times New Roman" w:hAnsi="Times New Roman" w:cs="Times New Roman"/>
          <w:spacing w:val="1"/>
          <w:w w:val="120"/>
          <w:sz w:val="26"/>
          <w:szCs w:val="26"/>
        </w:rPr>
        <w:t xml:space="preserve"> </w:t>
      </w:r>
      <w:r w:rsidRPr="007D1C4D">
        <w:rPr>
          <w:rFonts w:ascii="Times New Roman" w:eastAsia="Times New Roman" w:hAnsi="Times New Roman" w:cs="Times New Roman"/>
          <w:w w:val="120"/>
          <w:sz w:val="26"/>
          <w:szCs w:val="26"/>
        </w:rPr>
        <w:t>курсан</w:t>
      </w:r>
      <w:r w:rsidRPr="007D1C4D">
        <w:rPr>
          <w:rFonts w:ascii="Times New Roman" w:eastAsia="Times New Roman" w:hAnsi="Times New Roman" w:cs="Times New Roman"/>
          <w:spacing w:val="1"/>
          <w:w w:val="120"/>
          <w:sz w:val="26"/>
          <w:szCs w:val="26"/>
        </w:rPr>
        <w:t xml:space="preserve"> </w:t>
      </w:r>
      <w:r w:rsidRPr="007D1C4D">
        <w:rPr>
          <w:rFonts w:ascii="Times New Roman" w:eastAsia="Times New Roman" w:hAnsi="Times New Roman" w:cs="Times New Roman"/>
          <w:w w:val="120"/>
          <w:sz w:val="26"/>
          <w:szCs w:val="26"/>
        </w:rPr>
        <w:t>бухе</w:t>
      </w:r>
      <w:r w:rsidRPr="007D1C4D">
        <w:rPr>
          <w:rFonts w:ascii="Times New Roman" w:eastAsia="Times New Roman" w:hAnsi="Times New Roman" w:cs="Times New Roman"/>
          <w:spacing w:val="1"/>
          <w:w w:val="120"/>
          <w:sz w:val="26"/>
          <w:szCs w:val="26"/>
        </w:rPr>
        <w:t xml:space="preserve"> </w:t>
      </w:r>
      <w:r w:rsidRPr="007D1C4D">
        <w:rPr>
          <w:rFonts w:ascii="Times New Roman" w:eastAsia="Times New Roman" w:hAnsi="Times New Roman" w:cs="Times New Roman"/>
          <w:w w:val="120"/>
          <w:sz w:val="26"/>
          <w:szCs w:val="26"/>
        </w:rPr>
        <w:t>йиллина нохчийн литературо чулоцург къоман культурин ламастийн</w:t>
      </w:r>
      <w:r w:rsidRPr="007D1C4D">
        <w:rPr>
          <w:rFonts w:ascii="Times New Roman" w:eastAsia="Times New Roman" w:hAnsi="Times New Roman" w:cs="Times New Roman"/>
          <w:spacing w:val="1"/>
          <w:w w:val="120"/>
          <w:sz w:val="26"/>
          <w:szCs w:val="26"/>
        </w:rPr>
        <w:t xml:space="preserve"> </w:t>
      </w:r>
      <w:r w:rsidRPr="007D1C4D">
        <w:rPr>
          <w:rFonts w:ascii="Times New Roman" w:eastAsia="Times New Roman" w:hAnsi="Times New Roman" w:cs="Times New Roman"/>
          <w:w w:val="120"/>
          <w:sz w:val="26"/>
          <w:szCs w:val="26"/>
        </w:rPr>
        <w:t>мехаллийн</w:t>
      </w:r>
      <w:r w:rsidRPr="007D1C4D">
        <w:rPr>
          <w:rFonts w:ascii="Times New Roman" w:eastAsia="Times New Roman" w:hAnsi="Times New Roman" w:cs="Times New Roman"/>
          <w:spacing w:val="1"/>
          <w:w w:val="120"/>
          <w:sz w:val="26"/>
          <w:szCs w:val="26"/>
        </w:rPr>
        <w:t xml:space="preserve"> </w:t>
      </w:r>
      <w:r w:rsidRPr="007D1C4D">
        <w:rPr>
          <w:rFonts w:ascii="Times New Roman" w:eastAsia="Times New Roman" w:hAnsi="Times New Roman" w:cs="Times New Roman"/>
          <w:w w:val="120"/>
          <w:sz w:val="26"/>
          <w:szCs w:val="26"/>
        </w:rPr>
        <w:t>кодийн</w:t>
      </w:r>
      <w:r w:rsidRPr="007D1C4D">
        <w:rPr>
          <w:rFonts w:ascii="Times New Roman" w:eastAsia="Times New Roman" w:hAnsi="Times New Roman" w:cs="Times New Roman"/>
          <w:spacing w:val="1"/>
          <w:w w:val="120"/>
          <w:sz w:val="26"/>
          <w:szCs w:val="26"/>
        </w:rPr>
        <w:t xml:space="preserve"> </w:t>
      </w:r>
      <w:r w:rsidRPr="007D1C4D">
        <w:rPr>
          <w:rFonts w:ascii="Times New Roman" w:eastAsia="Times New Roman" w:hAnsi="Times New Roman" w:cs="Times New Roman"/>
          <w:w w:val="120"/>
          <w:sz w:val="26"/>
          <w:szCs w:val="26"/>
        </w:rPr>
        <w:t>система</w:t>
      </w:r>
      <w:r w:rsidRPr="007D1C4D">
        <w:rPr>
          <w:rFonts w:ascii="Times New Roman" w:eastAsia="Times New Roman" w:hAnsi="Times New Roman" w:cs="Times New Roman"/>
          <w:spacing w:val="1"/>
          <w:w w:val="120"/>
          <w:sz w:val="26"/>
          <w:szCs w:val="26"/>
        </w:rPr>
        <w:t xml:space="preserve"> </w:t>
      </w:r>
      <w:r w:rsidRPr="007D1C4D">
        <w:rPr>
          <w:rFonts w:ascii="Times New Roman" w:eastAsia="Times New Roman" w:hAnsi="Times New Roman" w:cs="Times New Roman"/>
          <w:w w:val="120"/>
          <w:sz w:val="26"/>
          <w:szCs w:val="26"/>
        </w:rPr>
        <w:t>йу</w:t>
      </w:r>
      <w:r w:rsidRPr="007D1C4D">
        <w:rPr>
          <w:rFonts w:ascii="Times New Roman" w:eastAsia="Times New Roman" w:hAnsi="Times New Roman" w:cs="Times New Roman"/>
          <w:spacing w:val="1"/>
          <w:w w:val="120"/>
          <w:sz w:val="26"/>
          <w:szCs w:val="26"/>
        </w:rPr>
        <w:t xml:space="preserve"> </w:t>
      </w:r>
      <w:r w:rsidRPr="007D1C4D">
        <w:rPr>
          <w:rFonts w:ascii="Times New Roman" w:eastAsia="Times New Roman" w:hAnsi="Times New Roman" w:cs="Times New Roman"/>
          <w:w w:val="120"/>
          <w:sz w:val="26"/>
          <w:szCs w:val="26"/>
        </w:rPr>
        <w:t>боху</w:t>
      </w:r>
      <w:r w:rsidRPr="007D1C4D">
        <w:rPr>
          <w:rFonts w:ascii="Times New Roman" w:eastAsia="Times New Roman" w:hAnsi="Times New Roman" w:cs="Times New Roman"/>
          <w:spacing w:val="1"/>
          <w:w w:val="120"/>
          <w:sz w:val="26"/>
          <w:szCs w:val="26"/>
        </w:rPr>
        <w:t xml:space="preserve"> </w:t>
      </w:r>
      <w:r w:rsidRPr="007D1C4D">
        <w:rPr>
          <w:rFonts w:ascii="Times New Roman" w:eastAsia="Times New Roman" w:hAnsi="Times New Roman" w:cs="Times New Roman"/>
          <w:w w:val="120"/>
          <w:sz w:val="26"/>
          <w:szCs w:val="26"/>
        </w:rPr>
        <w:t>ойла</w:t>
      </w:r>
      <w:r w:rsidRPr="007D1C4D">
        <w:rPr>
          <w:rFonts w:ascii="Times New Roman" w:eastAsia="Times New Roman" w:hAnsi="Times New Roman" w:cs="Times New Roman"/>
          <w:spacing w:val="1"/>
          <w:w w:val="120"/>
          <w:sz w:val="26"/>
          <w:szCs w:val="26"/>
        </w:rPr>
        <w:t xml:space="preserve"> </w:t>
      </w:r>
      <w:r w:rsidRPr="007D1C4D">
        <w:rPr>
          <w:rFonts w:ascii="Times New Roman" w:eastAsia="Times New Roman" w:hAnsi="Times New Roman" w:cs="Times New Roman"/>
          <w:w w:val="120"/>
          <w:sz w:val="26"/>
          <w:szCs w:val="26"/>
        </w:rPr>
        <w:t>йу.</w:t>
      </w:r>
      <w:r w:rsidRPr="007D1C4D">
        <w:rPr>
          <w:rFonts w:ascii="Times New Roman" w:eastAsia="Times New Roman" w:hAnsi="Times New Roman" w:cs="Times New Roman"/>
          <w:spacing w:val="1"/>
          <w:w w:val="120"/>
          <w:sz w:val="26"/>
          <w:szCs w:val="26"/>
        </w:rPr>
        <w:t xml:space="preserve"> </w:t>
      </w:r>
      <w:r w:rsidRPr="007D1C4D">
        <w:rPr>
          <w:rFonts w:ascii="Times New Roman" w:eastAsia="Times New Roman" w:hAnsi="Times New Roman" w:cs="Times New Roman"/>
          <w:w w:val="120"/>
          <w:sz w:val="26"/>
          <w:szCs w:val="26"/>
        </w:rPr>
        <w:t>Нохчийн  къоман</w:t>
      </w:r>
      <w:r w:rsidRPr="007D1C4D">
        <w:rPr>
          <w:rFonts w:ascii="Times New Roman" w:eastAsia="Times New Roman" w:hAnsi="Times New Roman" w:cs="Times New Roman"/>
          <w:spacing w:val="1"/>
          <w:w w:val="120"/>
          <w:sz w:val="26"/>
          <w:szCs w:val="26"/>
        </w:rPr>
        <w:t xml:space="preserve"> </w:t>
      </w:r>
      <w:r w:rsidRPr="007D1C4D">
        <w:rPr>
          <w:rFonts w:ascii="Times New Roman" w:eastAsia="Times New Roman" w:hAnsi="Times New Roman" w:cs="Times New Roman"/>
          <w:w w:val="120"/>
          <w:sz w:val="26"/>
          <w:szCs w:val="26"/>
        </w:rPr>
        <w:t>культурин</w:t>
      </w:r>
      <w:r w:rsidRPr="007D1C4D">
        <w:rPr>
          <w:rFonts w:ascii="Times New Roman" w:eastAsia="Times New Roman" w:hAnsi="Times New Roman" w:cs="Times New Roman"/>
          <w:spacing w:val="1"/>
          <w:w w:val="120"/>
          <w:sz w:val="26"/>
          <w:szCs w:val="26"/>
        </w:rPr>
        <w:t xml:space="preserve"> </w:t>
      </w:r>
      <w:r w:rsidRPr="007D1C4D">
        <w:rPr>
          <w:rFonts w:ascii="Times New Roman" w:eastAsia="Times New Roman" w:hAnsi="Times New Roman" w:cs="Times New Roman"/>
          <w:w w:val="120"/>
          <w:sz w:val="26"/>
          <w:szCs w:val="26"/>
        </w:rPr>
        <w:t>ламасташ</w:t>
      </w:r>
      <w:r w:rsidRPr="007D1C4D">
        <w:rPr>
          <w:rFonts w:ascii="Times New Roman" w:eastAsia="Times New Roman" w:hAnsi="Times New Roman" w:cs="Times New Roman"/>
          <w:spacing w:val="1"/>
          <w:w w:val="120"/>
          <w:sz w:val="26"/>
          <w:szCs w:val="26"/>
        </w:rPr>
        <w:t xml:space="preserve"> </w:t>
      </w:r>
      <w:r w:rsidRPr="007D1C4D">
        <w:rPr>
          <w:rFonts w:ascii="Times New Roman" w:eastAsia="Times New Roman" w:hAnsi="Times New Roman" w:cs="Times New Roman"/>
          <w:w w:val="120"/>
          <w:sz w:val="26"/>
          <w:szCs w:val="26"/>
        </w:rPr>
        <w:t>Ӏалашдаран</w:t>
      </w:r>
      <w:r w:rsidRPr="007D1C4D">
        <w:rPr>
          <w:rFonts w:ascii="Times New Roman" w:eastAsia="Times New Roman" w:hAnsi="Times New Roman" w:cs="Times New Roman"/>
          <w:spacing w:val="1"/>
          <w:w w:val="120"/>
          <w:sz w:val="26"/>
          <w:szCs w:val="26"/>
        </w:rPr>
        <w:t xml:space="preserve"> </w:t>
      </w:r>
      <w:r w:rsidRPr="007D1C4D">
        <w:rPr>
          <w:rFonts w:ascii="Times New Roman" w:eastAsia="Times New Roman" w:hAnsi="Times New Roman" w:cs="Times New Roman"/>
          <w:w w:val="120"/>
          <w:sz w:val="26"/>
          <w:szCs w:val="26"/>
        </w:rPr>
        <w:t>гӀирс</w:t>
      </w:r>
      <w:r w:rsidRPr="007D1C4D">
        <w:rPr>
          <w:rFonts w:ascii="Times New Roman" w:eastAsia="Times New Roman" w:hAnsi="Times New Roman" w:cs="Times New Roman"/>
          <w:spacing w:val="1"/>
          <w:w w:val="120"/>
          <w:sz w:val="26"/>
          <w:szCs w:val="26"/>
        </w:rPr>
        <w:t xml:space="preserve"> </w:t>
      </w:r>
      <w:r w:rsidRPr="007D1C4D">
        <w:rPr>
          <w:rFonts w:ascii="Times New Roman" w:eastAsia="Times New Roman" w:hAnsi="Times New Roman" w:cs="Times New Roman"/>
          <w:w w:val="120"/>
          <w:sz w:val="26"/>
          <w:szCs w:val="26"/>
        </w:rPr>
        <w:t>хилла</w:t>
      </w:r>
      <w:r w:rsidRPr="007D1C4D">
        <w:rPr>
          <w:rFonts w:ascii="Times New Roman" w:eastAsia="Times New Roman" w:hAnsi="Times New Roman" w:cs="Times New Roman"/>
          <w:spacing w:val="1"/>
          <w:w w:val="120"/>
          <w:sz w:val="26"/>
          <w:szCs w:val="26"/>
        </w:rPr>
        <w:t xml:space="preserve"> </w:t>
      </w:r>
      <w:r w:rsidRPr="007D1C4D">
        <w:rPr>
          <w:rFonts w:ascii="Times New Roman" w:eastAsia="Times New Roman" w:hAnsi="Times New Roman" w:cs="Times New Roman"/>
          <w:w w:val="120"/>
          <w:sz w:val="26"/>
          <w:szCs w:val="26"/>
        </w:rPr>
        <w:t>ца</w:t>
      </w:r>
      <w:r w:rsidRPr="007D1C4D">
        <w:rPr>
          <w:rFonts w:ascii="Times New Roman" w:eastAsia="Times New Roman" w:hAnsi="Times New Roman" w:cs="Times New Roman"/>
          <w:spacing w:val="1"/>
          <w:w w:val="120"/>
          <w:sz w:val="26"/>
          <w:szCs w:val="26"/>
        </w:rPr>
        <w:t xml:space="preserve"> </w:t>
      </w:r>
      <w:r w:rsidRPr="007D1C4D">
        <w:rPr>
          <w:rFonts w:ascii="Times New Roman" w:eastAsia="Times New Roman" w:hAnsi="Times New Roman" w:cs="Times New Roman"/>
          <w:w w:val="120"/>
          <w:sz w:val="26"/>
          <w:szCs w:val="26"/>
        </w:rPr>
        <w:t>Ӏаш,</w:t>
      </w:r>
      <w:r w:rsidRPr="007D1C4D">
        <w:rPr>
          <w:rFonts w:ascii="Times New Roman" w:eastAsia="Times New Roman" w:hAnsi="Times New Roman" w:cs="Times New Roman"/>
          <w:spacing w:val="1"/>
          <w:w w:val="120"/>
          <w:sz w:val="26"/>
          <w:szCs w:val="26"/>
        </w:rPr>
        <w:t xml:space="preserve"> </w:t>
      </w:r>
      <w:r w:rsidRPr="007D1C4D">
        <w:rPr>
          <w:rFonts w:ascii="Times New Roman" w:eastAsia="Times New Roman" w:hAnsi="Times New Roman" w:cs="Times New Roman"/>
          <w:w w:val="120"/>
          <w:sz w:val="26"/>
          <w:szCs w:val="26"/>
        </w:rPr>
        <w:t>нохчийн</w:t>
      </w:r>
      <w:r w:rsidRPr="007D1C4D">
        <w:rPr>
          <w:rFonts w:ascii="Times New Roman" w:eastAsia="Times New Roman" w:hAnsi="Times New Roman" w:cs="Times New Roman"/>
          <w:spacing w:val="1"/>
          <w:w w:val="120"/>
          <w:sz w:val="26"/>
          <w:szCs w:val="26"/>
        </w:rPr>
        <w:t xml:space="preserve"> </w:t>
      </w:r>
      <w:r w:rsidRPr="007D1C4D">
        <w:rPr>
          <w:rFonts w:ascii="Times New Roman" w:eastAsia="Times New Roman" w:hAnsi="Times New Roman" w:cs="Times New Roman"/>
          <w:w w:val="120"/>
          <w:sz w:val="26"/>
          <w:szCs w:val="26"/>
        </w:rPr>
        <w:t>литература</w:t>
      </w:r>
      <w:r w:rsidRPr="007D1C4D">
        <w:rPr>
          <w:rFonts w:ascii="Times New Roman" w:eastAsia="Times New Roman" w:hAnsi="Times New Roman" w:cs="Times New Roman"/>
          <w:spacing w:val="1"/>
          <w:w w:val="120"/>
          <w:sz w:val="26"/>
          <w:szCs w:val="26"/>
        </w:rPr>
        <w:t xml:space="preserve"> </w:t>
      </w:r>
      <w:r w:rsidRPr="007D1C4D">
        <w:rPr>
          <w:rFonts w:ascii="Times New Roman" w:eastAsia="Times New Roman" w:hAnsi="Times New Roman" w:cs="Times New Roman"/>
          <w:w w:val="120"/>
          <w:sz w:val="26"/>
          <w:szCs w:val="26"/>
        </w:rPr>
        <w:t>зӀе</w:t>
      </w:r>
      <w:r w:rsidRPr="007D1C4D">
        <w:rPr>
          <w:rFonts w:ascii="Times New Roman" w:eastAsia="Times New Roman" w:hAnsi="Times New Roman" w:cs="Times New Roman"/>
          <w:spacing w:val="1"/>
          <w:w w:val="120"/>
          <w:sz w:val="26"/>
          <w:szCs w:val="26"/>
        </w:rPr>
        <w:t xml:space="preserve"> </w:t>
      </w:r>
      <w:r w:rsidRPr="007D1C4D">
        <w:rPr>
          <w:rFonts w:ascii="Times New Roman" w:eastAsia="Times New Roman" w:hAnsi="Times New Roman" w:cs="Times New Roman"/>
          <w:w w:val="120"/>
          <w:sz w:val="26"/>
          <w:szCs w:val="26"/>
        </w:rPr>
        <w:t>йу</w:t>
      </w:r>
      <w:r w:rsidRPr="007D1C4D">
        <w:rPr>
          <w:rFonts w:ascii="Times New Roman" w:eastAsia="Times New Roman" w:hAnsi="Times New Roman" w:cs="Times New Roman"/>
          <w:spacing w:val="1"/>
          <w:w w:val="120"/>
          <w:sz w:val="26"/>
          <w:szCs w:val="26"/>
        </w:rPr>
        <w:t xml:space="preserve"> </w:t>
      </w:r>
      <w:r w:rsidRPr="007D1C4D">
        <w:rPr>
          <w:rFonts w:ascii="Times New Roman" w:eastAsia="Times New Roman" w:hAnsi="Times New Roman" w:cs="Times New Roman"/>
          <w:w w:val="120"/>
          <w:sz w:val="26"/>
          <w:szCs w:val="26"/>
        </w:rPr>
        <w:t>къоман</w:t>
      </w:r>
      <w:r w:rsidRPr="007D1C4D">
        <w:rPr>
          <w:rFonts w:ascii="Times New Roman" w:eastAsia="Times New Roman" w:hAnsi="Times New Roman" w:cs="Times New Roman"/>
          <w:spacing w:val="1"/>
          <w:w w:val="120"/>
          <w:sz w:val="26"/>
          <w:szCs w:val="26"/>
        </w:rPr>
        <w:t xml:space="preserve"> </w:t>
      </w:r>
      <w:r w:rsidRPr="007D1C4D">
        <w:rPr>
          <w:rFonts w:ascii="Times New Roman" w:eastAsia="Times New Roman" w:hAnsi="Times New Roman" w:cs="Times New Roman"/>
          <w:w w:val="120"/>
          <w:sz w:val="26"/>
          <w:szCs w:val="26"/>
        </w:rPr>
        <w:t>дӀадаьлларг,</w:t>
      </w:r>
      <w:r w:rsidRPr="007D1C4D">
        <w:rPr>
          <w:rFonts w:ascii="Times New Roman" w:eastAsia="Times New Roman" w:hAnsi="Times New Roman" w:cs="Times New Roman"/>
          <w:spacing w:val="1"/>
          <w:w w:val="120"/>
          <w:sz w:val="26"/>
          <w:szCs w:val="26"/>
        </w:rPr>
        <w:t xml:space="preserve"> </w:t>
      </w:r>
      <w:r w:rsidRPr="007D1C4D">
        <w:rPr>
          <w:rFonts w:ascii="Times New Roman" w:eastAsia="Times New Roman" w:hAnsi="Times New Roman" w:cs="Times New Roman"/>
          <w:w w:val="120"/>
          <w:sz w:val="26"/>
          <w:szCs w:val="26"/>
        </w:rPr>
        <w:t>карарниг,</w:t>
      </w:r>
      <w:r w:rsidRPr="007D1C4D">
        <w:rPr>
          <w:rFonts w:ascii="Times New Roman" w:eastAsia="Times New Roman" w:hAnsi="Times New Roman" w:cs="Times New Roman"/>
          <w:spacing w:val="1"/>
          <w:w w:val="120"/>
          <w:sz w:val="26"/>
          <w:szCs w:val="26"/>
        </w:rPr>
        <w:t xml:space="preserve"> </w:t>
      </w:r>
      <w:r w:rsidRPr="007D1C4D">
        <w:rPr>
          <w:rFonts w:ascii="Times New Roman" w:eastAsia="Times New Roman" w:hAnsi="Times New Roman" w:cs="Times New Roman"/>
          <w:w w:val="120"/>
          <w:sz w:val="26"/>
          <w:szCs w:val="26"/>
        </w:rPr>
        <w:t>хиндерг</w:t>
      </w:r>
      <w:r w:rsidRPr="007D1C4D">
        <w:rPr>
          <w:rFonts w:ascii="Times New Roman" w:eastAsia="Times New Roman" w:hAnsi="Times New Roman" w:cs="Times New Roman"/>
          <w:spacing w:val="1"/>
          <w:w w:val="120"/>
          <w:sz w:val="26"/>
          <w:szCs w:val="26"/>
        </w:rPr>
        <w:t xml:space="preserve"> </w:t>
      </w:r>
      <w:r w:rsidRPr="007D1C4D">
        <w:rPr>
          <w:rFonts w:ascii="Times New Roman" w:eastAsia="Times New Roman" w:hAnsi="Times New Roman" w:cs="Times New Roman"/>
          <w:w w:val="120"/>
          <w:sz w:val="26"/>
          <w:szCs w:val="26"/>
        </w:rPr>
        <w:t>вовшашца</w:t>
      </w:r>
      <w:r w:rsidRPr="007D1C4D">
        <w:rPr>
          <w:rFonts w:ascii="Times New Roman" w:eastAsia="Times New Roman" w:hAnsi="Times New Roman" w:cs="Times New Roman"/>
          <w:spacing w:val="-75"/>
          <w:w w:val="120"/>
          <w:sz w:val="26"/>
          <w:szCs w:val="26"/>
        </w:rPr>
        <w:t xml:space="preserve"> </w:t>
      </w:r>
      <w:r w:rsidRPr="007D1C4D">
        <w:rPr>
          <w:rFonts w:ascii="Times New Roman" w:eastAsia="Times New Roman" w:hAnsi="Times New Roman" w:cs="Times New Roman"/>
          <w:w w:val="120"/>
          <w:sz w:val="26"/>
          <w:szCs w:val="26"/>
        </w:rPr>
        <w:t>дузуш а, кегийчу</w:t>
      </w:r>
      <w:r w:rsidRPr="007D1C4D">
        <w:rPr>
          <w:rFonts w:ascii="Times New Roman" w:eastAsia="Times New Roman" w:hAnsi="Times New Roman" w:cs="Times New Roman"/>
          <w:spacing w:val="1"/>
          <w:w w:val="120"/>
          <w:sz w:val="26"/>
          <w:szCs w:val="26"/>
        </w:rPr>
        <w:t xml:space="preserve"> </w:t>
      </w:r>
      <w:r w:rsidRPr="007D1C4D">
        <w:rPr>
          <w:rFonts w:ascii="Times New Roman" w:eastAsia="Times New Roman" w:hAnsi="Times New Roman" w:cs="Times New Roman"/>
          <w:w w:val="120"/>
          <w:sz w:val="26"/>
          <w:szCs w:val="26"/>
        </w:rPr>
        <w:t>дешархойн</w:t>
      </w:r>
      <w:r w:rsidRPr="007D1C4D">
        <w:rPr>
          <w:rFonts w:ascii="Times New Roman" w:eastAsia="Times New Roman" w:hAnsi="Times New Roman" w:cs="Times New Roman"/>
          <w:spacing w:val="-1"/>
          <w:w w:val="120"/>
          <w:sz w:val="26"/>
          <w:szCs w:val="26"/>
        </w:rPr>
        <w:t xml:space="preserve"> </w:t>
      </w:r>
      <w:r w:rsidRPr="007D1C4D">
        <w:rPr>
          <w:rFonts w:ascii="Times New Roman" w:eastAsia="Times New Roman" w:hAnsi="Times New Roman" w:cs="Times New Roman"/>
          <w:w w:val="120"/>
          <w:sz w:val="26"/>
          <w:szCs w:val="26"/>
        </w:rPr>
        <w:t>кхетаме и</w:t>
      </w:r>
      <w:r w:rsidRPr="007D1C4D">
        <w:rPr>
          <w:rFonts w:ascii="Times New Roman" w:eastAsia="Times New Roman" w:hAnsi="Times New Roman" w:cs="Times New Roman"/>
          <w:spacing w:val="3"/>
          <w:w w:val="120"/>
          <w:sz w:val="26"/>
          <w:szCs w:val="26"/>
        </w:rPr>
        <w:t xml:space="preserve"> </w:t>
      </w:r>
      <w:r w:rsidRPr="007D1C4D">
        <w:rPr>
          <w:rFonts w:ascii="Times New Roman" w:eastAsia="Times New Roman" w:hAnsi="Times New Roman" w:cs="Times New Roman"/>
          <w:w w:val="120"/>
          <w:sz w:val="26"/>
          <w:szCs w:val="26"/>
        </w:rPr>
        <w:t>дуьллуш а.</w:t>
      </w:r>
    </w:p>
    <w:p w:rsidR="007D1C4D" w:rsidRPr="007D1C4D" w:rsidRDefault="007D1C4D" w:rsidP="007D1C4D">
      <w:pPr>
        <w:widowControl w:val="0"/>
        <w:autoSpaceDE w:val="0"/>
        <w:autoSpaceDN w:val="0"/>
        <w:spacing w:after="0" w:line="240" w:lineRule="auto"/>
        <w:rPr>
          <w:rFonts w:ascii="Times New Roman" w:eastAsia="Times New Roman" w:hAnsi="Times New Roman" w:cs="Times New Roman"/>
          <w:sz w:val="26"/>
          <w:szCs w:val="26"/>
        </w:rPr>
      </w:pPr>
    </w:p>
    <w:p w:rsidR="007D1C4D" w:rsidRPr="007D1C4D" w:rsidRDefault="007D1C4D" w:rsidP="007D1C4D">
      <w:pPr>
        <w:widowControl w:val="0"/>
        <w:autoSpaceDE w:val="0"/>
        <w:autoSpaceDN w:val="0"/>
        <w:spacing w:after="0" w:line="240" w:lineRule="auto"/>
        <w:ind w:left="338" w:right="116" w:firstLine="57"/>
        <w:jc w:val="both"/>
        <w:outlineLvl w:val="1"/>
        <w:rPr>
          <w:rFonts w:ascii="Times New Roman" w:eastAsia="Times New Roman" w:hAnsi="Times New Roman" w:cs="Times New Roman"/>
          <w:b/>
          <w:bCs/>
          <w:sz w:val="26"/>
          <w:szCs w:val="26"/>
        </w:rPr>
      </w:pPr>
      <w:r w:rsidRPr="007D1C4D">
        <w:rPr>
          <w:rFonts w:ascii="Times New Roman" w:eastAsia="Times New Roman" w:hAnsi="Times New Roman" w:cs="Times New Roman"/>
          <w:b/>
          <w:bCs/>
          <w:w w:val="90"/>
          <w:sz w:val="26"/>
          <w:szCs w:val="26"/>
        </w:rPr>
        <w:t>«НЕНАН</w:t>
      </w:r>
      <w:r w:rsidRPr="007D1C4D">
        <w:rPr>
          <w:rFonts w:ascii="Times New Roman" w:eastAsia="Times New Roman" w:hAnsi="Times New Roman" w:cs="Times New Roman"/>
          <w:b/>
          <w:bCs/>
          <w:spacing w:val="1"/>
          <w:w w:val="90"/>
          <w:sz w:val="26"/>
          <w:szCs w:val="26"/>
        </w:rPr>
        <w:t xml:space="preserve"> </w:t>
      </w:r>
      <w:r w:rsidRPr="007D1C4D">
        <w:rPr>
          <w:rFonts w:ascii="Times New Roman" w:eastAsia="Times New Roman" w:hAnsi="Times New Roman" w:cs="Times New Roman"/>
          <w:b/>
          <w:bCs/>
          <w:w w:val="90"/>
          <w:sz w:val="26"/>
          <w:szCs w:val="26"/>
        </w:rPr>
        <w:t>(НОХЧИЙН)</w:t>
      </w:r>
      <w:r w:rsidRPr="007D1C4D">
        <w:rPr>
          <w:rFonts w:ascii="Times New Roman" w:eastAsia="Times New Roman" w:hAnsi="Times New Roman" w:cs="Times New Roman"/>
          <w:b/>
          <w:bCs/>
          <w:spacing w:val="1"/>
          <w:w w:val="90"/>
          <w:sz w:val="26"/>
          <w:szCs w:val="26"/>
        </w:rPr>
        <w:t xml:space="preserve"> </w:t>
      </w:r>
      <w:r w:rsidRPr="007D1C4D">
        <w:rPr>
          <w:rFonts w:ascii="Times New Roman" w:eastAsia="Times New Roman" w:hAnsi="Times New Roman" w:cs="Times New Roman"/>
          <w:b/>
          <w:bCs/>
          <w:w w:val="90"/>
          <w:sz w:val="26"/>
          <w:szCs w:val="26"/>
        </w:rPr>
        <w:t>МАТТАХЬ</w:t>
      </w:r>
      <w:r w:rsidRPr="007D1C4D">
        <w:rPr>
          <w:rFonts w:ascii="Times New Roman" w:eastAsia="Times New Roman" w:hAnsi="Times New Roman" w:cs="Times New Roman"/>
          <w:b/>
          <w:bCs/>
          <w:spacing w:val="1"/>
          <w:w w:val="90"/>
          <w:sz w:val="26"/>
          <w:szCs w:val="26"/>
        </w:rPr>
        <w:t xml:space="preserve"> </w:t>
      </w:r>
      <w:r w:rsidRPr="007D1C4D">
        <w:rPr>
          <w:rFonts w:ascii="Times New Roman" w:eastAsia="Times New Roman" w:hAnsi="Times New Roman" w:cs="Times New Roman"/>
          <w:b/>
          <w:bCs/>
          <w:w w:val="90"/>
          <w:sz w:val="26"/>
          <w:szCs w:val="26"/>
        </w:rPr>
        <w:t>ЛИТЕРАТУРНИ</w:t>
      </w:r>
      <w:r w:rsidRPr="007D1C4D">
        <w:rPr>
          <w:rFonts w:ascii="Times New Roman" w:eastAsia="Times New Roman" w:hAnsi="Times New Roman" w:cs="Times New Roman"/>
          <w:b/>
          <w:bCs/>
          <w:spacing w:val="1"/>
          <w:w w:val="90"/>
          <w:sz w:val="26"/>
          <w:szCs w:val="26"/>
        </w:rPr>
        <w:t xml:space="preserve"> </w:t>
      </w:r>
      <w:r w:rsidRPr="007D1C4D">
        <w:rPr>
          <w:rFonts w:ascii="Times New Roman" w:eastAsia="Times New Roman" w:hAnsi="Times New Roman" w:cs="Times New Roman"/>
          <w:b/>
          <w:bCs/>
          <w:w w:val="90"/>
          <w:sz w:val="26"/>
          <w:szCs w:val="26"/>
        </w:rPr>
        <w:t>ЙЕШАР»</w:t>
      </w:r>
      <w:r w:rsidRPr="007D1C4D">
        <w:rPr>
          <w:rFonts w:ascii="Times New Roman" w:eastAsia="Times New Roman" w:hAnsi="Times New Roman" w:cs="Times New Roman"/>
          <w:b/>
          <w:bCs/>
          <w:spacing w:val="1"/>
          <w:w w:val="90"/>
          <w:sz w:val="26"/>
          <w:szCs w:val="26"/>
        </w:rPr>
        <w:t xml:space="preserve"> </w:t>
      </w:r>
      <w:r w:rsidRPr="007D1C4D">
        <w:rPr>
          <w:rFonts w:ascii="Times New Roman" w:eastAsia="Times New Roman" w:hAnsi="Times New Roman" w:cs="Times New Roman"/>
          <w:b/>
          <w:bCs/>
          <w:w w:val="90"/>
          <w:sz w:val="26"/>
          <w:szCs w:val="26"/>
        </w:rPr>
        <w:t>ДЕШАРАН</w:t>
      </w:r>
      <w:r w:rsidRPr="007D1C4D">
        <w:rPr>
          <w:rFonts w:ascii="Times New Roman" w:eastAsia="Times New Roman" w:hAnsi="Times New Roman" w:cs="Times New Roman"/>
          <w:b/>
          <w:bCs/>
          <w:spacing w:val="1"/>
          <w:w w:val="90"/>
          <w:sz w:val="26"/>
          <w:szCs w:val="26"/>
        </w:rPr>
        <w:t xml:space="preserve"> </w:t>
      </w:r>
      <w:r w:rsidRPr="007D1C4D">
        <w:rPr>
          <w:rFonts w:ascii="Times New Roman" w:eastAsia="Times New Roman" w:hAnsi="Times New Roman" w:cs="Times New Roman"/>
          <w:b/>
          <w:bCs/>
          <w:w w:val="90"/>
          <w:sz w:val="26"/>
          <w:szCs w:val="26"/>
        </w:rPr>
        <w:t>ПРЕДМЕТ</w:t>
      </w:r>
      <w:r w:rsidRPr="007D1C4D">
        <w:rPr>
          <w:rFonts w:ascii="Times New Roman" w:eastAsia="Times New Roman" w:hAnsi="Times New Roman" w:cs="Times New Roman"/>
          <w:b/>
          <w:bCs/>
          <w:spacing w:val="1"/>
          <w:w w:val="90"/>
          <w:sz w:val="26"/>
          <w:szCs w:val="26"/>
        </w:rPr>
        <w:t xml:space="preserve"> </w:t>
      </w:r>
      <w:r w:rsidRPr="007D1C4D">
        <w:rPr>
          <w:rFonts w:ascii="Times New Roman" w:eastAsia="Times New Roman" w:hAnsi="Times New Roman" w:cs="Times New Roman"/>
          <w:b/>
          <w:bCs/>
          <w:sz w:val="26"/>
          <w:szCs w:val="26"/>
        </w:rPr>
        <w:t>ӀАМОРАН</w:t>
      </w:r>
      <w:r w:rsidRPr="007D1C4D">
        <w:rPr>
          <w:rFonts w:ascii="Times New Roman" w:eastAsia="Times New Roman" w:hAnsi="Times New Roman" w:cs="Times New Roman"/>
          <w:b/>
          <w:bCs/>
          <w:spacing w:val="-8"/>
          <w:sz w:val="26"/>
          <w:szCs w:val="26"/>
        </w:rPr>
        <w:t xml:space="preserve"> </w:t>
      </w:r>
      <w:r w:rsidRPr="007D1C4D">
        <w:rPr>
          <w:rFonts w:ascii="Times New Roman" w:eastAsia="Times New Roman" w:hAnsi="Times New Roman" w:cs="Times New Roman"/>
          <w:b/>
          <w:bCs/>
          <w:sz w:val="26"/>
          <w:szCs w:val="26"/>
        </w:rPr>
        <w:t>ӀАЛАШОНАШ</w:t>
      </w:r>
    </w:p>
    <w:p w:rsidR="007D1C4D" w:rsidRPr="007D1C4D" w:rsidRDefault="007D1C4D" w:rsidP="007D1C4D">
      <w:pPr>
        <w:widowControl w:val="0"/>
        <w:autoSpaceDE w:val="0"/>
        <w:autoSpaceDN w:val="0"/>
        <w:spacing w:before="1" w:after="0" w:line="240" w:lineRule="auto"/>
        <w:rPr>
          <w:rFonts w:ascii="Times New Roman" w:eastAsia="Times New Roman" w:hAnsi="Times New Roman" w:cs="Times New Roman"/>
          <w:b/>
          <w:sz w:val="26"/>
          <w:szCs w:val="26"/>
        </w:rPr>
      </w:pPr>
    </w:p>
    <w:p w:rsidR="007D1C4D" w:rsidRPr="007D1C4D" w:rsidRDefault="007D1C4D" w:rsidP="007D1C4D">
      <w:pPr>
        <w:widowControl w:val="0"/>
        <w:tabs>
          <w:tab w:val="left" w:pos="1493"/>
          <w:tab w:val="left" w:pos="3092"/>
          <w:tab w:val="left" w:pos="4399"/>
          <w:tab w:val="left" w:pos="6313"/>
          <w:tab w:val="left" w:pos="7593"/>
          <w:tab w:val="left" w:pos="8947"/>
        </w:tabs>
        <w:autoSpaceDE w:val="0"/>
        <w:autoSpaceDN w:val="0"/>
        <w:spacing w:after="0" w:line="240" w:lineRule="auto"/>
        <w:ind w:left="221"/>
        <w:rPr>
          <w:rFonts w:ascii="Times New Roman" w:eastAsia="Times New Roman" w:hAnsi="Times New Roman" w:cs="Times New Roman"/>
          <w:sz w:val="26"/>
          <w:szCs w:val="26"/>
        </w:rPr>
      </w:pPr>
      <w:r w:rsidRPr="007D1C4D">
        <w:rPr>
          <w:rFonts w:ascii="Times New Roman" w:eastAsia="Times New Roman" w:hAnsi="Times New Roman" w:cs="Times New Roman"/>
          <w:w w:val="115"/>
          <w:sz w:val="26"/>
          <w:szCs w:val="26"/>
        </w:rPr>
        <w:t>«Ненан</w:t>
      </w:r>
      <w:r w:rsidRPr="007D1C4D">
        <w:rPr>
          <w:rFonts w:ascii="Times New Roman" w:eastAsia="Times New Roman" w:hAnsi="Times New Roman" w:cs="Times New Roman"/>
          <w:w w:val="115"/>
          <w:sz w:val="26"/>
          <w:szCs w:val="26"/>
        </w:rPr>
        <w:tab/>
        <w:t>(нохчийн)</w:t>
      </w:r>
      <w:r w:rsidRPr="007D1C4D">
        <w:rPr>
          <w:rFonts w:ascii="Times New Roman" w:eastAsia="Times New Roman" w:hAnsi="Times New Roman" w:cs="Times New Roman"/>
          <w:w w:val="115"/>
          <w:sz w:val="26"/>
          <w:szCs w:val="26"/>
        </w:rPr>
        <w:tab/>
        <w:t>маттахь</w:t>
      </w:r>
      <w:r w:rsidRPr="007D1C4D">
        <w:rPr>
          <w:rFonts w:ascii="Times New Roman" w:eastAsia="Times New Roman" w:hAnsi="Times New Roman" w:cs="Times New Roman"/>
          <w:w w:val="115"/>
          <w:sz w:val="26"/>
          <w:szCs w:val="26"/>
        </w:rPr>
        <w:tab/>
        <w:t>литературни</w:t>
      </w:r>
      <w:r w:rsidRPr="007D1C4D">
        <w:rPr>
          <w:rFonts w:ascii="Times New Roman" w:eastAsia="Times New Roman" w:hAnsi="Times New Roman" w:cs="Times New Roman"/>
          <w:w w:val="115"/>
          <w:sz w:val="26"/>
          <w:szCs w:val="26"/>
        </w:rPr>
        <w:tab/>
        <w:t>йешар»</w:t>
      </w:r>
      <w:r w:rsidRPr="007D1C4D">
        <w:rPr>
          <w:rFonts w:ascii="Times New Roman" w:eastAsia="Times New Roman" w:hAnsi="Times New Roman" w:cs="Times New Roman"/>
          <w:w w:val="115"/>
          <w:sz w:val="26"/>
          <w:szCs w:val="26"/>
        </w:rPr>
        <w:tab/>
        <w:t>предмет</w:t>
      </w:r>
      <w:r w:rsidRPr="007D1C4D">
        <w:rPr>
          <w:rFonts w:ascii="Times New Roman" w:eastAsia="Times New Roman" w:hAnsi="Times New Roman" w:cs="Times New Roman"/>
          <w:w w:val="115"/>
          <w:sz w:val="26"/>
          <w:szCs w:val="26"/>
        </w:rPr>
        <w:tab/>
        <w:t>Ӏаморан</w:t>
      </w:r>
    </w:p>
    <w:p w:rsidR="007D1C4D" w:rsidRPr="007D1C4D" w:rsidRDefault="007D1C4D" w:rsidP="007D1C4D">
      <w:pPr>
        <w:widowControl w:val="0"/>
        <w:autoSpaceDE w:val="0"/>
        <w:autoSpaceDN w:val="0"/>
        <w:spacing w:before="2" w:after="0" w:line="299" w:lineRule="exact"/>
        <w:ind w:left="221"/>
        <w:rPr>
          <w:rFonts w:ascii="Times New Roman" w:eastAsia="Times New Roman" w:hAnsi="Times New Roman" w:cs="Times New Roman"/>
          <w:sz w:val="26"/>
        </w:rPr>
      </w:pPr>
      <w:r w:rsidRPr="007D1C4D">
        <w:rPr>
          <w:rFonts w:ascii="Times New Roman" w:eastAsia="Times New Roman" w:hAnsi="Times New Roman" w:cs="Times New Roman"/>
          <w:b/>
          <w:w w:val="115"/>
          <w:sz w:val="26"/>
        </w:rPr>
        <w:t>Ӏалашонаш</w:t>
      </w:r>
      <w:r w:rsidRPr="007D1C4D">
        <w:rPr>
          <w:rFonts w:ascii="Times New Roman" w:eastAsia="Times New Roman" w:hAnsi="Times New Roman" w:cs="Times New Roman"/>
          <w:b/>
          <w:spacing w:val="-2"/>
          <w:w w:val="115"/>
          <w:sz w:val="26"/>
        </w:rPr>
        <w:t xml:space="preserve"> </w:t>
      </w:r>
      <w:r w:rsidRPr="007D1C4D">
        <w:rPr>
          <w:rFonts w:ascii="Times New Roman" w:eastAsia="Times New Roman" w:hAnsi="Times New Roman" w:cs="Times New Roman"/>
          <w:w w:val="115"/>
          <w:sz w:val="26"/>
        </w:rPr>
        <w:t>йу:</w:t>
      </w:r>
    </w:p>
    <w:p w:rsidR="007D1C4D" w:rsidRPr="007D1C4D" w:rsidRDefault="007D1C4D" w:rsidP="007D1C4D">
      <w:pPr>
        <w:widowControl w:val="0"/>
        <w:numPr>
          <w:ilvl w:val="0"/>
          <w:numId w:val="21"/>
        </w:numPr>
        <w:tabs>
          <w:tab w:val="left" w:pos="581"/>
          <w:tab w:val="left" w:pos="582"/>
        </w:tabs>
        <w:autoSpaceDE w:val="0"/>
        <w:autoSpaceDN w:val="0"/>
        <w:spacing w:before="2" w:after="0" w:line="237" w:lineRule="auto"/>
        <w:ind w:right="251"/>
        <w:rPr>
          <w:rFonts w:ascii="Times New Roman" w:eastAsia="Times New Roman" w:hAnsi="Times New Roman" w:cs="Times New Roman"/>
          <w:sz w:val="26"/>
        </w:rPr>
      </w:pPr>
      <w:r w:rsidRPr="007D1C4D">
        <w:rPr>
          <w:rFonts w:ascii="Times New Roman" w:eastAsia="Times New Roman" w:hAnsi="Times New Roman" w:cs="Times New Roman"/>
          <w:w w:val="120"/>
          <w:sz w:val="26"/>
        </w:rPr>
        <w:t>Нохчийн</w:t>
      </w:r>
      <w:r w:rsidRPr="007D1C4D">
        <w:rPr>
          <w:rFonts w:ascii="Times New Roman" w:eastAsia="Times New Roman" w:hAnsi="Times New Roman" w:cs="Times New Roman"/>
          <w:spacing w:val="42"/>
          <w:w w:val="120"/>
          <w:sz w:val="26"/>
        </w:rPr>
        <w:t xml:space="preserve"> </w:t>
      </w:r>
      <w:r w:rsidRPr="007D1C4D">
        <w:rPr>
          <w:rFonts w:ascii="Times New Roman" w:eastAsia="Times New Roman" w:hAnsi="Times New Roman" w:cs="Times New Roman"/>
          <w:w w:val="120"/>
          <w:sz w:val="26"/>
        </w:rPr>
        <w:t>литературе</w:t>
      </w:r>
      <w:r w:rsidRPr="007D1C4D">
        <w:rPr>
          <w:rFonts w:ascii="Times New Roman" w:eastAsia="Times New Roman" w:hAnsi="Times New Roman" w:cs="Times New Roman"/>
          <w:spacing w:val="42"/>
          <w:w w:val="120"/>
          <w:sz w:val="26"/>
        </w:rPr>
        <w:t xml:space="preserve"> </w:t>
      </w:r>
      <w:r w:rsidRPr="007D1C4D">
        <w:rPr>
          <w:rFonts w:ascii="Times New Roman" w:eastAsia="Times New Roman" w:hAnsi="Times New Roman" w:cs="Times New Roman"/>
          <w:w w:val="120"/>
          <w:sz w:val="26"/>
        </w:rPr>
        <w:t>а,</w:t>
      </w:r>
      <w:r w:rsidRPr="007D1C4D">
        <w:rPr>
          <w:rFonts w:ascii="Times New Roman" w:eastAsia="Times New Roman" w:hAnsi="Times New Roman" w:cs="Times New Roman"/>
          <w:spacing w:val="43"/>
          <w:w w:val="120"/>
          <w:sz w:val="26"/>
        </w:rPr>
        <w:t xml:space="preserve"> </w:t>
      </w:r>
      <w:r w:rsidRPr="007D1C4D">
        <w:rPr>
          <w:rFonts w:ascii="Times New Roman" w:eastAsia="Times New Roman" w:hAnsi="Times New Roman" w:cs="Times New Roman"/>
          <w:w w:val="120"/>
          <w:sz w:val="26"/>
        </w:rPr>
        <w:t>нохчийн</w:t>
      </w:r>
      <w:r w:rsidRPr="007D1C4D">
        <w:rPr>
          <w:rFonts w:ascii="Times New Roman" w:eastAsia="Times New Roman" w:hAnsi="Times New Roman" w:cs="Times New Roman"/>
          <w:spacing w:val="42"/>
          <w:w w:val="120"/>
          <w:sz w:val="26"/>
        </w:rPr>
        <w:t xml:space="preserve"> </w:t>
      </w:r>
      <w:r w:rsidRPr="007D1C4D">
        <w:rPr>
          <w:rFonts w:ascii="Times New Roman" w:eastAsia="Times New Roman" w:hAnsi="Times New Roman" w:cs="Times New Roman"/>
          <w:w w:val="120"/>
          <w:sz w:val="26"/>
        </w:rPr>
        <w:t>матте</w:t>
      </w:r>
      <w:r w:rsidRPr="007D1C4D">
        <w:rPr>
          <w:rFonts w:ascii="Times New Roman" w:eastAsia="Times New Roman" w:hAnsi="Times New Roman" w:cs="Times New Roman"/>
          <w:spacing w:val="43"/>
          <w:w w:val="120"/>
          <w:sz w:val="26"/>
        </w:rPr>
        <w:t xml:space="preserve"> </w:t>
      </w:r>
      <w:r w:rsidRPr="007D1C4D">
        <w:rPr>
          <w:rFonts w:ascii="Times New Roman" w:eastAsia="Times New Roman" w:hAnsi="Times New Roman" w:cs="Times New Roman"/>
          <w:w w:val="120"/>
          <w:sz w:val="26"/>
        </w:rPr>
        <w:t>а</w:t>
      </w:r>
      <w:r w:rsidRPr="007D1C4D">
        <w:rPr>
          <w:rFonts w:ascii="Times New Roman" w:eastAsia="Times New Roman" w:hAnsi="Times New Roman" w:cs="Times New Roman"/>
          <w:spacing w:val="39"/>
          <w:w w:val="120"/>
          <w:sz w:val="26"/>
        </w:rPr>
        <w:t xml:space="preserve"> </w:t>
      </w:r>
      <w:r w:rsidRPr="007D1C4D">
        <w:rPr>
          <w:rFonts w:ascii="Times New Roman" w:eastAsia="Times New Roman" w:hAnsi="Times New Roman" w:cs="Times New Roman"/>
          <w:w w:val="120"/>
          <w:sz w:val="26"/>
        </w:rPr>
        <w:t>къоман</w:t>
      </w:r>
      <w:r w:rsidRPr="007D1C4D">
        <w:rPr>
          <w:rFonts w:ascii="Times New Roman" w:eastAsia="Times New Roman" w:hAnsi="Times New Roman" w:cs="Times New Roman"/>
          <w:spacing w:val="41"/>
          <w:w w:val="120"/>
          <w:sz w:val="26"/>
        </w:rPr>
        <w:t xml:space="preserve"> </w:t>
      </w:r>
      <w:r w:rsidRPr="007D1C4D">
        <w:rPr>
          <w:rFonts w:ascii="Times New Roman" w:eastAsia="Times New Roman" w:hAnsi="Times New Roman" w:cs="Times New Roman"/>
          <w:w w:val="120"/>
          <w:sz w:val="26"/>
        </w:rPr>
        <w:t>культурин</w:t>
      </w:r>
      <w:r w:rsidRPr="007D1C4D">
        <w:rPr>
          <w:rFonts w:ascii="Times New Roman" w:eastAsia="Times New Roman" w:hAnsi="Times New Roman" w:cs="Times New Roman"/>
          <w:spacing w:val="42"/>
          <w:w w:val="120"/>
          <w:sz w:val="26"/>
        </w:rPr>
        <w:t xml:space="preserve"> </w:t>
      </w:r>
      <w:r w:rsidRPr="007D1C4D">
        <w:rPr>
          <w:rFonts w:ascii="Times New Roman" w:eastAsia="Times New Roman" w:hAnsi="Times New Roman" w:cs="Times New Roman"/>
          <w:w w:val="120"/>
          <w:sz w:val="26"/>
        </w:rPr>
        <w:t>мехалчу</w:t>
      </w:r>
      <w:r w:rsidRPr="007D1C4D">
        <w:rPr>
          <w:rFonts w:ascii="Times New Roman" w:eastAsia="Times New Roman" w:hAnsi="Times New Roman" w:cs="Times New Roman"/>
          <w:spacing w:val="-75"/>
          <w:w w:val="120"/>
          <w:sz w:val="26"/>
        </w:rPr>
        <w:t xml:space="preserve"> </w:t>
      </w:r>
      <w:r w:rsidRPr="007D1C4D">
        <w:rPr>
          <w:rFonts w:ascii="Times New Roman" w:eastAsia="Times New Roman" w:hAnsi="Times New Roman" w:cs="Times New Roman"/>
          <w:w w:val="120"/>
          <w:sz w:val="26"/>
        </w:rPr>
        <w:t>декъе санна</w:t>
      </w:r>
      <w:r w:rsidRPr="007D1C4D">
        <w:rPr>
          <w:rFonts w:ascii="Times New Roman" w:eastAsia="Times New Roman" w:hAnsi="Times New Roman" w:cs="Times New Roman"/>
          <w:spacing w:val="1"/>
          <w:w w:val="120"/>
          <w:sz w:val="26"/>
        </w:rPr>
        <w:t xml:space="preserve"> </w:t>
      </w:r>
      <w:r w:rsidRPr="007D1C4D">
        <w:rPr>
          <w:rFonts w:ascii="Times New Roman" w:eastAsia="Times New Roman" w:hAnsi="Times New Roman" w:cs="Times New Roman"/>
          <w:w w:val="120"/>
          <w:sz w:val="26"/>
        </w:rPr>
        <w:t>ойла</w:t>
      </w:r>
      <w:r w:rsidRPr="007D1C4D">
        <w:rPr>
          <w:rFonts w:ascii="Times New Roman" w:eastAsia="Times New Roman" w:hAnsi="Times New Roman" w:cs="Times New Roman"/>
          <w:spacing w:val="3"/>
          <w:w w:val="120"/>
          <w:sz w:val="26"/>
        </w:rPr>
        <w:t xml:space="preserve"> </w:t>
      </w:r>
      <w:r w:rsidRPr="007D1C4D">
        <w:rPr>
          <w:rFonts w:ascii="Times New Roman" w:eastAsia="Times New Roman" w:hAnsi="Times New Roman" w:cs="Times New Roman"/>
          <w:w w:val="120"/>
          <w:sz w:val="26"/>
        </w:rPr>
        <w:t>кхолла;</w:t>
      </w:r>
    </w:p>
    <w:p w:rsidR="007D1C4D" w:rsidRPr="007D1C4D" w:rsidRDefault="007D1C4D" w:rsidP="007D1C4D">
      <w:pPr>
        <w:widowControl w:val="0"/>
        <w:numPr>
          <w:ilvl w:val="0"/>
          <w:numId w:val="21"/>
        </w:numPr>
        <w:tabs>
          <w:tab w:val="left" w:pos="569"/>
          <w:tab w:val="left" w:pos="570"/>
        </w:tabs>
        <w:autoSpaceDE w:val="0"/>
        <w:autoSpaceDN w:val="0"/>
        <w:spacing w:after="0" w:line="240" w:lineRule="auto"/>
        <w:ind w:right="238"/>
        <w:rPr>
          <w:rFonts w:ascii="Times New Roman" w:eastAsia="Times New Roman" w:hAnsi="Times New Roman" w:cs="Times New Roman"/>
          <w:sz w:val="26"/>
        </w:rPr>
      </w:pPr>
      <w:r w:rsidRPr="007D1C4D">
        <w:rPr>
          <w:rFonts w:ascii="Times New Roman" w:eastAsia="Times New Roman" w:hAnsi="Times New Roman" w:cs="Times New Roman"/>
          <w:sz w:val="26"/>
        </w:rPr>
        <w:t>Дешархой</w:t>
      </w:r>
      <w:r w:rsidRPr="007D1C4D">
        <w:rPr>
          <w:rFonts w:ascii="Times New Roman" w:eastAsia="Times New Roman" w:hAnsi="Times New Roman" w:cs="Times New Roman"/>
          <w:spacing w:val="23"/>
          <w:sz w:val="26"/>
        </w:rPr>
        <w:t xml:space="preserve"> </w:t>
      </w:r>
      <w:r w:rsidRPr="007D1C4D">
        <w:rPr>
          <w:rFonts w:ascii="Times New Roman" w:eastAsia="Times New Roman" w:hAnsi="Times New Roman" w:cs="Times New Roman"/>
          <w:sz w:val="26"/>
        </w:rPr>
        <w:t>шайн</w:t>
      </w:r>
      <w:r w:rsidRPr="007D1C4D">
        <w:rPr>
          <w:rFonts w:ascii="Times New Roman" w:eastAsia="Times New Roman" w:hAnsi="Times New Roman" w:cs="Times New Roman"/>
          <w:spacing w:val="20"/>
          <w:sz w:val="26"/>
        </w:rPr>
        <w:t xml:space="preserve"> </w:t>
      </w:r>
      <w:r w:rsidRPr="007D1C4D">
        <w:rPr>
          <w:rFonts w:ascii="Times New Roman" w:eastAsia="Times New Roman" w:hAnsi="Times New Roman" w:cs="Times New Roman"/>
          <w:sz w:val="26"/>
        </w:rPr>
        <w:t>къоман</w:t>
      </w:r>
      <w:r w:rsidRPr="007D1C4D">
        <w:rPr>
          <w:rFonts w:ascii="Times New Roman" w:eastAsia="Times New Roman" w:hAnsi="Times New Roman" w:cs="Times New Roman"/>
          <w:spacing w:val="22"/>
          <w:sz w:val="26"/>
        </w:rPr>
        <w:t xml:space="preserve"> </w:t>
      </w:r>
      <w:r w:rsidRPr="007D1C4D">
        <w:rPr>
          <w:rFonts w:ascii="Times New Roman" w:eastAsia="Times New Roman" w:hAnsi="Times New Roman" w:cs="Times New Roman"/>
          <w:sz w:val="26"/>
        </w:rPr>
        <w:t>культурин-меттан</w:t>
      </w:r>
      <w:r w:rsidRPr="007D1C4D">
        <w:rPr>
          <w:rFonts w:ascii="Times New Roman" w:eastAsia="Times New Roman" w:hAnsi="Times New Roman" w:cs="Times New Roman"/>
          <w:spacing w:val="21"/>
          <w:sz w:val="26"/>
        </w:rPr>
        <w:t xml:space="preserve"> </w:t>
      </w:r>
      <w:r w:rsidRPr="007D1C4D">
        <w:rPr>
          <w:rFonts w:ascii="Times New Roman" w:eastAsia="Times New Roman" w:hAnsi="Times New Roman" w:cs="Times New Roman"/>
          <w:sz w:val="26"/>
        </w:rPr>
        <w:t>экъанна</w:t>
      </w:r>
      <w:r w:rsidRPr="007D1C4D">
        <w:rPr>
          <w:rFonts w:ascii="Times New Roman" w:eastAsia="Times New Roman" w:hAnsi="Times New Roman" w:cs="Times New Roman"/>
          <w:spacing w:val="20"/>
          <w:sz w:val="26"/>
        </w:rPr>
        <w:t xml:space="preserve"> </w:t>
      </w:r>
      <w:r w:rsidRPr="007D1C4D">
        <w:rPr>
          <w:rFonts w:ascii="Times New Roman" w:eastAsia="Times New Roman" w:hAnsi="Times New Roman" w:cs="Times New Roman"/>
          <w:sz w:val="26"/>
        </w:rPr>
        <w:t>йукъабалор</w:t>
      </w:r>
      <w:r w:rsidRPr="007D1C4D">
        <w:rPr>
          <w:rFonts w:ascii="Times New Roman" w:eastAsia="Times New Roman" w:hAnsi="Times New Roman" w:cs="Times New Roman"/>
          <w:spacing w:val="20"/>
          <w:sz w:val="26"/>
        </w:rPr>
        <w:t xml:space="preserve"> </w:t>
      </w:r>
      <w:r w:rsidRPr="007D1C4D">
        <w:rPr>
          <w:rFonts w:ascii="Times New Roman" w:eastAsia="Times New Roman" w:hAnsi="Times New Roman" w:cs="Times New Roman"/>
          <w:sz w:val="26"/>
        </w:rPr>
        <w:t>а,</w:t>
      </w:r>
      <w:r w:rsidRPr="007D1C4D">
        <w:rPr>
          <w:rFonts w:ascii="Times New Roman" w:eastAsia="Times New Roman" w:hAnsi="Times New Roman" w:cs="Times New Roman"/>
          <w:spacing w:val="20"/>
          <w:sz w:val="26"/>
        </w:rPr>
        <w:t xml:space="preserve"> </w:t>
      </w:r>
      <w:r w:rsidRPr="007D1C4D">
        <w:rPr>
          <w:rFonts w:ascii="Times New Roman" w:eastAsia="Times New Roman" w:hAnsi="Times New Roman" w:cs="Times New Roman"/>
          <w:sz w:val="26"/>
        </w:rPr>
        <w:t>уьш</w:t>
      </w:r>
      <w:r w:rsidRPr="007D1C4D">
        <w:rPr>
          <w:rFonts w:ascii="Times New Roman" w:eastAsia="Times New Roman" w:hAnsi="Times New Roman" w:cs="Times New Roman"/>
          <w:spacing w:val="21"/>
          <w:sz w:val="26"/>
        </w:rPr>
        <w:t xml:space="preserve"> </w:t>
      </w:r>
      <w:r w:rsidRPr="007D1C4D">
        <w:rPr>
          <w:rFonts w:ascii="Times New Roman" w:eastAsia="Times New Roman" w:hAnsi="Times New Roman" w:cs="Times New Roman"/>
          <w:sz w:val="26"/>
        </w:rPr>
        <w:t>къоман</w:t>
      </w:r>
      <w:r w:rsidRPr="007D1C4D">
        <w:rPr>
          <w:rFonts w:ascii="Times New Roman" w:eastAsia="Times New Roman" w:hAnsi="Times New Roman" w:cs="Times New Roman"/>
          <w:spacing w:val="-62"/>
          <w:sz w:val="26"/>
        </w:rPr>
        <w:t xml:space="preserve"> </w:t>
      </w:r>
      <w:r w:rsidRPr="007D1C4D">
        <w:rPr>
          <w:rFonts w:ascii="Times New Roman" w:eastAsia="Times New Roman" w:hAnsi="Times New Roman" w:cs="Times New Roman"/>
          <w:sz w:val="26"/>
        </w:rPr>
        <w:t>ламасташна</w:t>
      </w:r>
      <w:r w:rsidRPr="007D1C4D">
        <w:rPr>
          <w:rFonts w:ascii="Times New Roman" w:eastAsia="Times New Roman" w:hAnsi="Times New Roman" w:cs="Times New Roman"/>
          <w:spacing w:val="-2"/>
          <w:sz w:val="26"/>
        </w:rPr>
        <w:t xml:space="preserve"> </w:t>
      </w:r>
      <w:r w:rsidRPr="007D1C4D">
        <w:rPr>
          <w:rFonts w:ascii="Times New Roman" w:eastAsia="Times New Roman" w:hAnsi="Times New Roman" w:cs="Times New Roman"/>
          <w:sz w:val="26"/>
        </w:rPr>
        <w:t>а,</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культурин</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тӀаьхьалонна</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а,</w:t>
      </w:r>
      <w:r w:rsidRPr="007D1C4D">
        <w:rPr>
          <w:rFonts w:ascii="Times New Roman" w:eastAsia="Times New Roman" w:hAnsi="Times New Roman" w:cs="Times New Roman"/>
          <w:spacing w:val="-2"/>
          <w:sz w:val="26"/>
        </w:rPr>
        <w:t xml:space="preserve"> </w:t>
      </w:r>
      <w:r w:rsidRPr="007D1C4D">
        <w:rPr>
          <w:rFonts w:ascii="Times New Roman" w:eastAsia="Times New Roman" w:hAnsi="Times New Roman" w:cs="Times New Roman"/>
          <w:sz w:val="26"/>
        </w:rPr>
        <w:t>кхузаманан</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хьелашна</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а</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йукъаозор;</w:t>
      </w:r>
    </w:p>
    <w:p w:rsidR="007D1C4D" w:rsidRPr="007D1C4D" w:rsidRDefault="007D1C4D" w:rsidP="007D1C4D">
      <w:pPr>
        <w:widowControl w:val="0"/>
        <w:numPr>
          <w:ilvl w:val="0"/>
          <w:numId w:val="21"/>
        </w:numPr>
        <w:tabs>
          <w:tab w:val="left" w:pos="569"/>
          <w:tab w:val="left" w:pos="570"/>
        </w:tabs>
        <w:autoSpaceDE w:val="0"/>
        <w:autoSpaceDN w:val="0"/>
        <w:spacing w:after="0" w:line="240" w:lineRule="auto"/>
        <w:ind w:right="236"/>
        <w:rPr>
          <w:rFonts w:ascii="Times New Roman" w:eastAsia="Times New Roman" w:hAnsi="Times New Roman" w:cs="Times New Roman"/>
          <w:sz w:val="26"/>
        </w:rPr>
      </w:pPr>
      <w:r w:rsidRPr="007D1C4D">
        <w:rPr>
          <w:rFonts w:ascii="Times New Roman" w:eastAsia="Times New Roman" w:hAnsi="Times New Roman" w:cs="Times New Roman"/>
          <w:sz w:val="26"/>
        </w:rPr>
        <w:t>Чкъурашна</w:t>
      </w:r>
      <w:r w:rsidRPr="007D1C4D">
        <w:rPr>
          <w:rFonts w:ascii="Times New Roman" w:eastAsia="Times New Roman" w:hAnsi="Times New Roman" w:cs="Times New Roman"/>
          <w:spacing w:val="17"/>
          <w:sz w:val="26"/>
        </w:rPr>
        <w:t xml:space="preserve"> </w:t>
      </w:r>
      <w:r w:rsidRPr="007D1C4D">
        <w:rPr>
          <w:rFonts w:ascii="Times New Roman" w:eastAsia="Times New Roman" w:hAnsi="Times New Roman" w:cs="Times New Roman"/>
          <w:sz w:val="26"/>
        </w:rPr>
        <w:t>йукъарчу</w:t>
      </w:r>
      <w:r w:rsidRPr="007D1C4D">
        <w:rPr>
          <w:rFonts w:ascii="Times New Roman" w:eastAsia="Times New Roman" w:hAnsi="Times New Roman" w:cs="Times New Roman"/>
          <w:spacing w:val="19"/>
          <w:sz w:val="26"/>
        </w:rPr>
        <w:t xml:space="preserve"> </w:t>
      </w:r>
      <w:r w:rsidRPr="007D1C4D">
        <w:rPr>
          <w:rFonts w:ascii="Times New Roman" w:eastAsia="Times New Roman" w:hAnsi="Times New Roman" w:cs="Times New Roman"/>
          <w:sz w:val="26"/>
        </w:rPr>
        <w:t>зӀенах</w:t>
      </w:r>
      <w:r w:rsidRPr="007D1C4D">
        <w:rPr>
          <w:rFonts w:ascii="Times New Roman" w:eastAsia="Times New Roman" w:hAnsi="Times New Roman" w:cs="Times New Roman"/>
          <w:spacing w:val="18"/>
          <w:sz w:val="26"/>
        </w:rPr>
        <w:t xml:space="preserve"> </w:t>
      </w:r>
      <w:r w:rsidRPr="007D1C4D">
        <w:rPr>
          <w:rFonts w:ascii="Times New Roman" w:eastAsia="Times New Roman" w:hAnsi="Times New Roman" w:cs="Times New Roman"/>
          <w:sz w:val="26"/>
        </w:rPr>
        <w:t>кхетар,</w:t>
      </w:r>
      <w:r w:rsidRPr="007D1C4D">
        <w:rPr>
          <w:rFonts w:ascii="Times New Roman" w:eastAsia="Times New Roman" w:hAnsi="Times New Roman" w:cs="Times New Roman"/>
          <w:spacing w:val="16"/>
          <w:sz w:val="26"/>
        </w:rPr>
        <w:t xml:space="preserve"> </w:t>
      </w:r>
      <w:r w:rsidRPr="007D1C4D">
        <w:rPr>
          <w:rFonts w:ascii="Times New Roman" w:eastAsia="Times New Roman" w:hAnsi="Times New Roman" w:cs="Times New Roman"/>
          <w:sz w:val="26"/>
        </w:rPr>
        <w:t>нохчийн</w:t>
      </w:r>
      <w:r w:rsidRPr="007D1C4D">
        <w:rPr>
          <w:rFonts w:ascii="Times New Roman" w:eastAsia="Times New Roman" w:hAnsi="Times New Roman" w:cs="Times New Roman"/>
          <w:spacing w:val="18"/>
          <w:sz w:val="26"/>
        </w:rPr>
        <w:t xml:space="preserve"> </w:t>
      </w:r>
      <w:r w:rsidRPr="007D1C4D">
        <w:rPr>
          <w:rFonts w:ascii="Times New Roman" w:eastAsia="Times New Roman" w:hAnsi="Times New Roman" w:cs="Times New Roman"/>
          <w:sz w:val="26"/>
        </w:rPr>
        <w:t>культура</w:t>
      </w:r>
      <w:r w:rsidRPr="007D1C4D">
        <w:rPr>
          <w:rFonts w:ascii="Times New Roman" w:eastAsia="Times New Roman" w:hAnsi="Times New Roman" w:cs="Times New Roman"/>
          <w:spacing w:val="21"/>
          <w:sz w:val="26"/>
        </w:rPr>
        <w:t xml:space="preserve"> </w:t>
      </w:r>
      <w:r w:rsidRPr="007D1C4D">
        <w:rPr>
          <w:rFonts w:ascii="Times New Roman" w:eastAsia="Times New Roman" w:hAnsi="Times New Roman" w:cs="Times New Roman"/>
          <w:sz w:val="26"/>
        </w:rPr>
        <w:t>Ӏалашйарна</w:t>
      </w:r>
      <w:r w:rsidRPr="007D1C4D">
        <w:rPr>
          <w:rFonts w:ascii="Times New Roman" w:eastAsia="Times New Roman" w:hAnsi="Times New Roman" w:cs="Times New Roman"/>
          <w:spacing w:val="17"/>
          <w:sz w:val="26"/>
        </w:rPr>
        <w:t xml:space="preserve"> </w:t>
      </w:r>
      <w:r w:rsidRPr="007D1C4D">
        <w:rPr>
          <w:rFonts w:ascii="Times New Roman" w:eastAsia="Times New Roman" w:hAnsi="Times New Roman" w:cs="Times New Roman"/>
          <w:sz w:val="26"/>
        </w:rPr>
        <w:t>шаьш</w:t>
      </w:r>
      <w:r w:rsidRPr="007D1C4D">
        <w:rPr>
          <w:rFonts w:ascii="Times New Roman" w:eastAsia="Times New Roman" w:hAnsi="Times New Roman" w:cs="Times New Roman"/>
          <w:spacing w:val="17"/>
          <w:sz w:val="26"/>
        </w:rPr>
        <w:t xml:space="preserve"> </w:t>
      </w:r>
      <w:r w:rsidRPr="007D1C4D">
        <w:rPr>
          <w:rFonts w:ascii="Times New Roman" w:eastAsia="Times New Roman" w:hAnsi="Times New Roman" w:cs="Times New Roman"/>
          <w:sz w:val="26"/>
        </w:rPr>
        <w:t>жоьпалле</w:t>
      </w:r>
      <w:r w:rsidRPr="007D1C4D">
        <w:rPr>
          <w:rFonts w:ascii="Times New Roman" w:eastAsia="Times New Roman" w:hAnsi="Times New Roman" w:cs="Times New Roman"/>
          <w:spacing w:val="-62"/>
          <w:sz w:val="26"/>
        </w:rPr>
        <w:t xml:space="preserve"> </w:t>
      </w:r>
      <w:r w:rsidRPr="007D1C4D">
        <w:rPr>
          <w:rFonts w:ascii="Times New Roman" w:eastAsia="Times New Roman" w:hAnsi="Times New Roman" w:cs="Times New Roman"/>
          <w:sz w:val="26"/>
        </w:rPr>
        <w:t>хиларх</w:t>
      </w:r>
      <w:r w:rsidRPr="007D1C4D">
        <w:rPr>
          <w:rFonts w:ascii="Times New Roman" w:eastAsia="Times New Roman" w:hAnsi="Times New Roman" w:cs="Times New Roman"/>
          <w:spacing w:val="-2"/>
          <w:sz w:val="26"/>
        </w:rPr>
        <w:t xml:space="preserve"> </w:t>
      </w:r>
      <w:r w:rsidRPr="007D1C4D">
        <w:rPr>
          <w:rFonts w:ascii="Times New Roman" w:eastAsia="Times New Roman" w:hAnsi="Times New Roman" w:cs="Times New Roman"/>
          <w:sz w:val="26"/>
        </w:rPr>
        <w:t>ойла</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кхиор;</w:t>
      </w:r>
    </w:p>
    <w:p w:rsidR="007D1C4D" w:rsidRPr="007D1C4D" w:rsidRDefault="007D1C4D" w:rsidP="007D1C4D">
      <w:pPr>
        <w:widowControl w:val="0"/>
        <w:numPr>
          <w:ilvl w:val="0"/>
          <w:numId w:val="21"/>
        </w:numPr>
        <w:tabs>
          <w:tab w:val="left" w:pos="505"/>
        </w:tabs>
        <w:autoSpaceDE w:val="0"/>
        <w:autoSpaceDN w:val="0"/>
        <w:spacing w:after="0" w:line="318" w:lineRule="exact"/>
        <w:ind w:left="504" w:hanging="284"/>
        <w:rPr>
          <w:rFonts w:ascii="Times New Roman" w:eastAsia="Times New Roman" w:hAnsi="Times New Roman" w:cs="Times New Roman"/>
          <w:sz w:val="26"/>
        </w:rPr>
      </w:pPr>
      <w:r w:rsidRPr="007D1C4D">
        <w:rPr>
          <w:rFonts w:ascii="Times New Roman" w:eastAsia="Times New Roman" w:hAnsi="Times New Roman" w:cs="Times New Roman"/>
          <w:sz w:val="26"/>
        </w:rPr>
        <w:t>Йешаран говзалла</w:t>
      </w:r>
      <w:r w:rsidRPr="007D1C4D">
        <w:rPr>
          <w:rFonts w:ascii="Times New Roman" w:eastAsia="Times New Roman" w:hAnsi="Times New Roman" w:cs="Times New Roman"/>
          <w:spacing w:val="-2"/>
          <w:sz w:val="26"/>
        </w:rPr>
        <w:t xml:space="preserve"> </w:t>
      </w:r>
      <w:r w:rsidRPr="007D1C4D">
        <w:rPr>
          <w:rFonts w:ascii="Times New Roman" w:eastAsia="Times New Roman" w:hAnsi="Times New Roman" w:cs="Times New Roman"/>
          <w:sz w:val="26"/>
        </w:rPr>
        <w:t>кхиор.</w:t>
      </w:r>
    </w:p>
    <w:p w:rsidR="007D1C4D" w:rsidRPr="007D1C4D" w:rsidRDefault="007D1C4D" w:rsidP="007D1C4D">
      <w:pPr>
        <w:widowControl w:val="0"/>
        <w:autoSpaceDE w:val="0"/>
        <w:autoSpaceDN w:val="0"/>
        <w:spacing w:after="0" w:line="299" w:lineRule="exact"/>
        <w:ind w:left="221"/>
        <w:rPr>
          <w:rFonts w:ascii="Times New Roman" w:eastAsia="Times New Roman" w:hAnsi="Times New Roman" w:cs="Times New Roman"/>
          <w:sz w:val="26"/>
          <w:szCs w:val="26"/>
        </w:rPr>
      </w:pPr>
      <w:r w:rsidRPr="007D1C4D">
        <w:rPr>
          <w:rFonts w:ascii="Times New Roman" w:eastAsia="Times New Roman" w:hAnsi="Times New Roman" w:cs="Times New Roman"/>
          <w:w w:val="115"/>
          <w:sz w:val="26"/>
          <w:szCs w:val="26"/>
        </w:rPr>
        <w:t>Цу</w:t>
      </w:r>
      <w:r w:rsidRPr="007D1C4D">
        <w:rPr>
          <w:rFonts w:ascii="Times New Roman" w:eastAsia="Times New Roman" w:hAnsi="Times New Roman" w:cs="Times New Roman"/>
          <w:spacing w:val="-4"/>
          <w:w w:val="115"/>
          <w:sz w:val="26"/>
          <w:szCs w:val="26"/>
        </w:rPr>
        <w:t xml:space="preserve"> </w:t>
      </w:r>
      <w:r w:rsidRPr="007D1C4D">
        <w:rPr>
          <w:rFonts w:ascii="Times New Roman" w:eastAsia="Times New Roman" w:hAnsi="Times New Roman" w:cs="Times New Roman"/>
          <w:w w:val="115"/>
          <w:sz w:val="26"/>
          <w:szCs w:val="26"/>
        </w:rPr>
        <w:t>Ӏалашонашка</w:t>
      </w:r>
      <w:r w:rsidRPr="007D1C4D">
        <w:rPr>
          <w:rFonts w:ascii="Times New Roman" w:eastAsia="Times New Roman" w:hAnsi="Times New Roman" w:cs="Times New Roman"/>
          <w:spacing w:val="-5"/>
          <w:w w:val="115"/>
          <w:sz w:val="26"/>
          <w:szCs w:val="26"/>
        </w:rPr>
        <w:t xml:space="preserve"> </w:t>
      </w:r>
      <w:r w:rsidRPr="007D1C4D">
        <w:rPr>
          <w:rFonts w:ascii="Times New Roman" w:eastAsia="Times New Roman" w:hAnsi="Times New Roman" w:cs="Times New Roman"/>
          <w:w w:val="115"/>
          <w:sz w:val="26"/>
          <w:szCs w:val="26"/>
        </w:rPr>
        <w:t>кхачаро</w:t>
      </w:r>
      <w:r w:rsidRPr="007D1C4D">
        <w:rPr>
          <w:rFonts w:ascii="Times New Roman" w:eastAsia="Times New Roman" w:hAnsi="Times New Roman" w:cs="Times New Roman"/>
          <w:spacing w:val="-3"/>
          <w:w w:val="115"/>
          <w:sz w:val="26"/>
          <w:szCs w:val="26"/>
        </w:rPr>
        <w:t xml:space="preserve"> </w:t>
      </w:r>
      <w:r w:rsidRPr="007D1C4D">
        <w:rPr>
          <w:rFonts w:ascii="Times New Roman" w:eastAsia="Times New Roman" w:hAnsi="Times New Roman" w:cs="Times New Roman"/>
          <w:w w:val="115"/>
          <w:sz w:val="26"/>
          <w:szCs w:val="26"/>
        </w:rPr>
        <w:t>хӀара</w:t>
      </w:r>
      <w:r w:rsidRPr="007D1C4D">
        <w:rPr>
          <w:rFonts w:ascii="Times New Roman" w:eastAsia="Times New Roman" w:hAnsi="Times New Roman" w:cs="Times New Roman"/>
          <w:spacing w:val="-5"/>
          <w:w w:val="115"/>
          <w:sz w:val="26"/>
          <w:szCs w:val="26"/>
        </w:rPr>
        <w:t xml:space="preserve"> </w:t>
      </w:r>
      <w:r w:rsidRPr="007D1C4D">
        <w:rPr>
          <w:rFonts w:ascii="Times New Roman" w:eastAsia="Times New Roman" w:hAnsi="Times New Roman" w:cs="Times New Roman"/>
          <w:b/>
          <w:w w:val="115"/>
          <w:sz w:val="26"/>
          <w:szCs w:val="26"/>
        </w:rPr>
        <w:t xml:space="preserve">декхарш </w:t>
      </w:r>
      <w:r w:rsidRPr="007D1C4D">
        <w:rPr>
          <w:rFonts w:ascii="Times New Roman" w:eastAsia="Times New Roman" w:hAnsi="Times New Roman" w:cs="Times New Roman"/>
          <w:w w:val="115"/>
          <w:sz w:val="26"/>
          <w:szCs w:val="26"/>
        </w:rPr>
        <w:t>цхьалхадоху:</w:t>
      </w:r>
    </w:p>
    <w:p w:rsidR="007D1C4D" w:rsidRPr="007D1C4D" w:rsidRDefault="007D1C4D" w:rsidP="007D1C4D">
      <w:pPr>
        <w:widowControl w:val="0"/>
        <w:numPr>
          <w:ilvl w:val="0"/>
          <w:numId w:val="21"/>
        </w:numPr>
        <w:tabs>
          <w:tab w:val="left" w:pos="579"/>
        </w:tabs>
        <w:autoSpaceDE w:val="0"/>
        <w:autoSpaceDN w:val="0"/>
        <w:spacing w:after="0" w:line="240" w:lineRule="auto"/>
        <w:ind w:right="234"/>
        <w:jc w:val="both"/>
        <w:rPr>
          <w:rFonts w:ascii="Times New Roman" w:eastAsia="Times New Roman" w:hAnsi="Times New Roman" w:cs="Times New Roman"/>
          <w:sz w:val="26"/>
        </w:rPr>
      </w:pPr>
      <w:r w:rsidRPr="007D1C4D">
        <w:rPr>
          <w:rFonts w:ascii="Times New Roman" w:eastAsia="Times New Roman" w:hAnsi="Times New Roman" w:cs="Times New Roman"/>
          <w:w w:val="115"/>
          <w:sz w:val="26"/>
        </w:rPr>
        <w:t>Россин гражданаллин идентичностан баххаш кхоллар, шайн Даймахках</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а, Россин халкъах а, Россин халкъийн цхьаалехь мехкан исторех а дозалла</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дан</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Ӏамор,</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шаьш</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муьлхачу</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къомах</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ду</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кхетор;</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Россин</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дукхакъаьмнийн</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йукъараллин</w:t>
      </w:r>
      <w:r w:rsidRPr="007D1C4D">
        <w:rPr>
          <w:rFonts w:ascii="Times New Roman" w:eastAsia="Times New Roman" w:hAnsi="Times New Roman" w:cs="Times New Roman"/>
          <w:spacing w:val="2"/>
          <w:w w:val="115"/>
          <w:sz w:val="26"/>
        </w:rPr>
        <w:t xml:space="preserve"> </w:t>
      </w:r>
      <w:r w:rsidRPr="007D1C4D">
        <w:rPr>
          <w:rFonts w:ascii="Times New Roman" w:eastAsia="Times New Roman" w:hAnsi="Times New Roman" w:cs="Times New Roman"/>
          <w:w w:val="115"/>
          <w:sz w:val="26"/>
        </w:rPr>
        <w:t>мехаллаш</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кхоллар;</w:t>
      </w:r>
    </w:p>
    <w:p w:rsidR="007D1C4D" w:rsidRPr="007D1C4D" w:rsidRDefault="007D1C4D" w:rsidP="007D1C4D">
      <w:pPr>
        <w:widowControl w:val="0"/>
        <w:numPr>
          <w:ilvl w:val="0"/>
          <w:numId w:val="21"/>
        </w:numPr>
        <w:tabs>
          <w:tab w:val="left" w:pos="570"/>
        </w:tabs>
        <w:autoSpaceDE w:val="0"/>
        <w:autoSpaceDN w:val="0"/>
        <w:spacing w:after="0" w:line="240" w:lineRule="auto"/>
        <w:ind w:right="231"/>
        <w:jc w:val="both"/>
        <w:rPr>
          <w:rFonts w:ascii="Times New Roman" w:eastAsia="Times New Roman" w:hAnsi="Times New Roman" w:cs="Times New Roman"/>
          <w:sz w:val="26"/>
        </w:rPr>
      </w:pPr>
      <w:r w:rsidRPr="007D1C4D">
        <w:rPr>
          <w:rFonts w:ascii="Times New Roman" w:eastAsia="Times New Roman" w:hAnsi="Times New Roman" w:cs="Times New Roman"/>
          <w:w w:val="110"/>
          <w:sz w:val="26"/>
        </w:rPr>
        <w:t>Нохчийн</w:t>
      </w:r>
      <w:r w:rsidRPr="007D1C4D">
        <w:rPr>
          <w:rFonts w:ascii="Times New Roman" w:eastAsia="Times New Roman" w:hAnsi="Times New Roman" w:cs="Times New Roman"/>
          <w:spacing w:val="1"/>
          <w:w w:val="110"/>
          <w:sz w:val="26"/>
        </w:rPr>
        <w:t xml:space="preserve"> </w:t>
      </w:r>
      <w:r w:rsidRPr="007D1C4D">
        <w:rPr>
          <w:rFonts w:ascii="Times New Roman" w:eastAsia="Times New Roman" w:hAnsi="Times New Roman" w:cs="Times New Roman"/>
          <w:w w:val="110"/>
          <w:sz w:val="26"/>
        </w:rPr>
        <w:t>къоман</w:t>
      </w:r>
      <w:r w:rsidRPr="007D1C4D">
        <w:rPr>
          <w:rFonts w:ascii="Times New Roman" w:eastAsia="Times New Roman" w:hAnsi="Times New Roman" w:cs="Times New Roman"/>
          <w:spacing w:val="1"/>
          <w:w w:val="110"/>
          <w:sz w:val="26"/>
        </w:rPr>
        <w:t xml:space="preserve"> </w:t>
      </w:r>
      <w:r w:rsidRPr="007D1C4D">
        <w:rPr>
          <w:rFonts w:ascii="Times New Roman" w:eastAsia="Times New Roman" w:hAnsi="Times New Roman" w:cs="Times New Roman"/>
          <w:w w:val="110"/>
          <w:sz w:val="26"/>
        </w:rPr>
        <w:t>историко-культурин</w:t>
      </w:r>
      <w:r w:rsidRPr="007D1C4D">
        <w:rPr>
          <w:rFonts w:ascii="Times New Roman" w:eastAsia="Times New Roman" w:hAnsi="Times New Roman" w:cs="Times New Roman"/>
          <w:spacing w:val="1"/>
          <w:w w:val="110"/>
          <w:sz w:val="26"/>
        </w:rPr>
        <w:t xml:space="preserve"> </w:t>
      </w:r>
      <w:r w:rsidRPr="007D1C4D">
        <w:rPr>
          <w:rFonts w:ascii="Times New Roman" w:eastAsia="Times New Roman" w:hAnsi="Times New Roman" w:cs="Times New Roman"/>
          <w:w w:val="110"/>
          <w:sz w:val="26"/>
        </w:rPr>
        <w:t>зеделлачун</w:t>
      </w:r>
      <w:r w:rsidRPr="007D1C4D">
        <w:rPr>
          <w:rFonts w:ascii="Times New Roman" w:eastAsia="Times New Roman" w:hAnsi="Times New Roman" w:cs="Times New Roman"/>
          <w:spacing w:val="1"/>
          <w:w w:val="110"/>
          <w:sz w:val="26"/>
        </w:rPr>
        <w:t xml:space="preserve"> </w:t>
      </w:r>
      <w:r w:rsidRPr="007D1C4D">
        <w:rPr>
          <w:rFonts w:ascii="Times New Roman" w:eastAsia="Times New Roman" w:hAnsi="Times New Roman" w:cs="Times New Roman"/>
          <w:w w:val="110"/>
          <w:sz w:val="26"/>
        </w:rPr>
        <w:t>тӀалам</w:t>
      </w:r>
      <w:r w:rsidRPr="007D1C4D">
        <w:rPr>
          <w:rFonts w:ascii="Times New Roman" w:eastAsia="Times New Roman" w:hAnsi="Times New Roman" w:cs="Times New Roman"/>
          <w:spacing w:val="1"/>
          <w:w w:val="110"/>
          <w:sz w:val="26"/>
        </w:rPr>
        <w:t xml:space="preserve"> </w:t>
      </w:r>
      <w:r w:rsidRPr="007D1C4D">
        <w:rPr>
          <w:rFonts w:ascii="Times New Roman" w:eastAsia="Times New Roman" w:hAnsi="Times New Roman" w:cs="Times New Roman"/>
          <w:w w:val="110"/>
          <w:sz w:val="26"/>
        </w:rPr>
        <w:t>бан</w:t>
      </w:r>
      <w:r w:rsidRPr="007D1C4D">
        <w:rPr>
          <w:rFonts w:ascii="Times New Roman" w:eastAsia="Times New Roman" w:hAnsi="Times New Roman" w:cs="Times New Roman"/>
          <w:spacing w:val="1"/>
          <w:w w:val="110"/>
          <w:sz w:val="26"/>
        </w:rPr>
        <w:t xml:space="preserve"> </w:t>
      </w:r>
      <w:r w:rsidRPr="007D1C4D">
        <w:rPr>
          <w:rFonts w:ascii="Times New Roman" w:eastAsia="Times New Roman" w:hAnsi="Times New Roman" w:cs="Times New Roman"/>
          <w:w w:val="110"/>
          <w:sz w:val="26"/>
        </w:rPr>
        <w:t>Ӏамор,</w:t>
      </w:r>
      <w:r w:rsidRPr="007D1C4D">
        <w:rPr>
          <w:rFonts w:ascii="Times New Roman" w:eastAsia="Times New Roman" w:hAnsi="Times New Roman" w:cs="Times New Roman"/>
          <w:spacing w:val="1"/>
          <w:w w:val="110"/>
          <w:sz w:val="26"/>
        </w:rPr>
        <w:t xml:space="preserve"> </w:t>
      </w:r>
      <w:r w:rsidRPr="007D1C4D">
        <w:rPr>
          <w:rFonts w:ascii="Times New Roman" w:eastAsia="Times New Roman" w:hAnsi="Times New Roman" w:cs="Times New Roman"/>
          <w:w w:val="110"/>
          <w:sz w:val="26"/>
        </w:rPr>
        <w:t xml:space="preserve">дешархочунна </w:t>
      </w:r>
      <w:r w:rsidRPr="007D1C4D">
        <w:rPr>
          <w:rFonts w:ascii="Times New Roman" w:eastAsia="Times New Roman" w:hAnsi="Times New Roman" w:cs="Times New Roman"/>
          <w:spacing w:val="1"/>
          <w:w w:val="110"/>
          <w:sz w:val="26"/>
        </w:rPr>
        <w:t xml:space="preserve"> </w:t>
      </w:r>
      <w:r w:rsidRPr="007D1C4D">
        <w:rPr>
          <w:rFonts w:ascii="Times New Roman" w:eastAsia="Times New Roman" w:hAnsi="Times New Roman" w:cs="Times New Roman"/>
          <w:w w:val="110"/>
          <w:sz w:val="26"/>
        </w:rPr>
        <w:t xml:space="preserve">шен </w:t>
      </w:r>
      <w:r w:rsidRPr="007D1C4D">
        <w:rPr>
          <w:rFonts w:ascii="Times New Roman" w:eastAsia="Times New Roman" w:hAnsi="Times New Roman" w:cs="Times New Roman"/>
          <w:spacing w:val="1"/>
          <w:w w:val="110"/>
          <w:sz w:val="26"/>
        </w:rPr>
        <w:t xml:space="preserve"> </w:t>
      </w:r>
      <w:r w:rsidRPr="007D1C4D">
        <w:rPr>
          <w:rFonts w:ascii="Times New Roman" w:eastAsia="Times New Roman" w:hAnsi="Times New Roman" w:cs="Times New Roman"/>
          <w:w w:val="110"/>
          <w:sz w:val="26"/>
        </w:rPr>
        <w:t xml:space="preserve">къоман </w:t>
      </w:r>
      <w:r w:rsidRPr="007D1C4D">
        <w:rPr>
          <w:rFonts w:ascii="Times New Roman" w:eastAsia="Times New Roman" w:hAnsi="Times New Roman" w:cs="Times New Roman"/>
          <w:spacing w:val="1"/>
          <w:w w:val="110"/>
          <w:sz w:val="26"/>
        </w:rPr>
        <w:t xml:space="preserve"> </w:t>
      </w:r>
      <w:r w:rsidRPr="007D1C4D">
        <w:rPr>
          <w:rFonts w:ascii="Times New Roman" w:eastAsia="Times New Roman" w:hAnsi="Times New Roman" w:cs="Times New Roman"/>
          <w:w w:val="110"/>
          <w:sz w:val="26"/>
        </w:rPr>
        <w:t xml:space="preserve">культурин-меттан  </w:t>
      </w:r>
      <w:r w:rsidRPr="007D1C4D">
        <w:rPr>
          <w:rFonts w:ascii="Times New Roman" w:eastAsia="Times New Roman" w:hAnsi="Times New Roman" w:cs="Times New Roman"/>
          <w:spacing w:val="1"/>
          <w:w w:val="110"/>
          <w:sz w:val="26"/>
        </w:rPr>
        <w:t xml:space="preserve"> </w:t>
      </w:r>
      <w:r w:rsidRPr="007D1C4D">
        <w:rPr>
          <w:rFonts w:ascii="Times New Roman" w:eastAsia="Times New Roman" w:hAnsi="Times New Roman" w:cs="Times New Roman"/>
          <w:w w:val="110"/>
          <w:sz w:val="26"/>
        </w:rPr>
        <w:t xml:space="preserve">хьал  </w:t>
      </w:r>
      <w:r w:rsidRPr="007D1C4D">
        <w:rPr>
          <w:rFonts w:ascii="Times New Roman" w:eastAsia="Times New Roman" w:hAnsi="Times New Roman" w:cs="Times New Roman"/>
          <w:spacing w:val="1"/>
          <w:w w:val="110"/>
          <w:sz w:val="26"/>
        </w:rPr>
        <w:t xml:space="preserve"> </w:t>
      </w:r>
      <w:r w:rsidRPr="007D1C4D">
        <w:rPr>
          <w:rFonts w:ascii="Times New Roman" w:eastAsia="Times New Roman" w:hAnsi="Times New Roman" w:cs="Times New Roman"/>
          <w:w w:val="110"/>
          <w:sz w:val="26"/>
        </w:rPr>
        <w:t>довзийтар;</w:t>
      </w:r>
      <w:r w:rsidRPr="007D1C4D">
        <w:rPr>
          <w:rFonts w:ascii="Times New Roman" w:eastAsia="Times New Roman" w:hAnsi="Times New Roman" w:cs="Times New Roman"/>
          <w:spacing w:val="1"/>
          <w:w w:val="110"/>
          <w:sz w:val="26"/>
        </w:rPr>
        <w:t xml:space="preserve"> </w:t>
      </w:r>
      <w:r w:rsidRPr="007D1C4D">
        <w:rPr>
          <w:rFonts w:ascii="Times New Roman" w:eastAsia="Times New Roman" w:hAnsi="Times New Roman" w:cs="Times New Roman"/>
          <w:w w:val="110"/>
          <w:sz w:val="26"/>
        </w:rPr>
        <w:t>йуьхьанцарчу</w:t>
      </w:r>
      <w:r w:rsidRPr="007D1C4D">
        <w:rPr>
          <w:rFonts w:ascii="Times New Roman" w:eastAsia="Times New Roman" w:hAnsi="Times New Roman" w:cs="Times New Roman"/>
          <w:spacing w:val="1"/>
          <w:w w:val="110"/>
          <w:sz w:val="26"/>
        </w:rPr>
        <w:t xml:space="preserve"> </w:t>
      </w:r>
      <w:r w:rsidRPr="007D1C4D">
        <w:rPr>
          <w:rFonts w:ascii="Times New Roman" w:eastAsia="Times New Roman" w:hAnsi="Times New Roman" w:cs="Times New Roman"/>
          <w:w w:val="110"/>
          <w:sz w:val="26"/>
        </w:rPr>
        <w:t>классийн</w:t>
      </w:r>
      <w:r w:rsidRPr="007D1C4D">
        <w:rPr>
          <w:rFonts w:ascii="Times New Roman" w:eastAsia="Times New Roman" w:hAnsi="Times New Roman" w:cs="Times New Roman"/>
          <w:spacing w:val="1"/>
          <w:w w:val="110"/>
          <w:sz w:val="26"/>
        </w:rPr>
        <w:t xml:space="preserve"> </w:t>
      </w:r>
      <w:r w:rsidRPr="007D1C4D">
        <w:rPr>
          <w:rFonts w:ascii="Times New Roman" w:eastAsia="Times New Roman" w:hAnsi="Times New Roman" w:cs="Times New Roman"/>
          <w:w w:val="110"/>
          <w:sz w:val="26"/>
        </w:rPr>
        <w:t>дешархочунна</w:t>
      </w:r>
      <w:r w:rsidRPr="007D1C4D">
        <w:rPr>
          <w:rFonts w:ascii="Times New Roman" w:eastAsia="Times New Roman" w:hAnsi="Times New Roman" w:cs="Times New Roman"/>
          <w:spacing w:val="1"/>
          <w:w w:val="110"/>
          <w:sz w:val="26"/>
        </w:rPr>
        <w:t xml:space="preserve"> </w:t>
      </w:r>
      <w:r w:rsidRPr="007D1C4D">
        <w:rPr>
          <w:rFonts w:ascii="Times New Roman" w:eastAsia="Times New Roman" w:hAnsi="Times New Roman" w:cs="Times New Roman"/>
          <w:w w:val="110"/>
          <w:sz w:val="26"/>
        </w:rPr>
        <w:t>нохчийн</w:t>
      </w:r>
      <w:r w:rsidRPr="007D1C4D">
        <w:rPr>
          <w:rFonts w:ascii="Times New Roman" w:eastAsia="Times New Roman" w:hAnsi="Times New Roman" w:cs="Times New Roman"/>
          <w:spacing w:val="1"/>
          <w:w w:val="110"/>
          <w:sz w:val="26"/>
        </w:rPr>
        <w:t xml:space="preserve"> </w:t>
      </w:r>
      <w:r w:rsidRPr="007D1C4D">
        <w:rPr>
          <w:rFonts w:ascii="Times New Roman" w:eastAsia="Times New Roman" w:hAnsi="Times New Roman" w:cs="Times New Roman"/>
          <w:w w:val="110"/>
          <w:sz w:val="26"/>
        </w:rPr>
        <w:t>литература</w:t>
      </w:r>
      <w:r w:rsidRPr="007D1C4D">
        <w:rPr>
          <w:rFonts w:ascii="Times New Roman" w:eastAsia="Times New Roman" w:hAnsi="Times New Roman" w:cs="Times New Roman"/>
          <w:spacing w:val="1"/>
          <w:w w:val="110"/>
          <w:sz w:val="26"/>
        </w:rPr>
        <w:t xml:space="preserve"> </w:t>
      </w:r>
      <w:r w:rsidRPr="007D1C4D">
        <w:rPr>
          <w:rFonts w:ascii="Times New Roman" w:eastAsia="Times New Roman" w:hAnsi="Times New Roman" w:cs="Times New Roman"/>
          <w:w w:val="110"/>
          <w:sz w:val="26"/>
        </w:rPr>
        <w:t>историко-</w:t>
      </w:r>
      <w:r w:rsidRPr="007D1C4D">
        <w:rPr>
          <w:rFonts w:ascii="Times New Roman" w:eastAsia="Times New Roman" w:hAnsi="Times New Roman" w:cs="Times New Roman"/>
          <w:spacing w:val="1"/>
          <w:w w:val="110"/>
          <w:sz w:val="26"/>
        </w:rPr>
        <w:t xml:space="preserve"> </w:t>
      </w:r>
      <w:r w:rsidRPr="007D1C4D">
        <w:rPr>
          <w:rFonts w:ascii="Times New Roman" w:eastAsia="Times New Roman" w:hAnsi="Times New Roman" w:cs="Times New Roman"/>
          <w:w w:val="110"/>
          <w:sz w:val="26"/>
        </w:rPr>
        <w:t>культурин,</w:t>
      </w:r>
      <w:r w:rsidRPr="007D1C4D">
        <w:rPr>
          <w:rFonts w:ascii="Times New Roman" w:eastAsia="Times New Roman" w:hAnsi="Times New Roman" w:cs="Times New Roman"/>
          <w:spacing w:val="53"/>
          <w:w w:val="110"/>
          <w:sz w:val="26"/>
        </w:rPr>
        <w:t xml:space="preserve"> </w:t>
      </w:r>
      <w:r w:rsidRPr="007D1C4D">
        <w:rPr>
          <w:rFonts w:ascii="Times New Roman" w:eastAsia="Times New Roman" w:hAnsi="Times New Roman" w:cs="Times New Roman"/>
          <w:w w:val="110"/>
          <w:sz w:val="26"/>
        </w:rPr>
        <w:t>оьздангаллин,</w:t>
      </w:r>
      <w:r w:rsidRPr="007D1C4D">
        <w:rPr>
          <w:rFonts w:ascii="Times New Roman" w:eastAsia="Times New Roman" w:hAnsi="Times New Roman" w:cs="Times New Roman"/>
          <w:spacing w:val="53"/>
          <w:w w:val="110"/>
          <w:sz w:val="26"/>
        </w:rPr>
        <w:t xml:space="preserve"> </w:t>
      </w:r>
      <w:r w:rsidRPr="007D1C4D">
        <w:rPr>
          <w:rFonts w:ascii="Times New Roman" w:eastAsia="Times New Roman" w:hAnsi="Times New Roman" w:cs="Times New Roman"/>
          <w:w w:val="110"/>
          <w:sz w:val="26"/>
        </w:rPr>
        <w:t>эстетикин</w:t>
      </w:r>
      <w:r w:rsidRPr="007D1C4D">
        <w:rPr>
          <w:rFonts w:ascii="Times New Roman" w:eastAsia="Times New Roman" w:hAnsi="Times New Roman" w:cs="Times New Roman"/>
          <w:spacing w:val="52"/>
          <w:w w:val="110"/>
          <w:sz w:val="26"/>
        </w:rPr>
        <w:t xml:space="preserve"> </w:t>
      </w:r>
      <w:r w:rsidRPr="007D1C4D">
        <w:rPr>
          <w:rFonts w:ascii="Times New Roman" w:eastAsia="Times New Roman" w:hAnsi="Times New Roman" w:cs="Times New Roman"/>
          <w:w w:val="110"/>
          <w:sz w:val="26"/>
        </w:rPr>
        <w:t>мехаллийн</w:t>
      </w:r>
      <w:r w:rsidRPr="007D1C4D">
        <w:rPr>
          <w:rFonts w:ascii="Times New Roman" w:eastAsia="Times New Roman" w:hAnsi="Times New Roman" w:cs="Times New Roman"/>
          <w:spacing w:val="52"/>
          <w:w w:val="110"/>
          <w:sz w:val="26"/>
        </w:rPr>
        <w:t xml:space="preserve"> </w:t>
      </w:r>
      <w:r w:rsidRPr="007D1C4D">
        <w:rPr>
          <w:rFonts w:ascii="Times New Roman" w:eastAsia="Times New Roman" w:hAnsi="Times New Roman" w:cs="Times New Roman"/>
          <w:w w:val="110"/>
          <w:sz w:val="26"/>
        </w:rPr>
        <w:t>хьоста</w:t>
      </w:r>
      <w:r w:rsidRPr="007D1C4D">
        <w:rPr>
          <w:rFonts w:ascii="Times New Roman" w:eastAsia="Times New Roman" w:hAnsi="Times New Roman" w:cs="Times New Roman"/>
          <w:spacing w:val="50"/>
          <w:w w:val="110"/>
          <w:sz w:val="26"/>
        </w:rPr>
        <w:t xml:space="preserve"> </w:t>
      </w:r>
      <w:r w:rsidRPr="007D1C4D">
        <w:rPr>
          <w:rFonts w:ascii="Times New Roman" w:eastAsia="Times New Roman" w:hAnsi="Times New Roman" w:cs="Times New Roman"/>
          <w:w w:val="110"/>
          <w:sz w:val="26"/>
        </w:rPr>
        <w:t>санна</w:t>
      </w:r>
      <w:r w:rsidRPr="007D1C4D">
        <w:rPr>
          <w:rFonts w:ascii="Times New Roman" w:eastAsia="Times New Roman" w:hAnsi="Times New Roman" w:cs="Times New Roman"/>
          <w:spacing w:val="50"/>
          <w:w w:val="110"/>
          <w:sz w:val="26"/>
        </w:rPr>
        <w:t xml:space="preserve"> </w:t>
      </w:r>
      <w:r w:rsidRPr="007D1C4D">
        <w:rPr>
          <w:rFonts w:ascii="Times New Roman" w:eastAsia="Times New Roman" w:hAnsi="Times New Roman" w:cs="Times New Roman"/>
          <w:w w:val="110"/>
          <w:sz w:val="26"/>
        </w:rPr>
        <w:t>йезайалийтар;</w:t>
      </w:r>
    </w:p>
    <w:p w:rsidR="007D1C4D" w:rsidRPr="007D1C4D" w:rsidRDefault="007D1C4D" w:rsidP="007D1C4D">
      <w:pPr>
        <w:widowControl w:val="0"/>
        <w:numPr>
          <w:ilvl w:val="0"/>
          <w:numId w:val="21"/>
        </w:numPr>
        <w:tabs>
          <w:tab w:val="left" w:pos="570"/>
        </w:tabs>
        <w:autoSpaceDE w:val="0"/>
        <w:autoSpaceDN w:val="0"/>
        <w:spacing w:after="0" w:line="240" w:lineRule="auto"/>
        <w:ind w:right="231"/>
        <w:jc w:val="both"/>
        <w:rPr>
          <w:rFonts w:ascii="Times New Roman" w:eastAsia="Times New Roman" w:hAnsi="Times New Roman" w:cs="Times New Roman"/>
          <w:sz w:val="26"/>
        </w:rPr>
      </w:pPr>
      <w:r w:rsidRPr="007D1C4D">
        <w:rPr>
          <w:rFonts w:ascii="Times New Roman" w:eastAsia="Times New Roman" w:hAnsi="Times New Roman" w:cs="Times New Roman"/>
          <w:sz w:val="26"/>
        </w:rPr>
        <w:t>Нохчийн литературехь гайтина йолчу нохчийн синкхетамна ладаме йолчу гӀиллакз-</w:t>
      </w:r>
      <w:r w:rsidRPr="007D1C4D">
        <w:rPr>
          <w:rFonts w:ascii="Times New Roman" w:eastAsia="Times New Roman" w:hAnsi="Times New Roman" w:cs="Times New Roman"/>
          <w:spacing w:val="-62"/>
          <w:sz w:val="26"/>
        </w:rPr>
        <w:t xml:space="preserve"> </w:t>
      </w:r>
      <w:r w:rsidRPr="007D1C4D">
        <w:rPr>
          <w:rFonts w:ascii="Times New Roman" w:eastAsia="Times New Roman" w:hAnsi="Times New Roman" w:cs="Times New Roman"/>
          <w:sz w:val="26"/>
        </w:rPr>
        <w:t>оьздагнгаллийн</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мехаллех</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хьежам</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кхоллар;</w:t>
      </w:r>
    </w:p>
    <w:p w:rsidR="007D1C4D" w:rsidRPr="007D1C4D" w:rsidRDefault="007D1C4D" w:rsidP="007D1C4D">
      <w:pPr>
        <w:widowControl w:val="0"/>
        <w:autoSpaceDE w:val="0"/>
        <w:autoSpaceDN w:val="0"/>
        <w:spacing w:after="0" w:line="240" w:lineRule="auto"/>
        <w:jc w:val="both"/>
        <w:rPr>
          <w:rFonts w:ascii="Times New Roman" w:eastAsia="Times New Roman" w:hAnsi="Times New Roman" w:cs="Times New Roman"/>
          <w:sz w:val="26"/>
        </w:rPr>
        <w:sectPr w:rsidR="007D1C4D" w:rsidRPr="007D1C4D">
          <w:pgSz w:w="11920" w:h="16850"/>
          <w:pgMar w:top="980" w:right="460" w:bottom="760" w:left="1260" w:header="0" w:footer="561" w:gutter="0"/>
          <w:cols w:space="720"/>
        </w:sectPr>
      </w:pPr>
    </w:p>
    <w:p w:rsidR="007D1C4D" w:rsidRPr="007D1C4D" w:rsidRDefault="007D1C4D" w:rsidP="007D1C4D">
      <w:pPr>
        <w:widowControl w:val="0"/>
        <w:numPr>
          <w:ilvl w:val="0"/>
          <w:numId w:val="21"/>
        </w:numPr>
        <w:tabs>
          <w:tab w:val="left" w:pos="643"/>
          <w:tab w:val="left" w:pos="644"/>
        </w:tabs>
        <w:autoSpaceDE w:val="0"/>
        <w:autoSpaceDN w:val="0"/>
        <w:spacing w:before="78" w:after="0" w:line="240" w:lineRule="auto"/>
        <w:ind w:right="231"/>
        <w:rPr>
          <w:rFonts w:ascii="Times New Roman" w:eastAsia="Times New Roman" w:hAnsi="Times New Roman" w:cs="Times New Roman"/>
          <w:sz w:val="26"/>
        </w:rPr>
      </w:pPr>
      <w:r w:rsidRPr="007D1C4D">
        <w:rPr>
          <w:rFonts w:ascii="Times New Roman" w:eastAsia="Times New Roman" w:hAnsi="Times New Roman" w:cs="Times New Roman"/>
          <w:sz w:val="26"/>
        </w:rPr>
        <w:lastRenderedPageBreak/>
        <w:t>Нохчийн</w:t>
      </w:r>
      <w:r w:rsidRPr="007D1C4D">
        <w:rPr>
          <w:rFonts w:ascii="Times New Roman" w:eastAsia="Times New Roman" w:hAnsi="Times New Roman" w:cs="Times New Roman"/>
          <w:spacing w:val="23"/>
          <w:sz w:val="26"/>
        </w:rPr>
        <w:t xml:space="preserve"> </w:t>
      </w:r>
      <w:r w:rsidRPr="007D1C4D">
        <w:rPr>
          <w:rFonts w:ascii="Times New Roman" w:eastAsia="Times New Roman" w:hAnsi="Times New Roman" w:cs="Times New Roman"/>
          <w:sz w:val="26"/>
        </w:rPr>
        <w:t>литературин</w:t>
      </w:r>
      <w:r w:rsidRPr="007D1C4D">
        <w:rPr>
          <w:rFonts w:ascii="Times New Roman" w:eastAsia="Times New Roman" w:hAnsi="Times New Roman" w:cs="Times New Roman"/>
          <w:spacing w:val="24"/>
          <w:sz w:val="26"/>
        </w:rPr>
        <w:t xml:space="preserve"> </w:t>
      </w:r>
      <w:r w:rsidRPr="007D1C4D">
        <w:rPr>
          <w:rFonts w:ascii="Times New Roman" w:eastAsia="Times New Roman" w:hAnsi="Times New Roman" w:cs="Times New Roman"/>
          <w:sz w:val="26"/>
        </w:rPr>
        <w:t>говзарш</w:t>
      </w:r>
      <w:r w:rsidRPr="007D1C4D">
        <w:rPr>
          <w:rFonts w:ascii="Times New Roman" w:eastAsia="Times New Roman" w:hAnsi="Times New Roman" w:cs="Times New Roman"/>
          <w:spacing w:val="27"/>
          <w:sz w:val="26"/>
        </w:rPr>
        <w:t xml:space="preserve"> </w:t>
      </w:r>
      <w:r w:rsidRPr="007D1C4D">
        <w:rPr>
          <w:rFonts w:ascii="Times New Roman" w:eastAsia="Times New Roman" w:hAnsi="Times New Roman" w:cs="Times New Roman"/>
          <w:sz w:val="26"/>
        </w:rPr>
        <w:t>Ӏаморан</w:t>
      </w:r>
      <w:r w:rsidRPr="007D1C4D">
        <w:rPr>
          <w:rFonts w:ascii="Times New Roman" w:eastAsia="Times New Roman" w:hAnsi="Times New Roman" w:cs="Times New Roman"/>
          <w:spacing w:val="24"/>
          <w:sz w:val="26"/>
        </w:rPr>
        <w:t xml:space="preserve"> </w:t>
      </w:r>
      <w:r w:rsidRPr="007D1C4D">
        <w:rPr>
          <w:rFonts w:ascii="Times New Roman" w:eastAsia="Times New Roman" w:hAnsi="Times New Roman" w:cs="Times New Roman"/>
          <w:sz w:val="26"/>
        </w:rPr>
        <w:t>буха</w:t>
      </w:r>
      <w:r w:rsidRPr="007D1C4D">
        <w:rPr>
          <w:rFonts w:ascii="Times New Roman" w:eastAsia="Times New Roman" w:hAnsi="Times New Roman" w:cs="Times New Roman"/>
          <w:spacing w:val="24"/>
          <w:sz w:val="26"/>
        </w:rPr>
        <w:t xml:space="preserve"> </w:t>
      </w:r>
      <w:r w:rsidRPr="007D1C4D">
        <w:rPr>
          <w:rFonts w:ascii="Times New Roman" w:eastAsia="Times New Roman" w:hAnsi="Times New Roman" w:cs="Times New Roman"/>
          <w:sz w:val="26"/>
        </w:rPr>
        <w:t>тӀехь</w:t>
      </w:r>
      <w:r w:rsidRPr="007D1C4D">
        <w:rPr>
          <w:rFonts w:ascii="Times New Roman" w:eastAsia="Times New Roman" w:hAnsi="Times New Roman" w:cs="Times New Roman"/>
          <w:spacing w:val="22"/>
          <w:sz w:val="26"/>
        </w:rPr>
        <w:t xml:space="preserve"> </w:t>
      </w:r>
      <w:r w:rsidRPr="007D1C4D">
        <w:rPr>
          <w:rFonts w:ascii="Times New Roman" w:eastAsia="Times New Roman" w:hAnsi="Times New Roman" w:cs="Times New Roman"/>
          <w:sz w:val="26"/>
        </w:rPr>
        <w:t>нохчийн</w:t>
      </w:r>
      <w:r w:rsidRPr="007D1C4D">
        <w:rPr>
          <w:rFonts w:ascii="Times New Roman" w:eastAsia="Times New Roman" w:hAnsi="Times New Roman" w:cs="Times New Roman"/>
          <w:spacing w:val="24"/>
          <w:sz w:val="26"/>
        </w:rPr>
        <w:t xml:space="preserve"> </w:t>
      </w:r>
      <w:r w:rsidRPr="007D1C4D">
        <w:rPr>
          <w:rFonts w:ascii="Times New Roman" w:eastAsia="Times New Roman" w:hAnsi="Times New Roman" w:cs="Times New Roman"/>
          <w:sz w:val="26"/>
        </w:rPr>
        <w:t>меттан</w:t>
      </w:r>
      <w:r w:rsidRPr="007D1C4D">
        <w:rPr>
          <w:rFonts w:ascii="Times New Roman" w:eastAsia="Times New Roman" w:hAnsi="Times New Roman" w:cs="Times New Roman"/>
          <w:spacing w:val="24"/>
          <w:sz w:val="26"/>
        </w:rPr>
        <w:t xml:space="preserve"> </w:t>
      </w:r>
      <w:r w:rsidRPr="007D1C4D">
        <w:rPr>
          <w:rFonts w:ascii="Times New Roman" w:eastAsia="Times New Roman" w:hAnsi="Times New Roman" w:cs="Times New Roman"/>
          <w:sz w:val="26"/>
        </w:rPr>
        <w:t>исбаьхьаллин-</w:t>
      </w:r>
      <w:r w:rsidRPr="007D1C4D">
        <w:rPr>
          <w:rFonts w:ascii="Times New Roman" w:eastAsia="Times New Roman" w:hAnsi="Times New Roman" w:cs="Times New Roman"/>
          <w:spacing w:val="-62"/>
          <w:sz w:val="26"/>
        </w:rPr>
        <w:t xml:space="preserve"> </w:t>
      </w:r>
      <w:r w:rsidRPr="007D1C4D">
        <w:rPr>
          <w:rFonts w:ascii="Times New Roman" w:eastAsia="Times New Roman" w:hAnsi="Times New Roman" w:cs="Times New Roman"/>
          <w:sz w:val="26"/>
        </w:rPr>
        <w:t>эстетикин таронех</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хаарш</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совдахар;</w:t>
      </w:r>
    </w:p>
    <w:p w:rsidR="007D1C4D" w:rsidRPr="007D1C4D" w:rsidRDefault="007D1C4D" w:rsidP="007D1C4D">
      <w:pPr>
        <w:widowControl w:val="0"/>
        <w:numPr>
          <w:ilvl w:val="0"/>
          <w:numId w:val="21"/>
        </w:numPr>
        <w:tabs>
          <w:tab w:val="left" w:pos="569"/>
          <w:tab w:val="left" w:pos="570"/>
        </w:tabs>
        <w:autoSpaceDE w:val="0"/>
        <w:autoSpaceDN w:val="0"/>
        <w:spacing w:after="0" w:line="318" w:lineRule="exact"/>
        <w:ind w:left="569" w:hanging="349"/>
        <w:rPr>
          <w:rFonts w:ascii="Times New Roman" w:eastAsia="Times New Roman" w:hAnsi="Times New Roman" w:cs="Times New Roman"/>
          <w:sz w:val="26"/>
        </w:rPr>
      </w:pPr>
      <w:r w:rsidRPr="007D1C4D">
        <w:rPr>
          <w:rFonts w:ascii="Times New Roman" w:eastAsia="Times New Roman" w:hAnsi="Times New Roman" w:cs="Times New Roman"/>
          <w:sz w:val="26"/>
        </w:rPr>
        <w:t>Адаман</w:t>
      </w:r>
      <w:r w:rsidRPr="007D1C4D">
        <w:rPr>
          <w:rFonts w:ascii="Times New Roman" w:eastAsia="Times New Roman" w:hAnsi="Times New Roman" w:cs="Times New Roman"/>
          <w:spacing w:val="-3"/>
          <w:sz w:val="26"/>
        </w:rPr>
        <w:t xml:space="preserve"> </w:t>
      </w:r>
      <w:r w:rsidRPr="007D1C4D">
        <w:rPr>
          <w:rFonts w:ascii="Times New Roman" w:eastAsia="Times New Roman" w:hAnsi="Times New Roman" w:cs="Times New Roman"/>
          <w:sz w:val="26"/>
        </w:rPr>
        <w:t>амал</w:t>
      </w:r>
      <w:r w:rsidRPr="007D1C4D">
        <w:rPr>
          <w:rFonts w:ascii="Times New Roman" w:eastAsia="Times New Roman" w:hAnsi="Times New Roman" w:cs="Times New Roman"/>
          <w:spacing w:val="-3"/>
          <w:sz w:val="26"/>
        </w:rPr>
        <w:t xml:space="preserve"> </w:t>
      </w:r>
      <w:r w:rsidRPr="007D1C4D">
        <w:rPr>
          <w:rFonts w:ascii="Times New Roman" w:eastAsia="Times New Roman" w:hAnsi="Times New Roman" w:cs="Times New Roman"/>
          <w:sz w:val="26"/>
        </w:rPr>
        <w:t>кхиарехь</w:t>
      </w:r>
      <w:r w:rsidRPr="007D1C4D">
        <w:rPr>
          <w:rFonts w:ascii="Times New Roman" w:eastAsia="Times New Roman" w:hAnsi="Times New Roman" w:cs="Times New Roman"/>
          <w:spacing w:val="-3"/>
          <w:sz w:val="26"/>
        </w:rPr>
        <w:t xml:space="preserve"> </w:t>
      </w:r>
      <w:r w:rsidRPr="007D1C4D">
        <w:rPr>
          <w:rFonts w:ascii="Times New Roman" w:eastAsia="Times New Roman" w:hAnsi="Times New Roman" w:cs="Times New Roman"/>
          <w:sz w:val="26"/>
        </w:rPr>
        <w:t>а,</w:t>
      </w:r>
      <w:r w:rsidRPr="007D1C4D">
        <w:rPr>
          <w:rFonts w:ascii="Times New Roman" w:eastAsia="Times New Roman" w:hAnsi="Times New Roman" w:cs="Times New Roman"/>
          <w:spacing w:val="-3"/>
          <w:sz w:val="26"/>
        </w:rPr>
        <w:t xml:space="preserve"> </w:t>
      </w:r>
      <w:r w:rsidRPr="007D1C4D">
        <w:rPr>
          <w:rFonts w:ascii="Times New Roman" w:eastAsia="Times New Roman" w:hAnsi="Times New Roman" w:cs="Times New Roman"/>
          <w:sz w:val="26"/>
        </w:rPr>
        <w:t>къамел шардарехь</w:t>
      </w:r>
      <w:r w:rsidRPr="007D1C4D">
        <w:rPr>
          <w:rFonts w:ascii="Times New Roman" w:eastAsia="Times New Roman" w:hAnsi="Times New Roman" w:cs="Times New Roman"/>
          <w:spacing w:val="-3"/>
          <w:sz w:val="26"/>
        </w:rPr>
        <w:t xml:space="preserve"> </w:t>
      </w:r>
      <w:r w:rsidRPr="007D1C4D">
        <w:rPr>
          <w:rFonts w:ascii="Times New Roman" w:eastAsia="Times New Roman" w:hAnsi="Times New Roman" w:cs="Times New Roman"/>
          <w:sz w:val="26"/>
        </w:rPr>
        <w:t>а</w:t>
      </w:r>
      <w:r w:rsidRPr="007D1C4D">
        <w:rPr>
          <w:rFonts w:ascii="Times New Roman" w:eastAsia="Times New Roman" w:hAnsi="Times New Roman" w:cs="Times New Roman"/>
          <w:spacing w:val="-3"/>
          <w:sz w:val="26"/>
        </w:rPr>
        <w:t xml:space="preserve"> </w:t>
      </w:r>
      <w:r w:rsidRPr="007D1C4D">
        <w:rPr>
          <w:rFonts w:ascii="Times New Roman" w:eastAsia="Times New Roman" w:hAnsi="Times New Roman" w:cs="Times New Roman"/>
          <w:sz w:val="26"/>
        </w:rPr>
        <w:t>даима</w:t>
      </w:r>
      <w:r w:rsidRPr="007D1C4D">
        <w:rPr>
          <w:rFonts w:ascii="Times New Roman" w:eastAsia="Times New Roman" w:hAnsi="Times New Roman" w:cs="Times New Roman"/>
          <w:spacing w:val="-3"/>
          <w:sz w:val="26"/>
        </w:rPr>
        <w:t xml:space="preserve"> </w:t>
      </w:r>
      <w:r w:rsidRPr="007D1C4D">
        <w:rPr>
          <w:rFonts w:ascii="Times New Roman" w:eastAsia="Times New Roman" w:hAnsi="Times New Roman" w:cs="Times New Roman"/>
          <w:sz w:val="26"/>
        </w:rPr>
        <w:t>йеша хьагам</w:t>
      </w:r>
      <w:r w:rsidRPr="007D1C4D">
        <w:rPr>
          <w:rFonts w:ascii="Times New Roman" w:eastAsia="Times New Roman" w:hAnsi="Times New Roman" w:cs="Times New Roman"/>
          <w:spacing w:val="-2"/>
          <w:sz w:val="26"/>
        </w:rPr>
        <w:t xml:space="preserve"> </w:t>
      </w:r>
      <w:r w:rsidRPr="007D1C4D">
        <w:rPr>
          <w:rFonts w:ascii="Times New Roman" w:eastAsia="Times New Roman" w:hAnsi="Times New Roman" w:cs="Times New Roman"/>
          <w:sz w:val="26"/>
        </w:rPr>
        <w:t>кхоллар;</w:t>
      </w:r>
    </w:p>
    <w:p w:rsidR="007D1C4D" w:rsidRPr="007D1C4D" w:rsidRDefault="007D1C4D" w:rsidP="007D1C4D">
      <w:pPr>
        <w:widowControl w:val="0"/>
        <w:numPr>
          <w:ilvl w:val="0"/>
          <w:numId w:val="21"/>
        </w:numPr>
        <w:tabs>
          <w:tab w:val="left" w:pos="505"/>
        </w:tabs>
        <w:autoSpaceDE w:val="0"/>
        <w:autoSpaceDN w:val="0"/>
        <w:spacing w:before="1" w:after="0" w:line="240" w:lineRule="auto"/>
        <w:ind w:right="248"/>
        <w:rPr>
          <w:rFonts w:ascii="Times New Roman" w:eastAsia="Times New Roman" w:hAnsi="Times New Roman" w:cs="Times New Roman"/>
          <w:sz w:val="26"/>
        </w:rPr>
      </w:pPr>
      <w:r w:rsidRPr="007D1C4D">
        <w:rPr>
          <w:rFonts w:ascii="Times New Roman" w:eastAsia="Times New Roman" w:hAnsi="Times New Roman" w:cs="Times New Roman"/>
          <w:w w:val="115"/>
          <w:sz w:val="26"/>
        </w:rPr>
        <w:t>Тайп-тайпанчу</w:t>
      </w:r>
      <w:r w:rsidRPr="007D1C4D">
        <w:rPr>
          <w:rFonts w:ascii="Times New Roman" w:eastAsia="Times New Roman" w:hAnsi="Times New Roman" w:cs="Times New Roman"/>
          <w:spacing w:val="6"/>
          <w:w w:val="115"/>
          <w:sz w:val="26"/>
        </w:rPr>
        <w:t xml:space="preserve"> </w:t>
      </w:r>
      <w:r w:rsidRPr="007D1C4D">
        <w:rPr>
          <w:rFonts w:ascii="Times New Roman" w:eastAsia="Times New Roman" w:hAnsi="Times New Roman" w:cs="Times New Roman"/>
          <w:w w:val="115"/>
          <w:sz w:val="26"/>
        </w:rPr>
        <w:t>текстийн</w:t>
      </w:r>
      <w:r w:rsidRPr="007D1C4D">
        <w:rPr>
          <w:rFonts w:ascii="Times New Roman" w:eastAsia="Times New Roman" w:hAnsi="Times New Roman" w:cs="Times New Roman"/>
          <w:spacing w:val="5"/>
          <w:w w:val="115"/>
          <w:sz w:val="26"/>
        </w:rPr>
        <w:t xml:space="preserve"> </w:t>
      </w:r>
      <w:r w:rsidRPr="007D1C4D">
        <w:rPr>
          <w:rFonts w:ascii="Times New Roman" w:eastAsia="Times New Roman" w:hAnsi="Times New Roman" w:cs="Times New Roman"/>
          <w:w w:val="115"/>
          <w:sz w:val="26"/>
        </w:rPr>
        <w:t>чулацаман</w:t>
      </w:r>
      <w:r w:rsidRPr="007D1C4D">
        <w:rPr>
          <w:rFonts w:ascii="Times New Roman" w:eastAsia="Times New Roman" w:hAnsi="Times New Roman" w:cs="Times New Roman"/>
          <w:spacing w:val="5"/>
          <w:w w:val="115"/>
          <w:sz w:val="26"/>
        </w:rPr>
        <w:t xml:space="preserve"> </w:t>
      </w:r>
      <w:r w:rsidRPr="007D1C4D">
        <w:rPr>
          <w:rFonts w:ascii="Times New Roman" w:eastAsia="Times New Roman" w:hAnsi="Times New Roman" w:cs="Times New Roman"/>
          <w:w w:val="115"/>
          <w:sz w:val="26"/>
        </w:rPr>
        <w:t>а,</w:t>
      </w:r>
      <w:r w:rsidRPr="007D1C4D">
        <w:rPr>
          <w:rFonts w:ascii="Times New Roman" w:eastAsia="Times New Roman" w:hAnsi="Times New Roman" w:cs="Times New Roman"/>
          <w:spacing w:val="4"/>
          <w:w w:val="115"/>
          <w:sz w:val="26"/>
        </w:rPr>
        <w:t xml:space="preserve"> </w:t>
      </w:r>
      <w:r w:rsidRPr="007D1C4D">
        <w:rPr>
          <w:rFonts w:ascii="Times New Roman" w:eastAsia="Times New Roman" w:hAnsi="Times New Roman" w:cs="Times New Roman"/>
          <w:w w:val="115"/>
          <w:sz w:val="26"/>
        </w:rPr>
        <w:t>башхаллин</w:t>
      </w:r>
      <w:r w:rsidRPr="007D1C4D">
        <w:rPr>
          <w:rFonts w:ascii="Times New Roman" w:eastAsia="Times New Roman" w:hAnsi="Times New Roman" w:cs="Times New Roman"/>
          <w:spacing w:val="3"/>
          <w:w w:val="115"/>
          <w:sz w:val="26"/>
        </w:rPr>
        <w:t xml:space="preserve"> </w:t>
      </w:r>
      <w:r w:rsidRPr="007D1C4D">
        <w:rPr>
          <w:rFonts w:ascii="Times New Roman" w:eastAsia="Times New Roman" w:hAnsi="Times New Roman" w:cs="Times New Roman"/>
          <w:w w:val="115"/>
          <w:sz w:val="26"/>
        </w:rPr>
        <w:t>а</w:t>
      </w:r>
      <w:r w:rsidRPr="007D1C4D">
        <w:rPr>
          <w:rFonts w:ascii="Times New Roman" w:eastAsia="Times New Roman" w:hAnsi="Times New Roman" w:cs="Times New Roman"/>
          <w:spacing w:val="8"/>
          <w:w w:val="115"/>
          <w:sz w:val="26"/>
        </w:rPr>
        <w:t xml:space="preserve"> </w:t>
      </w:r>
      <w:r w:rsidRPr="007D1C4D">
        <w:rPr>
          <w:rFonts w:ascii="Times New Roman" w:eastAsia="Times New Roman" w:hAnsi="Times New Roman" w:cs="Times New Roman"/>
          <w:w w:val="115"/>
          <w:sz w:val="26"/>
        </w:rPr>
        <w:t>мах</w:t>
      </w:r>
      <w:r w:rsidRPr="007D1C4D">
        <w:rPr>
          <w:rFonts w:ascii="Times New Roman" w:eastAsia="Times New Roman" w:hAnsi="Times New Roman" w:cs="Times New Roman"/>
          <w:spacing w:val="9"/>
          <w:w w:val="115"/>
          <w:sz w:val="26"/>
        </w:rPr>
        <w:t xml:space="preserve"> </w:t>
      </w:r>
      <w:r w:rsidRPr="007D1C4D">
        <w:rPr>
          <w:rFonts w:ascii="Times New Roman" w:eastAsia="Times New Roman" w:hAnsi="Times New Roman" w:cs="Times New Roman"/>
          <w:w w:val="115"/>
          <w:sz w:val="26"/>
        </w:rPr>
        <w:t>хадоран</w:t>
      </w:r>
      <w:r w:rsidRPr="007D1C4D">
        <w:rPr>
          <w:rFonts w:ascii="Times New Roman" w:eastAsia="Times New Roman" w:hAnsi="Times New Roman" w:cs="Times New Roman"/>
          <w:spacing w:val="8"/>
          <w:w w:val="115"/>
          <w:sz w:val="26"/>
        </w:rPr>
        <w:t xml:space="preserve"> </w:t>
      </w:r>
      <w:r w:rsidRPr="007D1C4D">
        <w:rPr>
          <w:rFonts w:ascii="Times New Roman" w:eastAsia="Times New Roman" w:hAnsi="Times New Roman" w:cs="Times New Roman"/>
          <w:w w:val="115"/>
          <w:sz w:val="26"/>
        </w:rPr>
        <w:t>йешаран</w:t>
      </w:r>
      <w:r w:rsidRPr="007D1C4D">
        <w:rPr>
          <w:rFonts w:ascii="Times New Roman" w:eastAsia="Times New Roman" w:hAnsi="Times New Roman" w:cs="Times New Roman"/>
          <w:spacing w:val="-72"/>
          <w:w w:val="115"/>
          <w:sz w:val="26"/>
        </w:rPr>
        <w:t xml:space="preserve"> </w:t>
      </w:r>
      <w:r w:rsidRPr="007D1C4D">
        <w:rPr>
          <w:rFonts w:ascii="Times New Roman" w:eastAsia="Times New Roman" w:hAnsi="Times New Roman" w:cs="Times New Roman"/>
          <w:w w:val="115"/>
          <w:sz w:val="26"/>
        </w:rPr>
        <w:t>хаарш</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шардар,</w:t>
      </w:r>
      <w:r w:rsidRPr="007D1C4D">
        <w:rPr>
          <w:rFonts w:ascii="Times New Roman" w:eastAsia="Times New Roman" w:hAnsi="Times New Roman" w:cs="Times New Roman"/>
          <w:spacing w:val="2"/>
          <w:w w:val="115"/>
          <w:sz w:val="26"/>
        </w:rPr>
        <w:t xml:space="preserve"> </w:t>
      </w:r>
      <w:r w:rsidRPr="007D1C4D">
        <w:rPr>
          <w:rFonts w:ascii="Times New Roman" w:eastAsia="Times New Roman" w:hAnsi="Times New Roman" w:cs="Times New Roman"/>
          <w:w w:val="115"/>
          <w:sz w:val="26"/>
        </w:rPr>
        <w:t>уьш</w:t>
      </w:r>
      <w:r w:rsidRPr="007D1C4D">
        <w:rPr>
          <w:rFonts w:ascii="Times New Roman" w:eastAsia="Times New Roman" w:hAnsi="Times New Roman" w:cs="Times New Roman"/>
          <w:spacing w:val="2"/>
          <w:w w:val="115"/>
          <w:sz w:val="26"/>
        </w:rPr>
        <w:t xml:space="preserve"> </w:t>
      </w:r>
      <w:r w:rsidRPr="007D1C4D">
        <w:rPr>
          <w:rFonts w:ascii="Times New Roman" w:eastAsia="Times New Roman" w:hAnsi="Times New Roman" w:cs="Times New Roman"/>
          <w:w w:val="115"/>
          <w:sz w:val="26"/>
        </w:rPr>
        <w:t>йийцаре</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йарехь</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дакъалацар;</w:t>
      </w:r>
    </w:p>
    <w:p w:rsidR="007D1C4D" w:rsidRPr="007D1C4D" w:rsidRDefault="007D1C4D" w:rsidP="007D1C4D">
      <w:pPr>
        <w:widowControl w:val="0"/>
        <w:numPr>
          <w:ilvl w:val="0"/>
          <w:numId w:val="21"/>
        </w:numPr>
        <w:tabs>
          <w:tab w:val="left" w:pos="569"/>
          <w:tab w:val="left" w:pos="570"/>
        </w:tabs>
        <w:autoSpaceDE w:val="0"/>
        <w:autoSpaceDN w:val="0"/>
        <w:spacing w:before="2" w:after="0" w:line="237" w:lineRule="auto"/>
        <w:ind w:right="236"/>
        <w:rPr>
          <w:rFonts w:ascii="Times New Roman" w:eastAsia="Times New Roman" w:hAnsi="Times New Roman" w:cs="Times New Roman"/>
          <w:sz w:val="26"/>
        </w:rPr>
      </w:pPr>
      <w:r w:rsidRPr="007D1C4D">
        <w:rPr>
          <w:rFonts w:ascii="Times New Roman" w:eastAsia="Times New Roman" w:hAnsi="Times New Roman" w:cs="Times New Roman"/>
          <w:sz w:val="26"/>
        </w:rPr>
        <w:t>Къамел</w:t>
      </w:r>
      <w:r w:rsidRPr="007D1C4D">
        <w:rPr>
          <w:rFonts w:ascii="Times New Roman" w:eastAsia="Times New Roman" w:hAnsi="Times New Roman" w:cs="Times New Roman"/>
          <w:spacing w:val="35"/>
          <w:sz w:val="26"/>
        </w:rPr>
        <w:t xml:space="preserve"> </w:t>
      </w:r>
      <w:r w:rsidRPr="007D1C4D">
        <w:rPr>
          <w:rFonts w:ascii="Times New Roman" w:eastAsia="Times New Roman" w:hAnsi="Times New Roman" w:cs="Times New Roman"/>
          <w:sz w:val="26"/>
        </w:rPr>
        <w:t>даран</w:t>
      </w:r>
      <w:r w:rsidRPr="007D1C4D">
        <w:rPr>
          <w:rFonts w:ascii="Times New Roman" w:eastAsia="Times New Roman" w:hAnsi="Times New Roman" w:cs="Times New Roman"/>
          <w:spacing w:val="36"/>
          <w:sz w:val="26"/>
        </w:rPr>
        <w:t xml:space="preserve"> </w:t>
      </w:r>
      <w:r w:rsidRPr="007D1C4D">
        <w:rPr>
          <w:rFonts w:ascii="Times New Roman" w:eastAsia="Times New Roman" w:hAnsi="Times New Roman" w:cs="Times New Roman"/>
          <w:sz w:val="26"/>
        </w:rPr>
        <w:t>йерриге</w:t>
      </w:r>
      <w:r w:rsidRPr="007D1C4D">
        <w:rPr>
          <w:rFonts w:ascii="Times New Roman" w:eastAsia="Times New Roman" w:hAnsi="Times New Roman" w:cs="Times New Roman"/>
          <w:spacing w:val="32"/>
          <w:sz w:val="26"/>
        </w:rPr>
        <w:t xml:space="preserve"> </w:t>
      </w:r>
      <w:r w:rsidRPr="007D1C4D">
        <w:rPr>
          <w:rFonts w:ascii="Times New Roman" w:eastAsia="Times New Roman" w:hAnsi="Times New Roman" w:cs="Times New Roman"/>
          <w:sz w:val="26"/>
        </w:rPr>
        <w:t>а</w:t>
      </w:r>
      <w:r w:rsidRPr="007D1C4D">
        <w:rPr>
          <w:rFonts w:ascii="Times New Roman" w:eastAsia="Times New Roman" w:hAnsi="Times New Roman" w:cs="Times New Roman"/>
          <w:spacing w:val="35"/>
          <w:sz w:val="26"/>
        </w:rPr>
        <w:t xml:space="preserve"> </w:t>
      </w:r>
      <w:r w:rsidRPr="007D1C4D">
        <w:rPr>
          <w:rFonts w:ascii="Times New Roman" w:eastAsia="Times New Roman" w:hAnsi="Times New Roman" w:cs="Times New Roman"/>
          <w:sz w:val="26"/>
        </w:rPr>
        <w:t>кепаш</w:t>
      </w:r>
      <w:r w:rsidRPr="007D1C4D">
        <w:rPr>
          <w:rFonts w:ascii="Times New Roman" w:eastAsia="Times New Roman" w:hAnsi="Times New Roman" w:cs="Times New Roman"/>
          <w:spacing w:val="33"/>
          <w:sz w:val="26"/>
        </w:rPr>
        <w:t xml:space="preserve"> </w:t>
      </w:r>
      <w:r w:rsidRPr="007D1C4D">
        <w:rPr>
          <w:rFonts w:ascii="Times New Roman" w:eastAsia="Times New Roman" w:hAnsi="Times New Roman" w:cs="Times New Roman"/>
          <w:sz w:val="26"/>
        </w:rPr>
        <w:t>кхиар,</w:t>
      </w:r>
      <w:r w:rsidRPr="007D1C4D">
        <w:rPr>
          <w:rFonts w:ascii="Times New Roman" w:eastAsia="Times New Roman" w:hAnsi="Times New Roman" w:cs="Times New Roman"/>
          <w:spacing w:val="36"/>
          <w:sz w:val="26"/>
        </w:rPr>
        <w:t xml:space="preserve"> </w:t>
      </w:r>
      <w:r w:rsidRPr="007D1C4D">
        <w:rPr>
          <w:rFonts w:ascii="Times New Roman" w:eastAsia="Times New Roman" w:hAnsi="Times New Roman" w:cs="Times New Roman"/>
          <w:sz w:val="26"/>
        </w:rPr>
        <w:t>йешначух</w:t>
      </w:r>
      <w:r w:rsidRPr="007D1C4D">
        <w:rPr>
          <w:rFonts w:ascii="Times New Roman" w:eastAsia="Times New Roman" w:hAnsi="Times New Roman" w:cs="Times New Roman"/>
          <w:spacing w:val="39"/>
          <w:sz w:val="26"/>
        </w:rPr>
        <w:t xml:space="preserve"> </w:t>
      </w:r>
      <w:r w:rsidRPr="007D1C4D">
        <w:rPr>
          <w:rFonts w:ascii="Times New Roman" w:eastAsia="Times New Roman" w:hAnsi="Times New Roman" w:cs="Times New Roman"/>
          <w:sz w:val="26"/>
        </w:rPr>
        <w:t>лаьцна</w:t>
      </w:r>
      <w:r w:rsidRPr="007D1C4D">
        <w:rPr>
          <w:rFonts w:ascii="Times New Roman" w:eastAsia="Times New Roman" w:hAnsi="Times New Roman" w:cs="Times New Roman"/>
          <w:spacing w:val="35"/>
          <w:sz w:val="26"/>
        </w:rPr>
        <w:t xml:space="preserve"> </w:t>
      </w:r>
      <w:r w:rsidRPr="007D1C4D">
        <w:rPr>
          <w:rFonts w:ascii="Times New Roman" w:eastAsia="Times New Roman" w:hAnsi="Times New Roman" w:cs="Times New Roman"/>
          <w:sz w:val="26"/>
        </w:rPr>
        <w:t>барта</w:t>
      </w:r>
      <w:r w:rsidRPr="007D1C4D">
        <w:rPr>
          <w:rFonts w:ascii="Times New Roman" w:eastAsia="Times New Roman" w:hAnsi="Times New Roman" w:cs="Times New Roman"/>
          <w:spacing w:val="35"/>
          <w:sz w:val="26"/>
        </w:rPr>
        <w:t xml:space="preserve"> </w:t>
      </w:r>
      <w:r w:rsidRPr="007D1C4D">
        <w:rPr>
          <w:rFonts w:ascii="Times New Roman" w:eastAsia="Times New Roman" w:hAnsi="Times New Roman" w:cs="Times New Roman"/>
          <w:sz w:val="26"/>
        </w:rPr>
        <w:t>а,</w:t>
      </w:r>
      <w:r w:rsidRPr="007D1C4D">
        <w:rPr>
          <w:rFonts w:ascii="Times New Roman" w:eastAsia="Times New Roman" w:hAnsi="Times New Roman" w:cs="Times New Roman"/>
          <w:spacing w:val="33"/>
          <w:sz w:val="26"/>
        </w:rPr>
        <w:t xml:space="preserve"> </w:t>
      </w:r>
      <w:r w:rsidRPr="007D1C4D">
        <w:rPr>
          <w:rFonts w:ascii="Times New Roman" w:eastAsia="Times New Roman" w:hAnsi="Times New Roman" w:cs="Times New Roman"/>
          <w:sz w:val="26"/>
        </w:rPr>
        <w:t>йозанца</w:t>
      </w:r>
      <w:r w:rsidRPr="007D1C4D">
        <w:rPr>
          <w:rFonts w:ascii="Times New Roman" w:eastAsia="Times New Roman" w:hAnsi="Times New Roman" w:cs="Times New Roman"/>
          <w:spacing w:val="35"/>
          <w:sz w:val="26"/>
        </w:rPr>
        <w:t xml:space="preserve"> </w:t>
      </w:r>
      <w:r w:rsidRPr="007D1C4D">
        <w:rPr>
          <w:rFonts w:ascii="Times New Roman" w:eastAsia="Times New Roman" w:hAnsi="Times New Roman" w:cs="Times New Roman"/>
          <w:sz w:val="26"/>
        </w:rPr>
        <w:t>а</w:t>
      </w:r>
      <w:r w:rsidRPr="007D1C4D">
        <w:rPr>
          <w:rFonts w:ascii="Times New Roman" w:eastAsia="Times New Roman" w:hAnsi="Times New Roman" w:cs="Times New Roman"/>
          <w:spacing w:val="33"/>
          <w:sz w:val="26"/>
        </w:rPr>
        <w:t xml:space="preserve"> </w:t>
      </w:r>
      <w:r w:rsidRPr="007D1C4D">
        <w:rPr>
          <w:rFonts w:ascii="Times New Roman" w:eastAsia="Times New Roman" w:hAnsi="Times New Roman" w:cs="Times New Roman"/>
          <w:sz w:val="26"/>
        </w:rPr>
        <w:t>дийца</w:t>
      </w:r>
      <w:r w:rsidRPr="007D1C4D">
        <w:rPr>
          <w:rFonts w:ascii="Times New Roman" w:eastAsia="Times New Roman" w:hAnsi="Times New Roman" w:cs="Times New Roman"/>
          <w:spacing w:val="-62"/>
          <w:sz w:val="26"/>
        </w:rPr>
        <w:t xml:space="preserve"> </w:t>
      </w:r>
      <w:r w:rsidRPr="007D1C4D">
        <w:rPr>
          <w:rFonts w:ascii="Times New Roman" w:eastAsia="Times New Roman" w:hAnsi="Times New Roman" w:cs="Times New Roman"/>
          <w:sz w:val="26"/>
        </w:rPr>
        <w:t>хаарш</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карадерзар.</w:t>
      </w:r>
    </w:p>
    <w:p w:rsidR="007D1C4D" w:rsidRPr="007D1C4D" w:rsidRDefault="007D1C4D" w:rsidP="007D1C4D">
      <w:pPr>
        <w:widowControl w:val="0"/>
        <w:autoSpaceDE w:val="0"/>
        <w:autoSpaceDN w:val="0"/>
        <w:spacing w:before="3" w:after="0" w:line="240" w:lineRule="auto"/>
        <w:rPr>
          <w:rFonts w:ascii="Times New Roman" w:eastAsia="Times New Roman" w:hAnsi="Times New Roman" w:cs="Times New Roman"/>
          <w:sz w:val="26"/>
          <w:szCs w:val="26"/>
        </w:rPr>
      </w:pPr>
    </w:p>
    <w:p w:rsidR="007D1C4D" w:rsidRPr="007D1C4D" w:rsidRDefault="007D1C4D" w:rsidP="007D1C4D">
      <w:pPr>
        <w:widowControl w:val="0"/>
        <w:autoSpaceDE w:val="0"/>
        <w:autoSpaceDN w:val="0"/>
        <w:spacing w:after="0" w:line="240" w:lineRule="auto"/>
        <w:ind w:left="336" w:right="2904"/>
        <w:outlineLvl w:val="1"/>
        <w:rPr>
          <w:rFonts w:ascii="Times New Roman" w:eastAsia="Times New Roman" w:hAnsi="Times New Roman" w:cs="Times New Roman"/>
          <w:b/>
          <w:bCs/>
          <w:sz w:val="26"/>
          <w:szCs w:val="26"/>
        </w:rPr>
      </w:pPr>
      <w:r w:rsidRPr="007D1C4D">
        <w:rPr>
          <w:rFonts w:ascii="Times New Roman" w:eastAsia="Times New Roman" w:hAnsi="Times New Roman" w:cs="Times New Roman"/>
          <w:b/>
          <w:bCs/>
          <w:w w:val="85"/>
          <w:sz w:val="26"/>
          <w:szCs w:val="26"/>
        </w:rPr>
        <w:t>«НЕНАН</w:t>
      </w:r>
      <w:r w:rsidRPr="007D1C4D">
        <w:rPr>
          <w:rFonts w:ascii="Times New Roman" w:eastAsia="Times New Roman" w:hAnsi="Times New Roman" w:cs="Times New Roman"/>
          <w:b/>
          <w:bCs/>
          <w:spacing w:val="20"/>
          <w:w w:val="85"/>
          <w:sz w:val="26"/>
          <w:szCs w:val="26"/>
        </w:rPr>
        <w:t xml:space="preserve"> </w:t>
      </w:r>
      <w:r w:rsidRPr="007D1C4D">
        <w:rPr>
          <w:rFonts w:ascii="Times New Roman" w:eastAsia="Times New Roman" w:hAnsi="Times New Roman" w:cs="Times New Roman"/>
          <w:b/>
          <w:bCs/>
          <w:w w:val="85"/>
          <w:sz w:val="26"/>
          <w:szCs w:val="26"/>
        </w:rPr>
        <w:t>(НОХЧИЙН)</w:t>
      </w:r>
      <w:r w:rsidRPr="007D1C4D">
        <w:rPr>
          <w:rFonts w:ascii="Times New Roman" w:eastAsia="Times New Roman" w:hAnsi="Times New Roman" w:cs="Times New Roman"/>
          <w:b/>
          <w:bCs/>
          <w:spacing w:val="18"/>
          <w:w w:val="85"/>
          <w:sz w:val="26"/>
          <w:szCs w:val="26"/>
        </w:rPr>
        <w:t xml:space="preserve"> </w:t>
      </w:r>
      <w:r w:rsidRPr="007D1C4D">
        <w:rPr>
          <w:rFonts w:ascii="Times New Roman" w:eastAsia="Times New Roman" w:hAnsi="Times New Roman" w:cs="Times New Roman"/>
          <w:b/>
          <w:bCs/>
          <w:w w:val="85"/>
          <w:sz w:val="26"/>
          <w:szCs w:val="26"/>
        </w:rPr>
        <w:t>МАТТАХЬ</w:t>
      </w:r>
      <w:r w:rsidRPr="007D1C4D">
        <w:rPr>
          <w:rFonts w:ascii="Times New Roman" w:eastAsia="Times New Roman" w:hAnsi="Times New Roman" w:cs="Times New Roman"/>
          <w:b/>
          <w:bCs/>
          <w:spacing w:val="29"/>
          <w:w w:val="85"/>
          <w:sz w:val="26"/>
          <w:szCs w:val="26"/>
        </w:rPr>
        <w:t xml:space="preserve"> </w:t>
      </w:r>
      <w:r w:rsidRPr="007D1C4D">
        <w:rPr>
          <w:rFonts w:ascii="Times New Roman" w:eastAsia="Times New Roman" w:hAnsi="Times New Roman" w:cs="Times New Roman"/>
          <w:b/>
          <w:bCs/>
          <w:w w:val="85"/>
          <w:sz w:val="26"/>
          <w:szCs w:val="26"/>
        </w:rPr>
        <w:t>ЛИТЕРАТУРНИ</w:t>
      </w:r>
      <w:r w:rsidRPr="007D1C4D">
        <w:rPr>
          <w:rFonts w:ascii="Times New Roman" w:eastAsia="Times New Roman" w:hAnsi="Times New Roman" w:cs="Times New Roman"/>
          <w:b/>
          <w:bCs/>
          <w:spacing w:val="20"/>
          <w:w w:val="85"/>
          <w:sz w:val="26"/>
          <w:szCs w:val="26"/>
        </w:rPr>
        <w:t xml:space="preserve"> </w:t>
      </w:r>
      <w:r w:rsidRPr="007D1C4D">
        <w:rPr>
          <w:rFonts w:ascii="Times New Roman" w:eastAsia="Times New Roman" w:hAnsi="Times New Roman" w:cs="Times New Roman"/>
          <w:b/>
          <w:bCs/>
          <w:w w:val="85"/>
          <w:sz w:val="26"/>
          <w:szCs w:val="26"/>
        </w:rPr>
        <w:t>ЙЕШАР»</w:t>
      </w:r>
      <w:r w:rsidRPr="007D1C4D">
        <w:rPr>
          <w:rFonts w:ascii="Times New Roman" w:eastAsia="Times New Roman" w:hAnsi="Times New Roman" w:cs="Times New Roman"/>
          <w:b/>
          <w:bCs/>
          <w:spacing w:val="1"/>
          <w:w w:val="85"/>
          <w:sz w:val="26"/>
          <w:szCs w:val="26"/>
        </w:rPr>
        <w:t xml:space="preserve"> </w:t>
      </w:r>
      <w:r w:rsidRPr="007D1C4D">
        <w:rPr>
          <w:rFonts w:ascii="Times New Roman" w:eastAsia="Times New Roman" w:hAnsi="Times New Roman" w:cs="Times New Roman"/>
          <w:b/>
          <w:bCs/>
          <w:w w:val="90"/>
          <w:sz w:val="26"/>
          <w:szCs w:val="26"/>
        </w:rPr>
        <w:t>ДЕШАРАН</w:t>
      </w:r>
      <w:r w:rsidRPr="007D1C4D">
        <w:rPr>
          <w:rFonts w:ascii="Times New Roman" w:eastAsia="Times New Roman" w:hAnsi="Times New Roman" w:cs="Times New Roman"/>
          <w:b/>
          <w:bCs/>
          <w:spacing w:val="-3"/>
          <w:w w:val="90"/>
          <w:sz w:val="26"/>
          <w:szCs w:val="26"/>
        </w:rPr>
        <w:t xml:space="preserve"> </w:t>
      </w:r>
      <w:r w:rsidRPr="007D1C4D">
        <w:rPr>
          <w:rFonts w:ascii="Times New Roman" w:eastAsia="Times New Roman" w:hAnsi="Times New Roman" w:cs="Times New Roman"/>
          <w:b/>
          <w:bCs/>
          <w:w w:val="90"/>
          <w:sz w:val="26"/>
          <w:szCs w:val="26"/>
        </w:rPr>
        <w:t>ПРЕДМЕТАН</w:t>
      </w:r>
      <w:r w:rsidRPr="007D1C4D">
        <w:rPr>
          <w:rFonts w:ascii="Times New Roman" w:eastAsia="Times New Roman" w:hAnsi="Times New Roman" w:cs="Times New Roman"/>
          <w:b/>
          <w:bCs/>
          <w:spacing w:val="-3"/>
          <w:w w:val="90"/>
          <w:sz w:val="26"/>
          <w:szCs w:val="26"/>
        </w:rPr>
        <w:t xml:space="preserve"> </w:t>
      </w:r>
      <w:r w:rsidRPr="007D1C4D">
        <w:rPr>
          <w:rFonts w:ascii="Times New Roman" w:eastAsia="Times New Roman" w:hAnsi="Times New Roman" w:cs="Times New Roman"/>
          <w:b/>
          <w:bCs/>
          <w:w w:val="90"/>
          <w:sz w:val="26"/>
          <w:szCs w:val="26"/>
        </w:rPr>
        <w:t>ДЕШАРАН</w:t>
      </w:r>
      <w:r w:rsidRPr="007D1C4D">
        <w:rPr>
          <w:rFonts w:ascii="Times New Roman" w:eastAsia="Times New Roman" w:hAnsi="Times New Roman" w:cs="Times New Roman"/>
          <w:b/>
          <w:bCs/>
          <w:spacing w:val="-3"/>
          <w:w w:val="90"/>
          <w:sz w:val="26"/>
          <w:szCs w:val="26"/>
        </w:rPr>
        <w:t xml:space="preserve"> </w:t>
      </w:r>
      <w:r w:rsidRPr="007D1C4D">
        <w:rPr>
          <w:rFonts w:ascii="Times New Roman" w:eastAsia="Times New Roman" w:hAnsi="Times New Roman" w:cs="Times New Roman"/>
          <w:b/>
          <w:bCs/>
          <w:w w:val="90"/>
          <w:sz w:val="26"/>
          <w:szCs w:val="26"/>
        </w:rPr>
        <w:t>ПЛАНЕХЬ</w:t>
      </w:r>
      <w:r w:rsidRPr="007D1C4D">
        <w:rPr>
          <w:rFonts w:ascii="Times New Roman" w:eastAsia="Times New Roman" w:hAnsi="Times New Roman" w:cs="Times New Roman"/>
          <w:b/>
          <w:bCs/>
          <w:spacing w:val="-3"/>
          <w:w w:val="90"/>
          <w:sz w:val="26"/>
          <w:szCs w:val="26"/>
        </w:rPr>
        <w:t xml:space="preserve"> </w:t>
      </w:r>
      <w:r w:rsidRPr="007D1C4D">
        <w:rPr>
          <w:rFonts w:ascii="Times New Roman" w:eastAsia="Times New Roman" w:hAnsi="Times New Roman" w:cs="Times New Roman"/>
          <w:b/>
          <w:bCs/>
          <w:w w:val="90"/>
          <w:sz w:val="26"/>
          <w:szCs w:val="26"/>
        </w:rPr>
        <w:t>МЕТТИГ</w:t>
      </w:r>
    </w:p>
    <w:p w:rsidR="007D1C4D" w:rsidRPr="007D1C4D" w:rsidRDefault="007D1C4D" w:rsidP="007D1C4D">
      <w:pPr>
        <w:widowControl w:val="0"/>
        <w:autoSpaceDE w:val="0"/>
        <w:autoSpaceDN w:val="0"/>
        <w:spacing w:before="10" w:after="0" w:line="240" w:lineRule="auto"/>
        <w:rPr>
          <w:rFonts w:ascii="Times New Roman" w:eastAsia="Times New Roman" w:hAnsi="Times New Roman" w:cs="Times New Roman"/>
          <w:b/>
          <w:sz w:val="25"/>
          <w:szCs w:val="26"/>
        </w:rPr>
      </w:pPr>
    </w:p>
    <w:p w:rsidR="007D1C4D" w:rsidRPr="007D1C4D" w:rsidRDefault="007D1C4D" w:rsidP="007D1C4D">
      <w:pPr>
        <w:widowControl w:val="0"/>
        <w:autoSpaceDE w:val="0"/>
        <w:autoSpaceDN w:val="0"/>
        <w:spacing w:after="0" w:line="240" w:lineRule="auto"/>
        <w:ind w:left="338" w:right="230" w:firstLine="74"/>
        <w:jc w:val="both"/>
        <w:rPr>
          <w:rFonts w:ascii="Times New Roman" w:eastAsia="Times New Roman" w:hAnsi="Times New Roman" w:cs="Times New Roman"/>
          <w:sz w:val="26"/>
          <w:szCs w:val="26"/>
        </w:rPr>
      </w:pPr>
      <w:r w:rsidRPr="007D1C4D">
        <w:rPr>
          <w:rFonts w:ascii="Times New Roman" w:eastAsia="Times New Roman" w:hAnsi="Times New Roman" w:cs="Times New Roman"/>
          <w:w w:val="115"/>
          <w:sz w:val="26"/>
          <w:szCs w:val="26"/>
        </w:rPr>
        <w:t>«Ненан</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(нохчийн) маттахь литературин</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йешар»</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предметана</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программа</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йуьхьанцарчу</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йукъарчу</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дешаран</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Федеральни</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пачхьалкхан</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дешаран</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стандартехь гайтинчу дешаран программа дӀалацаран жамӀийн предметни</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лехамийн буха тӀехь хӀоттийна а, 270 сахьтан (66 сахьт Ӏ-чу классехь а,</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68</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сахьташ</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2—4-чу</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классашкахь)</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бараман</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дешаран</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йукъарчу</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тӀедилларна</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лерина а йу. Программин инвариантни дакъа Ӏаморна луш</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дешаран 233</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сахьт</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ду.</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37</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дешаран</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сахьтах</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лаьтташ</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йолу</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дешаран</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тӀаьхьалонан</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хан</w:t>
      </w:r>
      <w:r w:rsidRPr="007D1C4D">
        <w:rPr>
          <w:rFonts w:ascii="Times New Roman" w:eastAsia="Times New Roman" w:hAnsi="Times New Roman" w:cs="Times New Roman"/>
          <w:spacing w:val="-72"/>
          <w:w w:val="115"/>
          <w:sz w:val="26"/>
          <w:szCs w:val="26"/>
        </w:rPr>
        <w:t xml:space="preserve"> </w:t>
      </w:r>
      <w:r w:rsidRPr="007D1C4D">
        <w:rPr>
          <w:rFonts w:ascii="Times New Roman" w:eastAsia="Times New Roman" w:hAnsi="Times New Roman" w:cs="Times New Roman"/>
          <w:w w:val="115"/>
          <w:sz w:val="26"/>
          <w:szCs w:val="26"/>
        </w:rPr>
        <w:t>программин вариативни декъана дӀало, цо йукъалоцу авторийн Ӏаматийн</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линейкина</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оьшу</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белхан</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программа</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хӀоттийнчу</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авторша</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къастийна</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говзарш.</w:t>
      </w:r>
    </w:p>
    <w:p w:rsidR="007D1C4D" w:rsidRPr="007D1C4D" w:rsidRDefault="007D1C4D" w:rsidP="007D1C4D">
      <w:pPr>
        <w:widowControl w:val="0"/>
        <w:autoSpaceDE w:val="0"/>
        <w:autoSpaceDN w:val="0"/>
        <w:spacing w:before="2" w:after="0" w:line="240" w:lineRule="auto"/>
        <w:rPr>
          <w:rFonts w:ascii="Times New Roman" w:eastAsia="Times New Roman" w:hAnsi="Times New Roman" w:cs="Times New Roman"/>
          <w:sz w:val="26"/>
          <w:szCs w:val="26"/>
        </w:rPr>
      </w:pPr>
    </w:p>
    <w:p w:rsidR="007D1C4D" w:rsidRPr="007D1C4D" w:rsidRDefault="007D1C4D" w:rsidP="007D1C4D">
      <w:pPr>
        <w:widowControl w:val="0"/>
        <w:autoSpaceDE w:val="0"/>
        <w:autoSpaceDN w:val="0"/>
        <w:spacing w:after="0" w:line="240" w:lineRule="auto"/>
        <w:ind w:left="338"/>
        <w:outlineLvl w:val="1"/>
        <w:rPr>
          <w:rFonts w:ascii="Times New Roman" w:eastAsia="Times New Roman" w:hAnsi="Times New Roman" w:cs="Times New Roman"/>
          <w:b/>
          <w:bCs/>
          <w:sz w:val="26"/>
          <w:szCs w:val="26"/>
        </w:rPr>
      </w:pPr>
      <w:r w:rsidRPr="007D1C4D">
        <w:rPr>
          <w:rFonts w:ascii="Times New Roman" w:eastAsia="Times New Roman" w:hAnsi="Times New Roman" w:cs="Times New Roman"/>
          <w:b/>
          <w:bCs/>
          <w:w w:val="90"/>
          <w:sz w:val="26"/>
          <w:szCs w:val="26"/>
        </w:rPr>
        <w:t>«НЕНАН</w:t>
      </w:r>
      <w:r w:rsidRPr="007D1C4D">
        <w:rPr>
          <w:rFonts w:ascii="Times New Roman" w:eastAsia="Times New Roman" w:hAnsi="Times New Roman" w:cs="Times New Roman"/>
          <w:b/>
          <w:bCs/>
          <w:spacing w:val="26"/>
          <w:w w:val="90"/>
          <w:sz w:val="26"/>
          <w:szCs w:val="26"/>
        </w:rPr>
        <w:t xml:space="preserve"> </w:t>
      </w:r>
      <w:r w:rsidRPr="007D1C4D">
        <w:rPr>
          <w:rFonts w:ascii="Times New Roman" w:eastAsia="Times New Roman" w:hAnsi="Times New Roman" w:cs="Times New Roman"/>
          <w:b/>
          <w:bCs/>
          <w:w w:val="90"/>
          <w:sz w:val="26"/>
          <w:szCs w:val="26"/>
        </w:rPr>
        <w:t>(НОХЧИЙН)</w:t>
      </w:r>
      <w:r w:rsidRPr="007D1C4D">
        <w:rPr>
          <w:rFonts w:ascii="Times New Roman" w:eastAsia="Times New Roman" w:hAnsi="Times New Roman" w:cs="Times New Roman"/>
          <w:b/>
          <w:bCs/>
          <w:spacing w:val="24"/>
          <w:w w:val="90"/>
          <w:sz w:val="26"/>
          <w:szCs w:val="26"/>
        </w:rPr>
        <w:t xml:space="preserve"> </w:t>
      </w:r>
      <w:r w:rsidRPr="007D1C4D">
        <w:rPr>
          <w:rFonts w:ascii="Times New Roman" w:eastAsia="Times New Roman" w:hAnsi="Times New Roman" w:cs="Times New Roman"/>
          <w:b/>
          <w:bCs/>
          <w:w w:val="90"/>
          <w:sz w:val="26"/>
          <w:szCs w:val="26"/>
        </w:rPr>
        <w:t>МАТТАХЬ</w:t>
      </w:r>
      <w:r w:rsidRPr="007D1C4D">
        <w:rPr>
          <w:rFonts w:ascii="Times New Roman" w:eastAsia="Times New Roman" w:hAnsi="Times New Roman" w:cs="Times New Roman"/>
          <w:b/>
          <w:bCs/>
          <w:spacing w:val="31"/>
          <w:w w:val="90"/>
          <w:sz w:val="26"/>
          <w:szCs w:val="26"/>
        </w:rPr>
        <w:t xml:space="preserve"> </w:t>
      </w:r>
      <w:r w:rsidRPr="007D1C4D">
        <w:rPr>
          <w:rFonts w:ascii="Times New Roman" w:eastAsia="Times New Roman" w:hAnsi="Times New Roman" w:cs="Times New Roman"/>
          <w:b/>
          <w:bCs/>
          <w:w w:val="90"/>
          <w:sz w:val="26"/>
          <w:szCs w:val="26"/>
        </w:rPr>
        <w:t>ЛИТЕРАТУРНИ</w:t>
      </w:r>
      <w:r w:rsidRPr="007D1C4D">
        <w:rPr>
          <w:rFonts w:ascii="Times New Roman" w:eastAsia="Times New Roman" w:hAnsi="Times New Roman" w:cs="Times New Roman"/>
          <w:b/>
          <w:bCs/>
          <w:spacing w:val="27"/>
          <w:w w:val="90"/>
          <w:sz w:val="26"/>
          <w:szCs w:val="26"/>
        </w:rPr>
        <w:t xml:space="preserve"> </w:t>
      </w:r>
      <w:r w:rsidRPr="007D1C4D">
        <w:rPr>
          <w:rFonts w:ascii="Times New Roman" w:eastAsia="Times New Roman" w:hAnsi="Times New Roman" w:cs="Times New Roman"/>
          <w:b/>
          <w:bCs/>
          <w:w w:val="90"/>
          <w:sz w:val="26"/>
          <w:szCs w:val="26"/>
        </w:rPr>
        <w:t>ЙЕШАР»</w:t>
      </w:r>
      <w:r w:rsidRPr="007D1C4D">
        <w:rPr>
          <w:rFonts w:ascii="Times New Roman" w:eastAsia="Times New Roman" w:hAnsi="Times New Roman" w:cs="Times New Roman"/>
          <w:b/>
          <w:bCs/>
          <w:spacing w:val="27"/>
          <w:w w:val="90"/>
          <w:sz w:val="26"/>
          <w:szCs w:val="26"/>
        </w:rPr>
        <w:t xml:space="preserve"> </w:t>
      </w:r>
      <w:r w:rsidRPr="007D1C4D">
        <w:rPr>
          <w:rFonts w:ascii="Times New Roman" w:eastAsia="Times New Roman" w:hAnsi="Times New Roman" w:cs="Times New Roman"/>
          <w:b/>
          <w:bCs/>
          <w:w w:val="90"/>
          <w:sz w:val="26"/>
          <w:szCs w:val="26"/>
        </w:rPr>
        <w:t>ДЕШАРАН</w:t>
      </w:r>
      <w:r w:rsidRPr="007D1C4D">
        <w:rPr>
          <w:rFonts w:ascii="Times New Roman" w:eastAsia="Times New Roman" w:hAnsi="Times New Roman" w:cs="Times New Roman"/>
          <w:b/>
          <w:bCs/>
          <w:spacing w:val="26"/>
          <w:w w:val="90"/>
          <w:sz w:val="26"/>
          <w:szCs w:val="26"/>
        </w:rPr>
        <w:t xml:space="preserve"> </w:t>
      </w:r>
      <w:r w:rsidRPr="007D1C4D">
        <w:rPr>
          <w:rFonts w:ascii="Times New Roman" w:eastAsia="Times New Roman" w:hAnsi="Times New Roman" w:cs="Times New Roman"/>
          <w:b/>
          <w:bCs/>
          <w:w w:val="90"/>
          <w:sz w:val="26"/>
          <w:szCs w:val="26"/>
        </w:rPr>
        <w:t>ПРЕДМЕТАН</w:t>
      </w:r>
      <w:r w:rsidRPr="007D1C4D">
        <w:rPr>
          <w:rFonts w:ascii="Times New Roman" w:eastAsia="Times New Roman" w:hAnsi="Times New Roman" w:cs="Times New Roman"/>
          <w:b/>
          <w:bCs/>
          <w:spacing w:val="-55"/>
          <w:w w:val="90"/>
          <w:sz w:val="26"/>
          <w:szCs w:val="26"/>
        </w:rPr>
        <w:t xml:space="preserve"> </w:t>
      </w:r>
      <w:r w:rsidRPr="007D1C4D">
        <w:rPr>
          <w:rFonts w:ascii="Times New Roman" w:eastAsia="Times New Roman" w:hAnsi="Times New Roman" w:cs="Times New Roman"/>
          <w:b/>
          <w:bCs/>
          <w:w w:val="90"/>
          <w:sz w:val="26"/>
          <w:szCs w:val="26"/>
        </w:rPr>
        <w:t>ГЕРГГАРА БЕЛХАН</w:t>
      </w:r>
      <w:r w:rsidRPr="007D1C4D">
        <w:rPr>
          <w:rFonts w:ascii="Times New Roman" w:eastAsia="Times New Roman" w:hAnsi="Times New Roman" w:cs="Times New Roman"/>
          <w:b/>
          <w:bCs/>
          <w:spacing w:val="3"/>
          <w:w w:val="90"/>
          <w:sz w:val="26"/>
          <w:szCs w:val="26"/>
        </w:rPr>
        <w:t xml:space="preserve"> </w:t>
      </w:r>
      <w:r w:rsidRPr="007D1C4D">
        <w:rPr>
          <w:rFonts w:ascii="Times New Roman" w:eastAsia="Times New Roman" w:hAnsi="Times New Roman" w:cs="Times New Roman"/>
          <w:b/>
          <w:bCs/>
          <w:w w:val="90"/>
          <w:sz w:val="26"/>
          <w:szCs w:val="26"/>
        </w:rPr>
        <w:t>ПРОГРАММИН ЧУЛАЦАМАН КОЬРТА ЛИНИШ</w:t>
      </w:r>
    </w:p>
    <w:p w:rsidR="007D1C4D" w:rsidRPr="007D1C4D" w:rsidRDefault="007D1C4D" w:rsidP="007D1C4D">
      <w:pPr>
        <w:widowControl w:val="0"/>
        <w:autoSpaceDE w:val="0"/>
        <w:autoSpaceDN w:val="0"/>
        <w:spacing w:before="10" w:after="0" w:line="240" w:lineRule="auto"/>
        <w:rPr>
          <w:rFonts w:ascii="Times New Roman" w:eastAsia="Times New Roman" w:hAnsi="Times New Roman" w:cs="Times New Roman"/>
          <w:b/>
          <w:sz w:val="25"/>
          <w:szCs w:val="26"/>
        </w:rPr>
      </w:pPr>
    </w:p>
    <w:p w:rsidR="007D1C4D" w:rsidRPr="007D1C4D" w:rsidRDefault="007D1C4D" w:rsidP="007D1C4D">
      <w:pPr>
        <w:widowControl w:val="0"/>
        <w:autoSpaceDE w:val="0"/>
        <w:autoSpaceDN w:val="0"/>
        <w:spacing w:after="0" w:line="240" w:lineRule="auto"/>
        <w:ind w:left="338" w:right="231" w:firstLine="412"/>
        <w:jc w:val="both"/>
        <w:rPr>
          <w:rFonts w:ascii="Times New Roman" w:eastAsia="Times New Roman" w:hAnsi="Times New Roman" w:cs="Times New Roman"/>
          <w:sz w:val="26"/>
          <w:szCs w:val="26"/>
        </w:rPr>
      </w:pPr>
      <w:r w:rsidRPr="007D1C4D">
        <w:rPr>
          <w:rFonts w:ascii="Times New Roman" w:eastAsia="Times New Roman" w:hAnsi="Times New Roman" w:cs="Times New Roman"/>
          <w:w w:val="115"/>
          <w:sz w:val="26"/>
          <w:szCs w:val="26"/>
        </w:rPr>
        <w:t>«Ненан</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(нохчийн)</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маттахь</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литературни</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йешар»</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дешаран</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предметан</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программехь белла чулацам бу, и теллича нохчийн литературин къоман-</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культурин башхалла а; нохчийн меттан а, нохчийн литературин а Нохчийн</w:t>
      </w:r>
      <w:r w:rsidRPr="007D1C4D">
        <w:rPr>
          <w:rFonts w:ascii="Times New Roman" w:eastAsia="Times New Roman" w:hAnsi="Times New Roman" w:cs="Times New Roman"/>
          <w:spacing w:val="-72"/>
          <w:w w:val="115"/>
          <w:sz w:val="26"/>
          <w:szCs w:val="26"/>
        </w:rPr>
        <w:t xml:space="preserve"> </w:t>
      </w:r>
      <w:r w:rsidRPr="007D1C4D">
        <w:rPr>
          <w:rFonts w:ascii="Times New Roman" w:eastAsia="Times New Roman" w:hAnsi="Times New Roman" w:cs="Times New Roman"/>
          <w:w w:val="115"/>
          <w:sz w:val="26"/>
          <w:szCs w:val="26"/>
        </w:rPr>
        <w:t>Республикин</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а,</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Россин</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а</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историца,</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нохчийн</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къоман</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материале</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а,</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синбахаман а культурица а йолу зӀе</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а йаста некъ лур бу. Курс лерина йу</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йуьхьанцарчу</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классийн дешархойн</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литературин а,</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культурин а хьежам</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шорбан;</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йуьхьанцарчу</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классийн</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дешархойн</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йешаран</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жигарчу</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гонна</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йукъайогӀучу фольклоран а, нохчийн классикийн а, нохчийн кхузаманан</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литературин а говзарша таро ло</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дешархошна адамаллин мехаллашкахь</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нохчийн культурин а, къоман синкхетаман а коьртачу баххех кхетам бала.</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Йуьхьанцарчу</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классийн</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дешархошна</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йеша</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а,</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талла</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а</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схьакховдийначу</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нохчийн</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литературин</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говзарша</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схьагойту</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нохчийн</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къоман</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культурин</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тайп-тайпана агӀонаш, жигарайоху даимлера мехаллаш (дикалла, доглазар,</w:t>
      </w:r>
      <w:r w:rsidRPr="007D1C4D">
        <w:rPr>
          <w:rFonts w:ascii="Times New Roman" w:eastAsia="Times New Roman" w:hAnsi="Times New Roman" w:cs="Times New Roman"/>
          <w:spacing w:val="-72"/>
          <w:w w:val="115"/>
          <w:sz w:val="26"/>
          <w:szCs w:val="26"/>
        </w:rPr>
        <w:t xml:space="preserve"> </w:t>
      </w:r>
      <w:r w:rsidRPr="007D1C4D">
        <w:rPr>
          <w:rFonts w:ascii="Times New Roman" w:eastAsia="Times New Roman" w:hAnsi="Times New Roman" w:cs="Times New Roman"/>
          <w:w w:val="115"/>
          <w:sz w:val="26"/>
          <w:szCs w:val="26"/>
        </w:rPr>
        <w:t>синшорто,</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къинхетам,</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эхь-бехк,</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бакъдерг,</w:t>
      </w:r>
      <w:r w:rsidRPr="007D1C4D">
        <w:rPr>
          <w:rFonts w:ascii="Times New Roman" w:eastAsia="Times New Roman" w:hAnsi="Times New Roman" w:cs="Times New Roman"/>
          <w:spacing w:val="75"/>
          <w:w w:val="115"/>
          <w:sz w:val="26"/>
          <w:szCs w:val="26"/>
        </w:rPr>
        <w:t xml:space="preserve"> </w:t>
      </w:r>
      <w:r w:rsidRPr="007D1C4D">
        <w:rPr>
          <w:rFonts w:ascii="Times New Roman" w:eastAsia="Times New Roman" w:hAnsi="Times New Roman" w:cs="Times New Roman"/>
          <w:w w:val="115"/>
          <w:sz w:val="26"/>
          <w:szCs w:val="26"/>
        </w:rPr>
        <w:t>доьзалан</w:t>
      </w:r>
      <w:r w:rsidRPr="007D1C4D">
        <w:rPr>
          <w:rFonts w:ascii="Times New Roman" w:eastAsia="Times New Roman" w:hAnsi="Times New Roman" w:cs="Times New Roman"/>
          <w:spacing w:val="75"/>
          <w:w w:val="115"/>
          <w:sz w:val="26"/>
          <w:szCs w:val="26"/>
        </w:rPr>
        <w:t xml:space="preserve"> </w:t>
      </w:r>
      <w:r w:rsidRPr="007D1C4D">
        <w:rPr>
          <w:rFonts w:ascii="Times New Roman" w:eastAsia="Times New Roman" w:hAnsi="Times New Roman" w:cs="Times New Roman"/>
          <w:w w:val="115"/>
          <w:sz w:val="26"/>
          <w:szCs w:val="26"/>
        </w:rPr>
        <w:t>мехаллаш,</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патриотизм,</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баккхийчаьрга</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ларам,</w:t>
      </w:r>
      <w:r w:rsidRPr="007D1C4D">
        <w:rPr>
          <w:rFonts w:ascii="Times New Roman" w:eastAsia="Times New Roman" w:hAnsi="Times New Roman" w:cs="Times New Roman"/>
          <w:spacing w:val="3"/>
          <w:w w:val="115"/>
          <w:sz w:val="26"/>
          <w:szCs w:val="26"/>
        </w:rPr>
        <w:t xml:space="preserve"> </w:t>
      </w:r>
      <w:r w:rsidRPr="007D1C4D">
        <w:rPr>
          <w:rFonts w:ascii="Times New Roman" w:eastAsia="Times New Roman" w:hAnsi="Times New Roman" w:cs="Times New Roman"/>
          <w:w w:val="115"/>
          <w:sz w:val="26"/>
          <w:szCs w:val="26"/>
        </w:rPr>
        <w:t>адамалла,</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и. кх.дӀ.).</w:t>
      </w:r>
    </w:p>
    <w:p w:rsidR="007D1C4D" w:rsidRPr="007D1C4D" w:rsidRDefault="007D1C4D" w:rsidP="007D1C4D">
      <w:pPr>
        <w:widowControl w:val="0"/>
        <w:autoSpaceDE w:val="0"/>
        <w:autoSpaceDN w:val="0"/>
        <w:spacing w:before="2" w:after="0" w:line="240" w:lineRule="auto"/>
        <w:ind w:left="677" w:right="118"/>
        <w:jc w:val="both"/>
        <w:rPr>
          <w:rFonts w:ascii="Times New Roman" w:eastAsia="Times New Roman" w:hAnsi="Times New Roman" w:cs="Times New Roman"/>
          <w:sz w:val="26"/>
          <w:szCs w:val="26"/>
        </w:rPr>
      </w:pPr>
      <w:r w:rsidRPr="007D1C4D">
        <w:rPr>
          <w:rFonts w:ascii="Times New Roman" w:eastAsia="Times New Roman" w:hAnsi="Times New Roman" w:cs="Times New Roman"/>
          <w:w w:val="115"/>
          <w:sz w:val="26"/>
          <w:szCs w:val="26"/>
        </w:rPr>
        <w:t>Кху</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программехь</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«Ненан</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(нохчийн)</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маттахь</w:t>
      </w:r>
      <w:r w:rsidRPr="007D1C4D">
        <w:rPr>
          <w:rFonts w:ascii="Times New Roman" w:eastAsia="Times New Roman" w:hAnsi="Times New Roman" w:cs="Times New Roman"/>
          <w:spacing w:val="75"/>
          <w:w w:val="115"/>
          <w:sz w:val="26"/>
          <w:szCs w:val="26"/>
        </w:rPr>
        <w:t xml:space="preserve"> </w:t>
      </w:r>
      <w:r w:rsidRPr="007D1C4D">
        <w:rPr>
          <w:rFonts w:ascii="Times New Roman" w:eastAsia="Times New Roman" w:hAnsi="Times New Roman" w:cs="Times New Roman"/>
          <w:w w:val="115"/>
          <w:sz w:val="26"/>
          <w:szCs w:val="26"/>
        </w:rPr>
        <w:t>литературни</w:t>
      </w:r>
      <w:r w:rsidRPr="007D1C4D">
        <w:rPr>
          <w:rFonts w:ascii="Times New Roman" w:eastAsia="Times New Roman" w:hAnsi="Times New Roman" w:cs="Times New Roman"/>
          <w:spacing w:val="75"/>
          <w:w w:val="115"/>
          <w:sz w:val="26"/>
          <w:szCs w:val="26"/>
        </w:rPr>
        <w:t xml:space="preserve"> </w:t>
      </w:r>
      <w:r w:rsidRPr="007D1C4D">
        <w:rPr>
          <w:rFonts w:ascii="Times New Roman" w:eastAsia="Times New Roman" w:hAnsi="Times New Roman" w:cs="Times New Roman"/>
          <w:w w:val="115"/>
          <w:sz w:val="26"/>
          <w:szCs w:val="26"/>
        </w:rPr>
        <w:t>йешар»</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курсан</w:t>
      </w:r>
      <w:r w:rsidRPr="007D1C4D">
        <w:rPr>
          <w:rFonts w:ascii="Times New Roman" w:eastAsia="Times New Roman" w:hAnsi="Times New Roman" w:cs="Times New Roman"/>
          <w:spacing w:val="12"/>
          <w:w w:val="115"/>
          <w:sz w:val="26"/>
          <w:szCs w:val="26"/>
        </w:rPr>
        <w:t xml:space="preserve"> </w:t>
      </w:r>
      <w:r w:rsidRPr="007D1C4D">
        <w:rPr>
          <w:rFonts w:ascii="Times New Roman" w:eastAsia="Times New Roman" w:hAnsi="Times New Roman" w:cs="Times New Roman"/>
          <w:w w:val="115"/>
          <w:sz w:val="26"/>
          <w:szCs w:val="26"/>
        </w:rPr>
        <w:t>башхалла</w:t>
      </w:r>
      <w:r w:rsidRPr="007D1C4D">
        <w:rPr>
          <w:rFonts w:ascii="Times New Roman" w:eastAsia="Times New Roman" w:hAnsi="Times New Roman" w:cs="Times New Roman"/>
          <w:spacing w:val="9"/>
          <w:w w:val="115"/>
          <w:sz w:val="26"/>
          <w:szCs w:val="26"/>
        </w:rPr>
        <w:t xml:space="preserve"> </w:t>
      </w:r>
      <w:r w:rsidRPr="007D1C4D">
        <w:rPr>
          <w:rFonts w:ascii="Times New Roman" w:eastAsia="Times New Roman" w:hAnsi="Times New Roman" w:cs="Times New Roman"/>
          <w:w w:val="115"/>
          <w:sz w:val="26"/>
          <w:szCs w:val="26"/>
        </w:rPr>
        <w:t>кхочушйина</w:t>
      </w:r>
      <w:r w:rsidRPr="007D1C4D">
        <w:rPr>
          <w:rFonts w:ascii="Times New Roman" w:eastAsia="Times New Roman" w:hAnsi="Times New Roman" w:cs="Times New Roman"/>
          <w:spacing w:val="10"/>
          <w:w w:val="115"/>
          <w:sz w:val="26"/>
          <w:szCs w:val="26"/>
        </w:rPr>
        <w:t xml:space="preserve"> </w:t>
      </w:r>
      <w:r w:rsidRPr="007D1C4D">
        <w:rPr>
          <w:rFonts w:ascii="Times New Roman" w:eastAsia="Times New Roman" w:hAnsi="Times New Roman" w:cs="Times New Roman"/>
          <w:w w:val="115"/>
          <w:sz w:val="26"/>
          <w:szCs w:val="26"/>
        </w:rPr>
        <w:t>кху</w:t>
      </w:r>
      <w:r w:rsidRPr="007D1C4D">
        <w:rPr>
          <w:rFonts w:ascii="Times New Roman" w:eastAsia="Times New Roman" w:hAnsi="Times New Roman" w:cs="Times New Roman"/>
          <w:spacing w:val="8"/>
          <w:w w:val="115"/>
          <w:sz w:val="26"/>
          <w:szCs w:val="26"/>
        </w:rPr>
        <w:t xml:space="preserve"> </w:t>
      </w:r>
      <w:r w:rsidRPr="007D1C4D">
        <w:rPr>
          <w:rFonts w:ascii="Times New Roman" w:eastAsia="Times New Roman" w:hAnsi="Times New Roman" w:cs="Times New Roman"/>
          <w:w w:val="115"/>
          <w:sz w:val="26"/>
          <w:szCs w:val="26"/>
        </w:rPr>
        <w:t>бахьанашца:</w:t>
      </w:r>
    </w:p>
    <w:p w:rsidR="007D1C4D" w:rsidRPr="007D1C4D" w:rsidRDefault="007D1C4D" w:rsidP="007D1C4D">
      <w:pPr>
        <w:widowControl w:val="0"/>
        <w:autoSpaceDE w:val="0"/>
        <w:autoSpaceDN w:val="0"/>
        <w:spacing w:after="0" w:line="240" w:lineRule="auto"/>
        <w:ind w:left="338" w:right="236" w:firstLine="338"/>
        <w:jc w:val="both"/>
        <w:rPr>
          <w:rFonts w:ascii="Times New Roman" w:eastAsia="Times New Roman" w:hAnsi="Times New Roman" w:cs="Times New Roman"/>
          <w:sz w:val="26"/>
          <w:szCs w:val="26"/>
        </w:rPr>
      </w:pPr>
      <w:r w:rsidRPr="007D1C4D">
        <w:rPr>
          <w:rFonts w:ascii="Times New Roman" w:eastAsia="Times New Roman" w:hAnsi="Times New Roman" w:cs="Times New Roman"/>
          <w:w w:val="115"/>
          <w:sz w:val="26"/>
          <w:szCs w:val="26"/>
        </w:rPr>
        <w:t>а)</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нохчийн</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къоман</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амал,</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Ӏадаташ,</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ламасташ,</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нохчийн</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культурин</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синбахаман мехаллаш, адамаллин мехаллаш а,</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эхь-бехк а</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гойтуш долу</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говзарш</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схьахаржарна;</w:t>
      </w:r>
    </w:p>
    <w:p w:rsidR="007D1C4D" w:rsidRPr="007D1C4D" w:rsidRDefault="007D1C4D" w:rsidP="007D1C4D">
      <w:pPr>
        <w:widowControl w:val="0"/>
        <w:autoSpaceDE w:val="0"/>
        <w:autoSpaceDN w:val="0"/>
        <w:spacing w:after="0" w:line="240" w:lineRule="auto"/>
        <w:ind w:left="338" w:right="220" w:firstLine="407"/>
        <w:jc w:val="both"/>
        <w:rPr>
          <w:rFonts w:ascii="Times New Roman" w:eastAsia="Times New Roman" w:hAnsi="Times New Roman" w:cs="Times New Roman"/>
          <w:sz w:val="26"/>
          <w:szCs w:val="26"/>
        </w:rPr>
      </w:pPr>
      <w:r w:rsidRPr="007D1C4D">
        <w:rPr>
          <w:rFonts w:ascii="Times New Roman" w:eastAsia="Times New Roman" w:hAnsi="Times New Roman" w:cs="Times New Roman"/>
          <w:w w:val="115"/>
          <w:sz w:val="26"/>
          <w:szCs w:val="26"/>
        </w:rPr>
        <w:t>б) нохчийн йаздархойн нохчийн бераллин дуьне гойтучу говзарш тӀе</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spacing w:val="-2"/>
          <w:w w:val="110"/>
          <w:sz w:val="26"/>
          <w:szCs w:val="26"/>
        </w:rPr>
        <w:t>тидам</w:t>
      </w:r>
      <w:r w:rsidRPr="007D1C4D">
        <w:rPr>
          <w:rFonts w:ascii="Times New Roman" w:eastAsia="Times New Roman" w:hAnsi="Times New Roman" w:cs="Times New Roman"/>
          <w:spacing w:val="5"/>
          <w:w w:val="110"/>
          <w:sz w:val="26"/>
          <w:szCs w:val="26"/>
        </w:rPr>
        <w:t xml:space="preserve"> </w:t>
      </w:r>
      <w:r w:rsidRPr="007D1C4D">
        <w:rPr>
          <w:rFonts w:ascii="Times New Roman" w:eastAsia="Times New Roman" w:hAnsi="Times New Roman" w:cs="Times New Roman"/>
          <w:spacing w:val="-2"/>
          <w:w w:val="110"/>
          <w:sz w:val="26"/>
          <w:szCs w:val="26"/>
        </w:rPr>
        <w:t>бахийтарна:</w:t>
      </w:r>
      <w:r w:rsidRPr="007D1C4D">
        <w:rPr>
          <w:rFonts w:ascii="Times New Roman" w:eastAsia="Times New Roman" w:hAnsi="Times New Roman" w:cs="Times New Roman"/>
          <w:spacing w:val="-5"/>
          <w:w w:val="110"/>
          <w:sz w:val="26"/>
          <w:szCs w:val="26"/>
        </w:rPr>
        <w:t xml:space="preserve"> </w:t>
      </w:r>
      <w:r w:rsidRPr="007D1C4D">
        <w:rPr>
          <w:rFonts w:ascii="Times New Roman" w:eastAsia="Times New Roman" w:hAnsi="Times New Roman" w:cs="Times New Roman"/>
          <w:spacing w:val="-2"/>
          <w:w w:val="110"/>
          <w:sz w:val="26"/>
          <w:szCs w:val="26"/>
        </w:rPr>
        <w:t>доьзалехь</w:t>
      </w:r>
      <w:r w:rsidRPr="007D1C4D">
        <w:rPr>
          <w:rFonts w:ascii="Times New Roman" w:eastAsia="Times New Roman" w:hAnsi="Times New Roman" w:cs="Times New Roman"/>
          <w:spacing w:val="-16"/>
          <w:w w:val="110"/>
          <w:sz w:val="26"/>
          <w:szCs w:val="26"/>
        </w:rPr>
        <w:t xml:space="preserve"> </w:t>
      </w:r>
      <w:r w:rsidRPr="007D1C4D">
        <w:rPr>
          <w:rFonts w:ascii="Times New Roman" w:eastAsia="Times New Roman" w:hAnsi="Times New Roman" w:cs="Times New Roman"/>
          <w:spacing w:val="-2"/>
          <w:w w:val="110"/>
          <w:sz w:val="26"/>
          <w:szCs w:val="26"/>
        </w:rPr>
        <w:t>бер</w:t>
      </w:r>
      <w:r w:rsidRPr="007D1C4D">
        <w:rPr>
          <w:rFonts w:ascii="Times New Roman" w:eastAsia="Times New Roman" w:hAnsi="Times New Roman" w:cs="Times New Roman"/>
          <w:spacing w:val="-14"/>
          <w:w w:val="110"/>
          <w:sz w:val="26"/>
          <w:szCs w:val="26"/>
        </w:rPr>
        <w:t xml:space="preserve"> </w:t>
      </w:r>
      <w:r w:rsidRPr="007D1C4D">
        <w:rPr>
          <w:rFonts w:ascii="Times New Roman" w:eastAsia="Times New Roman" w:hAnsi="Times New Roman" w:cs="Times New Roman"/>
          <w:spacing w:val="-2"/>
          <w:w w:val="110"/>
          <w:sz w:val="26"/>
          <w:szCs w:val="26"/>
        </w:rPr>
        <w:t>кхетош-кхиоран</w:t>
      </w:r>
      <w:r w:rsidRPr="007D1C4D">
        <w:rPr>
          <w:rFonts w:ascii="Times New Roman" w:eastAsia="Times New Roman" w:hAnsi="Times New Roman" w:cs="Times New Roman"/>
          <w:spacing w:val="-14"/>
          <w:w w:val="110"/>
          <w:sz w:val="26"/>
          <w:szCs w:val="26"/>
        </w:rPr>
        <w:t xml:space="preserve"> </w:t>
      </w:r>
      <w:r w:rsidRPr="007D1C4D">
        <w:rPr>
          <w:rFonts w:ascii="Times New Roman" w:eastAsia="Times New Roman" w:hAnsi="Times New Roman" w:cs="Times New Roman"/>
          <w:spacing w:val="-2"/>
          <w:w w:val="110"/>
          <w:sz w:val="26"/>
          <w:szCs w:val="26"/>
        </w:rPr>
        <w:t>башхаллаш,</w:t>
      </w:r>
      <w:r w:rsidRPr="007D1C4D">
        <w:rPr>
          <w:rFonts w:ascii="Times New Roman" w:eastAsia="Times New Roman" w:hAnsi="Times New Roman" w:cs="Times New Roman"/>
          <w:spacing w:val="-15"/>
          <w:w w:val="110"/>
          <w:sz w:val="26"/>
          <w:szCs w:val="26"/>
        </w:rPr>
        <w:t xml:space="preserve"> </w:t>
      </w:r>
      <w:r w:rsidRPr="007D1C4D">
        <w:rPr>
          <w:rFonts w:ascii="Times New Roman" w:eastAsia="Times New Roman" w:hAnsi="Times New Roman" w:cs="Times New Roman"/>
          <w:spacing w:val="-2"/>
          <w:w w:val="110"/>
          <w:sz w:val="26"/>
          <w:szCs w:val="26"/>
        </w:rPr>
        <w:t>баккхийчаьрца</w:t>
      </w:r>
      <w:r w:rsidRPr="007D1C4D">
        <w:rPr>
          <w:rFonts w:ascii="Times New Roman" w:eastAsia="Times New Roman" w:hAnsi="Times New Roman" w:cs="Times New Roman"/>
          <w:spacing w:val="-15"/>
          <w:w w:val="110"/>
          <w:sz w:val="26"/>
          <w:szCs w:val="26"/>
        </w:rPr>
        <w:t xml:space="preserve"> </w:t>
      </w:r>
      <w:r w:rsidRPr="007D1C4D">
        <w:rPr>
          <w:rFonts w:ascii="Times New Roman" w:eastAsia="Times New Roman" w:hAnsi="Times New Roman" w:cs="Times New Roman"/>
          <w:spacing w:val="-2"/>
          <w:w w:val="110"/>
          <w:sz w:val="26"/>
          <w:szCs w:val="26"/>
        </w:rPr>
        <w:t>а,</w:t>
      </w:r>
      <w:r w:rsidRPr="007D1C4D">
        <w:rPr>
          <w:rFonts w:ascii="Times New Roman" w:eastAsia="Times New Roman" w:hAnsi="Times New Roman" w:cs="Times New Roman"/>
          <w:spacing w:val="-69"/>
          <w:w w:val="110"/>
          <w:sz w:val="26"/>
          <w:szCs w:val="26"/>
        </w:rPr>
        <w:t xml:space="preserve"> </w:t>
      </w:r>
      <w:r w:rsidRPr="007D1C4D">
        <w:rPr>
          <w:rFonts w:ascii="Times New Roman" w:eastAsia="Times New Roman" w:hAnsi="Times New Roman" w:cs="Times New Roman"/>
          <w:spacing w:val="-1"/>
          <w:w w:val="115"/>
          <w:sz w:val="26"/>
          <w:szCs w:val="26"/>
        </w:rPr>
        <w:t>нийсархошца</w:t>
      </w:r>
      <w:r w:rsidRPr="007D1C4D">
        <w:rPr>
          <w:rFonts w:ascii="Times New Roman" w:eastAsia="Times New Roman" w:hAnsi="Times New Roman" w:cs="Times New Roman"/>
          <w:spacing w:val="64"/>
          <w:w w:val="115"/>
          <w:sz w:val="26"/>
          <w:szCs w:val="26"/>
        </w:rPr>
        <w:t xml:space="preserve"> </w:t>
      </w:r>
      <w:r w:rsidRPr="007D1C4D">
        <w:rPr>
          <w:rFonts w:ascii="Times New Roman" w:eastAsia="Times New Roman" w:hAnsi="Times New Roman" w:cs="Times New Roman"/>
          <w:w w:val="115"/>
          <w:sz w:val="26"/>
          <w:szCs w:val="26"/>
        </w:rPr>
        <w:t>а</w:t>
      </w:r>
      <w:r w:rsidRPr="007D1C4D">
        <w:rPr>
          <w:rFonts w:ascii="Times New Roman" w:eastAsia="Times New Roman" w:hAnsi="Times New Roman" w:cs="Times New Roman"/>
          <w:spacing w:val="66"/>
          <w:w w:val="115"/>
          <w:sz w:val="26"/>
          <w:szCs w:val="26"/>
        </w:rPr>
        <w:t xml:space="preserve"> </w:t>
      </w:r>
      <w:r w:rsidRPr="007D1C4D">
        <w:rPr>
          <w:rFonts w:ascii="Times New Roman" w:eastAsia="Times New Roman" w:hAnsi="Times New Roman" w:cs="Times New Roman"/>
          <w:w w:val="115"/>
          <w:sz w:val="26"/>
          <w:szCs w:val="26"/>
        </w:rPr>
        <w:t>цуьнан</w:t>
      </w:r>
      <w:r w:rsidRPr="007D1C4D">
        <w:rPr>
          <w:rFonts w:ascii="Times New Roman" w:eastAsia="Times New Roman" w:hAnsi="Times New Roman" w:cs="Times New Roman"/>
          <w:spacing w:val="66"/>
          <w:w w:val="115"/>
          <w:sz w:val="26"/>
          <w:szCs w:val="26"/>
        </w:rPr>
        <w:t xml:space="preserve"> </w:t>
      </w:r>
      <w:r w:rsidRPr="007D1C4D">
        <w:rPr>
          <w:rFonts w:ascii="Times New Roman" w:eastAsia="Times New Roman" w:hAnsi="Times New Roman" w:cs="Times New Roman"/>
          <w:w w:val="115"/>
          <w:sz w:val="26"/>
          <w:szCs w:val="26"/>
        </w:rPr>
        <w:t>йолу</w:t>
      </w:r>
      <w:r w:rsidRPr="007D1C4D">
        <w:rPr>
          <w:rFonts w:ascii="Times New Roman" w:eastAsia="Times New Roman" w:hAnsi="Times New Roman" w:cs="Times New Roman"/>
          <w:spacing w:val="65"/>
          <w:w w:val="115"/>
          <w:sz w:val="26"/>
          <w:szCs w:val="26"/>
        </w:rPr>
        <w:t xml:space="preserve"> </w:t>
      </w:r>
      <w:r w:rsidRPr="007D1C4D">
        <w:rPr>
          <w:rFonts w:ascii="Times New Roman" w:eastAsia="Times New Roman" w:hAnsi="Times New Roman" w:cs="Times New Roman"/>
          <w:w w:val="115"/>
          <w:sz w:val="26"/>
          <w:szCs w:val="26"/>
        </w:rPr>
        <w:t>йукъаметтигаш,</w:t>
      </w:r>
      <w:r w:rsidRPr="007D1C4D">
        <w:rPr>
          <w:rFonts w:ascii="Times New Roman" w:eastAsia="Times New Roman" w:hAnsi="Times New Roman" w:cs="Times New Roman"/>
          <w:spacing w:val="66"/>
          <w:w w:val="115"/>
          <w:sz w:val="26"/>
          <w:szCs w:val="26"/>
        </w:rPr>
        <w:t xml:space="preserve"> </w:t>
      </w:r>
      <w:r w:rsidRPr="007D1C4D">
        <w:rPr>
          <w:rFonts w:ascii="Times New Roman" w:eastAsia="Times New Roman" w:hAnsi="Times New Roman" w:cs="Times New Roman"/>
          <w:w w:val="115"/>
          <w:sz w:val="26"/>
          <w:szCs w:val="26"/>
        </w:rPr>
        <w:t>беро</w:t>
      </w:r>
      <w:r w:rsidRPr="007D1C4D">
        <w:rPr>
          <w:rFonts w:ascii="Times New Roman" w:eastAsia="Times New Roman" w:hAnsi="Times New Roman" w:cs="Times New Roman"/>
          <w:spacing w:val="66"/>
          <w:w w:val="115"/>
          <w:sz w:val="26"/>
          <w:szCs w:val="26"/>
        </w:rPr>
        <w:t xml:space="preserve"> </w:t>
      </w:r>
      <w:r w:rsidRPr="007D1C4D">
        <w:rPr>
          <w:rFonts w:ascii="Times New Roman" w:eastAsia="Times New Roman" w:hAnsi="Times New Roman" w:cs="Times New Roman"/>
          <w:w w:val="115"/>
          <w:sz w:val="26"/>
          <w:szCs w:val="26"/>
        </w:rPr>
        <w:t>шена</w:t>
      </w:r>
      <w:r w:rsidRPr="007D1C4D">
        <w:rPr>
          <w:rFonts w:ascii="Times New Roman" w:eastAsia="Times New Roman" w:hAnsi="Times New Roman" w:cs="Times New Roman"/>
          <w:spacing w:val="66"/>
          <w:w w:val="115"/>
          <w:sz w:val="26"/>
          <w:szCs w:val="26"/>
        </w:rPr>
        <w:t xml:space="preserve"> </w:t>
      </w:r>
      <w:r w:rsidRPr="007D1C4D">
        <w:rPr>
          <w:rFonts w:ascii="Times New Roman" w:eastAsia="Times New Roman" w:hAnsi="Times New Roman" w:cs="Times New Roman"/>
          <w:w w:val="115"/>
          <w:sz w:val="26"/>
          <w:szCs w:val="26"/>
        </w:rPr>
        <w:t>гонахара</w:t>
      </w:r>
      <w:r w:rsidRPr="007D1C4D">
        <w:rPr>
          <w:rFonts w:ascii="Times New Roman" w:eastAsia="Times New Roman" w:hAnsi="Times New Roman" w:cs="Times New Roman"/>
          <w:spacing w:val="66"/>
          <w:w w:val="115"/>
          <w:sz w:val="26"/>
          <w:szCs w:val="26"/>
        </w:rPr>
        <w:t xml:space="preserve"> </w:t>
      </w:r>
      <w:r w:rsidRPr="007D1C4D">
        <w:rPr>
          <w:rFonts w:ascii="Times New Roman" w:eastAsia="Times New Roman" w:hAnsi="Times New Roman" w:cs="Times New Roman"/>
          <w:w w:val="115"/>
          <w:sz w:val="26"/>
          <w:szCs w:val="26"/>
        </w:rPr>
        <w:t>дуьне</w:t>
      </w:r>
    </w:p>
    <w:p w:rsidR="007D1C4D" w:rsidRPr="007D1C4D" w:rsidRDefault="007D1C4D" w:rsidP="007D1C4D">
      <w:pPr>
        <w:widowControl w:val="0"/>
        <w:autoSpaceDE w:val="0"/>
        <w:autoSpaceDN w:val="0"/>
        <w:spacing w:after="0" w:line="240" w:lineRule="auto"/>
        <w:jc w:val="both"/>
        <w:rPr>
          <w:rFonts w:ascii="Times New Roman" w:eastAsia="Times New Roman" w:hAnsi="Times New Roman" w:cs="Times New Roman"/>
        </w:rPr>
        <w:sectPr w:rsidR="007D1C4D" w:rsidRPr="007D1C4D">
          <w:pgSz w:w="11920" w:h="16850"/>
          <w:pgMar w:top="960" w:right="460" w:bottom="760" w:left="1260" w:header="0" w:footer="561" w:gutter="0"/>
          <w:cols w:space="720"/>
        </w:sectPr>
      </w:pPr>
    </w:p>
    <w:p w:rsidR="007D1C4D" w:rsidRPr="007D1C4D" w:rsidRDefault="007D1C4D" w:rsidP="007D1C4D">
      <w:pPr>
        <w:widowControl w:val="0"/>
        <w:autoSpaceDE w:val="0"/>
        <w:autoSpaceDN w:val="0"/>
        <w:spacing w:before="60" w:after="0" w:line="298" w:lineRule="exact"/>
        <w:ind w:left="338"/>
        <w:jc w:val="both"/>
        <w:rPr>
          <w:rFonts w:ascii="Times New Roman" w:eastAsia="Times New Roman" w:hAnsi="Times New Roman" w:cs="Times New Roman"/>
          <w:sz w:val="26"/>
          <w:szCs w:val="26"/>
        </w:rPr>
      </w:pPr>
      <w:r w:rsidRPr="007D1C4D">
        <w:rPr>
          <w:rFonts w:ascii="Times New Roman" w:eastAsia="Times New Roman" w:hAnsi="Times New Roman" w:cs="Times New Roman"/>
          <w:spacing w:val="-6"/>
          <w:w w:val="110"/>
          <w:sz w:val="26"/>
          <w:szCs w:val="26"/>
        </w:rPr>
        <w:lastRenderedPageBreak/>
        <w:t>тӀелацаран</w:t>
      </w:r>
      <w:r w:rsidRPr="007D1C4D">
        <w:rPr>
          <w:rFonts w:ascii="Times New Roman" w:eastAsia="Times New Roman" w:hAnsi="Times New Roman" w:cs="Times New Roman"/>
          <w:spacing w:val="-19"/>
          <w:w w:val="110"/>
          <w:sz w:val="26"/>
          <w:szCs w:val="26"/>
        </w:rPr>
        <w:t xml:space="preserve"> </w:t>
      </w:r>
      <w:r w:rsidRPr="007D1C4D">
        <w:rPr>
          <w:rFonts w:ascii="Times New Roman" w:eastAsia="Times New Roman" w:hAnsi="Times New Roman" w:cs="Times New Roman"/>
          <w:spacing w:val="-5"/>
          <w:w w:val="110"/>
          <w:sz w:val="26"/>
          <w:szCs w:val="26"/>
        </w:rPr>
        <w:t>башхаллаш.</w:t>
      </w:r>
    </w:p>
    <w:p w:rsidR="007D1C4D" w:rsidRPr="007D1C4D" w:rsidRDefault="007D1C4D" w:rsidP="007D1C4D">
      <w:pPr>
        <w:widowControl w:val="0"/>
        <w:autoSpaceDE w:val="0"/>
        <w:autoSpaceDN w:val="0"/>
        <w:spacing w:after="0" w:line="240" w:lineRule="auto"/>
        <w:ind w:left="338" w:right="231" w:firstLine="482"/>
        <w:jc w:val="both"/>
        <w:rPr>
          <w:rFonts w:ascii="Times New Roman" w:eastAsia="Times New Roman" w:hAnsi="Times New Roman" w:cs="Times New Roman"/>
          <w:sz w:val="26"/>
          <w:szCs w:val="26"/>
        </w:rPr>
      </w:pPr>
      <w:r w:rsidRPr="007D1C4D">
        <w:rPr>
          <w:rFonts w:ascii="Times New Roman" w:eastAsia="Times New Roman" w:hAnsi="Times New Roman" w:cs="Times New Roman"/>
          <w:w w:val="115"/>
          <w:sz w:val="26"/>
          <w:szCs w:val="26"/>
        </w:rPr>
        <w:t>«Ненан (нохчийн) маттахь литературин йешар»</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Ӏаморо гӀо дийр ду</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дешархойн мотт хьал долуш барна а, церан къамелан культура а, хьасене</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бовларан</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хаарш</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шардарна</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а.</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Шена</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тӀехь</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программин</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проблемно-</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тематически</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блокаш</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хӀитточу</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дидактически</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материалана</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культурно-</w:t>
      </w:r>
      <w:r w:rsidRPr="007D1C4D">
        <w:rPr>
          <w:rFonts w:ascii="Times New Roman" w:eastAsia="Times New Roman" w:hAnsi="Times New Roman" w:cs="Times New Roman"/>
          <w:spacing w:val="-72"/>
          <w:w w:val="115"/>
          <w:sz w:val="26"/>
          <w:szCs w:val="26"/>
        </w:rPr>
        <w:t xml:space="preserve"> </w:t>
      </w:r>
      <w:r w:rsidRPr="007D1C4D">
        <w:rPr>
          <w:rFonts w:ascii="Times New Roman" w:eastAsia="Times New Roman" w:hAnsi="Times New Roman" w:cs="Times New Roman"/>
          <w:w w:val="115"/>
          <w:sz w:val="26"/>
          <w:szCs w:val="26"/>
        </w:rPr>
        <w:t>исторически тӀедалорах а пайдаоьцу. ХӀора проблемно-тематически блока</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йукъайогӀу нохчийн къоман синбахаман а, материале а культура гойтуш</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болу кхетамаш. Программехь йеллачу говзарийн чулацам йуьхьанцарчу</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классийн</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дешархочун</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лехамашна</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гонаха</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хӀоттийна</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бу,</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хаьржинчу</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говзарийн</w:t>
      </w:r>
      <w:r w:rsidRPr="007D1C4D">
        <w:rPr>
          <w:rFonts w:ascii="Times New Roman" w:eastAsia="Times New Roman" w:hAnsi="Times New Roman" w:cs="Times New Roman"/>
          <w:spacing w:val="-2"/>
          <w:w w:val="115"/>
          <w:sz w:val="26"/>
          <w:szCs w:val="26"/>
        </w:rPr>
        <w:t xml:space="preserve"> </w:t>
      </w:r>
      <w:r w:rsidRPr="007D1C4D">
        <w:rPr>
          <w:rFonts w:ascii="Times New Roman" w:eastAsia="Times New Roman" w:hAnsi="Times New Roman" w:cs="Times New Roman"/>
          <w:w w:val="115"/>
          <w:sz w:val="26"/>
          <w:szCs w:val="26"/>
        </w:rPr>
        <w:t>башхаллашкахь</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гуш</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а</w:t>
      </w:r>
      <w:r w:rsidRPr="007D1C4D">
        <w:rPr>
          <w:rFonts w:ascii="Times New Roman" w:eastAsia="Times New Roman" w:hAnsi="Times New Roman" w:cs="Times New Roman"/>
          <w:spacing w:val="2"/>
          <w:w w:val="115"/>
          <w:sz w:val="26"/>
          <w:szCs w:val="26"/>
        </w:rPr>
        <w:t xml:space="preserve"> </w:t>
      </w:r>
      <w:r w:rsidRPr="007D1C4D">
        <w:rPr>
          <w:rFonts w:ascii="Times New Roman" w:eastAsia="Times New Roman" w:hAnsi="Times New Roman" w:cs="Times New Roman"/>
          <w:w w:val="115"/>
          <w:sz w:val="26"/>
          <w:szCs w:val="26"/>
        </w:rPr>
        <w:t>бу.</w:t>
      </w:r>
    </w:p>
    <w:p w:rsidR="007D1C4D" w:rsidRPr="007D1C4D" w:rsidRDefault="007D1C4D" w:rsidP="007D1C4D">
      <w:pPr>
        <w:widowControl w:val="0"/>
        <w:autoSpaceDE w:val="0"/>
        <w:autoSpaceDN w:val="0"/>
        <w:spacing w:before="2" w:after="0" w:line="240" w:lineRule="auto"/>
        <w:ind w:left="338" w:right="235" w:firstLine="338"/>
        <w:jc w:val="both"/>
        <w:outlineLvl w:val="1"/>
        <w:rPr>
          <w:rFonts w:ascii="Times New Roman" w:eastAsia="Times New Roman" w:hAnsi="Times New Roman" w:cs="Times New Roman"/>
          <w:b/>
          <w:bCs/>
          <w:sz w:val="26"/>
          <w:szCs w:val="26"/>
        </w:rPr>
      </w:pPr>
      <w:r w:rsidRPr="007D1C4D">
        <w:rPr>
          <w:rFonts w:ascii="Times New Roman" w:eastAsia="Times New Roman" w:hAnsi="Times New Roman" w:cs="Times New Roman"/>
          <w:b/>
          <w:bCs/>
          <w:w w:val="95"/>
          <w:sz w:val="26"/>
          <w:szCs w:val="26"/>
        </w:rPr>
        <w:t>«НЕНАН</w:t>
      </w:r>
      <w:r w:rsidRPr="007D1C4D">
        <w:rPr>
          <w:rFonts w:ascii="Times New Roman" w:eastAsia="Times New Roman" w:hAnsi="Times New Roman" w:cs="Times New Roman"/>
          <w:b/>
          <w:bCs/>
          <w:spacing w:val="1"/>
          <w:w w:val="95"/>
          <w:sz w:val="26"/>
          <w:szCs w:val="26"/>
        </w:rPr>
        <w:t xml:space="preserve"> </w:t>
      </w:r>
      <w:r w:rsidRPr="007D1C4D">
        <w:rPr>
          <w:rFonts w:ascii="Times New Roman" w:eastAsia="Times New Roman" w:hAnsi="Times New Roman" w:cs="Times New Roman"/>
          <w:b/>
          <w:bCs/>
          <w:w w:val="95"/>
          <w:sz w:val="26"/>
          <w:szCs w:val="26"/>
        </w:rPr>
        <w:t>(НОХЧИЙН)</w:t>
      </w:r>
      <w:r w:rsidRPr="007D1C4D">
        <w:rPr>
          <w:rFonts w:ascii="Times New Roman" w:eastAsia="Times New Roman" w:hAnsi="Times New Roman" w:cs="Times New Roman"/>
          <w:b/>
          <w:bCs/>
          <w:spacing w:val="1"/>
          <w:w w:val="95"/>
          <w:sz w:val="26"/>
          <w:szCs w:val="26"/>
        </w:rPr>
        <w:t xml:space="preserve"> </w:t>
      </w:r>
      <w:r w:rsidRPr="007D1C4D">
        <w:rPr>
          <w:rFonts w:ascii="Times New Roman" w:eastAsia="Times New Roman" w:hAnsi="Times New Roman" w:cs="Times New Roman"/>
          <w:b/>
          <w:bCs/>
          <w:w w:val="95"/>
          <w:sz w:val="26"/>
          <w:szCs w:val="26"/>
        </w:rPr>
        <w:t>МАТТАХЬ</w:t>
      </w:r>
      <w:r w:rsidRPr="007D1C4D">
        <w:rPr>
          <w:rFonts w:ascii="Times New Roman" w:eastAsia="Times New Roman" w:hAnsi="Times New Roman" w:cs="Times New Roman"/>
          <w:b/>
          <w:bCs/>
          <w:spacing w:val="1"/>
          <w:w w:val="95"/>
          <w:sz w:val="26"/>
          <w:szCs w:val="26"/>
        </w:rPr>
        <w:t xml:space="preserve"> </w:t>
      </w:r>
      <w:r w:rsidRPr="007D1C4D">
        <w:rPr>
          <w:rFonts w:ascii="Times New Roman" w:eastAsia="Times New Roman" w:hAnsi="Times New Roman" w:cs="Times New Roman"/>
          <w:b/>
          <w:bCs/>
          <w:w w:val="95"/>
          <w:sz w:val="26"/>
          <w:szCs w:val="26"/>
        </w:rPr>
        <w:t>ЛИТАРЕТУРНИ</w:t>
      </w:r>
      <w:r w:rsidRPr="007D1C4D">
        <w:rPr>
          <w:rFonts w:ascii="Times New Roman" w:eastAsia="Times New Roman" w:hAnsi="Times New Roman" w:cs="Times New Roman"/>
          <w:b/>
          <w:bCs/>
          <w:spacing w:val="1"/>
          <w:w w:val="95"/>
          <w:sz w:val="26"/>
          <w:szCs w:val="26"/>
        </w:rPr>
        <w:t xml:space="preserve"> </w:t>
      </w:r>
      <w:r w:rsidRPr="007D1C4D">
        <w:rPr>
          <w:rFonts w:ascii="Times New Roman" w:eastAsia="Times New Roman" w:hAnsi="Times New Roman" w:cs="Times New Roman"/>
          <w:b/>
          <w:bCs/>
          <w:w w:val="95"/>
          <w:sz w:val="26"/>
          <w:szCs w:val="26"/>
        </w:rPr>
        <w:t>ЙЕШАР»</w:t>
      </w:r>
      <w:r w:rsidRPr="007D1C4D">
        <w:rPr>
          <w:rFonts w:ascii="Times New Roman" w:eastAsia="Times New Roman" w:hAnsi="Times New Roman" w:cs="Times New Roman"/>
          <w:b/>
          <w:bCs/>
          <w:spacing w:val="1"/>
          <w:w w:val="95"/>
          <w:sz w:val="26"/>
          <w:szCs w:val="26"/>
        </w:rPr>
        <w:t xml:space="preserve"> </w:t>
      </w:r>
      <w:r w:rsidRPr="007D1C4D">
        <w:rPr>
          <w:rFonts w:ascii="Times New Roman" w:eastAsia="Times New Roman" w:hAnsi="Times New Roman" w:cs="Times New Roman"/>
          <w:b/>
          <w:bCs/>
          <w:w w:val="95"/>
          <w:sz w:val="26"/>
          <w:szCs w:val="26"/>
        </w:rPr>
        <w:t>ДЕШАРАН</w:t>
      </w:r>
      <w:r w:rsidRPr="007D1C4D">
        <w:rPr>
          <w:rFonts w:ascii="Times New Roman" w:eastAsia="Times New Roman" w:hAnsi="Times New Roman" w:cs="Times New Roman"/>
          <w:b/>
          <w:bCs/>
          <w:spacing w:val="1"/>
          <w:w w:val="95"/>
          <w:sz w:val="26"/>
          <w:szCs w:val="26"/>
        </w:rPr>
        <w:t xml:space="preserve"> </w:t>
      </w:r>
      <w:r w:rsidRPr="007D1C4D">
        <w:rPr>
          <w:rFonts w:ascii="Times New Roman" w:eastAsia="Times New Roman" w:hAnsi="Times New Roman" w:cs="Times New Roman"/>
          <w:b/>
          <w:bCs/>
          <w:sz w:val="26"/>
          <w:szCs w:val="26"/>
        </w:rPr>
        <w:t>ПРЕДМЕТАН</w:t>
      </w:r>
      <w:r w:rsidRPr="007D1C4D">
        <w:rPr>
          <w:rFonts w:ascii="Times New Roman" w:eastAsia="Times New Roman" w:hAnsi="Times New Roman" w:cs="Times New Roman"/>
          <w:b/>
          <w:bCs/>
          <w:spacing w:val="-6"/>
          <w:sz w:val="26"/>
          <w:szCs w:val="26"/>
        </w:rPr>
        <w:t xml:space="preserve"> </w:t>
      </w:r>
      <w:r w:rsidRPr="007D1C4D">
        <w:rPr>
          <w:rFonts w:ascii="Times New Roman" w:eastAsia="Times New Roman" w:hAnsi="Times New Roman" w:cs="Times New Roman"/>
          <w:b/>
          <w:bCs/>
          <w:sz w:val="26"/>
          <w:szCs w:val="26"/>
        </w:rPr>
        <w:t>ЧУЛАЦАМ</w:t>
      </w:r>
    </w:p>
    <w:p w:rsidR="007D1C4D" w:rsidRPr="007D1C4D" w:rsidRDefault="007D1C4D" w:rsidP="007D1C4D">
      <w:pPr>
        <w:widowControl w:val="0"/>
        <w:autoSpaceDE w:val="0"/>
        <w:autoSpaceDN w:val="0"/>
        <w:spacing w:after="0" w:line="240" w:lineRule="auto"/>
        <w:ind w:left="338" w:right="234" w:firstLine="412"/>
        <w:jc w:val="both"/>
        <w:rPr>
          <w:rFonts w:ascii="Times New Roman" w:eastAsia="Times New Roman" w:hAnsi="Times New Roman" w:cs="Times New Roman"/>
          <w:sz w:val="26"/>
          <w:szCs w:val="26"/>
        </w:rPr>
      </w:pPr>
      <w:r w:rsidRPr="007D1C4D">
        <w:rPr>
          <w:rFonts w:ascii="Times New Roman" w:eastAsia="Times New Roman" w:hAnsi="Times New Roman" w:cs="Times New Roman"/>
          <w:w w:val="115"/>
          <w:sz w:val="26"/>
          <w:szCs w:val="26"/>
        </w:rPr>
        <w:t>«Ненан</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(нохчийн)</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маттахь</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литературни</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йешар»</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курсан</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чулацам</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билгалбечу</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хенахь</w:t>
      </w:r>
      <w:r w:rsidRPr="007D1C4D">
        <w:rPr>
          <w:rFonts w:ascii="Times New Roman" w:eastAsia="Times New Roman" w:hAnsi="Times New Roman" w:cs="Times New Roman"/>
          <w:spacing w:val="31"/>
          <w:w w:val="115"/>
          <w:sz w:val="26"/>
          <w:szCs w:val="26"/>
        </w:rPr>
        <w:t xml:space="preserve"> </w:t>
      </w:r>
      <w:r w:rsidRPr="007D1C4D">
        <w:rPr>
          <w:rFonts w:ascii="Times New Roman" w:eastAsia="Times New Roman" w:hAnsi="Times New Roman" w:cs="Times New Roman"/>
          <w:w w:val="115"/>
          <w:sz w:val="26"/>
          <w:szCs w:val="26"/>
        </w:rPr>
        <w:t>коьртачу</w:t>
      </w:r>
      <w:r w:rsidRPr="007D1C4D">
        <w:rPr>
          <w:rFonts w:ascii="Times New Roman" w:eastAsia="Times New Roman" w:hAnsi="Times New Roman" w:cs="Times New Roman"/>
          <w:spacing w:val="2"/>
          <w:w w:val="115"/>
          <w:sz w:val="26"/>
          <w:szCs w:val="26"/>
        </w:rPr>
        <w:t xml:space="preserve"> </w:t>
      </w:r>
      <w:r w:rsidRPr="007D1C4D">
        <w:rPr>
          <w:rFonts w:ascii="Times New Roman" w:eastAsia="Times New Roman" w:hAnsi="Times New Roman" w:cs="Times New Roman"/>
          <w:w w:val="115"/>
          <w:sz w:val="26"/>
          <w:szCs w:val="26"/>
        </w:rPr>
        <w:t>тидамехь</w:t>
      </w:r>
      <w:r w:rsidRPr="007D1C4D">
        <w:rPr>
          <w:rFonts w:ascii="Times New Roman" w:eastAsia="Times New Roman" w:hAnsi="Times New Roman" w:cs="Times New Roman"/>
          <w:spacing w:val="-2"/>
          <w:w w:val="115"/>
          <w:sz w:val="26"/>
          <w:szCs w:val="26"/>
        </w:rPr>
        <w:t xml:space="preserve"> </w:t>
      </w:r>
      <w:r w:rsidRPr="007D1C4D">
        <w:rPr>
          <w:rFonts w:ascii="Times New Roman" w:eastAsia="Times New Roman" w:hAnsi="Times New Roman" w:cs="Times New Roman"/>
          <w:w w:val="115"/>
          <w:sz w:val="26"/>
          <w:szCs w:val="26"/>
        </w:rPr>
        <w:t>ду:</w:t>
      </w:r>
    </w:p>
    <w:p w:rsidR="007D1C4D" w:rsidRPr="007D1C4D" w:rsidRDefault="007D1C4D" w:rsidP="007D1C4D">
      <w:pPr>
        <w:widowControl w:val="0"/>
        <w:numPr>
          <w:ilvl w:val="1"/>
          <w:numId w:val="22"/>
        </w:numPr>
        <w:tabs>
          <w:tab w:val="left" w:pos="1045"/>
        </w:tabs>
        <w:autoSpaceDE w:val="0"/>
        <w:autoSpaceDN w:val="0"/>
        <w:spacing w:after="0" w:line="240" w:lineRule="auto"/>
        <w:ind w:right="228" w:firstLine="338"/>
        <w:jc w:val="both"/>
        <w:rPr>
          <w:rFonts w:ascii="Times New Roman" w:eastAsia="Times New Roman" w:hAnsi="Times New Roman" w:cs="Times New Roman"/>
          <w:color w:val="221F1F"/>
          <w:sz w:val="28"/>
        </w:rPr>
      </w:pPr>
      <w:r w:rsidRPr="007D1C4D">
        <w:rPr>
          <w:rFonts w:ascii="Times New Roman" w:eastAsia="Times New Roman" w:hAnsi="Times New Roman" w:cs="Times New Roman"/>
          <w:w w:val="115"/>
          <w:sz w:val="26"/>
        </w:rPr>
        <w:t>Къоман кхетамна мехала долу, йеххачу хенан йохалла</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 кхузамане</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кхаччалц</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культурехь</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коьрта</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меттиг</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дӀалоцу</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хӀуманаш</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(масала,</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баккхийчаьрга, нене ларам, Даймахке безам, догдикалла, доглазар, нийсо</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йезар,</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эхь-бехк,</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сий,</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и.кх.дӀ.)</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Цу</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коьртачу</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кхетамашца</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болх</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дӀахьо</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йуьхьанцарчу</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классийн</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дешархоша</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дӀалоцур</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долчу</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кепара</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хаьржинчу</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нохчийн йаздархойн уггаре а къегинчу, нохчийн литературин а, культурин</w:t>
      </w:r>
      <w:r w:rsidRPr="007D1C4D">
        <w:rPr>
          <w:rFonts w:ascii="Times New Roman" w:eastAsia="Times New Roman" w:hAnsi="Times New Roman" w:cs="Times New Roman"/>
          <w:spacing w:val="-72"/>
          <w:w w:val="115"/>
          <w:sz w:val="26"/>
        </w:rPr>
        <w:t xml:space="preserve"> </w:t>
      </w:r>
      <w:r w:rsidRPr="007D1C4D">
        <w:rPr>
          <w:rFonts w:ascii="Times New Roman" w:eastAsia="Times New Roman" w:hAnsi="Times New Roman" w:cs="Times New Roman"/>
          <w:w w:val="115"/>
          <w:sz w:val="26"/>
        </w:rPr>
        <w:t>а</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башхаллаш</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кхочушйинчу</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говзарш</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тӀехь.</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И</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говзарш</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йовзаро</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гӀо</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до</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йуьхьанцарчу</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классийн</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дешархошна</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къоман</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культурин</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ламастех</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а,</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нохчийн</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культурех</w:t>
      </w:r>
      <w:r w:rsidRPr="007D1C4D">
        <w:rPr>
          <w:rFonts w:ascii="Times New Roman" w:eastAsia="Times New Roman" w:hAnsi="Times New Roman" w:cs="Times New Roman"/>
          <w:spacing w:val="3"/>
          <w:w w:val="115"/>
          <w:sz w:val="26"/>
        </w:rPr>
        <w:t xml:space="preserve"> </w:t>
      </w:r>
      <w:r w:rsidRPr="007D1C4D">
        <w:rPr>
          <w:rFonts w:ascii="Times New Roman" w:eastAsia="Times New Roman" w:hAnsi="Times New Roman" w:cs="Times New Roman"/>
          <w:w w:val="115"/>
          <w:sz w:val="26"/>
        </w:rPr>
        <w:t>а кхета.</w:t>
      </w:r>
    </w:p>
    <w:p w:rsidR="007D1C4D" w:rsidRPr="007D1C4D" w:rsidRDefault="007D1C4D" w:rsidP="007D1C4D">
      <w:pPr>
        <w:widowControl w:val="0"/>
        <w:numPr>
          <w:ilvl w:val="1"/>
          <w:numId w:val="22"/>
        </w:numPr>
        <w:tabs>
          <w:tab w:val="left" w:pos="1038"/>
        </w:tabs>
        <w:autoSpaceDE w:val="0"/>
        <w:autoSpaceDN w:val="0"/>
        <w:spacing w:after="0" w:line="240" w:lineRule="auto"/>
        <w:ind w:right="227" w:firstLine="338"/>
        <w:jc w:val="both"/>
        <w:rPr>
          <w:rFonts w:ascii="Times New Roman" w:eastAsia="Times New Roman" w:hAnsi="Times New Roman" w:cs="Times New Roman"/>
          <w:color w:val="221F1F"/>
          <w:sz w:val="28"/>
        </w:rPr>
      </w:pPr>
      <w:r w:rsidRPr="007D1C4D">
        <w:rPr>
          <w:rFonts w:ascii="Times New Roman" w:eastAsia="Times New Roman" w:hAnsi="Times New Roman" w:cs="Times New Roman"/>
          <w:w w:val="115"/>
          <w:sz w:val="26"/>
        </w:rPr>
        <w:t>Йуьхьанцарчу</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классийн</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дешархойн</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лехамаш:</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говзарийн</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доккхачу</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декъан турпалхой йуьхьанцарчу классийн дешархойн нийсархой бу, церан</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дуьне</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довзарца</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босту</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программехь</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билгалбина</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культурно-историн</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кхетамаш.</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Программи</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йукъайахийтина</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тайп-тайпанчу</w:t>
      </w:r>
      <w:r w:rsidRPr="007D1C4D">
        <w:rPr>
          <w:rFonts w:ascii="Times New Roman" w:eastAsia="Times New Roman" w:hAnsi="Times New Roman" w:cs="Times New Roman"/>
          <w:spacing w:val="75"/>
          <w:w w:val="115"/>
          <w:sz w:val="26"/>
        </w:rPr>
        <w:t xml:space="preserve"> </w:t>
      </w:r>
      <w:r w:rsidRPr="007D1C4D">
        <w:rPr>
          <w:rFonts w:ascii="Times New Roman" w:eastAsia="Times New Roman" w:hAnsi="Times New Roman" w:cs="Times New Roman"/>
          <w:w w:val="115"/>
          <w:sz w:val="26"/>
        </w:rPr>
        <w:t>заманашкахь</w:t>
      </w:r>
      <w:r w:rsidRPr="007D1C4D">
        <w:rPr>
          <w:rFonts w:ascii="Times New Roman" w:eastAsia="Times New Roman" w:hAnsi="Times New Roman" w:cs="Times New Roman"/>
          <w:spacing w:val="-72"/>
          <w:w w:val="115"/>
          <w:sz w:val="26"/>
        </w:rPr>
        <w:t xml:space="preserve"> </w:t>
      </w:r>
      <w:r w:rsidRPr="007D1C4D">
        <w:rPr>
          <w:rFonts w:ascii="Times New Roman" w:eastAsia="Times New Roman" w:hAnsi="Times New Roman" w:cs="Times New Roman"/>
          <w:w w:val="115"/>
          <w:sz w:val="26"/>
        </w:rPr>
        <w:t>берийн</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дуьне</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гойту</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а,</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церан</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кхиаран</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некъаш</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а,</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амал</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йахчайалар</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а,</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оьздангаллин къилбанаш кхолладалар а гойту говзарш; говзарш харжаро</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дешархочунна</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таро</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ло</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историн</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тайп-тайпанчу</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муьрашкахь</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нохчийн</w:t>
      </w:r>
      <w:r w:rsidRPr="007D1C4D">
        <w:rPr>
          <w:rFonts w:ascii="Times New Roman" w:eastAsia="Times New Roman" w:hAnsi="Times New Roman" w:cs="Times New Roman"/>
          <w:spacing w:val="-72"/>
          <w:w w:val="115"/>
          <w:sz w:val="26"/>
        </w:rPr>
        <w:t xml:space="preserve"> </w:t>
      </w:r>
      <w:r w:rsidRPr="007D1C4D">
        <w:rPr>
          <w:rFonts w:ascii="Times New Roman" w:eastAsia="Times New Roman" w:hAnsi="Times New Roman" w:cs="Times New Roman"/>
          <w:w w:val="115"/>
          <w:sz w:val="26"/>
        </w:rPr>
        <w:t>культура</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шен</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нийсархочун</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бӀаьргашца</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ган.</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Программехь</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ладамечу</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барамехь</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йелла</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кхузаманан</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авторийн</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говзарш</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а</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йу,</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цара</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шайн</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кхоллараллехь</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кхидӀа</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хьо</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нохчийн</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литературин</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къоман</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ламасташ,</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и</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говзарш</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кхузаманан</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дешархочунна</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гергара</w:t>
      </w:r>
      <w:r w:rsidRPr="007D1C4D">
        <w:rPr>
          <w:rFonts w:ascii="Times New Roman" w:eastAsia="Times New Roman" w:hAnsi="Times New Roman" w:cs="Times New Roman"/>
          <w:spacing w:val="2"/>
          <w:w w:val="115"/>
          <w:sz w:val="26"/>
        </w:rPr>
        <w:t xml:space="preserve"> </w:t>
      </w:r>
      <w:r w:rsidRPr="007D1C4D">
        <w:rPr>
          <w:rFonts w:ascii="Times New Roman" w:eastAsia="Times New Roman" w:hAnsi="Times New Roman" w:cs="Times New Roman"/>
          <w:w w:val="115"/>
          <w:sz w:val="26"/>
        </w:rPr>
        <w:t>йу.</w:t>
      </w:r>
    </w:p>
    <w:p w:rsidR="007D1C4D" w:rsidRPr="007D1C4D" w:rsidRDefault="007D1C4D" w:rsidP="007D1C4D">
      <w:pPr>
        <w:widowControl w:val="0"/>
        <w:numPr>
          <w:ilvl w:val="1"/>
          <w:numId w:val="22"/>
        </w:numPr>
        <w:tabs>
          <w:tab w:val="left" w:pos="1050"/>
        </w:tabs>
        <w:autoSpaceDE w:val="0"/>
        <w:autoSpaceDN w:val="0"/>
        <w:spacing w:after="0" w:line="240" w:lineRule="auto"/>
        <w:ind w:left="677" w:right="235"/>
        <w:jc w:val="both"/>
        <w:rPr>
          <w:rFonts w:ascii="Times New Roman" w:eastAsia="Times New Roman" w:hAnsi="Times New Roman" w:cs="Times New Roman"/>
          <w:sz w:val="26"/>
        </w:rPr>
      </w:pPr>
      <w:r w:rsidRPr="007D1C4D">
        <w:rPr>
          <w:rFonts w:ascii="Times New Roman" w:eastAsia="Times New Roman" w:hAnsi="Times New Roman" w:cs="Times New Roman"/>
          <w:w w:val="115"/>
          <w:sz w:val="26"/>
        </w:rPr>
        <w:t>Къоман башхаллин хиламаш искусствон кхечу</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гӀирсашца гайтина</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говзарш</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а</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хаьржина,</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цо</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таро</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ло</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дешархошна</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нохчийн</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культурехь</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искусствийн</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диалог гайта.</w:t>
      </w:r>
    </w:p>
    <w:p w:rsidR="007D1C4D" w:rsidRPr="007D1C4D" w:rsidRDefault="007D1C4D" w:rsidP="007D1C4D">
      <w:pPr>
        <w:widowControl w:val="0"/>
        <w:autoSpaceDE w:val="0"/>
        <w:autoSpaceDN w:val="0"/>
        <w:spacing w:after="0" w:line="240" w:lineRule="auto"/>
        <w:ind w:left="221" w:right="115" w:firstLine="707"/>
        <w:jc w:val="both"/>
        <w:rPr>
          <w:rFonts w:ascii="Times New Roman" w:eastAsia="Times New Roman" w:hAnsi="Times New Roman" w:cs="Times New Roman"/>
          <w:sz w:val="26"/>
          <w:szCs w:val="26"/>
        </w:rPr>
      </w:pPr>
      <w:r w:rsidRPr="007D1C4D">
        <w:rPr>
          <w:rFonts w:ascii="Times New Roman" w:eastAsia="Times New Roman" w:hAnsi="Times New Roman" w:cs="Times New Roman"/>
          <w:sz w:val="26"/>
          <w:szCs w:val="26"/>
        </w:rPr>
        <w:t>Цхьадолу декхарш кхочушдан лерина дешаран материал хаьржина гуманизнам,</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исбаьхьаллин а, довзаран а мехаллийн, кхеташ хиларан, жигараллин, поликультурин,</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ламасталлин</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классикин</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а,</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кхузаманан</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бараман</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цхьаьнадаран,</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тематикин,</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кепийн-</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жанран</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тайп-тайпаналлин</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критеришца</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йогӀуш.</w:t>
      </w:r>
    </w:p>
    <w:p w:rsidR="007D1C4D" w:rsidRPr="007D1C4D" w:rsidRDefault="007D1C4D" w:rsidP="007D1C4D">
      <w:pPr>
        <w:widowControl w:val="0"/>
        <w:autoSpaceDE w:val="0"/>
        <w:autoSpaceDN w:val="0"/>
        <w:spacing w:after="0" w:line="240" w:lineRule="auto"/>
        <w:ind w:left="221" w:right="117" w:firstLine="707"/>
        <w:jc w:val="both"/>
        <w:rPr>
          <w:rFonts w:ascii="Times New Roman" w:eastAsia="Times New Roman" w:hAnsi="Times New Roman" w:cs="Times New Roman"/>
          <w:sz w:val="26"/>
          <w:szCs w:val="26"/>
        </w:rPr>
      </w:pPr>
      <w:r w:rsidRPr="007D1C4D">
        <w:rPr>
          <w:rFonts w:ascii="Times New Roman" w:eastAsia="Times New Roman" w:hAnsi="Times New Roman" w:cs="Times New Roman"/>
          <w:sz w:val="26"/>
          <w:szCs w:val="26"/>
        </w:rPr>
        <w:t>Программо</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билгалбечу</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йешаран</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гуоно</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таро</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ло</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тайп-тайпанчу</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хенийн</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а,</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къаьмнийн</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а</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говзарийн</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куьзганахула</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беран</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дуьненехьежаман</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гураш</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жим-жимма</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шордан.</w:t>
      </w:r>
    </w:p>
    <w:p w:rsidR="007D1C4D" w:rsidRPr="007D1C4D" w:rsidRDefault="007D1C4D" w:rsidP="007D1C4D">
      <w:pPr>
        <w:widowControl w:val="0"/>
        <w:autoSpaceDE w:val="0"/>
        <w:autoSpaceDN w:val="0"/>
        <w:spacing w:after="0" w:line="240" w:lineRule="auto"/>
        <w:ind w:left="221" w:right="116" w:firstLine="707"/>
        <w:jc w:val="both"/>
        <w:rPr>
          <w:rFonts w:ascii="Times New Roman" w:eastAsia="Times New Roman" w:hAnsi="Times New Roman" w:cs="Times New Roman"/>
          <w:sz w:val="26"/>
          <w:szCs w:val="26"/>
        </w:rPr>
      </w:pPr>
      <w:r w:rsidRPr="007D1C4D">
        <w:rPr>
          <w:rFonts w:ascii="Times New Roman" w:eastAsia="Times New Roman" w:hAnsi="Times New Roman" w:cs="Times New Roman"/>
          <w:sz w:val="26"/>
          <w:szCs w:val="26"/>
        </w:rPr>
        <w:t>Программехь и масех бухедилларца билгалбо.</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Хьалхара шиъ доьзна ду йешаре</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ойла а, йешаран техникин хаарш кхиоран хьелаш а кхолларца.</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Иштта, и хаарш кхиоран</w:t>
      </w:r>
      <w:r w:rsidRPr="007D1C4D">
        <w:rPr>
          <w:rFonts w:ascii="Times New Roman" w:eastAsia="Times New Roman" w:hAnsi="Times New Roman" w:cs="Times New Roman"/>
          <w:spacing w:val="-62"/>
          <w:sz w:val="26"/>
          <w:szCs w:val="26"/>
        </w:rPr>
        <w:t xml:space="preserve"> </w:t>
      </w:r>
      <w:r w:rsidRPr="007D1C4D">
        <w:rPr>
          <w:rFonts w:ascii="Times New Roman" w:eastAsia="Times New Roman" w:hAnsi="Times New Roman" w:cs="Times New Roman"/>
          <w:sz w:val="26"/>
          <w:szCs w:val="26"/>
        </w:rPr>
        <w:t>йуьхьанцарчу муьрехь уггаре а хьалхарчу рогӀехь йу байтийн а, прозин а йух-йуха олуш</w:t>
      </w:r>
      <w:r w:rsidRPr="007D1C4D">
        <w:rPr>
          <w:rFonts w:ascii="Times New Roman" w:eastAsia="Times New Roman" w:hAnsi="Times New Roman" w:cs="Times New Roman"/>
          <w:spacing w:val="-62"/>
          <w:sz w:val="26"/>
          <w:szCs w:val="26"/>
        </w:rPr>
        <w:t xml:space="preserve"> </w:t>
      </w:r>
      <w:r w:rsidRPr="007D1C4D">
        <w:rPr>
          <w:rFonts w:ascii="Times New Roman" w:eastAsia="Times New Roman" w:hAnsi="Times New Roman" w:cs="Times New Roman"/>
          <w:sz w:val="26"/>
          <w:szCs w:val="26"/>
        </w:rPr>
        <w:t>дешнаш,</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дешнийн</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цхьаьнакхетарш</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предлоджениш,</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абзацаш</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йолу</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тексташ</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(йешаран</w:t>
      </w:r>
      <w:r w:rsidRPr="007D1C4D">
        <w:rPr>
          <w:rFonts w:ascii="Times New Roman" w:eastAsia="Times New Roman" w:hAnsi="Times New Roman" w:cs="Times New Roman"/>
          <w:spacing w:val="-62"/>
          <w:sz w:val="26"/>
          <w:szCs w:val="26"/>
        </w:rPr>
        <w:t xml:space="preserve"> </w:t>
      </w:r>
      <w:r w:rsidRPr="007D1C4D">
        <w:rPr>
          <w:rFonts w:ascii="Times New Roman" w:eastAsia="Times New Roman" w:hAnsi="Times New Roman" w:cs="Times New Roman"/>
          <w:sz w:val="26"/>
          <w:szCs w:val="26"/>
        </w:rPr>
        <w:t>техникин</w:t>
      </w:r>
      <w:r w:rsidRPr="007D1C4D">
        <w:rPr>
          <w:rFonts w:ascii="Times New Roman" w:eastAsia="Times New Roman" w:hAnsi="Times New Roman" w:cs="Times New Roman"/>
          <w:spacing w:val="29"/>
          <w:sz w:val="26"/>
          <w:szCs w:val="26"/>
        </w:rPr>
        <w:t xml:space="preserve"> </w:t>
      </w:r>
      <w:r w:rsidRPr="007D1C4D">
        <w:rPr>
          <w:rFonts w:ascii="Times New Roman" w:eastAsia="Times New Roman" w:hAnsi="Times New Roman" w:cs="Times New Roman"/>
          <w:sz w:val="26"/>
          <w:szCs w:val="26"/>
        </w:rPr>
        <w:t>говзалла</w:t>
      </w:r>
      <w:r w:rsidRPr="007D1C4D">
        <w:rPr>
          <w:rFonts w:ascii="Times New Roman" w:eastAsia="Times New Roman" w:hAnsi="Times New Roman" w:cs="Times New Roman"/>
          <w:spacing w:val="30"/>
          <w:sz w:val="26"/>
          <w:szCs w:val="26"/>
        </w:rPr>
        <w:t xml:space="preserve"> </w:t>
      </w:r>
      <w:r w:rsidRPr="007D1C4D">
        <w:rPr>
          <w:rFonts w:ascii="Times New Roman" w:eastAsia="Times New Roman" w:hAnsi="Times New Roman" w:cs="Times New Roman"/>
          <w:sz w:val="26"/>
          <w:szCs w:val="26"/>
        </w:rPr>
        <w:t>кхиочу</w:t>
      </w:r>
      <w:r w:rsidRPr="007D1C4D">
        <w:rPr>
          <w:rFonts w:ascii="Times New Roman" w:eastAsia="Times New Roman" w:hAnsi="Times New Roman" w:cs="Times New Roman"/>
          <w:spacing w:val="29"/>
          <w:sz w:val="26"/>
          <w:szCs w:val="26"/>
        </w:rPr>
        <w:t xml:space="preserve"> </w:t>
      </w:r>
      <w:r w:rsidRPr="007D1C4D">
        <w:rPr>
          <w:rFonts w:ascii="Times New Roman" w:eastAsia="Times New Roman" w:hAnsi="Times New Roman" w:cs="Times New Roman"/>
          <w:sz w:val="26"/>
          <w:szCs w:val="26"/>
        </w:rPr>
        <w:t>хенахь</w:t>
      </w:r>
      <w:r w:rsidRPr="007D1C4D">
        <w:rPr>
          <w:rFonts w:ascii="Times New Roman" w:eastAsia="Times New Roman" w:hAnsi="Times New Roman" w:cs="Times New Roman"/>
          <w:spacing w:val="31"/>
          <w:sz w:val="26"/>
          <w:szCs w:val="26"/>
        </w:rPr>
        <w:t xml:space="preserve"> </w:t>
      </w:r>
      <w:r w:rsidRPr="007D1C4D">
        <w:rPr>
          <w:rFonts w:ascii="Times New Roman" w:eastAsia="Times New Roman" w:hAnsi="Times New Roman" w:cs="Times New Roman"/>
          <w:sz w:val="26"/>
          <w:szCs w:val="26"/>
        </w:rPr>
        <w:t>мехала</w:t>
      </w:r>
      <w:r w:rsidRPr="007D1C4D">
        <w:rPr>
          <w:rFonts w:ascii="Times New Roman" w:eastAsia="Times New Roman" w:hAnsi="Times New Roman" w:cs="Times New Roman"/>
          <w:spacing w:val="33"/>
          <w:sz w:val="26"/>
          <w:szCs w:val="26"/>
        </w:rPr>
        <w:t xml:space="preserve"> </w:t>
      </w:r>
      <w:r w:rsidRPr="007D1C4D">
        <w:rPr>
          <w:rFonts w:ascii="Times New Roman" w:eastAsia="Times New Roman" w:hAnsi="Times New Roman" w:cs="Times New Roman"/>
          <w:sz w:val="26"/>
          <w:szCs w:val="26"/>
        </w:rPr>
        <w:t>долчу</w:t>
      </w:r>
      <w:r w:rsidRPr="007D1C4D">
        <w:rPr>
          <w:rFonts w:ascii="Times New Roman" w:eastAsia="Times New Roman" w:hAnsi="Times New Roman" w:cs="Times New Roman"/>
          <w:spacing w:val="29"/>
          <w:sz w:val="26"/>
          <w:szCs w:val="26"/>
        </w:rPr>
        <w:t xml:space="preserve"> </w:t>
      </w:r>
      <w:r w:rsidRPr="007D1C4D">
        <w:rPr>
          <w:rFonts w:ascii="Times New Roman" w:eastAsia="Times New Roman" w:hAnsi="Times New Roman" w:cs="Times New Roman"/>
          <w:sz w:val="26"/>
          <w:szCs w:val="26"/>
        </w:rPr>
        <w:t>йешаран</w:t>
      </w:r>
      <w:r w:rsidRPr="007D1C4D">
        <w:rPr>
          <w:rFonts w:ascii="Times New Roman" w:eastAsia="Times New Roman" w:hAnsi="Times New Roman" w:cs="Times New Roman"/>
          <w:spacing w:val="30"/>
          <w:sz w:val="26"/>
          <w:szCs w:val="26"/>
        </w:rPr>
        <w:t xml:space="preserve"> </w:t>
      </w:r>
      <w:r w:rsidRPr="007D1C4D">
        <w:rPr>
          <w:rFonts w:ascii="Times New Roman" w:eastAsia="Times New Roman" w:hAnsi="Times New Roman" w:cs="Times New Roman"/>
          <w:sz w:val="26"/>
          <w:szCs w:val="26"/>
        </w:rPr>
        <w:t>кхиаме</w:t>
      </w:r>
      <w:r w:rsidRPr="007D1C4D">
        <w:rPr>
          <w:rFonts w:ascii="Times New Roman" w:eastAsia="Times New Roman" w:hAnsi="Times New Roman" w:cs="Times New Roman"/>
          <w:spacing w:val="28"/>
          <w:sz w:val="26"/>
          <w:szCs w:val="26"/>
        </w:rPr>
        <w:t xml:space="preserve"> </w:t>
      </w:r>
      <w:r w:rsidRPr="007D1C4D">
        <w:rPr>
          <w:rFonts w:ascii="Times New Roman" w:eastAsia="Times New Roman" w:hAnsi="Times New Roman" w:cs="Times New Roman"/>
          <w:sz w:val="26"/>
          <w:szCs w:val="26"/>
        </w:rPr>
        <w:t>хилар</w:t>
      </w:r>
      <w:r w:rsidRPr="007D1C4D">
        <w:rPr>
          <w:rFonts w:ascii="Times New Roman" w:eastAsia="Times New Roman" w:hAnsi="Times New Roman" w:cs="Times New Roman"/>
          <w:spacing w:val="30"/>
          <w:sz w:val="26"/>
          <w:szCs w:val="26"/>
        </w:rPr>
        <w:t xml:space="preserve"> </w:t>
      </w:r>
      <w:r w:rsidRPr="007D1C4D">
        <w:rPr>
          <w:rFonts w:ascii="Times New Roman" w:eastAsia="Times New Roman" w:hAnsi="Times New Roman" w:cs="Times New Roman"/>
          <w:sz w:val="26"/>
          <w:szCs w:val="26"/>
        </w:rPr>
        <w:t>тардалийтаран</w:t>
      </w:r>
    </w:p>
    <w:p w:rsidR="007D1C4D" w:rsidRPr="007D1C4D" w:rsidRDefault="007D1C4D" w:rsidP="007D1C4D">
      <w:pPr>
        <w:widowControl w:val="0"/>
        <w:autoSpaceDE w:val="0"/>
        <w:autoSpaceDN w:val="0"/>
        <w:spacing w:after="0" w:line="240" w:lineRule="auto"/>
        <w:jc w:val="both"/>
        <w:rPr>
          <w:rFonts w:ascii="Times New Roman" w:eastAsia="Times New Roman" w:hAnsi="Times New Roman" w:cs="Times New Roman"/>
        </w:rPr>
        <w:sectPr w:rsidR="007D1C4D" w:rsidRPr="007D1C4D">
          <w:pgSz w:w="11920" w:h="16850"/>
          <w:pgMar w:top="980" w:right="460" w:bottom="760" w:left="1260" w:header="0" w:footer="561" w:gutter="0"/>
          <w:cols w:space="720"/>
        </w:sectPr>
      </w:pPr>
    </w:p>
    <w:p w:rsidR="007D1C4D" w:rsidRPr="007D1C4D" w:rsidRDefault="007D1C4D" w:rsidP="007D1C4D">
      <w:pPr>
        <w:widowControl w:val="0"/>
        <w:autoSpaceDE w:val="0"/>
        <w:autoSpaceDN w:val="0"/>
        <w:spacing w:before="60" w:after="0" w:line="240" w:lineRule="auto"/>
        <w:ind w:left="221" w:right="115"/>
        <w:jc w:val="both"/>
        <w:rPr>
          <w:rFonts w:ascii="Times New Roman" w:eastAsia="Times New Roman" w:hAnsi="Times New Roman" w:cs="Times New Roman"/>
          <w:sz w:val="26"/>
          <w:szCs w:val="26"/>
        </w:rPr>
      </w:pPr>
      <w:r w:rsidRPr="007D1C4D">
        <w:rPr>
          <w:rFonts w:ascii="Times New Roman" w:eastAsia="Times New Roman" w:hAnsi="Times New Roman" w:cs="Times New Roman"/>
          <w:sz w:val="26"/>
          <w:szCs w:val="26"/>
        </w:rPr>
        <w:lastRenderedPageBreak/>
        <w:t>Ӏалашонца);</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ткъа</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иштта</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кхиаме</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ду</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забаре</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чулацам</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болу</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сихха</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хазахетар</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йа</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велар</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кхолладолуьйту</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тексташ</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лелор</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а,</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(хӀунда</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аьлча,</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цу</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хенахь</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забар</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йевзаш</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хиларо</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эстетикин синхаамаш гучубахар кхиадо) йешаран мукъам кхиоран Ӏалашонца. Дешаран</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хӀора шеран тексташ схьахаьржина йу цу хенан берашна тӀелаца ата хилар тидаме а</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оьцуш.</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Текст</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схьахаржаран</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кхидолу</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бухедахкарш</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доьзна</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ду</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исбаьхьаллин</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дешан</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фольклорна</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кепашкара</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авторийн</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литературе</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кхаччалц</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кхиаран</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логика</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ларйаран</w:t>
      </w:r>
      <w:r w:rsidRPr="007D1C4D">
        <w:rPr>
          <w:rFonts w:ascii="Times New Roman" w:eastAsia="Times New Roman" w:hAnsi="Times New Roman" w:cs="Times New Roman"/>
          <w:spacing w:val="-62"/>
          <w:sz w:val="26"/>
          <w:szCs w:val="26"/>
        </w:rPr>
        <w:t xml:space="preserve"> </w:t>
      </w:r>
      <w:r w:rsidRPr="007D1C4D">
        <w:rPr>
          <w:rFonts w:ascii="Times New Roman" w:eastAsia="Times New Roman" w:hAnsi="Times New Roman" w:cs="Times New Roman"/>
          <w:sz w:val="26"/>
          <w:szCs w:val="26"/>
        </w:rPr>
        <w:t>цаторийла хиларца; билггала долу оьздангаллин а, эстетикин а декхарш кхочушдан</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цаторийла</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хиларца,</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царах</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коьртаниш</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билггал</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йолчу</w:t>
      </w:r>
      <w:r w:rsidRPr="007D1C4D">
        <w:rPr>
          <w:rFonts w:ascii="Times New Roman" w:eastAsia="Times New Roman" w:hAnsi="Times New Roman" w:cs="Times New Roman"/>
          <w:spacing w:val="66"/>
          <w:sz w:val="26"/>
          <w:szCs w:val="26"/>
        </w:rPr>
        <w:t xml:space="preserve"> </w:t>
      </w:r>
      <w:r w:rsidRPr="007D1C4D">
        <w:rPr>
          <w:rFonts w:ascii="Times New Roman" w:eastAsia="Times New Roman" w:hAnsi="Times New Roman" w:cs="Times New Roman"/>
          <w:sz w:val="26"/>
          <w:szCs w:val="26"/>
        </w:rPr>
        <w:t>оьздангаллин-эстетикин</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концепцига доьрзу, и концепци дешара деа а шарахь кхиош схьайалайо; жанрийн а,</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тематикин</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тайп-тайпаналла</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хилийтаран</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кхачойаран</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а,</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фольклоран</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а,</w:t>
      </w:r>
      <w:r w:rsidRPr="007D1C4D">
        <w:rPr>
          <w:rFonts w:ascii="Times New Roman" w:eastAsia="Times New Roman" w:hAnsi="Times New Roman" w:cs="Times New Roman"/>
          <w:spacing w:val="66"/>
          <w:sz w:val="26"/>
          <w:szCs w:val="26"/>
        </w:rPr>
        <w:t xml:space="preserve"> </w:t>
      </w:r>
      <w:r w:rsidRPr="007D1C4D">
        <w:rPr>
          <w:rFonts w:ascii="Times New Roman" w:eastAsia="Times New Roman" w:hAnsi="Times New Roman" w:cs="Times New Roman"/>
          <w:sz w:val="26"/>
          <w:szCs w:val="26"/>
        </w:rPr>
        <w:t>авторийн</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говзарийн</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а,</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вайн</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мехкан</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а,</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дозанал</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арахьарчу</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йаздархойн</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говзарийн</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а,</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берийн</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литературин классикийн а,</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XX-чу бӀешеран чаккхенан – XXI-чу бӀешеран йуьхьан</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кхузаманан</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берийн</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йаздархойн</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говзаршна</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йукъахь</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а</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барам</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ларбаран</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а</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цаторийла</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хиларца.</w:t>
      </w:r>
    </w:p>
    <w:p w:rsidR="007D1C4D" w:rsidRPr="007D1C4D" w:rsidRDefault="007D1C4D" w:rsidP="007D1C4D">
      <w:pPr>
        <w:widowControl w:val="0"/>
        <w:autoSpaceDE w:val="0"/>
        <w:autoSpaceDN w:val="0"/>
        <w:spacing w:before="1" w:after="0" w:line="240" w:lineRule="auto"/>
        <w:ind w:left="221" w:right="119" w:firstLine="707"/>
        <w:jc w:val="both"/>
        <w:rPr>
          <w:rFonts w:ascii="Times New Roman" w:eastAsia="Times New Roman" w:hAnsi="Times New Roman" w:cs="Times New Roman"/>
          <w:sz w:val="26"/>
          <w:szCs w:val="26"/>
        </w:rPr>
      </w:pPr>
      <w:r w:rsidRPr="007D1C4D">
        <w:rPr>
          <w:rFonts w:ascii="Times New Roman" w:eastAsia="Times New Roman" w:hAnsi="Times New Roman" w:cs="Times New Roman"/>
          <w:sz w:val="26"/>
          <w:szCs w:val="26"/>
        </w:rPr>
        <w:t>Йешаран гӀуллакх кхиоран процессан чоьхьарчу логикица</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доьзна, «Литературни</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йешар»</w:t>
      </w:r>
      <w:r w:rsidRPr="007D1C4D">
        <w:rPr>
          <w:rFonts w:ascii="Times New Roman" w:eastAsia="Times New Roman" w:hAnsi="Times New Roman" w:cs="Times New Roman"/>
          <w:spacing w:val="-2"/>
          <w:sz w:val="26"/>
          <w:szCs w:val="26"/>
        </w:rPr>
        <w:t xml:space="preserve"> </w:t>
      </w:r>
      <w:r w:rsidRPr="007D1C4D">
        <w:rPr>
          <w:rFonts w:ascii="Times New Roman" w:eastAsia="Times New Roman" w:hAnsi="Times New Roman" w:cs="Times New Roman"/>
          <w:sz w:val="26"/>
          <w:szCs w:val="26"/>
        </w:rPr>
        <w:t>курс</w:t>
      </w:r>
      <w:r w:rsidRPr="007D1C4D">
        <w:rPr>
          <w:rFonts w:ascii="Times New Roman" w:eastAsia="Times New Roman" w:hAnsi="Times New Roman" w:cs="Times New Roman"/>
          <w:spacing w:val="2"/>
          <w:sz w:val="26"/>
          <w:szCs w:val="26"/>
        </w:rPr>
        <w:t xml:space="preserve"> </w:t>
      </w:r>
      <w:r w:rsidRPr="007D1C4D">
        <w:rPr>
          <w:rFonts w:ascii="Times New Roman" w:eastAsia="Times New Roman" w:hAnsi="Times New Roman" w:cs="Times New Roman"/>
          <w:sz w:val="26"/>
          <w:szCs w:val="26"/>
        </w:rPr>
        <w:t>шинатӀегӀанехь</w:t>
      </w:r>
      <w:r w:rsidRPr="007D1C4D">
        <w:rPr>
          <w:rFonts w:ascii="Times New Roman" w:eastAsia="Times New Roman" w:hAnsi="Times New Roman" w:cs="Times New Roman"/>
          <w:spacing w:val="2"/>
          <w:sz w:val="26"/>
          <w:szCs w:val="26"/>
        </w:rPr>
        <w:t xml:space="preserve"> </w:t>
      </w:r>
      <w:r w:rsidRPr="007D1C4D">
        <w:rPr>
          <w:rFonts w:ascii="Times New Roman" w:eastAsia="Times New Roman" w:hAnsi="Times New Roman" w:cs="Times New Roman"/>
          <w:sz w:val="26"/>
          <w:szCs w:val="26"/>
        </w:rPr>
        <w:t>хӀоттийна</w:t>
      </w:r>
      <w:r w:rsidRPr="007D1C4D">
        <w:rPr>
          <w:rFonts w:ascii="Times New Roman" w:eastAsia="Times New Roman" w:hAnsi="Times New Roman" w:cs="Times New Roman"/>
          <w:spacing w:val="2"/>
          <w:sz w:val="26"/>
          <w:szCs w:val="26"/>
        </w:rPr>
        <w:t xml:space="preserve"> </w:t>
      </w:r>
      <w:r w:rsidRPr="007D1C4D">
        <w:rPr>
          <w:rFonts w:ascii="Times New Roman" w:eastAsia="Times New Roman" w:hAnsi="Times New Roman" w:cs="Times New Roman"/>
          <w:sz w:val="26"/>
          <w:szCs w:val="26"/>
        </w:rPr>
        <w:t>йу.</w:t>
      </w:r>
    </w:p>
    <w:p w:rsidR="007D1C4D" w:rsidRPr="007D1C4D" w:rsidRDefault="007D1C4D" w:rsidP="007D1C4D">
      <w:pPr>
        <w:widowControl w:val="0"/>
        <w:autoSpaceDE w:val="0"/>
        <w:autoSpaceDN w:val="0"/>
        <w:spacing w:after="0" w:line="240" w:lineRule="auto"/>
        <w:ind w:left="221" w:right="116" w:firstLine="707"/>
        <w:jc w:val="both"/>
        <w:rPr>
          <w:rFonts w:ascii="Times New Roman" w:eastAsia="Times New Roman" w:hAnsi="Times New Roman" w:cs="Times New Roman"/>
          <w:sz w:val="26"/>
          <w:szCs w:val="26"/>
        </w:rPr>
      </w:pPr>
      <w:r w:rsidRPr="007D1C4D">
        <w:rPr>
          <w:rFonts w:ascii="Times New Roman" w:eastAsia="Times New Roman" w:hAnsi="Times New Roman" w:cs="Times New Roman"/>
          <w:sz w:val="26"/>
          <w:szCs w:val="26"/>
        </w:rPr>
        <w:t>Хьалхарчу</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тӀегӀанехь</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хьалхадаккха</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дезарг</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йешаран</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корматалла</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шарйар</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ду,</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шолгӀачу</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тӀегӀанехь</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дешархошна</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литературин</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говзалла</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карайерзор.</w:t>
      </w:r>
      <w:r w:rsidRPr="007D1C4D">
        <w:rPr>
          <w:rFonts w:ascii="Times New Roman" w:eastAsia="Times New Roman" w:hAnsi="Times New Roman" w:cs="Times New Roman"/>
          <w:spacing w:val="66"/>
          <w:sz w:val="26"/>
          <w:szCs w:val="26"/>
        </w:rPr>
        <w:t xml:space="preserve"> </w:t>
      </w:r>
      <w:r w:rsidRPr="007D1C4D">
        <w:rPr>
          <w:rFonts w:ascii="Times New Roman" w:eastAsia="Times New Roman" w:hAnsi="Times New Roman" w:cs="Times New Roman"/>
          <w:sz w:val="26"/>
          <w:szCs w:val="26"/>
        </w:rPr>
        <w:t>Ӏ-2-чу</w:t>
      </w:r>
      <w:r w:rsidRPr="007D1C4D">
        <w:rPr>
          <w:rFonts w:ascii="Times New Roman" w:eastAsia="Times New Roman" w:hAnsi="Times New Roman" w:cs="Times New Roman"/>
          <w:spacing w:val="-62"/>
          <w:sz w:val="26"/>
          <w:szCs w:val="26"/>
        </w:rPr>
        <w:t xml:space="preserve"> </w:t>
      </w:r>
      <w:r w:rsidRPr="007D1C4D">
        <w:rPr>
          <w:rFonts w:ascii="Times New Roman" w:eastAsia="Times New Roman" w:hAnsi="Times New Roman" w:cs="Times New Roman"/>
          <w:sz w:val="26"/>
          <w:szCs w:val="26"/>
        </w:rPr>
        <w:t>классашкахь йеша Ӏамадо; кхетар тӀехь, нийса йешарна, сиха а, къаьсташ а йешарна</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тӀехь болх; йешначун кхоллараллин маьӀна дан тайп-тайпана некъаш кхиор (графикин,</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дешан</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а,</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музыкин</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а</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иллюстрировани,</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драматизаци,</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ма-йарра</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а,</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йукъ-йукъара</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а,</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кхоллараллин йухасхьайийцар). Цуьнца цхьаьна йуьхьанцарчу классашкахь дӀаболабо</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йуьхьанцарчу</w:t>
      </w:r>
      <w:r w:rsidRPr="007D1C4D">
        <w:rPr>
          <w:rFonts w:ascii="Times New Roman" w:eastAsia="Times New Roman" w:hAnsi="Times New Roman" w:cs="Times New Roman"/>
          <w:spacing w:val="-2"/>
          <w:sz w:val="26"/>
          <w:szCs w:val="26"/>
        </w:rPr>
        <w:t xml:space="preserve"> </w:t>
      </w:r>
      <w:r w:rsidRPr="007D1C4D">
        <w:rPr>
          <w:rFonts w:ascii="Times New Roman" w:eastAsia="Times New Roman" w:hAnsi="Times New Roman" w:cs="Times New Roman"/>
          <w:sz w:val="26"/>
          <w:szCs w:val="26"/>
        </w:rPr>
        <w:t>классийн</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дешархойн литературин</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дешара</w:t>
      </w:r>
      <w:r w:rsidRPr="007D1C4D">
        <w:rPr>
          <w:rFonts w:ascii="Times New Roman" w:eastAsia="Times New Roman" w:hAnsi="Times New Roman" w:cs="Times New Roman"/>
          <w:spacing w:val="-2"/>
          <w:sz w:val="26"/>
          <w:szCs w:val="26"/>
        </w:rPr>
        <w:t xml:space="preserve"> </w:t>
      </w:r>
      <w:r w:rsidRPr="007D1C4D">
        <w:rPr>
          <w:rFonts w:ascii="Times New Roman" w:eastAsia="Times New Roman" w:hAnsi="Times New Roman" w:cs="Times New Roman"/>
          <w:sz w:val="26"/>
          <w:szCs w:val="26"/>
        </w:rPr>
        <w:t>тӀехь</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болх.</w:t>
      </w:r>
    </w:p>
    <w:p w:rsidR="007D1C4D" w:rsidRPr="007D1C4D" w:rsidRDefault="007D1C4D" w:rsidP="007D1C4D">
      <w:pPr>
        <w:widowControl w:val="0"/>
        <w:autoSpaceDE w:val="0"/>
        <w:autoSpaceDN w:val="0"/>
        <w:spacing w:after="0" w:line="240" w:lineRule="auto"/>
        <w:ind w:left="221" w:right="118" w:firstLine="772"/>
        <w:jc w:val="both"/>
        <w:rPr>
          <w:rFonts w:ascii="Times New Roman" w:eastAsia="Times New Roman" w:hAnsi="Times New Roman" w:cs="Times New Roman"/>
          <w:sz w:val="26"/>
          <w:szCs w:val="26"/>
        </w:rPr>
      </w:pPr>
      <w:r w:rsidRPr="007D1C4D">
        <w:rPr>
          <w:rFonts w:ascii="Times New Roman" w:eastAsia="Times New Roman" w:hAnsi="Times New Roman" w:cs="Times New Roman"/>
          <w:sz w:val="26"/>
          <w:szCs w:val="26"/>
        </w:rPr>
        <w:t>«Литературни</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йешар»</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предмет</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Ӏаморан</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шолгӀа</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тӀегӀа</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3-4</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классашна</w:t>
      </w:r>
      <w:r w:rsidRPr="007D1C4D">
        <w:rPr>
          <w:rFonts w:ascii="Times New Roman" w:eastAsia="Times New Roman" w:hAnsi="Times New Roman" w:cs="Times New Roman"/>
          <w:spacing w:val="65"/>
          <w:sz w:val="26"/>
          <w:szCs w:val="26"/>
        </w:rPr>
        <w:t xml:space="preserve"> </w:t>
      </w:r>
      <w:r w:rsidRPr="007D1C4D">
        <w:rPr>
          <w:rFonts w:ascii="Times New Roman" w:eastAsia="Times New Roman" w:hAnsi="Times New Roman" w:cs="Times New Roman"/>
          <w:sz w:val="26"/>
          <w:szCs w:val="26"/>
        </w:rPr>
        <w:t>кхочу,</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цигахь</w:t>
      </w:r>
      <w:r w:rsidRPr="007D1C4D">
        <w:rPr>
          <w:rFonts w:ascii="Times New Roman" w:eastAsia="Times New Roman" w:hAnsi="Times New Roman" w:cs="Times New Roman"/>
          <w:spacing w:val="-4"/>
          <w:sz w:val="26"/>
          <w:szCs w:val="26"/>
        </w:rPr>
        <w:t xml:space="preserve"> </w:t>
      </w:r>
      <w:r w:rsidRPr="007D1C4D">
        <w:rPr>
          <w:rFonts w:ascii="Times New Roman" w:eastAsia="Times New Roman" w:hAnsi="Times New Roman" w:cs="Times New Roman"/>
          <w:sz w:val="26"/>
          <w:szCs w:val="26"/>
        </w:rPr>
        <w:t>йеша</w:t>
      </w:r>
      <w:r w:rsidRPr="007D1C4D">
        <w:rPr>
          <w:rFonts w:ascii="Times New Roman" w:eastAsia="Times New Roman" w:hAnsi="Times New Roman" w:cs="Times New Roman"/>
          <w:spacing w:val="-2"/>
          <w:sz w:val="26"/>
          <w:szCs w:val="26"/>
        </w:rPr>
        <w:t xml:space="preserve"> </w:t>
      </w:r>
      <w:r w:rsidRPr="007D1C4D">
        <w:rPr>
          <w:rFonts w:ascii="Times New Roman" w:eastAsia="Times New Roman" w:hAnsi="Times New Roman" w:cs="Times New Roman"/>
          <w:sz w:val="26"/>
          <w:szCs w:val="26"/>
        </w:rPr>
        <w:t>хааро</w:t>
      </w:r>
      <w:r w:rsidRPr="007D1C4D">
        <w:rPr>
          <w:rFonts w:ascii="Times New Roman" w:eastAsia="Times New Roman" w:hAnsi="Times New Roman" w:cs="Times New Roman"/>
          <w:spacing w:val="-2"/>
          <w:sz w:val="26"/>
          <w:szCs w:val="26"/>
        </w:rPr>
        <w:t xml:space="preserve"> </w:t>
      </w:r>
      <w:r w:rsidRPr="007D1C4D">
        <w:rPr>
          <w:rFonts w:ascii="Times New Roman" w:eastAsia="Times New Roman" w:hAnsi="Times New Roman" w:cs="Times New Roman"/>
          <w:sz w:val="26"/>
          <w:szCs w:val="26"/>
        </w:rPr>
        <w:t>зазадоккху,</w:t>
      </w:r>
      <w:r w:rsidRPr="007D1C4D">
        <w:rPr>
          <w:rFonts w:ascii="Times New Roman" w:eastAsia="Times New Roman" w:hAnsi="Times New Roman" w:cs="Times New Roman"/>
          <w:spacing w:val="-2"/>
          <w:sz w:val="26"/>
          <w:szCs w:val="26"/>
        </w:rPr>
        <w:t xml:space="preserve"> </w:t>
      </w:r>
      <w:r w:rsidRPr="007D1C4D">
        <w:rPr>
          <w:rFonts w:ascii="Times New Roman" w:eastAsia="Times New Roman" w:hAnsi="Times New Roman" w:cs="Times New Roman"/>
          <w:sz w:val="26"/>
          <w:szCs w:val="26"/>
        </w:rPr>
        <w:t>эстетикин</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йешаре</w:t>
      </w:r>
      <w:r w:rsidRPr="007D1C4D">
        <w:rPr>
          <w:rFonts w:ascii="Times New Roman" w:eastAsia="Times New Roman" w:hAnsi="Times New Roman" w:cs="Times New Roman"/>
          <w:spacing w:val="-2"/>
          <w:sz w:val="26"/>
          <w:szCs w:val="26"/>
        </w:rPr>
        <w:t xml:space="preserve"> </w:t>
      </w:r>
      <w:r w:rsidRPr="007D1C4D">
        <w:rPr>
          <w:rFonts w:ascii="Times New Roman" w:eastAsia="Times New Roman" w:hAnsi="Times New Roman" w:cs="Times New Roman"/>
          <w:sz w:val="26"/>
          <w:szCs w:val="26"/>
        </w:rPr>
        <w:t>а,</w:t>
      </w:r>
      <w:r w:rsidRPr="007D1C4D">
        <w:rPr>
          <w:rFonts w:ascii="Times New Roman" w:eastAsia="Times New Roman" w:hAnsi="Times New Roman" w:cs="Times New Roman"/>
          <w:spacing w:val="-3"/>
          <w:sz w:val="26"/>
          <w:szCs w:val="26"/>
        </w:rPr>
        <w:t xml:space="preserve"> </w:t>
      </w:r>
      <w:r w:rsidRPr="007D1C4D">
        <w:rPr>
          <w:rFonts w:ascii="Times New Roman" w:eastAsia="Times New Roman" w:hAnsi="Times New Roman" w:cs="Times New Roman"/>
          <w:sz w:val="26"/>
          <w:szCs w:val="26"/>
        </w:rPr>
        <w:t>талламан</w:t>
      </w:r>
      <w:r w:rsidRPr="007D1C4D">
        <w:rPr>
          <w:rFonts w:ascii="Times New Roman" w:eastAsia="Times New Roman" w:hAnsi="Times New Roman" w:cs="Times New Roman"/>
          <w:spacing w:val="-2"/>
          <w:sz w:val="26"/>
          <w:szCs w:val="26"/>
        </w:rPr>
        <w:t xml:space="preserve"> </w:t>
      </w:r>
      <w:r w:rsidRPr="007D1C4D">
        <w:rPr>
          <w:rFonts w:ascii="Times New Roman" w:eastAsia="Times New Roman" w:hAnsi="Times New Roman" w:cs="Times New Roman"/>
          <w:sz w:val="26"/>
          <w:szCs w:val="26"/>
        </w:rPr>
        <w:t>йешаре</w:t>
      </w:r>
      <w:r w:rsidRPr="007D1C4D">
        <w:rPr>
          <w:rFonts w:ascii="Times New Roman" w:eastAsia="Times New Roman" w:hAnsi="Times New Roman" w:cs="Times New Roman"/>
          <w:spacing w:val="-2"/>
          <w:sz w:val="26"/>
          <w:szCs w:val="26"/>
        </w:rPr>
        <w:t xml:space="preserve"> </w:t>
      </w:r>
      <w:r w:rsidRPr="007D1C4D">
        <w:rPr>
          <w:rFonts w:ascii="Times New Roman" w:eastAsia="Times New Roman" w:hAnsi="Times New Roman" w:cs="Times New Roman"/>
          <w:sz w:val="26"/>
          <w:szCs w:val="26"/>
        </w:rPr>
        <w:t>а</w:t>
      </w:r>
      <w:r w:rsidRPr="007D1C4D">
        <w:rPr>
          <w:rFonts w:ascii="Times New Roman" w:eastAsia="Times New Roman" w:hAnsi="Times New Roman" w:cs="Times New Roman"/>
          <w:spacing w:val="-2"/>
          <w:sz w:val="26"/>
          <w:szCs w:val="26"/>
        </w:rPr>
        <w:t xml:space="preserve"> </w:t>
      </w:r>
      <w:r w:rsidRPr="007D1C4D">
        <w:rPr>
          <w:rFonts w:ascii="Times New Roman" w:eastAsia="Times New Roman" w:hAnsi="Times New Roman" w:cs="Times New Roman"/>
          <w:sz w:val="26"/>
          <w:szCs w:val="26"/>
        </w:rPr>
        <w:t>декъа</w:t>
      </w:r>
      <w:r w:rsidRPr="007D1C4D">
        <w:rPr>
          <w:rFonts w:ascii="Times New Roman" w:eastAsia="Times New Roman" w:hAnsi="Times New Roman" w:cs="Times New Roman"/>
          <w:spacing w:val="-2"/>
          <w:sz w:val="26"/>
          <w:szCs w:val="26"/>
        </w:rPr>
        <w:t xml:space="preserve"> </w:t>
      </w:r>
      <w:r w:rsidRPr="007D1C4D">
        <w:rPr>
          <w:rFonts w:ascii="Times New Roman" w:eastAsia="Times New Roman" w:hAnsi="Times New Roman" w:cs="Times New Roman"/>
          <w:sz w:val="26"/>
          <w:szCs w:val="26"/>
        </w:rPr>
        <w:t>а</w:t>
      </w:r>
      <w:r w:rsidRPr="007D1C4D">
        <w:rPr>
          <w:rFonts w:ascii="Times New Roman" w:eastAsia="Times New Roman" w:hAnsi="Times New Roman" w:cs="Times New Roman"/>
          <w:spacing w:val="-2"/>
          <w:sz w:val="26"/>
          <w:szCs w:val="26"/>
        </w:rPr>
        <w:t xml:space="preserve"> </w:t>
      </w:r>
      <w:r w:rsidRPr="007D1C4D">
        <w:rPr>
          <w:rFonts w:ascii="Times New Roman" w:eastAsia="Times New Roman" w:hAnsi="Times New Roman" w:cs="Times New Roman"/>
          <w:sz w:val="26"/>
          <w:szCs w:val="26"/>
        </w:rPr>
        <w:t>луш.</w:t>
      </w:r>
    </w:p>
    <w:p w:rsidR="007D1C4D" w:rsidRPr="007D1C4D" w:rsidRDefault="007D1C4D" w:rsidP="007D1C4D">
      <w:pPr>
        <w:widowControl w:val="0"/>
        <w:autoSpaceDE w:val="0"/>
        <w:autoSpaceDN w:val="0"/>
        <w:spacing w:after="0" w:line="240" w:lineRule="auto"/>
        <w:ind w:left="221" w:right="117" w:firstLine="707"/>
        <w:jc w:val="both"/>
        <w:rPr>
          <w:rFonts w:ascii="Times New Roman" w:eastAsia="Times New Roman" w:hAnsi="Times New Roman" w:cs="Times New Roman"/>
          <w:sz w:val="26"/>
          <w:szCs w:val="26"/>
        </w:rPr>
      </w:pPr>
      <w:r w:rsidRPr="007D1C4D">
        <w:rPr>
          <w:rFonts w:ascii="Times New Roman" w:eastAsia="Times New Roman" w:hAnsi="Times New Roman" w:cs="Times New Roman"/>
          <w:sz w:val="26"/>
          <w:szCs w:val="26"/>
        </w:rPr>
        <w:t>«Литературин</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йешар»</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программа</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хӀотточу</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хенахь</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тидаме</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эцна</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школал</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хьалхьалхарчу педогогикин а, йукъарчу йукъардешаран школашна леринчу «Нохчийн</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литературехула</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герггарчу</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белхан программин»</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зӀейалорах</w:t>
      </w:r>
      <w:r w:rsidRPr="007D1C4D">
        <w:rPr>
          <w:rFonts w:ascii="Times New Roman" w:eastAsia="Times New Roman" w:hAnsi="Times New Roman" w:cs="Times New Roman"/>
          <w:spacing w:val="2"/>
          <w:sz w:val="26"/>
          <w:szCs w:val="26"/>
        </w:rPr>
        <w:t xml:space="preserve"> </w:t>
      </w:r>
      <w:r w:rsidRPr="007D1C4D">
        <w:rPr>
          <w:rFonts w:ascii="Times New Roman" w:eastAsia="Times New Roman" w:hAnsi="Times New Roman" w:cs="Times New Roman"/>
          <w:sz w:val="26"/>
          <w:szCs w:val="26"/>
        </w:rPr>
        <w:t>а.</w:t>
      </w:r>
    </w:p>
    <w:p w:rsidR="007D1C4D" w:rsidRPr="007D1C4D" w:rsidRDefault="007D1C4D" w:rsidP="007D1C4D">
      <w:pPr>
        <w:widowControl w:val="0"/>
        <w:autoSpaceDE w:val="0"/>
        <w:autoSpaceDN w:val="0"/>
        <w:spacing w:after="0" w:line="240" w:lineRule="auto"/>
        <w:ind w:left="338" w:right="231" w:firstLine="338"/>
        <w:jc w:val="both"/>
        <w:rPr>
          <w:rFonts w:ascii="Times New Roman" w:eastAsia="Times New Roman" w:hAnsi="Times New Roman" w:cs="Times New Roman"/>
          <w:sz w:val="26"/>
          <w:szCs w:val="26"/>
        </w:rPr>
      </w:pPr>
      <w:r w:rsidRPr="007D1C4D">
        <w:rPr>
          <w:rFonts w:ascii="Times New Roman" w:eastAsia="Times New Roman" w:hAnsi="Times New Roman" w:cs="Times New Roman"/>
          <w:w w:val="115"/>
          <w:sz w:val="26"/>
          <w:szCs w:val="26"/>
        </w:rPr>
        <w:t>Программо</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таро</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ло</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йалийнчу</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спискера</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говзарш</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дешархойн</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кечаман</w:t>
      </w:r>
      <w:r w:rsidRPr="007D1C4D">
        <w:rPr>
          <w:rFonts w:ascii="Times New Roman" w:eastAsia="Times New Roman" w:hAnsi="Times New Roman" w:cs="Times New Roman"/>
          <w:spacing w:val="-72"/>
          <w:w w:val="115"/>
          <w:sz w:val="26"/>
          <w:szCs w:val="26"/>
        </w:rPr>
        <w:t xml:space="preserve"> </w:t>
      </w:r>
      <w:r w:rsidRPr="007D1C4D">
        <w:rPr>
          <w:rFonts w:ascii="Times New Roman" w:eastAsia="Times New Roman" w:hAnsi="Times New Roman" w:cs="Times New Roman"/>
          <w:w w:val="115"/>
          <w:sz w:val="26"/>
          <w:szCs w:val="26"/>
        </w:rPr>
        <w:t>тӀегӀанца</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догӀуш</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харжа,</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ткъа</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иштта</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курсан</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чулацаман</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вариативни</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компонент</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харжа</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а,</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белхан</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программашкахь</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и</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кечйаро</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могуьйту</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тематикица</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а,</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проблематикица</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а</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герга</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йолчу</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говзаршкахь</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къоман</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башхаллаш</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а,</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йукъара</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дерг</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а</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къасторан</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Ӏалашонца</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Россин</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халкъийн</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литературе    кховдар. Ткъа иштта программо таро ло Ӏаматийн авторшна</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йа</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дешаран</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цхьаьнакхетараллашна</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вариативни</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декъехь</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Ӏамон</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говзарш</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харжа.</w:t>
      </w:r>
    </w:p>
    <w:p w:rsidR="007D1C4D" w:rsidRPr="007D1C4D" w:rsidRDefault="007D1C4D" w:rsidP="007D1C4D">
      <w:pPr>
        <w:widowControl w:val="0"/>
        <w:autoSpaceDE w:val="0"/>
        <w:autoSpaceDN w:val="0"/>
        <w:spacing w:before="1" w:after="0" w:line="299" w:lineRule="exact"/>
        <w:ind w:left="221"/>
        <w:outlineLvl w:val="1"/>
        <w:rPr>
          <w:rFonts w:ascii="Times New Roman" w:eastAsia="Times New Roman" w:hAnsi="Times New Roman" w:cs="Times New Roman"/>
          <w:b/>
          <w:bCs/>
          <w:sz w:val="26"/>
          <w:szCs w:val="26"/>
        </w:rPr>
      </w:pPr>
      <w:r w:rsidRPr="007D1C4D">
        <w:rPr>
          <w:rFonts w:ascii="Times New Roman" w:eastAsia="Times New Roman" w:hAnsi="Times New Roman" w:cs="Times New Roman"/>
          <w:b/>
          <w:bCs/>
          <w:w w:val="115"/>
          <w:sz w:val="26"/>
          <w:szCs w:val="26"/>
        </w:rPr>
        <w:t>1</w:t>
      </w:r>
      <w:r w:rsidRPr="007D1C4D">
        <w:rPr>
          <w:rFonts w:ascii="Times New Roman" w:eastAsia="Times New Roman" w:hAnsi="Times New Roman" w:cs="Times New Roman"/>
          <w:b/>
          <w:bCs/>
          <w:spacing w:val="-3"/>
          <w:w w:val="115"/>
          <w:sz w:val="26"/>
          <w:szCs w:val="26"/>
        </w:rPr>
        <w:t xml:space="preserve"> </w:t>
      </w:r>
      <w:r w:rsidRPr="007D1C4D">
        <w:rPr>
          <w:rFonts w:ascii="Times New Roman" w:eastAsia="Times New Roman" w:hAnsi="Times New Roman" w:cs="Times New Roman"/>
          <w:b/>
          <w:bCs/>
          <w:w w:val="115"/>
          <w:sz w:val="26"/>
          <w:szCs w:val="26"/>
        </w:rPr>
        <w:t>класс</w:t>
      </w:r>
      <w:r w:rsidRPr="007D1C4D">
        <w:rPr>
          <w:rFonts w:ascii="Times New Roman" w:eastAsia="Times New Roman" w:hAnsi="Times New Roman" w:cs="Times New Roman"/>
          <w:b/>
          <w:bCs/>
          <w:spacing w:val="1"/>
          <w:w w:val="115"/>
          <w:sz w:val="26"/>
          <w:szCs w:val="26"/>
        </w:rPr>
        <w:t xml:space="preserve"> </w:t>
      </w:r>
      <w:r w:rsidRPr="007D1C4D">
        <w:rPr>
          <w:rFonts w:ascii="Times New Roman" w:eastAsia="Times New Roman" w:hAnsi="Times New Roman" w:cs="Times New Roman"/>
          <w:b/>
          <w:bCs/>
          <w:w w:val="115"/>
          <w:sz w:val="26"/>
          <w:szCs w:val="26"/>
        </w:rPr>
        <w:t>(66</w:t>
      </w:r>
      <w:r w:rsidRPr="007D1C4D">
        <w:rPr>
          <w:rFonts w:ascii="Times New Roman" w:eastAsia="Times New Roman" w:hAnsi="Times New Roman" w:cs="Times New Roman"/>
          <w:b/>
          <w:bCs/>
          <w:spacing w:val="-2"/>
          <w:w w:val="115"/>
          <w:sz w:val="26"/>
          <w:szCs w:val="26"/>
        </w:rPr>
        <w:t xml:space="preserve"> </w:t>
      </w:r>
      <w:r w:rsidRPr="007D1C4D">
        <w:rPr>
          <w:rFonts w:ascii="Times New Roman" w:eastAsia="Times New Roman" w:hAnsi="Times New Roman" w:cs="Times New Roman"/>
          <w:b/>
          <w:bCs/>
          <w:w w:val="115"/>
          <w:sz w:val="26"/>
          <w:szCs w:val="26"/>
        </w:rPr>
        <w:t>с)</w:t>
      </w:r>
    </w:p>
    <w:p w:rsidR="007D1C4D" w:rsidRPr="007D1C4D" w:rsidRDefault="007D1C4D" w:rsidP="007D1C4D">
      <w:pPr>
        <w:widowControl w:val="0"/>
        <w:autoSpaceDE w:val="0"/>
        <w:autoSpaceDN w:val="0"/>
        <w:spacing w:after="0" w:line="299" w:lineRule="exact"/>
        <w:ind w:left="221"/>
        <w:rPr>
          <w:rFonts w:ascii="Times New Roman" w:eastAsia="Times New Roman" w:hAnsi="Times New Roman" w:cs="Times New Roman"/>
          <w:b/>
          <w:sz w:val="26"/>
        </w:rPr>
      </w:pPr>
      <w:r w:rsidRPr="007D1C4D">
        <w:rPr>
          <w:rFonts w:ascii="Times New Roman" w:eastAsia="Times New Roman" w:hAnsi="Times New Roman" w:cs="Times New Roman"/>
          <w:b/>
          <w:sz w:val="26"/>
        </w:rPr>
        <w:t>Вайна</w:t>
      </w:r>
      <w:r w:rsidRPr="007D1C4D">
        <w:rPr>
          <w:rFonts w:ascii="Times New Roman" w:eastAsia="Times New Roman" w:hAnsi="Times New Roman" w:cs="Times New Roman"/>
          <w:b/>
          <w:spacing w:val="-1"/>
          <w:sz w:val="26"/>
        </w:rPr>
        <w:t xml:space="preserve"> </w:t>
      </w:r>
      <w:r w:rsidRPr="007D1C4D">
        <w:rPr>
          <w:rFonts w:ascii="Times New Roman" w:eastAsia="Times New Roman" w:hAnsi="Times New Roman" w:cs="Times New Roman"/>
          <w:b/>
          <w:sz w:val="26"/>
        </w:rPr>
        <w:t>гонахара</w:t>
      </w:r>
      <w:r w:rsidRPr="007D1C4D">
        <w:rPr>
          <w:rFonts w:ascii="Times New Roman" w:eastAsia="Times New Roman" w:hAnsi="Times New Roman" w:cs="Times New Roman"/>
          <w:b/>
          <w:spacing w:val="-3"/>
          <w:sz w:val="26"/>
        </w:rPr>
        <w:t xml:space="preserve"> </w:t>
      </w:r>
      <w:r w:rsidRPr="007D1C4D">
        <w:rPr>
          <w:rFonts w:ascii="Times New Roman" w:eastAsia="Times New Roman" w:hAnsi="Times New Roman" w:cs="Times New Roman"/>
          <w:b/>
          <w:sz w:val="26"/>
        </w:rPr>
        <w:t>дуьне</w:t>
      </w:r>
      <w:r w:rsidRPr="007D1C4D">
        <w:rPr>
          <w:rFonts w:ascii="Times New Roman" w:eastAsia="Times New Roman" w:hAnsi="Times New Roman" w:cs="Times New Roman"/>
          <w:b/>
          <w:spacing w:val="-1"/>
          <w:sz w:val="26"/>
        </w:rPr>
        <w:t xml:space="preserve"> </w:t>
      </w:r>
      <w:r w:rsidRPr="007D1C4D">
        <w:rPr>
          <w:rFonts w:ascii="Times New Roman" w:eastAsia="Times New Roman" w:hAnsi="Times New Roman" w:cs="Times New Roman"/>
          <w:b/>
          <w:sz w:val="26"/>
        </w:rPr>
        <w:t>–</w:t>
      </w:r>
      <w:r w:rsidRPr="007D1C4D">
        <w:rPr>
          <w:rFonts w:ascii="Times New Roman" w:eastAsia="Times New Roman" w:hAnsi="Times New Roman" w:cs="Times New Roman"/>
          <w:b/>
          <w:spacing w:val="-3"/>
          <w:sz w:val="26"/>
        </w:rPr>
        <w:t xml:space="preserve"> </w:t>
      </w:r>
      <w:r w:rsidRPr="007D1C4D">
        <w:rPr>
          <w:rFonts w:ascii="Times New Roman" w:eastAsia="Times New Roman" w:hAnsi="Times New Roman" w:cs="Times New Roman"/>
          <w:b/>
          <w:sz w:val="26"/>
        </w:rPr>
        <w:t>15</w:t>
      </w:r>
      <w:r w:rsidRPr="007D1C4D">
        <w:rPr>
          <w:rFonts w:ascii="Times New Roman" w:eastAsia="Times New Roman" w:hAnsi="Times New Roman" w:cs="Times New Roman"/>
          <w:b/>
          <w:spacing w:val="-3"/>
          <w:sz w:val="26"/>
        </w:rPr>
        <w:t xml:space="preserve"> </w:t>
      </w:r>
      <w:r w:rsidRPr="007D1C4D">
        <w:rPr>
          <w:rFonts w:ascii="Times New Roman" w:eastAsia="Times New Roman" w:hAnsi="Times New Roman" w:cs="Times New Roman"/>
          <w:b/>
          <w:sz w:val="26"/>
        </w:rPr>
        <w:t>с.</w:t>
      </w:r>
    </w:p>
    <w:p w:rsidR="007D1C4D" w:rsidRPr="007D1C4D" w:rsidRDefault="007D1C4D" w:rsidP="007D1C4D">
      <w:pPr>
        <w:widowControl w:val="0"/>
        <w:autoSpaceDE w:val="0"/>
        <w:autoSpaceDN w:val="0"/>
        <w:spacing w:before="2" w:after="0" w:line="240" w:lineRule="auto"/>
        <w:ind w:left="221" w:right="2904"/>
        <w:rPr>
          <w:rFonts w:ascii="Times New Roman" w:eastAsia="Times New Roman" w:hAnsi="Times New Roman" w:cs="Times New Roman"/>
          <w:sz w:val="26"/>
          <w:szCs w:val="26"/>
        </w:rPr>
      </w:pPr>
      <w:r w:rsidRPr="007D1C4D">
        <w:rPr>
          <w:rFonts w:ascii="Times New Roman" w:eastAsia="Times New Roman" w:hAnsi="Times New Roman" w:cs="Times New Roman"/>
          <w:sz w:val="26"/>
          <w:szCs w:val="26"/>
        </w:rPr>
        <w:t>Пачхьалкахан а, къоман а билгалонаш (шатлакхан илли, хӀост).</w:t>
      </w:r>
      <w:r w:rsidRPr="007D1C4D">
        <w:rPr>
          <w:rFonts w:ascii="Times New Roman" w:eastAsia="Times New Roman" w:hAnsi="Times New Roman" w:cs="Times New Roman"/>
          <w:spacing w:val="-62"/>
          <w:sz w:val="26"/>
          <w:szCs w:val="26"/>
        </w:rPr>
        <w:t xml:space="preserve"> </w:t>
      </w:r>
      <w:r w:rsidRPr="007D1C4D">
        <w:rPr>
          <w:rFonts w:ascii="Times New Roman" w:eastAsia="Times New Roman" w:hAnsi="Times New Roman" w:cs="Times New Roman"/>
          <w:sz w:val="26"/>
          <w:szCs w:val="26"/>
        </w:rPr>
        <w:t>Беснаш.</w:t>
      </w:r>
      <w:r w:rsidRPr="007D1C4D">
        <w:rPr>
          <w:rFonts w:ascii="Times New Roman" w:eastAsia="Times New Roman" w:hAnsi="Times New Roman" w:cs="Times New Roman"/>
          <w:spacing w:val="-2"/>
          <w:sz w:val="26"/>
          <w:szCs w:val="26"/>
        </w:rPr>
        <w:t xml:space="preserve"> </w:t>
      </w:r>
      <w:r w:rsidRPr="007D1C4D">
        <w:rPr>
          <w:rFonts w:ascii="Times New Roman" w:eastAsia="Times New Roman" w:hAnsi="Times New Roman" w:cs="Times New Roman"/>
          <w:sz w:val="26"/>
          <w:szCs w:val="26"/>
        </w:rPr>
        <w:t>Светофор.</w:t>
      </w:r>
    </w:p>
    <w:p w:rsidR="007D1C4D" w:rsidRPr="007D1C4D" w:rsidRDefault="007D1C4D" w:rsidP="007D1C4D">
      <w:pPr>
        <w:widowControl w:val="0"/>
        <w:autoSpaceDE w:val="0"/>
        <w:autoSpaceDN w:val="0"/>
        <w:spacing w:after="0" w:line="298" w:lineRule="exact"/>
        <w:ind w:left="221"/>
        <w:rPr>
          <w:rFonts w:ascii="Times New Roman" w:eastAsia="Times New Roman" w:hAnsi="Times New Roman" w:cs="Times New Roman"/>
          <w:sz w:val="26"/>
          <w:szCs w:val="26"/>
        </w:rPr>
      </w:pPr>
      <w:r w:rsidRPr="007D1C4D">
        <w:rPr>
          <w:rFonts w:ascii="Times New Roman" w:eastAsia="Times New Roman" w:hAnsi="Times New Roman" w:cs="Times New Roman"/>
          <w:sz w:val="26"/>
          <w:szCs w:val="26"/>
        </w:rPr>
        <w:t>Ишколехь.</w:t>
      </w:r>
    </w:p>
    <w:p w:rsidR="007D1C4D" w:rsidRPr="007D1C4D" w:rsidRDefault="007D1C4D" w:rsidP="007D1C4D">
      <w:pPr>
        <w:widowControl w:val="0"/>
        <w:autoSpaceDE w:val="0"/>
        <w:autoSpaceDN w:val="0"/>
        <w:spacing w:after="0" w:line="240" w:lineRule="auto"/>
        <w:ind w:left="221"/>
        <w:rPr>
          <w:rFonts w:ascii="Times New Roman" w:eastAsia="Times New Roman" w:hAnsi="Times New Roman" w:cs="Times New Roman"/>
          <w:sz w:val="26"/>
          <w:szCs w:val="26"/>
        </w:rPr>
      </w:pPr>
      <w:r w:rsidRPr="007D1C4D">
        <w:rPr>
          <w:rFonts w:ascii="Times New Roman" w:eastAsia="Times New Roman" w:hAnsi="Times New Roman" w:cs="Times New Roman"/>
          <w:sz w:val="26"/>
          <w:szCs w:val="26"/>
        </w:rPr>
        <w:t>Ӏаламан</w:t>
      </w:r>
      <w:r w:rsidRPr="007D1C4D">
        <w:rPr>
          <w:rFonts w:ascii="Times New Roman" w:eastAsia="Times New Roman" w:hAnsi="Times New Roman" w:cs="Times New Roman"/>
          <w:spacing w:val="18"/>
          <w:sz w:val="26"/>
          <w:szCs w:val="26"/>
        </w:rPr>
        <w:t xml:space="preserve"> </w:t>
      </w:r>
      <w:r w:rsidRPr="007D1C4D">
        <w:rPr>
          <w:rFonts w:ascii="Times New Roman" w:eastAsia="Times New Roman" w:hAnsi="Times New Roman" w:cs="Times New Roman"/>
          <w:sz w:val="26"/>
          <w:szCs w:val="26"/>
        </w:rPr>
        <w:t>дуьне</w:t>
      </w:r>
      <w:r w:rsidRPr="007D1C4D">
        <w:rPr>
          <w:rFonts w:ascii="Times New Roman" w:eastAsia="Times New Roman" w:hAnsi="Times New Roman" w:cs="Times New Roman"/>
          <w:spacing w:val="18"/>
          <w:sz w:val="26"/>
          <w:szCs w:val="26"/>
        </w:rPr>
        <w:t xml:space="preserve"> </w:t>
      </w:r>
      <w:r w:rsidRPr="007D1C4D">
        <w:rPr>
          <w:rFonts w:ascii="Times New Roman" w:eastAsia="Times New Roman" w:hAnsi="Times New Roman" w:cs="Times New Roman"/>
          <w:sz w:val="26"/>
          <w:szCs w:val="26"/>
        </w:rPr>
        <w:t>(цӀера</w:t>
      </w:r>
      <w:r w:rsidRPr="007D1C4D">
        <w:rPr>
          <w:rFonts w:ascii="Times New Roman" w:eastAsia="Times New Roman" w:hAnsi="Times New Roman" w:cs="Times New Roman"/>
          <w:spacing w:val="20"/>
          <w:sz w:val="26"/>
          <w:szCs w:val="26"/>
        </w:rPr>
        <w:t xml:space="preserve"> </w:t>
      </w:r>
      <w:r w:rsidRPr="007D1C4D">
        <w:rPr>
          <w:rFonts w:ascii="Times New Roman" w:eastAsia="Times New Roman" w:hAnsi="Times New Roman" w:cs="Times New Roman"/>
          <w:sz w:val="26"/>
          <w:szCs w:val="26"/>
        </w:rPr>
        <w:t>дийнаташ</w:t>
      </w:r>
      <w:r w:rsidRPr="007D1C4D">
        <w:rPr>
          <w:rFonts w:ascii="Times New Roman" w:eastAsia="Times New Roman" w:hAnsi="Times New Roman" w:cs="Times New Roman"/>
          <w:spacing w:val="18"/>
          <w:sz w:val="26"/>
          <w:szCs w:val="26"/>
        </w:rPr>
        <w:t xml:space="preserve"> </w:t>
      </w:r>
      <w:r w:rsidRPr="007D1C4D">
        <w:rPr>
          <w:rFonts w:ascii="Times New Roman" w:eastAsia="Times New Roman" w:hAnsi="Times New Roman" w:cs="Times New Roman"/>
          <w:sz w:val="26"/>
          <w:szCs w:val="26"/>
        </w:rPr>
        <w:t>а,</w:t>
      </w:r>
      <w:r w:rsidRPr="007D1C4D">
        <w:rPr>
          <w:rFonts w:ascii="Times New Roman" w:eastAsia="Times New Roman" w:hAnsi="Times New Roman" w:cs="Times New Roman"/>
          <w:spacing w:val="18"/>
          <w:sz w:val="26"/>
          <w:szCs w:val="26"/>
        </w:rPr>
        <w:t xml:space="preserve"> </w:t>
      </w:r>
      <w:r w:rsidRPr="007D1C4D">
        <w:rPr>
          <w:rFonts w:ascii="Times New Roman" w:eastAsia="Times New Roman" w:hAnsi="Times New Roman" w:cs="Times New Roman"/>
          <w:sz w:val="26"/>
          <w:szCs w:val="26"/>
        </w:rPr>
        <w:t>акхарой</w:t>
      </w:r>
      <w:r w:rsidRPr="007D1C4D">
        <w:rPr>
          <w:rFonts w:ascii="Times New Roman" w:eastAsia="Times New Roman" w:hAnsi="Times New Roman" w:cs="Times New Roman"/>
          <w:spacing w:val="21"/>
          <w:sz w:val="26"/>
          <w:szCs w:val="26"/>
        </w:rPr>
        <w:t xml:space="preserve"> </w:t>
      </w:r>
      <w:r w:rsidRPr="007D1C4D">
        <w:rPr>
          <w:rFonts w:ascii="Times New Roman" w:eastAsia="Times New Roman" w:hAnsi="Times New Roman" w:cs="Times New Roman"/>
          <w:sz w:val="26"/>
          <w:szCs w:val="26"/>
        </w:rPr>
        <w:t>а,</w:t>
      </w:r>
      <w:r w:rsidRPr="007D1C4D">
        <w:rPr>
          <w:rFonts w:ascii="Times New Roman" w:eastAsia="Times New Roman" w:hAnsi="Times New Roman" w:cs="Times New Roman"/>
          <w:spacing w:val="19"/>
          <w:sz w:val="26"/>
          <w:szCs w:val="26"/>
        </w:rPr>
        <w:t xml:space="preserve"> </w:t>
      </w:r>
      <w:r w:rsidRPr="007D1C4D">
        <w:rPr>
          <w:rFonts w:ascii="Times New Roman" w:eastAsia="Times New Roman" w:hAnsi="Times New Roman" w:cs="Times New Roman"/>
          <w:sz w:val="26"/>
          <w:szCs w:val="26"/>
        </w:rPr>
        <w:t>олхазарш,</w:t>
      </w:r>
      <w:r w:rsidRPr="007D1C4D">
        <w:rPr>
          <w:rFonts w:ascii="Times New Roman" w:eastAsia="Times New Roman" w:hAnsi="Times New Roman" w:cs="Times New Roman"/>
          <w:spacing w:val="17"/>
          <w:sz w:val="26"/>
          <w:szCs w:val="26"/>
        </w:rPr>
        <w:t xml:space="preserve"> </w:t>
      </w:r>
      <w:r w:rsidRPr="007D1C4D">
        <w:rPr>
          <w:rFonts w:ascii="Times New Roman" w:eastAsia="Times New Roman" w:hAnsi="Times New Roman" w:cs="Times New Roman"/>
          <w:sz w:val="26"/>
          <w:szCs w:val="26"/>
        </w:rPr>
        <w:t>сагалматаш,</w:t>
      </w:r>
      <w:r w:rsidRPr="007D1C4D">
        <w:rPr>
          <w:rFonts w:ascii="Times New Roman" w:eastAsia="Times New Roman" w:hAnsi="Times New Roman" w:cs="Times New Roman"/>
          <w:spacing w:val="18"/>
          <w:sz w:val="26"/>
          <w:szCs w:val="26"/>
        </w:rPr>
        <w:t xml:space="preserve"> </w:t>
      </w:r>
      <w:r w:rsidRPr="007D1C4D">
        <w:rPr>
          <w:rFonts w:ascii="Times New Roman" w:eastAsia="Times New Roman" w:hAnsi="Times New Roman" w:cs="Times New Roman"/>
          <w:sz w:val="26"/>
          <w:szCs w:val="26"/>
        </w:rPr>
        <w:t>олхазарш,</w:t>
      </w:r>
      <w:r w:rsidRPr="007D1C4D">
        <w:rPr>
          <w:rFonts w:ascii="Times New Roman" w:eastAsia="Times New Roman" w:hAnsi="Times New Roman" w:cs="Times New Roman"/>
          <w:spacing w:val="18"/>
          <w:sz w:val="26"/>
          <w:szCs w:val="26"/>
        </w:rPr>
        <w:t xml:space="preserve"> </w:t>
      </w:r>
      <w:r w:rsidRPr="007D1C4D">
        <w:rPr>
          <w:rFonts w:ascii="Times New Roman" w:eastAsia="Times New Roman" w:hAnsi="Times New Roman" w:cs="Times New Roman"/>
          <w:sz w:val="26"/>
          <w:szCs w:val="26"/>
        </w:rPr>
        <w:t>дитташ,</w:t>
      </w:r>
      <w:r w:rsidRPr="007D1C4D">
        <w:rPr>
          <w:rFonts w:ascii="Times New Roman" w:eastAsia="Times New Roman" w:hAnsi="Times New Roman" w:cs="Times New Roman"/>
          <w:spacing w:val="-62"/>
          <w:sz w:val="26"/>
          <w:szCs w:val="26"/>
        </w:rPr>
        <w:t xml:space="preserve"> </w:t>
      </w:r>
      <w:r w:rsidRPr="007D1C4D">
        <w:rPr>
          <w:rFonts w:ascii="Times New Roman" w:eastAsia="Times New Roman" w:hAnsi="Times New Roman" w:cs="Times New Roman"/>
          <w:sz w:val="26"/>
          <w:szCs w:val="26"/>
        </w:rPr>
        <w:t>хасстоьмаш,</w:t>
      </w:r>
      <w:r w:rsidRPr="007D1C4D">
        <w:rPr>
          <w:rFonts w:ascii="Times New Roman" w:eastAsia="Times New Roman" w:hAnsi="Times New Roman" w:cs="Times New Roman"/>
          <w:spacing w:val="-2"/>
          <w:sz w:val="26"/>
          <w:szCs w:val="26"/>
        </w:rPr>
        <w:t xml:space="preserve"> </w:t>
      </w:r>
      <w:r w:rsidRPr="007D1C4D">
        <w:rPr>
          <w:rFonts w:ascii="Times New Roman" w:eastAsia="Times New Roman" w:hAnsi="Times New Roman" w:cs="Times New Roman"/>
          <w:sz w:val="26"/>
          <w:szCs w:val="26"/>
        </w:rPr>
        <w:t>стоьмаш).</w:t>
      </w:r>
    </w:p>
    <w:p w:rsidR="007D1C4D" w:rsidRPr="007D1C4D" w:rsidRDefault="007D1C4D" w:rsidP="007D1C4D">
      <w:pPr>
        <w:widowControl w:val="0"/>
        <w:autoSpaceDE w:val="0"/>
        <w:autoSpaceDN w:val="0"/>
        <w:spacing w:before="1" w:after="0" w:line="298" w:lineRule="exact"/>
        <w:ind w:left="221"/>
        <w:rPr>
          <w:rFonts w:ascii="Times New Roman" w:eastAsia="Times New Roman" w:hAnsi="Times New Roman" w:cs="Times New Roman"/>
          <w:sz w:val="26"/>
          <w:szCs w:val="26"/>
        </w:rPr>
      </w:pPr>
      <w:r w:rsidRPr="007D1C4D">
        <w:rPr>
          <w:rFonts w:ascii="Times New Roman" w:eastAsia="Times New Roman" w:hAnsi="Times New Roman" w:cs="Times New Roman"/>
          <w:sz w:val="26"/>
          <w:szCs w:val="26"/>
        </w:rPr>
        <w:t>КӀиранан</w:t>
      </w:r>
      <w:r w:rsidRPr="007D1C4D">
        <w:rPr>
          <w:rFonts w:ascii="Times New Roman" w:eastAsia="Times New Roman" w:hAnsi="Times New Roman" w:cs="Times New Roman"/>
          <w:spacing w:val="-5"/>
          <w:sz w:val="26"/>
          <w:szCs w:val="26"/>
        </w:rPr>
        <w:t xml:space="preserve"> </w:t>
      </w:r>
      <w:r w:rsidRPr="007D1C4D">
        <w:rPr>
          <w:rFonts w:ascii="Times New Roman" w:eastAsia="Times New Roman" w:hAnsi="Times New Roman" w:cs="Times New Roman"/>
          <w:sz w:val="26"/>
          <w:szCs w:val="26"/>
        </w:rPr>
        <w:t>денош.</w:t>
      </w:r>
    </w:p>
    <w:p w:rsidR="007D1C4D" w:rsidRPr="007D1C4D" w:rsidRDefault="007D1C4D" w:rsidP="007D1C4D">
      <w:pPr>
        <w:widowControl w:val="0"/>
        <w:autoSpaceDE w:val="0"/>
        <w:autoSpaceDN w:val="0"/>
        <w:spacing w:after="0" w:line="298" w:lineRule="exact"/>
        <w:ind w:left="221"/>
        <w:rPr>
          <w:rFonts w:ascii="Times New Roman" w:eastAsia="Times New Roman" w:hAnsi="Times New Roman" w:cs="Times New Roman"/>
          <w:sz w:val="26"/>
          <w:szCs w:val="26"/>
        </w:rPr>
      </w:pPr>
      <w:r w:rsidRPr="007D1C4D">
        <w:rPr>
          <w:rFonts w:ascii="Times New Roman" w:eastAsia="Times New Roman" w:hAnsi="Times New Roman" w:cs="Times New Roman"/>
          <w:sz w:val="26"/>
          <w:szCs w:val="26"/>
        </w:rPr>
        <w:t>Байташ,</w:t>
      </w:r>
      <w:r w:rsidRPr="007D1C4D">
        <w:rPr>
          <w:rFonts w:ascii="Times New Roman" w:eastAsia="Times New Roman" w:hAnsi="Times New Roman" w:cs="Times New Roman"/>
          <w:spacing w:val="-5"/>
          <w:sz w:val="26"/>
          <w:szCs w:val="26"/>
        </w:rPr>
        <w:t xml:space="preserve"> </w:t>
      </w:r>
      <w:r w:rsidRPr="007D1C4D">
        <w:rPr>
          <w:rFonts w:ascii="Times New Roman" w:eastAsia="Times New Roman" w:hAnsi="Times New Roman" w:cs="Times New Roman"/>
          <w:sz w:val="26"/>
          <w:szCs w:val="26"/>
        </w:rPr>
        <w:t>дагардарш,</w:t>
      </w:r>
      <w:r w:rsidRPr="007D1C4D">
        <w:rPr>
          <w:rFonts w:ascii="Times New Roman" w:eastAsia="Times New Roman" w:hAnsi="Times New Roman" w:cs="Times New Roman"/>
          <w:spacing w:val="-4"/>
          <w:sz w:val="26"/>
          <w:szCs w:val="26"/>
        </w:rPr>
        <w:t xml:space="preserve"> </w:t>
      </w:r>
      <w:r w:rsidRPr="007D1C4D">
        <w:rPr>
          <w:rFonts w:ascii="Times New Roman" w:eastAsia="Times New Roman" w:hAnsi="Times New Roman" w:cs="Times New Roman"/>
          <w:sz w:val="26"/>
          <w:szCs w:val="26"/>
        </w:rPr>
        <w:t>нохчийн</w:t>
      </w:r>
      <w:r w:rsidRPr="007D1C4D">
        <w:rPr>
          <w:rFonts w:ascii="Times New Roman" w:eastAsia="Times New Roman" w:hAnsi="Times New Roman" w:cs="Times New Roman"/>
          <w:spacing w:val="-4"/>
          <w:sz w:val="26"/>
          <w:szCs w:val="26"/>
        </w:rPr>
        <w:t xml:space="preserve"> </w:t>
      </w:r>
      <w:r w:rsidRPr="007D1C4D">
        <w:rPr>
          <w:rFonts w:ascii="Times New Roman" w:eastAsia="Times New Roman" w:hAnsi="Times New Roman" w:cs="Times New Roman"/>
          <w:sz w:val="26"/>
          <w:szCs w:val="26"/>
        </w:rPr>
        <w:t>абатан</w:t>
      </w:r>
      <w:r w:rsidRPr="007D1C4D">
        <w:rPr>
          <w:rFonts w:ascii="Times New Roman" w:eastAsia="Times New Roman" w:hAnsi="Times New Roman" w:cs="Times New Roman"/>
          <w:spacing w:val="-4"/>
          <w:sz w:val="26"/>
          <w:szCs w:val="26"/>
        </w:rPr>
        <w:t xml:space="preserve"> </w:t>
      </w:r>
      <w:r w:rsidRPr="007D1C4D">
        <w:rPr>
          <w:rFonts w:ascii="Times New Roman" w:eastAsia="Times New Roman" w:hAnsi="Times New Roman" w:cs="Times New Roman"/>
          <w:sz w:val="26"/>
          <w:szCs w:val="26"/>
        </w:rPr>
        <w:t>элпех хӀетал-металш.</w:t>
      </w:r>
    </w:p>
    <w:p w:rsidR="007D1C4D" w:rsidRPr="007D1C4D" w:rsidRDefault="007D1C4D" w:rsidP="007D1C4D">
      <w:pPr>
        <w:widowControl w:val="0"/>
        <w:autoSpaceDE w:val="0"/>
        <w:autoSpaceDN w:val="0"/>
        <w:spacing w:before="1" w:after="0" w:line="240" w:lineRule="auto"/>
        <w:ind w:left="221" w:right="8257"/>
        <w:rPr>
          <w:rFonts w:ascii="Times New Roman" w:eastAsia="Times New Roman" w:hAnsi="Times New Roman" w:cs="Times New Roman"/>
          <w:sz w:val="26"/>
        </w:rPr>
      </w:pPr>
      <w:r w:rsidRPr="007D1C4D">
        <w:rPr>
          <w:rFonts w:ascii="Times New Roman" w:eastAsia="Times New Roman" w:hAnsi="Times New Roman" w:cs="Times New Roman"/>
          <w:b/>
          <w:sz w:val="26"/>
        </w:rPr>
        <w:t>Вайн Даймохк</w:t>
      </w:r>
      <w:r w:rsidRPr="007D1C4D">
        <w:rPr>
          <w:rFonts w:ascii="Times New Roman" w:eastAsia="Times New Roman" w:hAnsi="Times New Roman" w:cs="Times New Roman"/>
          <w:b/>
          <w:spacing w:val="-62"/>
          <w:sz w:val="26"/>
        </w:rPr>
        <w:t xml:space="preserve"> </w:t>
      </w:r>
      <w:r w:rsidRPr="007D1C4D">
        <w:rPr>
          <w:rFonts w:ascii="Times New Roman" w:eastAsia="Times New Roman" w:hAnsi="Times New Roman" w:cs="Times New Roman"/>
          <w:sz w:val="26"/>
        </w:rPr>
        <w:t>Вайн Даймохк</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Соьлжа-ГӀала</w:t>
      </w:r>
    </w:p>
    <w:p w:rsidR="007D1C4D" w:rsidRPr="007D1C4D" w:rsidRDefault="007D1C4D" w:rsidP="007D1C4D">
      <w:pPr>
        <w:widowControl w:val="0"/>
        <w:autoSpaceDE w:val="0"/>
        <w:autoSpaceDN w:val="0"/>
        <w:spacing w:after="0" w:line="297" w:lineRule="exact"/>
        <w:ind w:left="221"/>
        <w:rPr>
          <w:rFonts w:ascii="Times New Roman" w:eastAsia="Times New Roman" w:hAnsi="Times New Roman" w:cs="Times New Roman"/>
          <w:sz w:val="26"/>
          <w:szCs w:val="26"/>
        </w:rPr>
      </w:pPr>
      <w:r w:rsidRPr="007D1C4D">
        <w:rPr>
          <w:rFonts w:ascii="Times New Roman" w:eastAsia="Times New Roman" w:hAnsi="Times New Roman" w:cs="Times New Roman"/>
          <w:sz w:val="26"/>
          <w:szCs w:val="26"/>
        </w:rPr>
        <w:t>Вайн</w:t>
      </w:r>
      <w:r w:rsidRPr="007D1C4D">
        <w:rPr>
          <w:rFonts w:ascii="Times New Roman" w:eastAsia="Times New Roman" w:hAnsi="Times New Roman" w:cs="Times New Roman"/>
          <w:spacing w:val="-2"/>
          <w:sz w:val="26"/>
          <w:szCs w:val="26"/>
        </w:rPr>
        <w:t xml:space="preserve"> </w:t>
      </w:r>
      <w:r w:rsidRPr="007D1C4D">
        <w:rPr>
          <w:rFonts w:ascii="Times New Roman" w:eastAsia="Times New Roman" w:hAnsi="Times New Roman" w:cs="Times New Roman"/>
          <w:sz w:val="26"/>
          <w:szCs w:val="26"/>
        </w:rPr>
        <w:t>турпалхой</w:t>
      </w:r>
    </w:p>
    <w:p w:rsidR="007D1C4D" w:rsidRPr="007D1C4D" w:rsidRDefault="007D1C4D" w:rsidP="007D1C4D">
      <w:pPr>
        <w:widowControl w:val="0"/>
        <w:autoSpaceDE w:val="0"/>
        <w:autoSpaceDN w:val="0"/>
        <w:spacing w:after="0" w:line="297" w:lineRule="exact"/>
        <w:rPr>
          <w:rFonts w:ascii="Times New Roman" w:eastAsia="Times New Roman" w:hAnsi="Times New Roman" w:cs="Times New Roman"/>
        </w:rPr>
        <w:sectPr w:rsidR="007D1C4D" w:rsidRPr="007D1C4D">
          <w:pgSz w:w="11920" w:h="16850"/>
          <w:pgMar w:top="980" w:right="460" w:bottom="760" w:left="1260" w:header="0" w:footer="561" w:gutter="0"/>
          <w:cols w:space="720"/>
        </w:sectPr>
      </w:pPr>
    </w:p>
    <w:p w:rsidR="007D1C4D" w:rsidRPr="007D1C4D" w:rsidRDefault="007D1C4D" w:rsidP="007D1C4D">
      <w:pPr>
        <w:widowControl w:val="0"/>
        <w:autoSpaceDE w:val="0"/>
        <w:autoSpaceDN w:val="0"/>
        <w:spacing w:before="60" w:after="0" w:line="298" w:lineRule="exact"/>
        <w:ind w:left="221"/>
        <w:rPr>
          <w:rFonts w:ascii="Times New Roman" w:eastAsia="Times New Roman" w:hAnsi="Times New Roman" w:cs="Times New Roman"/>
          <w:sz w:val="26"/>
          <w:szCs w:val="26"/>
        </w:rPr>
      </w:pPr>
      <w:r w:rsidRPr="007D1C4D">
        <w:rPr>
          <w:rFonts w:ascii="Times New Roman" w:eastAsia="Times New Roman" w:hAnsi="Times New Roman" w:cs="Times New Roman"/>
          <w:sz w:val="26"/>
          <w:szCs w:val="26"/>
        </w:rPr>
        <w:lastRenderedPageBreak/>
        <w:t>Халкъан</w:t>
      </w:r>
      <w:r w:rsidRPr="007D1C4D">
        <w:rPr>
          <w:rFonts w:ascii="Times New Roman" w:eastAsia="Times New Roman" w:hAnsi="Times New Roman" w:cs="Times New Roman"/>
          <w:spacing w:val="-5"/>
          <w:sz w:val="26"/>
          <w:szCs w:val="26"/>
        </w:rPr>
        <w:t xml:space="preserve"> </w:t>
      </w:r>
      <w:r w:rsidRPr="007D1C4D">
        <w:rPr>
          <w:rFonts w:ascii="Times New Roman" w:eastAsia="Times New Roman" w:hAnsi="Times New Roman" w:cs="Times New Roman"/>
          <w:sz w:val="26"/>
          <w:szCs w:val="26"/>
        </w:rPr>
        <w:t>хазна</w:t>
      </w:r>
    </w:p>
    <w:p w:rsidR="007D1C4D" w:rsidRPr="007D1C4D" w:rsidRDefault="007D1C4D" w:rsidP="007D1C4D">
      <w:pPr>
        <w:widowControl w:val="0"/>
        <w:autoSpaceDE w:val="0"/>
        <w:autoSpaceDN w:val="0"/>
        <w:spacing w:after="0" w:line="298" w:lineRule="exact"/>
        <w:ind w:left="221"/>
        <w:rPr>
          <w:rFonts w:ascii="Times New Roman" w:eastAsia="Times New Roman" w:hAnsi="Times New Roman" w:cs="Times New Roman"/>
          <w:sz w:val="26"/>
          <w:szCs w:val="26"/>
        </w:rPr>
      </w:pPr>
      <w:r w:rsidRPr="007D1C4D">
        <w:rPr>
          <w:rFonts w:ascii="Times New Roman" w:eastAsia="Times New Roman" w:hAnsi="Times New Roman" w:cs="Times New Roman"/>
          <w:sz w:val="26"/>
          <w:szCs w:val="26"/>
        </w:rPr>
        <w:t>Махмаев</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Ж.</w:t>
      </w:r>
      <w:r w:rsidRPr="007D1C4D">
        <w:rPr>
          <w:rFonts w:ascii="Times New Roman" w:eastAsia="Times New Roman" w:hAnsi="Times New Roman" w:cs="Times New Roman"/>
          <w:spacing w:val="-2"/>
          <w:sz w:val="26"/>
          <w:szCs w:val="26"/>
        </w:rPr>
        <w:t xml:space="preserve"> </w:t>
      </w:r>
      <w:r w:rsidRPr="007D1C4D">
        <w:rPr>
          <w:rFonts w:ascii="Times New Roman" w:eastAsia="Times New Roman" w:hAnsi="Times New Roman" w:cs="Times New Roman"/>
          <w:sz w:val="26"/>
          <w:szCs w:val="26"/>
        </w:rPr>
        <w:t>«Бераш</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w:t>
      </w:r>
      <w:r w:rsidRPr="007D1C4D">
        <w:rPr>
          <w:rFonts w:ascii="Times New Roman" w:eastAsia="Times New Roman" w:hAnsi="Times New Roman" w:cs="Times New Roman"/>
          <w:spacing w:val="-3"/>
          <w:sz w:val="26"/>
          <w:szCs w:val="26"/>
        </w:rPr>
        <w:t xml:space="preserve"> </w:t>
      </w:r>
      <w:r w:rsidRPr="007D1C4D">
        <w:rPr>
          <w:rFonts w:ascii="Times New Roman" w:eastAsia="Times New Roman" w:hAnsi="Times New Roman" w:cs="Times New Roman"/>
          <w:sz w:val="26"/>
          <w:szCs w:val="26"/>
        </w:rPr>
        <w:t>вайн</w:t>
      </w:r>
      <w:r w:rsidRPr="007D1C4D">
        <w:rPr>
          <w:rFonts w:ascii="Times New Roman" w:eastAsia="Times New Roman" w:hAnsi="Times New Roman" w:cs="Times New Roman"/>
          <w:spacing w:val="-2"/>
          <w:sz w:val="26"/>
          <w:szCs w:val="26"/>
        </w:rPr>
        <w:t xml:space="preserve"> </w:t>
      </w:r>
      <w:r w:rsidRPr="007D1C4D">
        <w:rPr>
          <w:rFonts w:ascii="Times New Roman" w:eastAsia="Times New Roman" w:hAnsi="Times New Roman" w:cs="Times New Roman"/>
          <w:sz w:val="26"/>
          <w:szCs w:val="26"/>
        </w:rPr>
        <w:t>хиндерг»</w:t>
      </w:r>
      <w:r w:rsidRPr="007D1C4D">
        <w:rPr>
          <w:rFonts w:ascii="Times New Roman" w:eastAsia="Times New Roman" w:hAnsi="Times New Roman" w:cs="Times New Roman"/>
          <w:spacing w:val="-3"/>
          <w:sz w:val="26"/>
          <w:szCs w:val="26"/>
        </w:rPr>
        <w:t xml:space="preserve"> </w:t>
      </w:r>
      <w:r w:rsidRPr="007D1C4D">
        <w:rPr>
          <w:rFonts w:ascii="Times New Roman" w:eastAsia="Times New Roman" w:hAnsi="Times New Roman" w:cs="Times New Roman"/>
          <w:sz w:val="26"/>
          <w:szCs w:val="26"/>
        </w:rPr>
        <w:t>йа</w:t>
      </w:r>
    </w:p>
    <w:p w:rsidR="007D1C4D" w:rsidRPr="007D1C4D" w:rsidRDefault="007D1C4D" w:rsidP="007D1C4D">
      <w:pPr>
        <w:widowControl w:val="0"/>
        <w:autoSpaceDE w:val="0"/>
        <w:autoSpaceDN w:val="0"/>
        <w:spacing w:before="2" w:after="0" w:line="240" w:lineRule="auto"/>
        <w:ind w:left="221"/>
        <w:rPr>
          <w:rFonts w:ascii="Times New Roman" w:eastAsia="Times New Roman" w:hAnsi="Times New Roman" w:cs="Times New Roman"/>
          <w:sz w:val="26"/>
        </w:rPr>
      </w:pPr>
      <w:r w:rsidRPr="007D1C4D">
        <w:rPr>
          <w:rFonts w:ascii="Times New Roman" w:eastAsia="Times New Roman" w:hAnsi="Times New Roman" w:cs="Times New Roman"/>
          <w:sz w:val="26"/>
        </w:rPr>
        <w:t>Арсалиева</w:t>
      </w:r>
      <w:r w:rsidRPr="007D1C4D">
        <w:rPr>
          <w:rFonts w:ascii="Times New Roman" w:eastAsia="Times New Roman" w:hAnsi="Times New Roman" w:cs="Times New Roman"/>
          <w:spacing w:val="-2"/>
          <w:sz w:val="26"/>
        </w:rPr>
        <w:t xml:space="preserve"> </w:t>
      </w:r>
      <w:r w:rsidRPr="007D1C4D">
        <w:rPr>
          <w:rFonts w:ascii="Times New Roman" w:eastAsia="Times New Roman" w:hAnsi="Times New Roman" w:cs="Times New Roman"/>
          <w:sz w:val="26"/>
        </w:rPr>
        <w:t>Люба</w:t>
      </w:r>
      <w:r w:rsidRPr="007D1C4D">
        <w:rPr>
          <w:rFonts w:ascii="Times New Roman" w:eastAsia="Times New Roman" w:hAnsi="Times New Roman" w:cs="Times New Roman"/>
          <w:spacing w:val="-3"/>
          <w:sz w:val="26"/>
        </w:rPr>
        <w:t xml:space="preserve"> </w:t>
      </w:r>
      <w:r w:rsidRPr="007D1C4D">
        <w:rPr>
          <w:rFonts w:ascii="Times New Roman" w:eastAsia="Times New Roman" w:hAnsi="Times New Roman" w:cs="Times New Roman"/>
          <w:sz w:val="26"/>
        </w:rPr>
        <w:t>«Соьлжа-ГӀала»</w:t>
      </w:r>
      <w:r w:rsidRPr="007D1C4D">
        <w:rPr>
          <w:rFonts w:ascii="Times New Roman" w:eastAsia="Times New Roman" w:hAnsi="Times New Roman" w:cs="Times New Roman"/>
          <w:spacing w:val="58"/>
          <w:sz w:val="26"/>
        </w:rPr>
        <w:t xml:space="preserve"> </w:t>
      </w:r>
      <w:r w:rsidRPr="007D1C4D">
        <w:rPr>
          <w:rFonts w:ascii="Times New Roman" w:eastAsia="Times New Roman" w:hAnsi="Times New Roman" w:cs="Times New Roman"/>
          <w:sz w:val="26"/>
        </w:rPr>
        <w:t>(</w:t>
      </w:r>
      <w:r w:rsidRPr="007D1C4D">
        <w:rPr>
          <w:rFonts w:ascii="Times New Roman" w:eastAsia="Times New Roman" w:hAnsi="Times New Roman" w:cs="Times New Roman"/>
          <w:b/>
          <w:sz w:val="26"/>
        </w:rPr>
        <w:t>вариативни</w:t>
      </w:r>
      <w:r w:rsidRPr="007D1C4D">
        <w:rPr>
          <w:rFonts w:ascii="Times New Roman" w:eastAsia="Times New Roman" w:hAnsi="Times New Roman" w:cs="Times New Roman"/>
          <w:b/>
          <w:spacing w:val="-5"/>
          <w:sz w:val="26"/>
        </w:rPr>
        <w:t xml:space="preserve"> </w:t>
      </w:r>
      <w:r w:rsidRPr="007D1C4D">
        <w:rPr>
          <w:rFonts w:ascii="Times New Roman" w:eastAsia="Times New Roman" w:hAnsi="Times New Roman" w:cs="Times New Roman"/>
          <w:sz w:val="26"/>
        </w:rPr>
        <w:t>дакъа).</w:t>
      </w:r>
    </w:p>
    <w:p w:rsidR="007D1C4D" w:rsidRPr="007D1C4D" w:rsidRDefault="007D1C4D" w:rsidP="007D1C4D">
      <w:pPr>
        <w:widowControl w:val="0"/>
        <w:autoSpaceDE w:val="0"/>
        <w:autoSpaceDN w:val="0"/>
        <w:spacing w:before="1" w:after="0" w:line="240" w:lineRule="auto"/>
        <w:ind w:left="221"/>
        <w:rPr>
          <w:rFonts w:ascii="Times New Roman" w:eastAsia="Times New Roman" w:hAnsi="Times New Roman" w:cs="Times New Roman"/>
          <w:sz w:val="26"/>
          <w:szCs w:val="26"/>
        </w:rPr>
      </w:pPr>
      <w:r w:rsidRPr="007D1C4D">
        <w:rPr>
          <w:rFonts w:ascii="Times New Roman" w:eastAsia="Times New Roman" w:hAnsi="Times New Roman" w:cs="Times New Roman"/>
          <w:sz w:val="26"/>
          <w:szCs w:val="26"/>
        </w:rPr>
        <w:t>Турпалхойх</w:t>
      </w:r>
      <w:r w:rsidRPr="007D1C4D">
        <w:rPr>
          <w:rFonts w:ascii="Times New Roman" w:eastAsia="Times New Roman" w:hAnsi="Times New Roman" w:cs="Times New Roman"/>
          <w:spacing w:val="21"/>
          <w:sz w:val="26"/>
          <w:szCs w:val="26"/>
        </w:rPr>
        <w:t xml:space="preserve"> </w:t>
      </w:r>
      <w:r w:rsidRPr="007D1C4D">
        <w:rPr>
          <w:rFonts w:ascii="Times New Roman" w:eastAsia="Times New Roman" w:hAnsi="Times New Roman" w:cs="Times New Roman"/>
          <w:sz w:val="26"/>
          <w:szCs w:val="26"/>
        </w:rPr>
        <w:t>лаьцна</w:t>
      </w:r>
      <w:r w:rsidRPr="007D1C4D">
        <w:rPr>
          <w:rFonts w:ascii="Times New Roman" w:eastAsia="Times New Roman" w:hAnsi="Times New Roman" w:cs="Times New Roman"/>
          <w:spacing w:val="23"/>
          <w:sz w:val="26"/>
          <w:szCs w:val="26"/>
        </w:rPr>
        <w:t xml:space="preserve"> </w:t>
      </w:r>
      <w:r w:rsidRPr="007D1C4D">
        <w:rPr>
          <w:rFonts w:ascii="Times New Roman" w:eastAsia="Times New Roman" w:hAnsi="Times New Roman" w:cs="Times New Roman"/>
          <w:sz w:val="26"/>
          <w:szCs w:val="26"/>
        </w:rPr>
        <w:t>тексташ:</w:t>
      </w:r>
      <w:r w:rsidRPr="007D1C4D">
        <w:rPr>
          <w:rFonts w:ascii="Times New Roman" w:eastAsia="Times New Roman" w:hAnsi="Times New Roman" w:cs="Times New Roman"/>
          <w:spacing w:val="20"/>
          <w:sz w:val="26"/>
          <w:szCs w:val="26"/>
        </w:rPr>
        <w:t xml:space="preserve"> </w:t>
      </w:r>
      <w:r w:rsidRPr="007D1C4D">
        <w:rPr>
          <w:rFonts w:ascii="Times New Roman" w:eastAsia="Times New Roman" w:hAnsi="Times New Roman" w:cs="Times New Roman"/>
          <w:sz w:val="26"/>
          <w:szCs w:val="26"/>
        </w:rPr>
        <w:t>Кадыров</w:t>
      </w:r>
      <w:r w:rsidRPr="007D1C4D">
        <w:rPr>
          <w:rFonts w:ascii="Times New Roman" w:eastAsia="Times New Roman" w:hAnsi="Times New Roman" w:cs="Times New Roman"/>
          <w:spacing w:val="22"/>
          <w:sz w:val="26"/>
          <w:szCs w:val="26"/>
        </w:rPr>
        <w:t xml:space="preserve"> </w:t>
      </w:r>
      <w:r w:rsidRPr="007D1C4D">
        <w:rPr>
          <w:rFonts w:ascii="Times New Roman" w:eastAsia="Times New Roman" w:hAnsi="Times New Roman" w:cs="Times New Roman"/>
          <w:sz w:val="26"/>
          <w:szCs w:val="26"/>
        </w:rPr>
        <w:t>Ахьмад-Хьаьжа;</w:t>
      </w:r>
      <w:r w:rsidRPr="007D1C4D">
        <w:rPr>
          <w:rFonts w:ascii="Times New Roman" w:eastAsia="Times New Roman" w:hAnsi="Times New Roman" w:cs="Times New Roman"/>
          <w:spacing w:val="23"/>
          <w:sz w:val="26"/>
          <w:szCs w:val="26"/>
        </w:rPr>
        <w:t xml:space="preserve"> </w:t>
      </w:r>
      <w:r w:rsidRPr="007D1C4D">
        <w:rPr>
          <w:rFonts w:ascii="Times New Roman" w:eastAsia="Times New Roman" w:hAnsi="Times New Roman" w:cs="Times New Roman"/>
          <w:sz w:val="26"/>
          <w:szCs w:val="26"/>
        </w:rPr>
        <w:t>Нурадилов</w:t>
      </w:r>
      <w:r w:rsidRPr="007D1C4D">
        <w:rPr>
          <w:rFonts w:ascii="Times New Roman" w:eastAsia="Times New Roman" w:hAnsi="Times New Roman" w:cs="Times New Roman"/>
          <w:spacing w:val="22"/>
          <w:sz w:val="26"/>
          <w:szCs w:val="26"/>
        </w:rPr>
        <w:t xml:space="preserve"> </w:t>
      </w:r>
      <w:r w:rsidRPr="007D1C4D">
        <w:rPr>
          <w:rFonts w:ascii="Times New Roman" w:eastAsia="Times New Roman" w:hAnsi="Times New Roman" w:cs="Times New Roman"/>
          <w:sz w:val="26"/>
          <w:szCs w:val="26"/>
        </w:rPr>
        <w:t>Ханпаша;</w:t>
      </w:r>
      <w:r w:rsidRPr="007D1C4D">
        <w:rPr>
          <w:rFonts w:ascii="Times New Roman" w:eastAsia="Times New Roman" w:hAnsi="Times New Roman" w:cs="Times New Roman"/>
          <w:spacing w:val="20"/>
          <w:sz w:val="26"/>
          <w:szCs w:val="26"/>
        </w:rPr>
        <w:t xml:space="preserve"> </w:t>
      </w:r>
      <w:r w:rsidRPr="007D1C4D">
        <w:rPr>
          <w:rFonts w:ascii="Times New Roman" w:eastAsia="Times New Roman" w:hAnsi="Times New Roman" w:cs="Times New Roman"/>
          <w:sz w:val="26"/>
          <w:szCs w:val="26"/>
        </w:rPr>
        <w:t>Шерипов</w:t>
      </w:r>
      <w:r w:rsidRPr="007D1C4D">
        <w:rPr>
          <w:rFonts w:ascii="Times New Roman" w:eastAsia="Times New Roman" w:hAnsi="Times New Roman" w:cs="Times New Roman"/>
          <w:spacing w:val="-62"/>
          <w:sz w:val="26"/>
          <w:szCs w:val="26"/>
        </w:rPr>
        <w:t xml:space="preserve"> </w:t>
      </w:r>
      <w:r w:rsidRPr="007D1C4D">
        <w:rPr>
          <w:rFonts w:ascii="Times New Roman" w:eastAsia="Times New Roman" w:hAnsi="Times New Roman" w:cs="Times New Roman"/>
          <w:sz w:val="26"/>
          <w:szCs w:val="26"/>
        </w:rPr>
        <w:t>Асланбек;</w:t>
      </w:r>
      <w:r w:rsidRPr="007D1C4D">
        <w:rPr>
          <w:rFonts w:ascii="Times New Roman" w:eastAsia="Times New Roman" w:hAnsi="Times New Roman" w:cs="Times New Roman"/>
          <w:spacing w:val="-2"/>
          <w:sz w:val="26"/>
          <w:szCs w:val="26"/>
        </w:rPr>
        <w:t xml:space="preserve"> </w:t>
      </w:r>
      <w:r w:rsidRPr="007D1C4D">
        <w:rPr>
          <w:rFonts w:ascii="Times New Roman" w:eastAsia="Times New Roman" w:hAnsi="Times New Roman" w:cs="Times New Roman"/>
          <w:sz w:val="26"/>
          <w:szCs w:val="26"/>
        </w:rPr>
        <w:t>Висаитов</w:t>
      </w:r>
      <w:r w:rsidRPr="007D1C4D">
        <w:rPr>
          <w:rFonts w:ascii="Times New Roman" w:eastAsia="Times New Roman" w:hAnsi="Times New Roman" w:cs="Times New Roman"/>
          <w:spacing w:val="3"/>
          <w:sz w:val="26"/>
          <w:szCs w:val="26"/>
        </w:rPr>
        <w:t xml:space="preserve"> </w:t>
      </w:r>
      <w:r w:rsidRPr="007D1C4D">
        <w:rPr>
          <w:rFonts w:ascii="Times New Roman" w:eastAsia="Times New Roman" w:hAnsi="Times New Roman" w:cs="Times New Roman"/>
          <w:sz w:val="26"/>
          <w:szCs w:val="26"/>
        </w:rPr>
        <w:t>Мовлид.</w:t>
      </w:r>
    </w:p>
    <w:p w:rsidR="007D1C4D" w:rsidRPr="007D1C4D" w:rsidRDefault="007D1C4D" w:rsidP="007D1C4D">
      <w:pPr>
        <w:widowControl w:val="0"/>
        <w:autoSpaceDE w:val="0"/>
        <w:autoSpaceDN w:val="0"/>
        <w:spacing w:after="0" w:line="298" w:lineRule="exact"/>
        <w:ind w:left="221"/>
        <w:outlineLvl w:val="1"/>
        <w:rPr>
          <w:rFonts w:ascii="Times New Roman" w:eastAsia="Times New Roman" w:hAnsi="Times New Roman" w:cs="Times New Roman"/>
          <w:b/>
          <w:bCs/>
          <w:sz w:val="26"/>
          <w:szCs w:val="26"/>
        </w:rPr>
      </w:pPr>
      <w:r w:rsidRPr="007D1C4D">
        <w:rPr>
          <w:rFonts w:ascii="Times New Roman" w:eastAsia="Times New Roman" w:hAnsi="Times New Roman" w:cs="Times New Roman"/>
          <w:b/>
          <w:bCs/>
          <w:sz w:val="26"/>
          <w:szCs w:val="26"/>
        </w:rPr>
        <w:t>Вайн</w:t>
      </w:r>
      <w:r w:rsidRPr="007D1C4D">
        <w:rPr>
          <w:rFonts w:ascii="Times New Roman" w:eastAsia="Times New Roman" w:hAnsi="Times New Roman" w:cs="Times New Roman"/>
          <w:b/>
          <w:bCs/>
          <w:spacing w:val="-2"/>
          <w:sz w:val="26"/>
          <w:szCs w:val="26"/>
        </w:rPr>
        <w:t xml:space="preserve"> </w:t>
      </w:r>
      <w:r w:rsidRPr="007D1C4D">
        <w:rPr>
          <w:rFonts w:ascii="Times New Roman" w:eastAsia="Times New Roman" w:hAnsi="Times New Roman" w:cs="Times New Roman"/>
          <w:b/>
          <w:bCs/>
          <w:sz w:val="26"/>
          <w:szCs w:val="26"/>
        </w:rPr>
        <w:t>йаздархой</w:t>
      </w:r>
      <w:r w:rsidRPr="007D1C4D">
        <w:rPr>
          <w:rFonts w:ascii="Times New Roman" w:eastAsia="Times New Roman" w:hAnsi="Times New Roman" w:cs="Times New Roman"/>
          <w:b/>
          <w:bCs/>
          <w:spacing w:val="1"/>
          <w:sz w:val="26"/>
          <w:szCs w:val="26"/>
        </w:rPr>
        <w:t xml:space="preserve"> </w:t>
      </w:r>
      <w:r w:rsidRPr="007D1C4D">
        <w:rPr>
          <w:rFonts w:ascii="Times New Roman" w:eastAsia="Times New Roman" w:hAnsi="Times New Roman" w:cs="Times New Roman"/>
          <w:b/>
          <w:bCs/>
          <w:sz w:val="26"/>
          <w:szCs w:val="26"/>
        </w:rPr>
        <w:t>–</w:t>
      </w:r>
      <w:r w:rsidRPr="007D1C4D">
        <w:rPr>
          <w:rFonts w:ascii="Times New Roman" w:eastAsia="Times New Roman" w:hAnsi="Times New Roman" w:cs="Times New Roman"/>
          <w:b/>
          <w:bCs/>
          <w:spacing w:val="-3"/>
          <w:sz w:val="26"/>
          <w:szCs w:val="26"/>
        </w:rPr>
        <w:t xml:space="preserve"> </w:t>
      </w:r>
      <w:r w:rsidRPr="007D1C4D">
        <w:rPr>
          <w:rFonts w:ascii="Times New Roman" w:eastAsia="Times New Roman" w:hAnsi="Times New Roman" w:cs="Times New Roman"/>
          <w:b/>
          <w:bCs/>
          <w:sz w:val="26"/>
          <w:szCs w:val="26"/>
        </w:rPr>
        <w:t>6</w:t>
      </w:r>
      <w:r w:rsidRPr="007D1C4D">
        <w:rPr>
          <w:rFonts w:ascii="Times New Roman" w:eastAsia="Times New Roman" w:hAnsi="Times New Roman" w:cs="Times New Roman"/>
          <w:b/>
          <w:bCs/>
          <w:spacing w:val="-3"/>
          <w:sz w:val="26"/>
          <w:szCs w:val="26"/>
        </w:rPr>
        <w:t xml:space="preserve"> </w:t>
      </w:r>
      <w:r w:rsidRPr="007D1C4D">
        <w:rPr>
          <w:rFonts w:ascii="Times New Roman" w:eastAsia="Times New Roman" w:hAnsi="Times New Roman" w:cs="Times New Roman"/>
          <w:b/>
          <w:bCs/>
          <w:sz w:val="26"/>
          <w:szCs w:val="26"/>
        </w:rPr>
        <w:t>с.</w:t>
      </w:r>
    </w:p>
    <w:p w:rsidR="007D1C4D" w:rsidRPr="007D1C4D" w:rsidRDefault="007D1C4D" w:rsidP="007D1C4D">
      <w:pPr>
        <w:widowControl w:val="0"/>
        <w:autoSpaceDE w:val="0"/>
        <w:autoSpaceDN w:val="0"/>
        <w:spacing w:after="0" w:line="298" w:lineRule="exact"/>
        <w:ind w:left="221"/>
        <w:rPr>
          <w:rFonts w:ascii="Times New Roman" w:eastAsia="Times New Roman" w:hAnsi="Times New Roman" w:cs="Times New Roman"/>
          <w:sz w:val="26"/>
          <w:szCs w:val="26"/>
        </w:rPr>
      </w:pPr>
      <w:r w:rsidRPr="007D1C4D">
        <w:rPr>
          <w:rFonts w:ascii="Times New Roman" w:eastAsia="Times New Roman" w:hAnsi="Times New Roman" w:cs="Times New Roman"/>
          <w:sz w:val="26"/>
          <w:szCs w:val="26"/>
        </w:rPr>
        <w:t>Айдамиров</w:t>
      </w:r>
      <w:r w:rsidRPr="007D1C4D">
        <w:rPr>
          <w:rFonts w:ascii="Times New Roman" w:eastAsia="Times New Roman" w:hAnsi="Times New Roman" w:cs="Times New Roman"/>
          <w:spacing w:val="-3"/>
          <w:sz w:val="26"/>
          <w:szCs w:val="26"/>
        </w:rPr>
        <w:t xml:space="preserve"> </w:t>
      </w:r>
      <w:r w:rsidRPr="007D1C4D">
        <w:rPr>
          <w:rFonts w:ascii="Times New Roman" w:eastAsia="Times New Roman" w:hAnsi="Times New Roman" w:cs="Times New Roman"/>
          <w:sz w:val="26"/>
          <w:szCs w:val="26"/>
        </w:rPr>
        <w:t>Абузар</w:t>
      </w:r>
      <w:r w:rsidRPr="007D1C4D">
        <w:rPr>
          <w:rFonts w:ascii="Times New Roman" w:eastAsia="Times New Roman" w:hAnsi="Times New Roman" w:cs="Times New Roman"/>
          <w:spacing w:val="-4"/>
          <w:sz w:val="26"/>
          <w:szCs w:val="26"/>
        </w:rPr>
        <w:t xml:space="preserve"> </w:t>
      </w:r>
      <w:r w:rsidRPr="007D1C4D">
        <w:rPr>
          <w:rFonts w:ascii="Times New Roman" w:eastAsia="Times New Roman" w:hAnsi="Times New Roman" w:cs="Times New Roman"/>
          <w:sz w:val="26"/>
          <w:szCs w:val="26"/>
        </w:rPr>
        <w:t>–</w:t>
      </w:r>
      <w:r w:rsidRPr="007D1C4D">
        <w:rPr>
          <w:rFonts w:ascii="Times New Roman" w:eastAsia="Times New Roman" w:hAnsi="Times New Roman" w:cs="Times New Roman"/>
          <w:spacing w:val="-2"/>
          <w:sz w:val="26"/>
          <w:szCs w:val="26"/>
        </w:rPr>
        <w:t xml:space="preserve"> </w:t>
      </w:r>
      <w:r w:rsidRPr="007D1C4D">
        <w:rPr>
          <w:rFonts w:ascii="Times New Roman" w:eastAsia="Times New Roman" w:hAnsi="Times New Roman" w:cs="Times New Roman"/>
          <w:sz w:val="26"/>
          <w:szCs w:val="26"/>
        </w:rPr>
        <w:t>байт</w:t>
      </w:r>
      <w:r w:rsidRPr="007D1C4D">
        <w:rPr>
          <w:rFonts w:ascii="Times New Roman" w:eastAsia="Times New Roman" w:hAnsi="Times New Roman" w:cs="Times New Roman"/>
          <w:spacing w:val="-5"/>
          <w:sz w:val="26"/>
          <w:szCs w:val="26"/>
        </w:rPr>
        <w:t xml:space="preserve"> </w:t>
      </w:r>
      <w:r w:rsidRPr="007D1C4D">
        <w:rPr>
          <w:rFonts w:ascii="Times New Roman" w:eastAsia="Times New Roman" w:hAnsi="Times New Roman" w:cs="Times New Roman"/>
          <w:sz w:val="26"/>
          <w:szCs w:val="26"/>
        </w:rPr>
        <w:t>«Нана-мохк»</w:t>
      </w:r>
    </w:p>
    <w:p w:rsidR="007D1C4D" w:rsidRPr="007D1C4D" w:rsidRDefault="007D1C4D" w:rsidP="007D1C4D">
      <w:pPr>
        <w:widowControl w:val="0"/>
        <w:autoSpaceDE w:val="0"/>
        <w:autoSpaceDN w:val="0"/>
        <w:spacing w:before="1" w:after="0" w:line="240" w:lineRule="auto"/>
        <w:ind w:left="221" w:right="2904"/>
        <w:rPr>
          <w:rFonts w:ascii="Times New Roman" w:eastAsia="Times New Roman" w:hAnsi="Times New Roman" w:cs="Times New Roman"/>
          <w:sz w:val="26"/>
          <w:szCs w:val="26"/>
        </w:rPr>
      </w:pPr>
      <w:r w:rsidRPr="007D1C4D">
        <w:rPr>
          <w:rFonts w:ascii="Times New Roman" w:eastAsia="Times New Roman" w:hAnsi="Times New Roman" w:cs="Times New Roman"/>
          <w:sz w:val="26"/>
          <w:szCs w:val="26"/>
        </w:rPr>
        <w:t>Сулейманов Ахьмад – «Дахаран генаш» поэми йукъара кийсак.</w:t>
      </w:r>
      <w:r w:rsidRPr="007D1C4D">
        <w:rPr>
          <w:rFonts w:ascii="Times New Roman" w:eastAsia="Times New Roman" w:hAnsi="Times New Roman" w:cs="Times New Roman"/>
          <w:spacing w:val="-62"/>
          <w:sz w:val="26"/>
          <w:szCs w:val="26"/>
        </w:rPr>
        <w:t xml:space="preserve"> </w:t>
      </w:r>
      <w:r w:rsidRPr="007D1C4D">
        <w:rPr>
          <w:rFonts w:ascii="Times New Roman" w:eastAsia="Times New Roman" w:hAnsi="Times New Roman" w:cs="Times New Roman"/>
          <w:sz w:val="26"/>
          <w:szCs w:val="26"/>
        </w:rPr>
        <w:t>Муса</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Ахмадов</w:t>
      </w:r>
      <w:r w:rsidRPr="007D1C4D">
        <w:rPr>
          <w:rFonts w:ascii="Times New Roman" w:eastAsia="Times New Roman" w:hAnsi="Times New Roman" w:cs="Times New Roman"/>
          <w:spacing w:val="2"/>
          <w:sz w:val="26"/>
          <w:szCs w:val="26"/>
        </w:rPr>
        <w:t xml:space="preserve"> </w:t>
      </w:r>
      <w:r w:rsidRPr="007D1C4D">
        <w:rPr>
          <w:rFonts w:ascii="Times New Roman" w:eastAsia="Times New Roman" w:hAnsi="Times New Roman" w:cs="Times New Roman"/>
          <w:sz w:val="26"/>
          <w:szCs w:val="26"/>
        </w:rPr>
        <w:t>– туьйра «Писулиг»</w:t>
      </w:r>
    </w:p>
    <w:p w:rsidR="007D1C4D" w:rsidRPr="007D1C4D" w:rsidRDefault="007D1C4D" w:rsidP="007D1C4D">
      <w:pPr>
        <w:widowControl w:val="0"/>
        <w:autoSpaceDE w:val="0"/>
        <w:autoSpaceDN w:val="0"/>
        <w:spacing w:after="0" w:line="240" w:lineRule="auto"/>
        <w:ind w:left="221" w:right="6465"/>
        <w:rPr>
          <w:rFonts w:ascii="Times New Roman" w:eastAsia="Times New Roman" w:hAnsi="Times New Roman" w:cs="Times New Roman"/>
          <w:sz w:val="26"/>
          <w:szCs w:val="26"/>
        </w:rPr>
      </w:pPr>
      <w:r w:rsidRPr="007D1C4D">
        <w:rPr>
          <w:rFonts w:ascii="Times New Roman" w:eastAsia="Times New Roman" w:hAnsi="Times New Roman" w:cs="Times New Roman"/>
          <w:sz w:val="26"/>
          <w:szCs w:val="26"/>
        </w:rPr>
        <w:t>Гацаев СаӀид – байт «Борз»</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Халикова Асет – байт «Зингат»</w:t>
      </w:r>
      <w:r w:rsidRPr="007D1C4D">
        <w:rPr>
          <w:rFonts w:ascii="Times New Roman" w:eastAsia="Times New Roman" w:hAnsi="Times New Roman" w:cs="Times New Roman"/>
          <w:spacing w:val="-62"/>
          <w:sz w:val="26"/>
          <w:szCs w:val="26"/>
        </w:rPr>
        <w:t xml:space="preserve"> </w:t>
      </w:r>
      <w:r w:rsidRPr="007D1C4D">
        <w:rPr>
          <w:rFonts w:ascii="Times New Roman" w:eastAsia="Times New Roman" w:hAnsi="Times New Roman" w:cs="Times New Roman"/>
          <w:sz w:val="26"/>
          <w:szCs w:val="26"/>
        </w:rPr>
        <w:t>Хатуев</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Ӏ-Хь.</w:t>
      </w:r>
    </w:p>
    <w:p w:rsidR="007D1C4D" w:rsidRPr="007D1C4D" w:rsidRDefault="007D1C4D" w:rsidP="007D1C4D">
      <w:pPr>
        <w:widowControl w:val="0"/>
        <w:autoSpaceDE w:val="0"/>
        <w:autoSpaceDN w:val="0"/>
        <w:spacing w:after="0" w:line="298" w:lineRule="exact"/>
        <w:ind w:left="221"/>
        <w:outlineLvl w:val="1"/>
        <w:rPr>
          <w:rFonts w:ascii="Times New Roman" w:eastAsia="Times New Roman" w:hAnsi="Times New Roman" w:cs="Times New Roman"/>
          <w:b/>
          <w:bCs/>
          <w:sz w:val="26"/>
          <w:szCs w:val="26"/>
        </w:rPr>
      </w:pPr>
      <w:r w:rsidRPr="007D1C4D">
        <w:rPr>
          <w:rFonts w:ascii="Times New Roman" w:eastAsia="Times New Roman" w:hAnsi="Times New Roman" w:cs="Times New Roman"/>
          <w:b/>
          <w:bCs/>
          <w:sz w:val="26"/>
          <w:szCs w:val="26"/>
        </w:rPr>
        <w:t>Халкъан</w:t>
      </w:r>
      <w:r w:rsidRPr="007D1C4D">
        <w:rPr>
          <w:rFonts w:ascii="Times New Roman" w:eastAsia="Times New Roman" w:hAnsi="Times New Roman" w:cs="Times New Roman"/>
          <w:b/>
          <w:bCs/>
          <w:spacing w:val="-3"/>
          <w:sz w:val="26"/>
          <w:szCs w:val="26"/>
        </w:rPr>
        <w:t xml:space="preserve"> </w:t>
      </w:r>
      <w:r w:rsidRPr="007D1C4D">
        <w:rPr>
          <w:rFonts w:ascii="Times New Roman" w:eastAsia="Times New Roman" w:hAnsi="Times New Roman" w:cs="Times New Roman"/>
          <w:b/>
          <w:bCs/>
          <w:sz w:val="26"/>
          <w:szCs w:val="26"/>
        </w:rPr>
        <w:t>барта</w:t>
      </w:r>
      <w:r w:rsidRPr="007D1C4D">
        <w:rPr>
          <w:rFonts w:ascii="Times New Roman" w:eastAsia="Times New Roman" w:hAnsi="Times New Roman" w:cs="Times New Roman"/>
          <w:b/>
          <w:bCs/>
          <w:spacing w:val="-2"/>
          <w:sz w:val="26"/>
          <w:szCs w:val="26"/>
        </w:rPr>
        <w:t xml:space="preserve"> </w:t>
      </w:r>
      <w:r w:rsidRPr="007D1C4D">
        <w:rPr>
          <w:rFonts w:ascii="Times New Roman" w:eastAsia="Times New Roman" w:hAnsi="Times New Roman" w:cs="Times New Roman"/>
          <w:b/>
          <w:bCs/>
          <w:sz w:val="26"/>
          <w:szCs w:val="26"/>
        </w:rPr>
        <w:t>кхолларалла</w:t>
      </w:r>
      <w:r w:rsidRPr="007D1C4D">
        <w:rPr>
          <w:rFonts w:ascii="Times New Roman" w:eastAsia="Times New Roman" w:hAnsi="Times New Roman" w:cs="Times New Roman"/>
          <w:b/>
          <w:bCs/>
          <w:spacing w:val="-1"/>
          <w:sz w:val="26"/>
          <w:szCs w:val="26"/>
        </w:rPr>
        <w:t xml:space="preserve"> </w:t>
      </w:r>
      <w:r w:rsidRPr="007D1C4D">
        <w:rPr>
          <w:rFonts w:ascii="Times New Roman" w:eastAsia="Times New Roman" w:hAnsi="Times New Roman" w:cs="Times New Roman"/>
          <w:b/>
          <w:bCs/>
          <w:sz w:val="26"/>
          <w:szCs w:val="26"/>
        </w:rPr>
        <w:t>–</w:t>
      </w:r>
      <w:r w:rsidRPr="007D1C4D">
        <w:rPr>
          <w:rFonts w:ascii="Times New Roman" w:eastAsia="Times New Roman" w:hAnsi="Times New Roman" w:cs="Times New Roman"/>
          <w:b/>
          <w:bCs/>
          <w:spacing w:val="-4"/>
          <w:sz w:val="26"/>
          <w:szCs w:val="26"/>
        </w:rPr>
        <w:t xml:space="preserve"> </w:t>
      </w:r>
      <w:r w:rsidRPr="007D1C4D">
        <w:rPr>
          <w:rFonts w:ascii="Times New Roman" w:eastAsia="Times New Roman" w:hAnsi="Times New Roman" w:cs="Times New Roman"/>
          <w:b/>
          <w:bCs/>
          <w:sz w:val="26"/>
          <w:szCs w:val="26"/>
        </w:rPr>
        <w:t>10</w:t>
      </w:r>
      <w:r w:rsidRPr="007D1C4D">
        <w:rPr>
          <w:rFonts w:ascii="Times New Roman" w:eastAsia="Times New Roman" w:hAnsi="Times New Roman" w:cs="Times New Roman"/>
          <w:b/>
          <w:bCs/>
          <w:spacing w:val="-3"/>
          <w:sz w:val="26"/>
          <w:szCs w:val="26"/>
        </w:rPr>
        <w:t xml:space="preserve"> </w:t>
      </w:r>
      <w:r w:rsidRPr="007D1C4D">
        <w:rPr>
          <w:rFonts w:ascii="Times New Roman" w:eastAsia="Times New Roman" w:hAnsi="Times New Roman" w:cs="Times New Roman"/>
          <w:b/>
          <w:bCs/>
          <w:sz w:val="26"/>
          <w:szCs w:val="26"/>
        </w:rPr>
        <w:t>с.</w:t>
      </w:r>
    </w:p>
    <w:p w:rsidR="007D1C4D" w:rsidRPr="007D1C4D" w:rsidRDefault="007D1C4D" w:rsidP="007D1C4D">
      <w:pPr>
        <w:widowControl w:val="0"/>
        <w:autoSpaceDE w:val="0"/>
        <w:autoSpaceDN w:val="0"/>
        <w:spacing w:after="0" w:line="240" w:lineRule="auto"/>
        <w:ind w:left="221" w:right="8376"/>
        <w:rPr>
          <w:rFonts w:ascii="Times New Roman" w:eastAsia="Times New Roman" w:hAnsi="Times New Roman" w:cs="Times New Roman"/>
          <w:sz w:val="26"/>
          <w:szCs w:val="26"/>
        </w:rPr>
      </w:pPr>
      <w:r w:rsidRPr="007D1C4D">
        <w:rPr>
          <w:rFonts w:ascii="Times New Roman" w:eastAsia="Times New Roman" w:hAnsi="Times New Roman" w:cs="Times New Roman"/>
          <w:sz w:val="26"/>
          <w:szCs w:val="26"/>
        </w:rPr>
        <w:t>Аганан иллеш</w:t>
      </w:r>
      <w:r w:rsidRPr="007D1C4D">
        <w:rPr>
          <w:rFonts w:ascii="Times New Roman" w:eastAsia="Times New Roman" w:hAnsi="Times New Roman" w:cs="Times New Roman"/>
          <w:spacing w:val="-62"/>
          <w:sz w:val="26"/>
          <w:szCs w:val="26"/>
        </w:rPr>
        <w:t xml:space="preserve"> </w:t>
      </w:r>
      <w:r w:rsidRPr="007D1C4D">
        <w:rPr>
          <w:rFonts w:ascii="Times New Roman" w:eastAsia="Times New Roman" w:hAnsi="Times New Roman" w:cs="Times New Roman"/>
          <w:sz w:val="26"/>
          <w:szCs w:val="26"/>
        </w:rPr>
        <w:t>Чехкааларш</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Дагардарш</w:t>
      </w:r>
    </w:p>
    <w:p w:rsidR="007D1C4D" w:rsidRPr="007D1C4D" w:rsidRDefault="007D1C4D" w:rsidP="007D1C4D">
      <w:pPr>
        <w:widowControl w:val="0"/>
        <w:autoSpaceDE w:val="0"/>
        <w:autoSpaceDN w:val="0"/>
        <w:spacing w:before="1" w:after="0" w:line="240" w:lineRule="auto"/>
        <w:ind w:left="221"/>
        <w:rPr>
          <w:rFonts w:ascii="Times New Roman" w:eastAsia="Times New Roman" w:hAnsi="Times New Roman" w:cs="Times New Roman"/>
          <w:sz w:val="26"/>
          <w:szCs w:val="26"/>
        </w:rPr>
      </w:pPr>
      <w:r w:rsidRPr="007D1C4D">
        <w:rPr>
          <w:rFonts w:ascii="Times New Roman" w:eastAsia="Times New Roman" w:hAnsi="Times New Roman" w:cs="Times New Roman"/>
          <w:sz w:val="26"/>
          <w:szCs w:val="26"/>
        </w:rPr>
        <w:t>Кицанаш</w:t>
      </w:r>
    </w:p>
    <w:p w:rsidR="007D1C4D" w:rsidRPr="007D1C4D" w:rsidRDefault="007D1C4D" w:rsidP="007D1C4D">
      <w:pPr>
        <w:widowControl w:val="0"/>
        <w:autoSpaceDE w:val="0"/>
        <w:autoSpaceDN w:val="0"/>
        <w:spacing w:before="1" w:after="0" w:line="298" w:lineRule="exact"/>
        <w:ind w:left="221"/>
        <w:rPr>
          <w:rFonts w:ascii="Times New Roman" w:eastAsia="Times New Roman" w:hAnsi="Times New Roman" w:cs="Times New Roman"/>
          <w:sz w:val="26"/>
          <w:szCs w:val="26"/>
        </w:rPr>
      </w:pPr>
      <w:r w:rsidRPr="007D1C4D">
        <w:rPr>
          <w:rFonts w:ascii="Times New Roman" w:eastAsia="Times New Roman" w:hAnsi="Times New Roman" w:cs="Times New Roman"/>
          <w:sz w:val="26"/>
          <w:szCs w:val="26"/>
        </w:rPr>
        <w:t>ХӀетал-металш</w:t>
      </w:r>
    </w:p>
    <w:p w:rsidR="007D1C4D" w:rsidRPr="007D1C4D" w:rsidRDefault="007D1C4D" w:rsidP="007D1C4D">
      <w:pPr>
        <w:widowControl w:val="0"/>
        <w:autoSpaceDE w:val="0"/>
        <w:autoSpaceDN w:val="0"/>
        <w:spacing w:after="0" w:line="298" w:lineRule="exact"/>
        <w:ind w:left="286"/>
        <w:rPr>
          <w:rFonts w:ascii="Times New Roman" w:eastAsia="Times New Roman" w:hAnsi="Times New Roman" w:cs="Times New Roman"/>
          <w:sz w:val="26"/>
          <w:szCs w:val="26"/>
        </w:rPr>
      </w:pPr>
      <w:r w:rsidRPr="007D1C4D">
        <w:rPr>
          <w:rFonts w:ascii="Times New Roman" w:eastAsia="Times New Roman" w:hAnsi="Times New Roman" w:cs="Times New Roman"/>
          <w:sz w:val="26"/>
          <w:szCs w:val="26"/>
        </w:rPr>
        <w:t>Нохчийн</w:t>
      </w:r>
      <w:r w:rsidRPr="007D1C4D">
        <w:rPr>
          <w:rFonts w:ascii="Times New Roman" w:eastAsia="Times New Roman" w:hAnsi="Times New Roman" w:cs="Times New Roman"/>
          <w:spacing w:val="24"/>
          <w:sz w:val="26"/>
          <w:szCs w:val="26"/>
        </w:rPr>
        <w:t xml:space="preserve"> </w:t>
      </w:r>
      <w:r w:rsidRPr="007D1C4D">
        <w:rPr>
          <w:rFonts w:ascii="Times New Roman" w:eastAsia="Times New Roman" w:hAnsi="Times New Roman" w:cs="Times New Roman"/>
          <w:sz w:val="26"/>
          <w:szCs w:val="26"/>
        </w:rPr>
        <w:t>халкъан</w:t>
      </w:r>
      <w:r w:rsidRPr="007D1C4D">
        <w:rPr>
          <w:rFonts w:ascii="Times New Roman" w:eastAsia="Times New Roman" w:hAnsi="Times New Roman" w:cs="Times New Roman"/>
          <w:spacing w:val="87"/>
          <w:sz w:val="26"/>
          <w:szCs w:val="26"/>
        </w:rPr>
        <w:t xml:space="preserve"> </w:t>
      </w:r>
      <w:r w:rsidRPr="007D1C4D">
        <w:rPr>
          <w:rFonts w:ascii="Times New Roman" w:eastAsia="Times New Roman" w:hAnsi="Times New Roman" w:cs="Times New Roman"/>
          <w:sz w:val="26"/>
          <w:szCs w:val="26"/>
        </w:rPr>
        <w:t>туьйранаш.</w:t>
      </w:r>
      <w:r w:rsidRPr="007D1C4D">
        <w:rPr>
          <w:rFonts w:ascii="Times New Roman" w:eastAsia="Times New Roman" w:hAnsi="Times New Roman" w:cs="Times New Roman"/>
          <w:spacing w:val="89"/>
          <w:sz w:val="26"/>
          <w:szCs w:val="26"/>
        </w:rPr>
        <w:t xml:space="preserve"> </w:t>
      </w:r>
      <w:r w:rsidRPr="007D1C4D">
        <w:rPr>
          <w:rFonts w:ascii="Times New Roman" w:eastAsia="Times New Roman" w:hAnsi="Times New Roman" w:cs="Times New Roman"/>
          <w:sz w:val="26"/>
          <w:szCs w:val="26"/>
        </w:rPr>
        <w:t>«Тамашийна</w:t>
      </w:r>
      <w:r w:rsidRPr="007D1C4D">
        <w:rPr>
          <w:rFonts w:ascii="Times New Roman" w:eastAsia="Times New Roman" w:hAnsi="Times New Roman" w:cs="Times New Roman"/>
          <w:spacing w:val="85"/>
          <w:sz w:val="26"/>
          <w:szCs w:val="26"/>
        </w:rPr>
        <w:t xml:space="preserve"> </w:t>
      </w:r>
      <w:r w:rsidRPr="007D1C4D">
        <w:rPr>
          <w:rFonts w:ascii="Times New Roman" w:eastAsia="Times New Roman" w:hAnsi="Times New Roman" w:cs="Times New Roman"/>
          <w:sz w:val="26"/>
          <w:szCs w:val="26"/>
        </w:rPr>
        <w:t>йоӀ».</w:t>
      </w:r>
      <w:r w:rsidRPr="007D1C4D">
        <w:rPr>
          <w:rFonts w:ascii="Times New Roman" w:eastAsia="Times New Roman" w:hAnsi="Times New Roman" w:cs="Times New Roman"/>
          <w:spacing w:val="87"/>
          <w:sz w:val="26"/>
          <w:szCs w:val="26"/>
        </w:rPr>
        <w:t xml:space="preserve"> </w:t>
      </w:r>
      <w:r w:rsidRPr="007D1C4D">
        <w:rPr>
          <w:rFonts w:ascii="Times New Roman" w:eastAsia="Times New Roman" w:hAnsi="Times New Roman" w:cs="Times New Roman"/>
          <w:sz w:val="26"/>
          <w:szCs w:val="26"/>
        </w:rPr>
        <w:t>«Жоьра-Баба».</w:t>
      </w:r>
      <w:r w:rsidRPr="007D1C4D">
        <w:rPr>
          <w:rFonts w:ascii="Times New Roman" w:eastAsia="Times New Roman" w:hAnsi="Times New Roman" w:cs="Times New Roman"/>
          <w:spacing w:val="85"/>
          <w:sz w:val="26"/>
          <w:szCs w:val="26"/>
        </w:rPr>
        <w:t xml:space="preserve"> </w:t>
      </w:r>
      <w:r w:rsidRPr="007D1C4D">
        <w:rPr>
          <w:rFonts w:ascii="Times New Roman" w:eastAsia="Times New Roman" w:hAnsi="Times New Roman" w:cs="Times New Roman"/>
          <w:sz w:val="26"/>
          <w:szCs w:val="26"/>
        </w:rPr>
        <w:t>«Хьекъале</w:t>
      </w:r>
      <w:r w:rsidRPr="007D1C4D">
        <w:rPr>
          <w:rFonts w:ascii="Times New Roman" w:eastAsia="Times New Roman" w:hAnsi="Times New Roman" w:cs="Times New Roman"/>
          <w:spacing w:val="89"/>
          <w:sz w:val="26"/>
          <w:szCs w:val="26"/>
        </w:rPr>
        <w:t xml:space="preserve"> </w:t>
      </w:r>
      <w:r w:rsidRPr="007D1C4D">
        <w:rPr>
          <w:rFonts w:ascii="Times New Roman" w:eastAsia="Times New Roman" w:hAnsi="Times New Roman" w:cs="Times New Roman"/>
          <w:sz w:val="26"/>
          <w:szCs w:val="26"/>
        </w:rPr>
        <w:t>Ӏу»</w:t>
      </w:r>
      <w:r w:rsidRPr="007D1C4D">
        <w:rPr>
          <w:rFonts w:ascii="Times New Roman" w:eastAsia="Times New Roman" w:hAnsi="Times New Roman" w:cs="Times New Roman"/>
          <w:spacing w:val="87"/>
          <w:sz w:val="26"/>
          <w:szCs w:val="26"/>
        </w:rPr>
        <w:t xml:space="preserve"> </w:t>
      </w:r>
      <w:r w:rsidRPr="007D1C4D">
        <w:rPr>
          <w:rFonts w:ascii="Times New Roman" w:eastAsia="Times New Roman" w:hAnsi="Times New Roman" w:cs="Times New Roman"/>
          <w:sz w:val="26"/>
          <w:szCs w:val="26"/>
        </w:rPr>
        <w:t>йа</w:t>
      </w:r>
    </w:p>
    <w:p w:rsidR="007D1C4D" w:rsidRPr="007D1C4D" w:rsidRDefault="007D1C4D" w:rsidP="007D1C4D">
      <w:pPr>
        <w:widowControl w:val="0"/>
        <w:autoSpaceDE w:val="0"/>
        <w:autoSpaceDN w:val="0"/>
        <w:spacing w:before="1" w:after="0" w:line="298" w:lineRule="exact"/>
        <w:ind w:left="221"/>
        <w:rPr>
          <w:rFonts w:ascii="Times New Roman" w:eastAsia="Times New Roman" w:hAnsi="Times New Roman" w:cs="Times New Roman"/>
          <w:sz w:val="26"/>
          <w:szCs w:val="26"/>
        </w:rPr>
      </w:pPr>
      <w:r w:rsidRPr="007D1C4D">
        <w:rPr>
          <w:rFonts w:ascii="Times New Roman" w:eastAsia="Times New Roman" w:hAnsi="Times New Roman" w:cs="Times New Roman"/>
          <w:sz w:val="26"/>
          <w:szCs w:val="26"/>
        </w:rPr>
        <w:t>«Борззий,</w:t>
      </w:r>
      <w:r w:rsidRPr="007D1C4D">
        <w:rPr>
          <w:rFonts w:ascii="Times New Roman" w:eastAsia="Times New Roman" w:hAnsi="Times New Roman" w:cs="Times New Roman"/>
          <w:spacing w:val="-6"/>
          <w:sz w:val="26"/>
          <w:szCs w:val="26"/>
        </w:rPr>
        <w:t xml:space="preserve"> </w:t>
      </w:r>
      <w:r w:rsidRPr="007D1C4D">
        <w:rPr>
          <w:rFonts w:ascii="Times New Roman" w:eastAsia="Times New Roman" w:hAnsi="Times New Roman" w:cs="Times New Roman"/>
          <w:sz w:val="26"/>
          <w:szCs w:val="26"/>
        </w:rPr>
        <w:t>цхьогаллий,</w:t>
      </w:r>
      <w:r w:rsidRPr="007D1C4D">
        <w:rPr>
          <w:rFonts w:ascii="Times New Roman" w:eastAsia="Times New Roman" w:hAnsi="Times New Roman" w:cs="Times New Roman"/>
          <w:spacing w:val="-6"/>
          <w:sz w:val="26"/>
          <w:szCs w:val="26"/>
        </w:rPr>
        <w:t xml:space="preserve"> </w:t>
      </w:r>
      <w:r w:rsidRPr="007D1C4D">
        <w:rPr>
          <w:rFonts w:ascii="Times New Roman" w:eastAsia="Times New Roman" w:hAnsi="Times New Roman" w:cs="Times New Roman"/>
          <w:sz w:val="26"/>
          <w:szCs w:val="26"/>
        </w:rPr>
        <w:t>ломмий»,</w:t>
      </w:r>
      <w:r w:rsidRPr="007D1C4D">
        <w:rPr>
          <w:rFonts w:ascii="Times New Roman" w:eastAsia="Times New Roman" w:hAnsi="Times New Roman" w:cs="Times New Roman"/>
          <w:spacing w:val="-6"/>
          <w:sz w:val="26"/>
          <w:szCs w:val="26"/>
        </w:rPr>
        <w:t xml:space="preserve"> </w:t>
      </w:r>
      <w:r w:rsidRPr="007D1C4D">
        <w:rPr>
          <w:rFonts w:ascii="Times New Roman" w:eastAsia="Times New Roman" w:hAnsi="Times New Roman" w:cs="Times New Roman"/>
          <w:sz w:val="26"/>
          <w:szCs w:val="26"/>
        </w:rPr>
        <w:t>«Цхьогаллий,</w:t>
      </w:r>
      <w:r w:rsidRPr="007D1C4D">
        <w:rPr>
          <w:rFonts w:ascii="Times New Roman" w:eastAsia="Times New Roman" w:hAnsi="Times New Roman" w:cs="Times New Roman"/>
          <w:spacing w:val="-6"/>
          <w:sz w:val="26"/>
          <w:szCs w:val="26"/>
        </w:rPr>
        <w:t xml:space="preserve"> </w:t>
      </w:r>
      <w:r w:rsidRPr="007D1C4D">
        <w:rPr>
          <w:rFonts w:ascii="Times New Roman" w:eastAsia="Times New Roman" w:hAnsi="Times New Roman" w:cs="Times New Roman"/>
          <w:sz w:val="26"/>
          <w:szCs w:val="26"/>
        </w:rPr>
        <w:t>пхьагаллий»</w:t>
      </w:r>
      <w:r w:rsidRPr="007D1C4D">
        <w:rPr>
          <w:rFonts w:ascii="Times New Roman" w:eastAsia="Times New Roman" w:hAnsi="Times New Roman" w:cs="Times New Roman"/>
          <w:spacing w:val="-6"/>
          <w:sz w:val="26"/>
          <w:szCs w:val="26"/>
        </w:rPr>
        <w:t xml:space="preserve"> </w:t>
      </w:r>
      <w:r w:rsidRPr="007D1C4D">
        <w:rPr>
          <w:rFonts w:ascii="Times New Roman" w:eastAsia="Times New Roman" w:hAnsi="Times New Roman" w:cs="Times New Roman"/>
          <w:sz w:val="26"/>
          <w:szCs w:val="26"/>
        </w:rPr>
        <w:t>(вариативни</w:t>
      </w:r>
      <w:r w:rsidRPr="007D1C4D">
        <w:rPr>
          <w:rFonts w:ascii="Times New Roman" w:eastAsia="Times New Roman" w:hAnsi="Times New Roman" w:cs="Times New Roman"/>
          <w:spacing w:val="-5"/>
          <w:sz w:val="26"/>
          <w:szCs w:val="26"/>
        </w:rPr>
        <w:t xml:space="preserve"> </w:t>
      </w:r>
      <w:r w:rsidRPr="007D1C4D">
        <w:rPr>
          <w:rFonts w:ascii="Times New Roman" w:eastAsia="Times New Roman" w:hAnsi="Times New Roman" w:cs="Times New Roman"/>
          <w:sz w:val="26"/>
          <w:szCs w:val="26"/>
        </w:rPr>
        <w:t>дакъа)</w:t>
      </w:r>
    </w:p>
    <w:p w:rsidR="007D1C4D" w:rsidRPr="007D1C4D" w:rsidRDefault="007D1C4D" w:rsidP="007D1C4D">
      <w:pPr>
        <w:widowControl w:val="0"/>
        <w:autoSpaceDE w:val="0"/>
        <w:autoSpaceDN w:val="0"/>
        <w:spacing w:after="0" w:line="298" w:lineRule="exact"/>
        <w:ind w:left="221"/>
        <w:rPr>
          <w:rFonts w:ascii="Times New Roman" w:eastAsia="Times New Roman" w:hAnsi="Times New Roman" w:cs="Times New Roman"/>
          <w:b/>
          <w:sz w:val="26"/>
        </w:rPr>
      </w:pPr>
      <w:r w:rsidRPr="007D1C4D">
        <w:rPr>
          <w:rFonts w:ascii="Times New Roman" w:eastAsia="Times New Roman" w:hAnsi="Times New Roman" w:cs="Times New Roman"/>
          <w:b/>
          <w:sz w:val="26"/>
        </w:rPr>
        <w:t>ГӀиллакх-оьздангаллин</w:t>
      </w:r>
      <w:r w:rsidRPr="007D1C4D">
        <w:rPr>
          <w:rFonts w:ascii="Times New Roman" w:eastAsia="Times New Roman" w:hAnsi="Times New Roman" w:cs="Times New Roman"/>
          <w:b/>
          <w:spacing w:val="-5"/>
          <w:sz w:val="26"/>
        </w:rPr>
        <w:t xml:space="preserve"> </w:t>
      </w:r>
      <w:r w:rsidRPr="007D1C4D">
        <w:rPr>
          <w:rFonts w:ascii="Times New Roman" w:eastAsia="Times New Roman" w:hAnsi="Times New Roman" w:cs="Times New Roman"/>
          <w:b/>
          <w:sz w:val="26"/>
        </w:rPr>
        <w:t xml:space="preserve">дакъа </w:t>
      </w:r>
      <w:r w:rsidRPr="007D1C4D">
        <w:rPr>
          <w:rFonts w:ascii="Times New Roman" w:eastAsia="Times New Roman" w:hAnsi="Times New Roman" w:cs="Times New Roman"/>
          <w:sz w:val="26"/>
        </w:rPr>
        <w:t>(вариативни</w:t>
      </w:r>
      <w:r w:rsidRPr="007D1C4D">
        <w:rPr>
          <w:rFonts w:ascii="Times New Roman" w:eastAsia="Times New Roman" w:hAnsi="Times New Roman" w:cs="Times New Roman"/>
          <w:spacing w:val="-4"/>
          <w:sz w:val="26"/>
        </w:rPr>
        <w:t xml:space="preserve"> </w:t>
      </w:r>
      <w:r w:rsidRPr="007D1C4D">
        <w:rPr>
          <w:rFonts w:ascii="Times New Roman" w:eastAsia="Times New Roman" w:hAnsi="Times New Roman" w:cs="Times New Roman"/>
          <w:sz w:val="26"/>
        </w:rPr>
        <w:t>дакъа)</w:t>
      </w:r>
      <w:r w:rsidRPr="007D1C4D">
        <w:rPr>
          <w:rFonts w:ascii="Times New Roman" w:eastAsia="Times New Roman" w:hAnsi="Times New Roman" w:cs="Times New Roman"/>
          <w:spacing w:val="-4"/>
          <w:sz w:val="26"/>
        </w:rPr>
        <w:t xml:space="preserve"> </w:t>
      </w:r>
      <w:r w:rsidRPr="007D1C4D">
        <w:rPr>
          <w:rFonts w:ascii="Times New Roman" w:eastAsia="Times New Roman" w:hAnsi="Times New Roman" w:cs="Times New Roman"/>
          <w:b/>
          <w:sz w:val="26"/>
        </w:rPr>
        <w:t>–</w:t>
      </w:r>
      <w:r w:rsidRPr="007D1C4D">
        <w:rPr>
          <w:rFonts w:ascii="Times New Roman" w:eastAsia="Times New Roman" w:hAnsi="Times New Roman" w:cs="Times New Roman"/>
          <w:b/>
          <w:spacing w:val="-3"/>
          <w:sz w:val="26"/>
        </w:rPr>
        <w:t xml:space="preserve"> </w:t>
      </w:r>
      <w:r w:rsidRPr="007D1C4D">
        <w:rPr>
          <w:rFonts w:ascii="Times New Roman" w:eastAsia="Times New Roman" w:hAnsi="Times New Roman" w:cs="Times New Roman"/>
          <w:b/>
          <w:sz w:val="26"/>
        </w:rPr>
        <w:t>10</w:t>
      </w:r>
      <w:r w:rsidRPr="007D1C4D">
        <w:rPr>
          <w:rFonts w:ascii="Times New Roman" w:eastAsia="Times New Roman" w:hAnsi="Times New Roman" w:cs="Times New Roman"/>
          <w:b/>
          <w:spacing w:val="-3"/>
          <w:sz w:val="26"/>
        </w:rPr>
        <w:t xml:space="preserve"> </w:t>
      </w:r>
      <w:r w:rsidRPr="007D1C4D">
        <w:rPr>
          <w:rFonts w:ascii="Times New Roman" w:eastAsia="Times New Roman" w:hAnsi="Times New Roman" w:cs="Times New Roman"/>
          <w:b/>
          <w:sz w:val="26"/>
        </w:rPr>
        <w:t>с.</w:t>
      </w:r>
    </w:p>
    <w:p w:rsidR="007D1C4D" w:rsidRPr="007D1C4D" w:rsidRDefault="007D1C4D" w:rsidP="007D1C4D">
      <w:pPr>
        <w:widowControl w:val="0"/>
        <w:autoSpaceDE w:val="0"/>
        <w:autoSpaceDN w:val="0"/>
        <w:spacing w:before="1" w:after="0" w:line="240" w:lineRule="auto"/>
        <w:ind w:left="221" w:right="8625"/>
        <w:rPr>
          <w:rFonts w:ascii="Times New Roman" w:eastAsia="Times New Roman" w:hAnsi="Times New Roman" w:cs="Times New Roman"/>
          <w:sz w:val="26"/>
          <w:szCs w:val="26"/>
        </w:rPr>
      </w:pPr>
      <w:r w:rsidRPr="007D1C4D">
        <w:rPr>
          <w:rFonts w:ascii="Times New Roman" w:eastAsia="Times New Roman" w:hAnsi="Times New Roman" w:cs="Times New Roman"/>
          <w:sz w:val="26"/>
          <w:szCs w:val="26"/>
        </w:rPr>
        <w:t>ДоттагӀалла</w:t>
      </w:r>
      <w:r w:rsidRPr="007D1C4D">
        <w:rPr>
          <w:rFonts w:ascii="Times New Roman" w:eastAsia="Times New Roman" w:hAnsi="Times New Roman" w:cs="Times New Roman"/>
          <w:spacing w:val="-62"/>
          <w:sz w:val="26"/>
          <w:szCs w:val="26"/>
        </w:rPr>
        <w:t xml:space="preserve"> </w:t>
      </w:r>
      <w:r w:rsidRPr="007D1C4D">
        <w:rPr>
          <w:rFonts w:ascii="Times New Roman" w:eastAsia="Times New Roman" w:hAnsi="Times New Roman" w:cs="Times New Roman"/>
          <w:sz w:val="26"/>
          <w:szCs w:val="26"/>
        </w:rPr>
        <w:t>Де, буьйса</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Дайна де</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Беркат</w:t>
      </w:r>
    </w:p>
    <w:p w:rsidR="007D1C4D" w:rsidRPr="007D1C4D" w:rsidRDefault="007D1C4D" w:rsidP="007D1C4D">
      <w:pPr>
        <w:widowControl w:val="0"/>
        <w:autoSpaceDE w:val="0"/>
        <w:autoSpaceDN w:val="0"/>
        <w:spacing w:after="0" w:line="240" w:lineRule="auto"/>
        <w:ind w:left="221" w:right="7157"/>
        <w:rPr>
          <w:rFonts w:ascii="Times New Roman" w:eastAsia="Times New Roman" w:hAnsi="Times New Roman" w:cs="Times New Roman"/>
          <w:sz w:val="26"/>
          <w:szCs w:val="26"/>
        </w:rPr>
      </w:pPr>
      <w:r w:rsidRPr="007D1C4D">
        <w:rPr>
          <w:rFonts w:ascii="Times New Roman" w:eastAsia="Times New Roman" w:hAnsi="Times New Roman" w:cs="Times New Roman"/>
          <w:sz w:val="26"/>
          <w:szCs w:val="26"/>
        </w:rPr>
        <w:t>Махмаев Ж. Делалой вай</w:t>
      </w:r>
      <w:r w:rsidRPr="007D1C4D">
        <w:rPr>
          <w:rFonts w:ascii="Times New Roman" w:eastAsia="Times New Roman" w:hAnsi="Times New Roman" w:cs="Times New Roman"/>
          <w:spacing w:val="-62"/>
          <w:sz w:val="26"/>
          <w:szCs w:val="26"/>
        </w:rPr>
        <w:t xml:space="preserve"> </w:t>
      </w:r>
      <w:r w:rsidRPr="007D1C4D">
        <w:rPr>
          <w:rFonts w:ascii="Times New Roman" w:eastAsia="Times New Roman" w:hAnsi="Times New Roman" w:cs="Times New Roman"/>
          <w:sz w:val="26"/>
          <w:szCs w:val="26"/>
        </w:rPr>
        <w:t>Хатуев</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Ӏ.</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Зингат</w:t>
      </w:r>
    </w:p>
    <w:p w:rsidR="007D1C4D" w:rsidRPr="007D1C4D" w:rsidRDefault="007D1C4D" w:rsidP="007D1C4D">
      <w:pPr>
        <w:widowControl w:val="0"/>
        <w:autoSpaceDE w:val="0"/>
        <w:autoSpaceDN w:val="0"/>
        <w:spacing w:after="0" w:line="240" w:lineRule="auto"/>
        <w:ind w:left="221" w:right="7874"/>
        <w:rPr>
          <w:rFonts w:ascii="Times New Roman" w:eastAsia="Times New Roman" w:hAnsi="Times New Roman" w:cs="Times New Roman"/>
          <w:sz w:val="26"/>
          <w:szCs w:val="26"/>
        </w:rPr>
      </w:pPr>
      <w:r w:rsidRPr="007D1C4D">
        <w:rPr>
          <w:rFonts w:ascii="Times New Roman" w:eastAsia="Times New Roman" w:hAnsi="Times New Roman" w:cs="Times New Roman"/>
          <w:sz w:val="26"/>
          <w:szCs w:val="26"/>
        </w:rPr>
        <w:t>Демеев Ӏ. Малонче</w:t>
      </w:r>
      <w:r w:rsidRPr="007D1C4D">
        <w:rPr>
          <w:rFonts w:ascii="Times New Roman" w:eastAsia="Times New Roman" w:hAnsi="Times New Roman" w:cs="Times New Roman"/>
          <w:spacing w:val="-62"/>
          <w:sz w:val="26"/>
          <w:szCs w:val="26"/>
        </w:rPr>
        <w:t xml:space="preserve"> </w:t>
      </w:r>
      <w:r w:rsidRPr="007D1C4D">
        <w:rPr>
          <w:rFonts w:ascii="Times New Roman" w:eastAsia="Times New Roman" w:hAnsi="Times New Roman" w:cs="Times New Roman"/>
          <w:sz w:val="26"/>
          <w:szCs w:val="26"/>
        </w:rPr>
        <w:t>Эдилов</w:t>
      </w:r>
      <w:r w:rsidRPr="007D1C4D">
        <w:rPr>
          <w:rFonts w:ascii="Times New Roman" w:eastAsia="Times New Roman" w:hAnsi="Times New Roman" w:cs="Times New Roman"/>
          <w:spacing w:val="-2"/>
          <w:sz w:val="26"/>
          <w:szCs w:val="26"/>
        </w:rPr>
        <w:t xml:space="preserve"> </w:t>
      </w:r>
      <w:r w:rsidRPr="007D1C4D">
        <w:rPr>
          <w:rFonts w:ascii="Times New Roman" w:eastAsia="Times New Roman" w:hAnsi="Times New Roman" w:cs="Times New Roman"/>
          <w:sz w:val="26"/>
          <w:szCs w:val="26"/>
        </w:rPr>
        <w:t>С.</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ГӀан</w:t>
      </w:r>
    </w:p>
    <w:p w:rsidR="007D1C4D" w:rsidRPr="007D1C4D" w:rsidRDefault="007D1C4D" w:rsidP="007D1C4D">
      <w:pPr>
        <w:widowControl w:val="0"/>
        <w:autoSpaceDE w:val="0"/>
        <w:autoSpaceDN w:val="0"/>
        <w:spacing w:before="1" w:after="0" w:line="298" w:lineRule="exact"/>
        <w:ind w:left="221"/>
        <w:rPr>
          <w:rFonts w:ascii="Times New Roman" w:eastAsia="Times New Roman" w:hAnsi="Times New Roman" w:cs="Times New Roman"/>
          <w:sz w:val="26"/>
          <w:szCs w:val="26"/>
        </w:rPr>
      </w:pPr>
      <w:r w:rsidRPr="007D1C4D">
        <w:rPr>
          <w:rFonts w:ascii="Times New Roman" w:eastAsia="Times New Roman" w:hAnsi="Times New Roman" w:cs="Times New Roman"/>
          <w:sz w:val="26"/>
          <w:szCs w:val="26"/>
        </w:rPr>
        <w:t>Деза</w:t>
      </w:r>
      <w:r w:rsidRPr="007D1C4D">
        <w:rPr>
          <w:rFonts w:ascii="Times New Roman" w:eastAsia="Times New Roman" w:hAnsi="Times New Roman" w:cs="Times New Roman"/>
          <w:spacing w:val="-3"/>
          <w:sz w:val="26"/>
          <w:szCs w:val="26"/>
        </w:rPr>
        <w:t xml:space="preserve"> </w:t>
      </w:r>
      <w:r w:rsidRPr="007D1C4D">
        <w:rPr>
          <w:rFonts w:ascii="Times New Roman" w:eastAsia="Times New Roman" w:hAnsi="Times New Roman" w:cs="Times New Roman"/>
          <w:sz w:val="26"/>
          <w:szCs w:val="26"/>
        </w:rPr>
        <w:t>дешнаш</w:t>
      </w:r>
    </w:p>
    <w:p w:rsidR="007D1C4D" w:rsidRPr="007D1C4D" w:rsidRDefault="007D1C4D" w:rsidP="007D1C4D">
      <w:pPr>
        <w:widowControl w:val="0"/>
        <w:autoSpaceDE w:val="0"/>
        <w:autoSpaceDN w:val="0"/>
        <w:spacing w:after="0" w:line="298" w:lineRule="exact"/>
        <w:ind w:left="221"/>
        <w:outlineLvl w:val="1"/>
        <w:rPr>
          <w:rFonts w:ascii="Times New Roman" w:eastAsia="Times New Roman" w:hAnsi="Times New Roman" w:cs="Times New Roman"/>
          <w:b/>
          <w:bCs/>
          <w:sz w:val="26"/>
          <w:szCs w:val="26"/>
        </w:rPr>
      </w:pPr>
      <w:r w:rsidRPr="007D1C4D">
        <w:rPr>
          <w:rFonts w:ascii="Times New Roman" w:eastAsia="Times New Roman" w:hAnsi="Times New Roman" w:cs="Times New Roman"/>
          <w:b/>
          <w:bCs/>
          <w:sz w:val="26"/>
          <w:szCs w:val="26"/>
        </w:rPr>
        <w:t>КХЕЧУ</w:t>
      </w:r>
      <w:r w:rsidRPr="007D1C4D">
        <w:rPr>
          <w:rFonts w:ascii="Times New Roman" w:eastAsia="Times New Roman" w:hAnsi="Times New Roman" w:cs="Times New Roman"/>
          <w:b/>
          <w:bCs/>
          <w:spacing w:val="-3"/>
          <w:sz w:val="26"/>
          <w:szCs w:val="26"/>
        </w:rPr>
        <w:t xml:space="preserve"> </w:t>
      </w:r>
      <w:r w:rsidRPr="007D1C4D">
        <w:rPr>
          <w:rFonts w:ascii="Times New Roman" w:eastAsia="Times New Roman" w:hAnsi="Times New Roman" w:cs="Times New Roman"/>
          <w:b/>
          <w:bCs/>
          <w:sz w:val="26"/>
          <w:szCs w:val="26"/>
        </w:rPr>
        <w:t>КЪАЬМНИЙН</w:t>
      </w:r>
      <w:r w:rsidRPr="007D1C4D">
        <w:rPr>
          <w:rFonts w:ascii="Times New Roman" w:eastAsia="Times New Roman" w:hAnsi="Times New Roman" w:cs="Times New Roman"/>
          <w:b/>
          <w:bCs/>
          <w:spacing w:val="-3"/>
          <w:sz w:val="26"/>
          <w:szCs w:val="26"/>
        </w:rPr>
        <w:t xml:space="preserve"> </w:t>
      </w:r>
      <w:r w:rsidRPr="007D1C4D">
        <w:rPr>
          <w:rFonts w:ascii="Times New Roman" w:eastAsia="Times New Roman" w:hAnsi="Times New Roman" w:cs="Times New Roman"/>
          <w:b/>
          <w:bCs/>
          <w:sz w:val="26"/>
          <w:szCs w:val="26"/>
        </w:rPr>
        <w:t>ЛИТЕРАТУРА</w:t>
      </w:r>
      <w:r w:rsidRPr="007D1C4D">
        <w:rPr>
          <w:rFonts w:ascii="Times New Roman" w:eastAsia="Times New Roman" w:hAnsi="Times New Roman" w:cs="Times New Roman"/>
          <w:b/>
          <w:bCs/>
          <w:spacing w:val="1"/>
          <w:sz w:val="26"/>
          <w:szCs w:val="26"/>
        </w:rPr>
        <w:t xml:space="preserve"> </w:t>
      </w:r>
      <w:r w:rsidRPr="007D1C4D">
        <w:rPr>
          <w:rFonts w:ascii="Times New Roman" w:eastAsia="Times New Roman" w:hAnsi="Times New Roman" w:cs="Times New Roman"/>
          <w:b/>
          <w:bCs/>
          <w:sz w:val="26"/>
          <w:szCs w:val="26"/>
        </w:rPr>
        <w:t>–</w:t>
      </w:r>
      <w:r w:rsidRPr="007D1C4D">
        <w:rPr>
          <w:rFonts w:ascii="Times New Roman" w:eastAsia="Times New Roman" w:hAnsi="Times New Roman" w:cs="Times New Roman"/>
          <w:b/>
          <w:bCs/>
          <w:spacing w:val="-3"/>
          <w:sz w:val="26"/>
          <w:szCs w:val="26"/>
        </w:rPr>
        <w:t xml:space="preserve"> </w:t>
      </w:r>
      <w:r w:rsidRPr="007D1C4D">
        <w:rPr>
          <w:rFonts w:ascii="Times New Roman" w:eastAsia="Times New Roman" w:hAnsi="Times New Roman" w:cs="Times New Roman"/>
          <w:b/>
          <w:bCs/>
          <w:sz w:val="26"/>
          <w:szCs w:val="26"/>
        </w:rPr>
        <w:t>3</w:t>
      </w:r>
      <w:r w:rsidRPr="007D1C4D">
        <w:rPr>
          <w:rFonts w:ascii="Times New Roman" w:eastAsia="Times New Roman" w:hAnsi="Times New Roman" w:cs="Times New Roman"/>
          <w:b/>
          <w:bCs/>
          <w:spacing w:val="-4"/>
          <w:sz w:val="26"/>
          <w:szCs w:val="26"/>
        </w:rPr>
        <w:t xml:space="preserve"> </w:t>
      </w:r>
      <w:r w:rsidRPr="007D1C4D">
        <w:rPr>
          <w:rFonts w:ascii="Times New Roman" w:eastAsia="Times New Roman" w:hAnsi="Times New Roman" w:cs="Times New Roman"/>
          <w:b/>
          <w:bCs/>
          <w:sz w:val="26"/>
          <w:szCs w:val="26"/>
        </w:rPr>
        <w:t>с.</w:t>
      </w:r>
    </w:p>
    <w:p w:rsidR="007D1C4D" w:rsidRPr="007D1C4D" w:rsidRDefault="007D1C4D" w:rsidP="007D1C4D">
      <w:pPr>
        <w:widowControl w:val="0"/>
        <w:autoSpaceDE w:val="0"/>
        <w:autoSpaceDN w:val="0"/>
        <w:spacing w:before="1" w:after="0" w:line="298" w:lineRule="exact"/>
        <w:ind w:left="221"/>
        <w:rPr>
          <w:rFonts w:ascii="Times New Roman" w:eastAsia="Times New Roman" w:hAnsi="Times New Roman" w:cs="Times New Roman"/>
          <w:sz w:val="26"/>
          <w:szCs w:val="26"/>
        </w:rPr>
      </w:pPr>
      <w:r w:rsidRPr="007D1C4D">
        <w:rPr>
          <w:rFonts w:ascii="Times New Roman" w:eastAsia="Times New Roman" w:hAnsi="Times New Roman" w:cs="Times New Roman"/>
          <w:sz w:val="26"/>
          <w:szCs w:val="26"/>
        </w:rPr>
        <w:t>Осеева</w:t>
      </w:r>
      <w:r w:rsidRPr="007D1C4D">
        <w:rPr>
          <w:rFonts w:ascii="Times New Roman" w:eastAsia="Times New Roman" w:hAnsi="Times New Roman" w:cs="Times New Roman"/>
          <w:spacing w:val="-4"/>
          <w:sz w:val="26"/>
          <w:szCs w:val="26"/>
        </w:rPr>
        <w:t xml:space="preserve"> </w:t>
      </w:r>
      <w:r w:rsidRPr="007D1C4D">
        <w:rPr>
          <w:rFonts w:ascii="Times New Roman" w:eastAsia="Times New Roman" w:hAnsi="Times New Roman" w:cs="Times New Roman"/>
          <w:sz w:val="26"/>
          <w:szCs w:val="26"/>
        </w:rPr>
        <w:t>В.</w:t>
      </w:r>
      <w:r w:rsidRPr="007D1C4D">
        <w:rPr>
          <w:rFonts w:ascii="Times New Roman" w:eastAsia="Times New Roman" w:hAnsi="Times New Roman" w:cs="Times New Roman"/>
          <w:spacing w:val="-2"/>
          <w:sz w:val="26"/>
          <w:szCs w:val="26"/>
        </w:rPr>
        <w:t xml:space="preserve"> </w:t>
      </w:r>
      <w:r w:rsidRPr="007D1C4D">
        <w:rPr>
          <w:rFonts w:ascii="Times New Roman" w:eastAsia="Times New Roman" w:hAnsi="Times New Roman" w:cs="Times New Roman"/>
          <w:sz w:val="26"/>
          <w:szCs w:val="26"/>
        </w:rPr>
        <w:t>–</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дийцарш</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«Цхьаьна»,</w:t>
      </w:r>
      <w:r w:rsidRPr="007D1C4D">
        <w:rPr>
          <w:rFonts w:ascii="Times New Roman" w:eastAsia="Times New Roman" w:hAnsi="Times New Roman" w:cs="Times New Roman"/>
          <w:spacing w:val="-4"/>
          <w:sz w:val="26"/>
          <w:szCs w:val="26"/>
        </w:rPr>
        <w:t xml:space="preserve"> </w:t>
      </w:r>
      <w:r w:rsidRPr="007D1C4D">
        <w:rPr>
          <w:rFonts w:ascii="Times New Roman" w:eastAsia="Times New Roman" w:hAnsi="Times New Roman" w:cs="Times New Roman"/>
          <w:sz w:val="26"/>
          <w:szCs w:val="26"/>
        </w:rPr>
        <w:t>«Иштта</w:t>
      </w:r>
      <w:r w:rsidRPr="007D1C4D">
        <w:rPr>
          <w:rFonts w:ascii="Times New Roman" w:eastAsia="Times New Roman" w:hAnsi="Times New Roman" w:cs="Times New Roman"/>
          <w:spacing w:val="-3"/>
          <w:sz w:val="26"/>
          <w:szCs w:val="26"/>
        </w:rPr>
        <w:t xml:space="preserve"> </w:t>
      </w:r>
      <w:r w:rsidRPr="007D1C4D">
        <w:rPr>
          <w:rFonts w:ascii="Times New Roman" w:eastAsia="Times New Roman" w:hAnsi="Times New Roman" w:cs="Times New Roman"/>
          <w:sz w:val="26"/>
          <w:szCs w:val="26"/>
        </w:rPr>
        <w:t>дӀа»;</w:t>
      </w:r>
      <w:r w:rsidRPr="007D1C4D">
        <w:rPr>
          <w:rFonts w:ascii="Times New Roman" w:eastAsia="Times New Roman" w:hAnsi="Times New Roman" w:cs="Times New Roman"/>
          <w:spacing w:val="-3"/>
          <w:sz w:val="26"/>
          <w:szCs w:val="26"/>
        </w:rPr>
        <w:t xml:space="preserve"> </w:t>
      </w:r>
      <w:r w:rsidRPr="007D1C4D">
        <w:rPr>
          <w:rFonts w:ascii="Times New Roman" w:eastAsia="Times New Roman" w:hAnsi="Times New Roman" w:cs="Times New Roman"/>
          <w:sz w:val="26"/>
          <w:szCs w:val="26"/>
        </w:rPr>
        <w:t>Сутеев</w:t>
      </w:r>
      <w:r w:rsidRPr="007D1C4D">
        <w:rPr>
          <w:rFonts w:ascii="Times New Roman" w:eastAsia="Times New Roman" w:hAnsi="Times New Roman" w:cs="Times New Roman"/>
          <w:spacing w:val="-4"/>
          <w:sz w:val="26"/>
          <w:szCs w:val="26"/>
        </w:rPr>
        <w:t xml:space="preserve"> </w:t>
      </w:r>
      <w:r w:rsidRPr="007D1C4D">
        <w:rPr>
          <w:rFonts w:ascii="Times New Roman" w:eastAsia="Times New Roman" w:hAnsi="Times New Roman" w:cs="Times New Roman"/>
          <w:sz w:val="26"/>
          <w:szCs w:val="26"/>
        </w:rPr>
        <w:t>В.</w:t>
      </w:r>
      <w:r w:rsidRPr="007D1C4D">
        <w:rPr>
          <w:rFonts w:ascii="Times New Roman" w:eastAsia="Times New Roman" w:hAnsi="Times New Roman" w:cs="Times New Roman"/>
          <w:spacing w:val="-2"/>
          <w:sz w:val="26"/>
          <w:szCs w:val="26"/>
        </w:rPr>
        <w:t xml:space="preserve"> </w:t>
      </w:r>
      <w:r w:rsidRPr="007D1C4D">
        <w:rPr>
          <w:rFonts w:ascii="Times New Roman" w:eastAsia="Times New Roman" w:hAnsi="Times New Roman" w:cs="Times New Roman"/>
          <w:sz w:val="26"/>
          <w:szCs w:val="26"/>
        </w:rPr>
        <w:t>–</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туьйра</w:t>
      </w:r>
      <w:r w:rsidRPr="007D1C4D">
        <w:rPr>
          <w:rFonts w:ascii="Times New Roman" w:eastAsia="Times New Roman" w:hAnsi="Times New Roman" w:cs="Times New Roman"/>
          <w:spacing w:val="-2"/>
          <w:sz w:val="26"/>
          <w:szCs w:val="26"/>
        </w:rPr>
        <w:t xml:space="preserve"> </w:t>
      </w:r>
      <w:r w:rsidRPr="007D1C4D">
        <w:rPr>
          <w:rFonts w:ascii="Times New Roman" w:eastAsia="Times New Roman" w:hAnsi="Times New Roman" w:cs="Times New Roman"/>
          <w:sz w:val="26"/>
          <w:szCs w:val="26"/>
        </w:rPr>
        <w:t>«Ӏаж».</w:t>
      </w:r>
    </w:p>
    <w:p w:rsidR="007D1C4D" w:rsidRPr="007D1C4D" w:rsidRDefault="007D1C4D" w:rsidP="007D1C4D">
      <w:pPr>
        <w:widowControl w:val="0"/>
        <w:autoSpaceDE w:val="0"/>
        <w:autoSpaceDN w:val="0"/>
        <w:spacing w:after="0" w:line="298" w:lineRule="exact"/>
        <w:ind w:left="677"/>
        <w:outlineLvl w:val="1"/>
        <w:rPr>
          <w:rFonts w:ascii="Times New Roman" w:eastAsia="Times New Roman" w:hAnsi="Times New Roman" w:cs="Times New Roman"/>
          <w:b/>
          <w:bCs/>
          <w:sz w:val="26"/>
          <w:szCs w:val="26"/>
        </w:rPr>
      </w:pPr>
      <w:r w:rsidRPr="007D1C4D">
        <w:rPr>
          <w:rFonts w:ascii="Times New Roman" w:eastAsia="Times New Roman" w:hAnsi="Times New Roman" w:cs="Times New Roman"/>
          <w:b/>
          <w:bCs/>
          <w:w w:val="115"/>
          <w:sz w:val="26"/>
          <w:szCs w:val="26"/>
        </w:rPr>
        <w:t>Резерв</w:t>
      </w:r>
      <w:r w:rsidRPr="007D1C4D">
        <w:rPr>
          <w:rFonts w:ascii="Times New Roman" w:eastAsia="Times New Roman" w:hAnsi="Times New Roman" w:cs="Times New Roman"/>
          <w:b/>
          <w:bCs/>
          <w:spacing w:val="1"/>
          <w:w w:val="115"/>
          <w:sz w:val="26"/>
          <w:szCs w:val="26"/>
        </w:rPr>
        <w:t xml:space="preserve"> </w:t>
      </w:r>
      <w:r w:rsidRPr="007D1C4D">
        <w:rPr>
          <w:rFonts w:ascii="Times New Roman" w:eastAsia="Times New Roman" w:hAnsi="Times New Roman" w:cs="Times New Roman"/>
          <w:b/>
          <w:bCs/>
          <w:w w:val="115"/>
          <w:sz w:val="26"/>
          <w:szCs w:val="26"/>
        </w:rPr>
        <w:t>–</w:t>
      </w:r>
      <w:r w:rsidRPr="007D1C4D">
        <w:rPr>
          <w:rFonts w:ascii="Times New Roman" w:eastAsia="Times New Roman" w:hAnsi="Times New Roman" w:cs="Times New Roman"/>
          <w:b/>
          <w:bCs/>
          <w:spacing w:val="71"/>
          <w:w w:val="115"/>
          <w:sz w:val="26"/>
          <w:szCs w:val="26"/>
        </w:rPr>
        <w:t xml:space="preserve"> </w:t>
      </w:r>
      <w:r w:rsidRPr="007D1C4D">
        <w:rPr>
          <w:rFonts w:ascii="Times New Roman" w:eastAsia="Times New Roman" w:hAnsi="Times New Roman" w:cs="Times New Roman"/>
          <w:b/>
          <w:bCs/>
          <w:w w:val="115"/>
          <w:sz w:val="26"/>
          <w:szCs w:val="26"/>
        </w:rPr>
        <w:t>7</w:t>
      </w:r>
      <w:r w:rsidRPr="007D1C4D">
        <w:rPr>
          <w:rFonts w:ascii="Times New Roman" w:eastAsia="Times New Roman" w:hAnsi="Times New Roman" w:cs="Times New Roman"/>
          <w:b/>
          <w:bCs/>
          <w:spacing w:val="-1"/>
          <w:w w:val="115"/>
          <w:sz w:val="26"/>
          <w:szCs w:val="26"/>
        </w:rPr>
        <w:t xml:space="preserve"> </w:t>
      </w:r>
      <w:r w:rsidRPr="007D1C4D">
        <w:rPr>
          <w:rFonts w:ascii="Times New Roman" w:eastAsia="Times New Roman" w:hAnsi="Times New Roman" w:cs="Times New Roman"/>
          <w:b/>
          <w:bCs/>
          <w:w w:val="115"/>
          <w:sz w:val="26"/>
          <w:szCs w:val="26"/>
        </w:rPr>
        <w:t>с.</w:t>
      </w:r>
    </w:p>
    <w:p w:rsidR="007D1C4D" w:rsidRPr="007D1C4D" w:rsidRDefault="007D1C4D" w:rsidP="007D1C4D">
      <w:pPr>
        <w:widowControl w:val="0"/>
        <w:autoSpaceDE w:val="0"/>
        <w:autoSpaceDN w:val="0"/>
        <w:spacing w:after="0" w:line="240" w:lineRule="auto"/>
        <w:rPr>
          <w:rFonts w:ascii="Times New Roman" w:eastAsia="Times New Roman" w:hAnsi="Times New Roman" w:cs="Times New Roman"/>
          <w:b/>
          <w:sz w:val="26"/>
          <w:szCs w:val="26"/>
        </w:rPr>
      </w:pPr>
    </w:p>
    <w:p w:rsidR="007D1C4D" w:rsidRPr="007D1C4D" w:rsidRDefault="007D1C4D" w:rsidP="007D1C4D">
      <w:pPr>
        <w:widowControl w:val="0"/>
        <w:numPr>
          <w:ilvl w:val="0"/>
          <w:numId w:val="7"/>
        </w:numPr>
        <w:tabs>
          <w:tab w:val="left" w:pos="901"/>
        </w:tabs>
        <w:autoSpaceDE w:val="0"/>
        <w:autoSpaceDN w:val="0"/>
        <w:spacing w:after="0" w:line="240" w:lineRule="auto"/>
        <w:ind w:hanging="224"/>
        <w:rPr>
          <w:rFonts w:ascii="Times New Roman" w:eastAsia="Times New Roman" w:hAnsi="Times New Roman" w:cs="Times New Roman"/>
          <w:b/>
          <w:sz w:val="26"/>
        </w:rPr>
      </w:pPr>
      <w:r w:rsidRPr="007D1C4D">
        <w:rPr>
          <w:rFonts w:ascii="Times New Roman" w:eastAsia="Times New Roman" w:hAnsi="Times New Roman" w:cs="Times New Roman"/>
          <w:b/>
          <w:w w:val="115"/>
          <w:sz w:val="26"/>
        </w:rPr>
        <w:t>класс</w:t>
      </w:r>
    </w:p>
    <w:p w:rsidR="007D1C4D" w:rsidRPr="007D1C4D" w:rsidRDefault="007D1C4D" w:rsidP="007D1C4D">
      <w:pPr>
        <w:widowControl w:val="0"/>
        <w:numPr>
          <w:ilvl w:val="0"/>
          <w:numId w:val="7"/>
        </w:numPr>
        <w:tabs>
          <w:tab w:val="left" w:pos="901"/>
        </w:tabs>
        <w:autoSpaceDE w:val="0"/>
        <w:autoSpaceDN w:val="0"/>
        <w:spacing w:before="1" w:after="0" w:line="240" w:lineRule="auto"/>
        <w:ind w:hanging="224"/>
        <w:outlineLvl w:val="1"/>
        <w:rPr>
          <w:rFonts w:ascii="Times New Roman" w:eastAsia="Times New Roman" w:hAnsi="Times New Roman" w:cs="Times New Roman"/>
          <w:b/>
          <w:bCs/>
          <w:sz w:val="26"/>
          <w:szCs w:val="26"/>
        </w:rPr>
      </w:pPr>
      <w:r w:rsidRPr="007D1C4D">
        <w:rPr>
          <w:rFonts w:ascii="Times New Roman" w:eastAsia="Times New Roman" w:hAnsi="Times New Roman" w:cs="Times New Roman"/>
          <w:b/>
          <w:bCs/>
          <w:w w:val="115"/>
          <w:sz w:val="26"/>
          <w:szCs w:val="26"/>
        </w:rPr>
        <w:t>класс</w:t>
      </w:r>
    </w:p>
    <w:p w:rsidR="007D1C4D" w:rsidRPr="007D1C4D" w:rsidRDefault="007D1C4D" w:rsidP="007D1C4D">
      <w:pPr>
        <w:widowControl w:val="0"/>
        <w:numPr>
          <w:ilvl w:val="0"/>
          <w:numId w:val="7"/>
        </w:numPr>
        <w:tabs>
          <w:tab w:val="left" w:pos="901"/>
        </w:tabs>
        <w:autoSpaceDE w:val="0"/>
        <w:autoSpaceDN w:val="0"/>
        <w:spacing w:before="1" w:after="0" w:line="299" w:lineRule="exact"/>
        <w:ind w:hanging="224"/>
        <w:rPr>
          <w:rFonts w:ascii="Times New Roman" w:eastAsia="Times New Roman" w:hAnsi="Times New Roman" w:cs="Times New Roman"/>
          <w:b/>
          <w:sz w:val="26"/>
        </w:rPr>
      </w:pPr>
      <w:r w:rsidRPr="007D1C4D">
        <w:rPr>
          <w:rFonts w:ascii="Times New Roman" w:eastAsia="Times New Roman" w:hAnsi="Times New Roman" w:cs="Times New Roman"/>
          <w:b/>
          <w:w w:val="115"/>
          <w:sz w:val="26"/>
        </w:rPr>
        <w:t>класс</w:t>
      </w:r>
    </w:p>
    <w:p w:rsidR="007D1C4D" w:rsidRPr="007D1C4D" w:rsidRDefault="007D1C4D" w:rsidP="007D1C4D">
      <w:pPr>
        <w:widowControl w:val="0"/>
        <w:autoSpaceDE w:val="0"/>
        <w:autoSpaceDN w:val="0"/>
        <w:spacing w:after="0" w:line="240" w:lineRule="auto"/>
        <w:ind w:left="338" w:firstLine="338"/>
        <w:rPr>
          <w:rFonts w:ascii="Times New Roman" w:eastAsia="Times New Roman" w:hAnsi="Times New Roman" w:cs="Times New Roman"/>
          <w:sz w:val="26"/>
          <w:szCs w:val="26"/>
        </w:rPr>
      </w:pPr>
      <w:r w:rsidRPr="007D1C4D">
        <w:rPr>
          <w:rFonts w:ascii="Times New Roman" w:eastAsia="Times New Roman" w:hAnsi="Times New Roman" w:cs="Times New Roman"/>
          <w:w w:val="115"/>
          <w:sz w:val="26"/>
          <w:szCs w:val="26"/>
        </w:rPr>
        <w:t>Классашка</w:t>
      </w:r>
      <w:r w:rsidRPr="007D1C4D">
        <w:rPr>
          <w:rFonts w:ascii="Times New Roman" w:eastAsia="Times New Roman" w:hAnsi="Times New Roman" w:cs="Times New Roman"/>
          <w:spacing w:val="3"/>
          <w:w w:val="115"/>
          <w:sz w:val="26"/>
          <w:szCs w:val="26"/>
        </w:rPr>
        <w:t xml:space="preserve"> </w:t>
      </w:r>
      <w:r w:rsidRPr="007D1C4D">
        <w:rPr>
          <w:rFonts w:ascii="Times New Roman" w:eastAsia="Times New Roman" w:hAnsi="Times New Roman" w:cs="Times New Roman"/>
          <w:w w:val="115"/>
          <w:sz w:val="26"/>
          <w:szCs w:val="26"/>
        </w:rPr>
        <w:t>бекъначу</w:t>
      </w:r>
      <w:r w:rsidRPr="007D1C4D">
        <w:rPr>
          <w:rFonts w:ascii="Times New Roman" w:eastAsia="Times New Roman" w:hAnsi="Times New Roman" w:cs="Times New Roman"/>
          <w:spacing w:val="8"/>
          <w:w w:val="115"/>
          <w:sz w:val="26"/>
          <w:szCs w:val="26"/>
        </w:rPr>
        <w:t xml:space="preserve"> </w:t>
      </w:r>
      <w:r w:rsidRPr="007D1C4D">
        <w:rPr>
          <w:rFonts w:ascii="Times New Roman" w:eastAsia="Times New Roman" w:hAnsi="Times New Roman" w:cs="Times New Roman"/>
          <w:w w:val="115"/>
          <w:sz w:val="26"/>
          <w:szCs w:val="26"/>
        </w:rPr>
        <w:t>Ӏаморан</w:t>
      </w:r>
      <w:r w:rsidRPr="007D1C4D">
        <w:rPr>
          <w:rFonts w:ascii="Times New Roman" w:eastAsia="Times New Roman" w:hAnsi="Times New Roman" w:cs="Times New Roman"/>
          <w:spacing w:val="3"/>
          <w:w w:val="115"/>
          <w:sz w:val="26"/>
          <w:szCs w:val="26"/>
        </w:rPr>
        <w:t xml:space="preserve"> </w:t>
      </w:r>
      <w:r w:rsidRPr="007D1C4D">
        <w:rPr>
          <w:rFonts w:ascii="Times New Roman" w:eastAsia="Times New Roman" w:hAnsi="Times New Roman" w:cs="Times New Roman"/>
          <w:w w:val="115"/>
          <w:sz w:val="26"/>
          <w:szCs w:val="26"/>
        </w:rPr>
        <w:t>чулацамна</w:t>
      </w:r>
      <w:r w:rsidRPr="007D1C4D">
        <w:rPr>
          <w:rFonts w:ascii="Times New Roman" w:eastAsia="Times New Roman" w:hAnsi="Times New Roman" w:cs="Times New Roman"/>
          <w:spacing w:val="3"/>
          <w:w w:val="115"/>
          <w:sz w:val="26"/>
          <w:szCs w:val="26"/>
        </w:rPr>
        <w:t xml:space="preserve"> </w:t>
      </w:r>
      <w:r w:rsidRPr="007D1C4D">
        <w:rPr>
          <w:rFonts w:ascii="Times New Roman" w:eastAsia="Times New Roman" w:hAnsi="Times New Roman" w:cs="Times New Roman"/>
          <w:w w:val="115"/>
          <w:sz w:val="26"/>
          <w:szCs w:val="26"/>
        </w:rPr>
        <w:t>улле</w:t>
      </w:r>
      <w:r w:rsidRPr="007D1C4D">
        <w:rPr>
          <w:rFonts w:ascii="Times New Roman" w:eastAsia="Times New Roman" w:hAnsi="Times New Roman" w:cs="Times New Roman"/>
          <w:spacing w:val="6"/>
          <w:w w:val="115"/>
          <w:sz w:val="26"/>
          <w:szCs w:val="26"/>
        </w:rPr>
        <w:t xml:space="preserve"> </w:t>
      </w:r>
      <w:r w:rsidRPr="007D1C4D">
        <w:rPr>
          <w:rFonts w:ascii="Times New Roman" w:eastAsia="Times New Roman" w:hAnsi="Times New Roman" w:cs="Times New Roman"/>
          <w:w w:val="115"/>
          <w:sz w:val="26"/>
          <w:szCs w:val="26"/>
        </w:rPr>
        <w:t>тоьхна</w:t>
      </w:r>
      <w:r w:rsidRPr="007D1C4D">
        <w:rPr>
          <w:rFonts w:ascii="Times New Roman" w:eastAsia="Times New Roman" w:hAnsi="Times New Roman" w:cs="Times New Roman"/>
          <w:spacing w:val="9"/>
          <w:w w:val="115"/>
          <w:sz w:val="26"/>
          <w:szCs w:val="26"/>
        </w:rPr>
        <w:t xml:space="preserve"> </w:t>
      </w:r>
      <w:r w:rsidRPr="007D1C4D">
        <w:rPr>
          <w:rFonts w:ascii="Times New Roman" w:eastAsia="Times New Roman" w:hAnsi="Times New Roman" w:cs="Times New Roman"/>
          <w:w w:val="115"/>
          <w:sz w:val="26"/>
          <w:szCs w:val="26"/>
        </w:rPr>
        <w:t>Ӏаморан</w:t>
      </w:r>
      <w:r w:rsidRPr="007D1C4D">
        <w:rPr>
          <w:rFonts w:ascii="Times New Roman" w:eastAsia="Times New Roman" w:hAnsi="Times New Roman" w:cs="Times New Roman"/>
          <w:spacing w:val="5"/>
          <w:w w:val="115"/>
          <w:sz w:val="26"/>
          <w:szCs w:val="26"/>
        </w:rPr>
        <w:t xml:space="preserve"> </w:t>
      </w:r>
      <w:r w:rsidRPr="007D1C4D">
        <w:rPr>
          <w:rFonts w:ascii="Times New Roman" w:eastAsia="Times New Roman" w:hAnsi="Times New Roman" w:cs="Times New Roman"/>
          <w:w w:val="115"/>
          <w:sz w:val="26"/>
          <w:szCs w:val="26"/>
        </w:rPr>
        <w:t>процессан</w:t>
      </w:r>
      <w:r w:rsidRPr="007D1C4D">
        <w:rPr>
          <w:rFonts w:ascii="Times New Roman" w:eastAsia="Times New Roman" w:hAnsi="Times New Roman" w:cs="Times New Roman"/>
          <w:spacing w:val="-72"/>
          <w:w w:val="115"/>
          <w:sz w:val="26"/>
          <w:szCs w:val="26"/>
        </w:rPr>
        <w:t xml:space="preserve"> </w:t>
      </w:r>
      <w:r w:rsidRPr="007D1C4D">
        <w:rPr>
          <w:rFonts w:ascii="Times New Roman" w:eastAsia="Times New Roman" w:hAnsi="Times New Roman" w:cs="Times New Roman"/>
          <w:w w:val="115"/>
          <w:sz w:val="26"/>
          <w:szCs w:val="26"/>
        </w:rPr>
        <w:t>гӀуллакхаллийн</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хӀара тӀедузарш</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ду.</w:t>
      </w:r>
    </w:p>
    <w:p w:rsidR="007D1C4D" w:rsidRPr="007D1C4D" w:rsidRDefault="007D1C4D" w:rsidP="007D1C4D">
      <w:pPr>
        <w:widowControl w:val="0"/>
        <w:autoSpaceDE w:val="0"/>
        <w:autoSpaceDN w:val="0"/>
        <w:spacing w:after="0" w:line="299" w:lineRule="exact"/>
        <w:ind w:left="677"/>
        <w:outlineLvl w:val="1"/>
        <w:rPr>
          <w:rFonts w:ascii="Times New Roman" w:eastAsia="Times New Roman" w:hAnsi="Times New Roman" w:cs="Times New Roman"/>
          <w:b/>
          <w:bCs/>
          <w:sz w:val="26"/>
          <w:szCs w:val="26"/>
        </w:rPr>
      </w:pPr>
      <w:r w:rsidRPr="007D1C4D">
        <w:rPr>
          <w:rFonts w:ascii="Times New Roman" w:eastAsia="Times New Roman" w:hAnsi="Times New Roman" w:cs="Times New Roman"/>
          <w:b/>
          <w:bCs/>
          <w:sz w:val="26"/>
          <w:szCs w:val="26"/>
        </w:rPr>
        <w:t>ЛадогӀар</w:t>
      </w:r>
    </w:p>
    <w:p w:rsidR="007D1C4D" w:rsidRPr="007D1C4D" w:rsidRDefault="007D1C4D" w:rsidP="007D1C4D">
      <w:pPr>
        <w:widowControl w:val="0"/>
        <w:autoSpaceDE w:val="0"/>
        <w:autoSpaceDN w:val="0"/>
        <w:spacing w:after="0" w:line="240" w:lineRule="auto"/>
        <w:ind w:left="338" w:right="230" w:firstLine="338"/>
        <w:jc w:val="both"/>
        <w:rPr>
          <w:rFonts w:ascii="Times New Roman" w:eastAsia="Times New Roman" w:hAnsi="Times New Roman" w:cs="Times New Roman"/>
          <w:sz w:val="26"/>
          <w:szCs w:val="26"/>
        </w:rPr>
      </w:pPr>
      <w:r w:rsidRPr="007D1C4D">
        <w:rPr>
          <w:rFonts w:ascii="Times New Roman" w:eastAsia="Times New Roman" w:hAnsi="Times New Roman" w:cs="Times New Roman"/>
          <w:w w:val="120"/>
          <w:sz w:val="26"/>
          <w:szCs w:val="26"/>
        </w:rPr>
        <w:t>Нохчийн</w:t>
      </w:r>
      <w:r w:rsidRPr="007D1C4D">
        <w:rPr>
          <w:rFonts w:ascii="Times New Roman" w:eastAsia="Times New Roman" w:hAnsi="Times New Roman" w:cs="Times New Roman"/>
          <w:spacing w:val="1"/>
          <w:w w:val="120"/>
          <w:sz w:val="26"/>
          <w:szCs w:val="26"/>
        </w:rPr>
        <w:t xml:space="preserve"> </w:t>
      </w:r>
      <w:r w:rsidRPr="007D1C4D">
        <w:rPr>
          <w:rFonts w:ascii="Times New Roman" w:eastAsia="Times New Roman" w:hAnsi="Times New Roman" w:cs="Times New Roman"/>
          <w:w w:val="120"/>
          <w:sz w:val="26"/>
          <w:szCs w:val="26"/>
        </w:rPr>
        <w:t>меттан</w:t>
      </w:r>
      <w:r w:rsidRPr="007D1C4D">
        <w:rPr>
          <w:rFonts w:ascii="Times New Roman" w:eastAsia="Times New Roman" w:hAnsi="Times New Roman" w:cs="Times New Roman"/>
          <w:spacing w:val="1"/>
          <w:w w:val="120"/>
          <w:sz w:val="26"/>
          <w:szCs w:val="26"/>
        </w:rPr>
        <w:t xml:space="preserve"> </w:t>
      </w:r>
      <w:r w:rsidRPr="007D1C4D">
        <w:rPr>
          <w:rFonts w:ascii="Times New Roman" w:eastAsia="Times New Roman" w:hAnsi="Times New Roman" w:cs="Times New Roman"/>
          <w:w w:val="120"/>
          <w:sz w:val="26"/>
          <w:szCs w:val="26"/>
        </w:rPr>
        <w:t>хьоле</w:t>
      </w:r>
      <w:r w:rsidRPr="007D1C4D">
        <w:rPr>
          <w:rFonts w:ascii="Times New Roman" w:eastAsia="Times New Roman" w:hAnsi="Times New Roman" w:cs="Times New Roman"/>
          <w:spacing w:val="1"/>
          <w:w w:val="120"/>
          <w:sz w:val="26"/>
          <w:szCs w:val="26"/>
        </w:rPr>
        <w:t xml:space="preserve"> </w:t>
      </w:r>
      <w:r w:rsidRPr="007D1C4D">
        <w:rPr>
          <w:rFonts w:ascii="Times New Roman" w:eastAsia="Times New Roman" w:hAnsi="Times New Roman" w:cs="Times New Roman"/>
          <w:w w:val="120"/>
          <w:sz w:val="26"/>
          <w:szCs w:val="26"/>
        </w:rPr>
        <w:t>хилар</w:t>
      </w:r>
      <w:r w:rsidRPr="007D1C4D">
        <w:rPr>
          <w:rFonts w:ascii="Times New Roman" w:eastAsia="Times New Roman" w:hAnsi="Times New Roman" w:cs="Times New Roman"/>
          <w:spacing w:val="1"/>
          <w:w w:val="120"/>
          <w:sz w:val="26"/>
          <w:szCs w:val="26"/>
        </w:rPr>
        <w:t xml:space="preserve"> </w:t>
      </w:r>
      <w:r w:rsidRPr="007D1C4D">
        <w:rPr>
          <w:rFonts w:ascii="Times New Roman" w:eastAsia="Times New Roman" w:hAnsi="Times New Roman" w:cs="Times New Roman"/>
          <w:w w:val="120"/>
          <w:sz w:val="26"/>
          <w:szCs w:val="26"/>
        </w:rPr>
        <w:t>а,</w:t>
      </w:r>
      <w:r w:rsidRPr="007D1C4D">
        <w:rPr>
          <w:rFonts w:ascii="Times New Roman" w:eastAsia="Times New Roman" w:hAnsi="Times New Roman" w:cs="Times New Roman"/>
          <w:spacing w:val="1"/>
          <w:w w:val="120"/>
          <w:sz w:val="26"/>
          <w:szCs w:val="26"/>
        </w:rPr>
        <w:t xml:space="preserve"> </w:t>
      </w:r>
      <w:r w:rsidRPr="007D1C4D">
        <w:rPr>
          <w:rFonts w:ascii="Times New Roman" w:eastAsia="Times New Roman" w:hAnsi="Times New Roman" w:cs="Times New Roman"/>
          <w:w w:val="120"/>
          <w:sz w:val="26"/>
          <w:szCs w:val="26"/>
        </w:rPr>
        <w:t>къоман</w:t>
      </w:r>
      <w:r w:rsidRPr="007D1C4D">
        <w:rPr>
          <w:rFonts w:ascii="Times New Roman" w:eastAsia="Times New Roman" w:hAnsi="Times New Roman" w:cs="Times New Roman"/>
          <w:spacing w:val="1"/>
          <w:w w:val="120"/>
          <w:sz w:val="26"/>
          <w:szCs w:val="26"/>
        </w:rPr>
        <w:t xml:space="preserve"> </w:t>
      </w:r>
      <w:r w:rsidRPr="007D1C4D">
        <w:rPr>
          <w:rFonts w:ascii="Times New Roman" w:eastAsia="Times New Roman" w:hAnsi="Times New Roman" w:cs="Times New Roman"/>
          <w:w w:val="120"/>
          <w:sz w:val="26"/>
          <w:szCs w:val="26"/>
        </w:rPr>
        <w:t>культурин</w:t>
      </w:r>
      <w:r w:rsidRPr="007D1C4D">
        <w:rPr>
          <w:rFonts w:ascii="Times New Roman" w:eastAsia="Times New Roman" w:hAnsi="Times New Roman" w:cs="Times New Roman"/>
          <w:spacing w:val="1"/>
          <w:w w:val="120"/>
          <w:sz w:val="26"/>
          <w:szCs w:val="26"/>
        </w:rPr>
        <w:t xml:space="preserve"> </w:t>
      </w:r>
      <w:r w:rsidRPr="007D1C4D">
        <w:rPr>
          <w:rFonts w:ascii="Times New Roman" w:eastAsia="Times New Roman" w:hAnsi="Times New Roman" w:cs="Times New Roman"/>
          <w:w w:val="120"/>
          <w:sz w:val="26"/>
          <w:szCs w:val="26"/>
        </w:rPr>
        <w:t>мехаллаш  а</w:t>
      </w:r>
      <w:r w:rsidRPr="007D1C4D">
        <w:rPr>
          <w:rFonts w:ascii="Times New Roman" w:eastAsia="Times New Roman" w:hAnsi="Times New Roman" w:cs="Times New Roman"/>
          <w:spacing w:val="1"/>
          <w:w w:val="120"/>
          <w:sz w:val="26"/>
          <w:szCs w:val="26"/>
        </w:rPr>
        <w:t xml:space="preserve"> </w:t>
      </w:r>
      <w:r w:rsidRPr="007D1C4D">
        <w:rPr>
          <w:rFonts w:ascii="Times New Roman" w:eastAsia="Times New Roman" w:hAnsi="Times New Roman" w:cs="Times New Roman"/>
          <w:w w:val="120"/>
          <w:sz w:val="26"/>
          <w:szCs w:val="26"/>
        </w:rPr>
        <w:t>гойтуш йолу  исбаьхьаллин говзарш лерсица схьалацар а, царах кхетар</w:t>
      </w:r>
      <w:r w:rsidRPr="007D1C4D">
        <w:rPr>
          <w:rFonts w:ascii="Times New Roman" w:eastAsia="Times New Roman" w:hAnsi="Times New Roman" w:cs="Times New Roman"/>
          <w:spacing w:val="1"/>
          <w:w w:val="120"/>
          <w:sz w:val="26"/>
          <w:szCs w:val="26"/>
        </w:rPr>
        <w:t xml:space="preserve"> </w:t>
      </w:r>
      <w:r w:rsidRPr="007D1C4D">
        <w:rPr>
          <w:rFonts w:ascii="Times New Roman" w:eastAsia="Times New Roman" w:hAnsi="Times New Roman" w:cs="Times New Roman"/>
          <w:w w:val="120"/>
          <w:sz w:val="26"/>
          <w:szCs w:val="26"/>
        </w:rPr>
        <w:t>а;</w:t>
      </w:r>
      <w:r w:rsidRPr="007D1C4D">
        <w:rPr>
          <w:rFonts w:ascii="Times New Roman" w:eastAsia="Times New Roman" w:hAnsi="Times New Roman" w:cs="Times New Roman"/>
          <w:spacing w:val="-15"/>
          <w:w w:val="120"/>
          <w:sz w:val="26"/>
          <w:szCs w:val="26"/>
        </w:rPr>
        <w:t xml:space="preserve"> </w:t>
      </w:r>
      <w:r w:rsidRPr="007D1C4D">
        <w:rPr>
          <w:rFonts w:ascii="Times New Roman" w:eastAsia="Times New Roman" w:hAnsi="Times New Roman" w:cs="Times New Roman"/>
          <w:w w:val="120"/>
          <w:sz w:val="26"/>
          <w:szCs w:val="26"/>
        </w:rPr>
        <w:t>лерсино</w:t>
      </w:r>
      <w:r w:rsidRPr="007D1C4D">
        <w:rPr>
          <w:rFonts w:ascii="Times New Roman" w:eastAsia="Times New Roman" w:hAnsi="Times New Roman" w:cs="Times New Roman"/>
          <w:spacing w:val="-19"/>
          <w:w w:val="120"/>
          <w:sz w:val="26"/>
          <w:szCs w:val="26"/>
        </w:rPr>
        <w:t xml:space="preserve"> </w:t>
      </w:r>
      <w:r w:rsidRPr="007D1C4D">
        <w:rPr>
          <w:rFonts w:ascii="Times New Roman" w:eastAsia="Times New Roman" w:hAnsi="Times New Roman" w:cs="Times New Roman"/>
          <w:w w:val="120"/>
          <w:sz w:val="26"/>
          <w:szCs w:val="26"/>
        </w:rPr>
        <w:t>схьалаьцначу</w:t>
      </w:r>
      <w:r w:rsidRPr="007D1C4D">
        <w:rPr>
          <w:rFonts w:ascii="Times New Roman" w:eastAsia="Times New Roman" w:hAnsi="Times New Roman" w:cs="Times New Roman"/>
          <w:spacing w:val="-18"/>
          <w:w w:val="120"/>
          <w:sz w:val="26"/>
          <w:szCs w:val="26"/>
        </w:rPr>
        <w:t xml:space="preserve"> </w:t>
      </w:r>
      <w:r w:rsidRPr="007D1C4D">
        <w:rPr>
          <w:rFonts w:ascii="Times New Roman" w:eastAsia="Times New Roman" w:hAnsi="Times New Roman" w:cs="Times New Roman"/>
          <w:w w:val="120"/>
          <w:sz w:val="26"/>
          <w:szCs w:val="26"/>
        </w:rPr>
        <w:t>текстах</w:t>
      </w:r>
      <w:r w:rsidRPr="007D1C4D">
        <w:rPr>
          <w:rFonts w:ascii="Times New Roman" w:eastAsia="Times New Roman" w:hAnsi="Times New Roman" w:cs="Times New Roman"/>
          <w:spacing w:val="-19"/>
          <w:w w:val="120"/>
          <w:sz w:val="26"/>
          <w:szCs w:val="26"/>
        </w:rPr>
        <w:t xml:space="preserve"> </w:t>
      </w:r>
      <w:r w:rsidRPr="007D1C4D">
        <w:rPr>
          <w:rFonts w:ascii="Times New Roman" w:eastAsia="Times New Roman" w:hAnsi="Times New Roman" w:cs="Times New Roman"/>
          <w:w w:val="120"/>
          <w:sz w:val="26"/>
          <w:szCs w:val="26"/>
        </w:rPr>
        <w:t>лаьцна</w:t>
      </w:r>
      <w:r w:rsidRPr="007D1C4D">
        <w:rPr>
          <w:rFonts w:ascii="Times New Roman" w:eastAsia="Times New Roman" w:hAnsi="Times New Roman" w:cs="Times New Roman"/>
          <w:spacing w:val="-18"/>
          <w:w w:val="120"/>
          <w:sz w:val="26"/>
          <w:szCs w:val="26"/>
        </w:rPr>
        <w:t xml:space="preserve"> </w:t>
      </w:r>
      <w:r w:rsidRPr="007D1C4D">
        <w:rPr>
          <w:rFonts w:ascii="Times New Roman" w:eastAsia="Times New Roman" w:hAnsi="Times New Roman" w:cs="Times New Roman"/>
          <w:w w:val="120"/>
          <w:sz w:val="26"/>
          <w:szCs w:val="26"/>
        </w:rPr>
        <w:t>деллачу</w:t>
      </w:r>
      <w:r w:rsidRPr="007D1C4D">
        <w:rPr>
          <w:rFonts w:ascii="Times New Roman" w:eastAsia="Times New Roman" w:hAnsi="Times New Roman" w:cs="Times New Roman"/>
          <w:spacing w:val="-19"/>
          <w:w w:val="120"/>
          <w:sz w:val="26"/>
          <w:szCs w:val="26"/>
        </w:rPr>
        <w:t xml:space="preserve"> </w:t>
      </w:r>
      <w:r w:rsidRPr="007D1C4D">
        <w:rPr>
          <w:rFonts w:ascii="Times New Roman" w:eastAsia="Times New Roman" w:hAnsi="Times New Roman" w:cs="Times New Roman"/>
          <w:w w:val="120"/>
          <w:sz w:val="26"/>
          <w:szCs w:val="26"/>
        </w:rPr>
        <w:t>хаттаршна</w:t>
      </w:r>
      <w:r w:rsidRPr="007D1C4D">
        <w:rPr>
          <w:rFonts w:ascii="Times New Roman" w:eastAsia="Times New Roman" w:hAnsi="Times New Roman" w:cs="Times New Roman"/>
          <w:spacing w:val="-18"/>
          <w:w w:val="120"/>
          <w:sz w:val="26"/>
          <w:szCs w:val="26"/>
        </w:rPr>
        <w:t xml:space="preserve"> </w:t>
      </w:r>
      <w:r w:rsidRPr="007D1C4D">
        <w:rPr>
          <w:rFonts w:ascii="Times New Roman" w:eastAsia="Times New Roman" w:hAnsi="Times New Roman" w:cs="Times New Roman"/>
          <w:w w:val="120"/>
          <w:sz w:val="26"/>
          <w:szCs w:val="26"/>
        </w:rPr>
        <w:t>жоьпаш</w:t>
      </w:r>
      <w:r w:rsidRPr="007D1C4D">
        <w:rPr>
          <w:rFonts w:ascii="Times New Roman" w:eastAsia="Times New Roman" w:hAnsi="Times New Roman" w:cs="Times New Roman"/>
          <w:spacing w:val="-20"/>
          <w:w w:val="120"/>
          <w:sz w:val="26"/>
          <w:szCs w:val="26"/>
        </w:rPr>
        <w:t xml:space="preserve"> </w:t>
      </w:r>
      <w:r w:rsidRPr="007D1C4D">
        <w:rPr>
          <w:rFonts w:ascii="Times New Roman" w:eastAsia="Times New Roman" w:hAnsi="Times New Roman" w:cs="Times New Roman"/>
          <w:w w:val="120"/>
          <w:sz w:val="26"/>
          <w:szCs w:val="26"/>
        </w:rPr>
        <w:t>дала</w:t>
      </w:r>
      <w:r w:rsidRPr="007D1C4D">
        <w:rPr>
          <w:rFonts w:ascii="Times New Roman" w:eastAsia="Times New Roman" w:hAnsi="Times New Roman" w:cs="Times New Roman"/>
          <w:spacing w:val="-75"/>
          <w:w w:val="120"/>
          <w:sz w:val="26"/>
          <w:szCs w:val="26"/>
        </w:rPr>
        <w:t xml:space="preserve"> </w:t>
      </w:r>
      <w:r w:rsidRPr="007D1C4D">
        <w:rPr>
          <w:rFonts w:ascii="Times New Roman" w:eastAsia="Times New Roman" w:hAnsi="Times New Roman" w:cs="Times New Roman"/>
          <w:spacing w:val="-1"/>
          <w:w w:val="120"/>
          <w:sz w:val="26"/>
          <w:szCs w:val="26"/>
        </w:rPr>
        <w:t>хаар</w:t>
      </w:r>
      <w:r w:rsidRPr="007D1C4D">
        <w:rPr>
          <w:rFonts w:ascii="Times New Roman" w:eastAsia="Times New Roman" w:hAnsi="Times New Roman" w:cs="Times New Roman"/>
          <w:spacing w:val="-19"/>
          <w:w w:val="120"/>
          <w:sz w:val="26"/>
          <w:szCs w:val="26"/>
        </w:rPr>
        <w:t xml:space="preserve"> </w:t>
      </w:r>
      <w:r w:rsidRPr="007D1C4D">
        <w:rPr>
          <w:rFonts w:ascii="Times New Roman" w:eastAsia="Times New Roman" w:hAnsi="Times New Roman" w:cs="Times New Roman"/>
          <w:spacing w:val="-1"/>
          <w:w w:val="120"/>
          <w:sz w:val="26"/>
          <w:szCs w:val="26"/>
        </w:rPr>
        <w:t>а,</w:t>
      </w:r>
      <w:r w:rsidRPr="007D1C4D">
        <w:rPr>
          <w:rFonts w:ascii="Times New Roman" w:eastAsia="Times New Roman" w:hAnsi="Times New Roman" w:cs="Times New Roman"/>
          <w:spacing w:val="-18"/>
          <w:w w:val="120"/>
          <w:sz w:val="26"/>
          <w:szCs w:val="26"/>
        </w:rPr>
        <w:t xml:space="preserve"> </w:t>
      </w:r>
      <w:r w:rsidRPr="007D1C4D">
        <w:rPr>
          <w:rFonts w:ascii="Times New Roman" w:eastAsia="Times New Roman" w:hAnsi="Times New Roman" w:cs="Times New Roman"/>
          <w:spacing w:val="-1"/>
          <w:w w:val="120"/>
          <w:sz w:val="26"/>
          <w:szCs w:val="26"/>
        </w:rPr>
        <w:t>лерсино</w:t>
      </w:r>
      <w:r w:rsidRPr="007D1C4D">
        <w:rPr>
          <w:rFonts w:ascii="Times New Roman" w:eastAsia="Times New Roman" w:hAnsi="Times New Roman" w:cs="Times New Roman"/>
          <w:spacing w:val="-19"/>
          <w:w w:val="120"/>
          <w:sz w:val="26"/>
          <w:szCs w:val="26"/>
        </w:rPr>
        <w:t xml:space="preserve"> </w:t>
      </w:r>
      <w:r w:rsidRPr="007D1C4D">
        <w:rPr>
          <w:rFonts w:ascii="Times New Roman" w:eastAsia="Times New Roman" w:hAnsi="Times New Roman" w:cs="Times New Roman"/>
          <w:w w:val="120"/>
          <w:sz w:val="26"/>
          <w:szCs w:val="26"/>
        </w:rPr>
        <w:t>схьалаьцначу</w:t>
      </w:r>
      <w:r w:rsidRPr="007D1C4D">
        <w:rPr>
          <w:rFonts w:ascii="Times New Roman" w:eastAsia="Times New Roman" w:hAnsi="Times New Roman" w:cs="Times New Roman"/>
          <w:spacing w:val="-18"/>
          <w:w w:val="120"/>
          <w:sz w:val="26"/>
          <w:szCs w:val="26"/>
        </w:rPr>
        <w:t xml:space="preserve"> </w:t>
      </w:r>
      <w:r w:rsidRPr="007D1C4D">
        <w:rPr>
          <w:rFonts w:ascii="Times New Roman" w:eastAsia="Times New Roman" w:hAnsi="Times New Roman" w:cs="Times New Roman"/>
          <w:w w:val="120"/>
          <w:sz w:val="26"/>
          <w:szCs w:val="26"/>
        </w:rPr>
        <w:t>текстан</w:t>
      </w:r>
      <w:r w:rsidRPr="007D1C4D">
        <w:rPr>
          <w:rFonts w:ascii="Times New Roman" w:eastAsia="Times New Roman" w:hAnsi="Times New Roman" w:cs="Times New Roman"/>
          <w:spacing w:val="-17"/>
          <w:w w:val="120"/>
          <w:sz w:val="26"/>
          <w:szCs w:val="26"/>
        </w:rPr>
        <w:t xml:space="preserve"> </w:t>
      </w:r>
      <w:r w:rsidRPr="007D1C4D">
        <w:rPr>
          <w:rFonts w:ascii="Times New Roman" w:eastAsia="Times New Roman" w:hAnsi="Times New Roman" w:cs="Times New Roman"/>
          <w:w w:val="120"/>
          <w:sz w:val="26"/>
          <w:szCs w:val="26"/>
        </w:rPr>
        <w:t>чулацамца</w:t>
      </w:r>
      <w:r w:rsidRPr="007D1C4D">
        <w:rPr>
          <w:rFonts w:ascii="Times New Roman" w:eastAsia="Times New Roman" w:hAnsi="Times New Roman" w:cs="Times New Roman"/>
          <w:spacing w:val="-18"/>
          <w:w w:val="120"/>
          <w:sz w:val="26"/>
          <w:szCs w:val="26"/>
        </w:rPr>
        <w:t xml:space="preserve"> </w:t>
      </w:r>
      <w:r w:rsidRPr="007D1C4D">
        <w:rPr>
          <w:rFonts w:ascii="Times New Roman" w:eastAsia="Times New Roman" w:hAnsi="Times New Roman" w:cs="Times New Roman"/>
          <w:w w:val="120"/>
          <w:sz w:val="26"/>
          <w:szCs w:val="26"/>
        </w:rPr>
        <w:t>хаттарш</w:t>
      </w:r>
      <w:r w:rsidRPr="007D1C4D">
        <w:rPr>
          <w:rFonts w:ascii="Times New Roman" w:eastAsia="Times New Roman" w:hAnsi="Times New Roman" w:cs="Times New Roman"/>
          <w:spacing w:val="-19"/>
          <w:w w:val="120"/>
          <w:sz w:val="26"/>
          <w:szCs w:val="26"/>
        </w:rPr>
        <w:t xml:space="preserve"> </w:t>
      </w:r>
      <w:r w:rsidRPr="007D1C4D">
        <w:rPr>
          <w:rFonts w:ascii="Times New Roman" w:eastAsia="Times New Roman" w:hAnsi="Times New Roman" w:cs="Times New Roman"/>
          <w:w w:val="120"/>
          <w:sz w:val="26"/>
          <w:szCs w:val="26"/>
        </w:rPr>
        <w:t>дан</w:t>
      </w:r>
      <w:r w:rsidRPr="007D1C4D">
        <w:rPr>
          <w:rFonts w:ascii="Times New Roman" w:eastAsia="Times New Roman" w:hAnsi="Times New Roman" w:cs="Times New Roman"/>
          <w:spacing w:val="-17"/>
          <w:w w:val="120"/>
          <w:sz w:val="26"/>
          <w:szCs w:val="26"/>
        </w:rPr>
        <w:t xml:space="preserve"> </w:t>
      </w:r>
      <w:r w:rsidRPr="007D1C4D">
        <w:rPr>
          <w:rFonts w:ascii="Times New Roman" w:eastAsia="Times New Roman" w:hAnsi="Times New Roman" w:cs="Times New Roman"/>
          <w:w w:val="120"/>
          <w:sz w:val="26"/>
          <w:szCs w:val="26"/>
        </w:rPr>
        <w:t>хаар</w:t>
      </w:r>
      <w:r w:rsidRPr="007D1C4D">
        <w:rPr>
          <w:rFonts w:ascii="Times New Roman" w:eastAsia="Times New Roman" w:hAnsi="Times New Roman" w:cs="Times New Roman"/>
          <w:spacing w:val="-17"/>
          <w:w w:val="120"/>
          <w:sz w:val="26"/>
          <w:szCs w:val="26"/>
        </w:rPr>
        <w:t xml:space="preserve"> </w:t>
      </w:r>
      <w:r w:rsidRPr="007D1C4D">
        <w:rPr>
          <w:rFonts w:ascii="Times New Roman" w:eastAsia="Times New Roman" w:hAnsi="Times New Roman" w:cs="Times New Roman"/>
          <w:w w:val="120"/>
          <w:sz w:val="26"/>
          <w:szCs w:val="26"/>
        </w:rPr>
        <w:t>а.</w:t>
      </w:r>
    </w:p>
    <w:p w:rsidR="007D1C4D" w:rsidRPr="007D1C4D" w:rsidRDefault="007D1C4D" w:rsidP="007D1C4D">
      <w:pPr>
        <w:widowControl w:val="0"/>
        <w:autoSpaceDE w:val="0"/>
        <w:autoSpaceDN w:val="0"/>
        <w:spacing w:after="0" w:line="298" w:lineRule="exact"/>
        <w:ind w:left="677"/>
        <w:outlineLvl w:val="1"/>
        <w:rPr>
          <w:rFonts w:ascii="Times New Roman" w:eastAsia="Times New Roman" w:hAnsi="Times New Roman" w:cs="Times New Roman"/>
          <w:b/>
          <w:bCs/>
          <w:sz w:val="26"/>
          <w:szCs w:val="26"/>
        </w:rPr>
      </w:pPr>
      <w:r w:rsidRPr="007D1C4D">
        <w:rPr>
          <w:rFonts w:ascii="Times New Roman" w:eastAsia="Times New Roman" w:hAnsi="Times New Roman" w:cs="Times New Roman"/>
          <w:b/>
          <w:bCs/>
          <w:w w:val="105"/>
          <w:sz w:val="26"/>
          <w:szCs w:val="26"/>
        </w:rPr>
        <w:t>Йешар</w:t>
      </w:r>
    </w:p>
    <w:p w:rsidR="007D1C4D" w:rsidRPr="007D1C4D" w:rsidRDefault="007D1C4D" w:rsidP="007D1C4D">
      <w:pPr>
        <w:widowControl w:val="0"/>
        <w:autoSpaceDE w:val="0"/>
        <w:autoSpaceDN w:val="0"/>
        <w:spacing w:before="1" w:after="0" w:line="240" w:lineRule="auto"/>
        <w:ind w:left="338" w:right="232" w:firstLine="338"/>
        <w:jc w:val="both"/>
        <w:rPr>
          <w:rFonts w:ascii="Times New Roman" w:eastAsia="Times New Roman" w:hAnsi="Times New Roman" w:cs="Times New Roman"/>
          <w:sz w:val="26"/>
          <w:szCs w:val="26"/>
        </w:rPr>
      </w:pPr>
      <w:r w:rsidRPr="007D1C4D">
        <w:rPr>
          <w:rFonts w:ascii="Times New Roman" w:eastAsia="Times New Roman" w:hAnsi="Times New Roman" w:cs="Times New Roman"/>
          <w:i/>
          <w:w w:val="115"/>
          <w:sz w:val="26"/>
          <w:szCs w:val="26"/>
        </w:rPr>
        <w:t>Хезаш</w:t>
      </w:r>
      <w:r w:rsidRPr="007D1C4D">
        <w:rPr>
          <w:rFonts w:ascii="Times New Roman" w:eastAsia="Times New Roman" w:hAnsi="Times New Roman" w:cs="Times New Roman"/>
          <w:i/>
          <w:spacing w:val="1"/>
          <w:w w:val="115"/>
          <w:sz w:val="26"/>
          <w:szCs w:val="26"/>
        </w:rPr>
        <w:t xml:space="preserve"> </w:t>
      </w:r>
      <w:r w:rsidRPr="007D1C4D">
        <w:rPr>
          <w:rFonts w:ascii="Times New Roman" w:eastAsia="Times New Roman" w:hAnsi="Times New Roman" w:cs="Times New Roman"/>
          <w:i/>
          <w:w w:val="115"/>
          <w:sz w:val="26"/>
          <w:szCs w:val="26"/>
        </w:rPr>
        <w:t>йешар</w:t>
      </w:r>
      <w:r w:rsidRPr="007D1C4D">
        <w:rPr>
          <w:rFonts w:ascii="Times New Roman" w:eastAsia="Times New Roman" w:hAnsi="Times New Roman" w:cs="Times New Roman"/>
          <w:w w:val="115"/>
          <w:sz w:val="26"/>
          <w:szCs w:val="26"/>
        </w:rPr>
        <w:t>.</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Дешдакъошца</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йешарна</w:t>
      </w:r>
      <w:r w:rsidRPr="007D1C4D">
        <w:rPr>
          <w:rFonts w:ascii="Times New Roman" w:eastAsia="Times New Roman" w:hAnsi="Times New Roman" w:cs="Times New Roman"/>
          <w:spacing w:val="75"/>
          <w:w w:val="115"/>
          <w:sz w:val="26"/>
          <w:szCs w:val="26"/>
        </w:rPr>
        <w:t xml:space="preserve"> </w:t>
      </w:r>
      <w:r w:rsidRPr="007D1C4D">
        <w:rPr>
          <w:rFonts w:ascii="Times New Roman" w:eastAsia="Times New Roman" w:hAnsi="Times New Roman" w:cs="Times New Roman"/>
          <w:w w:val="115"/>
          <w:sz w:val="26"/>
          <w:szCs w:val="26"/>
        </w:rPr>
        <w:t>тӀера</w:t>
      </w:r>
      <w:r w:rsidRPr="007D1C4D">
        <w:rPr>
          <w:rFonts w:ascii="Times New Roman" w:eastAsia="Times New Roman" w:hAnsi="Times New Roman" w:cs="Times New Roman"/>
          <w:spacing w:val="75"/>
          <w:w w:val="115"/>
          <w:sz w:val="26"/>
          <w:szCs w:val="26"/>
        </w:rPr>
        <w:t xml:space="preserve"> </w:t>
      </w:r>
      <w:r w:rsidRPr="007D1C4D">
        <w:rPr>
          <w:rFonts w:ascii="Times New Roman" w:eastAsia="Times New Roman" w:hAnsi="Times New Roman" w:cs="Times New Roman"/>
          <w:w w:val="115"/>
          <w:sz w:val="26"/>
          <w:szCs w:val="26"/>
        </w:rPr>
        <w:t>жим-жимма</w:t>
      </w:r>
      <w:r w:rsidRPr="007D1C4D">
        <w:rPr>
          <w:rFonts w:ascii="Times New Roman" w:eastAsia="Times New Roman" w:hAnsi="Times New Roman" w:cs="Times New Roman"/>
          <w:spacing w:val="75"/>
          <w:w w:val="115"/>
          <w:sz w:val="26"/>
          <w:szCs w:val="26"/>
        </w:rPr>
        <w:t xml:space="preserve"> </w:t>
      </w:r>
      <w:r w:rsidRPr="007D1C4D">
        <w:rPr>
          <w:rFonts w:ascii="Times New Roman" w:eastAsia="Times New Roman" w:hAnsi="Times New Roman" w:cs="Times New Roman"/>
          <w:w w:val="115"/>
          <w:sz w:val="26"/>
          <w:szCs w:val="26"/>
        </w:rPr>
        <w:t>довлуш</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дийнна дешнаш шера а, кхеташ а</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деша хаарна тӀедовлар (текстах кхета</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таро</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лучу</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йешаран</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индивидуальни</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боларца</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догӀуш</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йешаран</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чехкалла</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(масалла).</w:t>
      </w:r>
      <w:r w:rsidRPr="007D1C4D">
        <w:rPr>
          <w:rFonts w:ascii="Times New Roman" w:eastAsia="Times New Roman" w:hAnsi="Times New Roman" w:cs="Times New Roman"/>
          <w:spacing w:val="26"/>
          <w:w w:val="115"/>
          <w:sz w:val="26"/>
          <w:szCs w:val="26"/>
        </w:rPr>
        <w:t xml:space="preserve"> </w:t>
      </w:r>
      <w:r w:rsidRPr="007D1C4D">
        <w:rPr>
          <w:rFonts w:ascii="Times New Roman" w:eastAsia="Times New Roman" w:hAnsi="Times New Roman" w:cs="Times New Roman"/>
          <w:w w:val="115"/>
          <w:sz w:val="26"/>
          <w:szCs w:val="26"/>
        </w:rPr>
        <w:t>Йешаран</w:t>
      </w:r>
      <w:r w:rsidRPr="007D1C4D">
        <w:rPr>
          <w:rFonts w:ascii="Times New Roman" w:eastAsia="Times New Roman" w:hAnsi="Times New Roman" w:cs="Times New Roman"/>
          <w:spacing w:val="25"/>
          <w:w w:val="115"/>
          <w:sz w:val="26"/>
          <w:szCs w:val="26"/>
        </w:rPr>
        <w:t xml:space="preserve"> </w:t>
      </w:r>
      <w:r w:rsidRPr="007D1C4D">
        <w:rPr>
          <w:rFonts w:ascii="Times New Roman" w:eastAsia="Times New Roman" w:hAnsi="Times New Roman" w:cs="Times New Roman"/>
          <w:w w:val="115"/>
          <w:sz w:val="26"/>
          <w:szCs w:val="26"/>
        </w:rPr>
        <w:t>орфоэпически</w:t>
      </w:r>
      <w:r w:rsidRPr="007D1C4D">
        <w:rPr>
          <w:rFonts w:ascii="Times New Roman" w:eastAsia="Times New Roman" w:hAnsi="Times New Roman" w:cs="Times New Roman"/>
          <w:spacing w:val="36"/>
          <w:w w:val="115"/>
          <w:sz w:val="26"/>
          <w:szCs w:val="26"/>
        </w:rPr>
        <w:t xml:space="preserve"> </w:t>
      </w:r>
      <w:r w:rsidRPr="007D1C4D">
        <w:rPr>
          <w:rFonts w:ascii="Times New Roman" w:eastAsia="Times New Roman" w:hAnsi="Times New Roman" w:cs="Times New Roman"/>
          <w:w w:val="115"/>
          <w:sz w:val="26"/>
          <w:szCs w:val="26"/>
        </w:rPr>
        <w:t>барамаш</w:t>
      </w:r>
      <w:r w:rsidRPr="007D1C4D">
        <w:rPr>
          <w:rFonts w:ascii="Times New Roman" w:eastAsia="Times New Roman" w:hAnsi="Times New Roman" w:cs="Times New Roman"/>
          <w:spacing w:val="30"/>
          <w:w w:val="115"/>
          <w:sz w:val="26"/>
          <w:szCs w:val="26"/>
        </w:rPr>
        <w:t xml:space="preserve"> </w:t>
      </w:r>
      <w:r w:rsidRPr="007D1C4D">
        <w:rPr>
          <w:rFonts w:ascii="Times New Roman" w:eastAsia="Times New Roman" w:hAnsi="Times New Roman" w:cs="Times New Roman"/>
          <w:w w:val="115"/>
          <w:sz w:val="26"/>
          <w:szCs w:val="26"/>
        </w:rPr>
        <w:t>ларбар.</w:t>
      </w:r>
      <w:r w:rsidRPr="007D1C4D">
        <w:rPr>
          <w:rFonts w:ascii="Times New Roman" w:eastAsia="Times New Roman" w:hAnsi="Times New Roman" w:cs="Times New Roman"/>
          <w:spacing w:val="29"/>
          <w:w w:val="115"/>
          <w:sz w:val="26"/>
          <w:szCs w:val="26"/>
        </w:rPr>
        <w:t xml:space="preserve"> </w:t>
      </w:r>
      <w:r w:rsidRPr="007D1C4D">
        <w:rPr>
          <w:rFonts w:ascii="Times New Roman" w:eastAsia="Times New Roman" w:hAnsi="Times New Roman" w:cs="Times New Roman"/>
          <w:w w:val="115"/>
          <w:sz w:val="26"/>
          <w:szCs w:val="26"/>
        </w:rPr>
        <w:t>Кепана</w:t>
      </w:r>
      <w:r w:rsidRPr="007D1C4D">
        <w:rPr>
          <w:rFonts w:ascii="Times New Roman" w:eastAsia="Times New Roman" w:hAnsi="Times New Roman" w:cs="Times New Roman"/>
          <w:spacing w:val="28"/>
          <w:w w:val="115"/>
          <w:sz w:val="26"/>
          <w:szCs w:val="26"/>
        </w:rPr>
        <w:t xml:space="preserve"> </w:t>
      </w:r>
      <w:r w:rsidRPr="007D1C4D">
        <w:rPr>
          <w:rFonts w:ascii="Times New Roman" w:eastAsia="Times New Roman" w:hAnsi="Times New Roman" w:cs="Times New Roman"/>
          <w:w w:val="115"/>
          <w:sz w:val="26"/>
          <w:szCs w:val="26"/>
        </w:rPr>
        <w:t>а,</w:t>
      </w:r>
      <w:r w:rsidRPr="007D1C4D">
        <w:rPr>
          <w:rFonts w:ascii="Times New Roman" w:eastAsia="Times New Roman" w:hAnsi="Times New Roman" w:cs="Times New Roman"/>
          <w:spacing w:val="29"/>
          <w:w w:val="115"/>
          <w:sz w:val="26"/>
          <w:szCs w:val="26"/>
        </w:rPr>
        <w:t xml:space="preserve"> </w:t>
      </w:r>
      <w:r w:rsidRPr="007D1C4D">
        <w:rPr>
          <w:rFonts w:ascii="Times New Roman" w:eastAsia="Times New Roman" w:hAnsi="Times New Roman" w:cs="Times New Roman"/>
          <w:w w:val="115"/>
          <w:sz w:val="26"/>
          <w:szCs w:val="26"/>
        </w:rPr>
        <w:t>тайпанна</w:t>
      </w:r>
      <w:r w:rsidRPr="007D1C4D">
        <w:rPr>
          <w:rFonts w:ascii="Times New Roman" w:eastAsia="Times New Roman" w:hAnsi="Times New Roman" w:cs="Times New Roman"/>
          <w:spacing w:val="29"/>
          <w:w w:val="115"/>
          <w:sz w:val="26"/>
          <w:szCs w:val="26"/>
        </w:rPr>
        <w:t xml:space="preserve"> </w:t>
      </w:r>
      <w:r w:rsidRPr="007D1C4D">
        <w:rPr>
          <w:rFonts w:ascii="Times New Roman" w:eastAsia="Times New Roman" w:hAnsi="Times New Roman" w:cs="Times New Roman"/>
          <w:w w:val="115"/>
          <w:sz w:val="26"/>
          <w:szCs w:val="26"/>
        </w:rPr>
        <w:t>а</w:t>
      </w:r>
    </w:p>
    <w:p w:rsidR="007D1C4D" w:rsidRPr="007D1C4D" w:rsidRDefault="007D1C4D" w:rsidP="007D1C4D">
      <w:pPr>
        <w:widowControl w:val="0"/>
        <w:autoSpaceDE w:val="0"/>
        <w:autoSpaceDN w:val="0"/>
        <w:spacing w:after="0" w:line="240" w:lineRule="auto"/>
        <w:jc w:val="both"/>
        <w:rPr>
          <w:rFonts w:ascii="Times New Roman" w:eastAsia="Times New Roman" w:hAnsi="Times New Roman" w:cs="Times New Roman"/>
        </w:rPr>
        <w:sectPr w:rsidR="007D1C4D" w:rsidRPr="007D1C4D">
          <w:pgSz w:w="11920" w:h="16850"/>
          <w:pgMar w:top="980" w:right="460" w:bottom="760" w:left="1260" w:header="0" w:footer="561" w:gutter="0"/>
          <w:cols w:space="720"/>
        </w:sectPr>
      </w:pPr>
    </w:p>
    <w:p w:rsidR="007D1C4D" w:rsidRPr="007D1C4D" w:rsidRDefault="007D1C4D" w:rsidP="007D1C4D">
      <w:pPr>
        <w:widowControl w:val="0"/>
        <w:autoSpaceDE w:val="0"/>
        <w:autoSpaceDN w:val="0"/>
        <w:spacing w:before="60" w:after="0" w:line="240" w:lineRule="auto"/>
        <w:ind w:left="338" w:right="239"/>
        <w:jc w:val="both"/>
        <w:rPr>
          <w:rFonts w:ascii="Times New Roman" w:eastAsia="Times New Roman" w:hAnsi="Times New Roman" w:cs="Times New Roman"/>
          <w:sz w:val="26"/>
          <w:szCs w:val="26"/>
        </w:rPr>
      </w:pPr>
      <w:r w:rsidRPr="007D1C4D">
        <w:rPr>
          <w:rFonts w:ascii="Times New Roman" w:eastAsia="Times New Roman" w:hAnsi="Times New Roman" w:cs="Times New Roman"/>
          <w:w w:val="120"/>
          <w:sz w:val="26"/>
          <w:szCs w:val="26"/>
        </w:rPr>
        <w:lastRenderedPageBreak/>
        <w:t>цхьатера</w:t>
      </w:r>
      <w:r w:rsidRPr="007D1C4D">
        <w:rPr>
          <w:rFonts w:ascii="Times New Roman" w:eastAsia="Times New Roman" w:hAnsi="Times New Roman" w:cs="Times New Roman"/>
          <w:spacing w:val="1"/>
          <w:w w:val="120"/>
          <w:sz w:val="26"/>
          <w:szCs w:val="26"/>
        </w:rPr>
        <w:t xml:space="preserve"> </w:t>
      </w:r>
      <w:r w:rsidRPr="007D1C4D">
        <w:rPr>
          <w:rFonts w:ascii="Times New Roman" w:eastAsia="Times New Roman" w:hAnsi="Times New Roman" w:cs="Times New Roman"/>
          <w:w w:val="120"/>
          <w:sz w:val="26"/>
          <w:szCs w:val="26"/>
        </w:rPr>
        <w:t>йоцучу</w:t>
      </w:r>
      <w:r w:rsidRPr="007D1C4D">
        <w:rPr>
          <w:rFonts w:ascii="Times New Roman" w:eastAsia="Times New Roman" w:hAnsi="Times New Roman" w:cs="Times New Roman"/>
          <w:spacing w:val="1"/>
          <w:w w:val="120"/>
          <w:sz w:val="26"/>
          <w:szCs w:val="26"/>
        </w:rPr>
        <w:t xml:space="preserve"> </w:t>
      </w:r>
      <w:r w:rsidRPr="007D1C4D">
        <w:rPr>
          <w:rFonts w:ascii="Times New Roman" w:eastAsia="Times New Roman" w:hAnsi="Times New Roman" w:cs="Times New Roman"/>
          <w:w w:val="120"/>
          <w:sz w:val="26"/>
          <w:szCs w:val="26"/>
        </w:rPr>
        <w:t>текстийн</w:t>
      </w:r>
      <w:r w:rsidRPr="007D1C4D">
        <w:rPr>
          <w:rFonts w:ascii="Times New Roman" w:eastAsia="Times New Roman" w:hAnsi="Times New Roman" w:cs="Times New Roman"/>
          <w:spacing w:val="1"/>
          <w:w w:val="120"/>
          <w:sz w:val="26"/>
          <w:szCs w:val="26"/>
        </w:rPr>
        <w:t xml:space="preserve"> </w:t>
      </w:r>
      <w:r w:rsidRPr="007D1C4D">
        <w:rPr>
          <w:rFonts w:ascii="Times New Roman" w:eastAsia="Times New Roman" w:hAnsi="Times New Roman" w:cs="Times New Roman"/>
          <w:w w:val="120"/>
          <w:sz w:val="26"/>
          <w:szCs w:val="26"/>
        </w:rPr>
        <w:t>маьӀнийн</w:t>
      </w:r>
      <w:r w:rsidRPr="007D1C4D">
        <w:rPr>
          <w:rFonts w:ascii="Times New Roman" w:eastAsia="Times New Roman" w:hAnsi="Times New Roman" w:cs="Times New Roman"/>
          <w:spacing w:val="1"/>
          <w:w w:val="120"/>
          <w:sz w:val="26"/>
          <w:szCs w:val="26"/>
        </w:rPr>
        <w:t xml:space="preserve"> </w:t>
      </w:r>
      <w:r w:rsidRPr="007D1C4D">
        <w:rPr>
          <w:rFonts w:ascii="Times New Roman" w:eastAsia="Times New Roman" w:hAnsi="Times New Roman" w:cs="Times New Roman"/>
          <w:w w:val="120"/>
          <w:sz w:val="26"/>
          <w:szCs w:val="26"/>
        </w:rPr>
        <w:t>башхаллаш</w:t>
      </w:r>
      <w:r w:rsidRPr="007D1C4D">
        <w:rPr>
          <w:rFonts w:ascii="Times New Roman" w:eastAsia="Times New Roman" w:hAnsi="Times New Roman" w:cs="Times New Roman"/>
          <w:spacing w:val="1"/>
          <w:w w:val="120"/>
          <w:sz w:val="26"/>
          <w:szCs w:val="26"/>
        </w:rPr>
        <w:t xml:space="preserve"> </w:t>
      </w:r>
      <w:r w:rsidRPr="007D1C4D">
        <w:rPr>
          <w:rFonts w:ascii="Times New Roman" w:eastAsia="Times New Roman" w:hAnsi="Times New Roman" w:cs="Times New Roman"/>
          <w:w w:val="120"/>
          <w:sz w:val="26"/>
          <w:szCs w:val="26"/>
        </w:rPr>
        <w:t>аз</w:t>
      </w:r>
      <w:r w:rsidRPr="007D1C4D">
        <w:rPr>
          <w:rFonts w:ascii="Times New Roman" w:eastAsia="Times New Roman" w:hAnsi="Times New Roman" w:cs="Times New Roman"/>
          <w:spacing w:val="1"/>
          <w:w w:val="120"/>
          <w:sz w:val="26"/>
          <w:szCs w:val="26"/>
        </w:rPr>
        <w:t xml:space="preserve"> </w:t>
      </w:r>
      <w:r w:rsidRPr="007D1C4D">
        <w:rPr>
          <w:rFonts w:ascii="Times New Roman" w:eastAsia="Times New Roman" w:hAnsi="Times New Roman" w:cs="Times New Roman"/>
          <w:w w:val="120"/>
          <w:sz w:val="26"/>
          <w:szCs w:val="26"/>
        </w:rPr>
        <w:t>айдеш</w:t>
      </w:r>
      <w:r w:rsidRPr="007D1C4D">
        <w:rPr>
          <w:rFonts w:ascii="Times New Roman" w:eastAsia="Times New Roman" w:hAnsi="Times New Roman" w:cs="Times New Roman"/>
          <w:spacing w:val="1"/>
          <w:w w:val="120"/>
          <w:sz w:val="26"/>
          <w:szCs w:val="26"/>
        </w:rPr>
        <w:t xml:space="preserve"> </w:t>
      </w:r>
      <w:r w:rsidRPr="007D1C4D">
        <w:rPr>
          <w:rFonts w:ascii="Times New Roman" w:eastAsia="Times New Roman" w:hAnsi="Times New Roman" w:cs="Times New Roman"/>
          <w:w w:val="120"/>
          <w:sz w:val="26"/>
          <w:szCs w:val="26"/>
        </w:rPr>
        <w:t>хийцарца</w:t>
      </w:r>
      <w:r w:rsidRPr="007D1C4D">
        <w:rPr>
          <w:rFonts w:ascii="Times New Roman" w:eastAsia="Times New Roman" w:hAnsi="Times New Roman" w:cs="Times New Roman"/>
          <w:spacing w:val="-75"/>
          <w:w w:val="120"/>
          <w:sz w:val="26"/>
          <w:szCs w:val="26"/>
        </w:rPr>
        <w:t xml:space="preserve"> </w:t>
      </w:r>
      <w:r w:rsidRPr="007D1C4D">
        <w:rPr>
          <w:rFonts w:ascii="Times New Roman" w:eastAsia="Times New Roman" w:hAnsi="Times New Roman" w:cs="Times New Roman"/>
          <w:w w:val="120"/>
          <w:sz w:val="26"/>
          <w:szCs w:val="26"/>
        </w:rPr>
        <w:t>схьагайтар.</w:t>
      </w:r>
    </w:p>
    <w:p w:rsidR="007D1C4D" w:rsidRPr="007D1C4D" w:rsidRDefault="007D1C4D" w:rsidP="007D1C4D">
      <w:pPr>
        <w:widowControl w:val="0"/>
        <w:autoSpaceDE w:val="0"/>
        <w:autoSpaceDN w:val="0"/>
        <w:spacing w:after="0" w:line="240" w:lineRule="auto"/>
        <w:ind w:left="338" w:right="233" w:firstLine="338"/>
        <w:jc w:val="both"/>
        <w:rPr>
          <w:rFonts w:ascii="Times New Roman" w:eastAsia="Times New Roman" w:hAnsi="Times New Roman" w:cs="Times New Roman"/>
          <w:sz w:val="26"/>
          <w:szCs w:val="26"/>
        </w:rPr>
      </w:pPr>
      <w:r w:rsidRPr="007D1C4D">
        <w:rPr>
          <w:rFonts w:ascii="Times New Roman" w:eastAsia="Times New Roman" w:hAnsi="Times New Roman" w:cs="Times New Roman"/>
          <w:i/>
          <w:w w:val="115"/>
          <w:sz w:val="26"/>
          <w:szCs w:val="26"/>
        </w:rPr>
        <w:t>Дагахь йешар</w:t>
      </w:r>
      <w:r w:rsidRPr="007D1C4D">
        <w:rPr>
          <w:rFonts w:ascii="Times New Roman" w:eastAsia="Times New Roman" w:hAnsi="Times New Roman" w:cs="Times New Roman"/>
          <w:b/>
          <w:w w:val="115"/>
          <w:sz w:val="26"/>
          <w:szCs w:val="26"/>
        </w:rPr>
        <w:t xml:space="preserve">. </w:t>
      </w:r>
      <w:r w:rsidRPr="007D1C4D">
        <w:rPr>
          <w:rFonts w:ascii="Times New Roman" w:eastAsia="Times New Roman" w:hAnsi="Times New Roman" w:cs="Times New Roman"/>
          <w:w w:val="115"/>
          <w:sz w:val="26"/>
          <w:szCs w:val="26"/>
        </w:rPr>
        <w:t>Барамца а, жанраца а тӀелаца аттачу говзарийн маьӀнех</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дагахь йоьшучу хенахь кхетар. Йешаран тайп-тайпанчу кепийн башхаллех</w:t>
      </w:r>
      <w:r w:rsidRPr="007D1C4D">
        <w:rPr>
          <w:rFonts w:ascii="Times New Roman" w:eastAsia="Times New Roman" w:hAnsi="Times New Roman" w:cs="Times New Roman"/>
          <w:spacing w:val="-72"/>
          <w:w w:val="115"/>
          <w:sz w:val="26"/>
          <w:szCs w:val="26"/>
        </w:rPr>
        <w:t xml:space="preserve"> </w:t>
      </w:r>
      <w:r w:rsidRPr="007D1C4D">
        <w:rPr>
          <w:rFonts w:ascii="Times New Roman" w:eastAsia="Times New Roman" w:hAnsi="Times New Roman" w:cs="Times New Roman"/>
          <w:w w:val="115"/>
          <w:sz w:val="26"/>
          <w:szCs w:val="26"/>
        </w:rPr>
        <w:t>кхетар.</w:t>
      </w:r>
    </w:p>
    <w:p w:rsidR="007D1C4D" w:rsidRPr="007D1C4D" w:rsidRDefault="007D1C4D" w:rsidP="007D1C4D">
      <w:pPr>
        <w:widowControl w:val="0"/>
        <w:autoSpaceDE w:val="0"/>
        <w:autoSpaceDN w:val="0"/>
        <w:spacing w:before="1" w:after="0" w:line="240" w:lineRule="auto"/>
        <w:ind w:left="338" w:right="239" w:firstLine="338"/>
        <w:jc w:val="both"/>
        <w:rPr>
          <w:rFonts w:ascii="Times New Roman" w:eastAsia="Times New Roman" w:hAnsi="Times New Roman" w:cs="Times New Roman"/>
          <w:sz w:val="26"/>
        </w:rPr>
      </w:pPr>
      <w:r w:rsidRPr="007D1C4D">
        <w:rPr>
          <w:rFonts w:ascii="Times New Roman" w:eastAsia="Times New Roman" w:hAnsi="Times New Roman" w:cs="Times New Roman"/>
          <w:i/>
          <w:w w:val="120"/>
          <w:sz w:val="26"/>
        </w:rPr>
        <w:t xml:space="preserve">Халкъан барта кхоллараллин говзарш йешар: </w:t>
      </w:r>
      <w:r w:rsidRPr="007D1C4D">
        <w:rPr>
          <w:rFonts w:ascii="Times New Roman" w:eastAsia="Times New Roman" w:hAnsi="Times New Roman" w:cs="Times New Roman"/>
          <w:w w:val="120"/>
          <w:sz w:val="26"/>
        </w:rPr>
        <w:t>нохчийн фольклоран</w:t>
      </w:r>
      <w:r w:rsidRPr="007D1C4D">
        <w:rPr>
          <w:rFonts w:ascii="Times New Roman" w:eastAsia="Times New Roman" w:hAnsi="Times New Roman" w:cs="Times New Roman"/>
          <w:spacing w:val="1"/>
          <w:w w:val="120"/>
          <w:sz w:val="26"/>
        </w:rPr>
        <w:t xml:space="preserve"> </w:t>
      </w:r>
      <w:r w:rsidRPr="007D1C4D">
        <w:rPr>
          <w:rFonts w:ascii="Times New Roman" w:eastAsia="Times New Roman" w:hAnsi="Times New Roman" w:cs="Times New Roman"/>
          <w:w w:val="120"/>
          <w:sz w:val="26"/>
        </w:rPr>
        <w:t>текст къоман</w:t>
      </w:r>
      <w:r w:rsidRPr="007D1C4D">
        <w:rPr>
          <w:rFonts w:ascii="Times New Roman" w:eastAsia="Times New Roman" w:hAnsi="Times New Roman" w:cs="Times New Roman"/>
          <w:spacing w:val="4"/>
          <w:w w:val="120"/>
          <w:sz w:val="26"/>
        </w:rPr>
        <w:t xml:space="preserve"> </w:t>
      </w:r>
      <w:r w:rsidRPr="007D1C4D">
        <w:rPr>
          <w:rFonts w:ascii="Times New Roman" w:eastAsia="Times New Roman" w:hAnsi="Times New Roman" w:cs="Times New Roman"/>
          <w:w w:val="120"/>
          <w:sz w:val="26"/>
        </w:rPr>
        <w:t>ламастийн а,</w:t>
      </w:r>
      <w:r w:rsidRPr="007D1C4D">
        <w:rPr>
          <w:rFonts w:ascii="Times New Roman" w:eastAsia="Times New Roman" w:hAnsi="Times New Roman" w:cs="Times New Roman"/>
          <w:spacing w:val="-1"/>
          <w:w w:val="120"/>
          <w:sz w:val="26"/>
        </w:rPr>
        <w:t xml:space="preserve"> </w:t>
      </w:r>
      <w:r w:rsidRPr="007D1C4D">
        <w:rPr>
          <w:rFonts w:ascii="Times New Roman" w:eastAsia="Times New Roman" w:hAnsi="Times New Roman" w:cs="Times New Roman"/>
          <w:w w:val="120"/>
          <w:sz w:val="26"/>
        </w:rPr>
        <w:t>мехаллийн а</w:t>
      </w:r>
      <w:r w:rsidRPr="007D1C4D">
        <w:rPr>
          <w:rFonts w:ascii="Times New Roman" w:eastAsia="Times New Roman" w:hAnsi="Times New Roman" w:cs="Times New Roman"/>
          <w:spacing w:val="2"/>
          <w:w w:val="120"/>
          <w:sz w:val="26"/>
        </w:rPr>
        <w:t xml:space="preserve"> </w:t>
      </w:r>
      <w:r w:rsidRPr="007D1C4D">
        <w:rPr>
          <w:rFonts w:ascii="Times New Roman" w:eastAsia="Times New Roman" w:hAnsi="Times New Roman" w:cs="Times New Roman"/>
          <w:w w:val="120"/>
          <w:sz w:val="26"/>
        </w:rPr>
        <w:t>хьоста</w:t>
      </w:r>
      <w:r w:rsidRPr="007D1C4D">
        <w:rPr>
          <w:rFonts w:ascii="Times New Roman" w:eastAsia="Times New Roman" w:hAnsi="Times New Roman" w:cs="Times New Roman"/>
          <w:spacing w:val="2"/>
          <w:w w:val="120"/>
          <w:sz w:val="26"/>
        </w:rPr>
        <w:t xml:space="preserve"> </w:t>
      </w:r>
      <w:r w:rsidRPr="007D1C4D">
        <w:rPr>
          <w:rFonts w:ascii="Times New Roman" w:eastAsia="Times New Roman" w:hAnsi="Times New Roman" w:cs="Times New Roman"/>
          <w:w w:val="120"/>
          <w:sz w:val="26"/>
        </w:rPr>
        <w:t>санна.</w:t>
      </w:r>
    </w:p>
    <w:p w:rsidR="007D1C4D" w:rsidRPr="007D1C4D" w:rsidRDefault="007D1C4D" w:rsidP="007D1C4D">
      <w:pPr>
        <w:widowControl w:val="0"/>
        <w:autoSpaceDE w:val="0"/>
        <w:autoSpaceDN w:val="0"/>
        <w:spacing w:after="0" w:line="240" w:lineRule="auto"/>
        <w:ind w:left="338" w:right="229" w:firstLine="338"/>
        <w:jc w:val="both"/>
        <w:rPr>
          <w:rFonts w:ascii="Times New Roman" w:eastAsia="Times New Roman" w:hAnsi="Times New Roman" w:cs="Times New Roman"/>
          <w:sz w:val="26"/>
          <w:szCs w:val="26"/>
        </w:rPr>
      </w:pPr>
      <w:r w:rsidRPr="007D1C4D">
        <w:rPr>
          <w:rFonts w:ascii="Times New Roman" w:eastAsia="Times New Roman" w:hAnsi="Times New Roman" w:cs="Times New Roman"/>
          <w:i/>
          <w:w w:val="115"/>
          <w:sz w:val="26"/>
          <w:szCs w:val="26"/>
        </w:rPr>
        <w:t>Исбаьхьаллин</w:t>
      </w:r>
      <w:r w:rsidRPr="007D1C4D">
        <w:rPr>
          <w:rFonts w:ascii="Times New Roman" w:eastAsia="Times New Roman" w:hAnsi="Times New Roman" w:cs="Times New Roman"/>
          <w:i/>
          <w:spacing w:val="1"/>
          <w:w w:val="115"/>
          <w:sz w:val="26"/>
          <w:szCs w:val="26"/>
        </w:rPr>
        <w:t xml:space="preserve"> </w:t>
      </w:r>
      <w:r w:rsidRPr="007D1C4D">
        <w:rPr>
          <w:rFonts w:ascii="Times New Roman" w:eastAsia="Times New Roman" w:hAnsi="Times New Roman" w:cs="Times New Roman"/>
          <w:i/>
          <w:w w:val="115"/>
          <w:sz w:val="26"/>
          <w:szCs w:val="26"/>
        </w:rPr>
        <w:t>говзарийн</w:t>
      </w:r>
      <w:r w:rsidRPr="007D1C4D">
        <w:rPr>
          <w:rFonts w:ascii="Times New Roman" w:eastAsia="Times New Roman" w:hAnsi="Times New Roman" w:cs="Times New Roman"/>
          <w:i/>
          <w:spacing w:val="1"/>
          <w:w w:val="115"/>
          <w:sz w:val="26"/>
          <w:szCs w:val="26"/>
        </w:rPr>
        <w:t xml:space="preserve"> </w:t>
      </w:r>
      <w:r w:rsidRPr="007D1C4D">
        <w:rPr>
          <w:rFonts w:ascii="Times New Roman" w:eastAsia="Times New Roman" w:hAnsi="Times New Roman" w:cs="Times New Roman"/>
          <w:i/>
          <w:w w:val="115"/>
          <w:sz w:val="26"/>
          <w:szCs w:val="26"/>
        </w:rPr>
        <w:t>тексташ</w:t>
      </w:r>
      <w:r w:rsidRPr="007D1C4D">
        <w:rPr>
          <w:rFonts w:ascii="Times New Roman" w:eastAsia="Times New Roman" w:hAnsi="Times New Roman" w:cs="Times New Roman"/>
          <w:i/>
          <w:spacing w:val="1"/>
          <w:w w:val="115"/>
          <w:sz w:val="26"/>
          <w:szCs w:val="26"/>
        </w:rPr>
        <w:t xml:space="preserve"> </w:t>
      </w:r>
      <w:r w:rsidRPr="007D1C4D">
        <w:rPr>
          <w:rFonts w:ascii="Times New Roman" w:eastAsia="Times New Roman" w:hAnsi="Times New Roman" w:cs="Times New Roman"/>
          <w:i/>
          <w:w w:val="115"/>
          <w:sz w:val="26"/>
          <w:szCs w:val="26"/>
        </w:rPr>
        <w:t>йешар,</w:t>
      </w:r>
      <w:r w:rsidRPr="007D1C4D">
        <w:rPr>
          <w:rFonts w:ascii="Times New Roman" w:eastAsia="Times New Roman" w:hAnsi="Times New Roman" w:cs="Times New Roman"/>
          <w:i/>
          <w:spacing w:val="1"/>
          <w:w w:val="115"/>
          <w:sz w:val="26"/>
          <w:szCs w:val="26"/>
        </w:rPr>
        <w:t xml:space="preserve"> </w:t>
      </w:r>
      <w:r w:rsidRPr="007D1C4D">
        <w:rPr>
          <w:rFonts w:ascii="Times New Roman" w:eastAsia="Times New Roman" w:hAnsi="Times New Roman" w:cs="Times New Roman"/>
          <w:w w:val="115"/>
          <w:sz w:val="26"/>
          <w:szCs w:val="26"/>
        </w:rPr>
        <w:t>шайна</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чохь</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бӀеннаш</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шерашкахь схьайеана</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йолу</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къоман</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синкхетамна</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ладаме</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йолу</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гӀиллакх-</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оьздангаллин мехаллаш а гойтуш йолу: Даймахке безам, тешам, нийсо,</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сий, къинхетам, догдикалла, догцӀеналла, къинхегамна тӀера хилар, бакъо,</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майралла,</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и. кх.дӀ. Нохчийн къоман ламасташ: цхьаалла, вовшийн гӀо дар,</w:t>
      </w:r>
      <w:r w:rsidRPr="007D1C4D">
        <w:rPr>
          <w:rFonts w:ascii="Times New Roman" w:eastAsia="Times New Roman" w:hAnsi="Times New Roman" w:cs="Times New Roman"/>
          <w:spacing w:val="-72"/>
          <w:w w:val="115"/>
          <w:sz w:val="26"/>
          <w:szCs w:val="26"/>
        </w:rPr>
        <w:t xml:space="preserve"> </w:t>
      </w:r>
      <w:r w:rsidRPr="007D1C4D">
        <w:rPr>
          <w:rFonts w:ascii="Times New Roman" w:eastAsia="Times New Roman" w:hAnsi="Times New Roman" w:cs="Times New Roman"/>
          <w:w w:val="115"/>
          <w:sz w:val="26"/>
          <w:szCs w:val="26"/>
        </w:rPr>
        <w:t>хьаша-да</w:t>
      </w:r>
      <w:r w:rsidRPr="007D1C4D">
        <w:rPr>
          <w:rFonts w:ascii="Times New Roman" w:eastAsia="Times New Roman" w:hAnsi="Times New Roman" w:cs="Times New Roman"/>
          <w:spacing w:val="57"/>
          <w:w w:val="115"/>
          <w:sz w:val="26"/>
          <w:szCs w:val="26"/>
        </w:rPr>
        <w:t xml:space="preserve"> </w:t>
      </w:r>
      <w:r w:rsidRPr="007D1C4D">
        <w:rPr>
          <w:rFonts w:ascii="Times New Roman" w:eastAsia="Times New Roman" w:hAnsi="Times New Roman" w:cs="Times New Roman"/>
          <w:w w:val="115"/>
          <w:sz w:val="26"/>
          <w:szCs w:val="26"/>
        </w:rPr>
        <w:t>тӀелацар,</w:t>
      </w:r>
      <w:r w:rsidRPr="007D1C4D">
        <w:rPr>
          <w:rFonts w:ascii="Times New Roman" w:eastAsia="Times New Roman" w:hAnsi="Times New Roman" w:cs="Times New Roman"/>
          <w:spacing w:val="59"/>
          <w:w w:val="115"/>
          <w:sz w:val="26"/>
          <w:szCs w:val="26"/>
        </w:rPr>
        <w:t xml:space="preserve"> </w:t>
      </w:r>
      <w:r w:rsidRPr="007D1C4D">
        <w:rPr>
          <w:rFonts w:ascii="Times New Roman" w:eastAsia="Times New Roman" w:hAnsi="Times New Roman" w:cs="Times New Roman"/>
          <w:w w:val="115"/>
          <w:sz w:val="26"/>
          <w:szCs w:val="26"/>
        </w:rPr>
        <w:t>и.</w:t>
      </w:r>
      <w:r w:rsidRPr="007D1C4D">
        <w:rPr>
          <w:rFonts w:ascii="Times New Roman" w:eastAsia="Times New Roman" w:hAnsi="Times New Roman" w:cs="Times New Roman"/>
          <w:spacing w:val="57"/>
          <w:w w:val="115"/>
          <w:sz w:val="26"/>
          <w:szCs w:val="26"/>
        </w:rPr>
        <w:t xml:space="preserve"> </w:t>
      </w:r>
      <w:r w:rsidRPr="007D1C4D">
        <w:rPr>
          <w:rFonts w:ascii="Times New Roman" w:eastAsia="Times New Roman" w:hAnsi="Times New Roman" w:cs="Times New Roman"/>
          <w:w w:val="115"/>
          <w:sz w:val="26"/>
          <w:szCs w:val="26"/>
        </w:rPr>
        <w:t>кх.дӀ.</w:t>
      </w:r>
      <w:r w:rsidRPr="007D1C4D">
        <w:rPr>
          <w:rFonts w:ascii="Times New Roman" w:eastAsia="Times New Roman" w:hAnsi="Times New Roman" w:cs="Times New Roman"/>
          <w:spacing w:val="60"/>
          <w:w w:val="115"/>
          <w:sz w:val="26"/>
          <w:szCs w:val="26"/>
        </w:rPr>
        <w:t xml:space="preserve"> </w:t>
      </w:r>
      <w:r w:rsidRPr="007D1C4D">
        <w:rPr>
          <w:rFonts w:ascii="Times New Roman" w:eastAsia="Times New Roman" w:hAnsi="Times New Roman" w:cs="Times New Roman"/>
          <w:w w:val="115"/>
          <w:sz w:val="26"/>
          <w:szCs w:val="26"/>
        </w:rPr>
        <w:t>Доьзалан</w:t>
      </w:r>
      <w:r w:rsidRPr="007D1C4D">
        <w:rPr>
          <w:rFonts w:ascii="Times New Roman" w:eastAsia="Times New Roman" w:hAnsi="Times New Roman" w:cs="Times New Roman"/>
          <w:spacing w:val="60"/>
          <w:w w:val="115"/>
          <w:sz w:val="26"/>
          <w:szCs w:val="26"/>
        </w:rPr>
        <w:t xml:space="preserve"> </w:t>
      </w:r>
      <w:r w:rsidRPr="007D1C4D">
        <w:rPr>
          <w:rFonts w:ascii="Times New Roman" w:eastAsia="Times New Roman" w:hAnsi="Times New Roman" w:cs="Times New Roman"/>
          <w:w w:val="115"/>
          <w:sz w:val="26"/>
          <w:szCs w:val="26"/>
        </w:rPr>
        <w:t>мехаллаш:</w:t>
      </w:r>
      <w:r w:rsidRPr="007D1C4D">
        <w:rPr>
          <w:rFonts w:ascii="Times New Roman" w:eastAsia="Times New Roman" w:hAnsi="Times New Roman" w:cs="Times New Roman"/>
          <w:spacing w:val="59"/>
          <w:w w:val="115"/>
          <w:sz w:val="26"/>
          <w:szCs w:val="26"/>
        </w:rPr>
        <w:t xml:space="preserve"> </w:t>
      </w:r>
      <w:r w:rsidRPr="007D1C4D">
        <w:rPr>
          <w:rFonts w:ascii="Times New Roman" w:eastAsia="Times New Roman" w:hAnsi="Times New Roman" w:cs="Times New Roman"/>
          <w:w w:val="115"/>
          <w:sz w:val="26"/>
          <w:szCs w:val="26"/>
        </w:rPr>
        <w:t>баккхийнаш</w:t>
      </w:r>
      <w:r w:rsidRPr="007D1C4D">
        <w:rPr>
          <w:rFonts w:ascii="Times New Roman" w:eastAsia="Times New Roman" w:hAnsi="Times New Roman" w:cs="Times New Roman"/>
          <w:spacing w:val="57"/>
          <w:w w:val="115"/>
          <w:sz w:val="26"/>
          <w:szCs w:val="26"/>
        </w:rPr>
        <w:t xml:space="preserve"> </w:t>
      </w:r>
      <w:r w:rsidRPr="007D1C4D">
        <w:rPr>
          <w:rFonts w:ascii="Times New Roman" w:eastAsia="Times New Roman" w:hAnsi="Times New Roman" w:cs="Times New Roman"/>
          <w:w w:val="115"/>
          <w:sz w:val="26"/>
          <w:szCs w:val="26"/>
        </w:rPr>
        <w:t>ларар,</w:t>
      </w:r>
    </w:p>
    <w:p w:rsidR="007D1C4D" w:rsidRPr="007D1C4D" w:rsidRDefault="007D1C4D" w:rsidP="007D1C4D">
      <w:pPr>
        <w:widowControl w:val="0"/>
        <w:autoSpaceDE w:val="0"/>
        <w:autoSpaceDN w:val="0"/>
        <w:spacing w:after="0" w:line="240" w:lineRule="auto"/>
        <w:ind w:left="338" w:right="229"/>
        <w:jc w:val="both"/>
        <w:rPr>
          <w:rFonts w:ascii="Times New Roman" w:eastAsia="Times New Roman" w:hAnsi="Times New Roman" w:cs="Times New Roman"/>
          <w:sz w:val="26"/>
          <w:szCs w:val="26"/>
        </w:rPr>
      </w:pPr>
      <w:r w:rsidRPr="007D1C4D">
        <w:rPr>
          <w:rFonts w:ascii="Times New Roman" w:eastAsia="Times New Roman" w:hAnsi="Times New Roman" w:cs="Times New Roman"/>
          <w:w w:val="115"/>
          <w:sz w:val="26"/>
          <w:szCs w:val="26"/>
        </w:rPr>
        <w:t>«нана», «да», «дада», «баба», «йиша», «ваша» бохучу дешнийн мехалла,</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вовшийн</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ларар,</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безам,</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вовшех</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кхетар,</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терго,</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собар,</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да-нана</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ларар.</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Нохчийн</w:t>
      </w:r>
      <w:r w:rsidRPr="007D1C4D">
        <w:rPr>
          <w:rFonts w:ascii="Times New Roman" w:eastAsia="Times New Roman" w:hAnsi="Times New Roman" w:cs="Times New Roman"/>
          <w:spacing w:val="-2"/>
          <w:w w:val="115"/>
          <w:sz w:val="26"/>
          <w:szCs w:val="26"/>
        </w:rPr>
        <w:t xml:space="preserve"> </w:t>
      </w:r>
      <w:r w:rsidRPr="007D1C4D">
        <w:rPr>
          <w:rFonts w:ascii="Times New Roman" w:eastAsia="Times New Roman" w:hAnsi="Times New Roman" w:cs="Times New Roman"/>
          <w:w w:val="115"/>
          <w:sz w:val="26"/>
          <w:szCs w:val="26"/>
        </w:rPr>
        <w:t>литературехь</w:t>
      </w:r>
      <w:r w:rsidRPr="007D1C4D">
        <w:rPr>
          <w:rFonts w:ascii="Times New Roman" w:eastAsia="Times New Roman" w:hAnsi="Times New Roman" w:cs="Times New Roman"/>
          <w:spacing w:val="-3"/>
          <w:w w:val="115"/>
          <w:sz w:val="26"/>
          <w:szCs w:val="26"/>
        </w:rPr>
        <w:t xml:space="preserve"> </w:t>
      </w:r>
      <w:r w:rsidRPr="007D1C4D">
        <w:rPr>
          <w:rFonts w:ascii="Times New Roman" w:eastAsia="Times New Roman" w:hAnsi="Times New Roman" w:cs="Times New Roman"/>
          <w:w w:val="115"/>
          <w:sz w:val="26"/>
          <w:szCs w:val="26"/>
        </w:rPr>
        <w:t>халкъан</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ламасташ</w:t>
      </w:r>
      <w:r w:rsidRPr="007D1C4D">
        <w:rPr>
          <w:rFonts w:ascii="Times New Roman" w:eastAsia="Times New Roman" w:hAnsi="Times New Roman" w:cs="Times New Roman"/>
          <w:spacing w:val="-2"/>
          <w:w w:val="115"/>
          <w:sz w:val="26"/>
          <w:szCs w:val="26"/>
        </w:rPr>
        <w:t xml:space="preserve"> </w:t>
      </w:r>
      <w:r w:rsidRPr="007D1C4D">
        <w:rPr>
          <w:rFonts w:ascii="Times New Roman" w:eastAsia="Times New Roman" w:hAnsi="Times New Roman" w:cs="Times New Roman"/>
          <w:w w:val="115"/>
          <w:sz w:val="26"/>
          <w:szCs w:val="26"/>
        </w:rPr>
        <w:t>а,</w:t>
      </w:r>
      <w:r w:rsidRPr="007D1C4D">
        <w:rPr>
          <w:rFonts w:ascii="Times New Roman" w:eastAsia="Times New Roman" w:hAnsi="Times New Roman" w:cs="Times New Roman"/>
          <w:spacing w:val="6"/>
          <w:w w:val="115"/>
          <w:sz w:val="26"/>
          <w:szCs w:val="26"/>
        </w:rPr>
        <w:t xml:space="preserve"> </w:t>
      </w:r>
      <w:r w:rsidRPr="007D1C4D">
        <w:rPr>
          <w:rFonts w:ascii="Times New Roman" w:eastAsia="Times New Roman" w:hAnsi="Times New Roman" w:cs="Times New Roman"/>
          <w:w w:val="115"/>
          <w:sz w:val="26"/>
          <w:szCs w:val="26"/>
        </w:rPr>
        <w:t>Ӏадаташ</w:t>
      </w:r>
      <w:r w:rsidRPr="007D1C4D">
        <w:rPr>
          <w:rFonts w:ascii="Times New Roman" w:eastAsia="Times New Roman" w:hAnsi="Times New Roman" w:cs="Times New Roman"/>
          <w:spacing w:val="-2"/>
          <w:w w:val="115"/>
          <w:sz w:val="26"/>
          <w:szCs w:val="26"/>
        </w:rPr>
        <w:t xml:space="preserve"> </w:t>
      </w:r>
      <w:r w:rsidRPr="007D1C4D">
        <w:rPr>
          <w:rFonts w:ascii="Times New Roman" w:eastAsia="Times New Roman" w:hAnsi="Times New Roman" w:cs="Times New Roman"/>
          <w:w w:val="115"/>
          <w:sz w:val="26"/>
          <w:szCs w:val="26"/>
        </w:rPr>
        <w:t>а</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гайтар.</w:t>
      </w:r>
    </w:p>
    <w:p w:rsidR="007D1C4D" w:rsidRPr="007D1C4D" w:rsidRDefault="007D1C4D" w:rsidP="007D1C4D">
      <w:pPr>
        <w:widowControl w:val="0"/>
        <w:autoSpaceDE w:val="0"/>
        <w:autoSpaceDN w:val="0"/>
        <w:spacing w:after="0" w:line="240" w:lineRule="auto"/>
        <w:ind w:left="338" w:right="229" w:firstLine="338"/>
        <w:jc w:val="both"/>
        <w:rPr>
          <w:rFonts w:ascii="Times New Roman" w:eastAsia="Times New Roman" w:hAnsi="Times New Roman" w:cs="Times New Roman"/>
          <w:sz w:val="26"/>
          <w:szCs w:val="26"/>
        </w:rPr>
      </w:pPr>
      <w:r w:rsidRPr="007D1C4D">
        <w:rPr>
          <w:rFonts w:ascii="Times New Roman" w:eastAsia="Times New Roman" w:hAnsi="Times New Roman" w:cs="Times New Roman"/>
          <w:i/>
          <w:w w:val="115"/>
          <w:sz w:val="26"/>
          <w:szCs w:val="26"/>
        </w:rPr>
        <w:t>Нохчийн</w:t>
      </w:r>
      <w:r w:rsidRPr="007D1C4D">
        <w:rPr>
          <w:rFonts w:ascii="Times New Roman" w:eastAsia="Times New Roman" w:hAnsi="Times New Roman" w:cs="Times New Roman"/>
          <w:i/>
          <w:spacing w:val="1"/>
          <w:w w:val="115"/>
          <w:sz w:val="26"/>
          <w:szCs w:val="26"/>
        </w:rPr>
        <w:t xml:space="preserve"> </w:t>
      </w:r>
      <w:r w:rsidRPr="007D1C4D">
        <w:rPr>
          <w:rFonts w:ascii="Times New Roman" w:eastAsia="Times New Roman" w:hAnsi="Times New Roman" w:cs="Times New Roman"/>
          <w:i/>
          <w:w w:val="115"/>
          <w:sz w:val="26"/>
          <w:szCs w:val="26"/>
        </w:rPr>
        <w:t>бераллин</w:t>
      </w:r>
      <w:r w:rsidRPr="007D1C4D">
        <w:rPr>
          <w:rFonts w:ascii="Times New Roman" w:eastAsia="Times New Roman" w:hAnsi="Times New Roman" w:cs="Times New Roman"/>
          <w:i/>
          <w:spacing w:val="1"/>
          <w:w w:val="115"/>
          <w:sz w:val="26"/>
          <w:szCs w:val="26"/>
        </w:rPr>
        <w:t xml:space="preserve"> </w:t>
      </w:r>
      <w:r w:rsidRPr="007D1C4D">
        <w:rPr>
          <w:rFonts w:ascii="Times New Roman" w:eastAsia="Times New Roman" w:hAnsi="Times New Roman" w:cs="Times New Roman"/>
          <w:i/>
          <w:w w:val="115"/>
          <w:sz w:val="26"/>
          <w:szCs w:val="26"/>
        </w:rPr>
        <w:t>дуьне:</w:t>
      </w:r>
      <w:r w:rsidRPr="007D1C4D">
        <w:rPr>
          <w:rFonts w:ascii="Times New Roman" w:eastAsia="Times New Roman" w:hAnsi="Times New Roman" w:cs="Times New Roman"/>
          <w:i/>
          <w:spacing w:val="1"/>
          <w:w w:val="115"/>
          <w:sz w:val="26"/>
          <w:szCs w:val="26"/>
        </w:rPr>
        <w:t xml:space="preserve"> </w:t>
      </w:r>
      <w:r w:rsidRPr="007D1C4D">
        <w:rPr>
          <w:rFonts w:ascii="Times New Roman" w:eastAsia="Times New Roman" w:hAnsi="Times New Roman" w:cs="Times New Roman"/>
          <w:spacing w:val="20"/>
          <w:w w:val="115"/>
          <w:sz w:val="26"/>
          <w:szCs w:val="26"/>
        </w:rPr>
        <w:t>кхиар,</w:t>
      </w:r>
      <w:r w:rsidRPr="007D1C4D">
        <w:rPr>
          <w:rFonts w:ascii="Times New Roman" w:eastAsia="Times New Roman" w:hAnsi="Times New Roman" w:cs="Times New Roman"/>
          <w:spacing w:val="21"/>
          <w:w w:val="115"/>
          <w:sz w:val="26"/>
          <w:szCs w:val="26"/>
        </w:rPr>
        <w:t xml:space="preserve"> </w:t>
      </w:r>
      <w:r w:rsidRPr="007D1C4D">
        <w:rPr>
          <w:rFonts w:ascii="Times New Roman" w:eastAsia="Times New Roman" w:hAnsi="Times New Roman" w:cs="Times New Roman"/>
          <w:spacing w:val="22"/>
          <w:w w:val="115"/>
          <w:sz w:val="26"/>
          <w:szCs w:val="26"/>
        </w:rPr>
        <w:t>гонахарчу</w:t>
      </w:r>
      <w:r w:rsidRPr="007D1C4D">
        <w:rPr>
          <w:rFonts w:ascii="Times New Roman" w:eastAsia="Times New Roman" w:hAnsi="Times New Roman" w:cs="Times New Roman"/>
          <w:spacing w:val="23"/>
          <w:w w:val="115"/>
          <w:sz w:val="26"/>
          <w:szCs w:val="26"/>
        </w:rPr>
        <w:t xml:space="preserve"> </w:t>
      </w:r>
      <w:r w:rsidRPr="007D1C4D">
        <w:rPr>
          <w:rFonts w:ascii="Times New Roman" w:eastAsia="Times New Roman" w:hAnsi="Times New Roman" w:cs="Times New Roman"/>
          <w:spacing w:val="22"/>
          <w:w w:val="115"/>
          <w:sz w:val="26"/>
          <w:szCs w:val="26"/>
        </w:rPr>
        <w:t>дуьненаца,</w:t>
      </w:r>
      <w:r w:rsidRPr="007D1C4D">
        <w:rPr>
          <w:rFonts w:ascii="Times New Roman" w:eastAsia="Times New Roman" w:hAnsi="Times New Roman" w:cs="Times New Roman"/>
          <w:spacing w:val="23"/>
          <w:w w:val="115"/>
          <w:sz w:val="26"/>
          <w:szCs w:val="26"/>
        </w:rPr>
        <w:t xml:space="preserve"> баккхийчаьрца, </w:t>
      </w:r>
      <w:r w:rsidRPr="007D1C4D">
        <w:rPr>
          <w:rFonts w:ascii="Times New Roman" w:eastAsia="Times New Roman" w:hAnsi="Times New Roman" w:cs="Times New Roman"/>
          <w:spacing w:val="22"/>
          <w:w w:val="115"/>
          <w:sz w:val="26"/>
          <w:szCs w:val="26"/>
        </w:rPr>
        <w:t xml:space="preserve">нийсархошца </w:t>
      </w:r>
      <w:r w:rsidRPr="007D1C4D">
        <w:rPr>
          <w:rFonts w:ascii="Times New Roman" w:eastAsia="Times New Roman" w:hAnsi="Times New Roman" w:cs="Times New Roman"/>
          <w:spacing w:val="19"/>
          <w:w w:val="115"/>
          <w:sz w:val="26"/>
          <w:szCs w:val="26"/>
        </w:rPr>
        <w:t xml:space="preserve">йолчу </w:t>
      </w:r>
      <w:r w:rsidRPr="007D1C4D">
        <w:rPr>
          <w:rFonts w:ascii="Times New Roman" w:eastAsia="Times New Roman" w:hAnsi="Times New Roman" w:cs="Times New Roman"/>
          <w:spacing w:val="23"/>
          <w:w w:val="115"/>
          <w:sz w:val="26"/>
          <w:szCs w:val="26"/>
        </w:rPr>
        <w:t>йукъаметтигийн башхалла;</w:t>
      </w:r>
      <w:r w:rsidRPr="007D1C4D">
        <w:rPr>
          <w:rFonts w:ascii="Times New Roman" w:eastAsia="Times New Roman" w:hAnsi="Times New Roman" w:cs="Times New Roman"/>
          <w:spacing w:val="24"/>
          <w:w w:val="115"/>
          <w:sz w:val="26"/>
          <w:szCs w:val="26"/>
        </w:rPr>
        <w:t xml:space="preserve"> </w:t>
      </w:r>
      <w:r w:rsidRPr="007D1C4D">
        <w:rPr>
          <w:rFonts w:ascii="Times New Roman" w:eastAsia="Times New Roman" w:hAnsi="Times New Roman" w:cs="Times New Roman"/>
          <w:w w:val="115"/>
          <w:sz w:val="26"/>
          <w:szCs w:val="26"/>
        </w:rPr>
        <w:t>ша</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нохчийн</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Ӏадаташ</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дӀакхоьхьург</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а,</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орамашца</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зӀе</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а</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хиларх</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кхетар.</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Турпалхойн</w:t>
      </w:r>
      <w:r w:rsidRPr="007D1C4D">
        <w:rPr>
          <w:rFonts w:ascii="Times New Roman" w:eastAsia="Times New Roman" w:hAnsi="Times New Roman" w:cs="Times New Roman"/>
          <w:spacing w:val="-2"/>
          <w:w w:val="115"/>
          <w:sz w:val="26"/>
          <w:szCs w:val="26"/>
        </w:rPr>
        <w:t xml:space="preserve"> </w:t>
      </w:r>
      <w:r w:rsidRPr="007D1C4D">
        <w:rPr>
          <w:rFonts w:ascii="Times New Roman" w:eastAsia="Times New Roman" w:hAnsi="Times New Roman" w:cs="Times New Roman"/>
          <w:w w:val="115"/>
          <w:sz w:val="26"/>
          <w:szCs w:val="26"/>
        </w:rPr>
        <w:t>леларийн</w:t>
      </w:r>
      <w:r w:rsidRPr="007D1C4D">
        <w:rPr>
          <w:rFonts w:ascii="Times New Roman" w:eastAsia="Times New Roman" w:hAnsi="Times New Roman" w:cs="Times New Roman"/>
          <w:spacing w:val="-2"/>
          <w:w w:val="115"/>
          <w:sz w:val="26"/>
          <w:szCs w:val="26"/>
        </w:rPr>
        <w:t xml:space="preserve"> </w:t>
      </w:r>
      <w:r w:rsidRPr="007D1C4D">
        <w:rPr>
          <w:rFonts w:ascii="Times New Roman" w:eastAsia="Times New Roman" w:hAnsi="Times New Roman" w:cs="Times New Roman"/>
          <w:w w:val="115"/>
          <w:sz w:val="26"/>
          <w:szCs w:val="26"/>
        </w:rPr>
        <w:t>синхаамийн-оьздангалилн мах</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хадор.</w:t>
      </w:r>
    </w:p>
    <w:p w:rsidR="007D1C4D" w:rsidRPr="007D1C4D" w:rsidRDefault="007D1C4D" w:rsidP="007D1C4D">
      <w:pPr>
        <w:widowControl w:val="0"/>
        <w:autoSpaceDE w:val="0"/>
        <w:autoSpaceDN w:val="0"/>
        <w:spacing w:after="0" w:line="240" w:lineRule="auto"/>
        <w:ind w:left="338" w:right="231"/>
        <w:jc w:val="both"/>
        <w:rPr>
          <w:rFonts w:ascii="Times New Roman" w:eastAsia="Times New Roman" w:hAnsi="Times New Roman" w:cs="Times New Roman"/>
          <w:sz w:val="26"/>
          <w:szCs w:val="26"/>
        </w:rPr>
      </w:pPr>
      <w:r w:rsidRPr="007D1C4D">
        <w:rPr>
          <w:rFonts w:ascii="Times New Roman" w:eastAsia="Times New Roman" w:hAnsi="Times New Roman" w:cs="Times New Roman"/>
          <w:w w:val="115"/>
          <w:sz w:val="26"/>
          <w:szCs w:val="26"/>
        </w:rPr>
        <w:t>Нохчин</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литерурин</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башхаллех</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кхетар:</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турпалхочун</w:t>
      </w:r>
      <w:r w:rsidRPr="007D1C4D">
        <w:rPr>
          <w:rFonts w:ascii="Times New Roman" w:eastAsia="Times New Roman" w:hAnsi="Times New Roman" w:cs="Times New Roman"/>
          <w:spacing w:val="75"/>
          <w:w w:val="115"/>
          <w:sz w:val="26"/>
          <w:szCs w:val="26"/>
        </w:rPr>
        <w:t xml:space="preserve"> </w:t>
      </w:r>
      <w:r w:rsidRPr="007D1C4D">
        <w:rPr>
          <w:rFonts w:ascii="Times New Roman" w:eastAsia="Times New Roman" w:hAnsi="Times New Roman" w:cs="Times New Roman"/>
          <w:w w:val="115"/>
          <w:sz w:val="26"/>
          <w:szCs w:val="26"/>
        </w:rPr>
        <w:t>чоьхьара</w:t>
      </w:r>
      <w:r w:rsidRPr="007D1C4D">
        <w:rPr>
          <w:rFonts w:ascii="Times New Roman" w:eastAsia="Times New Roman" w:hAnsi="Times New Roman" w:cs="Times New Roman"/>
          <w:spacing w:val="75"/>
          <w:w w:val="115"/>
          <w:sz w:val="26"/>
          <w:szCs w:val="26"/>
        </w:rPr>
        <w:t xml:space="preserve"> </w:t>
      </w:r>
      <w:r w:rsidRPr="007D1C4D">
        <w:rPr>
          <w:rFonts w:ascii="Times New Roman" w:eastAsia="Times New Roman" w:hAnsi="Times New Roman" w:cs="Times New Roman"/>
          <w:w w:val="115"/>
          <w:sz w:val="26"/>
          <w:szCs w:val="26"/>
        </w:rPr>
        <w:t>дуьне</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деллар,</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цуьнан</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лазамаш</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бовзар;</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оьздангаллин</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проблемашка</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кховдар.</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Ӏаламан дуьненах болу нохчийн къоман поэтически хьежам (малхе, арене,</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хьуьне,</w:t>
      </w:r>
      <w:r w:rsidRPr="007D1C4D">
        <w:rPr>
          <w:rFonts w:ascii="Times New Roman" w:eastAsia="Times New Roman" w:hAnsi="Times New Roman" w:cs="Times New Roman"/>
          <w:spacing w:val="48"/>
          <w:w w:val="115"/>
          <w:sz w:val="26"/>
          <w:szCs w:val="26"/>
        </w:rPr>
        <w:t xml:space="preserve"> </w:t>
      </w:r>
      <w:r w:rsidRPr="007D1C4D">
        <w:rPr>
          <w:rFonts w:ascii="Times New Roman" w:eastAsia="Times New Roman" w:hAnsi="Times New Roman" w:cs="Times New Roman"/>
          <w:w w:val="115"/>
          <w:sz w:val="26"/>
          <w:szCs w:val="26"/>
        </w:rPr>
        <w:t>хига,</w:t>
      </w:r>
      <w:r w:rsidRPr="007D1C4D">
        <w:rPr>
          <w:rFonts w:ascii="Times New Roman" w:eastAsia="Times New Roman" w:hAnsi="Times New Roman" w:cs="Times New Roman"/>
          <w:spacing w:val="45"/>
          <w:w w:val="115"/>
          <w:sz w:val="26"/>
          <w:szCs w:val="26"/>
        </w:rPr>
        <w:t xml:space="preserve"> </w:t>
      </w:r>
      <w:r w:rsidRPr="007D1C4D">
        <w:rPr>
          <w:rFonts w:ascii="Times New Roman" w:eastAsia="Times New Roman" w:hAnsi="Times New Roman" w:cs="Times New Roman"/>
          <w:w w:val="115"/>
          <w:sz w:val="26"/>
          <w:szCs w:val="26"/>
        </w:rPr>
        <w:t>ломе,</w:t>
      </w:r>
      <w:r w:rsidRPr="007D1C4D">
        <w:rPr>
          <w:rFonts w:ascii="Times New Roman" w:eastAsia="Times New Roman" w:hAnsi="Times New Roman" w:cs="Times New Roman"/>
          <w:spacing w:val="44"/>
          <w:w w:val="115"/>
          <w:sz w:val="26"/>
          <w:szCs w:val="26"/>
        </w:rPr>
        <w:t xml:space="preserve"> </w:t>
      </w:r>
      <w:r w:rsidRPr="007D1C4D">
        <w:rPr>
          <w:rFonts w:ascii="Times New Roman" w:eastAsia="Times New Roman" w:hAnsi="Times New Roman" w:cs="Times New Roman"/>
          <w:w w:val="115"/>
          <w:sz w:val="26"/>
          <w:szCs w:val="26"/>
        </w:rPr>
        <w:t>дитте,</w:t>
      </w:r>
      <w:r w:rsidRPr="007D1C4D">
        <w:rPr>
          <w:rFonts w:ascii="Times New Roman" w:eastAsia="Times New Roman" w:hAnsi="Times New Roman" w:cs="Times New Roman"/>
          <w:spacing w:val="48"/>
          <w:w w:val="115"/>
          <w:sz w:val="26"/>
          <w:szCs w:val="26"/>
        </w:rPr>
        <w:t xml:space="preserve"> </w:t>
      </w:r>
      <w:r w:rsidRPr="007D1C4D">
        <w:rPr>
          <w:rFonts w:ascii="Times New Roman" w:eastAsia="Times New Roman" w:hAnsi="Times New Roman" w:cs="Times New Roman"/>
          <w:w w:val="115"/>
          <w:sz w:val="26"/>
          <w:szCs w:val="26"/>
        </w:rPr>
        <w:t>дийнатийн</w:t>
      </w:r>
      <w:r w:rsidRPr="007D1C4D">
        <w:rPr>
          <w:rFonts w:ascii="Times New Roman" w:eastAsia="Times New Roman" w:hAnsi="Times New Roman" w:cs="Times New Roman"/>
          <w:spacing w:val="45"/>
          <w:w w:val="115"/>
          <w:sz w:val="26"/>
          <w:szCs w:val="26"/>
        </w:rPr>
        <w:t xml:space="preserve"> </w:t>
      </w:r>
      <w:r w:rsidRPr="007D1C4D">
        <w:rPr>
          <w:rFonts w:ascii="Times New Roman" w:eastAsia="Times New Roman" w:hAnsi="Times New Roman" w:cs="Times New Roman"/>
          <w:w w:val="115"/>
          <w:sz w:val="26"/>
          <w:szCs w:val="26"/>
        </w:rPr>
        <w:t>дуьнене,</w:t>
      </w:r>
      <w:r w:rsidRPr="007D1C4D">
        <w:rPr>
          <w:rFonts w:ascii="Times New Roman" w:eastAsia="Times New Roman" w:hAnsi="Times New Roman" w:cs="Times New Roman"/>
          <w:spacing w:val="46"/>
          <w:w w:val="115"/>
          <w:sz w:val="26"/>
          <w:szCs w:val="26"/>
        </w:rPr>
        <w:t xml:space="preserve"> </w:t>
      </w:r>
      <w:r w:rsidRPr="007D1C4D">
        <w:rPr>
          <w:rFonts w:ascii="Times New Roman" w:eastAsia="Times New Roman" w:hAnsi="Times New Roman" w:cs="Times New Roman"/>
          <w:w w:val="115"/>
          <w:sz w:val="26"/>
          <w:szCs w:val="26"/>
        </w:rPr>
        <w:t>и.кх.дӀ.)</w:t>
      </w:r>
      <w:r w:rsidRPr="007D1C4D">
        <w:rPr>
          <w:rFonts w:ascii="Times New Roman" w:eastAsia="Times New Roman" w:hAnsi="Times New Roman" w:cs="Times New Roman"/>
          <w:spacing w:val="37"/>
          <w:w w:val="115"/>
          <w:sz w:val="26"/>
          <w:szCs w:val="26"/>
        </w:rPr>
        <w:t xml:space="preserve"> </w:t>
      </w:r>
      <w:r w:rsidRPr="007D1C4D">
        <w:rPr>
          <w:rFonts w:ascii="Times New Roman" w:eastAsia="Times New Roman" w:hAnsi="Times New Roman" w:cs="Times New Roman"/>
          <w:w w:val="115"/>
          <w:sz w:val="26"/>
          <w:szCs w:val="26"/>
        </w:rPr>
        <w:t>нохчийн</w:t>
      </w:r>
      <w:r w:rsidRPr="007D1C4D">
        <w:rPr>
          <w:rFonts w:ascii="Times New Roman" w:eastAsia="Times New Roman" w:hAnsi="Times New Roman" w:cs="Times New Roman"/>
          <w:spacing w:val="39"/>
          <w:w w:val="115"/>
          <w:sz w:val="26"/>
          <w:szCs w:val="26"/>
        </w:rPr>
        <w:t xml:space="preserve"> </w:t>
      </w:r>
      <w:r w:rsidRPr="007D1C4D">
        <w:rPr>
          <w:rFonts w:ascii="Times New Roman" w:eastAsia="Times New Roman" w:hAnsi="Times New Roman" w:cs="Times New Roman"/>
          <w:w w:val="115"/>
          <w:sz w:val="26"/>
          <w:szCs w:val="26"/>
        </w:rPr>
        <w:t>поэзехь</w:t>
      </w:r>
      <w:r w:rsidRPr="007D1C4D">
        <w:rPr>
          <w:rFonts w:ascii="Times New Roman" w:eastAsia="Times New Roman" w:hAnsi="Times New Roman" w:cs="Times New Roman"/>
          <w:spacing w:val="-72"/>
          <w:w w:val="115"/>
          <w:sz w:val="26"/>
          <w:szCs w:val="26"/>
        </w:rPr>
        <w:t xml:space="preserve"> </w:t>
      </w:r>
      <w:r w:rsidRPr="007D1C4D">
        <w:rPr>
          <w:rFonts w:ascii="Times New Roman" w:eastAsia="Times New Roman" w:hAnsi="Times New Roman" w:cs="Times New Roman"/>
          <w:w w:val="115"/>
          <w:sz w:val="26"/>
          <w:szCs w:val="26"/>
        </w:rPr>
        <w:t>а,</w:t>
      </w:r>
      <w:r w:rsidRPr="007D1C4D">
        <w:rPr>
          <w:rFonts w:ascii="Times New Roman" w:eastAsia="Times New Roman" w:hAnsi="Times New Roman" w:cs="Times New Roman"/>
          <w:spacing w:val="-2"/>
          <w:w w:val="115"/>
          <w:sz w:val="26"/>
          <w:szCs w:val="26"/>
        </w:rPr>
        <w:t xml:space="preserve"> </w:t>
      </w:r>
      <w:r w:rsidRPr="007D1C4D">
        <w:rPr>
          <w:rFonts w:ascii="Times New Roman" w:eastAsia="Times New Roman" w:hAnsi="Times New Roman" w:cs="Times New Roman"/>
          <w:w w:val="115"/>
          <w:sz w:val="26"/>
          <w:szCs w:val="26"/>
        </w:rPr>
        <w:t>прозехь</w:t>
      </w:r>
      <w:r w:rsidRPr="007D1C4D">
        <w:rPr>
          <w:rFonts w:ascii="Times New Roman" w:eastAsia="Times New Roman" w:hAnsi="Times New Roman" w:cs="Times New Roman"/>
          <w:spacing w:val="-2"/>
          <w:w w:val="115"/>
          <w:sz w:val="26"/>
          <w:szCs w:val="26"/>
        </w:rPr>
        <w:t xml:space="preserve"> </w:t>
      </w:r>
      <w:r w:rsidRPr="007D1C4D">
        <w:rPr>
          <w:rFonts w:ascii="Times New Roman" w:eastAsia="Times New Roman" w:hAnsi="Times New Roman" w:cs="Times New Roman"/>
          <w:w w:val="115"/>
          <w:sz w:val="26"/>
          <w:szCs w:val="26"/>
        </w:rPr>
        <w:t>а.</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Гонахарчу дуьненан</w:t>
      </w:r>
      <w:r w:rsidRPr="007D1C4D">
        <w:rPr>
          <w:rFonts w:ascii="Times New Roman" w:eastAsia="Times New Roman" w:hAnsi="Times New Roman" w:cs="Times New Roman"/>
          <w:spacing w:val="-3"/>
          <w:w w:val="115"/>
          <w:sz w:val="26"/>
          <w:szCs w:val="26"/>
        </w:rPr>
        <w:t xml:space="preserve"> </w:t>
      </w:r>
      <w:r w:rsidRPr="007D1C4D">
        <w:rPr>
          <w:rFonts w:ascii="Times New Roman" w:eastAsia="Times New Roman" w:hAnsi="Times New Roman" w:cs="Times New Roman"/>
          <w:w w:val="115"/>
          <w:sz w:val="26"/>
          <w:szCs w:val="26"/>
        </w:rPr>
        <w:t>хьал</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адаман</w:t>
      </w:r>
      <w:r w:rsidRPr="007D1C4D">
        <w:rPr>
          <w:rFonts w:ascii="Times New Roman" w:eastAsia="Times New Roman" w:hAnsi="Times New Roman" w:cs="Times New Roman"/>
          <w:spacing w:val="-3"/>
          <w:w w:val="115"/>
          <w:sz w:val="26"/>
          <w:szCs w:val="26"/>
        </w:rPr>
        <w:t xml:space="preserve"> </w:t>
      </w:r>
      <w:r w:rsidRPr="007D1C4D">
        <w:rPr>
          <w:rFonts w:ascii="Times New Roman" w:eastAsia="Times New Roman" w:hAnsi="Times New Roman" w:cs="Times New Roman"/>
          <w:w w:val="115"/>
          <w:sz w:val="26"/>
          <w:szCs w:val="26"/>
        </w:rPr>
        <w:t>синхаамашца</w:t>
      </w:r>
      <w:r w:rsidRPr="007D1C4D">
        <w:rPr>
          <w:rFonts w:ascii="Times New Roman" w:eastAsia="Times New Roman" w:hAnsi="Times New Roman" w:cs="Times New Roman"/>
          <w:spacing w:val="-3"/>
          <w:w w:val="115"/>
          <w:sz w:val="26"/>
          <w:szCs w:val="26"/>
        </w:rPr>
        <w:t xml:space="preserve"> </w:t>
      </w:r>
      <w:r w:rsidRPr="007D1C4D">
        <w:rPr>
          <w:rFonts w:ascii="Times New Roman" w:eastAsia="Times New Roman" w:hAnsi="Times New Roman" w:cs="Times New Roman"/>
          <w:w w:val="115"/>
          <w:sz w:val="26"/>
          <w:szCs w:val="26"/>
        </w:rPr>
        <w:t>дустар.</w:t>
      </w:r>
    </w:p>
    <w:p w:rsidR="007D1C4D" w:rsidRPr="007D1C4D" w:rsidRDefault="007D1C4D" w:rsidP="007D1C4D">
      <w:pPr>
        <w:widowControl w:val="0"/>
        <w:autoSpaceDE w:val="0"/>
        <w:autoSpaceDN w:val="0"/>
        <w:spacing w:after="0" w:line="240" w:lineRule="auto"/>
        <w:ind w:left="338" w:right="238" w:firstLine="338"/>
        <w:jc w:val="both"/>
        <w:rPr>
          <w:rFonts w:ascii="Times New Roman" w:eastAsia="Times New Roman" w:hAnsi="Times New Roman" w:cs="Times New Roman"/>
          <w:sz w:val="26"/>
          <w:szCs w:val="26"/>
        </w:rPr>
      </w:pPr>
      <w:r w:rsidRPr="007D1C4D">
        <w:rPr>
          <w:rFonts w:ascii="Times New Roman" w:eastAsia="Times New Roman" w:hAnsi="Times New Roman" w:cs="Times New Roman"/>
          <w:i/>
          <w:w w:val="120"/>
          <w:sz w:val="26"/>
          <w:szCs w:val="26"/>
        </w:rPr>
        <w:t>Хаамийн</w:t>
      </w:r>
      <w:r w:rsidRPr="007D1C4D">
        <w:rPr>
          <w:rFonts w:ascii="Times New Roman" w:eastAsia="Times New Roman" w:hAnsi="Times New Roman" w:cs="Times New Roman"/>
          <w:i/>
          <w:spacing w:val="1"/>
          <w:w w:val="120"/>
          <w:sz w:val="26"/>
          <w:szCs w:val="26"/>
        </w:rPr>
        <w:t xml:space="preserve"> </w:t>
      </w:r>
      <w:r w:rsidRPr="007D1C4D">
        <w:rPr>
          <w:rFonts w:ascii="Times New Roman" w:eastAsia="Times New Roman" w:hAnsi="Times New Roman" w:cs="Times New Roman"/>
          <w:i/>
          <w:w w:val="120"/>
          <w:sz w:val="26"/>
          <w:szCs w:val="26"/>
        </w:rPr>
        <w:t>тексташ</w:t>
      </w:r>
      <w:r w:rsidRPr="007D1C4D">
        <w:rPr>
          <w:rFonts w:ascii="Times New Roman" w:eastAsia="Times New Roman" w:hAnsi="Times New Roman" w:cs="Times New Roman"/>
          <w:i/>
          <w:spacing w:val="1"/>
          <w:w w:val="120"/>
          <w:sz w:val="26"/>
          <w:szCs w:val="26"/>
        </w:rPr>
        <w:t xml:space="preserve"> </w:t>
      </w:r>
      <w:r w:rsidRPr="007D1C4D">
        <w:rPr>
          <w:rFonts w:ascii="Times New Roman" w:eastAsia="Times New Roman" w:hAnsi="Times New Roman" w:cs="Times New Roman"/>
          <w:i/>
          <w:w w:val="120"/>
          <w:sz w:val="26"/>
          <w:szCs w:val="26"/>
        </w:rPr>
        <w:t>йешар</w:t>
      </w:r>
      <w:r w:rsidRPr="007D1C4D">
        <w:rPr>
          <w:rFonts w:ascii="Times New Roman" w:eastAsia="Times New Roman" w:hAnsi="Times New Roman" w:cs="Times New Roman"/>
          <w:w w:val="120"/>
          <w:sz w:val="26"/>
          <w:szCs w:val="26"/>
        </w:rPr>
        <w:t>:</w:t>
      </w:r>
      <w:r w:rsidRPr="007D1C4D">
        <w:rPr>
          <w:rFonts w:ascii="Times New Roman" w:eastAsia="Times New Roman" w:hAnsi="Times New Roman" w:cs="Times New Roman"/>
          <w:spacing w:val="1"/>
          <w:w w:val="120"/>
          <w:sz w:val="26"/>
          <w:szCs w:val="26"/>
        </w:rPr>
        <w:t xml:space="preserve"> </w:t>
      </w:r>
      <w:r w:rsidRPr="007D1C4D">
        <w:rPr>
          <w:rFonts w:ascii="Times New Roman" w:eastAsia="Times New Roman" w:hAnsi="Times New Roman" w:cs="Times New Roman"/>
          <w:w w:val="120"/>
          <w:sz w:val="26"/>
          <w:szCs w:val="26"/>
        </w:rPr>
        <w:t>говзаршна</w:t>
      </w:r>
      <w:r w:rsidRPr="007D1C4D">
        <w:rPr>
          <w:rFonts w:ascii="Times New Roman" w:eastAsia="Times New Roman" w:hAnsi="Times New Roman" w:cs="Times New Roman"/>
          <w:spacing w:val="1"/>
          <w:w w:val="120"/>
          <w:sz w:val="26"/>
          <w:szCs w:val="26"/>
        </w:rPr>
        <w:t xml:space="preserve"> </w:t>
      </w:r>
      <w:r w:rsidRPr="007D1C4D">
        <w:rPr>
          <w:rFonts w:ascii="Times New Roman" w:eastAsia="Times New Roman" w:hAnsi="Times New Roman" w:cs="Times New Roman"/>
          <w:w w:val="120"/>
          <w:sz w:val="26"/>
          <w:szCs w:val="26"/>
        </w:rPr>
        <w:t>историко-культурин</w:t>
      </w:r>
      <w:r w:rsidRPr="007D1C4D">
        <w:rPr>
          <w:rFonts w:ascii="Times New Roman" w:eastAsia="Times New Roman" w:hAnsi="Times New Roman" w:cs="Times New Roman"/>
          <w:spacing w:val="1"/>
          <w:w w:val="120"/>
          <w:sz w:val="26"/>
          <w:szCs w:val="26"/>
        </w:rPr>
        <w:t xml:space="preserve"> </w:t>
      </w:r>
      <w:r w:rsidRPr="007D1C4D">
        <w:rPr>
          <w:rFonts w:ascii="Times New Roman" w:eastAsia="Times New Roman" w:hAnsi="Times New Roman" w:cs="Times New Roman"/>
          <w:w w:val="120"/>
          <w:sz w:val="26"/>
          <w:szCs w:val="26"/>
        </w:rPr>
        <w:t>комментарий,</w:t>
      </w:r>
      <w:r w:rsidRPr="007D1C4D">
        <w:rPr>
          <w:rFonts w:ascii="Times New Roman" w:eastAsia="Times New Roman" w:hAnsi="Times New Roman" w:cs="Times New Roman"/>
          <w:spacing w:val="1"/>
          <w:w w:val="120"/>
          <w:sz w:val="26"/>
          <w:szCs w:val="26"/>
        </w:rPr>
        <w:t xml:space="preserve"> </w:t>
      </w:r>
      <w:r w:rsidRPr="007D1C4D">
        <w:rPr>
          <w:rFonts w:ascii="Times New Roman" w:eastAsia="Times New Roman" w:hAnsi="Times New Roman" w:cs="Times New Roman"/>
          <w:w w:val="120"/>
          <w:sz w:val="26"/>
          <w:szCs w:val="26"/>
        </w:rPr>
        <w:t>Ӏамочу</w:t>
      </w:r>
      <w:r w:rsidRPr="007D1C4D">
        <w:rPr>
          <w:rFonts w:ascii="Times New Roman" w:eastAsia="Times New Roman" w:hAnsi="Times New Roman" w:cs="Times New Roman"/>
          <w:spacing w:val="1"/>
          <w:w w:val="120"/>
          <w:sz w:val="26"/>
          <w:szCs w:val="26"/>
        </w:rPr>
        <w:t xml:space="preserve"> </w:t>
      </w:r>
      <w:r w:rsidRPr="007D1C4D">
        <w:rPr>
          <w:rFonts w:ascii="Times New Roman" w:eastAsia="Times New Roman" w:hAnsi="Times New Roman" w:cs="Times New Roman"/>
          <w:w w:val="120"/>
          <w:sz w:val="26"/>
          <w:szCs w:val="26"/>
        </w:rPr>
        <w:t>говзарийн</w:t>
      </w:r>
      <w:r w:rsidRPr="007D1C4D">
        <w:rPr>
          <w:rFonts w:ascii="Times New Roman" w:eastAsia="Times New Roman" w:hAnsi="Times New Roman" w:cs="Times New Roman"/>
          <w:spacing w:val="1"/>
          <w:w w:val="120"/>
          <w:sz w:val="26"/>
          <w:szCs w:val="26"/>
        </w:rPr>
        <w:t xml:space="preserve"> </w:t>
      </w:r>
      <w:r w:rsidRPr="007D1C4D">
        <w:rPr>
          <w:rFonts w:ascii="Times New Roman" w:eastAsia="Times New Roman" w:hAnsi="Times New Roman" w:cs="Times New Roman"/>
          <w:w w:val="120"/>
          <w:sz w:val="26"/>
          <w:szCs w:val="26"/>
        </w:rPr>
        <w:t>авторийн</w:t>
      </w:r>
      <w:r w:rsidRPr="007D1C4D">
        <w:rPr>
          <w:rFonts w:ascii="Times New Roman" w:eastAsia="Times New Roman" w:hAnsi="Times New Roman" w:cs="Times New Roman"/>
          <w:spacing w:val="1"/>
          <w:w w:val="120"/>
          <w:sz w:val="26"/>
          <w:szCs w:val="26"/>
        </w:rPr>
        <w:t xml:space="preserve"> </w:t>
      </w:r>
      <w:r w:rsidRPr="007D1C4D">
        <w:rPr>
          <w:rFonts w:ascii="Times New Roman" w:eastAsia="Times New Roman" w:hAnsi="Times New Roman" w:cs="Times New Roman"/>
          <w:w w:val="120"/>
          <w:sz w:val="26"/>
          <w:szCs w:val="26"/>
        </w:rPr>
        <w:t>биографех</w:t>
      </w:r>
      <w:r w:rsidRPr="007D1C4D">
        <w:rPr>
          <w:rFonts w:ascii="Times New Roman" w:eastAsia="Times New Roman" w:hAnsi="Times New Roman" w:cs="Times New Roman"/>
          <w:spacing w:val="79"/>
          <w:w w:val="120"/>
          <w:sz w:val="26"/>
          <w:szCs w:val="26"/>
        </w:rPr>
        <w:t xml:space="preserve"> </w:t>
      </w:r>
      <w:r w:rsidRPr="007D1C4D">
        <w:rPr>
          <w:rFonts w:ascii="Times New Roman" w:eastAsia="Times New Roman" w:hAnsi="Times New Roman" w:cs="Times New Roman"/>
          <w:w w:val="120"/>
          <w:sz w:val="26"/>
          <w:szCs w:val="26"/>
        </w:rPr>
        <w:t>къаьстина</w:t>
      </w:r>
      <w:r w:rsidRPr="007D1C4D">
        <w:rPr>
          <w:rFonts w:ascii="Times New Roman" w:eastAsia="Times New Roman" w:hAnsi="Times New Roman" w:cs="Times New Roman"/>
          <w:spacing w:val="1"/>
          <w:w w:val="120"/>
          <w:sz w:val="26"/>
          <w:szCs w:val="26"/>
        </w:rPr>
        <w:t xml:space="preserve"> </w:t>
      </w:r>
      <w:r w:rsidRPr="007D1C4D">
        <w:rPr>
          <w:rFonts w:ascii="Times New Roman" w:eastAsia="Times New Roman" w:hAnsi="Times New Roman" w:cs="Times New Roman"/>
          <w:w w:val="120"/>
          <w:sz w:val="26"/>
          <w:szCs w:val="26"/>
        </w:rPr>
        <w:t>хаамаш.</w:t>
      </w:r>
    </w:p>
    <w:p w:rsidR="007D1C4D" w:rsidRPr="007D1C4D" w:rsidRDefault="007D1C4D" w:rsidP="007D1C4D">
      <w:pPr>
        <w:widowControl w:val="0"/>
        <w:autoSpaceDE w:val="0"/>
        <w:autoSpaceDN w:val="0"/>
        <w:spacing w:after="0" w:line="240" w:lineRule="auto"/>
        <w:ind w:left="677"/>
        <w:jc w:val="both"/>
        <w:outlineLvl w:val="1"/>
        <w:rPr>
          <w:rFonts w:ascii="Times New Roman" w:eastAsia="Times New Roman" w:hAnsi="Times New Roman" w:cs="Times New Roman"/>
          <w:b/>
          <w:bCs/>
          <w:sz w:val="26"/>
          <w:szCs w:val="26"/>
        </w:rPr>
      </w:pPr>
      <w:r w:rsidRPr="007D1C4D">
        <w:rPr>
          <w:rFonts w:ascii="Times New Roman" w:eastAsia="Times New Roman" w:hAnsi="Times New Roman" w:cs="Times New Roman"/>
          <w:b/>
          <w:bCs/>
          <w:sz w:val="26"/>
          <w:szCs w:val="26"/>
        </w:rPr>
        <w:t>Къамел</w:t>
      </w:r>
      <w:r w:rsidRPr="007D1C4D">
        <w:rPr>
          <w:rFonts w:ascii="Times New Roman" w:eastAsia="Times New Roman" w:hAnsi="Times New Roman" w:cs="Times New Roman"/>
          <w:b/>
          <w:bCs/>
          <w:spacing w:val="-2"/>
          <w:sz w:val="26"/>
          <w:szCs w:val="26"/>
        </w:rPr>
        <w:t xml:space="preserve"> </w:t>
      </w:r>
      <w:r w:rsidRPr="007D1C4D">
        <w:rPr>
          <w:rFonts w:ascii="Times New Roman" w:eastAsia="Times New Roman" w:hAnsi="Times New Roman" w:cs="Times New Roman"/>
          <w:b/>
          <w:bCs/>
          <w:sz w:val="26"/>
          <w:szCs w:val="26"/>
        </w:rPr>
        <w:t>дар</w:t>
      </w:r>
      <w:r w:rsidRPr="007D1C4D">
        <w:rPr>
          <w:rFonts w:ascii="Times New Roman" w:eastAsia="Times New Roman" w:hAnsi="Times New Roman" w:cs="Times New Roman"/>
          <w:b/>
          <w:bCs/>
          <w:spacing w:val="21"/>
          <w:sz w:val="26"/>
          <w:szCs w:val="26"/>
        </w:rPr>
        <w:t xml:space="preserve"> </w:t>
      </w:r>
      <w:r w:rsidRPr="007D1C4D">
        <w:rPr>
          <w:rFonts w:ascii="Times New Roman" w:eastAsia="Times New Roman" w:hAnsi="Times New Roman" w:cs="Times New Roman"/>
          <w:b/>
          <w:bCs/>
          <w:sz w:val="26"/>
          <w:szCs w:val="26"/>
        </w:rPr>
        <w:t>(къамел даран</w:t>
      </w:r>
      <w:r w:rsidRPr="007D1C4D">
        <w:rPr>
          <w:rFonts w:ascii="Times New Roman" w:eastAsia="Times New Roman" w:hAnsi="Times New Roman" w:cs="Times New Roman"/>
          <w:b/>
          <w:bCs/>
          <w:spacing w:val="-3"/>
          <w:sz w:val="26"/>
          <w:szCs w:val="26"/>
        </w:rPr>
        <w:t xml:space="preserve"> </w:t>
      </w:r>
      <w:r w:rsidRPr="007D1C4D">
        <w:rPr>
          <w:rFonts w:ascii="Times New Roman" w:eastAsia="Times New Roman" w:hAnsi="Times New Roman" w:cs="Times New Roman"/>
          <w:b/>
          <w:bCs/>
          <w:sz w:val="26"/>
          <w:szCs w:val="26"/>
        </w:rPr>
        <w:t>культура)</w:t>
      </w:r>
    </w:p>
    <w:p w:rsidR="007D1C4D" w:rsidRPr="007D1C4D" w:rsidRDefault="007D1C4D" w:rsidP="007D1C4D">
      <w:pPr>
        <w:widowControl w:val="0"/>
        <w:autoSpaceDE w:val="0"/>
        <w:autoSpaceDN w:val="0"/>
        <w:spacing w:before="2" w:after="0" w:line="240" w:lineRule="auto"/>
        <w:ind w:left="338" w:right="231" w:firstLine="338"/>
        <w:jc w:val="both"/>
        <w:rPr>
          <w:rFonts w:ascii="Times New Roman" w:eastAsia="Times New Roman" w:hAnsi="Times New Roman" w:cs="Times New Roman"/>
          <w:sz w:val="26"/>
          <w:szCs w:val="26"/>
        </w:rPr>
      </w:pPr>
      <w:r w:rsidRPr="007D1C4D">
        <w:rPr>
          <w:rFonts w:ascii="Times New Roman" w:eastAsia="Times New Roman" w:hAnsi="Times New Roman" w:cs="Times New Roman"/>
          <w:i/>
          <w:w w:val="115"/>
          <w:sz w:val="26"/>
          <w:szCs w:val="26"/>
        </w:rPr>
        <w:t xml:space="preserve">Диалоган а, монологан а къамел. </w:t>
      </w:r>
      <w:r w:rsidRPr="007D1C4D">
        <w:rPr>
          <w:rFonts w:ascii="Times New Roman" w:eastAsia="Times New Roman" w:hAnsi="Times New Roman" w:cs="Times New Roman"/>
          <w:w w:val="115"/>
          <w:sz w:val="26"/>
          <w:szCs w:val="26"/>
        </w:rPr>
        <w:t>Йешна тексташ коллективехь йийцаре</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йарехь</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дакъалацар,</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текстана</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тӀе</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а</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тийжаш,</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шен</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хьежам</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тӀечӀагӀбар;</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нохчийн</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исбаьхьаллин</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литературин</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специфика</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гойтуш</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долу</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аларш.</w:t>
      </w:r>
      <w:r w:rsidRPr="007D1C4D">
        <w:rPr>
          <w:rFonts w:ascii="Times New Roman" w:eastAsia="Times New Roman" w:hAnsi="Times New Roman" w:cs="Times New Roman"/>
          <w:spacing w:val="-72"/>
          <w:w w:val="115"/>
          <w:sz w:val="26"/>
          <w:szCs w:val="26"/>
        </w:rPr>
        <w:t xml:space="preserve"> </w:t>
      </w:r>
      <w:r w:rsidRPr="007D1C4D">
        <w:rPr>
          <w:rFonts w:ascii="Times New Roman" w:eastAsia="Times New Roman" w:hAnsi="Times New Roman" w:cs="Times New Roman"/>
          <w:w w:val="115"/>
          <w:sz w:val="26"/>
          <w:szCs w:val="26"/>
        </w:rPr>
        <w:t>Дешнийн тӀаьхьало йузар (дешнаш хаар тӀедузар). Хезна йа йешна йолу</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текст</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коьртачу</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дешнашна</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а,</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текстана</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йолчу</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иллюстрацишна</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а</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тӀе</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а</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тийжаш, схьайийца</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(текст ма-йарра,</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йоцца,</w:t>
      </w:r>
      <w:r w:rsidRPr="007D1C4D">
        <w:rPr>
          <w:rFonts w:ascii="Times New Roman" w:eastAsia="Times New Roman" w:hAnsi="Times New Roman" w:cs="Times New Roman"/>
          <w:spacing w:val="-2"/>
          <w:w w:val="115"/>
          <w:sz w:val="26"/>
          <w:szCs w:val="26"/>
        </w:rPr>
        <w:t xml:space="preserve"> </w:t>
      </w:r>
      <w:r w:rsidRPr="007D1C4D">
        <w:rPr>
          <w:rFonts w:ascii="Times New Roman" w:eastAsia="Times New Roman" w:hAnsi="Times New Roman" w:cs="Times New Roman"/>
          <w:w w:val="115"/>
          <w:sz w:val="26"/>
          <w:szCs w:val="26"/>
        </w:rPr>
        <w:t>харжамца</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схьайийцар).</w:t>
      </w:r>
    </w:p>
    <w:p w:rsidR="007D1C4D" w:rsidRPr="007D1C4D" w:rsidRDefault="007D1C4D" w:rsidP="007D1C4D">
      <w:pPr>
        <w:widowControl w:val="0"/>
        <w:autoSpaceDE w:val="0"/>
        <w:autoSpaceDN w:val="0"/>
        <w:spacing w:after="0" w:line="240" w:lineRule="auto"/>
        <w:ind w:left="338" w:right="243" w:firstLine="338"/>
        <w:jc w:val="both"/>
        <w:rPr>
          <w:rFonts w:ascii="Times New Roman" w:eastAsia="Times New Roman" w:hAnsi="Times New Roman" w:cs="Times New Roman"/>
          <w:sz w:val="26"/>
          <w:szCs w:val="26"/>
        </w:rPr>
      </w:pPr>
      <w:r w:rsidRPr="007D1C4D">
        <w:rPr>
          <w:rFonts w:ascii="Times New Roman" w:eastAsia="Times New Roman" w:hAnsi="Times New Roman" w:cs="Times New Roman"/>
          <w:w w:val="115"/>
          <w:sz w:val="26"/>
          <w:szCs w:val="26"/>
        </w:rPr>
        <w:t>Дешаран</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хьелашкахь</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къоман</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къамелан</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культурин</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бухехь</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йолу</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гӀиллакхан кепаш а, чӀагӀйелла формулаш а, хьасене хиларан принципаш а</w:t>
      </w:r>
      <w:r w:rsidRPr="007D1C4D">
        <w:rPr>
          <w:rFonts w:ascii="Times New Roman" w:eastAsia="Times New Roman" w:hAnsi="Times New Roman" w:cs="Times New Roman"/>
          <w:spacing w:val="-72"/>
          <w:w w:val="115"/>
          <w:sz w:val="26"/>
          <w:szCs w:val="26"/>
        </w:rPr>
        <w:t xml:space="preserve"> </w:t>
      </w:r>
      <w:r w:rsidRPr="007D1C4D">
        <w:rPr>
          <w:rFonts w:ascii="Times New Roman" w:eastAsia="Times New Roman" w:hAnsi="Times New Roman" w:cs="Times New Roman"/>
          <w:w w:val="115"/>
          <w:sz w:val="26"/>
          <w:szCs w:val="26"/>
        </w:rPr>
        <w:t>ларйар.</w:t>
      </w:r>
    </w:p>
    <w:p w:rsidR="007D1C4D" w:rsidRPr="007D1C4D" w:rsidRDefault="007D1C4D" w:rsidP="007D1C4D">
      <w:pPr>
        <w:widowControl w:val="0"/>
        <w:autoSpaceDE w:val="0"/>
        <w:autoSpaceDN w:val="0"/>
        <w:spacing w:after="0" w:line="298" w:lineRule="exact"/>
        <w:ind w:left="677"/>
        <w:jc w:val="both"/>
        <w:rPr>
          <w:rFonts w:ascii="Times New Roman" w:eastAsia="Times New Roman" w:hAnsi="Times New Roman" w:cs="Times New Roman"/>
          <w:sz w:val="26"/>
          <w:szCs w:val="26"/>
        </w:rPr>
      </w:pPr>
      <w:r w:rsidRPr="007D1C4D">
        <w:rPr>
          <w:rFonts w:ascii="Times New Roman" w:eastAsia="Times New Roman" w:hAnsi="Times New Roman" w:cs="Times New Roman"/>
          <w:w w:val="115"/>
          <w:sz w:val="26"/>
          <w:szCs w:val="26"/>
        </w:rPr>
        <w:t>Дешархойн</w:t>
      </w:r>
      <w:r w:rsidRPr="007D1C4D">
        <w:rPr>
          <w:rFonts w:ascii="Times New Roman" w:eastAsia="Times New Roman" w:hAnsi="Times New Roman" w:cs="Times New Roman"/>
          <w:spacing w:val="-3"/>
          <w:w w:val="115"/>
          <w:sz w:val="26"/>
          <w:szCs w:val="26"/>
        </w:rPr>
        <w:t xml:space="preserve"> </w:t>
      </w:r>
      <w:r w:rsidRPr="007D1C4D">
        <w:rPr>
          <w:rFonts w:ascii="Times New Roman" w:eastAsia="Times New Roman" w:hAnsi="Times New Roman" w:cs="Times New Roman"/>
          <w:w w:val="115"/>
          <w:sz w:val="26"/>
          <w:szCs w:val="26"/>
        </w:rPr>
        <w:t>харжамца</w:t>
      </w:r>
      <w:r w:rsidRPr="007D1C4D">
        <w:rPr>
          <w:rFonts w:ascii="Times New Roman" w:eastAsia="Times New Roman" w:hAnsi="Times New Roman" w:cs="Times New Roman"/>
          <w:spacing w:val="-4"/>
          <w:w w:val="115"/>
          <w:sz w:val="26"/>
          <w:szCs w:val="26"/>
        </w:rPr>
        <w:t xml:space="preserve"> </w:t>
      </w:r>
      <w:r w:rsidRPr="007D1C4D">
        <w:rPr>
          <w:rFonts w:ascii="Times New Roman" w:eastAsia="Times New Roman" w:hAnsi="Times New Roman" w:cs="Times New Roman"/>
          <w:w w:val="115"/>
          <w:sz w:val="26"/>
          <w:szCs w:val="26"/>
        </w:rPr>
        <w:t>байташ</w:t>
      </w:r>
      <w:r w:rsidRPr="007D1C4D">
        <w:rPr>
          <w:rFonts w:ascii="Times New Roman" w:eastAsia="Times New Roman" w:hAnsi="Times New Roman" w:cs="Times New Roman"/>
          <w:spacing w:val="-5"/>
          <w:w w:val="115"/>
          <w:sz w:val="26"/>
          <w:szCs w:val="26"/>
        </w:rPr>
        <w:t xml:space="preserve"> </w:t>
      </w:r>
      <w:r w:rsidRPr="007D1C4D">
        <w:rPr>
          <w:rFonts w:ascii="Times New Roman" w:eastAsia="Times New Roman" w:hAnsi="Times New Roman" w:cs="Times New Roman"/>
          <w:w w:val="115"/>
          <w:sz w:val="26"/>
          <w:szCs w:val="26"/>
        </w:rPr>
        <w:t>дагахь</w:t>
      </w:r>
      <w:r w:rsidRPr="007D1C4D">
        <w:rPr>
          <w:rFonts w:ascii="Times New Roman" w:eastAsia="Times New Roman" w:hAnsi="Times New Roman" w:cs="Times New Roman"/>
          <w:spacing w:val="-4"/>
          <w:w w:val="115"/>
          <w:sz w:val="26"/>
          <w:szCs w:val="26"/>
        </w:rPr>
        <w:t xml:space="preserve"> </w:t>
      </w:r>
      <w:r w:rsidRPr="007D1C4D">
        <w:rPr>
          <w:rFonts w:ascii="Times New Roman" w:eastAsia="Times New Roman" w:hAnsi="Times New Roman" w:cs="Times New Roman"/>
          <w:w w:val="115"/>
          <w:sz w:val="26"/>
          <w:szCs w:val="26"/>
        </w:rPr>
        <w:t>йийцар.</w:t>
      </w:r>
    </w:p>
    <w:p w:rsidR="007D1C4D" w:rsidRPr="007D1C4D" w:rsidRDefault="007D1C4D" w:rsidP="007D1C4D">
      <w:pPr>
        <w:widowControl w:val="0"/>
        <w:autoSpaceDE w:val="0"/>
        <w:autoSpaceDN w:val="0"/>
        <w:spacing w:after="0" w:line="298" w:lineRule="exact"/>
        <w:ind w:left="677"/>
        <w:jc w:val="both"/>
        <w:outlineLvl w:val="1"/>
        <w:rPr>
          <w:rFonts w:ascii="Times New Roman" w:eastAsia="Times New Roman" w:hAnsi="Times New Roman" w:cs="Times New Roman"/>
          <w:b/>
          <w:bCs/>
          <w:sz w:val="26"/>
          <w:szCs w:val="26"/>
        </w:rPr>
      </w:pPr>
      <w:r w:rsidRPr="007D1C4D">
        <w:rPr>
          <w:rFonts w:ascii="Times New Roman" w:eastAsia="Times New Roman" w:hAnsi="Times New Roman" w:cs="Times New Roman"/>
          <w:b/>
          <w:bCs/>
          <w:sz w:val="26"/>
          <w:szCs w:val="26"/>
        </w:rPr>
        <w:t>Йоза</w:t>
      </w:r>
      <w:r w:rsidRPr="007D1C4D">
        <w:rPr>
          <w:rFonts w:ascii="Times New Roman" w:eastAsia="Times New Roman" w:hAnsi="Times New Roman" w:cs="Times New Roman"/>
          <w:b/>
          <w:bCs/>
          <w:spacing w:val="36"/>
          <w:sz w:val="26"/>
          <w:szCs w:val="26"/>
        </w:rPr>
        <w:t xml:space="preserve"> </w:t>
      </w:r>
      <w:r w:rsidRPr="007D1C4D">
        <w:rPr>
          <w:rFonts w:ascii="Times New Roman" w:eastAsia="Times New Roman" w:hAnsi="Times New Roman" w:cs="Times New Roman"/>
          <w:b/>
          <w:bCs/>
          <w:sz w:val="26"/>
          <w:szCs w:val="26"/>
        </w:rPr>
        <w:t>(йозанан</w:t>
      </w:r>
      <w:r w:rsidRPr="007D1C4D">
        <w:rPr>
          <w:rFonts w:ascii="Times New Roman" w:eastAsia="Times New Roman" w:hAnsi="Times New Roman" w:cs="Times New Roman"/>
          <w:b/>
          <w:bCs/>
          <w:spacing w:val="-4"/>
          <w:sz w:val="26"/>
          <w:szCs w:val="26"/>
        </w:rPr>
        <w:t xml:space="preserve"> </w:t>
      </w:r>
      <w:r w:rsidRPr="007D1C4D">
        <w:rPr>
          <w:rFonts w:ascii="Times New Roman" w:eastAsia="Times New Roman" w:hAnsi="Times New Roman" w:cs="Times New Roman"/>
          <w:b/>
          <w:bCs/>
          <w:sz w:val="26"/>
          <w:szCs w:val="26"/>
        </w:rPr>
        <w:t>къамелан</w:t>
      </w:r>
      <w:r w:rsidRPr="007D1C4D">
        <w:rPr>
          <w:rFonts w:ascii="Times New Roman" w:eastAsia="Times New Roman" w:hAnsi="Times New Roman" w:cs="Times New Roman"/>
          <w:b/>
          <w:bCs/>
          <w:spacing w:val="-2"/>
          <w:sz w:val="26"/>
          <w:szCs w:val="26"/>
        </w:rPr>
        <w:t xml:space="preserve"> </w:t>
      </w:r>
      <w:r w:rsidRPr="007D1C4D">
        <w:rPr>
          <w:rFonts w:ascii="Times New Roman" w:eastAsia="Times New Roman" w:hAnsi="Times New Roman" w:cs="Times New Roman"/>
          <w:b/>
          <w:bCs/>
          <w:sz w:val="26"/>
          <w:szCs w:val="26"/>
        </w:rPr>
        <w:t>культура)</w:t>
      </w:r>
    </w:p>
    <w:p w:rsidR="007D1C4D" w:rsidRPr="007D1C4D" w:rsidRDefault="007D1C4D" w:rsidP="007D1C4D">
      <w:pPr>
        <w:widowControl w:val="0"/>
        <w:autoSpaceDE w:val="0"/>
        <w:autoSpaceDN w:val="0"/>
        <w:spacing w:before="1" w:after="0" w:line="240" w:lineRule="auto"/>
        <w:ind w:left="338" w:right="242" w:firstLine="338"/>
        <w:jc w:val="both"/>
        <w:rPr>
          <w:rFonts w:ascii="Times New Roman" w:eastAsia="Times New Roman" w:hAnsi="Times New Roman" w:cs="Times New Roman"/>
          <w:sz w:val="26"/>
          <w:szCs w:val="26"/>
        </w:rPr>
      </w:pPr>
      <w:r w:rsidRPr="007D1C4D">
        <w:rPr>
          <w:rFonts w:ascii="Times New Roman" w:eastAsia="Times New Roman" w:hAnsi="Times New Roman" w:cs="Times New Roman"/>
          <w:w w:val="115"/>
          <w:sz w:val="26"/>
          <w:szCs w:val="26"/>
        </w:rPr>
        <w:t>Ӏамочу говзаршкахь хӀиттийнчу проблемашкахула доцца йозанан аларш</w:t>
      </w:r>
      <w:r w:rsidRPr="007D1C4D">
        <w:rPr>
          <w:rFonts w:ascii="Times New Roman" w:eastAsia="Times New Roman" w:hAnsi="Times New Roman" w:cs="Times New Roman"/>
          <w:spacing w:val="-72"/>
          <w:w w:val="115"/>
          <w:sz w:val="26"/>
          <w:szCs w:val="26"/>
        </w:rPr>
        <w:t xml:space="preserve"> </w:t>
      </w:r>
      <w:r w:rsidRPr="007D1C4D">
        <w:rPr>
          <w:rFonts w:ascii="Times New Roman" w:eastAsia="Times New Roman" w:hAnsi="Times New Roman" w:cs="Times New Roman"/>
          <w:w w:val="115"/>
          <w:sz w:val="26"/>
          <w:szCs w:val="26"/>
        </w:rPr>
        <w:t>кхоллар</w:t>
      </w:r>
      <w:r w:rsidRPr="007D1C4D">
        <w:rPr>
          <w:rFonts w:ascii="Times New Roman" w:eastAsia="Times New Roman" w:hAnsi="Times New Roman" w:cs="Times New Roman"/>
          <w:spacing w:val="3"/>
          <w:w w:val="115"/>
          <w:sz w:val="26"/>
          <w:szCs w:val="26"/>
        </w:rPr>
        <w:t xml:space="preserve"> </w:t>
      </w:r>
      <w:r w:rsidRPr="007D1C4D">
        <w:rPr>
          <w:rFonts w:ascii="Times New Roman" w:eastAsia="Times New Roman" w:hAnsi="Times New Roman" w:cs="Times New Roman"/>
          <w:w w:val="115"/>
          <w:sz w:val="26"/>
          <w:szCs w:val="26"/>
        </w:rPr>
        <w:t>(кечдар).</w:t>
      </w:r>
    </w:p>
    <w:p w:rsidR="007D1C4D" w:rsidRPr="007D1C4D" w:rsidRDefault="007D1C4D" w:rsidP="007D1C4D">
      <w:pPr>
        <w:widowControl w:val="0"/>
        <w:autoSpaceDE w:val="0"/>
        <w:autoSpaceDN w:val="0"/>
        <w:spacing w:after="0" w:line="299" w:lineRule="exact"/>
        <w:ind w:left="677"/>
        <w:jc w:val="both"/>
        <w:outlineLvl w:val="1"/>
        <w:rPr>
          <w:rFonts w:ascii="Times New Roman" w:eastAsia="Times New Roman" w:hAnsi="Times New Roman" w:cs="Times New Roman"/>
          <w:b/>
          <w:bCs/>
          <w:sz w:val="26"/>
          <w:szCs w:val="26"/>
        </w:rPr>
      </w:pPr>
      <w:r w:rsidRPr="007D1C4D">
        <w:rPr>
          <w:rFonts w:ascii="Times New Roman" w:eastAsia="Times New Roman" w:hAnsi="Times New Roman" w:cs="Times New Roman"/>
          <w:b/>
          <w:bCs/>
          <w:sz w:val="26"/>
          <w:szCs w:val="26"/>
        </w:rPr>
        <w:t>Библиографин</w:t>
      </w:r>
      <w:r w:rsidRPr="007D1C4D">
        <w:rPr>
          <w:rFonts w:ascii="Times New Roman" w:eastAsia="Times New Roman" w:hAnsi="Times New Roman" w:cs="Times New Roman"/>
          <w:b/>
          <w:bCs/>
          <w:spacing w:val="55"/>
          <w:sz w:val="26"/>
          <w:szCs w:val="26"/>
        </w:rPr>
        <w:t xml:space="preserve"> </w:t>
      </w:r>
      <w:r w:rsidRPr="007D1C4D">
        <w:rPr>
          <w:rFonts w:ascii="Times New Roman" w:eastAsia="Times New Roman" w:hAnsi="Times New Roman" w:cs="Times New Roman"/>
          <w:b/>
          <w:bCs/>
          <w:sz w:val="26"/>
          <w:szCs w:val="26"/>
        </w:rPr>
        <w:t>культура</w:t>
      </w:r>
    </w:p>
    <w:p w:rsidR="007D1C4D" w:rsidRPr="007D1C4D" w:rsidRDefault="007D1C4D" w:rsidP="007D1C4D">
      <w:pPr>
        <w:widowControl w:val="0"/>
        <w:autoSpaceDE w:val="0"/>
        <w:autoSpaceDN w:val="0"/>
        <w:spacing w:before="1" w:after="0" w:line="240" w:lineRule="auto"/>
        <w:ind w:left="338" w:right="233" w:firstLine="338"/>
        <w:jc w:val="both"/>
        <w:rPr>
          <w:rFonts w:ascii="Times New Roman" w:eastAsia="Times New Roman" w:hAnsi="Times New Roman" w:cs="Times New Roman"/>
          <w:sz w:val="26"/>
          <w:szCs w:val="26"/>
        </w:rPr>
      </w:pPr>
      <w:r w:rsidRPr="007D1C4D">
        <w:rPr>
          <w:rFonts w:ascii="Times New Roman" w:eastAsia="Times New Roman" w:hAnsi="Times New Roman" w:cs="Times New Roman"/>
          <w:w w:val="115"/>
          <w:sz w:val="26"/>
          <w:szCs w:val="26"/>
        </w:rPr>
        <w:t>Йийцаре йечу проблематикица йогӀу киншкаш харжар, цу йукъайогӀу</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Ӏаматехь</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йалийна</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йолу</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шаьш</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йеша</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билгалйина</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говзарш.</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Нохчийн</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культурех</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хаамаш</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болу</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дешархойн</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хенаца</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йогӀучу</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дошамех</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а,</w:t>
      </w:r>
      <w:r w:rsidRPr="007D1C4D">
        <w:rPr>
          <w:rFonts w:ascii="Times New Roman" w:eastAsia="Times New Roman" w:hAnsi="Times New Roman" w:cs="Times New Roman"/>
          <w:spacing w:val="-72"/>
          <w:w w:val="115"/>
          <w:sz w:val="26"/>
          <w:szCs w:val="26"/>
        </w:rPr>
        <w:t xml:space="preserve"> </w:t>
      </w:r>
      <w:r w:rsidRPr="007D1C4D">
        <w:rPr>
          <w:rFonts w:ascii="Times New Roman" w:eastAsia="Times New Roman" w:hAnsi="Times New Roman" w:cs="Times New Roman"/>
          <w:w w:val="115"/>
          <w:sz w:val="26"/>
          <w:szCs w:val="26"/>
        </w:rPr>
        <w:t>энциклопедих</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а</w:t>
      </w:r>
      <w:r w:rsidRPr="007D1C4D">
        <w:rPr>
          <w:rFonts w:ascii="Times New Roman" w:eastAsia="Times New Roman" w:hAnsi="Times New Roman" w:cs="Times New Roman"/>
          <w:spacing w:val="2"/>
          <w:w w:val="115"/>
          <w:sz w:val="26"/>
          <w:szCs w:val="26"/>
        </w:rPr>
        <w:t xml:space="preserve"> </w:t>
      </w:r>
      <w:r w:rsidRPr="007D1C4D">
        <w:rPr>
          <w:rFonts w:ascii="Times New Roman" w:eastAsia="Times New Roman" w:hAnsi="Times New Roman" w:cs="Times New Roman"/>
          <w:w w:val="115"/>
          <w:sz w:val="26"/>
          <w:szCs w:val="26"/>
        </w:rPr>
        <w:t>пайдаэцар.</w:t>
      </w:r>
    </w:p>
    <w:p w:rsidR="007D1C4D" w:rsidRPr="007D1C4D" w:rsidRDefault="007D1C4D" w:rsidP="007D1C4D">
      <w:pPr>
        <w:widowControl w:val="0"/>
        <w:autoSpaceDE w:val="0"/>
        <w:autoSpaceDN w:val="0"/>
        <w:spacing w:after="0" w:line="298" w:lineRule="exact"/>
        <w:ind w:left="677"/>
        <w:jc w:val="both"/>
        <w:outlineLvl w:val="1"/>
        <w:rPr>
          <w:rFonts w:ascii="Times New Roman" w:eastAsia="Times New Roman" w:hAnsi="Times New Roman" w:cs="Times New Roman"/>
          <w:b/>
          <w:bCs/>
          <w:sz w:val="26"/>
          <w:szCs w:val="26"/>
        </w:rPr>
      </w:pPr>
      <w:r w:rsidRPr="007D1C4D">
        <w:rPr>
          <w:rFonts w:ascii="Times New Roman" w:eastAsia="Times New Roman" w:hAnsi="Times New Roman" w:cs="Times New Roman"/>
          <w:b/>
          <w:bCs/>
          <w:sz w:val="26"/>
          <w:szCs w:val="26"/>
        </w:rPr>
        <w:t>Литературоведенина</w:t>
      </w:r>
      <w:r w:rsidRPr="007D1C4D">
        <w:rPr>
          <w:rFonts w:ascii="Times New Roman" w:eastAsia="Times New Roman" w:hAnsi="Times New Roman" w:cs="Times New Roman"/>
          <w:b/>
          <w:bCs/>
          <w:spacing w:val="-10"/>
          <w:sz w:val="26"/>
          <w:szCs w:val="26"/>
        </w:rPr>
        <w:t xml:space="preserve"> </w:t>
      </w:r>
      <w:r w:rsidRPr="007D1C4D">
        <w:rPr>
          <w:rFonts w:ascii="Times New Roman" w:eastAsia="Times New Roman" w:hAnsi="Times New Roman" w:cs="Times New Roman"/>
          <w:b/>
          <w:bCs/>
          <w:sz w:val="26"/>
          <w:szCs w:val="26"/>
        </w:rPr>
        <w:t>йукъадалор</w:t>
      </w:r>
    </w:p>
    <w:p w:rsidR="007D1C4D" w:rsidRPr="007D1C4D" w:rsidRDefault="007D1C4D" w:rsidP="007D1C4D">
      <w:pPr>
        <w:widowControl w:val="0"/>
        <w:autoSpaceDE w:val="0"/>
        <w:autoSpaceDN w:val="0"/>
        <w:spacing w:after="0" w:line="298" w:lineRule="exact"/>
        <w:ind w:left="677"/>
        <w:jc w:val="both"/>
        <w:rPr>
          <w:rFonts w:ascii="Times New Roman" w:eastAsia="Times New Roman" w:hAnsi="Times New Roman" w:cs="Times New Roman"/>
          <w:sz w:val="26"/>
          <w:szCs w:val="26"/>
        </w:rPr>
      </w:pPr>
      <w:r w:rsidRPr="007D1C4D">
        <w:rPr>
          <w:rFonts w:ascii="Times New Roman" w:eastAsia="Times New Roman" w:hAnsi="Times New Roman" w:cs="Times New Roman"/>
          <w:w w:val="120"/>
          <w:sz w:val="26"/>
          <w:szCs w:val="26"/>
        </w:rPr>
        <w:t xml:space="preserve">Текстан </w:t>
      </w:r>
      <w:r w:rsidRPr="007D1C4D">
        <w:rPr>
          <w:rFonts w:ascii="Times New Roman" w:eastAsia="Times New Roman" w:hAnsi="Times New Roman" w:cs="Times New Roman"/>
          <w:spacing w:val="41"/>
          <w:w w:val="120"/>
          <w:sz w:val="26"/>
          <w:szCs w:val="26"/>
        </w:rPr>
        <w:t xml:space="preserve"> </w:t>
      </w:r>
      <w:r w:rsidRPr="007D1C4D">
        <w:rPr>
          <w:rFonts w:ascii="Times New Roman" w:eastAsia="Times New Roman" w:hAnsi="Times New Roman" w:cs="Times New Roman"/>
          <w:w w:val="120"/>
          <w:sz w:val="26"/>
          <w:szCs w:val="26"/>
        </w:rPr>
        <w:t xml:space="preserve">анализ  </w:t>
      </w:r>
      <w:r w:rsidRPr="007D1C4D">
        <w:rPr>
          <w:rFonts w:ascii="Times New Roman" w:eastAsia="Times New Roman" w:hAnsi="Times New Roman" w:cs="Times New Roman"/>
          <w:spacing w:val="39"/>
          <w:w w:val="120"/>
          <w:sz w:val="26"/>
          <w:szCs w:val="26"/>
        </w:rPr>
        <w:t xml:space="preserve"> </w:t>
      </w:r>
      <w:r w:rsidRPr="007D1C4D">
        <w:rPr>
          <w:rFonts w:ascii="Times New Roman" w:eastAsia="Times New Roman" w:hAnsi="Times New Roman" w:cs="Times New Roman"/>
          <w:w w:val="120"/>
          <w:sz w:val="26"/>
          <w:szCs w:val="26"/>
        </w:rPr>
        <w:t xml:space="preserve">йечу  </w:t>
      </w:r>
      <w:r w:rsidRPr="007D1C4D">
        <w:rPr>
          <w:rFonts w:ascii="Times New Roman" w:eastAsia="Times New Roman" w:hAnsi="Times New Roman" w:cs="Times New Roman"/>
          <w:spacing w:val="41"/>
          <w:w w:val="120"/>
          <w:sz w:val="26"/>
          <w:szCs w:val="26"/>
        </w:rPr>
        <w:t xml:space="preserve"> </w:t>
      </w:r>
      <w:r w:rsidRPr="007D1C4D">
        <w:rPr>
          <w:rFonts w:ascii="Times New Roman" w:eastAsia="Times New Roman" w:hAnsi="Times New Roman" w:cs="Times New Roman"/>
          <w:w w:val="120"/>
          <w:sz w:val="26"/>
          <w:szCs w:val="26"/>
        </w:rPr>
        <w:t xml:space="preserve">хенахь  </w:t>
      </w:r>
      <w:r w:rsidRPr="007D1C4D">
        <w:rPr>
          <w:rFonts w:ascii="Times New Roman" w:eastAsia="Times New Roman" w:hAnsi="Times New Roman" w:cs="Times New Roman"/>
          <w:spacing w:val="43"/>
          <w:w w:val="120"/>
          <w:sz w:val="26"/>
          <w:szCs w:val="26"/>
        </w:rPr>
        <w:t xml:space="preserve"> </w:t>
      </w:r>
      <w:r w:rsidRPr="007D1C4D">
        <w:rPr>
          <w:rFonts w:ascii="Times New Roman" w:eastAsia="Times New Roman" w:hAnsi="Times New Roman" w:cs="Times New Roman"/>
          <w:w w:val="120"/>
          <w:sz w:val="26"/>
          <w:szCs w:val="26"/>
        </w:rPr>
        <w:t xml:space="preserve">Ӏамийнчу  </w:t>
      </w:r>
      <w:r w:rsidRPr="007D1C4D">
        <w:rPr>
          <w:rFonts w:ascii="Times New Roman" w:eastAsia="Times New Roman" w:hAnsi="Times New Roman" w:cs="Times New Roman"/>
          <w:spacing w:val="39"/>
          <w:w w:val="120"/>
          <w:sz w:val="26"/>
          <w:szCs w:val="26"/>
        </w:rPr>
        <w:t xml:space="preserve"> </w:t>
      </w:r>
      <w:r w:rsidRPr="007D1C4D">
        <w:rPr>
          <w:rFonts w:ascii="Times New Roman" w:eastAsia="Times New Roman" w:hAnsi="Times New Roman" w:cs="Times New Roman"/>
          <w:w w:val="120"/>
          <w:sz w:val="26"/>
          <w:szCs w:val="26"/>
        </w:rPr>
        <w:t xml:space="preserve">литературин  </w:t>
      </w:r>
      <w:r w:rsidRPr="007D1C4D">
        <w:rPr>
          <w:rFonts w:ascii="Times New Roman" w:eastAsia="Times New Roman" w:hAnsi="Times New Roman" w:cs="Times New Roman"/>
          <w:spacing w:val="37"/>
          <w:w w:val="120"/>
          <w:sz w:val="26"/>
          <w:szCs w:val="26"/>
        </w:rPr>
        <w:t xml:space="preserve"> </w:t>
      </w:r>
      <w:r w:rsidRPr="007D1C4D">
        <w:rPr>
          <w:rFonts w:ascii="Times New Roman" w:eastAsia="Times New Roman" w:hAnsi="Times New Roman" w:cs="Times New Roman"/>
          <w:w w:val="120"/>
          <w:sz w:val="26"/>
          <w:szCs w:val="26"/>
        </w:rPr>
        <w:t>кхетамех</w:t>
      </w:r>
    </w:p>
    <w:p w:rsidR="007D1C4D" w:rsidRPr="007D1C4D" w:rsidRDefault="007D1C4D" w:rsidP="007D1C4D">
      <w:pPr>
        <w:widowControl w:val="0"/>
        <w:autoSpaceDE w:val="0"/>
        <w:autoSpaceDN w:val="0"/>
        <w:spacing w:after="0" w:line="298" w:lineRule="exact"/>
        <w:jc w:val="both"/>
        <w:rPr>
          <w:rFonts w:ascii="Times New Roman" w:eastAsia="Times New Roman" w:hAnsi="Times New Roman" w:cs="Times New Roman"/>
        </w:rPr>
        <w:sectPr w:rsidR="007D1C4D" w:rsidRPr="007D1C4D">
          <w:pgSz w:w="11920" w:h="16850"/>
          <w:pgMar w:top="980" w:right="460" w:bottom="760" w:left="1260" w:header="0" w:footer="561" w:gutter="0"/>
          <w:cols w:space="720"/>
        </w:sectPr>
      </w:pPr>
    </w:p>
    <w:p w:rsidR="007D1C4D" w:rsidRPr="007D1C4D" w:rsidRDefault="007D1C4D" w:rsidP="007D1C4D">
      <w:pPr>
        <w:widowControl w:val="0"/>
        <w:autoSpaceDE w:val="0"/>
        <w:autoSpaceDN w:val="0"/>
        <w:spacing w:before="60" w:after="0" w:line="298" w:lineRule="exact"/>
        <w:ind w:left="338"/>
        <w:rPr>
          <w:rFonts w:ascii="Times New Roman" w:eastAsia="Times New Roman" w:hAnsi="Times New Roman" w:cs="Times New Roman"/>
          <w:sz w:val="26"/>
          <w:szCs w:val="26"/>
        </w:rPr>
      </w:pPr>
      <w:r w:rsidRPr="007D1C4D">
        <w:rPr>
          <w:rFonts w:ascii="Times New Roman" w:eastAsia="Times New Roman" w:hAnsi="Times New Roman" w:cs="Times New Roman"/>
          <w:w w:val="120"/>
          <w:sz w:val="26"/>
          <w:szCs w:val="26"/>
        </w:rPr>
        <w:lastRenderedPageBreak/>
        <w:t>пайдаэцар.</w:t>
      </w:r>
    </w:p>
    <w:p w:rsidR="007D1C4D" w:rsidRPr="007D1C4D" w:rsidRDefault="007D1C4D" w:rsidP="007D1C4D">
      <w:pPr>
        <w:widowControl w:val="0"/>
        <w:autoSpaceDE w:val="0"/>
        <w:autoSpaceDN w:val="0"/>
        <w:spacing w:after="0" w:line="240" w:lineRule="auto"/>
        <w:ind w:left="338" w:right="226" w:firstLine="338"/>
        <w:jc w:val="both"/>
        <w:rPr>
          <w:rFonts w:ascii="Times New Roman" w:eastAsia="Times New Roman" w:hAnsi="Times New Roman" w:cs="Times New Roman"/>
          <w:sz w:val="26"/>
          <w:szCs w:val="26"/>
        </w:rPr>
      </w:pPr>
      <w:r w:rsidRPr="007D1C4D">
        <w:rPr>
          <w:rFonts w:ascii="Times New Roman" w:eastAsia="Times New Roman" w:hAnsi="Times New Roman" w:cs="Times New Roman"/>
          <w:w w:val="115"/>
          <w:sz w:val="26"/>
          <w:szCs w:val="26"/>
        </w:rPr>
        <w:t>Ӏамочу</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говзарийн</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жанрийн</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тайп-тайпаналла:</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фольклоран</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кегий</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а,</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йаккхий а кепаш; литературин туьйра; дийцар, притча, байт. Прозин а,</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поэзин а къамел; исбаьхьаллин кхоллар; сюжет; тема; говзаран турпалхо;</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портрет;</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пейзаж;</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ритм;</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рифма.</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Дустарийн</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а,</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метафорийн</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а</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къоман</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шатайпаналла;</w:t>
      </w:r>
      <w:r w:rsidRPr="007D1C4D">
        <w:rPr>
          <w:rFonts w:ascii="Times New Roman" w:eastAsia="Times New Roman" w:hAnsi="Times New Roman" w:cs="Times New Roman"/>
          <w:spacing w:val="3"/>
          <w:w w:val="115"/>
          <w:sz w:val="26"/>
          <w:szCs w:val="26"/>
        </w:rPr>
        <w:t xml:space="preserve"> </w:t>
      </w:r>
      <w:r w:rsidRPr="007D1C4D">
        <w:rPr>
          <w:rFonts w:ascii="Times New Roman" w:eastAsia="Times New Roman" w:hAnsi="Times New Roman" w:cs="Times New Roman"/>
          <w:w w:val="115"/>
          <w:sz w:val="26"/>
          <w:szCs w:val="26"/>
        </w:rPr>
        <w:t>исбаьхьалин</w:t>
      </w:r>
      <w:r w:rsidRPr="007D1C4D">
        <w:rPr>
          <w:rFonts w:ascii="Times New Roman" w:eastAsia="Times New Roman" w:hAnsi="Times New Roman" w:cs="Times New Roman"/>
          <w:spacing w:val="4"/>
          <w:w w:val="115"/>
          <w:sz w:val="26"/>
          <w:szCs w:val="26"/>
        </w:rPr>
        <w:t xml:space="preserve"> </w:t>
      </w:r>
      <w:r w:rsidRPr="007D1C4D">
        <w:rPr>
          <w:rFonts w:ascii="Times New Roman" w:eastAsia="Times New Roman" w:hAnsi="Times New Roman" w:cs="Times New Roman"/>
          <w:w w:val="115"/>
          <w:sz w:val="26"/>
          <w:szCs w:val="26"/>
        </w:rPr>
        <w:t>къамелехь</w:t>
      </w:r>
      <w:r w:rsidRPr="007D1C4D">
        <w:rPr>
          <w:rFonts w:ascii="Times New Roman" w:eastAsia="Times New Roman" w:hAnsi="Times New Roman" w:cs="Times New Roman"/>
          <w:spacing w:val="4"/>
          <w:w w:val="115"/>
          <w:sz w:val="26"/>
          <w:szCs w:val="26"/>
        </w:rPr>
        <w:t xml:space="preserve"> </w:t>
      </w:r>
      <w:r w:rsidRPr="007D1C4D">
        <w:rPr>
          <w:rFonts w:ascii="Times New Roman" w:eastAsia="Times New Roman" w:hAnsi="Times New Roman" w:cs="Times New Roman"/>
          <w:w w:val="115"/>
          <w:sz w:val="26"/>
          <w:szCs w:val="26"/>
        </w:rPr>
        <w:t>церан</w:t>
      </w:r>
      <w:r w:rsidRPr="007D1C4D">
        <w:rPr>
          <w:rFonts w:ascii="Times New Roman" w:eastAsia="Times New Roman" w:hAnsi="Times New Roman" w:cs="Times New Roman"/>
          <w:spacing w:val="3"/>
          <w:w w:val="115"/>
          <w:sz w:val="26"/>
          <w:szCs w:val="26"/>
        </w:rPr>
        <w:t xml:space="preserve"> </w:t>
      </w:r>
      <w:r w:rsidRPr="007D1C4D">
        <w:rPr>
          <w:rFonts w:ascii="Times New Roman" w:eastAsia="Times New Roman" w:hAnsi="Times New Roman" w:cs="Times New Roman"/>
          <w:w w:val="115"/>
          <w:sz w:val="26"/>
          <w:szCs w:val="26"/>
        </w:rPr>
        <w:t>маьӀна.</w:t>
      </w:r>
    </w:p>
    <w:p w:rsidR="007D1C4D" w:rsidRPr="007D1C4D" w:rsidRDefault="007D1C4D" w:rsidP="007D1C4D">
      <w:pPr>
        <w:widowControl w:val="0"/>
        <w:autoSpaceDE w:val="0"/>
        <w:autoSpaceDN w:val="0"/>
        <w:spacing w:before="1" w:after="0" w:line="240" w:lineRule="auto"/>
        <w:rPr>
          <w:rFonts w:ascii="Times New Roman" w:eastAsia="Times New Roman" w:hAnsi="Times New Roman" w:cs="Times New Roman"/>
          <w:sz w:val="26"/>
          <w:szCs w:val="26"/>
        </w:rPr>
      </w:pPr>
    </w:p>
    <w:p w:rsidR="007D1C4D" w:rsidRPr="007D1C4D" w:rsidRDefault="007D1C4D" w:rsidP="007D1C4D">
      <w:pPr>
        <w:widowControl w:val="0"/>
        <w:autoSpaceDE w:val="0"/>
        <w:autoSpaceDN w:val="0"/>
        <w:spacing w:after="0" w:line="240" w:lineRule="auto"/>
        <w:ind w:left="338" w:right="236" w:firstLine="338"/>
        <w:jc w:val="both"/>
        <w:outlineLvl w:val="1"/>
        <w:rPr>
          <w:rFonts w:ascii="Times New Roman" w:eastAsia="Times New Roman" w:hAnsi="Times New Roman" w:cs="Times New Roman"/>
          <w:b/>
          <w:bCs/>
          <w:sz w:val="26"/>
          <w:szCs w:val="26"/>
        </w:rPr>
      </w:pPr>
      <w:r w:rsidRPr="007D1C4D">
        <w:rPr>
          <w:rFonts w:ascii="Times New Roman" w:eastAsia="Times New Roman" w:hAnsi="Times New Roman" w:cs="Times New Roman"/>
          <w:b/>
          <w:bCs/>
          <w:sz w:val="26"/>
          <w:szCs w:val="26"/>
        </w:rPr>
        <w:t>Дешархойн кхоллараллин гӀуллакх (Ӏамийнчу литературин говзарийн буха</w:t>
      </w:r>
      <w:r w:rsidRPr="007D1C4D">
        <w:rPr>
          <w:rFonts w:ascii="Times New Roman" w:eastAsia="Times New Roman" w:hAnsi="Times New Roman" w:cs="Times New Roman"/>
          <w:b/>
          <w:bCs/>
          <w:spacing w:val="1"/>
          <w:sz w:val="26"/>
          <w:szCs w:val="26"/>
        </w:rPr>
        <w:t xml:space="preserve"> </w:t>
      </w:r>
      <w:r w:rsidRPr="007D1C4D">
        <w:rPr>
          <w:rFonts w:ascii="Times New Roman" w:eastAsia="Times New Roman" w:hAnsi="Times New Roman" w:cs="Times New Roman"/>
          <w:b/>
          <w:bCs/>
          <w:sz w:val="26"/>
          <w:szCs w:val="26"/>
        </w:rPr>
        <w:t>тӀехь)</w:t>
      </w:r>
    </w:p>
    <w:p w:rsidR="007D1C4D" w:rsidRPr="007D1C4D" w:rsidRDefault="007D1C4D" w:rsidP="007D1C4D">
      <w:pPr>
        <w:widowControl w:val="0"/>
        <w:tabs>
          <w:tab w:val="left" w:pos="3650"/>
          <w:tab w:val="left" w:pos="5705"/>
          <w:tab w:val="left" w:pos="8535"/>
        </w:tabs>
        <w:autoSpaceDE w:val="0"/>
        <w:autoSpaceDN w:val="0"/>
        <w:spacing w:after="0" w:line="240" w:lineRule="auto"/>
        <w:ind w:left="338" w:right="231" w:firstLine="338"/>
        <w:jc w:val="both"/>
        <w:rPr>
          <w:rFonts w:ascii="Times New Roman" w:eastAsia="Times New Roman" w:hAnsi="Times New Roman" w:cs="Times New Roman"/>
          <w:sz w:val="26"/>
          <w:szCs w:val="26"/>
        </w:rPr>
      </w:pPr>
      <w:r w:rsidRPr="007D1C4D">
        <w:rPr>
          <w:rFonts w:ascii="Times New Roman" w:eastAsia="Times New Roman" w:hAnsi="Times New Roman" w:cs="Times New Roman"/>
          <w:w w:val="115"/>
          <w:sz w:val="26"/>
          <w:szCs w:val="26"/>
        </w:rPr>
        <w:t>Дешархойн</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кхоллараллин</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гӀуллакхехь</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литературин  говзаран  маьӀна</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дар: ролашца йешар, инсценировка йар; хьасене хиларан декхарш тидаме а</w:t>
      </w:r>
      <w:r w:rsidRPr="007D1C4D">
        <w:rPr>
          <w:rFonts w:ascii="Times New Roman" w:eastAsia="Times New Roman" w:hAnsi="Times New Roman" w:cs="Times New Roman"/>
          <w:spacing w:val="-72"/>
          <w:w w:val="115"/>
          <w:sz w:val="26"/>
          <w:szCs w:val="26"/>
        </w:rPr>
        <w:t xml:space="preserve"> </w:t>
      </w:r>
      <w:r w:rsidRPr="007D1C4D">
        <w:rPr>
          <w:rFonts w:ascii="Times New Roman" w:eastAsia="Times New Roman" w:hAnsi="Times New Roman" w:cs="Times New Roman"/>
          <w:w w:val="115"/>
          <w:sz w:val="26"/>
          <w:szCs w:val="26"/>
        </w:rPr>
        <w:t>оьцуш</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(тайп-тайпанчу</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адресаташна)</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исбаьхьаллин</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говзаран</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буха  тӀехь</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шен</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барта</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йа</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йозанан</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текст</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кхоллар;</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spacing w:val="25"/>
          <w:w w:val="115"/>
          <w:sz w:val="26"/>
          <w:szCs w:val="26"/>
        </w:rPr>
        <w:t xml:space="preserve">говзарна </w:t>
      </w:r>
      <w:r w:rsidRPr="007D1C4D">
        <w:rPr>
          <w:rFonts w:ascii="Times New Roman" w:eastAsia="Times New Roman" w:hAnsi="Times New Roman" w:cs="Times New Roman"/>
          <w:spacing w:val="26"/>
          <w:w w:val="115"/>
          <w:sz w:val="26"/>
          <w:szCs w:val="26"/>
        </w:rPr>
        <w:t xml:space="preserve"> </w:t>
      </w:r>
      <w:r w:rsidRPr="007D1C4D">
        <w:rPr>
          <w:rFonts w:ascii="Times New Roman" w:eastAsia="Times New Roman" w:hAnsi="Times New Roman" w:cs="Times New Roman"/>
          <w:spacing w:val="24"/>
          <w:w w:val="115"/>
          <w:sz w:val="26"/>
          <w:szCs w:val="26"/>
        </w:rPr>
        <w:t>йолчу</w:t>
      </w:r>
      <w:r w:rsidRPr="007D1C4D">
        <w:rPr>
          <w:rFonts w:ascii="Times New Roman" w:eastAsia="Times New Roman" w:hAnsi="Times New Roman" w:cs="Times New Roman"/>
          <w:spacing w:val="25"/>
          <w:w w:val="115"/>
          <w:sz w:val="26"/>
          <w:szCs w:val="26"/>
        </w:rPr>
        <w:t xml:space="preserve"> </w:t>
      </w:r>
      <w:r w:rsidRPr="007D1C4D">
        <w:rPr>
          <w:rFonts w:ascii="Times New Roman" w:eastAsia="Times New Roman" w:hAnsi="Times New Roman" w:cs="Times New Roman"/>
          <w:spacing w:val="28"/>
          <w:w w:val="115"/>
          <w:sz w:val="26"/>
          <w:szCs w:val="26"/>
        </w:rPr>
        <w:t>иллюстрацишна,</w:t>
      </w:r>
      <w:r w:rsidRPr="007D1C4D">
        <w:rPr>
          <w:rFonts w:ascii="Times New Roman" w:eastAsia="Times New Roman" w:hAnsi="Times New Roman" w:cs="Times New Roman"/>
          <w:spacing w:val="28"/>
          <w:w w:val="115"/>
          <w:sz w:val="26"/>
          <w:szCs w:val="26"/>
        </w:rPr>
        <w:tab/>
      </w:r>
      <w:r w:rsidRPr="007D1C4D">
        <w:rPr>
          <w:rFonts w:ascii="Times New Roman" w:eastAsia="Times New Roman" w:hAnsi="Times New Roman" w:cs="Times New Roman"/>
          <w:spacing w:val="25"/>
          <w:w w:val="115"/>
          <w:sz w:val="26"/>
          <w:szCs w:val="26"/>
        </w:rPr>
        <w:t>нохчийн</w:t>
      </w:r>
      <w:r w:rsidRPr="007D1C4D">
        <w:rPr>
          <w:rFonts w:ascii="Times New Roman" w:eastAsia="Times New Roman" w:hAnsi="Times New Roman" w:cs="Times New Roman"/>
          <w:spacing w:val="25"/>
          <w:w w:val="115"/>
          <w:sz w:val="26"/>
          <w:szCs w:val="26"/>
        </w:rPr>
        <w:tab/>
      </w:r>
      <w:r w:rsidRPr="007D1C4D">
        <w:rPr>
          <w:rFonts w:ascii="Times New Roman" w:eastAsia="Times New Roman" w:hAnsi="Times New Roman" w:cs="Times New Roman"/>
          <w:spacing w:val="27"/>
          <w:w w:val="115"/>
          <w:sz w:val="26"/>
          <w:szCs w:val="26"/>
        </w:rPr>
        <w:t>художникийн</w:t>
      </w:r>
      <w:r w:rsidRPr="007D1C4D">
        <w:rPr>
          <w:rFonts w:ascii="Times New Roman" w:eastAsia="Times New Roman" w:hAnsi="Times New Roman" w:cs="Times New Roman"/>
          <w:spacing w:val="27"/>
          <w:w w:val="115"/>
          <w:sz w:val="26"/>
          <w:szCs w:val="26"/>
        </w:rPr>
        <w:tab/>
      </w:r>
      <w:r w:rsidRPr="007D1C4D">
        <w:rPr>
          <w:rFonts w:ascii="Times New Roman" w:eastAsia="Times New Roman" w:hAnsi="Times New Roman" w:cs="Times New Roman"/>
          <w:spacing w:val="26"/>
          <w:w w:val="115"/>
          <w:sz w:val="26"/>
          <w:szCs w:val="26"/>
        </w:rPr>
        <w:t>суьртийн</w:t>
      </w:r>
      <w:r w:rsidRPr="007D1C4D">
        <w:rPr>
          <w:rFonts w:ascii="Times New Roman" w:eastAsia="Times New Roman" w:hAnsi="Times New Roman" w:cs="Times New Roman"/>
          <w:spacing w:val="-73"/>
          <w:w w:val="115"/>
          <w:sz w:val="26"/>
          <w:szCs w:val="26"/>
        </w:rPr>
        <w:t xml:space="preserve"> </w:t>
      </w:r>
      <w:r w:rsidRPr="007D1C4D">
        <w:rPr>
          <w:rFonts w:ascii="Times New Roman" w:eastAsia="Times New Roman" w:hAnsi="Times New Roman" w:cs="Times New Roman"/>
          <w:spacing w:val="27"/>
          <w:w w:val="115"/>
          <w:sz w:val="26"/>
          <w:szCs w:val="26"/>
        </w:rPr>
        <w:t>репродукцишна</w:t>
      </w:r>
      <w:r w:rsidRPr="007D1C4D">
        <w:rPr>
          <w:rFonts w:ascii="Times New Roman" w:eastAsia="Times New Roman" w:hAnsi="Times New Roman" w:cs="Times New Roman"/>
          <w:spacing w:val="58"/>
          <w:w w:val="115"/>
          <w:sz w:val="26"/>
          <w:szCs w:val="26"/>
        </w:rPr>
        <w:t xml:space="preserve"> </w:t>
      </w:r>
      <w:r w:rsidRPr="007D1C4D">
        <w:rPr>
          <w:rFonts w:ascii="Times New Roman" w:eastAsia="Times New Roman" w:hAnsi="Times New Roman" w:cs="Times New Roman"/>
          <w:w w:val="115"/>
          <w:sz w:val="26"/>
          <w:szCs w:val="26"/>
        </w:rPr>
        <w:t>т</w:t>
      </w:r>
      <w:r w:rsidRPr="007D1C4D">
        <w:rPr>
          <w:rFonts w:ascii="Times New Roman" w:eastAsia="Times New Roman" w:hAnsi="Times New Roman" w:cs="Times New Roman"/>
          <w:spacing w:val="-41"/>
          <w:w w:val="115"/>
          <w:sz w:val="26"/>
          <w:szCs w:val="26"/>
        </w:rPr>
        <w:t xml:space="preserve"> </w:t>
      </w:r>
      <w:r w:rsidRPr="007D1C4D">
        <w:rPr>
          <w:rFonts w:ascii="Times New Roman" w:eastAsia="Times New Roman" w:hAnsi="Times New Roman" w:cs="Times New Roman"/>
          <w:spacing w:val="15"/>
          <w:w w:val="115"/>
          <w:sz w:val="26"/>
          <w:szCs w:val="26"/>
        </w:rPr>
        <w:t>Ӏе</w:t>
      </w:r>
      <w:r w:rsidRPr="007D1C4D">
        <w:rPr>
          <w:rFonts w:ascii="Times New Roman" w:eastAsia="Times New Roman" w:hAnsi="Times New Roman" w:cs="Times New Roman"/>
          <w:spacing w:val="57"/>
          <w:w w:val="115"/>
          <w:sz w:val="26"/>
          <w:szCs w:val="26"/>
        </w:rPr>
        <w:t xml:space="preserve"> </w:t>
      </w:r>
      <w:r w:rsidRPr="007D1C4D">
        <w:rPr>
          <w:rFonts w:ascii="Times New Roman" w:eastAsia="Times New Roman" w:hAnsi="Times New Roman" w:cs="Times New Roman"/>
          <w:w w:val="115"/>
          <w:sz w:val="26"/>
          <w:szCs w:val="26"/>
        </w:rPr>
        <w:t>а</w:t>
      </w:r>
      <w:r w:rsidRPr="007D1C4D">
        <w:rPr>
          <w:rFonts w:ascii="Times New Roman" w:eastAsia="Times New Roman" w:hAnsi="Times New Roman" w:cs="Times New Roman"/>
          <w:spacing w:val="58"/>
          <w:w w:val="115"/>
          <w:sz w:val="26"/>
          <w:szCs w:val="26"/>
        </w:rPr>
        <w:t xml:space="preserve"> </w:t>
      </w:r>
      <w:r w:rsidRPr="007D1C4D">
        <w:rPr>
          <w:rFonts w:ascii="Times New Roman" w:eastAsia="Times New Roman" w:hAnsi="Times New Roman" w:cs="Times New Roman"/>
          <w:spacing w:val="25"/>
          <w:w w:val="115"/>
          <w:sz w:val="26"/>
          <w:szCs w:val="26"/>
        </w:rPr>
        <w:t>тийжаш.</w:t>
      </w:r>
    </w:p>
    <w:p w:rsidR="007D1C4D" w:rsidRPr="007D1C4D" w:rsidRDefault="007D1C4D" w:rsidP="007D1C4D">
      <w:pPr>
        <w:widowControl w:val="0"/>
        <w:autoSpaceDE w:val="0"/>
        <w:autoSpaceDN w:val="0"/>
        <w:spacing w:after="0" w:line="240" w:lineRule="auto"/>
        <w:ind w:left="338" w:right="237" w:firstLine="338"/>
        <w:jc w:val="both"/>
        <w:outlineLvl w:val="1"/>
        <w:rPr>
          <w:rFonts w:ascii="Times New Roman" w:eastAsia="Times New Roman" w:hAnsi="Times New Roman" w:cs="Times New Roman"/>
          <w:b/>
          <w:bCs/>
          <w:sz w:val="26"/>
          <w:szCs w:val="26"/>
        </w:rPr>
      </w:pPr>
      <w:r w:rsidRPr="007D1C4D">
        <w:rPr>
          <w:rFonts w:ascii="Times New Roman" w:eastAsia="Times New Roman" w:hAnsi="Times New Roman" w:cs="Times New Roman"/>
          <w:b/>
          <w:bCs/>
          <w:w w:val="90"/>
          <w:sz w:val="26"/>
          <w:szCs w:val="26"/>
        </w:rPr>
        <w:t>«Ненан</w:t>
      </w:r>
      <w:r w:rsidRPr="007D1C4D">
        <w:rPr>
          <w:rFonts w:ascii="Times New Roman" w:eastAsia="Times New Roman" w:hAnsi="Times New Roman" w:cs="Times New Roman"/>
          <w:b/>
          <w:bCs/>
          <w:spacing w:val="1"/>
          <w:w w:val="90"/>
          <w:sz w:val="26"/>
          <w:szCs w:val="26"/>
        </w:rPr>
        <w:t xml:space="preserve"> </w:t>
      </w:r>
      <w:r w:rsidRPr="007D1C4D">
        <w:rPr>
          <w:rFonts w:ascii="Times New Roman" w:eastAsia="Times New Roman" w:hAnsi="Times New Roman" w:cs="Times New Roman"/>
          <w:b/>
          <w:bCs/>
          <w:w w:val="90"/>
          <w:sz w:val="26"/>
          <w:szCs w:val="26"/>
        </w:rPr>
        <w:t>(нохчийн</w:t>
      </w:r>
      <w:r w:rsidRPr="007D1C4D">
        <w:rPr>
          <w:rFonts w:ascii="Times New Roman" w:eastAsia="Times New Roman" w:hAnsi="Times New Roman" w:cs="Times New Roman"/>
          <w:b/>
          <w:bCs/>
          <w:spacing w:val="1"/>
          <w:w w:val="90"/>
          <w:sz w:val="26"/>
          <w:szCs w:val="26"/>
        </w:rPr>
        <w:t xml:space="preserve"> </w:t>
      </w:r>
      <w:r w:rsidRPr="007D1C4D">
        <w:rPr>
          <w:rFonts w:ascii="Times New Roman" w:eastAsia="Times New Roman" w:hAnsi="Times New Roman" w:cs="Times New Roman"/>
          <w:b/>
          <w:bCs/>
          <w:w w:val="90"/>
          <w:sz w:val="26"/>
          <w:szCs w:val="26"/>
        </w:rPr>
        <w:t>маттахь)</w:t>
      </w:r>
      <w:r w:rsidRPr="007D1C4D">
        <w:rPr>
          <w:rFonts w:ascii="Times New Roman" w:eastAsia="Times New Roman" w:hAnsi="Times New Roman" w:cs="Times New Roman"/>
          <w:b/>
          <w:bCs/>
          <w:spacing w:val="1"/>
          <w:w w:val="90"/>
          <w:sz w:val="26"/>
          <w:szCs w:val="26"/>
        </w:rPr>
        <w:t xml:space="preserve"> </w:t>
      </w:r>
      <w:r w:rsidRPr="007D1C4D">
        <w:rPr>
          <w:rFonts w:ascii="Times New Roman" w:eastAsia="Times New Roman" w:hAnsi="Times New Roman" w:cs="Times New Roman"/>
          <w:b/>
          <w:bCs/>
          <w:w w:val="90"/>
          <w:sz w:val="26"/>
          <w:szCs w:val="26"/>
        </w:rPr>
        <w:t>литературни</w:t>
      </w:r>
      <w:r w:rsidRPr="007D1C4D">
        <w:rPr>
          <w:rFonts w:ascii="Times New Roman" w:eastAsia="Times New Roman" w:hAnsi="Times New Roman" w:cs="Times New Roman"/>
          <w:b/>
          <w:bCs/>
          <w:spacing w:val="1"/>
          <w:w w:val="90"/>
          <w:sz w:val="26"/>
          <w:szCs w:val="26"/>
        </w:rPr>
        <w:t xml:space="preserve"> </w:t>
      </w:r>
      <w:r w:rsidRPr="007D1C4D">
        <w:rPr>
          <w:rFonts w:ascii="Times New Roman" w:eastAsia="Times New Roman" w:hAnsi="Times New Roman" w:cs="Times New Roman"/>
          <w:b/>
          <w:bCs/>
          <w:w w:val="90"/>
          <w:sz w:val="26"/>
          <w:szCs w:val="26"/>
        </w:rPr>
        <w:t>йешар»</w:t>
      </w:r>
      <w:r w:rsidRPr="007D1C4D">
        <w:rPr>
          <w:rFonts w:ascii="Times New Roman" w:eastAsia="Times New Roman" w:hAnsi="Times New Roman" w:cs="Times New Roman"/>
          <w:b/>
          <w:bCs/>
          <w:spacing w:val="1"/>
          <w:w w:val="90"/>
          <w:sz w:val="26"/>
          <w:szCs w:val="26"/>
        </w:rPr>
        <w:t xml:space="preserve"> </w:t>
      </w:r>
      <w:r w:rsidRPr="007D1C4D">
        <w:rPr>
          <w:rFonts w:ascii="Times New Roman" w:eastAsia="Times New Roman" w:hAnsi="Times New Roman" w:cs="Times New Roman"/>
          <w:b/>
          <w:bCs/>
          <w:w w:val="90"/>
          <w:sz w:val="26"/>
          <w:szCs w:val="26"/>
        </w:rPr>
        <w:t>дешаран</w:t>
      </w:r>
      <w:r w:rsidRPr="007D1C4D">
        <w:rPr>
          <w:rFonts w:ascii="Times New Roman" w:eastAsia="Times New Roman" w:hAnsi="Times New Roman" w:cs="Times New Roman"/>
          <w:b/>
          <w:bCs/>
          <w:spacing w:val="1"/>
          <w:w w:val="90"/>
          <w:sz w:val="26"/>
          <w:szCs w:val="26"/>
        </w:rPr>
        <w:t xml:space="preserve"> </w:t>
      </w:r>
      <w:r w:rsidRPr="007D1C4D">
        <w:rPr>
          <w:rFonts w:ascii="Times New Roman" w:eastAsia="Times New Roman" w:hAnsi="Times New Roman" w:cs="Times New Roman"/>
          <w:b/>
          <w:bCs/>
          <w:w w:val="90"/>
          <w:sz w:val="26"/>
          <w:szCs w:val="26"/>
        </w:rPr>
        <w:t>предметан</w:t>
      </w:r>
      <w:r w:rsidRPr="007D1C4D">
        <w:rPr>
          <w:rFonts w:ascii="Times New Roman" w:eastAsia="Times New Roman" w:hAnsi="Times New Roman" w:cs="Times New Roman"/>
          <w:b/>
          <w:bCs/>
          <w:spacing w:val="1"/>
          <w:w w:val="90"/>
          <w:sz w:val="26"/>
          <w:szCs w:val="26"/>
        </w:rPr>
        <w:t xml:space="preserve"> </w:t>
      </w:r>
      <w:r w:rsidRPr="007D1C4D">
        <w:rPr>
          <w:rFonts w:ascii="Times New Roman" w:eastAsia="Times New Roman" w:hAnsi="Times New Roman" w:cs="Times New Roman"/>
          <w:b/>
          <w:bCs/>
          <w:w w:val="90"/>
          <w:sz w:val="26"/>
          <w:szCs w:val="26"/>
        </w:rPr>
        <w:t>программа</w:t>
      </w:r>
      <w:r w:rsidRPr="007D1C4D">
        <w:rPr>
          <w:rFonts w:ascii="Times New Roman" w:eastAsia="Times New Roman" w:hAnsi="Times New Roman" w:cs="Times New Roman"/>
          <w:b/>
          <w:bCs/>
          <w:spacing w:val="1"/>
          <w:w w:val="90"/>
          <w:sz w:val="26"/>
          <w:szCs w:val="26"/>
        </w:rPr>
        <w:t xml:space="preserve"> </w:t>
      </w:r>
      <w:r w:rsidRPr="007D1C4D">
        <w:rPr>
          <w:rFonts w:ascii="Times New Roman" w:eastAsia="Times New Roman" w:hAnsi="Times New Roman" w:cs="Times New Roman"/>
          <w:b/>
          <w:bCs/>
          <w:sz w:val="26"/>
          <w:szCs w:val="26"/>
        </w:rPr>
        <w:t>карайерзоран</w:t>
      </w:r>
      <w:r w:rsidRPr="007D1C4D">
        <w:rPr>
          <w:rFonts w:ascii="Times New Roman" w:eastAsia="Times New Roman" w:hAnsi="Times New Roman" w:cs="Times New Roman"/>
          <w:b/>
          <w:bCs/>
          <w:spacing w:val="-12"/>
          <w:sz w:val="26"/>
          <w:szCs w:val="26"/>
        </w:rPr>
        <w:t xml:space="preserve"> </w:t>
      </w:r>
      <w:r w:rsidRPr="007D1C4D">
        <w:rPr>
          <w:rFonts w:ascii="Times New Roman" w:eastAsia="Times New Roman" w:hAnsi="Times New Roman" w:cs="Times New Roman"/>
          <w:b/>
          <w:bCs/>
          <w:sz w:val="26"/>
          <w:szCs w:val="26"/>
        </w:rPr>
        <w:t>кхочушдан</w:t>
      </w:r>
      <w:r w:rsidRPr="007D1C4D">
        <w:rPr>
          <w:rFonts w:ascii="Times New Roman" w:eastAsia="Times New Roman" w:hAnsi="Times New Roman" w:cs="Times New Roman"/>
          <w:b/>
          <w:bCs/>
          <w:spacing w:val="-12"/>
          <w:sz w:val="26"/>
          <w:szCs w:val="26"/>
        </w:rPr>
        <w:t xml:space="preserve"> </w:t>
      </w:r>
      <w:r w:rsidRPr="007D1C4D">
        <w:rPr>
          <w:rFonts w:ascii="Times New Roman" w:eastAsia="Times New Roman" w:hAnsi="Times New Roman" w:cs="Times New Roman"/>
          <w:b/>
          <w:bCs/>
          <w:sz w:val="26"/>
          <w:szCs w:val="26"/>
        </w:rPr>
        <w:t>лору</w:t>
      </w:r>
      <w:r w:rsidRPr="007D1C4D">
        <w:rPr>
          <w:rFonts w:ascii="Times New Roman" w:eastAsia="Times New Roman" w:hAnsi="Times New Roman" w:cs="Times New Roman"/>
          <w:b/>
          <w:bCs/>
          <w:spacing w:val="49"/>
          <w:sz w:val="26"/>
          <w:szCs w:val="26"/>
        </w:rPr>
        <w:t xml:space="preserve"> </w:t>
      </w:r>
      <w:r w:rsidRPr="007D1C4D">
        <w:rPr>
          <w:rFonts w:ascii="Times New Roman" w:eastAsia="Times New Roman" w:hAnsi="Times New Roman" w:cs="Times New Roman"/>
          <w:b/>
          <w:bCs/>
          <w:sz w:val="26"/>
          <w:szCs w:val="26"/>
        </w:rPr>
        <w:t>жамӀаш</w:t>
      </w:r>
    </w:p>
    <w:p w:rsidR="007D1C4D" w:rsidRPr="007D1C4D" w:rsidRDefault="007D1C4D" w:rsidP="007D1C4D">
      <w:pPr>
        <w:widowControl w:val="0"/>
        <w:autoSpaceDE w:val="0"/>
        <w:autoSpaceDN w:val="0"/>
        <w:spacing w:before="1" w:after="0" w:line="240" w:lineRule="auto"/>
        <w:ind w:left="338" w:right="229" w:firstLine="412"/>
        <w:jc w:val="both"/>
        <w:rPr>
          <w:rFonts w:ascii="Times New Roman" w:eastAsia="Times New Roman" w:hAnsi="Times New Roman" w:cs="Times New Roman"/>
          <w:sz w:val="26"/>
          <w:szCs w:val="26"/>
        </w:rPr>
      </w:pPr>
      <w:r w:rsidRPr="007D1C4D">
        <w:rPr>
          <w:rFonts w:ascii="Times New Roman" w:eastAsia="Times New Roman" w:hAnsi="Times New Roman" w:cs="Times New Roman"/>
          <w:w w:val="115"/>
          <w:sz w:val="26"/>
          <w:szCs w:val="26"/>
        </w:rPr>
        <w:t>«Ненан (нохчийн) маттахь литературни йешар» предмет «Ненан мотт а,</w:t>
      </w:r>
      <w:r w:rsidRPr="007D1C4D">
        <w:rPr>
          <w:rFonts w:ascii="Times New Roman" w:eastAsia="Times New Roman" w:hAnsi="Times New Roman" w:cs="Times New Roman"/>
          <w:spacing w:val="-72"/>
          <w:w w:val="115"/>
          <w:sz w:val="26"/>
          <w:szCs w:val="26"/>
        </w:rPr>
        <w:t xml:space="preserve"> </w:t>
      </w:r>
      <w:r w:rsidRPr="007D1C4D">
        <w:rPr>
          <w:rFonts w:ascii="Times New Roman" w:eastAsia="Times New Roman" w:hAnsi="Times New Roman" w:cs="Times New Roman"/>
          <w:w w:val="115"/>
          <w:sz w:val="26"/>
          <w:szCs w:val="26"/>
        </w:rPr>
        <w:t>ненан маттахь литературни йешар а» предметан декъехь Ӏаморан жамӀаш</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цхьаьнадогӀуш</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ду</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йуьхьанцарчу</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йукъарчу</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дешаран</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Федеральни</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пачхьалкхан</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стандартехь</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билгалйинчу</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дешаран</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предметан</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программа</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карайерзоран</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кхочушдан лоручу</w:t>
      </w:r>
      <w:r w:rsidRPr="007D1C4D">
        <w:rPr>
          <w:rFonts w:ascii="Times New Roman" w:eastAsia="Times New Roman" w:hAnsi="Times New Roman" w:cs="Times New Roman"/>
          <w:spacing w:val="9"/>
          <w:w w:val="115"/>
          <w:sz w:val="26"/>
          <w:szCs w:val="26"/>
        </w:rPr>
        <w:t xml:space="preserve"> </w:t>
      </w:r>
      <w:r w:rsidRPr="007D1C4D">
        <w:rPr>
          <w:rFonts w:ascii="Times New Roman" w:eastAsia="Times New Roman" w:hAnsi="Times New Roman" w:cs="Times New Roman"/>
          <w:w w:val="115"/>
          <w:sz w:val="26"/>
          <w:szCs w:val="26"/>
        </w:rPr>
        <w:t>жамӀийн</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лехамашца.</w:t>
      </w:r>
    </w:p>
    <w:p w:rsidR="007D1C4D" w:rsidRPr="007D1C4D" w:rsidRDefault="007D1C4D" w:rsidP="007D1C4D">
      <w:pPr>
        <w:widowControl w:val="0"/>
        <w:autoSpaceDE w:val="0"/>
        <w:autoSpaceDN w:val="0"/>
        <w:spacing w:before="1" w:after="0" w:line="298" w:lineRule="exact"/>
        <w:ind w:left="338"/>
        <w:rPr>
          <w:rFonts w:ascii="Times New Roman" w:eastAsia="Times New Roman" w:hAnsi="Times New Roman" w:cs="Times New Roman"/>
          <w:sz w:val="26"/>
          <w:szCs w:val="26"/>
        </w:rPr>
      </w:pPr>
      <w:r w:rsidRPr="007D1C4D">
        <w:rPr>
          <w:rFonts w:ascii="Times New Roman" w:eastAsia="Times New Roman" w:hAnsi="Times New Roman" w:cs="Times New Roman"/>
          <w:w w:val="85"/>
          <w:sz w:val="26"/>
          <w:szCs w:val="26"/>
        </w:rPr>
        <w:t>ЛИЧНОСТНИ</w:t>
      </w:r>
      <w:r w:rsidRPr="007D1C4D">
        <w:rPr>
          <w:rFonts w:ascii="Times New Roman" w:eastAsia="Times New Roman" w:hAnsi="Times New Roman" w:cs="Times New Roman"/>
          <w:spacing w:val="52"/>
          <w:sz w:val="26"/>
          <w:szCs w:val="26"/>
        </w:rPr>
        <w:t xml:space="preserve"> </w:t>
      </w:r>
      <w:r w:rsidRPr="007D1C4D">
        <w:rPr>
          <w:rFonts w:ascii="Times New Roman" w:eastAsia="Times New Roman" w:hAnsi="Times New Roman" w:cs="Times New Roman"/>
          <w:w w:val="85"/>
          <w:sz w:val="26"/>
          <w:szCs w:val="26"/>
        </w:rPr>
        <w:t>ЖАМӀАШ</w:t>
      </w:r>
    </w:p>
    <w:p w:rsidR="007D1C4D" w:rsidRPr="007D1C4D" w:rsidRDefault="007D1C4D" w:rsidP="007D1C4D">
      <w:pPr>
        <w:widowControl w:val="0"/>
        <w:autoSpaceDE w:val="0"/>
        <w:autoSpaceDN w:val="0"/>
        <w:spacing w:after="0" w:line="240" w:lineRule="auto"/>
        <w:ind w:left="338" w:right="230" w:firstLine="412"/>
        <w:jc w:val="both"/>
        <w:rPr>
          <w:rFonts w:ascii="Times New Roman" w:eastAsia="Times New Roman" w:hAnsi="Times New Roman" w:cs="Times New Roman"/>
          <w:sz w:val="26"/>
          <w:szCs w:val="26"/>
        </w:rPr>
      </w:pPr>
      <w:r w:rsidRPr="007D1C4D">
        <w:rPr>
          <w:rFonts w:ascii="Times New Roman" w:eastAsia="Times New Roman" w:hAnsi="Times New Roman" w:cs="Times New Roman"/>
          <w:w w:val="115"/>
          <w:sz w:val="26"/>
          <w:szCs w:val="26"/>
        </w:rPr>
        <w:t>«Ненан</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(нохчийн)</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маттахь</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литературни</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йешар»</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предмет</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Ӏаморан</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жамӀаца дешархо кхочур ву кхетош-кхиоран гӀуллакхан кху дакъошкахь</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хила</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дезачу</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хӀокух</w:t>
      </w:r>
      <w:r w:rsidRPr="007D1C4D">
        <w:rPr>
          <w:rFonts w:ascii="Times New Roman" w:eastAsia="Times New Roman" w:hAnsi="Times New Roman" w:cs="Times New Roman"/>
          <w:spacing w:val="2"/>
          <w:w w:val="115"/>
          <w:sz w:val="26"/>
          <w:szCs w:val="26"/>
        </w:rPr>
        <w:t xml:space="preserve"> </w:t>
      </w:r>
      <w:r w:rsidRPr="007D1C4D">
        <w:rPr>
          <w:rFonts w:ascii="Times New Roman" w:eastAsia="Times New Roman" w:hAnsi="Times New Roman" w:cs="Times New Roman"/>
          <w:w w:val="115"/>
          <w:sz w:val="26"/>
          <w:szCs w:val="26"/>
        </w:rPr>
        <w:t>жамӀашка:</w:t>
      </w:r>
    </w:p>
    <w:p w:rsidR="007D1C4D" w:rsidRPr="007D1C4D" w:rsidRDefault="007D1C4D" w:rsidP="007D1C4D">
      <w:pPr>
        <w:widowControl w:val="0"/>
        <w:autoSpaceDE w:val="0"/>
        <w:autoSpaceDN w:val="0"/>
        <w:spacing w:after="0" w:line="298" w:lineRule="exact"/>
        <w:ind w:left="677"/>
        <w:jc w:val="both"/>
        <w:outlineLvl w:val="2"/>
        <w:rPr>
          <w:rFonts w:ascii="Times New Roman" w:eastAsia="Times New Roman" w:hAnsi="Times New Roman" w:cs="Times New Roman"/>
          <w:b/>
          <w:bCs/>
          <w:i/>
          <w:iCs/>
          <w:sz w:val="26"/>
          <w:szCs w:val="26"/>
        </w:rPr>
      </w:pPr>
      <w:r w:rsidRPr="007D1C4D">
        <w:rPr>
          <w:rFonts w:ascii="Times New Roman" w:eastAsia="Times New Roman" w:hAnsi="Times New Roman" w:cs="Times New Roman"/>
          <w:b/>
          <w:bCs/>
          <w:i/>
          <w:iCs/>
          <w:w w:val="125"/>
          <w:sz w:val="26"/>
          <w:szCs w:val="26"/>
        </w:rPr>
        <w:t>гражданско-патриотикин</w:t>
      </w:r>
      <w:r w:rsidRPr="007D1C4D">
        <w:rPr>
          <w:rFonts w:ascii="Times New Roman" w:eastAsia="Times New Roman" w:hAnsi="Times New Roman" w:cs="Times New Roman"/>
          <w:b/>
          <w:bCs/>
          <w:i/>
          <w:iCs/>
          <w:spacing w:val="-8"/>
          <w:w w:val="125"/>
          <w:sz w:val="26"/>
          <w:szCs w:val="26"/>
        </w:rPr>
        <w:t xml:space="preserve"> </w:t>
      </w:r>
      <w:r w:rsidRPr="007D1C4D">
        <w:rPr>
          <w:rFonts w:ascii="Times New Roman" w:eastAsia="Times New Roman" w:hAnsi="Times New Roman" w:cs="Times New Roman"/>
          <w:b/>
          <w:bCs/>
          <w:i/>
          <w:iCs/>
          <w:w w:val="125"/>
          <w:sz w:val="26"/>
          <w:szCs w:val="26"/>
        </w:rPr>
        <w:t>кхетош-кхиорехь:</w:t>
      </w:r>
    </w:p>
    <w:p w:rsidR="007D1C4D" w:rsidRPr="007D1C4D" w:rsidRDefault="007D1C4D" w:rsidP="007D1C4D">
      <w:pPr>
        <w:widowControl w:val="0"/>
        <w:numPr>
          <w:ilvl w:val="0"/>
          <w:numId w:val="20"/>
        </w:numPr>
        <w:tabs>
          <w:tab w:val="left" w:pos="1059"/>
        </w:tabs>
        <w:autoSpaceDE w:val="0"/>
        <w:autoSpaceDN w:val="0"/>
        <w:spacing w:after="0" w:line="240" w:lineRule="auto"/>
        <w:ind w:right="231" w:firstLine="338"/>
        <w:jc w:val="both"/>
        <w:rPr>
          <w:rFonts w:ascii="Times New Roman" w:eastAsia="Times New Roman" w:hAnsi="Times New Roman" w:cs="Times New Roman"/>
          <w:sz w:val="26"/>
        </w:rPr>
      </w:pPr>
      <w:r w:rsidRPr="007D1C4D">
        <w:rPr>
          <w:rFonts w:ascii="Times New Roman" w:eastAsia="Times New Roman" w:hAnsi="Times New Roman" w:cs="Times New Roman"/>
          <w:w w:val="115"/>
          <w:sz w:val="26"/>
        </w:rPr>
        <w:t>Шен</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Даймахке</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Россига</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а</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шен</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жимчу</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Даймахке</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Нохчийн</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Республике (Нохчийчоьне) а безам кхоллабаларе, цу йукъадогӀу и безам</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мехкан</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а,</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Даймехкан</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а</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культура</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а,</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истори</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а</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йовзуьйтуш</w:t>
      </w:r>
      <w:r w:rsidRPr="007D1C4D">
        <w:rPr>
          <w:rFonts w:ascii="Times New Roman" w:eastAsia="Times New Roman" w:hAnsi="Times New Roman" w:cs="Times New Roman"/>
          <w:spacing w:val="75"/>
          <w:w w:val="115"/>
          <w:sz w:val="26"/>
        </w:rPr>
        <w:t xml:space="preserve"> </w:t>
      </w:r>
      <w:r w:rsidRPr="007D1C4D">
        <w:rPr>
          <w:rFonts w:ascii="Times New Roman" w:eastAsia="Times New Roman" w:hAnsi="Times New Roman" w:cs="Times New Roman"/>
          <w:w w:val="115"/>
          <w:sz w:val="26"/>
        </w:rPr>
        <w:t>йолу</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исбаьхьаллин</w:t>
      </w:r>
      <w:r w:rsidRPr="007D1C4D">
        <w:rPr>
          <w:rFonts w:ascii="Times New Roman" w:eastAsia="Times New Roman" w:hAnsi="Times New Roman" w:cs="Times New Roman"/>
          <w:spacing w:val="3"/>
          <w:w w:val="115"/>
          <w:sz w:val="26"/>
        </w:rPr>
        <w:t xml:space="preserve"> </w:t>
      </w:r>
      <w:r w:rsidRPr="007D1C4D">
        <w:rPr>
          <w:rFonts w:ascii="Times New Roman" w:eastAsia="Times New Roman" w:hAnsi="Times New Roman" w:cs="Times New Roman"/>
          <w:w w:val="115"/>
          <w:sz w:val="26"/>
        </w:rPr>
        <w:t>говзаршкахула</w:t>
      </w:r>
      <w:r w:rsidRPr="007D1C4D">
        <w:rPr>
          <w:rFonts w:ascii="Times New Roman" w:eastAsia="Times New Roman" w:hAnsi="Times New Roman" w:cs="Times New Roman"/>
          <w:spacing w:val="2"/>
          <w:w w:val="115"/>
          <w:sz w:val="26"/>
        </w:rPr>
        <w:t xml:space="preserve"> </w:t>
      </w:r>
      <w:r w:rsidRPr="007D1C4D">
        <w:rPr>
          <w:rFonts w:ascii="Times New Roman" w:eastAsia="Times New Roman" w:hAnsi="Times New Roman" w:cs="Times New Roman"/>
          <w:w w:val="115"/>
          <w:sz w:val="26"/>
        </w:rPr>
        <w:t>кхоллар;</w:t>
      </w:r>
    </w:p>
    <w:p w:rsidR="007D1C4D" w:rsidRPr="007D1C4D" w:rsidRDefault="007D1C4D" w:rsidP="007D1C4D">
      <w:pPr>
        <w:widowControl w:val="0"/>
        <w:numPr>
          <w:ilvl w:val="0"/>
          <w:numId w:val="20"/>
        </w:numPr>
        <w:tabs>
          <w:tab w:val="left" w:pos="1059"/>
        </w:tabs>
        <w:autoSpaceDE w:val="0"/>
        <w:autoSpaceDN w:val="0"/>
        <w:spacing w:before="1" w:after="0" w:line="240" w:lineRule="auto"/>
        <w:ind w:right="244" w:firstLine="338"/>
        <w:jc w:val="both"/>
        <w:rPr>
          <w:rFonts w:ascii="Times New Roman" w:eastAsia="Times New Roman" w:hAnsi="Times New Roman" w:cs="Times New Roman"/>
          <w:sz w:val="26"/>
        </w:rPr>
      </w:pPr>
      <w:r w:rsidRPr="007D1C4D">
        <w:rPr>
          <w:rFonts w:ascii="Times New Roman" w:eastAsia="Times New Roman" w:hAnsi="Times New Roman" w:cs="Times New Roman"/>
          <w:w w:val="115"/>
          <w:sz w:val="26"/>
        </w:rPr>
        <w:t>Шен этнокультурин а, Россин гражданаллин а идентичностах кхетар</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а, нохчийн мотт Нохчийн Республикин пачхьалкхан мотт а, шен ненан</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мотт</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а</w:t>
      </w:r>
      <w:r w:rsidRPr="007D1C4D">
        <w:rPr>
          <w:rFonts w:ascii="Times New Roman" w:eastAsia="Times New Roman" w:hAnsi="Times New Roman" w:cs="Times New Roman"/>
          <w:spacing w:val="2"/>
          <w:w w:val="115"/>
          <w:sz w:val="26"/>
        </w:rPr>
        <w:t xml:space="preserve"> </w:t>
      </w:r>
      <w:r w:rsidRPr="007D1C4D">
        <w:rPr>
          <w:rFonts w:ascii="Times New Roman" w:eastAsia="Times New Roman" w:hAnsi="Times New Roman" w:cs="Times New Roman"/>
          <w:w w:val="115"/>
          <w:sz w:val="26"/>
        </w:rPr>
        <w:t>хиларх</w:t>
      </w:r>
      <w:r w:rsidRPr="007D1C4D">
        <w:rPr>
          <w:rFonts w:ascii="Times New Roman" w:eastAsia="Times New Roman" w:hAnsi="Times New Roman" w:cs="Times New Roman"/>
          <w:spacing w:val="2"/>
          <w:w w:val="115"/>
          <w:sz w:val="26"/>
        </w:rPr>
        <w:t xml:space="preserve"> </w:t>
      </w:r>
      <w:r w:rsidRPr="007D1C4D">
        <w:rPr>
          <w:rFonts w:ascii="Times New Roman" w:eastAsia="Times New Roman" w:hAnsi="Times New Roman" w:cs="Times New Roman"/>
          <w:w w:val="115"/>
          <w:sz w:val="26"/>
        </w:rPr>
        <w:t>кхетар;</w:t>
      </w:r>
    </w:p>
    <w:p w:rsidR="007D1C4D" w:rsidRPr="007D1C4D" w:rsidRDefault="007D1C4D" w:rsidP="007D1C4D">
      <w:pPr>
        <w:widowControl w:val="0"/>
        <w:numPr>
          <w:ilvl w:val="0"/>
          <w:numId w:val="20"/>
        </w:numPr>
        <w:tabs>
          <w:tab w:val="left" w:pos="1059"/>
        </w:tabs>
        <w:autoSpaceDE w:val="0"/>
        <w:autoSpaceDN w:val="0"/>
        <w:spacing w:after="0" w:line="240" w:lineRule="auto"/>
        <w:ind w:right="235" w:firstLine="338"/>
        <w:jc w:val="both"/>
        <w:rPr>
          <w:rFonts w:ascii="Times New Roman" w:eastAsia="Times New Roman" w:hAnsi="Times New Roman" w:cs="Times New Roman"/>
          <w:sz w:val="26"/>
        </w:rPr>
      </w:pPr>
      <w:r w:rsidRPr="007D1C4D">
        <w:rPr>
          <w:rFonts w:ascii="Times New Roman" w:eastAsia="Times New Roman" w:hAnsi="Times New Roman" w:cs="Times New Roman"/>
          <w:w w:val="115"/>
          <w:sz w:val="26"/>
        </w:rPr>
        <w:t>Шен мехкан а, Даймехкан а дӀадаханчун а, карарчун а, хиндолчун а</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ша дакъа хиларх кхета, цу йукъадогӀу исбаьхьаллин говзаршца болх бечу</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хенахь</w:t>
      </w:r>
      <w:r w:rsidRPr="007D1C4D">
        <w:rPr>
          <w:rFonts w:ascii="Times New Roman" w:eastAsia="Times New Roman" w:hAnsi="Times New Roman" w:cs="Times New Roman"/>
          <w:spacing w:val="-2"/>
          <w:w w:val="115"/>
          <w:sz w:val="26"/>
        </w:rPr>
        <w:t xml:space="preserve"> </w:t>
      </w:r>
      <w:r w:rsidRPr="007D1C4D">
        <w:rPr>
          <w:rFonts w:ascii="Times New Roman" w:eastAsia="Times New Roman" w:hAnsi="Times New Roman" w:cs="Times New Roman"/>
          <w:w w:val="115"/>
          <w:sz w:val="26"/>
        </w:rPr>
        <w:t>и хьелаш</w:t>
      </w:r>
      <w:r w:rsidRPr="007D1C4D">
        <w:rPr>
          <w:rFonts w:ascii="Times New Roman" w:eastAsia="Times New Roman" w:hAnsi="Times New Roman" w:cs="Times New Roman"/>
          <w:spacing w:val="2"/>
          <w:w w:val="115"/>
          <w:sz w:val="26"/>
        </w:rPr>
        <w:t xml:space="preserve"> </w:t>
      </w:r>
      <w:r w:rsidRPr="007D1C4D">
        <w:rPr>
          <w:rFonts w:ascii="Times New Roman" w:eastAsia="Times New Roman" w:hAnsi="Times New Roman" w:cs="Times New Roman"/>
          <w:w w:val="115"/>
          <w:sz w:val="26"/>
        </w:rPr>
        <w:t>дийцаре дар;</w:t>
      </w:r>
    </w:p>
    <w:p w:rsidR="007D1C4D" w:rsidRPr="007D1C4D" w:rsidRDefault="007D1C4D" w:rsidP="007D1C4D">
      <w:pPr>
        <w:widowControl w:val="0"/>
        <w:numPr>
          <w:ilvl w:val="0"/>
          <w:numId w:val="20"/>
        </w:numPr>
        <w:tabs>
          <w:tab w:val="left" w:pos="1059"/>
        </w:tabs>
        <w:autoSpaceDE w:val="0"/>
        <w:autoSpaceDN w:val="0"/>
        <w:spacing w:after="0" w:line="240" w:lineRule="auto"/>
        <w:ind w:right="234" w:firstLine="338"/>
        <w:jc w:val="both"/>
        <w:rPr>
          <w:rFonts w:ascii="Times New Roman" w:eastAsia="Times New Roman" w:hAnsi="Times New Roman" w:cs="Times New Roman"/>
          <w:sz w:val="26"/>
        </w:rPr>
      </w:pPr>
      <w:r w:rsidRPr="007D1C4D">
        <w:rPr>
          <w:rFonts w:ascii="Times New Roman" w:eastAsia="Times New Roman" w:hAnsi="Times New Roman" w:cs="Times New Roman"/>
          <w:w w:val="115"/>
          <w:sz w:val="26"/>
        </w:rPr>
        <w:t>Шен</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а,</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кхечу</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а</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къоме</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ларам</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хилар,</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цу</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йукъадогӀу</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и</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ларам</w:t>
      </w:r>
      <w:r w:rsidRPr="007D1C4D">
        <w:rPr>
          <w:rFonts w:ascii="Times New Roman" w:eastAsia="Times New Roman" w:hAnsi="Times New Roman" w:cs="Times New Roman"/>
          <w:spacing w:val="-72"/>
          <w:w w:val="115"/>
          <w:sz w:val="26"/>
        </w:rPr>
        <w:t xml:space="preserve"> </w:t>
      </w:r>
      <w:r w:rsidRPr="007D1C4D">
        <w:rPr>
          <w:rFonts w:ascii="Times New Roman" w:eastAsia="Times New Roman" w:hAnsi="Times New Roman" w:cs="Times New Roman"/>
          <w:w w:val="115"/>
          <w:sz w:val="26"/>
        </w:rPr>
        <w:t>исбаьхьаллин</w:t>
      </w:r>
      <w:r w:rsidRPr="007D1C4D">
        <w:rPr>
          <w:rFonts w:ascii="Times New Roman" w:eastAsia="Times New Roman" w:hAnsi="Times New Roman" w:cs="Times New Roman"/>
          <w:spacing w:val="2"/>
          <w:w w:val="115"/>
          <w:sz w:val="26"/>
        </w:rPr>
        <w:t xml:space="preserve"> </w:t>
      </w:r>
      <w:r w:rsidRPr="007D1C4D">
        <w:rPr>
          <w:rFonts w:ascii="Times New Roman" w:eastAsia="Times New Roman" w:hAnsi="Times New Roman" w:cs="Times New Roman"/>
          <w:w w:val="115"/>
          <w:sz w:val="26"/>
        </w:rPr>
        <w:t>говзарийн</w:t>
      </w:r>
      <w:r w:rsidRPr="007D1C4D">
        <w:rPr>
          <w:rFonts w:ascii="Times New Roman" w:eastAsia="Times New Roman" w:hAnsi="Times New Roman" w:cs="Times New Roman"/>
          <w:spacing w:val="-2"/>
          <w:w w:val="115"/>
          <w:sz w:val="26"/>
        </w:rPr>
        <w:t xml:space="preserve"> </w:t>
      </w:r>
      <w:r w:rsidRPr="007D1C4D">
        <w:rPr>
          <w:rFonts w:ascii="Times New Roman" w:eastAsia="Times New Roman" w:hAnsi="Times New Roman" w:cs="Times New Roman"/>
          <w:w w:val="115"/>
          <w:sz w:val="26"/>
        </w:rPr>
        <w:t>а,</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фольлоран</w:t>
      </w:r>
      <w:r w:rsidRPr="007D1C4D">
        <w:rPr>
          <w:rFonts w:ascii="Times New Roman" w:eastAsia="Times New Roman" w:hAnsi="Times New Roman" w:cs="Times New Roman"/>
          <w:spacing w:val="-2"/>
          <w:w w:val="115"/>
          <w:sz w:val="26"/>
        </w:rPr>
        <w:t xml:space="preserve"> </w:t>
      </w:r>
      <w:r w:rsidRPr="007D1C4D">
        <w:rPr>
          <w:rFonts w:ascii="Times New Roman" w:eastAsia="Times New Roman" w:hAnsi="Times New Roman" w:cs="Times New Roman"/>
          <w:w w:val="115"/>
          <w:sz w:val="26"/>
        </w:rPr>
        <w:t>а</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масалш</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тӀехь</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кхоллар;</w:t>
      </w:r>
    </w:p>
    <w:p w:rsidR="007D1C4D" w:rsidRPr="007D1C4D" w:rsidRDefault="007D1C4D" w:rsidP="007D1C4D">
      <w:pPr>
        <w:widowControl w:val="0"/>
        <w:numPr>
          <w:ilvl w:val="0"/>
          <w:numId w:val="20"/>
        </w:numPr>
        <w:tabs>
          <w:tab w:val="left" w:pos="1059"/>
        </w:tabs>
        <w:autoSpaceDE w:val="0"/>
        <w:autoSpaceDN w:val="0"/>
        <w:spacing w:after="0" w:line="240" w:lineRule="auto"/>
        <w:ind w:right="237" w:firstLine="338"/>
        <w:jc w:val="both"/>
        <w:rPr>
          <w:rFonts w:ascii="Times New Roman" w:eastAsia="Times New Roman" w:hAnsi="Times New Roman" w:cs="Times New Roman"/>
          <w:sz w:val="26"/>
        </w:rPr>
      </w:pPr>
      <w:r w:rsidRPr="007D1C4D">
        <w:rPr>
          <w:rFonts w:ascii="Times New Roman" w:eastAsia="Times New Roman" w:hAnsi="Times New Roman" w:cs="Times New Roman"/>
          <w:w w:val="115"/>
          <w:sz w:val="26"/>
        </w:rPr>
        <w:t>адамах йукъараллин цхьана декъашхочух санна болу а,</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бакъонех а,</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жоьпаллех а, стаг ларарх а, ларамах а, гӀиллакх-оьздангаллин барамех а,</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йукъаметтигех</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болу</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а</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йуьхьанцара</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хьежам,</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цуьнца</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цхьаьна</w:t>
      </w:r>
      <w:r w:rsidRPr="007D1C4D">
        <w:rPr>
          <w:rFonts w:ascii="Times New Roman" w:eastAsia="Times New Roman" w:hAnsi="Times New Roman" w:cs="Times New Roman"/>
          <w:spacing w:val="75"/>
          <w:w w:val="115"/>
          <w:sz w:val="26"/>
        </w:rPr>
        <w:t xml:space="preserve"> </w:t>
      </w:r>
      <w:r w:rsidRPr="007D1C4D">
        <w:rPr>
          <w:rFonts w:ascii="Times New Roman" w:eastAsia="Times New Roman" w:hAnsi="Times New Roman" w:cs="Times New Roman"/>
          <w:w w:val="115"/>
          <w:sz w:val="26"/>
        </w:rPr>
        <w:t>иза</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фольклоран а,</w:t>
      </w:r>
      <w:r w:rsidRPr="007D1C4D">
        <w:rPr>
          <w:rFonts w:ascii="Times New Roman" w:eastAsia="Times New Roman" w:hAnsi="Times New Roman" w:cs="Times New Roman"/>
          <w:spacing w:val="2"/>
          <w:w w:val="115"/>
          <w:sz w:val="26"/>
        </w:rPr>
        <w:t xml:space="preserve"> </w:t>
      </w:r>
      <w:r w:rsidRPr="007D1C4D">
        <w:rPr>
          <w:rFonts w:ascii="Times New Roman" w:eastAsia="Times New Roman" w:hAnsi="Times New Roman" w:cs="Times New Roman"/>
          <w:w w:val="115"/>
          <w:sz w:val="26"/>
        </w:rPr>
        <w:t>исбаьхьаллин</w:t>
      </w:r>
      <w:r w:rsidRPr="007D1C4D">
        <w:rPr>
          <w:rFonts w:ascii="Times New Roman" w:eastAsia="Times New Roman" w:hAnsi="Times New Roman" w:cs="Times New Roman"/>
          <w:spacing w:val="-2"/>
          <w:w w:val="115"/>
          <w:sz w:val="26"/>
        </w:rPr>
        <w:t xml:space="preserve"> </w:t>
      </w:r>
      <w:r w:rsidRPr="007D1C4D">
        <w:rPr>
          <w:rFonts w:ascii="Times New Roman" w:eastAsia="Times New Roman" w:hAnsi="Times New Roman" w:cs="Times New Roman"/>
          <w:w w:val="115"/>
          <w:sz w:val="26"/>
        </w:rPr>
        <w:t>а</w:t>
      </w:r>
      <w:r w:rsidRPr="007D1C4D">
        <w:rPr>
          <w:rFonts w:ascii="Times New Roman" w:eastAsia="Times New Roman" w:hAnsi="Times New Roman" w:cs="Times New Roman"/>
          <w:spacing w:val="2"/>
          <w:w w:val="115"/>
          <w:sz w:val="26"/>
        </w:rPr>
        <w:t xml:space="preserve"> </w:t>
      </w:r>
      <w:r w:rsidRPr="007D1C4D">
        <w:rPr>
          <w:rFonts w:ascii="Times New Roman" w:eastAsia="Times New Roman" w:hAnsi="Times New Roman" w:cs="Times New Roman"/>
          <w:w w:val="115"/>
          <w:sz w:val="26"/>
        </w:rPr>
        <w:t>говзаршкахь гайтар а;</w:t>
      </w:r>
    </w:p>
    <w:p w:rsidR="007D1C4D" w:rsidRPr="007D1C4D" w:rsidRDefault="007D1C4D" w:rsidP="007D1C4D">
      <w:pPr>
        <w:widowControl w:val="0"/>
        <w:autoSpaceDE w:val="0"/>
        <w:autoSpaceDN w:val="0"/>
        <w:spacing w:before="1" w:after="0" w:line="298" w:lineRule="exact"/>
        <w:ind w:left="677"/>
        <w:jc w:val="both"/>
        <w:outlineLvl w:val="2"/>
        <w:rPr>
          <w:rFonts w:ascii="Times New Roman" w:eastAsia="Times New Roman" w:hAnsi="Times New Roman" w:cs="Times New Roman"/>
          <w:b/>
          <w:bCs/>
          <w:i/>
          <w:iCs/>
          <w:sz w:val="26"/>
          <w:szCs w:val="26"/>
        </w:rPr>
      </w:pPr>
      <w:r w:rsidRPr="007D1C4D">
        <w:rPr>
          <w:rFonts w:ascii="Times New Roman" w:eastAsia="Times New Roman" w:hAnsi="Times New Roman" w:cs="Times New Roman"/>
          <w:b/>
          <w:bCs/>
          <w:i/>
          <w:iCs/>
          <w:w w:val="125"/>
          <w:sz w:val="26"/>
          <w:szCs w:val="26"/>
        </w:rPr>
        <w:t>ийманехь</w:t>
      </w:r>
      <w:r w:rsidRPr="007D1C4D">
        <w:rPr>
          <w:rFonts w:ascii="Times New Roman" w:eastAsia="Times New Roman" w:hAnsi="Times New Roman" w:cs="Times New Roman"/>
          <w:b/>
          <w:bCs/>
          <w:i/>
          <w:iCs/>
          <w:spacing w:val="52"/>
          <w:w w:val="125"/>
          <w:sz w:val="26"/>
          <w:szCs w:val="26"/>
        </w:rPr>
        <w:t xml:space="preserve"> </w:t>
      </w:r>
      <w:r w:rsidRPr="007D1C4D">
        <w:rPr>
          <w:rFonts w:ascii="Times New Roman" w:eastAsia="Times New Roman" w:hAnsi="Times New Roman" w:cs="Times New Roman"/>
          <w:b/>
          <w:bCs/>
          <w:i/>
          <w:iCs/>
          <w:w w:val="125"/>
          <w:sz w:val="26"/>
          <w:szCs w:val="26"/>
        </w:rPr>
        <w:t>кхетош-кхиоран:</w:t>
      </w:r>
    </w:p>
    <w:p w:rsidR="007D1C4D" w:rsidRPr="007D1C4D" w:rsidRDefault="007D1C4D" w:rsidP="007D1C4D">
      <w:pPr>
        <w:widowControl w:val="0"/>
        <w:numPr>
          <w:ilvl w:val="0"/>
          <w:numId w:val="20"/>
        </w:numPr>
        <w:tabs>
          <w:tab w:val="left" w:pos="1059"/>
        </w:tabs>
        <w:autoSpaceDE w:val="0"/>
        <w:autoSpaceDN w:val="0"/>
        <w:spacing w:after="0" w:line="240" w:lineRule="auto"/>
        <w:ind w:right="244" w:firstLine="338"/>
        <w:jc w:val="both"/>
        <w:rPr>
          <w:rFonts w:ascii="Times New Roman" w:eastAsia="Times New Roman" w:hAnsi="Times New Roman" w:cs="Times New Roman"/>
          <w:sz w:val="26"/>
        </w:rPr>
      </w:pPr>
      <w:r w:rsidRPr="007D1C4D">
        <w:rPr>
          <w:rFonts w:ascii="Times New Roman" w:eastAsia="Times New Roman" w:hAnsi="Times New Roman" w:cs="Times New Roman"/>
          <w:w w:val="115"/>
          <w:sz w:val="26"/>
        </w:rPr>
        <w:t>хӀора стеган шатайпаналла, шен дахаран а, йешаран а зеделлачунна</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тӀе</w:t>
      </w:r>
      <w:r w:rsidRPr="007D1C4D">
        <w:rPr>
          <w:rFonts w:ascii="Times New Roman" w:eastAsia="Times New Roman" w:hAnsi="Times New Roman" w:cs="Times New Roman"/>
          <w:spacing w:val="2"/>
          <w:w w:val="115"/>
          <w:sz w:val="26"/>
        </w:rPr>
        <w:t xml:space="preserve"> </w:t>
      </w:r>
      <w:r w:rsidRPr="007D1C4D">
        <w:rPr>
          <w:rFonts w:ascii="Times New Roman" w:eastAsia="Times New Roman" w:hAnsi="Times New Roman" w:cs="Times New Roman"/>
          <w:w w:val="115"/>
          <w:sz w:val="26"/>
        </w:rPr>
        <w:t>а тийжаш,</w:t>
      </w:r>
      <w:r w:rsidRPr="007D1C4D">
        <w:rPr>
          <w:rFonts w:ascii="Times New Roman" w:eastAsia="Times New Roman" w:hAnsi="Times New Roman" w:cs="Times New Roman"/>
          <w:spacing w:val="2"/>
          <w:w w:val="115"/>
          <w:sz w:val="26"/>
        </w:rPr>
        <w:t xml:space="preserve"> </w:t>
      </w:r>
      <w:r w:rsidRPr="007D1C4D">
        <w:rPr>
          <w:rFonts w:ascii="Times New Roman" w:eastAsia="Times New Roman" w:hAnsi="Times New Roman" w:cs="Times New Roman"/>
          <w:w w:val="115"/>
          <w:sz w:val="26"/>
        </w:rPr>
        <w:t>тӀелацар;</w:t>
      </w:r>
    </w:p>
    <w:p w:rsidR="007D1C4D" w:rsidRPr="007D1C4D" w:rsidRDefault="007D1C4D" w:rsidP="007D1C4D">
      <w:pPr>
        <w:widowControl w:val="0"/>
        <w:numPr>
          <w:ilvl w:val="0"/>
          <w:numId w:val="20"/>
        </w:numPr>
        <w:tabs>
          <w:tab w:val="left" w:pos="1059"/>
        </w:tabs>
        <w:autoSpaceDE w:val="0"/>
        <w:autoSpaceDN w:val="0"/>
        <w:spacing w:after="0" w:line="240" w:lineRule="auto"/>
        <w:ind w:right="247" w:firstLine="338"/>
        <w:jc w:val="both"/>
        <w:rPr>
          <w:rFonts w:ascii="Times New Roman" w:eastAsia="Times New Roman" w:hAnsi="Times New Roman" w:cs="Times New Roman"/>
          <w:sz w:val="26"/>
        </w:rPr>
      </w:pPr>
      <w:r w:rsidRPr="007D1C4D">
        <w:rPr>
          <w:rFonts w:ascii="Times New Roman" w:eastAsia="Times New Roman" w:hAnsi="Times New Roman" w:cs="Times New Roman"/>
          <w:w w:val="115"/>
          <w:sz w:val="26"/>
        </w:rPr>
        <w:t>къинхетам, ларам, диканиг лаар гайтар, цуьнца цхьаьна шена хетарг</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а,</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синхаамаш</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а</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бовзийта</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меттан</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гӀирсех</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пайдаэцар;</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spacing w:val="10"/>
          <w:w w:val="115"/>
          <w:sz w:val="26"/>
        </w:rPr>
        <w:t>кхечу</w:t>
      </w:r>
      <w:r w:rsidRPr="007D1C4D">
        <w:rPr>
          <w:rFonts w:ascii="Times New Roman" w:eastAsia="Times New Roman" w:hAnsi="Times New Roman" w:cs="Times New Roman"/>
          <w:spacing w:val="11"/>
          <w:w w:val="115"/>
          <w:sz w:val="26"/>
        </w:rPr>
        <w:t xml:space="preserve"> адамийн</w:t>
      </w:r>
      <w:r w:rsidRPr="007D1C4D">
        <w:rPr>
          <w:rFonts w:ascii="Times New Roman" w:eastAsia="Times New Roman" w:hAnsi="Times New Roman" w:cs="Times New Roman"/>
          <w:spacing w:val="12"/>
          <w:w w:val="115"/>
          <w:sz w:val="26"/>
        </w:rPr>
        <w:t xml:space="preserve"> </w:t>
      </w:r>
      <w:r w:rsidRPr="007D1C4D">
        <w:rPr>
          <w:rFonts w:ascii="Times New Roman" w:eastAsia="Times New Roman" w:hAnsi="Times New Roman" w:cs="Times New Roman"/>
          <w:spacing w:val="11"/>
          <w:w w:val="115"/>
          <w:sz w:val="26"/>
        </w:rPr>
        <w:t>синхаамашна</w:t>
      </w:r>
      <w:r w:rsidRPr="007D1C4D">
        <w:rPr>
          <w:rFonts w:ascii="Times New Roman" w:eastAsia="Times New Roman" w:hAnsi="Times New Roman" w:cs="Times New Roman"/>
          <w:spacing w:val="19"/>
          <w:w w:val="115"/>
          <w:sz w:val="26"/>
        </w:rPr>
        <w:t xml:space="preserve"> </w:t>
      </w:r>
      <w:r w:rsidRPr="007D1C4D">
        <w:rPr>
          <w:rFonts w:ascii="Times New Roman" w:eastAsia="Times New Roman" w:hAnsi="Times New Roman" w:cs="Times New Roman"/>
          <w:spacing w:val="10"/>
          <w:w w:val="115"/>
          <w:sz w:val="26"/>
        </w:rPr>
        <w:t>сема</w:t>
      </w:r>
      <w:r w:rsidRPr="007D1C4D">
        <w:rPr>
          <w:rFonts w:ascii="Times New Roman" w:eastAsia="Times New Roman" w:hAnsi="Times New Roman" w:cs="Times New Roman"/>
          <w:spacing w:val="18"/>
          <w:w w:val="115"/>
          <w:sz w:val="26"/>
        </w:rPr>
        <w:t xml:space="preserve"> </w:t>
      </w:r>
      <w:r w:rsidRPr="007D1C4D">
        <w:rPr>
          <w:rFonts w:ascii="Times New Roman" w:eastAsia="Times New Roman" w:hAnsi="Times New Roman" w:cs="Times New Roman"/>
          <w:spacing w:val="11"/>
          <w:w w:val="115"/>
          <w:sz w:val="26"/>
        </w:rPr>
        <w:t>хилар,</w:t>
      </w:r>
      <w:r w:rsidRPr="007D1C4D">
        <w:rPr>
          <w:rFonts w:ascii="Times New Roman" w:eastAsia="Times New Roman" w:hAnsi="Times New Roman" w:cs="Times New Roman"/>
          <w:spacing w:val="19"/>
          <w:w w:val="115"/>
          <w:sz w:val="26"/>
        </w:rPr>
        <w:t xml:space="preserve"> </w:t>
      </w:r>
      <w:r w:rsidRPr="007D1C4D">
        <w:rPr>
          <w:rFonts w:ascii="Times New Roman" w:eastAsia="Times New Roman" w:hAnsi="Times New Roman" w:cs="Times New Roman"/>
          <w:spacing w:val="10"/>
          <w:w w:val="115"/>
          <w:sz w:val="26"/>
        </w:rPr>
        <w:t>царах</w:t>
      </w:r>
      <w:r w:rsidRPr="007D1C4D">
        <w:rPr>
          <w:rFonts w:ascii="Times New Roman" w:eastAsia="Times New Roman" w:hAnsi="Times New Roman" w:cs="Times New Roman"/>
          <w:spacing w:val="20"/>
          <w:w w:val="115"/>
          <w:sz w:val="26"/>
        </w:rPr>
        <w:t xml:space="preserve"> </w:t>
      </w:r>
      <w:r w:rsidRPr="007D1C4D">
        <w:rPr>
          <w:rFonts w:ascii="Times New Roman" w:eastAsia="Times New Roman" w:hAnsi="Times New Roman" w:cs="Times New Roman"/>
          <w:spacing w:val="10"/>
          <w:w w:val="115"/>
          <w:sz w:val="26"/>
        </w:rPr>
        <w:t>кхетар,</w:t>
      </w:r>
      <w:r w:rsidRPr="007D1C4D">
        <w:rPr>
          <w:rFonts w:ascii="Times New Roman" w:eastAsia="Times New Roman" w:hAnsi="Times New Roman" w:cs="Times New Roman"/>
          <w:spacing w:val="19"/>
          <w:w w:val="115"/>
          <w:sz w:val="26"/>
        </w:rPr>
        <w:t xml:space="preserve"> </w:t>
      </w:r>
      <w:r w:rsidRPr="007D1C4D">
        <w:rPr>
          <w:rFonts w:ascii="Times New Roman" w:eastAsia="Times New Roman" w:hAnsi="Times New Roman" w:cs="Times New Roman"/>
          <w:spacing w:val="10"/>
          <w:w w:val="115"/>
          <w:sz w:val="26"/>
        </w:rPr>
        <w:t>церан</w:t>
      </w:r>
      <w:r w:rsidRPr="007D1C4D">
        <w:rPr>
          <w:rFonts w:ascii="Times New Roman" w:eastAsia="Times New Roman" w:hAnsi="Times New Roman" w:cs="Times New Roman"/>
          <w:spacing w:val="19"/>
          <w:w w:val="115"/>
          <w:sz w:val="26"/>
        </w:rPr>
        <w:t xml:space="preserve"> </w:t>
      </w:r>
      <w:r w:rsidRPr="007D1C4D">
        <w:rPr>
          <w:rFonts w:ascii="Times New Roman" w:eastAsia="Times New Roman" w:hAnsi="Times New Roman" w:cs="Times New Roman"/>
          <w:spacing w:val="10"/>
          <w:w w:val="115"/>
          <w:sz w:val="26"/>
        </w:rPr>
        <w:t>гӀо</w:t>
      </w:r>
      <w:r w:rsidRPr="007D1C4D">
        <w:rPr>
          <w:rFonts w:ascii="Times New Roman" w:eastAsia="Times New Roman" w:hAnsi="Times New Roman" w:cs="Times New Roman"/>
          <w:spacing w:val="17"/>
          <w:w w:val="115"/>
          <w:sz w:val="26"/>
        </w:rPr>
        <w:t xml:space="preserve"> </w:t>
      </w:r>
      <w:r w:rsidRPr="007D1C4D">
        <w:rPr>
          <w:rFonts w:ascii="Times New Roman" w:eastAsia="Times New Roman" w:hAnsi="Times New Roman" w:cs="Times New Roman"/>
          <w:spacing w:val="9"/>
          <w:w w:val="115"/>
          <w:sz w:val="26"/>
        </w:rPr>
        <w:t>лаца</w:t>
      </w:r>
      <w:r w:rsidRPr="007D1C4D">
        <w:rPr>
          <w:rFonts w:ascii="Times New Roman" w:eastAsia="Times New Roman" w:hAnsi="Times New Roman" w:cs="Times New Roman"/>
          <w:spacing w:val="19"/>
          <w:w w:val="115"/>
          <w:sz w:val="26"/>
        </w:rPr>
        <w:t xml:space="preserve"> </w:t>
      </w:r>
      <w:r w:rsidRPr="007D1C4D">
        <w:rPr>
          <w:rFonts w:ascii="Times New Roman" w:eastAsia="Times New Roman" w:hAnsi="Times New Roman" w:cs="Times New Roman"/>
          <w:spacing w:val="10"/>
          <w:w w:val="115"/>
          <w:sz w:val="26"/>
        </w:rPr>
        <w:t>кийча</w:t>
      </w:r>
      <w:r w:rsidRPr="007D1C4D">
        <w:rPr>
          <w:rFonts w:ascii="Times New Roman" w:eastAsia="Times New Roman" w:hAnsi="Times New Roman" w:cs="Times New Roman"/>
          <w:spacing w:val="18"/>
          <w:w w:val="115"/>
          <w:sz w:val="26"/>
        </w:rPr>
        <w:t xml:space="preserve"> </w:t>
      </w:r>
      <w:r w:rsidRPr="007D1C4D">
        <w:rPr>
          <w:rFonts w:ascii="Times New Roman" w:eastAsia="Times New Roman" w:hAnsi="Times New Roman" w:cs="Times New Roman"/>
          <w:spacing w:val="12"/>
          <w:w w:val="115"/>
          <w:sz w:val="26"/>
        </w:rPr>
        <w:t>хилар;</w:t>
      </w:r>
    </w:p>
    <w:p w:rsidR="007D1C4D" w:rsidRPr="007D1C4D" w:rsidRDefault="007D1C4D" w:rsidP="007D1C4D">
      <w:pPr>
        <w:widowControl w:val="0"/>
        <w:autoSpaceDE w:val="0"/>
        <w:autoSpaceDN w:val="0"/>
        <w:spacing w:after="0" w:line="240" w:lineRule="auto"/>
        <w:jc w:val="both"/>
        <w:rPr>
          <w:rFonts w:ascii="Times New Roman" w:eastAsia="Times New Roman" w:hAnsi="Times New Roman" w:cs="Times New Roman"/>
          <w:sz w:val="26"/>
        </w:rPr>
        <w:sectPr w:rsidR="007D1C4D" w:rsidRPr="007D1C4D">
          <w:pgSz w:w="11920" w:h="16850"/>
          <w:pgMar w:top="980" w:right="460" w:bottom="760" w:left="1260" w:header="0" w:footer="561" w:gutter="0"/>
          <w:cols w:space="720"/>
        </w:sectPr>
      </w:pPr>
    </w:p>
    <w:p w:rsidR="007D1C4D" w:rsidRPr="007D1C4D" w:rsidRDefault="007D1C4D" w:rsidP="007D1C4D">
      <w:pPr>
        <w:widowControl w:val="0"/>
        <w:numPr>
          <w:ilvl w:val="1"/>
          <w:numId w:val="20"/>
        </w:numPr>
        <w:tabs>
          <w:tab w:val="left" w:pos="1638"/>
        </w:tabs>
        <w:autoSpaceDE w:val="0"/>
        <w:autoSpaceDN w:val="0"/>
        <w:spacing w:before="60" w:after="0" w:line="240" w:lineRule="auto"/>
        <w:ind w:right="237" w:firstLine="340"/>
        <w:jc w:val="both"/>
        <w:rPr>
          <w:rFonts w:ascii="Times New Roman" w:eastAsia="Times New Roman" w:hAnsi="Times New Roman" w:cs="Times New Roman"/>
          <w:sz w:val="26"/>
        </w:rPr>
      </w:pPr>
      <w:r w:rsidRPr="007D1C4D">
        <w:rPr>
          <w:rFonts w:ascii="Times New Roman" w:eastAsia="Times New Roman" w:hAnsi="Times New Roman" w:cs="Times New Roman"/>
          <w:w w:val="115"/>
          <w:sz w:val="26"/>
        </w:rPr>
        <w:lastRenderedPageBreak/>
        <w:t>кхечу адамашна дегӀана а, сина а зен дан тӀехьажийна долу цхьа</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а</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хӀума</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тӀецалацар</w:t>
      </w:r>
      <w:r w:rsidRPr="007D1C4D">
        <w:rPr>
          <w:rFonts w:ascii="Times New Roman" w:eastAsia="Times New Roman" w:hAnsi="Times New Roman" w:cs="Times New Roman"/>
          <w:spacing w:val="2"/>
          <w:w w:val="115"/>
          <w:sz w:val="26"/>
        </w:rPr>
        <w:t xml:space="preserve"> </w:t>
      </w:r>
      <w:r w:rsidRPr="007D1C4D">
        <w:rPr>
          <w:rFonts w:ascii="Times New Roman" w:eastAsia="Times New Roman" w:hAnsi="Times New Roman" w:cs="Times New Roman"/>
          <w:w w:val="115"/>
          <w:sz w:val="26"/>
        </w:rPr>
        <w:t>(цу</w:t>
      </w:r>
      <w:r w:rsidRPr="007D1C4D">
        <w:rPr>
          <w:rFonts w:ascii="Times New Roman" w:eastAsia="Times New Roman" w:hAnsi="Times New Roman" w:cs="Times New Roman"/>
          <w:spacing w:val="-2"/>
          <w:w w:val="115"/>
          <w:sz w:val="26"/>
        </w:rPr>
        <w:t xml:space="preserve"> </w:t>
      </w:r>
      <w:r w:rsidRPr="007D1C4D">
        <w:rPr>
          <w:rFonts w:ascii="Times New Roman" w:eastAsia="Times New Roman" w:hAnsi="Times New Roman" w:cs="Times New Roman"/>
          <w:w w:val="115"/>
          <w:sz w:val="26"/>
        </w:rPr>
        <w:t>йукъахь</w:t>
      </w:r>
      <w:r w:rsidRPr="007D1C4D">
        <w:rPr>
          <w:rFonts w:ascii="Times New Roman" w:eastAsia="Times New Roman" w:hAnsi="Times New Roman" w:cs="Times New Roman"/>
          <w:spacing w:val="-2"/>
          <w:w w:val="115"/>
          <w:sz w:val="26"/>
        </w:rPr>
        <w:t xml:space="preserve"> </w:t>
      </w:r>
      <w:r w:rsidRPr="007D1C4D">
        <w:rPr>
          <w:rFonts w:ascii="Times New Roman" w:eastAsia="Times New Roman" w:hAnsi="Times New Roman" w:cs="Times New Roman"/>
          <w:w w:val="115"/>
          <w:sz w:val="26"/>
        </w:rPr>
        <w:t>ду</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маттаца</w:t>
      </w:r>
      <w:r w:rsidRPr="007D1C4D">
        <w:rPr>
          <w:rFonts w:ascii="Times New Roman" w:eastAsia="Times New Roman" w:hAnsi="Times New Roman" w:cs="Times New Roman"/>
          <w:spacing w:val="2"/>
          <w:w w:val="115"/>
          <w:sz w:val="26"/>
        </w:rPr>
        <w:t xml:space="preserve"> </w:t>
      </w:r>
      <w:r w:rsidRPr="007D1C4D">
        <w:rPr>
          <w:rFonts w:ascii="Times New Roman" w:eastAsia="Times New Roman" w:hAnsi="Times New Roman" w:cs="Times New Roman"/>
          <w:w w:val="115"/>
          <w:sz w:val="26"/>
        </w:rPr>
        <w:t>деш</w:t>
      </w:r>
      <w:r w:rsidRPr="007D1C4D">
        <w:rPr>
          <w:rFonts w:ascii="Times New Roman" w:eastAsia="Times New Roman" w:hAnsi="Times New Roman" w:cs="Times New Roman"/>
          <w:spacing w:val="-2"/>
          <w:w w:val="115"/>
          <w:sz w:val="26"/>
        </w:rPr>
        <w:t xml:space="preserve"> </w:t>
      </w:r>
      <w:r w:rsidRPr="007D1C4D">
        <w:rPr>
          <w:rFonts w:ascii="Times New Roman" w:eastAsia="Times New Roman" w:hAnsi="Times New Roman" w:cs="Times New Roman"/>
          <w:w w:val="115"/>
          <w:sz w:val="26"/>
        </w:rPr>
        <w:t>долу</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зен</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а);</w:t>
      </w:r>
    </w:p>
    <w:p w:rsidR="007D1C4D" w:rsidRPr="007D1C4D" w:rsidRDefault="007D1C4D" w:rsidP="007D1C4D">
      <w:pPr>
        <w:widowControl w:val="0"/>
        <w:numPr>
          <w:ilvl w:val="1"/>
          <w:numId w:val="20"/>
        </w:numPr>
        <w:tabs>
          <w:tab w:val="left" w:pos="1638"/>
        </w:tabs>
        <w:autoSpaceDE w:val="0"/>
        <w:autoSpaceDN w:val="0"/>
        <w:spacing w:after="0" w:line="240" w:lineRule="auto"/>
        <w:ind w:right="234" w:firstLine="340"/>
        <w:jc w:val="both"/>
        <w:rPr>
          <w:rFonts w:ascii="Times New Roman" w:eastAsia="Times New Roman" w:hAnsi="Times New Roman" w:cs="Times New Roman"/>
          <w:sz w:val="26"/>
        </w:rPr>
      </w:pPr>
      <w:r w:rsidRPr="007D1C4D">
        <w:rPr>
          <w:rFonts w:ascii="Times New Roman" w:eastAsia="Times New Roman" w:hAnsi="Times New Roman" w:cs="Times New Roman"/>
          <w:w w:val="115"/>
          <w:sz w:val="26"/>
        </w:rPr>
        <w:t>нийсархошца</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болх</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бар,</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девне</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ца</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хила</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хаар</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а,</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Ӏоттабаккхаме</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меттиг нисйелча, и листа хаар а, цу йукъахь ду исбаьхьаллин говзарех</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масал</w:t>
      </w:r>
      <w:r w:rsidRPr="007D1C4D">
        <w:rPr>
          <w:rFonts w:ascii="Times New Roman" w:eastAsia="Times New Roman" w:hAnsi="Times New Roman" w:cs="Times New Roman"/>
          <w:spacing w:val="3"/>
          <w:w w:val="115"/>
          <w:sz w:val="26"/>
        </w:rPr>
        <w:t xml:space="preserve"> </w:t>
      </w:r>
      <w:r w:rsidRPr="007D1C4D">
        <w:rPr>
          <w:rFonts w:ascii="Times New Roman" w:eastAsia="Times New Roman" w:hAnsi="Times New Roman" w:cs="Times New Roman"/>
          <w:w w:val="115"/>
          <w:sz w:val="26"/>
        </w:rPr>
        <w:t>эцар</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а;</w:t>
      </w:r>
    </w:p>
    <w:p w:rsidR="007D1C4D" w:rsidRPr="007D1C4D" w:rsidRDefault="007D1C4D" w:rsidP="007D1C4D">
      <w:pPr>
        <w:widowControl w:val="0"/>
        <w:numPr>
          <w:ilvl w:val="1"/>
          <w:numId w:val="20"/>
        </w:numPr>
        <w:tabs>
          <w:tab w:val="left" w:pos="1638"/>
        </w:tabs>
        <w:autoSpaceDE w:val="0"/>
        <w:autoSpaceDN w:val="0"/>
        <w:spacing w:before="1" w:after="0" w:line="298" w:lineRule="exact"/>
        <w:ind w:left="1637" w:hanging="697"/>
        <w:jc w:val="both"/>
        <w:outlineLvl w:val="1"/>
        <w:rPr>
          <w:rFonts w:ascii="Times New Roman" w:eastAsia="Times New Roman" w:hAnsi="Times New Roman" w:cs="Times New Roman"/>
          <w:b/>
          <w:bCs/>
          <w:sz w:val="26"/>
          <w:szCs w:val="26"/>
        </w:rPr>
      </w:pPr>
      <w:r w:rsidRPr="007D1C4D">
        <w:rPr>
          <w:rFonts w:ascii="Times New Roman" w:eastAsia="Times New Roman" w:hAnsi="Times New Roman" w:cs="Times New Roman"/>
          <w:b/>
          <w:bCs/>
          <w:w w:val="120"/>
          <w:sz w:val="26"/>
          <w:szCs w:val="26"/>
        </w:rPr>
        <w:t>эстетикин</w:t>
      </w:r>
      <w:r w:rsidRPr="007D1C4D">
        <w:rPr>
          <w:rFonts w:ascii="Times New Roman" w:eastAsia="Times New Roman" w:hAnsi="Times New Roman" w:cs="Times New Roman"/>
          <w:b/>
          <w:bCs/>
          <w:spacing w:val="73"/>
          <w:w w:val="120"/>
          <w:sz w:val="26"/>
          <w:szCs w:val="26"/>
        </w:rPr>
        <w:t xml:space="preserve"> </w:t>
      </w:r>
      <w:r w:rsidRPr="007D1C4D">
        <w:rPr>
          <w:rFonts w:ascii="Times New Roman" w:eastAsia="Times New Roman" w:hAnsi="Times New Roman" w:cs="Times New Roman"/>
          <w:b/>
          <w:bCs/>
          <w:w w:val="120"/>
          <w:sz w:val="26"/>
          <w:szCs w:val="26"/>
        </w:rPr>
        <w:t>кхетош-кхиорехь:</w:t>
      </w:r>
    </w:p>
    <w:p w:rsidR="007D1C4D" w:rsidRPr="007D1C4D" w:rsidRDefault="007D1C4D" w:rsidP="007D1C4D">
      <w:pPr>
        <w:widowControl w:val="0"/>
        <w:numPr>
          <w:ilvl w:val="1"/>
          <w:numId w:val="20"/>
        </w:numPr>
        <w:tabs>
          <w:tab w:val="left" w:pos="1638"/>
        </w:tabs>
        <w:autoSpaceDE w:val="0"/>
        <w:autoSpaceDN w:val="0"/>
        <w:spacing w:after="0" w:line="240" w:lineRule="auto"/>
        <w:ind w:right="236" w:firstLine="340"/>
        <w:jc w:val="both"/>
        <w:rPr>
          <w:rFonts w:ascii="Times New Roman" w:eastAsia="Times New Roman" w:hAnsi="Times New Roman" w:cs="Times New Roman"/>
          <w:sz w:val="26"/>
        </w:rPr>
      </w:pPr>
      <w:r w:rsidRPr="007D1C4D">
        <w:rPr>
          <w:rFonts w:ascii="Times New Roman" w:eastAsia="Times New Roman" w:hAnsi="Times New Roman" w:cs="Times New Roman"/>
          <w:w w:val="115"/>
          <w:sz w:val="26"/>
        </w:rPr>
        <w:t>исбаьхьаллин культурин ларам бар а, и йовза лаар а, шен къоман</w:t>
      </w:r>
      <w:r w:rsidRPr="007D1C4D">
        <w:rPr>
          <w:rFonts w:ascii="Times New Roman" w:eastAsia="Times New Roman" w:hAnsi="Times New Roman" w:cs="Times New Roman"/>
          <w:spacing w:val="-72"/>
          <w:w w:val="115"/>
          <w:sz w:val="26"/>
        </w:rPr>
        <w:t xml:space="preserve"> </w:t>
      </w:r>
      <w:r w:rsidRPr="007D1C4D">
        <w:rPr>
          <w:rFonts w:ascii="Times New Roman" w:eastAsia="Times New Roman" w:hAnsi="Times New Roman" w:cs="Times New Roman"/>
          <w:w w:val="115"/>
          <w:sz w:val="26"/>
        </w:rPr>
        <w:t>а, кхечу къаьмнийн а искусствон тайп-тайпана кепаш тӀелацар а, цаьрга</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ларам</w:t>
      </w:r>
      <w:r w:rsidRPr="007D1C4D">
        <w:rPr>
          <w:rFonts w:ascii="Times New Roman" w:eastAsia="Times New Roman" w:hAnsi="Times New Roman" w:cs="Times New Roman"/>
          <w:spacing w:val="-2"/>
          <w:w w:val="115"/>
          <w:sz w:val="26"/>
        </w:rPr>
        <w:t xml:space="preserve"> </w:t>
      </w:r>
      <w:r w:rsidRPr="007D1C4D">
        <w:rPr>
          <w:rFonts w:ascii="Times New Roman" w:eastAsia="Times New Roman" w:hAnsi="Times New Roman" w:cs="Times New Roman"/>
          <w:w w:val="115"/>
          <w:sz w:val="26"/>
        </w:rPr>
        <w:t>хилар</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а;</w:t>
      </w:r>
    </w:p>
    <w:p w:rsidR="007D1C4D" w:rsidRPr="007D1C4D" w:rsidRDefault="007D1C4D" w:rsidP="007D1C4D">
      <w:pPr>
        <w:widowControl w:val="0"/>
        <w:numPr>
          <w:ilvl w:val="0"/>
          <w:numId w:val="20"/>
        </w:numPr>
        <w:tabs>
          <w:tab w:val="left" w:pos="1059"/>
        </w:tabs>
        <w:autoSpaceDE w:val="0"/>
        <w:autoSpaceDN w:val="0"/>
        <w:spacing w:after="0" w:line="240" w:lineRule="auto"/>
        <w:ind w:right="238" w:firstLine="338"/>
        <w:jc w:val="both"/>
        <w:rPr>
          <w:rFonts w:ascii="Times New Roman" w:eastAsia="Times New Roman" w:hAnsi="Times New Roman" w:cs="Times New Roman"/>
          <w:sz w:val="26"/>
        </w:rPr>
      </w:pPr>
      <w:r w:rsidRPr="007D1C4D">
        <w:rPr>
          <w:rFonts w:ascii="Times New Roman" w:eastAsia="Times New Roman" w:hAnsi="Times New Roman" w:cs="Times New Roman"/>
          <w:w w:val="115"/>
          <w:sz w:val="26"/>
        </w:rPr>
        <w:t>исбаьхьаллин гӀуллакхан тайп-тайпанчу кепашкахь ша гайта лаар, цу</w:t>
      </w:r>
      <w:r w:rsidRPr="007D1C4D">
        <w:rPr>
          <w:rFonts w:ascii="Times New Roman" w:eastAsia="Times New Roman" w:hAnsi="Times New Roman" w:cs="Times New Roman"/>
          <w:spacing w:val="-72"/>
          <w:w w:val="115"/>
          <w:sz w:val="26"/>
        </w:rPr>
        <w:t xml:space="preserve"> </w:t>
      </w:r>
      <w:r w:rsidRPr="007D1C4D">
        <w:rPr>
          <w:rFonts w:ascii="Times New Roman" w:eastAsia="Times New Roman" w:hAnsi="Times New Roman" w:cs="Times New Roman"/>
          <w:w w:val="115"/>
          <w:sz w:val="26"/>
        </w:rPr>
        <w:t>йукъахь йу</w:t>
      </w:r>
      <w:r w:rsidRPr="007D1C4D">
        <w:rPr>
          <w:rFonts w:ascii="Times New Roman" w:eastAsia="Times New Roman" w:hAnsi="Times New Roman" w:cs="Times New Roman"/>
          <w:spacing w:val="2"/>
          <w:w w:val="115"/>
          <w:sz w:val="26"/>
        </w:rPr>
        <w:t xml:space="preserve"> </w:t>
      </w:r>
      <w:r w:rsidRPr="007D1C4D">
        <w:rPr>
          <w:rFonts w:ascii="Times New Roman" w:eastAsia="Times New Roman" w:hAnsi="Times New Roman" w:cs="Times New Roman"/>
          <w:w w:val="115"/>
          <w:sz w:val="26"/>
        </w:rPr>
        <w:t>дешан</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говзалла</w:t>
      </w:r>
      <w:r w:rsidRPr="007D1C4D">
        <w:rPr>
          <w:rFonts w:ascii="Times New Roman" w:eastAsia="Times New Roman" w:hAnsi="Times New Roman" w:cs="Times New Roman"/>
          <w:spacing w:val="2"/>
          <w:w w:val="115"/>
          <w:sz w:val="26"/>
        </w:rPr>
        <w:t xml:space="preserve"> </w:t>
      </w:r>
      <w:r w:rsidRPr="007D1C4D">
        <w:rPr>
          <w:rFonts w:ascii="Times New Roman" w:eastAsia="Times New Roman" w:hAnsi="Times New Roman" w:cs="Times New Roman"/>
          <w:w w:val="115"/>
          <w:sz w:val="26"/>
        </w:rPr>
        <w:t>а;</w:t>
      </w:r>
    </w:p>
    <w:p w:rsidR="007D1C4D" w:rsidRPr="007D1C4D" w:rsidRDefault="007D1C4D" w:rsidP="007D1C4D">
      <w:pPr>
        <w:widowControl w:val="0"/>
        <w:numPr>
          <w:ilvl w:val="0"/>
          <w:numId w:val="20"/>
        </w:numPr>
        <w:tabs>
          <w:tab w:val="left" w:pos="1059"/>
          <w:tab w:val="left" w:pos="3468"/>
          <w:tab w:val="left" w:pos="6988"/>
          <w:tab w:val="left" w:pos="9701"/>
        </w:tabs>
        <w:autoSpaceDE w:val="0"/>
        <w:autoSpaceDN w:val="0"/>
        <w:spacing w:after="0" w:line="240" w:lineRule="auto"/>
        <w:ind w:right="236" w:firstLine="338"/>
        <w:jc w:val="both"/>
        <w:outlineLvl w:val="1"/>
        <w:rPr>
          <w:rFonts w:ascii="Times New Roman" w:eastAsia="Times New Roman" w:hAnsi="Times New Roman" w:cs="Times New Roman"/>
          <w:b/>
          <w:bCs/>
          <w:sz w:val="26"/>
          <w:szCs w:val="26"/>
        </w:rPr>
      </w:pPr>
      <w:r w:rsidRPr="007D1C4D">
        <w:rPr>
          <w:rFonts w:ascii="Times New Roman" w:eastAsia="Times New Roman" w:hAnsi="Times New Roman" w:cs="Times New Roman"/>
          <w:b/>
          <w:bCs/>
          <w:w w:val="130"/>
          <w:sz w:val="26"/>
          <w:szCs w:val="26"/>
        </w:rPr>
        <w:t>физически</w:t>
      </w:r>
      <w:r w:rsidRPr="007D1C4D">
        <w:rPr>
          <w:rFonts w:ascii="Times New Roman" w:eastAsia="Times New Roman" w:hAnsi="Times New Roman" w:cs="Times New Roman"/>
          <w:b/>
          <w:bCs/>
          <w:w w:val="130"/>
          <w:sz w:val="26"/>
          <w:szCs w:val="26"/>
        </w:rPr>
        <w:tab/>
        <w:t>кхетош-кхиорехь,</w:t>
      </w:r>
      <w:r w:rsidRPr="007D1C4D">
        <w:rPr>
          <w:rFonts w:ascii="Times New Roman" w:eastAsia="Times New Roman" w:hAnsi="Times New Roman" w:cs="Times New Roman"/>
          <w:b/>
          <w:bCs/>
          <w:w w:val="130"/>
          <w:sz w:val="26"/>
          <w:szCs w:val="26"/>
        </w:rPr>
        <w:tab/>
        <w:t>могашаллин</w:t>
      </w:r>
      <w:r w:rsidRPr="007D1C4D">
        <w:rPr>
          <w:rFonts w:ascii="Times New Roman" w:eastAsia="Times New Roman" w:hAnsi="Times New Roman" w:cs="Times New Roman"/>
          <w:b/>
          <w:bCs/>
          <w:w w:val="130"/>
          <w:sz w:val="26"/>
          <w:szCs w:val="26"/>
        </w:rPr>
        <w:tab/>
      </w:r>
      <w:r w:rsidRPr="007D1C4D">
        <w:rPr>
          <w:rFonts w:ascii="Times New Roman" w:eastAsia="Times New Roman" w:hAnsi="Times New Roman" w:cs="Times New Roman"/>
          <w:b/>
          <w:bCs/>
          <w:spacing w:val="-1"/>
          <w:w w:val="130"/>
          <w:sz w:val="26"/>
          <w:szCs w:val="26"/>
        </w:rPr>
        <w:t>а,</w:t>
      </w:r>
      <w:r w:rsidRPr="007D1C4D">
        <w:rPr>
          <w:rFonts w:ascii="Times New Roman" w:eastAsia="Times New Roman" w:hAnsi="Times New Roman" w:cs="Times New Roman"/>
          <w:b/>
          <w:bCs/>
          <w:spacing w:val="-83"/>
          <w:w w:val="130"/>
          <w:sz w:val="26"/>
          <w:szCs w:val="26"/>
        </w:rPr>
        <w:t xml:space="preserve"> </w:t>
      </w:r>
      <w:r w:rsidRPr="007D1C4D">
        <w:rPr>
          <w:rFonts w:ascii="Times New Roman" w:eastAsia="Times New Roman" w:hAnsi="Times New Roman" w:cs="Times New Roman"/>
          <w:b/>
          <w:bCs/>
          <w:w w:val="130"/>
          <w:sz w:val="26"/>
          <w:szCs w:val="26"/>
        </w:rPr>
        <w:t>синкхетаман</w:t>
      </w:r>
      <w:r w:rsidRPr="007D1C4D">
        <w:rPr>
          <w:rFonts w:ascii="Times New Roman" w:eastAsia="Times New Roman" w:hAnsi="Times New Roman" w:cs="Times New Roman"/>
          <w:b/>
          <w:bCs/>
          <w:spacing w:val="2"/>
          <w:w w:val="130"/>
          <w:sz w:val="26"/>
          <w:szCs w:val="26"/>
        </w:rPr>
        <w:t xml:space="preserve"> </w:t>
      </w:r>
      <w:r w:rsidRPr="007D1C4D">
        <w:rPr>
          <w:rFonts w:ascii="Times New Roman" w:eastAsia="Times New Roman" w:hAnsi="Times New Roman" w:cs="Times New Roman"/>
          <w:b/>
          <w:bCs/>
          <w:w w:val="130"/>
          <w:sz w:val="26"/>
          <w:szCs w:val="26"/>
        </w:rPr>
        <w:t>а</w:t>
      </w:r>
      <w:r w:rsidRPr="007D1C4D">
        <w:rPr>
          <w:rFonts w:ascii="Times New Roman" w:eastAsia="Times New Roman" w:hAnsi="Times New Roman" w:cs="Times New Roman"/>
          <w:b/>
          <w:bCs/>
          <w:spacing w:val="2"/>
          <w:w w:val="130"/>
          <w:sz w:val="26"/>
          <w:szCs w:val="26"/>
        </w:rPr>
        <w:t xml:space="preserve"> </w:t>
      </w:r>
      <w:r w:rsidRPr="007D1C4D">
        <w:rPr>
          <w:rFonts w:ascii="Times New Roman" w:eastAsia="Times New Roman" w:hAnsi="Times New Roman" w:cs="Times New Roman"/>
          <w:b/>
          <w:bCs/>
          <w:w w:val="130"/>
          <w:sz w:val="26"/>
          <w:szCs w:val="26"/>
        </w:rPr>
        <w:t>культура</w:t>
      </w:r>
      <w:r w:rsidRPr="007D1C4D">
        <w:rPr>
          <w:rFonts w:ascii="Times New Roman" w:eastAsia="Times New Roman" w:hAnsi="Times New Roman" w:cs="Times New Roman"/>
          <w:b/>
          <w:bCs/>
          <w:spacing w:val="2"/>
          <w:w w:val="130"/>
          <w:sz w:val="26"/>
          <w:szCs w:val="26"/>
        </w:rPr>
        <w:t xml:space="preserve"> </w:t>
      </w:r>
      <w:r w:rsidRPr="007D1C4D">
        <w:rPr>
          <w:rFonts w:ascii="Times New Roman" w:eastAsia="Times New Roman" w:hAnsi="Times New Roman" w:cs="Times New Roman"/>
          <w:b/>
          <w:bCs/>
          <w:w w:val="130"/>
          <w:sz w:val="26"/>
          <w:szCs w:val="26"/>
        </w:rPr>
        <w:t>кхолларехь</w:t>
      </w:r>
      <w:r w:rsidRPr="007D1C4D">
        <w:rPr>
          <w:rFonts w:ascii="Times New Roman" w:eastAsia="Times New Roman" w:hAnsi="Times New Roman" w:cs="Times New Roman"/>
          <w:b/>
          <w:bCs/>
          <w:spacing w:val="2"/>
          <w:w w:val="130"/>
          <w:sz w:val="26"/>
          <w:szCs w:val="26"/>
        </w:rPr>
        <w:t xml:space="preserve"> </w:t>
      </w:r>
      <w:r w:rsidRPr="007D1C4D">
        <w:rPr>
          <w:rFonts w:ascii="Times New Roman" w:eastAsia="Times New Roman" w:hAnsi="Times New Roman" w:cs="Times New Roman"/>
          <w:b/>
          <w:bCs/>
          <w:w w:val="130"/>
          <w:sz w:val="26"/>
          <w:szCs w:val="26"/>
        </w:rPr>
        <w:t>а:</w:t>
      </w:r>
    </w:p>
    <w:p w:rsidR="007D1C4D" w:rsidRPr="007D1C4D" w:rsidRDefault="007D1C4D" w:rsidP="007D1C4D">
      <w:pPr>
        <w:widowControl w:val="0"/>
        <w:numPr>
          <w:ilvl w:val="0"/>
          <w:numId w:val="19"/>
        </w:numPr>
        <w:tabs>
          <w:tab w:val="left" w:pos="1058"/>
          <w:tab w:val="left" w:pos="1059"/>
        </w:tabs>
        <w:autoSpaceDE w:val="0"/>
        <w:autoSpaceDN w:val="0"/>
        <w:spacing w:after="0" w:line="240" w:lineRule="auto"/>
        <w:ind w:right="236"/>
        <w:jc w:val="both"/>
        <w:rPr>
          <w:rFonts w:ascii="Times New Roman" w:eastAsia="Times New Roman" w:hAnsi="Times New Roman" w:cs="Times New Roman"/>
          <w:color w:val="221F1F"/>
          <w:sz w:val="20"/>
        </w:rPr>
      </w:pPr>
      <w:r w:rsidRPr="007D1C4D">
        <w:rPr>
          <w:rFonts w:ascii="Times New Roman" w:eastAsia="Times New Roman" w:hAnsi="Times New Roman" w:cs="Times New Roman"/>
          <w:w w:val="115"/>
          <w:sz w:val="26"/>
        </w:rPr>
        <w:t>тӀетоьхна</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хаамаш</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лохучу</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хенахь</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могаш</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а,</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кхерамза</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а</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(шена</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а,</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кхечарна а) долчу дахаран бакъонаш (цу йукъайогӀу хаамийн кхерамазалла)</w:t>
      </w:r>
      <w:r w:rsidRPr="007D1C4D">
        <w:rPr>
          <w:rFonts w:ascii="Times New Roman" w:eastAsia="Times New Roman" w:hAnsi="Times New Roman" w:cs="Times New Roman"/>
          <w:spacing w:val="-72"/>
          <w:w w:val="115"/>
          <w:sz w:val="26"/>
        </w:rPr>
        <w:t xml:space="preserve"> </w:t>
      </w:r>
      <w:r w:rsidRPr="007D1C4D">
        <w:rPr>
          <w:rFonts w:ascii="Times New Roman" w:eastAsia="Times New Roman" w:hAnsi="Times New Roman" w:cs="Times New Roman"/>
          <w:w w:val="115"/>
          <w:sz w:val="26"/>
        </w:rPr>
        <w:t>ларйар;</w:t>
      </w:r>
    </w:p>
    <w:p w:rsidR="007D1C4D" w:rsidRPr="007D1C4D" w:rsidRDefault="007D1C4D" w:rsidP="007D1C4D">
      <w:pPr>
        <w:widowControl w:val="0"/>
        <w:numPr>
          <w:ilvl w:val="0"/>
          <w:numId w:val="19"/>
        </w:numPr>
        <w:tabs>
          <w:tab w:val="left" w:pos="1058"/>
          <w:tab w:val="left" w:pos="1059"/>
        </w:tabs>
        <w:autoSpaceDE w:val="0"/>
        <w:autoSpaceDN w:val="0"/>
        <w:spacing w:after="0" w:line="240" w:lineRule="auto"/>
        <w:ind w:right="241"/>
        <w:rPr>
          <w:rFonts w:ascii="Times New Roman" w:eastAsia="Times New Roman" w:hAnsi="Times New Roman" w:cs="Times New Roman"/>
          <w:b/>
          <w:i/>
          <w:color w:val="221F1F"/>
          <w:sz w:val="20"/>
        </w:rPr>
      </w:pPr>
      <w:r w:rsidRPr="007D1C4D">
        <w:rPr>
          <w:rFonts w:ascii="Times New Roman" w:eastAsia="Times New Roman" w:hAnsi="Times New Roman" w:cs="Times New Roman"/>
          <w:w w:val="115"/>
          <w:sz w:val="26"/>
        </w:rPr>
        <w:t>къамел</w:t>
      </w:r>
      <w:r w:rsidRPr="007D1C4D">
        <w:rPr>
          <w:rFonts w:ascii="Times New Roman" w:eastAsia="Times New Roman" w:hAnsi="Times New Roman" w:cs="Times New Roman"/>
          <w:spacing w:val="70"/>
          <w:w w:val="115"/>
          <w:sz w:val="26"/>
        </w:rPr>
        <w:t xml:space="preserve"> </w:t>
      </w:r>
      <w:r w:rsidRPr="007D1C4D">
        <w:rPr>
          <w:rFonts w:ascii="Times New Roman" w:eastAsia="Times New Roman" w:hAnsi="Times New Roman" w:cs="Times New Roman"/>
          <w:w w:val="115"/>
          <w:sz w:val="26"/>
        </w:rPr>
        <w:t>дечу</w:t>
      </w:r>
      <w:r w:rsidRPr="007D1C4D">
        <w:rPr>
          <w:rFonts w:ascii="Times New Roman" w:eastAsia="Times New Roman" w:hAnsi="Times New Roman" w:cs="Times New Roman"/>
          <w:spacing w:val="68"/>
          <w:w w:val="115"/>
          <w:sz w:val="26"/>
        </w:rPr>
        <w:t xml:space="preserve"> </w:t>
      </w:r>
      <w:r w:rsidRPr="007D1C4D">
        <w:rPr>
          <w:rFonts w:ascii="Times New Roman" w:eastAsia="Times New Roman" w:hAnsi="Times New Roman" w:cs="Times New Roman"/>
          <w:w w:val="115"/>
          <w:sz w:val="26"/>
        </w:rPr>
        <w:t>хенахь</w:t>
      </w:r>
      <w:r w:rsidRPr="007D1C4D">
        <w:rPr>
          <w:rFonts w:ascii="Times New Roman" w:eastAsia="Times New Roman" w:hAnsi="Times New Roman" w:cs="Times New Roman"/>
          <w:spacing w:val="68"/>
          <w:w w:val="115"/>
          <w:sz w:val="26"/>
        </w:rPr>
        <w:t xml:space="preserve"> </w:t>
      </w:r>
      <w:r w:rsidRPr="007D1C4D">
        <w:rPr>
          <w:rFonts w:ascii="Times New Roman" w:eastAsia="Times New Roman" w:hAnsi="Times New Roman" w:cs="Times New Roman"/>
          <w:w w:val="115"/>
          <w:sz w:val="26"/>
        </w:rPr>
        <w:t>дегӀан</w:t>
      </w:r>
      <w:r w:rsidRPr="007D1C4D">
        <w:rPr>
          <w:rFonts w:ascii="Times New Roman" w:eastAsia="Times New Roman" w:hAnsi="Times New Roman" w:cs="Times New Roman"/>
          <w:spacing w:val="67"/>
          <w:w w:val="115"/>
          <w:sz w:val="26"/>
        </w:rPr>
        <w:t xml:space="preserve"> </w:t>
      </w:r>
      <w:r w:rsidRPr="007D1C4D">
        <w:rPr>
          <w:rFonts w:ascii="Times New Roman" w:eastAsia="Times New Roman" w:hAnsi="Times New Roman" w:cs="Times New Roman"/>
          <w:w w:val="115"/>
          <w:sz w:val="26"/>
        </w:rPr>
        <w:t>а,</w:t>
      </w:r>
      <w:r w:rsidRPr="007D1C4D">
        <w:rPr>
          <w:rFonts w:ascii="Times New Roman" w:eastAsia="Times New Roman" w:hAnsi="Times New Roman" w:cs="Times New Roman"/>
          <w:spacing w:val="68"/>
          <w:w w:val="115"/>
          <w:sz w:val="26"/>
        </w:rPr>
        <w:t xml:space="preserve"> </w:t>
      </w:r>
      <w:r w:rsidRPr="007D1C4D">
        <w:rPr>
          <w:rFonts w:ascii="Times New Roman" w:eastAsia="Times New Roman" w:hAnsi="Times New Roman" w:cs="Times New Roman"/>
          <w:w w:val="115"/>
          <w:sz w:val="26"/>
        </w:rPr>
        <w:t>синкхетаман</w:t>
      </w:r>
      <w:r w:rsidRPr="007D1C4D">
        <w:rPr>
          <w:rFonts w:ascii="Times New Roman" w:eastAsia="Times New Roman" w:hAnsi="Times New Roman" w:cs="Times New Roman"/>
          <w:spacing w:val="69"/>
          <w:w w:val="115"/>
          <w:sz w:val="26"/>
        </w:rPr>
        <w:t xml:space="preserve"> </w:t>
      </w:r>
      <w:r w:rsidRPr="007D1C4D">
        <w:rPr>
          <w:rFonts w:ascii="Times New Roman" w:eastAsia="Times New Roman" w:hAnsi="Times New Roman" w:cs="Times New Roman"/>
          <w:w w:val="115"/>
          <w:sz w:val="26"/>
        </w:rPr>
        <w:t>а</w:t>
      </w:r>
      <w:r w:rsidRPr="007D1C4D">
        <w:rPr>
          <w:rFonts w:ascii="Times New Roman" w:eastAsia="Times New Roman" w:hAnsi="Times New Roman" w:cs="Times New Roman"/>
          <w:spacing w:val="70"/>
          <w:w w:val="115"/>
          <w:sz w:val="26"/>
        </w:rPr>
        <w:t xml:space="preserve"> </w:t>
      </w:r>
      <w:r w:rsidRPr="007D1C4D">
        <w:rPr>
          <w:rFonts w:ascii="Times New Roman" w:eastAsia="Times New Roman" w:hAnsi="Times New Roman" w:cs="Times New Roman"/>
          <w:w w:val="115"/>
          <w:sz w:val="26"/>
        </w:rPr>
        <w:t>могашаллица</w:t>
      </w:r>
      <w:r w:rsidRPr="007D1C4D">
        <w:rPr>
          <w:rFonts w:ascii="Times New Roman" w:eastAsia="Times New Roman" w:hAnsi="Times New Roman" w:cs="Times New Roman"/>
          <w:spacing w:val="70"/>
          <w:w w:val="115"/>
          <w:sz w:val="26"/>
        </w:rPr>
        <w:t xml:space="preserve"> </w:t>
      </w:r>
      <w:r w:rsidRPr="007D1C4D">
        <w:rPr>
          <w:rFonts w:ascii="Times New Roman" w:eastAsia="Times New Roman" w:hAnsi="Times New Roman" w:cs="Times New Roman"/>
          <w:w w:val="115"/>
          <w:sz w:val="26"/>
        </w:rPr>
        <w:t>кхоаме</w:t>
      </w:r>
      <w:r w:rsidRPr="007D1C4D">
        <w:rPr>
          <w:rFonts w:ascii="Times New Roman" w:eastAsia="Times New Roman" w:hAnsi="Times New Roman" w:cs="Times New Roman"/>
          <w:spacing w:val="-71"/>
          <w:w w:val="115"/>
          <w:sz w:val="26"/>
        </w:rPr>
        <w:t xml:space="preserve"> </w:t>
      </w:r>
      <w:r w:rsidRPr="007D1C4D">
        <w:rPr>
          <w:rFonts w:ascii="Times New Roman" w:eastAsia="Times New Roman" w:hAnsi="Times New Roman" w:cs="Times New Roman"/>
          <w:w w:val="115"/>
          <w:sz w:val="26"/>
        </w:rPr>
        <w:t>хилар,</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къамелан</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культура</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а,  тӀекаренан  бакъонаш  а  ларйар;</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b/>
          <w:i/>
          <w:w w:val="115"/>
          <w:sz w:val="26"/>
        </w:rPr>
        <w:t>къинхьегаман</w:t>
      </w:r>
      <w:r w:rsidRPr="007D1C4D">
        <w:rPr>
          <w:rFonts w:ascii="Times New Roman" w:eastAsia="Times New Roman" w:hAnsi="Times New Roman" w:cs="Times New Roman"/>
          <w:b/>
          <w:i/>
          <w:spacing w:val="15"/>
          <w:w w:val="115"/>
          <w:sz w:val="26"/>
        </w:rPr>
        <w:t xml:space="preserve"> </w:t>
      </w:r>
      <w:r w:rsidRPr="007D1C4D">
        <w:rPr>
          <w:rFonts w:ascii="Times New Roman" w:eastAsia="Times New Roman" w:hAnsi="Times New Roman" w:cs="Times New Roman"/>
          <w:b/>
          <w:i/>
          <w:w w:val="115"/>
          <w:sz w:val="26"/>
        </w:rPr>
        <w:t>кхетош-кхиор:</w:t>
      </w:r>
    </w:p>
    <w:p w:rsidR="007D1C4D" w:rsidRPr="007D1C4D" w:rsidRDefault="007D1C4D" w:rsidP="007D1C4D">
      <w:pPr>
        <w:widowControl w:val="0"/>
        <w:numPr>
          <w:ilvl w:val="0"/>
          <w:numId w:val="19"/>
        </w:numPr>
        <w:tabs>
          <w:tab w:val="left" w:pos="1058"/>
          <w:tab w:val="left" w:pos="1059"/>
        </w:tabs>
        <w:autoSpaceDE w:val="0"/>
        <w:autoSpaceDN w:val="0"/>
        <w:spacing w:before="1" w:after="0" w:line="240" w:lineRule="auto"/>
        <w:ind w:right="232"/>
        <w:jc w:val="both"/>
        <w:rPr>
          <w:rFonts w:ascii="Times New Roman" w:eastAsia="Times New Roman" w:hAnsi="Times New Roman" w:cs="Times New Roman"/>
          <w:color w:val="221F1F"/>
          <w:sz w:val="20"/>
        </w:rPr>
      </w:pPr>
      <w:r w:rsidRPr="007D1C4D">
        <w:rPr>
          <w:rFonts w:ascii="Times New Roman" w:eastAsia="Times New Roman" w:hAnsi="Times New Roman" w:cs="Times New Roman"/>
          <w:w w:val="115"/>
          <w:sz w:val="26"/>
        </w:rPr>
        <w:t>стеган а, йукъараллин а дахарехь къинхьегам мехала хилар  кхетар</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(цу</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йукъахь</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ду</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исбаьхьаллин</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говзарех</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масал</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эцар</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а),</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къинхьегаман</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стоьмийн</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тӀалам</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бар,</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болх</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баран</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тайп-тайпанчу</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кепашкахь</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дакъалацар,</w:t>
      </w:r>
      <w:r w:rsidRPr="007D1C4D">
        <w:rPr>
          <w:rFonts w:ascii="Times New Roman" w:eastAsia="Times New Roman" w:hAnsi="Times New Roman" w:cs="Times New Roman"/>
          <w:spacing w:val="-72"/>
          <w:w w:val="115"/>
          <w:sz w:val="26"/>
        </w:rPr>
        <w:t xml:space="preserve"> </w:t>
      </w:r>
      <w:r w:rsidRPr="007D1C4D">
        <w:rPr>
          <w:rFonts w:ascii="Times New Roman" w:eastAsia="Times New Roman" w:hAnsi="Times New Roman" w:cs="Times New Roman"/>
          <w:w w:val="115"/>
          <w:sz w:val="26"/>
        </w:rPr>
        <w:t>исбаьхьаллин</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говзаршкара</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масалш</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дийцаре</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дечу</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хенахь</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тайп-тайпана</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говзаллаш</w:t>
      </w:r>
      <w:r w:rsidRPr="007D1C4D">
        <w:rPr>
          <w:rFonts w:ascii="Times New Roman" w:eastAsia="Times New Roman" w:hAnsi="Times New Roman" w:cs="Times New Roman"/>
          <w:spacing w:val="2"/>
          <w:w w:val="115"/>
          <w:sz w:val="26"/>
        </w:rPr>
        <w:t xml:space="preserve"> </w:t>
      </w:r>
      <w:r w:rsidRPr="007D1C4D">
        <w:rPr>
          <w:rFonts w:ascii="Times New Roman" w:eastAsia="Times New Roman" w:hAnsi="Times New Roman" w:cs="Times New Roman"/>
          <w:w w:val="115"/>
          <w:sz w:val="26"/>
        </w:rPr>
        <w:t>карайерзон</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лаар;</w:t>
      </w:r>
    </w:p>
    <w:p w:rsidR="007D1C4D" w:rsidRPr="007D1C4D" w:rsidRDefault="007D1C4D" w:rsidP="007D1C4D">
      <w:pPr>
        <w:widowControl w:val="0"/>
        <w:autoSpaceDE w:val="0"/>
        <w:autoSpaceDN w:val="0"/>
        <w:spacing w:after="0" w:line="298" w:lineRule="exact"/>
        <w:ind w:left="221"/>
        <w:outlineLvl w:val="2"/>
        <w:rPr>
          <w:rFonts w:ascii="Times New Roman" w:eastAsia="Times New Roman" w:hAnsi="Times New Roman" w:cs="Times New Roman"/>
          <w:b/>
          <w:bCs/>
          <w:i/>
          <w:iCs/>
          <w:sz w:val="26"/>
          <w:szCs w:val="26"/>
        </w:rPr>
      </w:pPr>
      <w:r w:rsidRPr="007D1C4D">
        <w:rPr>
          <w:rFonts w:ascii="Times New Roman" w:eastAsia="Times New Roman" w:hAnsi="Times New Roman" w:cs="Times New Roman"/>
          <w:b/>
          <w:bCs/>
          <w:i/>
          <w:iCs/>
          <w:w w:val="125"/>
          <w:sz w:val="26"/>
          <w:szCs w:val="26"/>
        </w:rPr>
        <w:t>экологин</w:t>
      </w:r>
      <w:r w:rsidRPr="007D1C4D">
        <w:rPr>
          <w:rFonts w:ascii="Times New Roman" w:eastAsia="Times New Roman" w:hAnsi="Times New Roman" w:cs="Times New Roman"/>
          <w:b/>
          <w:bCs/>
          <w:i/>
          <w:iCs/>
          <w:spacing w:val="-6"/>
          <w:w w:val="125"/>
          <w:sz w:val="26"/>
          <w:szCs w:val="26"/>
        </w:rPr>
        <w:t xml:space="preserve"> </w:t>
      </w:r>
      <w:r w:rsidRPr="007D1C4D">
        <w:rPr>
          <w:rFonts w:ascii="Times New Roman" w:eastAsia="Times New Roman" w:hAnsi="Times New Roman" w:cs="Times New Roman"/>
          <w:b/>
          <w:bCs/>
          <w:i/>
          <w:iCs/>
          <w:w w:val="125"/>
          <w:sz w:val="26"/>
          <w:szCs w:val="26"/>
        </w:rPr>
        <w:t>декъехь</w:t>
      </w:r>
      <w:r w:rsidRPr="007D1C4D">
        <w:rPr>
          <w:rFonts w:ascii="Times New Roman" w:eastAsia="Times New Roman" w:hAnsi="Times New Roman" w:cs="Times New Roman"/>
          <w:b/>
          <w:bCs/>
          <w:i/>
          <w:iCs/>
          <w:spacing w:val="-5"/>
          <w:w w:val="125"/>
          <w:sz w:val="26"/>
          <w:szCs w:val="26"/>
        </w:rPr>
        <w:t xml:space="preserve"> </w:t>
      </w:r>
      <w:r w:rsidRPr="007D1C4D">
        <w:rPr>
          <w:rFonts w:ascii="Times New Roman" w:eastAsia="Times New Roman" w:hAnsi="Times New Roman" w:cs="Times New Roman"/>
          <w:b/>
          <w:bCs/>
          <w:i/>
          <w:iCs/>
          <w:w w:val="125"/>
          <w:sz w:val="26"/>
          <w:szCs w:val="26"/>
        </w:rPr>
        <w:t>кхетош-кхиор:</w:t>
      </w:r>
    </w:p>
    <w:p w:rsidR="007D1C4D" w:rsidRPr="007D1C4D" w:rsidRDefault="007D1C4D" w:rsidP="007D1C4D">
      <w:pPr>
        <w:widowControl w:val="0"/>
        <w:numPr>
          <w:ilvl w:val="0"/>
          <w:numId w:val="19"/>
        </w:numPr>
        <w:tabs>
          <w:tab w:val="left" w:pos="1058"/>
          <w:tab w:val="left" w:pos="1059"/>
        </w:tabs>
        <w:autoSpaceDE w:val="0"/>
        <w:autoSpaceDN w:val="0"/>
        <w:spacing w:after="0" w:line="298" w:lineRule="exact"/>
        <w:ind w:left="1058"/>
        <w:rPr>
          <w:rFonts w:ascii="Times New Roman" w:eastAsia="Times New Roman" w:hAnsi="Times New Roman" w:cs="Times New Roman"/>
          <w:color w:val="221F1F"/>
          <w:sz w:val="20"/>
        </w:rPr>
      </w:pPr>
      <w:r w:rsidRPr="007D1C4D">
        <w:rPr>
          <w:rFonts w:ascii="Times New Roman" w:eastAsia="Times New Roman" w:hAnsi="Times New Roman" w:cs="Times New Roman"/>
          <w:w w:val="115"/>
          <w:sz w:val="26"/>
        </w:rPr>
        <w:t>тексташца</w:t>
      </w:r>
      <w:r w:rsidRPr="007D1C4D">
        <w:rPr>
          <w:rFonts w:ascii="Times New Roman" w:eastAsia="Times New Roman" w:hAnsi="Times New Roman" w:cs="Times New Roman"/>
          <w:spacing w:val="-3"/>
          <w:w w:val="115"/>
          <w:sz w:val="26"/>
        </w:rPr>
        <w:t xml:space="preserve"> </w:t>
      </w:r>
      <w:r w:rsidRPr="007D1C4D">
        <w:rPr>
          <w:rFonts w:ascii="Times New Roman" w:eastAsia="Times New Roman" w:hAnsi="Times New Roman" w:cs="Times New Roman"/>
          <w:w w:val="115"/>
          <w:sz w:val="26"/>
        </w:rPr>
        <w:t>болх</w:t>
      </w:r>
      <w:r w:rsidRPr="007D1C4D">
        <w:rPr>
          <w:rFonts w:ascii="Times New Roman" w:eastAsia="Times New Roman" w:hAnsi="Times New Roman" w:cs="Times New Roman"/>
          <w:spacing w:val="-2"/>
          <w:w w:val="115"/>
          <w:sz w:val="26"/>
        </w:rPr>
        <w:t xml:space="preserve"> </w:t>
      </w:r>
      <w:r w:rsidRPr="007D1C4D">
        <w:rPr>
          <w:rFonts w:ascii="Times New Roman" w:eastAsia="Times New Roman" w:hAnsi="Times New Roman" w:cs="Times New Roman"/>
          <w:w w:val="115"/>
          <w:sz w:val="26"/>
        </w:rPr>
        <w:t>бечу</w:t>
      </w:r>
      <w:r w:rsidRPr="007D1C4D">
        <w:rPr>
          <w:rFonts w:ascii="Times New Roman" w:eastAsia="Times New Roman" w:hAnsi="Times New Roman" w:cs="Times New Roman"/>
          <w:spacing w:val="-4"/>
          <w:w w:val="115"/>
          <w:sz w:val="26"/>
        </w:rPr>
        <w:t xml:space="preserve"> </w:t>
      </w:r>
      <w:r w:rsidRPr="007D1C4D">
        <w:rPr>
          <w:rFonts w:ascii="Times New Roman" w:eastAsia="Times New Roman" w:hAnsi="Times New Roman" w:cs="Times New Roman"/>
          <w:w w:val="115"/>
          <w:sz w:val="26"/>
        </w:rPr>
        <w:t>хенахь</w:t>
      </w:r>
      <w:r w:rsidRPr="007D1C4D">
        <w:rPr>
          <w:rFonts w:ascii="Times New Roman" w:eastAsia="Times New Roman" w:hAnsi="Times New Roman" w:cs="Times New Roman"/>
          <w:spacing w:val="-6"/>
          <w:w w:val="115"/>
          <w:sz w:val="26"/>
        </w:rPr>
        <w:t xml:space="preserve"> </w:t>
      </w:r>
      <w:r w:rsidRPr="007D1C4D">
        <w:rPr>
          <w:rFonts w:ascii="Times New Roman" w:eastAsia="Times New Roman" w:hAnsi="Times New Roman" w:cs="Times New Roman"/>
          <w:w w:val="115"/>
          <w:sz w:val="26"/>
        </w:rPr>
        <w:t>кхоллалуш</w:t>
      </w:r>
      <w:r w:rsidRPr="007D1C4D">
        <w:rPr>
          <w:rFonts w:ascii="Times New Roman" w:eastAsia="Times New Roman" w:hAnsi="Times New Roman" w:cs="Times New Roman"/>
          <w:spacing w:val="-2"/>
          <w:w w:val="115"/>
          <w:sz w:val="26"/>
        </w:rPr>
        <w:t xml:space="preserve"> </w:t>
      </w:r>
      <w:r w:rsidRPr="007D1C4D">
        <w:rPr>
          <w:rFonts w:ascii="Times New Roman" w:eastAsia="Times New Roman" w:hAnsi="Times New Roman" w:cs="Times New Roman"/>
          <w:w w:val="115"/>
          <w:sz w:val="26"/>
        </w:rPr>
        <w:t>долу</w:t>
      </w:r>
      <w:r w:rsidRPr="007D1C4D">
        <w:rPr>
          <w:rFonts w:ascii="Times New Roman" w:eastAsia="Times New Roman" w:hAnsi="Times New Roman" w:cs="Times New Roman"/>
          <w:spacing w:val="6"/>
          <w:w w:val="115"/>
          <w:sz w:val="26"/>
        </w:rPr>
        <w:t xml:space="preserve"> </w:t>
      </w:r>
      <w:r w:rsidRPr="007D1C4D">
        <w:rPr>
          <w:rFonts w:ascii="Times New Roman" w:eastAsia="Times New Roman" w:hAnsi="Times New Roman" w:cs="Times New Roman"/>
          <w:w w:val="115"/>
          <w:sz w:val="26"/>
        </w:rPr>
        <w:t>Ӏаламаца</w:t>
      </w:r>
      <w:r w:rsidRPr="007D1C4D">
        <w:rPr>
          <w:rFonts w:ascii="Times New Roman" w:eastAsia="Times New Roman" w:hAnsi="Times New Roman" w:cs="Times New Roman"/>
          <w:spacing w:val="-2"/>
          <w:w w:val="115"/>
          <w:sz w:val="26"/>
        </w:rPr>
        <w:t xml:space="preserve"> </w:t>
      </w:r>
      <w:r w:rsidRPr="007D1C4D">
        <w:rPr>
          <w:rFonts w:ascii="Times New Roman" w:eastAsia="Times New Roman" w:hAnsi="Times New Roman" w:cs="Times New Roman"/>
          <w:w w:val="115"/>
          <w:sz w:val="26"/>
        </w:rPr>
        <w:t>кхоаме</w:t>
      </w:r>
      <w:r w:rsidRPr="007D1C4D">
        <w:rPr>
          <w:rFonts w:ascii="Times New Roman" w:eastAsia="Times New Roman" w:hAnsi="Times New Roman" w:cs="Times New Roman"/>
          <w:spacing w:val="-3"/>
          <w:w w:val="115"/>
          <w:sz w:val="26"/>
        </w:rPr>
        <w:t xml:space="preserve"> </w:t>
      </w:r>
      <w:r w:rsidRPr="007D1C4D">
        <w:rPr>
          <w:rFonts w:ascii="Times New Roman" w:eastAsia="Times New Roman" w:hAnsi="Times New Roman" w:cs="Times New Roman"/>
          <w:w w:val="115"/>
          <w:sz w:val="26"/>
        </w:rPr>
        <w:t>хилар;</w:t>
      </w:r>
    </w:p>
    <w:p w:rsidR="007D1C4D" w:rsidRPr="007D1C4D" w:rsidRDefault="007D1C4D" w:rsidP="007D1C4D">
      <w:pPr>
        <w:widowControl w:val="0"/>
        <w:numPr>
          <w:ilvl w:val="0"/>
          <w:numId w:val="19"/>
        </w:numPr>
        <w:tabs>
          <w:tab w:val="left" w:pos="1058"/>
          <w:tab w:val="left" w:pos="1059"/>
        </w:tabs>
        <w:autoSpaceDE w:val="0"/>
        <w:autoSpaceDN w:val="0"/>
        <w:spacing w:before="2" w:after="0" w:line="298" w:lineRule="exact"/>
        <w:ind w:left="1058"/>
        <w:rPr>
          <w:rFonts w:ascii="Times New Roman" w:eastAsia="Times New Roman" w:hAnsi="Times New Roman" w:cs="Times New Roman"/>
          <w:color w:val="221F1F"/>
          <w:sz w:val="20"/>
        </w:rPr>
      </w:pPr>
      <w:r w:rsidRPr="007D1C4D">
        <w:rPr>
          <w:rFonts w:ascii="Times New Roman" w:eastAsia="Times New Roman" w:hAnsi="Times New Roman" w:cs="Times New Roman"/>
          <w:w w:val="120"/>
          <w:sz w:val="26"/>
        </w:rPr>
        <w:t>цунна</w:t>
      </w:r>
      <w:r w:rsidRPr="007D1C4D">
        <w:rPr>
          <w:rFonts w:ascii="Times New Roman" w:eastAsia="Times New Roman" w:hAnsi="Times New Roman" w:cs="Times New Roman"/>
          <w:spacing w:val="-3"/>
          <w:w w:val="120"/>
          <w:sz w:val="26"/>
        </w:rPr>
        <w:t xml:space="preserve"> </w:t>
      </w:r>
      <w:r w:rsidRPr="007D1C4D">
        <w:rPr>
          <w:rFonts w:ascii="Times New Roman" w:eastAsia="Times New Roman" w:hAnsi="Times New Roman" w:cs="Times New Roman"/>
          <w:w w:val="120"/>
          <w:sz w:val="26"/>
        </w:rPr>
        <w:t>зен</w:t>
      </w:r>
      <w:r w:rsidRPr="007D1C4D">
        <w:rPr>
          <w:rFonts w:ascii="Times New Roman" w:eastAsia="Times New Roman" w:hAnsi="Times New Roman" w:cs="Times New Roman"/>
          <w:spacing w:val="-2"/>
          <w:w w:val="120"/>
          <w:sz w:val="26"/>
        </w:rPr>
        <w:t xml:space="preserve"> </w:t>
      </w:r>
      <w:r w:rsidRPr="007D1C4D">
        <w:rPr>
          <w:rFonts w:ascii="Times New Roman" w:eastAsia="Times New Roman" w:hAnsi="Times New Roman" w:cs="Times New Roman"/>
          <w:w w:val="120"/>
          <w:sz w:val="26"/>
        </w:rPr>
        <w:t>деш</w:t>
      </w:r>
      <w:r w:rsidRPr="007D1C4D">
        <w:rPr>
          <w:rFonts w:ascii="Times New Roman" w:eastAsia="Times New Roman" w:hAnsi="Times New Roman" w:cs="Times New Roman"/>
          <w:spacing w:val="-3"/>
          <w:w w:val="120"/>
          <w:sz w:val="26"/>
        </w:rPr>
        <w:t xml:space="preserve"> </w:t>
      </w:r>
      <w:r w:rsidRPr="007D1C4D">
        <w:rPr>
          <w:rFonts w:ascii="Times New Roman" w:eastAsia="Times New Roman" w:hAnsi="Times New Roman" w:cs="Times New Roman"/>
          <w:w w:val="120"/>
          <w:sz w:val="26"/>
        </w:rPr>
        <w:t>долу</w:t>
      </w:r>
      <w:r w:rsidRPr="007D1C4D">
        <w:rPr>
          <w:rFonts w:ascii="Times New Roman" w:eastAsia="Times New Roman" w:hAnsi="Times New Roman" w:cs="Times New Roman"/>
          <w:spacing w:val="-3"/>
          <w:w w:val="120"/>
          <w:sz w:val="26"/>
        </w:rPr>
        <w:t xml:space="preserve"> </w:t>
      </w:r>
      <w:r w:rsidRPr="007D1C4D">
        <w:rPr>
          <w:rFonts w:ascii="Times New Roman" w:eastAsia="Times New Roman" w:hAnsi="Times New Roman" w:cs="Times New Roman"/>
          <w:w w:val="120"/>
          <w:sz w:val="26"/>
        </w:rPr>
        <w:t>хӀума</w:t>
      </w:r>
      <w:r w:rsidRPr="007D1C4D">
        <w:rPr>
          <w:rFonts w:ascii="Times New Roman" w:eastAsia="Times New Roman" w:hAnsi="Times New Roman" w:cs="Times New Roman"/>
          <w:spacing w:val="-2"/>
          <w:w w:val="120"/>
          <w:sz w:val="26"/>
        </w:rPr>
        <w:t xml:space="preserve"> </w:t>
      </w:r>
      <w:r w:rsidRPr="007D1C4D">
        <w:rPr>
          <w:rFonts w:ascii="Times New Roman" w:eastAsia="Times New Roman" w:hAnsi="Times New Roman" w:cs="Times New Roman"/>
          <w:w w:val="120"/>
          <w:sz w:val="26"/>
        </w:rPr>
        <w:t>тӀецалацадалар;</w:t>
      </w:r>
    </w:p>
    <w:p w:rsidR="007D1C4D" w:rsidRPr="007D1C4D" w:rsidRDefault="007D1C4D" w:rsidP="007D1C4D">
      <w:pPr>
        <w:widowControl w:val="0"/>
        <w:autoSpaceDE w:val="0"/>
        <w:autoSpaceDN w:val="0"/>
        <w:spacing w:after="0" w:line="298" w:lineRule="exact"/>
        <w:ind w:left="221"/>
        <w:outlineLvl w:val="2"/>
        <w:rPr>
          <w:rFonts w:ascii="Times New Roman" w:eastAsia="Times New Roman" w:hAnsi="Times New Roman" w:cs="Times New Roman"/>
          <w:b/>
          <w:bCs/>
          <w:i/>
          <w:iCs/>
          <w:sz w:val="26"/>
          <w:szCs w:val="26"/>
        </w:rPr>
      </w:pPr>
      <w:r w:rsidRPr="007D1C4D">
        <w:rPr>
          <w:rFonts w:ascii="Times New Roman" w:eastAsia="Times New Roman" w:hAnsi="Times New Roman" w:cs="Times New Roman"/>
          <w:b/>
          <w:bCs/>
          <w:i/>
          <w:iCs/>
          <w:w w:val="130"/>
          <w:sz w:val="26"/>
          <w:szCs w:val="26"/>
        </w:rPr>
        <w:t>Ӏилманан</w:t>
      </w:r>
      <w:r w:rsidRPr="007D1C4D">
        <w:rPr>
          <w:rFonts w:ascii="Times New Roman" w:eastAsia="Times New Roman" w:hAnsi="Times New Roman" w:cs="Times New Roman"/>
          <w:b/>
          <w:bCs/>
          <w:i/>
          <w:iCs/>
          <w:spacing w:val="-5"/>
          <w:w w:val="130"/>
          <w:sz w:val="26"/>
          <w:szCs w:val="26"/>
        </w:rPr>
        <w:t xml:space="preserve"> </w:t>
      </w:r>
      <w:r w:rsidRPr="007D1C4D">
        <w:rPr>
          <w:rFonts w:ascii="Times New Roman" w:eastAsia="Times New Roman" w:hAnsi="Times New Roman" w:cs="Times New Roman"/>
          <w:b/>
          <w:bCs/>
          <w:i/>
          <w:iCs/>
          <w:w w:val="130"/>
          <w:sz w:val="26"/>
          <w:szCs w:val="26"/>
        </w:rPr>
        <w:t>хаарийн</w:t>
      </w:r>
      <w:r w:rsidRPr="007D1C4D">
        <w:rPr>
          <w:rFonts w:ascii="Times New Roman" w:eastAsia="Times New Roman" w:hAnsi="Times New Roman" w:cs="Times New Roman"/>
          <w:b/>
          <w:bCs/>
          <w:i/>
          <w:iCs/>
          <w:spacing w:val="-3"/>
          <w:w w:val="130"/>
          <w:sz w:val="26"/>
          <w:szCs w:val="26"/>
        </w:rPr>
        <w:t xml:space="preserve"> </w:t>
      </w:r>
      <w:r w:rsidRPr="007D1C4D">
        <w:rPr>
          <w:rFonts w:ascii="Times New Roman" w:eastAsia="Times New Roman" w:hAnsi="Times New Roman" w:cs="Times New Roman"/>
          <w:b/>
          <w:bCs/>
          <w:i/>
          <w:iCs/>
          <w:w w:val="130"/>
          <w:sz w:val="26"/>
          <w:szCs w:val="26"/>
        </w:rPr>
        <w:t>мехалла:</w:t>
      </w:r>
    </w:p>
    <w:p w:rsidR="007D1C4D" w:rsidRPr="007D1C4D" w:rsidRDefault="007D1C4D" w:rsidP="007D1C4D">
      <w:pPr>
        <w:widowControl w:val="0"/>
        <w:numPr>
          <w:ilvl w:val="0"/>
          <w:numId w:val="19"/>
        </w:numPr>
        <w:tabs>
          <w:tab w:val="left" w:pos="1058"/>
          <w:tab w:val="left" w:pos="1059"/>
        </w:tabs>
        <w:autoSpaceDE w:val="0"/>
        <w:autoSpaceDN w:val="0"/>
        <w:spacing w:before="1" w:after="0" w:line="240" w:lineRule="auto"/>
        <w:ind w:right="233"/>
        <w:jc w:val="both"/>
        <w:rPr>
          <w:rFonts w:ascii="Times New Roman" w:eastAsia="Times New Roman" w:hAnsi="Times New Roman" w:cs="Times New Roman"/>
          <w:color w:val="221F1F"/>
          <w:sz w:val="20"/>
        </w:rPr>
      </w:pPr>
      <w:r w:rsidRPr="007D1C4D">
        <w:rPr>
          <w:rFonts w:ascii="Times New Roman" w:eastAsia="Times New Roman" w:hAnsi="Times New Roman" w:cs="Times New Roman"/>
          <w:w w:val="115"/>
          <w:sz w:val="26"/>
        </w:rPr>
        <w:t>дуьненах болу Ӏилманан хьежам кхоллабалар (сурт хӀоттар), цуьнан</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цхьа дакъа ду</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литературоведчески</w:t>
      </w:r>
      <w:r w:rsidRPr="007D1C4D">
        <w:rPr>
          <w:rFonts w:ascii="Times New Roman" w:eastAsia="Times New Roman" w:hAnsi="Times New Roman" w:cs="Times New Roman"/>
          <w:spacing w:val="-3"/>
          <w:w w:val="115"/>
          <w:sz w:val="26"/>
        </w:rPr>
        <w:t xml:space="preserve"> </w:t>
      </w:r>
      <w:r w:rsidRPr="007D1C4D">
        <w:rPr>
          <w:rFonts w:ascii="Times New Roman" w:eastAsia="Times New Roman" w:hAnsi="Times New Roman" w:cs="Times New Roman"/>
          <w:w w:val="115"/>
          <w:sz w:val="26"/>
        </w:rPr>
        <w:t>кхетамаш</w:t>
      </w:r>
      <w:r w:rsidRPr="007D1C4D">
        <w:rPr>
          <w:rFonts w:ascii="Times New Roman" w:eastAsia="Times New Roman" w:hAnsi="Times New Roman" w:cs="Times New Roman"/>
          <w:spacing w:val="8"/>
          <w:w w:val="115"/>
          <w:sz w:val="26"/>
        </w:rPr>
        <w:t xml:space="preserve"> </w:t>
      </w:r>
      <w:r w:rsidRPr="007D1C4D">
        <w:rPr>
          <w:rFonts w:ascii="Times New Roman" w:eastAsia="Times New Roman" w:hAnsi="Times New Roman" w:cs="Times New Roman"/>
          <w:w w:val="115"/>
          <w:sz w:val="26"/>
        </w:rPr>
        <w:t>Ӏаморан</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процессехь</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а;</w:t>
      </w:r>
    </w:p>
    <w:p w:rsidR="007D1C4D" w:rsidRPr="007D1C4D" w:rsidRDefault="007D1C4D" w:rsidP="007D1C4D">
      <w:pPr>
        <w:widowControl w:val="0"/>
        <w:numPr>
          <w:ilvl w:val="0"/>
          <w:numId w:val="19"/>
        </w:numPr>
        <w:tabs>
          <w:tab w:val="left" w:pos="606"/>
        </w:tabs>
        <w:autoSpaceDE w:val="0"/>
        <w:autoSpaceDN w:val="0"/>
        <w:spacing w:after="0" w:line="240" w:lineRule="auto"/>
        <w:ind w:right="120"/>
        <w:jc w:val="both"/>
        <w:rPr>
          <w:rFonts w:ascii="Times New Roman" w:eastAsia="Times New Roman" w:hAnsi="Times New Roman" w:cs="Times New Roman"/>
          <w:sz w:val="26"/>
        </w:rPr>
      </w:pPr>
      <w:r w:rsidRPr="007D1C4D">
        <w:rPr>
          <w:rFonts w:ascii="Times New Roman" w:eastAsia="Times New Roman" w:hAnsi="Times New Roman" w:cs="Times New Roman"/>
          <w:w w:val="115"/>
          <w:sz w:val="26"/>
        </w:rPr>
        <w:t>хӀума довза лаар, жигаралла, хӀума дагадар, хааршна сутара хилар, хӀума</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довза лаарехь шен ойла хилар, цу йукъахь ду исбаьхаьллин говзарш йеша</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лаар</w:t>
      </w:r>
      <w:r w:rsidRPr="007D1C4D">
        <w:rPr>
          <w:rFonts w:ascii="Times New Roman" w:eastAsia="Times New Roman" w:hAnsi="Times New Roman" w:cs="Times New Roman"/>
          <w:spacing w:val="-3"/>
          <w:w w:val="115"/>
          <w:sz w:val="26"/>
        </w:rPr>
        <w:t xml:space="preserve"> </w:t>
      </w:r>
      <w:r w:rsidRPr="007D1C4D">
        <w:rPr>
          <w:rFonts w:ascii="Times New Roman" w:eastAsia="Times New Roman" w:hAnsi="Times New Roman" w:cs="Times New Roman"/>
          <w:w w:val="115"/>
          <w:sz w:val="26"/>
        </w:rPr>
        <w:t>а, шен</w:t>
      </w:r>
      <w:r w:rsidRPr="007D1C4D">
        <w:rPr>
          <w:rFonts w:ascii="Times New Roman" w:eastAsia="Times New Roman" w:hAnsi="Times New Roman" w:cs="Times New Roman"/>
          <w:spacing w:val="-2"/>
          <w:w w:val="115"/>
          <w:sz w:val="26"/>
        </w:rPr>
        <w:t xml:space="preserve"> </w:t>
      </w:r>
      <w:r w:rsidRPr="007D1C4D">
        <w:rPr>
          <w:rFonts w:ascii="Times New Roman" w:eastAsia="Times New Roman" w:hAnsi="Times New Roman" w:cs="Times New Roman"/>
          <w:w w:val="115"/>
          <w:sz w:val="26"/>
        </w:rPr>
        <w:t>йешаран</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гуо</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хоржучохь</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жигара</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хилар</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а,</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ша и</w:t>
      </w:r>
      <w:r w:rsidRPr="007D1C4D">
        <w:rPr>
          <w:rFonts w:ascii="Times New Roman" w:eastAsia="Times New Roman" w:hAnsi="Times New Roman" w:cs="Times New Roman"/>
          <w:spacing w:val="-2"/>
          <w:w w:val="115"/>
          <w:sz w:val="26"/>
        </w:rPr>
        <w:t xml:space="preserve"> </w:t>
      </w:r>
      <w:r w:rsidRPr="007D1C4D">
        <w:rPr>
          <w:rFonts w:ascii="Times New Roman" w:eastAsia="Times New Roman" w:hAnsi="Times New Roman" w:cs="Times New Roman"/>
          <w:w w:val="115"/>
          <w:sz w:val="26"/>
        </w:rPr>
        <w:t>харжар</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а.</w:t>
      </w:r>
    </w:p>
    <w:p w:rsidR="007D1C4D" w:rsidRPr="007D1C4D" w:rsidRDefault="007D1C4D" w:rsidP="007D1C4D">
      <w:pPr>
        <w:widowControl w:val="0"/>
        <w:autoSpaceDE w:val="0"/>
        <w:autoSpaceDN w:val="0"/>
        <w:spacing w:after="0" w:line="298" w:lineRule="exact"/>
        <w:ind w:left="338"/>
        <w:rPr>
          <w:rFonts w:ascii="Times New Roman" w:eastAsia="Times New Roman" w:hAnsi="Times New Roman" w:cs="Times New Roman"/>
          <w:sz w:val="26"/>
          <w:szCs w:val="26"/>
        </w:rPr>
      </w:pPr>
      <w:bookmarkStart w:id="2" w:name="_bookmark0"/>
      <w:bookmarkEnd w:id="2"/>
      <w:r w:rsidRPr="007D1C4D">
        <w:rPr>
          <w:rFonts w:ascii="Times New Roman" w:eastAsia="Times New Roman" w:hAnsi="Times New Roman" w:cs="Times New Roman"/>
          <w:w w:val="85"/>
          <w:sz w:val="26"/>
          <w:szCs w:val="26"/>
        </w:rPr>
        <w:t>МЕТАПРЕДМЕТНИ</w:t>
      </w:r>
      <w:r w:rsidRPr="007D1C4D">
        <w:rPr>
          <w:rFonts w:ascii="Times New Roman" w:eastAsia="Times New Roman" w:hAnsi="Times New Roman" w:cs="Times New Roman"/>
          <w:spacing w:val="45"/>
          <w:sz w:val="26"/>
          <w:szCs w:val="26"/>
        </w:rPr>
        <w:t xml:space="preserve">  </w:t>
      </w:r>
      <w:r w:rsidRPr="007D1C4D">
        <w:rPr>
          <w:rFonts w:ascii="Times New Roman" w:eastAsia="Times New Roman" w:hAnsi="Times New Roman" w:cs="Times New Roman"/>
          <w:w w:val="85"/>
          <w:sz w:val="26"/>
          <w:szCs w:val="26"/>
        </w:rPr>
        <w:t>ЖАМӀАШ</w:t>
      </w:r>
    </w:p>
    <w:p w:rsidR="007D1C4D" w:rsidRPr="007D1C4D" w:rsidRDefault="007D1C4D" w:rsidP="007D1C4D">
      <w:pPr>
        <w:widowControl w:val="0"/>
        <w:autoSpaceDE w:val="0"/>
        <w:autoSpaceDN w:val="0"/>
        <w:spacing w:after="0" w:line="240" w:lineRule="auto"/>
        <w:ind w:left="221"/>
        <w:rPr>
          <w:rFonts w:ascii="Times New Roman" w:eastAsia="Times New Roman" w:hAnsi="Times New Roman" w:cs="Times New Roman"/>
          <w:sz w:val="26"/>
          <w:szCs w:val="26"/>
        </w:rPr>
      </w:pPr>
      <w:r w:rsidRPr="007D1C4D">
        <w:rPr>
          <w:rFonts w:ascii="Times New Roman" w:eastAsia="Times New Roman" w:hAnsi="Times New Roman" w:cs="Times New Roman"/>
          <w:w w:val="115"/>
          <w:sz w:val="26"/>
          <w:szCs w:val="26"/>
        </w:rPr>
        <w:t>«Ненан</w:t>
      </w:r>
      <w:r w:rsidRPr="007D1C4D">
        <w:rPr>
          <w:rFonts w:ascii="Times New Roman" w:eastAsia="Times New Roman" w:hAnsi="Times New Roman" w:cs="Times New Roman"/>
          <w:spacing w:val="39"/>
          <w:w w:val="115"/>
          <w:sz w:val="26"/>
          <w:szCs w:val="26"/>
        </w:rPr>
        <w:t xml:space="preserve"> </w:t>
      </w:r>
      <w:r w:rsidRPr="007D1C4D">
        <w:rPr>
          <w:rFonts w:ascii="Times New Roman" w:eastAsia="Times New Roman" w:hAnsi="Times New Roman" w:cs="Times New Roman"/>
          <w:w w:val="115"/>
          <w:sz w:val="26"/>
          <w:szCs w:val="26"/>
        </w:rPr>
        <w:t>(нохчийн)</w:t>
      </w:r>
      <w:r w:rsidRPr="007D1C4D">
        <w:rPr>
          <w:rFonts w:ascii="Times New Roman" w:eastAsia="Times New Roman" w:hAnsi="Times New Roman" w:cs="Times New Roman"/>
          <w:spacing w:val="40"/>
          <w:w w:val="115"/>
          <w:sz w:val="26"/>
          <w:szCs w:val="26"/>
        </w:rPr>
        <w:t xml:space="preserve"> </w:t>
      </w:r>
      <w:r w:rsidRPr="007D1C4D">
        <w:rPr>
          <w:rFonts w:ascii="Times New Roman" w:eastAsia="Times New Roman" w:hAnsi="Times New Roman" w:cs="Times New Roman"/>
          <w:w w:val="115"/>
          <w:sz w:val="26"/>
          <w:szCs w:val="26"/>
        </w:rPr>
        <w:t>маттахь</w:t>
      </w:r>
      <w:r w:rsidRPr="007D1C4D">
        <w:rPr>
          <w:rFonts w:ascii="Times New Roman" w:eastAsia="Times New Roman" w:hAnsi="Times New Roman" w:cs="Times New Roman"/>
          <w:spacing w:val="38"/>
          <w:w w:val="115"/>
          <w:sz w:val="26"/>
          <w:szCs w:val="26"/>
        </w:rPr>
        <w:t xml:space="preserve"> </w:t>
      </w:r>
      <w:r w:rsidRPr="007D1C4D">
        <w:rPr>
          <w:rFonts w:ascii="Times New Roman" w:eastAsia="Times New Roman" w:hAnsi="Times New Roman" w:cs="Times New Roman"/>
          <w:w w:val="115"/>
          <w:sz w:val="26"/>
          <w:szCs w:val="26"/>
        </w:rPr>
        <w:t>литературин</w:t>
      </w:r>
      <w:r w:rsidRPr="007D1C4D">
        <w:rPr>
          <w:rFonts w:ascii="Times New Roman" w:eastAsia="Times New Roman" w:hAnsi="Times New Roman" w:cs="Times New Roman"/>
          <w:spacing w:val="36"/>
          <w:w w:val="115"/>
          <w:sz w:val="26"/>
          <w:szCs w:val="26"/>
        </w:rPr>
        <w:t xml:space="preserve"> </w:t>
      </w:r>
      <w:r w:rsidRPr="007D1C4D">
        <w:rPr>
          <w:rFonts w:ascii="Times New Roman" w:eastAsia="Times New Roman" w:hAnsi="Times New Roman" w:cs="Times New Roman"/>
          <w:w w:val="115"/>
          <w:sz w:val="26"/>
          <w:szCs w:val="26"/>
        </w:rPr>
        <w:t>йешар»</w:t>
      </w:r>
      <w:r w:rsidRPr="007D1C4D">
        <w:rPr>
          <w:rFonts w:ascii="Times New Roman" w:eastAsia="Times New Roman" w:hAnsi="Times New Roman" w:cs="Times New Roman"/>
          <w:spacing w:val="39"/>
          <w:w w:val="115"/>
          <w:sz w:val="26"/>
          <w:szCs w:val="26"/>
        </w:rPr>
        <w:t xml:space="preserve"> </w:t>
      </w:r>
      <w:r w:rsidRPr="007D1C4D">
        <w:rPr>
          <w:rFonts w:ascii="Times New Roman" w:eastAsia="Times New Roman" w:hAnsi="Times New Roman" w:cs="Times New Roman"/>
          <w:w w:val="115"/>
          <w:sz w:val="26"/>
          <w:szCs w:val="26"/>
        </w:rPr>
        <w:t>предмет</w:t>
      </w:r>
      <w:r w:rsidRPr="007D1C4D">
        <w:rPr>
          <w:rFonts w:ascii="Times New Roman" w:eastAsia="Times New Roman" w:hAnsi="Times New Roman" w:cs="Times New Roman"/>
          <w:spacing w:val="48"/>
          <w:w w:val="115"/>
          <w:sz w:val="26"/>
          <w:szCs w:val="26"/>
        </w:rPr>
        <w:t xml:space="preserve"> </w:t>
      </w:r>
      <w:r w:rsidRPr="007D1C4D">
        <w:rPr>
          <w:rFonts w:ascii="Times New Roman" w:eastAsia="Times New Roman" w:hAnsi="Times New Roman" w:cs="Times New Roman"/>
          <w:w w:val="115"/>
          <w:sz w:val="26"/>
          <w:szCs w:val="26"/>
        </w:rPr>
        <w:t>Ӏаморан</w:t>
      </w:r>
      <w:r w:rsidRPr="007D1C4D">
        <w:rPr>
          <w:rFonts w:ascii="Times New Roman" w:eastAsia="Times New Roman" w:hAnsi="Times New Roman" w:cs="Times New Roman"/>
          <w:spacing w:val="39"/>
          <w:w w:val="115"/>
          <w:sz w:val="26"/>
          <w:szCs w:val="26"/>
        </w:rPr>
        <w:t xml:space="preserve"> </w:t>
      </w:r>
      <w:r w:rsidRPr="007D1C4D">
        <w:rPr>
          <w:rFonts w:ascii="Times New Roman" w:eastAsia="Times New Roman" w:hAnsi="Times New Roman" w:cs="Times New Roman"/>
          <w:w w:val="115"/>
          <w:sz w:val="26"/>
          <w:szCs w:val="26"/>
        </w:rPr>
        <w:t>жамӀаца</w:t>
      </w:r>
      <w:r w:rsidRPr="007D1C4D">
        <w:rPr>
          <w:rFonts w:ascii="Times New Roman" w:eastAsia="Times New Roman" w:hAnsi="Times New Roman" w:cs="Times New Roman"/>
          <w:spacing w:val="-71"/>
          <w:w w:val="115"/>
          <w:sz w:val="26"/>
          <w:szCs w:val="26"/>
        </w:rPr>
        <w:t xml:space="preserve"> </w:t>
      </w:r>
      <w:r w:rsidRPr="007D1C4D">
        <w:rPr>
          <w:rFonts w:ascii="Times New Roman" w:eastAsia="Times New Roman" w:hAnsi="Times New Roman" w:cs="Times New Roman"/>
          <w:w w:val="115"/>
          <w:sz w:val="26"/>
          <w:szCs w:val="26"/>
        </w:rPr>
        <w:t>дешархойн кхоллалур</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ду</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дешаран</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довзаран</w:t>
      </w:r>
      <w:r w:rsidRPr="007D1C4D">
        <w:rPr>
          <w:rFonts w:ascii="Times New Roman" w:eastAsia="Times New Roman" w:hAnsi="Times New Roman" w:cs="Times New Roman"/>
          <w:spacing w:val="-2"/>
          <w:w w:val="115"/>
          <w:sz w:val="26"/>
          <w:szCs w:val="26"/>
        </w:rPr>
        <w:t xml:space="preserve"> </w:t>
      </w:r>
      <w:r w:rsidRPr="007D1C4D">
        <w:rPr>
          <w:rFonts w:ascii="Times New Roman" w:eastAsia="Times New Roman" w:hAnsi="Times New Roman" w:cs="Times New Roman"/>
          <w:w w:val="115"/>
          <w:sz w:val="26"/>
          <w:szCs w:val="26"/>
        </w:rPr>
        <w:t>хӀара</w:t>
      </w:r>
      <w:r w:rsidRPr="007D1C4D">
        <w:rPr>
          <w:rFonts w:ascii="Times New Roman" w:eastAsia="Times New Roman" w:hAnsi="Times New Roman" w:cs="Times New Roman"/>
          <w:spacing w:val="2"/>
          <w:w w:val="115"/>
          <w:sz w:val="26"/>
          <w:szCs w:val="26"/>
        </w:rPr>
        <w:t xml:space="preserve"> </w:t>
      </w:r>
      <w:r w:rsidRPr="007D1C4D">
        <w:rPr>
          <w:rFonts w:ascii="Times New Roman" w:eastAsia="Times New Roman" w:hAnsi="Times New Roman" w:cs="Times New Roman"/>
          <w:w w:val="115"/>
          <w:sz w:val="26"/>
          <w:szCs w:val="26"/>
        </w:rPr>
        <w:t>хаарш.</w:t>
      </w:r>
    </w:p>
    <w:p w:rsidR="007D1C4D" w:rsidRPr="007D1C4D" w:rsidRDefault="007D1C4D" w:rsidP="007D1C4D">
      <w:pPr>
        <w:widowControl w:val="0"/>
        <w:autoSpaceDE w:val="0"/>
        <w:autoSpaceDN w:val="0"/>
        <w:spacing w:before="1" w:after="0" w:line="240" w:lineRule="auto"/>
        <w:rPr>
          <w:rFonts w:ascii="Times New Roman" w:eastAsia="Times New Roman" w:hAnsi="Times New Roman" w:cs="Times New Roman"/>
          <w:sz w:val="26"/>
          <w:szCs w:val="26"/>
        </w:rPr>
      </w:pPr>
    </w:p>
    <w:p w:rsidR="007D1C4D" w:rsidRPr="007D1C4D" w:rsidRDefault="007D1C4D" w:rsidP="007D1C4D">
      <w:pPr>
        <w:widowControl w:val="0"/>
        <w:autoSpaceDE w:val="0"/>
        <w:autoSpaceDN w:val="0"/>
        <w:spacing w:after="0" w:line="240" w:lineRule="auto"/>
        <w:ind w:left="221"/>
        <w:jc w:val="both"/>
        <w:outlineLvl w:val="2"/>
        <w:rPr>
          <w:rFonts w:ascii="Times New Roman" w:eastAsia="Times New Roman" w:hAnsi="Times New Roman" w:cs="Times New Roman"/>
          <w:b/>
          <w:bCs/>
          <w:i/>
          <w:iCs/>
          <w:sz w:val="26"/>
          <w:szCs w:val="26"/>
        </w:rPr>
      </w:pPr>
      <w:r w:rsidRPr="007D1C4D">
        <w:rPr>
          <w:rFonts w:ascii="Times New Roman" w:eastAsia="Times New Roman" w:hAnsi="Times New Roman" w:cs="Times New Roman"/>
          <w:b/>
          <w:bCs/>
          <w:i/>
          <w:iCs/>
          <w:w w:val="130"/>
          <w:sz w:val="26"/>
          <w:szCs w:val="26"/>
        </w:rPr>
        <w:t>Коьрта</w:t>
      </w:r>
      <w:r w:rsidRPr="007D1C4D">
        <w:rPr>
          <w:rFonts w:ascii="Times New Roman" w:eastAsia="Times New Roman" w:hAnsi="Times New Roman" w:cs="Times New Roman"/>
          <w:b/>
          <w:bCs/>
          <w:i/>
          <w:iCs/>
          <w:spacing w:val="-3"/>
          <w:w w:val="130"/>
          <w:sz w:val="26"/>
          <w:szCs w:val="26"/>
        </w:rPr>
        <w:t xml:space="preserve"> </w:t>
      </w:r>
      <w:r w:rsidRPr="007D1C4D">
        <w:rPr>
          <w:rFonts w:ascii="Times New Roman" w:eastAsia="Times New Roman" w:hAnsi="Times New Roman" w:cs="Times New Roman"/>
          <w:b/>
          <w:bCs/>
          <w:i/>
          <w:iCs/>
          <w:w w:val="130"/>
          <w:sz w:val="26"/>
          <w:szCs w:val="26"/>
        </w:rPr>
        <w:t>маьӀнийн</w:t>
      </w:r>
      <w:r w:rsidRPr="007D1C4D">
        <w:rPr>
          <w:rFonts w:ascii="Times New Roman" w:eastAsia="Times New Roman" w:hAnsi="Times New Roman" w:cs="Times New Roman"/>
          <w:b/>
          <w:bCs/>
          <w:i/>
          <w:iCs/>
          <w:spacing w:val="-5"/>
          <w:w w:val="130"/>
          <w:sz w:val="26"/>
          <w:szCs w:val="26"/>
        </w:rPr>
        <w:t xml:space="preserve"> </w:t>
      </w:r>
      <w:r w:rsidRPr="007D1C4D">
        <w:rPr>
          <w:rFonts w:ascii="Times New Roman" w:eastAsia="Times New Roman" w:hAnsi="Times New Roman" w:cs="Times New Roman"/>
          <w:b/>
          <w:bCs/>
          <w:i/>
          <w:iCs/>
          <w:w w:val="130"/>
          <w:sz w:val="26"/>
          <w:szCs w:val="26"/>
        </w:rPr>
        <w:t>дараш:</w:t>
      </w:r>
    </w:p>
    <w:p w:rsidR="007D1C4D" w:rsidRPr="007D1C4D" w:rsidRDefault="007D1C4D" w:rsidP="007D1C4D">
      <w:pPr>
        <w:widowControl w:val="0"/>
        <w:numPr>
          <w:ilvl w:val="0"/>
          <w:numId w:val="19"/>
        </w:numPr>
        <w:tabs>
          <w:tab w:val="left" w:pos="649"/>
        </w:tabs>
        <w:autoSpaceDE w:val="0"/>
        <w:autoSpaceDN w:val="0"/>
        <w:spacing w:before="1" w:after="0" w:line="240" w:lineRule="auto"/>
        <w:ind w:right="247"/>
        <w:jc w:val="both"/>
        <w:rPr>
          <w:rFonts w:ascii="Times New Roman" w:eastAsia="Times New Roman" w:hAnsi="Times New Roman" w:cs="Times New Roman"/>
          <w:color w:val="221F1F"/>
          <w:sz w:val="20"/>
        </w:rPr>
      </w:pPr>
      <w:r w:rsidRPr="007D1C4D">
        <w:rPr>
          <w:rFonts w:ascii="Times New Roman" w:eastAsia="Times New Roman" w:hAnsi="Times New Roman" w:cs="Times New Roman"/>
          <w:w w:val="120"/>
          <w:sz w:val="26"/>
        </w:rPr>
        <w:t>тайп-тайпана</w:t>
      </w:r>
      <w:r w:rsidRPr="007D1C4D">
        <w:rPr>
          <w:rFonts w:ascii="Times New Roman" w:eastAsia="Times New Roman" w:hAnsi="Times New Roman" w:cs="Times New Roman"/>
          <w:spacing w:val="1"/>
          <w:w w:val="120"/>
          <w:sz w:val="26"/>
        </w:rPr>
        <w:t xml:space="preserve"> </w:t>
      </w:r>
      <w:r w:rsidRPr="007D1C4D">
        <w:rPr>
          <w:rFonts w:ascii="Times New Roman" w:eastAsia="Times New Roman" w:hAnsi="Times New Roman" w:cs="Times New Roman"/>
          <w:w w:val="120"/>
          <w:sz w:val="26"/>
        </w:rPr>
        <w:t>тексташ</w:t>
      </w:r>
      <w:r w:rsidRPr="007D1C4D">
        <w:rPr>
          <w:rFonts w:ascii="Times New Roman" w:eastAsia="Times New Roman" w:hAnsi="Times New Roman" w:cs="Times New Roman"/>
          <w:spacing w:val="1"/>
          <w:w w:val="120"/>
          <w:sz w:val="26"/>
        </w:rPr>
        <w:t xml:space="preserve"> </w:t>
      </w:r>
      <w:r w:rsidRPr="007D1C4D">
        <w:rPr>
          <w:rFonts w:ascii="Times New Roman" w:eastAsia="Times New Roman" w:hAnsi="Times New Roman" w:cs="Times New Roman"/>
          <w:w w:val="120"/>
          <w:sz w:val="26"/>
        </w:rPr>
        <w:t>вовшашца</w:t>
      </w:r>
      <w:r w:rsidRPr="007D1C4D">
        <w:rPr>
          <w:rFonts w:ascii="Times New Roman" w:eastAsia="Times New Roman" w:hAnsi="Times New Roman" w:cs="Times New Roman"/>
          <w:spacing w:val="1"/>
          <w:w w:val="120"/>
          <w:sz w:val="26"/>
        </w:rPr>
        <w:t xml:space="preserve"> </w:t>
      </w:r>
      <w:r w:rsidRPr="007D1C4D">
        <w:rPr>
          <w:rFonts w:ascii="Times New Roman" w:eastAsia="Times New Roman" w:hAnsi="Times New Roman" w:cs="Times New Roman"/>
          <w:w w:val="120"/>
          <w:sz w:val="26"/>
        </w:rPr>
        <w:t>йуста,</w:t>
      </w:r>
      <w:r w:rsidRPr="007D1C4D">
        <w:rPr>
          <w:rFonts w:ascii="Times New Roman" w:eastAsia="Times New Roman" w:hAnsi="Times New Roman" w:cs="Times New Roman"/>
          <w:spacing w:val="1"/>
          <w:w w:val="120"/>
          <w:sz w:val="26"/>
        </w:rPr>
        <w:t xml:space="preserve"> </w:t>
      </w:r>
      <w:r w:rsidRPr="007D1C4D">
        <w:rPr>
          <w:rFonts w:ascii="Times New Roman" w:eastAsia="Times New Roman" w:hAnsi="Times New Roman" w:cs="Times New Roman"/>
          <w:w w:val="120"/>
          <w:sz w:val="26"/>
        </w:rPr>
        <w:t>тесташ</w:t>
      </w:r>
      <w:r w:rsidRPr="007D1C4D">
        <w:rPr>
          <w:rFonts w:ascii="Times New Roman" w:eastAsia="Times New Roman" w:hAnsi="Times New Roman" w:cs="Times New Roman"/>
          <w:spacing w:val="1"/>
          <w:w w:val="120"/>
          <w:sz w:val="26"/>
        </w:rPr>
        <w:t xml:space="preserve"> </w:t>
      </w:r>
      <w:r w:rsidRPr="007D1C4D">
        <w:rPr>
          <w:rFonts w:ascii="Times New Roman" w:eastAsia="Times New Roman" w:hAnsi="Times New Roman" w:cs="Times New Roman"/>
          <w:w w:val="120"/>
          <w:sz w:val="26"/>
        </w:rPr>
        <w:t>йустарна</w:t>
      </w:r>
      <w:r w:rsidRPr="007D1C4D">
        <w:rPr>
          <w:rFonts w:ascii="Times New Roman" w:eastAsia="Times New Roman" w:hAnsi="Times New Roman" w:cs="Times New Roman"/>
          <w:spacing w:val="1"/>
          <w:w w:val="120"/>
          <w:sz w:val="26"/>
        </w:rPr>
        <w:t xml:space="preserve"> </w:t>
      </w:r>
      <w:r w:rsidRPr="007D1C4D">
        <w:rPr>
          <w:rFonts w:ascii="Times New Roman" w:eastAsia="Times New Roman" w:hAnsi="Times New Roman" w:cs="Times New Roman"/>
          <w:w w:val="120"/>
          <w:sz w:val="26"/>
        </w:rPr>
        <w:t>бухе</w:t>
      </w:r>
      <w:r w:rsidRPr="007D1C4D">
        <w:rPr>
          <w:rFonts w:ascii="Times New Roman" w:eastAsia="Times New Roman" w:hAnsi="Times New Roman" w:cs="Times New Roman"/>
          <w:spacing w:val="1"/>
          <w:w w:val="120"/>
          <w:sz w:val="26"/>
        </w:rPr>
        <w:t xml:space="preserve"> </w:t>
      </w:r>
      <w:r w:rsidRPr="007D1C4D">
        <w:rPr>
          <w:rFonts w:ascii="Times New Roman" w:eastAsia="Times New Roman" w:hAnsi="Times New Roman" w:cs="Times New Roman"/>
          <w:w w:val="120"/>
          <w:sz w:val="26"/>
        </w:rPr>
        <w:t>дахкарш билгалдан, тера йолу</w:t>
      </w:r>
      <w:r w:rsidRPr="007D1C4D">
        <w:rPr>
          <w:rFonts w:ascii="Times New Roman" w:eastAsia="Times New Roman" w:hAnsi="Times New Roman" w:cs="Times New Roman"/>
          <w:spacing w:val="-1"/>
          <w:w w:val="120"/>
          <w:sz w:val="26"/>
        </w:rPr>
        <w:t xml:space="preserve"> </w:t>
      </w:r>
      <w:r w:rsidRPr="007D1C4D">
        <w:rPr>
          <w:rFonts w:ascii="Times New Roman" w:eastAsia="Times New Roman" w:hAnsi="Times New Roman" w:cs="Times New Roman"/>
          <w:w w:val="120"/>
          <w:sz w:val="26"/>
        </w:rPr>
        <w:t>тексташ</w:t>
      </w:r>
      <w:r w:rsidRPr="007D1C4D">
        <w:rPr>
          <w:rFonts w:ascii="Times New Roman" w:eastAsia="Times New Roman" w:hAnsi="Times New Roman" w:cs="Times New Roman"/>
          <w:spacing w:val="12"/>
          <w:w w:val="120"/>
          <w:sz w:val="26"/>
        </w:rPr>
        <w:t xml:space="preserve"> </w:t>
      </w:r>
      <w:r w:rsidRPr="007D1C4D">
        <w:rPr>
          <w:rFonts w:ascii="Times New Roman" w:eastAsia="Times New Roman" w:hAnsi="Times New Roman" w:cs="Times New Roman"/>
          <w:w w:val="120"/>
          <w:sz w:val="26"/>
        </w:rPr>
        <w:t>билгалйан;</w:t>
      </w:r>
    </w:p>
    <w:p w:rsidR="007D1C4D" w:rsidRPr="007D1C4D" w:rsidRDefault="007D1C4D" w:rsidP="007D1C4D">
      <w:pPr>
        <w:widowControl w:val="0"/>
        <w:numPr>
          <w:ilvl w:val="0"/>
          <w:numId w:val="19"/>
        </w:numPr>
        <w:tabs>
          <w:tab w:val="left" w:pos="649"/>
        </w:tabs>
        <w:autoSpaceDE w:val="0"/>
        <w:autoSpaceDN w:val="0"/>
        <w:spacing w:after="0" w:line="298" w:lineRule="exact"/>
        <w:ind w:left="648" w:hanging="428"/>
        <w:jc w:val="both"/>
        <w:rPr>
          <w:rFonts w:ascii="Times New Roman" w:eastAsia="Times New Roman" w:hAnsi="Times New Roman" w:cs="Times New Roman"/>
          <w:color w:val="221F1F"/>
          <w:sz w:val="20"/>
        </w:rPr>
      </w:pPr>
      <w:r w:rsidRPr="007D1C4D">
        <w:rPr>
          <w:rFonts w:ascii="Times New Roman" w:eastAsia="Times New Roman" w:hAnsi="Times New Roman" w:cs="Times New Roman"/>
          <w:spacing w:val="-1"/>
          <w:w w:val="115"/>
          <w:sz w:val="26"/>
        </w:rPr>
        <w:t>билггалчу</w:t>
      </w:r>
      <w:r w:rsidRPr="007D1C4D">
        <w:rPr>
          <w:rFonts w:ascii="Times New Roman" w:eastAsia="Times New Roman" w:hAnsi="Times New Roman" w:cs="Times New Roman"/>
          <w:spacing w:val="-16"/>
          <w:w w:val="115"/>
          <w:sz w:val="26"/>
        </w:rPr>
        <w:t xml:space="preserve"> </w:t>
      </w:r>
      <w:r w:rsidRPr="007D1C4D">
        <w:rPr>
          <w:rFonts w:ascii="Times New Roman" w:eastAsia="Times New Roman" w:hAnsi="Times New Roman" w:cs="Times New Roman"/>
          <w:spacing w:val="-1"/>
          <w:w w:val="115"/>
          <w:sz w:val="26"/>
        </w:rPr>
        <w:t>цхьана</w:t>
      </w:r>
      <w:r w:rsidRPr="007D1C4D">
        <w:rPr>
          <w:rFonts w:ascii="Times New Roman" w:eastAsia="Times New Roman" w:hAnsi="Times New Roman" w:cs="Times New Roman"/>
          <w:spacing w:val="-17"/>
          <w:w w:val="115"/>
          <w:sz w:val="26"/>
        </w:rPr>
        <w:t xml:space="preserve"> </w:t>
      </w:r>
      <w:r w:rsidRPr="007D1C4D">
        <w:rPr>
          <w:rFonts w:ascii="Times New Roman" w:eastAsia="Times New Roman" w:hAnsi="Times New Roman" w:cs="Times New Roman"/>
          <w:spacing w:val="-1"/>
          <w:w w:val="115"/>
          <w:sz w:val="26"/>
        </w:rPr>
        <w:t>башхаллашца</w:t>
      </w:r>
      <w:r w:rsidRPr="007D1C4D">
        <w:rPr>
          <w:rFonts w:ascii="Times New Roman" w:eastAsia="Times New Roman" w:hAnsi="Times New Roman" w:cs="Times New Roman"/>
          <w:spacing w:val="-16"/>
          <w:w w:val="115"/>
          <w:sz w:val="26"/>
        </w:rPr>
        <w:t xml:space="preserve"> </w:t>
      </w:r>
      <w:r w:rsidRPr="007D1C4D">
        <w:rPr>
          <w:rFonts w:ascii="Times New Roman" w:eastAsia="Times New Roman" w:hAnsi="Times New Roman" w:cs="Times New Roman"/>
          <w:spacing w:val="-1"/>
          <w:w w:val="115"/>
          <w:sz w:val="26"/>
        </w:rPr>
        <w:t>тексташ</w:t>
      </w:r>
      <w:r w:rsidRPr="007D1C4D">
        <w:rPr>
          <w:rFonts w:ascii="Times New Roman" w:eastAsia="Times New Roman" w:hAnsi="Times New Roman" w:cs="Times New Roman"/>
          <w:spacing w:val="-14"/>
          <w:w w:val="115"/>
          <w:sz w:val="26"/>
        </w:rPr>
        <w:t xml:space="preserve"> </w:t>
      </w:r>
      <w:r w:rsidRPr="007D1C4D">
        <w:rPr>
          <w:rFonts w:ascii="Times New Roman" w:eastAsia="Times New Roman" w:hAnsi="Times New Roman" w:cs="Times New Roman"/>
          <w:spacing w:val="-1"/>
          <w:w w:val="115"/>
          <w:sz w:val="26"/>
        </w:rPr>
        <w:t>цхьаьнатоха;</w:t>
      </w:r>
    </w:p>
    <w:p w:rsidR="007D1C4D" w:rsidRPr="007D1C4D" w:rsidRDefault="007D1C4D" w:rsidP="007D1C4D">
      <w:pPr>
        <w:widowControl w:val="0"/>
        <w:numPr>
          <w:ilvl w:val="0"/>
          <w:numId w:val="19"/>
        </w:numPr>
        <w:tabs>
          <w:tab w:val="left" w:pos="649"/>
        </w:tabs>
        <w:autoSpaceDE w:val="0"/>
        <w:autoSpaceDN w:val="0"/>
        <w:spacing w:after="0" w:line="240" w:lineRule="auto"/>
        <w:ind w:right="250"/>
        <w:jc w:val="both"/>
        <w:rPr>
          <w:rFonts w:ascii="Times New Roman" w:eastAsia="Times New Roman" w:hAnsi="Times New Roman" w:cs="Times New Roman"/>
          <w:color w:val="221F1F"/>
          <w:sz w:val="20"/>
        </w:rPr>
      </w:pPr>
      <w:r w:rsidRPr="007D1C4D">
        <w:rPr>
          <w:rFonts w:ascii="Times New Roman" w:eastAsia="Times New Roman" w:hAnsi="Times New Roman" w:cs="Times New Roman"/>
          <w:w w:val="120"/>
          <w:sz w:val="26"/>
        </w:rPr>
        <w:t>кицанийн,</w:t>
      </w:r>
      <w:r w:rsidRPr="007D1C4D">
        <w:rPr>
          <w:rFonts w:ascii="Times New Roman" w:eastAsia="Times New Roman" w:hAnsi="Times New Roman" w:cs="Times New Roman"/>
          <w:spacing w:val="1"/>
          <w:w w:val="120"/>
          <w:sz w:val="26"/>
        </w:rPr>
        <w:t xml:space="preserve"> </w:t>
      </w:r>
      <w:r w:rsidRPr="007D1C4D">
        <w:rPr>
          <w:rFonts w:ascii="Times New Roman" w:eastAsia="Times New Roman" w:hAnsi="Times New Roman" w:cs="Times New Roman"/>
          <w:w w:val="120"/>
          <w:sz w:val="26"/>
        </w:rPr>
        <w:t>аларийн,</w:t>
      </w:r>
      <w:r w:rsidRPr="007D1C4D">
        <w:rPr>
          <w:rFonts w:ascii="Times New Roman" w:eastAsia="Times New Roman" w:hAnsi="Times New Roman" w:cs="Times New Roman"/>
          <w:spacing w:val="1"/>
          <w:w w:val="120"/>
          <w:sz w:val="26"/>
        </w:rPr>
        <w:t xml:space="preserve"> </w:t>
      </w:r>
      <w:r w:rsidRPr="007D1C4D">
        <w:rPr>
          <w:rFonts w:ascii="Times New Roman" w:eastAsia="Times New Roman" w:hAnsi="Times New Roman" w:cs="Times New Roman"/>
          <w:w w:val="120"/>
          <w:sz w:val="26"/>
        </w:rPr>
        <w:t>фразеологизмийн</w:t>
      </w:r>
      <w:r w:rsidRPr="007D1C4D">
        <w:rPr>
          <w:rFonts w:ascii="Times New Roman" w:eastAsia="Times New Roman" w:hAnsi="Times New Roman" w:cs="Times New Roman"/>
          <w:spacing w:val="1"/>
          <w:w w:val="120"/>
          <w:sz w:val="26"/>
        </w:rPr>
        <w:t xml:space="preserve"> </w:t>
      </w:r>
      <w:r w:rsidRPr="007D1C4D">
        <w:rPr>
          <w:rFonts w:ascii="Times New Roman" w:eastAsia="Times New Roman" w:hAnsi="Times New Roman" w:cs="Times New Roman"/>
          <w:w w:val="120"/>
          <w:sz w:val="26"/>
        </w:rPr>
        <w:t>классификаци</w:t>
      </w:r>
      <w:r w:rsidRPr="007D1C4D">
        <w:rPr>
          <w:rFonts w:ascii="Times New Roman" w:eastAsia="Times New Roman" w:hAnsi="Times New Roman" w:cs="Times New Roman"/>
          <w:spacing w:val="1"/>
          <w:w w:val="120"/>
          <w:sz w:val="26"/>
        </w:rPr>
        <w:t xml:space="preserve"> </w:t>
      </w:r>
      <w:r w:rsidRPr="007D1C4D">
        <w:rPr>
          <w:rFonts w:ascii="Times New Roman" w:eastAsia="Times New Roman" w:hAnsi="Times New Roman" w:cs="Times New Roman"/>
          <w:w w:val="120"/>
          <w:sz w:val="26"/>
        </w:rPr>
        <w:t>йархьама</w:t>
      </w:r>
      <w:r w:rsidRPr="007D1C4D">
        <w:rPr>
          <w:rFonts w:ascii="Times New Roman" w:eastAsia="Times New Roman" w:hAnsi="Times New Roman" w:cs="Times New Roman"/>
          <w:spacing w:val="-75"/>
          <w:w w:val="120"/>
          <w:sz w:val="26"/>
        </w:rPr>
        <w:t xml:space="preserve"> </w:t>
      </w:r>
      <w:r w:rsidRPr="007D1C4D">
        <w:rPr>
          <w:rFonts w:ascii="Times New Roman" w:eastAsia="Times New Roman" w:hAnsi="Times New Roman" w:cs="Times New Roman"/>
          <w:w w:val="120"/>
          <w:sz w:val="26"/>
        </w:rPr>
        <w:t>кхачаме хир йолу</w:t>
      </w:r>
      <w:r w:rsidRPr="007D1C4D">
        <w:rPr>
          <w:rFonts w:ascii="Times New Roman" w:eastAsia="Times New Roman" w:hAnsi="Times New Roman" w:cs="Times New Roman"/>
          <w:spacing w:val="-1"/>
          <w:w w:val="120"/>
          <w:sz w:val="26"/>
        </w:rPr>
        <w:t xml:space="preserve"> </w:t>
      </w:r>
      <w:r w:rsidRPr="007D1C4D">
        <w:rPr>
          <w:rFonts w:ascii="Times New Roman" w:eastAsia="Times New Roman" w:hAnsi="Times New Roman" w:cs="Times New Roman"/>
          <w:w w:val="120"/>
          <w:sz w:val="26"/>
        </w:rPr>
        <w:t>билгало</w:t>
      </w:r>
      <w:r w:rsidRPr="007D1C4D">
        <w:rPr>
          <w:rFonts w:ascii="Times New Roman" w:eastAsia="Times New Roman" w:hAnsi="Times New Roman" w:cs="Times New Roman"/>
          <w:spacing w:val="1"/>
          <w:w w:val="120"/>
          <w:sz w:val="26"/>
        </w:rPr>
        <w:t xml:space="preserve"> </w:t>
      </w:r>
      <w:r w:rsidRPr="007D1C4D">
        <w:rPr>
          <w:rFonts w:ascii="Times New Roman" w:eastAsia="Times New Roman" w:hAnsi="Times New Roman" w:cs="Times New Roman"/>
          <w:w w:val="120"/>
          <w:sz w:val="26"/>
        </w:rPr>
        <w:t>билгалйан;</w:t>
      </w:r>
    </w:p>
    <w:p w:rsidR="007D1C4D" w:rsidRPr="007D1C4D" w:rsidRDefault="007D1C4D" w:rsidP="007D1C4D">
      <w:pPr>
        <w:widowControl w:val="0"/>
        <w:numPr>
          <w:ilvl w:val="0"/>
          <w:numId w:val="19"/>
        </w:numPr>
        <w:tabs>
          <w:tab w:val="left" w:pos="649"/>
        </w:tabs>
        <w:autoSpaceDE w:val="0"/>
        <w:autoSpaceDN w:val="0"/>
        <w:spacing w:before="1" w:after="0" w:line="240" w:lineRule="auto"/>
        <w:ind w:right="232"/>
        <w:jc w:val="both"/>
        <w:rPr>
          <w:rFonts w:ascii="Times New Roman" w:eastAsia="Times New Roman" w:hAnsi="Times New Roman" w:cs="Times New Roman"/>
          <w:color w:val="221F1F"/>
          <w:sz w:val="20"/>
        </w:rPr>
      </w:pPr>
      <w:r w:rsidRPr="007D1C4D">
        <w:rPr>
          <w:rFonts w:ascii="Times New Roman" w:eastAsia="Times New Roman" w:hAnsi="Times New Roman" w:cs="Times New Roman"/>
          <w:w w:val="115"/>
          <w:sz w:val="26"/>
        </w:rPr>
        <w:t>хьехархочо</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шайна</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хьехначу</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тидам</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баран</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алгоритмаца</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тексташкахь</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цхьаьнадар а, цхьанацадар (бӀостаналла) а карон; текстан анализ йарехь</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кхочушдарийн</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алгортиман</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анализ</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йан,</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текстан</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анализ</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йарехь</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шаьш</w:t>
      </w:r>
      <w:r w:rsidRPr="007D1C4D">
        <w:rPr>
          <w:rFonts w:ascii="Times New Roman" w:eastAsia="Times New Roman" w:hAnsi="Times New Roman" w:cs="Times New Roman"/>
          <w:spacing w:val="-72"/>
          <w:w w:val="115"/>
          <w:sz w:val="26"/>
        </w:rPr>
        <w:t xml:space="preserve"> </w:t>
      </w:r>
      <w:r w:rsidRPr="007D1C4D">
        <w:rPr>
          <w:rFonts w:ascii="Times New Roman" w:eastAsia="Times New Roman" w:hAnsi="Times New Roman" w:cs="Times New Roman"/>
          <w:w w:val="115"/>
          <w:sz w:val="26"/>
        </w:rPr>
        <w:t>кхочушйийр</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йолу</w:t>
      </w:r>
      <w:r w:rsidRPr="007D1C4D">
        <w:rPr>
          <w:rFonts w:ascii="Times New Roman" w:eastAsia="Times New Roman" w:hAnsi="Times New Roman" w:cs="Times New Roman"/>
          <w:spacing w:val="2"/>
          <w:w w:val="115"/>
          <w:sz w:val="26"/>
        </w:rPr>
        <w:t xml:space="preserve"> </w:t>
      </w:r>
      <w:r w:rsidRPr="007D1C4D">
        <w:rPr>
          <w:rFonts w:ascii="Times New Roman" w:eastAsia="Times New Roman" w:hAnsi="Times New Roman" w:cs="Times New Roman"/>
          <w:w w:val="115"/>
          <w:sz w:val="26"/>
        </w:rPr>
        <w:t>дешаран</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операци</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харжа;</w:t>
      </w:r>
    </w:p>
    <w:p w:rsidR="007D1C4D" w:rsidRPr="007D1C4D" w:rsidRDefault="007D1C4D" w:rsidP="007D1C4D">
      <w:pPr>
        <w:widowControl w:val="0"/>
        <w:numPr>
          <w:ilvl w:val="0"/>
          <w:numId w:val="19"/>
        </w:numPr>
        <w:tabs>
          <w:tab w:val="left" w:pos="649"/>
        </w:tabs>
        <w:autoSpaceDE w:val="0"/>
        <w:autoSpaceDN w:val="0"/>
        <w:spacing w:after="0" w:line="240" w:lineRule="auto"/>
        <w:ind w:right="240"/>
        <w:jc w:val="both"/>
        <w:rPr>
          <w:rFonts w:ascii="Times New Roman" w:eastAsia="Times New Roman" w:hAnsi="Times New Roman" w:cs="Times New Roman"/>
          <w:color w:val="221F1F"/>
          <w:sz w:val="20"/>
        </w:rPr>
      </w:pPr>
      <w:r w:rsidRPr="007D1C4D">
        <w:rPr>
          <w:rFonts w:ascii="Times New Roman" w:eastAsia="Times New Roman" w:hAnsi="Times New Roman" w:cs="Times New Roman"/>
          <w:w w:val="115"/>
          <w:sz w:val="26"/>
        </w:rPr>
        <w:t>хьехначу алгоритман буха тӀехь декхар кхочушдан оьшу хаамаш кхачо</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йолуш цахилар</w:t>
      </w:r>
      <w:r w:rsidRPr="007D1C4D">
        <w:rPr>
          <w:rFonts w:ascii="Times New Roman" w:eastAsia="Times New Roman" w:hAnsi="Times New Roman" w:cs="Times New Roman"/>
          <w:spacing w:val="2"/>
          <w:w w:val="115"/>
          <w:sz w:val="26"/>
        </w:rPr>
        <w:t xml:space="preserve"> </w:t>
      </w:r>
      <w:r w:rsidRPr="007D1C4D">
        <w:rPr>
          <w:rFonts w:ascii="Times New Roman" w:eastAsia="Times New Roman" w:hAnsi="Times New Roman" w:cs="Times New Roman"/>
          <w:w w:val="115"/>
          <w:sz w:val="26"/>
        </w:rPr>
        <w:t>билгалдан,</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тӀетоьхна</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хаамаш</w:t>
      </w:r>
      <w:r w:rsidRPr="007D1C4D">
        <w:rPr>
          <w:rFonts w:ascii="Times New Roman" w:eastAsia="Times New Roman" w:hAnsi="Times New Roman" w:cs="Times New Roman"/>
          <w:spacing w:val="-2"/>
          <w:w w:val="115"/>
          <w:sz w:val="26"/>
        </w:rPr>
        <w:t xml:space="preserve"> </w:t>
      </w:r>
      <w:r w:rsidRPr="007D1C4D">
        <w:rPr>
          <w:rFonts w:ascii="Times New Roman" w:eastAsia="Times New Roman" w:hAnsi="Times New Roman" w:cs="Times New Roman"/>
          <w:w w:val="115"/>
          <w:sz w:val="26"/>
        </w:rPr>
        <w:t>лахар</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билгалдан;</w:t>
      </w:r>
    </w:p>
    <w:p w:rsidR="007D1C4D" w:rsidRPr="007D1C4D" w:rsidRDefault="007D1C4D" w:rsidP="007D1C4D">
      <w:pPr>
        <w:widowControl w:val="0"/>
        <w:autoSpaceDE w:val="0"/>
        <w:autoSpaceDN w:val="0"/>
        <w:spacing w:after="0" w:line="240" w:lineRule="auto"/>
        <w:jc w:val="both"/>
        <w:rPr>
          <w:rFonts w:ascii="Times New Roman" w:eastAsia="Times New Roman" w:hAnsi="Times New Roman" w:cs="Times New Roman"/>
          <w:sz w:val="20"/>
        </w:rPr>
        <w:sectPr w:rsidR="007D1C4D" w:rsidRPr="007D1C4D">
          <w:pgSz w:w="11920" w:h="16850"/>
          <w:pgMar w:top="980" w:right="460" w:bottom="760" w:left="1260" w:header="0" w:footer="561" w:gutter="0"/>
          <w:cols w:space="720"/>
        </w:sectPr>
      </w:pPr>
    </w:p>
    <w:p w:rsidR="007D1C4D" w:rsidRPr="007D1C4D" w:rsidRDefault="007D1C4D" w:rsidP="007D1C4D">
      <w:pPr>
        <w:widowControl w:val="0"/>
        <w:numPr>
          <w:ilvl w:val="0"/>
          <w:numId w:val="19"/>
        </w:numPr>
        <w:tabs>
          <w:tab w:val="left" w:pos="648"/>
          <w:tab w:val="left" w:pos="649"/>
          <w:tab w:val="left" w:pos="2000"/>
          <w:tab w:val="left" w:pos="3234"/>
          <w:tab w:val="left" w:pos="4199"/>
          <w:tab w:val="left" w:pos="5444"/>
          <w:tab w:val="left" w:pos="9044"/>
        </w:tabs>
        <w:autoSpaceDE w:val="0"/>
        <w:autoSpaceDN w:val="0"/>
        <w:spacing w:before="60" w:after="0" w:line="240" w:lineRule="auto"/>
        <w:ind w:right="233"/>
        <w:rPr>
          <w:rFonts w:ascii="Times New Roman" w:eastAsia="Times New Roman" w:hAnsi="Times New Roman" w:cs="Times New Roman"/>
          <w:color w:val="221F1F"/>
          <w:sz w:val="20"/>
        </w:rPr>
      </w:pPr>
      <w:r w:rsidRPr="007D1C4D">
        <w:rPr>
          <w:rFonts w:ascii="Times New Roman" w:eastAsia="Times New Roman" w:hAnsi="Times New Roman" w:cs="Times New Roman"/>
          <w:w w:val="120"/>
          <w:sz w:val="26"/>
        </w:rPr>
        <w:lastRenderedPageBreak/>
        <w:t>текстан</w:t>
      </w:r>
      <w:r w:rsidRPr="007D1C4D">
        <w:rPr>
          <w:rFonts w:ascii="Times New Roman" w:eastAsia="Times New Roman" w:hAnsi="Times New Roman" w:cs="Times New Roman"/>
          <w:w w:val="120"/>
          <w:sz w:val="26"/>
        </w:rPr>
        <w:tab/>
        <w:t>анализ</w:t>
      </w:r>
      <w:r w:rsidRPr="007D1C4D">
        <w:rPr>
          <w:rFonts w:ascii="Times New Roman" w:eastAsia="Times New Roman" w:hAnsi="Times New Roman" w:cs="Times New Roman"/>
          <w:w w:val="120"/>
          <w:sz w:val="26"/>
        </w:rPr>
        <w:tab/>
        <w:t>йечу</w:t>
      </w:r>
      <w:r w:rsidRPr="007D1C4D">
        <w:rPr>
          <w:rFonts w:ascii="Times New Roman" w:eastAsia="Times New Roman" w:hAnsi="Times New Roman" w:cs="Times New Roman"/>
          <w:w w:val="120"/>
          <w:sz w:val="26"/>
        </w:rPr>
        <w:tab/>
        <w:t>хенахь</w:t>
      </w:r>
      <w:r w:rsidRPr="007D1C4D">
        <w:rPr>
          <w:rFonts w:ascii="Times New Roman" w:eastAsia="Times New Roman" w:hAnsi="Times New Roman" w:cs="Times New Roman"/>
          <w:w w:val="120"/>
          <w:sz w:val="26"/>
        </w:rPr>
        <w:tab/>
        <w:t>бахьанийн-тӀаьхьалонан</w:t>
      </w:r>
      <w:r w:rsidRPr="007D1C4D">
        <w:rPr>
          <w:rFonts w:ascii="Times New Roman" w:eastAsia="Times New Roman" w:hAnsi="Times New Roman" w:cs="Times New Roman"/>
          <w:w w:val="120"/>
          <w:sz w:val="26"/>
        </w:rPr>
        <w:tab/>
        <w:t>зӀенаш</w:t>
      </w:r>
      <w:r w:rsidRPr="007D1C4D">
        <w:rPr>
          <w:rFonts w:ascii="Times New Roman" w:eastAsia="Times New Roman" w:hAnsi="Times New Roman" w:cs="Times New Roman"/>
          <w:spacing w:val="-75"/>
          <w:w w:val="120"/>
          <w:sz w:val="26"/>
        </w:rPr>
        <w:t xml:space="preserve"> </w:t>
      </w:r>
      <w:r w:rsidRPr="007D1C4D">
        <w:rPr>
          <w:rFonts w:ascii="Times New Roman" w:eastAsia="Times New Roman" w:hAnsi="Times New Roman" w:cs="Times New Roman"/>
          <w:w w:val="120"/>
          <w:sz w:val="26"/>
        </w:rPr>
        <w:t>билгалйан,</w:t>
      </w:r>
      <w:r w:rsidRPr="007D1C4D">
        <w:rPr>
          <w:rFonts w:ascii="Times New Roman" w:eastAsia="Times New Roman" w:hAnsi="Times New Roman" w:cs="Times New Roman"/>
          <w:spacing w:val="-1"/>
          <w:w w:val="120"/>
          <w:sz w:val="26"/>
        </w:rPr>
        <w:t xml:space="preserve"> </w:t>
      </w:r>
      <w:r w:rsidRPr="007D1C4D">
        <w:rPr>
          <w:rFonts w:ascii="Times New Roman" w:eastAsia="Times New Roman" w:hAnsi="Times New Roman" w:cs="Times New Roman"/>
          <w:w w:val="120"/>
          <w:sz w:val="26"/>
        </w:rPr>
        <w:t>жамӀаш</w:t>
      </w:r>
      <w:r w:rsidRPr="007D1C4D">
        <w:rPr>
          <w:rFonts w:ascii="Times New Roman" w:eastAsia="Times New Roman" w:hAnsi="Times New Roman" w:cs="Times New Roman"/>
          <w:spacing w:val="1"/>
          <w:w w:val="120"/>
          <w:sz w:val="26"/>
        </w:rPr>
        <w:t xml:space="preserve"> </w:t>
      </w:r>
      <w:r w:rsidRPr="007D1C4D">
        <w:rPr>
          <w:rFonts w:ascii="Times New Roman" w:eastAsia="Times New Roman" w:hAnsi="Times New Roman" w:cs="Times New Roman"/>
          <w:w w:val="120"/>
          <w:sz w:val="26"/>
        </w:rPr>
        <w:t>дан.</w:t>
      </w:r>
    </w:p>
    <w:p w:rsidR="007D1C4D" w:rsidRPr="007D1C4D" w:rsidRDefault="007D1C4D" w:rsidP="007D1C4D">
      <w:pPr>
        <w:widowControl w:val="0"/>
        <w:autoSpaceDE w:val="0"/>
        <w:autoSpaceDN w:val="0"/>
        <w:spacing w:before="1" w:after="0" w:line="240" w:lineRule="auto"/>
        <w:rPr>
          <w:rFonts w:ascii="Times New Roman" w:eastAsia="Times New Roman" w:hAnsi="Times New Roman" w:cs="Times New Roman"/>
          <w:sz w:val="26"/>
          <w:szCs w:val="26"/>
        </w:rPr>
      </w:pPr>
    </w:p>
    <w:p w:rsidR="007D1C4D" w:rsidRPr="007D1C4D" w:rsidRDefault="007D1C4D" w:rsidP="007D1C4D">
      <w:pPr>
        <w:widowControl w:val="0"/>
        <w:autoSpaceDE w:val="0"/>
        <w:autoSpaceDN w:val="0"/>
        <w:spacing w:after="0" w:line="298" w:lineRule="exact"/>
        <w:ind w:left="221"/>
        <w:outlineLvl w:val="2"/>
        <w:rPr>
          <w:rFonts w:ascii="Times New Roman" w:eastAsia="Times New Roman" w:hAnsi="Times New Roman" w:cs="Times New Roman"/>
          <w:b/>
          <w:bCs/>
          <w:i/>
          <w:iCs/>
          <w:sz w:val="26"/>
          <w:szCs w:val="26"/>
        </w:rPr>
      </w:pPr>
      <w:r w:rsidRPr="007D1C4D">
        <w:rPr>
          <w:rFonts w:ascii="Times New Roman" w:eastAsia="Times New Roman" w:hAnsi="Times New Roman" w:cs="Times New Roman"/>
          <w:b/>
          <w:bCs/>
          <w:i/>
          <w:iCs/>
          <w:w w:val="125"/>
          <w:sz w:val="26"/>
          <w:szCs w:val="26"/>
        </w:rPr>
        <w:t>Коьрта</w:t>
      </w:r>
      <w:r w:rsidRPr="007D1C4D">
        <w:rPr>
          <w:rFonts w:ascii="Times New Roman" w:eastAsia="Times New Roman" w:hAnsi="Times New Roman" w:cs="Times New Roman"/>
          <w:b/>
          <w:bCs/>
          <w:i/>
          <w:iCs/>
          <w:spacing w:val="-5"/>
          <w:w w:val="125"/>
          <w:sz w:val="26"/>
          <w:szCs w:val="26"/>
        </w:rPr>
        <w:t xml:space="preserve"> </w:t>
      </w:r>
      <w:r w:rsidRPr="007D1C4D">
        <w:rPr>
          <w:rFonts w:ascii="Times New Roman" w:eastAsia="Times New Roman" w:hAnsi="Times New Roman" w:cs="Times New Roman"/>
          <w:b/>
          <w:bCs/>
          <w:i/>
          <w:iCs/>
          <w:w w:val="125"/>
          <w:sz w:val="26"/>
          <w:szCs w:val="26"/>
        </w:rPr>
        <w:t>талламан</w:t>
      </w:r>
      <w:r w:rsidRPr="007D1C4D">
        <w:rPr>
          <w:rFonts w:ascii="Times New Roman" w:eastAsia="Times New Roman" w:hAnsi="Times New Roman" w:cs="Times New Roman"/>
          <w:b/>
          <w:bCs/>
          <w:i/>
          <w:iCs/>
          <w:spacing w:val="-4"/>
          <w:w w:val="125"/>
          <w:sz w:val="26"/>
          <w:szCs w:val="26"/>
        </w:rPr>
        <w:t xml:space="preserve"> </w:t>
      </w:r>
      <w:r w:rsidRPr="007D1C4D">
        <w:rPr>
          <w:rFonts w:ascii="Times New Roman" w:eastAsia="Times New Roman" w:hAnsi="Times New Roman" w:cs="Times New Roman"/>
          <w:b/>
          <w:bCs/>
          <w:i/>
          <w:iCs/>
          <w:w w:val="125"/>
          <w:sz w:val="26"/>
          <w:szCs w:val="26"/>
        </w:rPr>
        <w:t>дараш:</w:t>
      </w:r>
    </w:p>
    <w:p w:rsidR="007D1C4D" w:rsidRPr="007D1C4D" w:rsidRDefault="007D1C4D" w:rsidP="007D1C4D">
      <w:pPr>
        <w:widowControl w:val="0"/>
        <w:numPr>
          <w:ilvl w:val="0"/>
          <w:numId w:val="19"/>
        </w:numPr>
        <w:tabs>
          <w:tab w:val="left" w:pos="648"/>
          <w:tab w:val="left" w:pos="649"/>
        </w:tabs>
        <w:autoSpaceDE w:val="0"/>
        <w:autoSpaceDN w:val="0"/>
        <w:spacing w:after="0" w:line="240" w:lineRule="auto"/>
        <w:ind w:right="239"/>
        <w:rPr>
          <w:rFonts w:ascii="Times New Roman" w:eastAsia="Times New Roman" w:hAnsi="Times New Roman" w:cs="Times New Roman"/>
          <w:color w:val="221F1F"/>
          <w:sz w:val="20"/>
        </w:rPr>
      </w:pPr>
      <w:r w:rsidRPr="007D1C4D">
        <w:rPr>
          <w:rFonts w:ascii="Times New Roman" w:eastAsia="Times New Roman" w:hAnsi="Times New Roman" w:cs="Times New Roman"/>
          <w:w w:val="115"/>
          <w:sz w:val="26"/>
        </w:rPr>
        <w:t>педогогикин</w:t>
      </w:r>
      <w:r w:rsidRPr="007D1C4D">
        <w:rPr>
          <w:rFonts w:ascii="Times New Roman" w:eastAsia="Times New Roman" w:hAnsi="Times New Roman" w:cs="Times New Roman"/>
          <w:spacing w:val="21"/>
          <w:w w:val="115"/>
          <w:sz w:val="26"/>
        </w:rPr>
        <w:t xml:space="preserve"> </w:t>
      </w:r>
      <w:r w:rsidRPr="007D1C4D">
        <w:rPr>
          <w:rFonts w:ascii="Times New Roman" w:eastAsia="Times New Roman" w:hAnsi="Times New Roman" w:cs="Times New Roman"/>
          <w:w w:val="115"/>
          <w:sz w:val="26"/>
        </w:rPr>
        <w:t>белхахочун</w:t>
      </w:r>
      <w:r w:rsidRPr="007D1C4D">
        <w:rPr>
          <w:rFonts w:ascii="Times New Roman" w:eastAsia="Times New Roman" w:hAnsi="Times New Roman" w:cs="Times New Roman"/>
          <w:spacing w:val="24"/>
          <w:w w:val="115"/>
          <w:sz w:val="26"/>
        </w:rPr>
        <w:t xml:space="preserve"> </w:t>
      </w:r>
      <w:r w:rsidRPr="007D1C4D">
        <w:rPr>
          <w:rFonts w:ascii="Times New Roman" w:eastAsia="Times New Roman" w:hAnsi="Times New Roman" w:cs="Times New Roman"/>
          <w:w w:val="115"/>
          <w:sz w:val="26"/>
        </w:rPr>
        <w:t>гӀоьнца</w:t>
      </w:r>
      <w:r w:rsidRPr="007D1C4D">
        <w:rPr>
          <w:rFonts w:ascii="Times New Roman" w:eastAsia="Times New Roman" w:hAnsi="Times New Roman" w:cs="Times New Roman"/>
          <w:spacing w:val="23"/>
          <w:w w:val="115"/>
          <w:sz w:val="26"/>
        </w:rPr>
        <w:t xml:space="preserve"> </w:t>
      </w:r>
      <w:r w:rsidRPr="007D1C4D">
        <w:rPr>
          <w:rFonts w:ascii="Times New Roman" w:eastAsia="Times New Roman" w:hAnsi="Times New Roman" w:cs="Times New Roman"/>
          <w:w w:val="115"/>
          <w:sz w:val="26"/>
        </w:rPr>
        <w:t>Ӏалашо</w:t>
      </w:r>
      <w:r w:rsidRPr="007D1C4D">
        <w:rPr>
          <w:rFonts w:ascii="Times New Roman" w:eastAsia="Times New Roman" w:hAnsi="Times New Roman" w:cs="Times New Roman"/>
          <w:spacing w:val="22"/>
          <w:w w:val="115"/>
          <w:sz w:val="26"/>
        </w:rPr>
        <w:t xml:space="preserve"> </w:t>
      </w:r>
      <w:r w:rsidRPr="007D1C4D">
        <w:rPr>
          <w:rFonts w:ascii="Times New Roman" w:eastAsia="Times New Roman" w:hAnsi="Times New Roman" w:cs="Times New Roman"/>
          <w:w w:val="115"/>
          <w:sz w:val="26"/>
        </w:rPr>
        <w:t>билгалйан,</w:t>
      </w:r>
      <w:r w:rsidRPr="007D1C4D">
        <w:rPr>
          <w:rFonts w:ascii="Times New Roman" w:eastAsia="Times New Roman" w:hAnsi="Times New Roman" w:cs="Times New Roman"/>
          <w:spacing w:val="21"/>
          <w:w w:val="115"/>
          <w:sz w:val="26"/>
        </w:rPr>
        <w:t xml:space="preserve"> </w:t>
      </w:r>
      <w:r w:rsidRPr="007D1C4D">
        <w:rPr>
          <w:rFonts w:ascii="Times New Roman" w:eastAsia="Times New Roman" w:hAnsi="Times New Roman" w:cs="Times New Roman"/>
          <w:w w:val="115"/>
          <w:sz w:val="26"/>
        </w:rPr>
        <w:t>къамелан</w:t>
      </w:r>
      <w:r w:rsidRPr="007D1C4D">
        <w:rPr>
          <w:rFonts w:ascii="Times New Roman" w:eastAsia="Times New Roman" w:hAnsi="Times New Roman" w:cs="Times New Roman"/>
          <w:spacing w:val="22"/>
          <w:w w:val="115"/>
          <w:sz w:val="26"/>
        </w:rPr>
        <w:t xml:space="preserve"> </w:t>
      </w:r>
      <w:r w:rsidRPr="007D1C4D">
        <w:rPr>
          <w:rFonts w:ascii="Times New Roman" w:eastAsia="Times New Roman" w:hAnsi="Times New Roman" w:cs="Times New Roman"/>
          <w:w w:val="115"/>
          <w:sz w:val="26"/>
        </w:rPr>
        <w:t>хьоле</w:t>
      </w:r>
      <w:r w:rsidRPr="007D1C4D">
        <w:rPr>
          <w:rFonts w:ascii="Times New Roman" w:eastAsia="Times New Roman" w:hAnsi="Times New Roman" w:cs="Times New Roman"/>
          <w:spacing w:val="-72"/>
          <w:w w:val="115"/>
          <w:sz w:val="26"/>
        </w:rPr>
        <w:t xml:space="preserve"> </w:t>
      </w:r>
      <w:r w:rsidRPr="007D1C4D">
        <w:rPr>
          <w:rFonts w:ascii="Times New Roman" w:eastAsia="Times New Roman" w:hAnsi="Times New Roman" w:cs="Times New Roman"/>
          <w:w w:val="115"/>
          <w:sz w:val="26"/>
        </w:rPr>
        <w:t>хьаьжжина,</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шен</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вистхилар</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хийцаран</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план</w:t>
      </w:r>
      <w:r w:rsidRPr="007D1C4D">
        <w:rPr>
          <w:rFonts w:ascii="Times New Roman" w:eastAsia="Times New Roman" w:hAnsi="Times New Roman" w:cs="Times New Roman"/>
          <w:spacing w:val="-2"/>
          <w:w w:val="115"/>
          <w:sz w:val="26"/>
        </w:rPr>
        <w:t xml:space="preserve"> </w:t>
      </w:r>
      <w:r w:rsidRPr="007D1C4D">
        <w:rPr>
          <w:rFonts w:ascii="Times New Roman" w:eastAsia="Times New Roman" w:hAnsi="Times New Roman" w:cs="Times New Roman"/>
          <w:w w:val="115"/>
          <w:sz w:val="26"/>
        </w:rPr>
        <w:t>хӀоттон;</w:t>
      </w:r>
    </w:p>
    <w:p w:rsidR="007D1C4D" w:rsidRPr="007D1C4D" w:rsidRDefault="007D1C4D" w:rsidP="007D1C4D">
      <w:pPr>
        <w:widowControl w:val="0"/>
        <w:numPr>
          <w:ilvl w:val="0"/>
          <w:numId w:val="19"/>
        </w:numPr>
        <w:tabs>
          <w:tab w:val="left" w:pos="648"/>
          <w:tab w:val="left" w:pos="649"/>
        </w:tabs>
        <w:autoSpaceDE w:val="0"/>
        <w:autoSpaceDN w:val="0"/>
        <w:spacing w:after="0" w:line="240" w:lineRule="auto"/>
        <w:ind w:right="230"/>
        <w:rPr>
          <w:rFonts w:ascii="Times New Roman" w:eastAsia="Times New Roman" w:hAnsi="Times New Roman" w:cs="Times New Roman"/>
          <w:color w:val="221F1F"/>
          <w:sz w:val="20"/>
        </w:rPr>
      </w:pPr>
      <w:r w:rsidRPr="007D1C4D">
        <w:rPr>
          <w:rFonts w:ascii="Times New Roman" w:eastAsia="Times New Roman" w:hAnsi="Times New Roman" w:cs="Times New Roman"/>
          <w:w w:val="115"/>
          <w:sz w:val="26"/>
        </w:rPr>
        <w:t>тӀедиллар</w:t>
      </w:r>
      <w:r w:rsidRPr="007D1C4D">
        <w:rPr>
          <w:rFonts w:ascii="Times New Roman" w:eastAsia="Times New Roman" w:hAnsi="Times New Roman" w:cs="Times New Roman"/>
          <w:spacing w:val="8"/>
          <w:w w:val="115"/>
          <w:sz w:val="26"/>
        </w:rPr>
        <w:t xml:space="preserve"> </w:t>
      </w:r>
      <w:r w:rsidRPr="007D1C4D">
        <w:rPr>
          <w:rFonts w:ascii="Times New Roman" w:eastAsia="Times New Roman" w:hAnsi="Times New Roman" w:cs="Times New Roman"/>
          <w:w w:val="115"/>
          <w:sz w:val="26"/>
        </w:rPr>
        <w:t>кхочушдаран</w:t>
      </w:r>
      <w:r w:rsidRPr="007D1C4D">
        <w:rPr>
          <w:rFonts w:ascii="Times New Roman" w:eastAsia="Times New Roman" w:hAnsi="Times New Roman" w:cs="Times New Roman"/>
          <w:spacing w:val="9"/>
          <w:w w:val="115"/>
          <w:sz w:val="26"/>
        </w:rPr>
        <w:t xml:space="preserve"> </w:t>
      </w:r>
      <w:r w:rsidRPr="007D1C4D">
        <w:rPr>
          <w:rFonts w:ascii="Times New Roman" w:eastAsia="Times New Roman" w:hAnsi="Times New Roman" w:cs="Times New Roman"/>
          <w:w w:val="115"/>
          <w:sz w:val="26"/>
        </w:rPr>
        <w:t>масех</w:t>
      </w:r>
      <w:r w:rsidRPr="007D1C4D">
        <w:rPr>
          <w:rFonts w:ascii="Times New Roman" w:eastAsia="Times New Roman" w:hAnsi="Times New Roman" w:cs="Times New Roman"/>
          <w:spacing w:val="3"/>
          <w:w w:val="115"/>
          <w:sz w:val="26"/>
        </w:rPr>
        <w:t xml:space="preserve"> </w:t>
      </w:r>
      <w:r w:rsidRPr="007D1C4D">
        <w:rPr>
          <w:rFonts w:ascii="Times New Roman" w:eastAsia="Times New Roman" w:hAnsi="Times New Roman" w:cs="Times New Roman"/>
          <w:w w:val="115"/>
          <w:sz w:val="26"/>
        </w:rPr>
        <w:t>кеп</w:t>
      </w:r>
      <w:r w:rsidRPr="007D1C4D">
        <w:rPr>
          <w:rFonts w:ascii="Times New Roman" w:eastAsia="Times New Roman" w:hAnsi="Times New Roman" w:cs="Times New Roman"/>
          <w:spacing w:val="9"/>
          <w:w w:val="115"/>
          <w:sz w:val="26"/>
        </w:rPr>
        <w:t xml:space="preserve"> </w:t>
      </w:r>
      <w:r w:rsidRPr="007D1C4D">
        <w:rPr>
          <w:rFonts w:ascii="Times New Roman" w:eastAsia="Times New Roman" w:hAnsi="Times New Roman" w:cs="Times New Roman"/>
          <w:w w:val="115"/>
          <w:sz w:val="26"/>
        </w:rPr>
        <w:t>вовшашца</w:t>
      </w:r>
      <w:r w:rsidRPr="007D1C4D">
        <w:rPr>
          <w:rFonts w:ascii="Times New Roman" w:eastAsia="Times New Roman" w:hAnsi="Times New Roman" w:cs="Times New Roman"/>
          <w:spacing w:val="5"/>
          <w:w w:val="115"/>
          <w:sz w:val="26"/>
        </w:rPr>
        <w:t xml:space="preserve"> </w:t>
      </w:r>
      <w:r w:rsidRPr="007D1C4D">
        <w:rPr>
          <w:rFonts w:ascii="Times New Roman" w:eastAsia="Times New Roman" w:hAnsi="Times New Roman" w:cs="Times New Roman"/>
          <w:w w:val="115"/>
          <w:sz w:val="26"/>
        </w:rPr>
        <w:t>йуста,</w:t>
      </w:r>
      <w:r w:rsidRPr="007D1C4D">
        <w:rPr>
          <w:rFonts w:ascii="Times New Roman" w:eastAsia="Times New Roman" w:hAnsi="Times New Roman" w:cs="Times New Roman"/>
          <w:spacing w:val="7"/>
          <w:w w:val="115"/>
          <w:sz w:val="26"/>
        </w:rPr>
        <w:t xml:space="preserve"> </w:t>
      </w:r>
      <w:r w:rsidRPr="007D1C4D">
        <w:rPr>
          <w:rFonts w:ascii="Times New Roman" w:eastAsia="Times New Roman" w:hAnsi="Times New Roman" w:cs="Times New Roman"/>
          <w:w w:val="115"/>
          <w:sz w:val="26"/>
        </w:rPr>
        <w:t xml:space="preserve">мелла </w:t>
      </w:r>
      <w:r w:rsidRPr="007D1C4D">
        <w:rPr>
          <w:rFonts w:ascii="Times New Roman" w:eastAsia="Times New Roman" w:hAnsi="Times New Roman" w:cs="Times New Roman"/>
          <w:spacing w:val="6"/>
          <w:w w:val="115"/>
          <w:sz w:val="26"/>
        </w:rPr>
        <w:t xml:space="preserve"> </w:t>
      </w:r>
      <w:r w:rsidRPr="007D1C4D">
        <w:rPr>
          <w:rFonts w:ascii="Times New Roman" w:eastAsia="Times New Roman" w:hAnsi="Times New Roman" w:cs="Times New Roman"/>
          <w:w w:val="115"/>
          <w:sz w:val="26"/>
        </w:rPr>
        <w:t xml:space="preserve">а </w:t>
      </w:r>
      <w:r w:rsidRPr="007D1C4D">
        <w:rPr>
          <w:rFonts w:ascii="Times New Roman" w:eastAsia="Times New Roman" w:hAnsi="Times New Roman" w:cs="Times New Roman"/>
          <w:spacing w:val="5"/>
          <w:w w:val="115"/>
          <w:sz w:val="26"/>
        </w:rPr>
        <w:t xml:space="preserve"> </w:t>
      </w:r>
      <w:r w:rsidRPr="007D1C4D">
        <w:rPr>
          <w:rFonts w:ascii="Times New Roman" w:eastAsia="Times New Roman" w:hAnsi="Times New Roman" w:cs="Times New Roman"/>
          <w:w w:val="115"/>
          <w:sz w:val="26"/>
        </w:rPr>
        <w:t>йогӀуш</w:t>
      </w:r>
      <w:r w:rsidRPr="007D1C4D">
        <w:rPr>
          <w:rFonts w:ascii="Times New Roman" w:eastAsia="Times New Roman" w:hAnsi="Times New Roman" w:cs="Times New Roman"/>
          <w:spacing w:val="-72"/>
          <w:w w:val="115"/>
          <w:sz w:val="26"/>
        </w:rPr>
        <w:t xml:space="preserve"> </w:t>
      </w:r>
      <w:r w:rsidRPr="007D1C4D">
        <w:rPr>
          <w:rFonts w:ascii="Times New Roman" w:eastAsia="Times New Roman" w:hAnsi="Times New Roman" w:cs="Times New Roman"/>
          <w:w w:val="115"/>
          <w:sz w:val="26"/>
        </w:rPr>
        <w:t>йерг</w:t>
      </w:r>
      <w:r w:rsidRPr="007D1C4D">
        <w:rPr>
          <w:rFonts w:ascii="Times New Roman" w:eastAsia="Times New Roman" w:hAnsi="Times New Roman" w:cs="Times New Roman"/>
          <w:spacing w:val="6"/>
          <w:w w:val="115"/>
          <w:sz w:val="26"/>
        </w:rPr>
        <w:t xml:space="preserve"> </w:t>
      </w:r>
      <w:r w:rsidRPr="007D1C4D">
        <w:rPr>
          <w:rFonts w:ascii="Times New Roman" w:eastAsia="Times New Roman" w:hAnsi="Times New Roman" w:cs="Times New Roman"/>
          <w:w w:val="115"/>
          <w:sz w:val="26"/>
        </w:rPr>
        <w:t>(схьайеллачу</w:t>
      </w:r>
      <w:r w:rsidRPr="007D1C4D">
        <w:rPr>
          <w:rFonts w:ascii="Times New Roman" w:eastAsia="Times New Roman" w:hAnsi="Times New Roman" w:cs="Times New Roman"/>
          <w:spacing w:val="3"/>
          <w:w w:val="115"/>
          <w:sz w:val="26"/>
        </w:rPr>
        <w:t xml:space="preserve"> </w:t>
      </w:r>
      <w:r w:rsidRPr="007D1C4D">
        <w:rPr>
          <w:rFonts w:ascii="Times New Roman" w:eastAsia="Times New Roman" w:hAnsi="Times New Roman" w:cs="Times New Roman"/>
          <w:w w:val="115"/>
          <w:sz w:val="26"/>
        </w:rPr>
        <w:t>критерийн</w:t>
      </w:r>
      <w:r w:rsidRPr="007D1C4D">
        <w:rPr>
          <w:rFonts w:ascii="Times New Roman" w:eastAsia="Times New Roman" w:hAnsi="Times New Roman" w:cs="Times New Roman"/>
          <w:spacing w:val="2"/>
          <w:w w:val="115"/>
          <w:sz w:val="26"/>
        </w:rPr>
        <w:t xml:space="preserve"> </w:t>
      </w:r>
      <w:r w:rsidRPr="007D1C4D">
        <w:rPr>
          <w:rFonts w:ascii="Times New Roman" w:eastAsia="Times New Roman" w:hAnsi="Times New Roman" w:cs="Times New Roman"/>
          <w:w w:val="115"/>
          <w:sz w:val="26"/>
        </w:rPr>
        <w:t>буха</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тӀехь)</w:t>
      </w:r>
      <w:r w:rsidRPr="007D1C4D">
        <w:rPr>
          <w:rFonts w:ascii="Times New Roman" w:eastAsia="Times New Roman" w:hAnsi="Times New Roman" w:cs="Times New Roman"/>
          <w:spacing w:val="8"/>
          <w:w w:val="115"/>
          <w:sz w:val="26"/>
        </w:rPr>
        <w:t xml:space="preserve"> </w:t>
      </w:r>
      <w:r w:rsidRPr="007D1C4D">
        <w:rPr>
          <w:rFonts w:ascii="Times New Roman" w:eastAsia="Times New Roman" w:hAnsi="Times New Roman" w:cs="Times New Roman"/>
          <w:w w:val="115"/>
          <w:sz w:val="26"/>
        </w:rPr>
        <w:t>харжа;</w:t>
      </w:r>
    </w:p>
    <w:p w:rsidR="007D1C4D" w:rsidRPr="007D1C4D" w:rsidRDefault="007D1C4D" w:rsidP="007D1C4D">
      <w:pPr>
        <w:widowControl w:val="0"/>
        <w:numPr>
          <w:ilvl w:val="0"/>
          <w:numId w:val="19"/>
        </w:numPr>
        <w:tabs>
          <w:tab w:val="left" w:pos="648"/>
          <w:tab w:val="left" w:pos="649"/>
        </w:tabs>
        <w:autoSpaceDE w:val="0"/>
        <w:autoSpaceDN w:val="0"/>
        <w:spacing w:after="0" w:line="240" w:lineRule="auto"/>
        <w:ind w:right="233"/>
        <w:rPr>
          <w:rFonts w:ascii="Times New Roman" w:eastAsia="Times New Roman" w:hAnsi="Times New Roman" w:cs="Times New Roman"/>
          <w:color w:val="221F1F"/>
          <w:sz w:val="20"/>
        </w:rPr>
      </w:pPr>
      <w:r w:rsidRPr="007D1C4D">
        <w:rPr>
          <w:rFonts w:ascii="Times New Roman" w:eastAsia="Times New Roman" w:hAnsi="Times New Roman" w:cs="Times New Roman"/>
          <w:w w:val="115"/>
          <w:sz w:val="26"/>
        </w:rPr>
        <w:t>схьайеллачу</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планаца</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чолхе</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боцу</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жима</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таллам</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дӀабахьа,</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схьайеллачу</w:t>
      </w:r>
      <w:r w:rsidRPr="007D1C4D">
        <w:rPr>
          <w:rFonts w:ascii="Times New Roman" w:eastAsia="Times New Roman" w:hAnsi="Times New Roman" w:cs="Times New Roman"/>
          <w:spacing w:val="-72"/>
          <w:w w:val="115"/>
          <w:sz w:val="26"/>
        </w:rPr>
        <w:t xml:space="preserve"> </w:t>
      </w:r>
      <w:r w:rsidRPr="007D1C4D">
        <w:rPr>
          <w:rFonts w:ascii="Times New Roman" w:eastAsia="Times New Roman" w:hAnsi="Times New Roman" w:cs="Times New Roman"/>
          <w:w w:val="115"/>
          <w:sz w:val="26"/>
        </w:rPr>
        <w:t>планаца</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проектан</w:t>
      </w:r>
      <w:r w:rsidRPr="007D1C4D">
        <w:rPr>
          <w:rFonts w:ascii="Times New Roman" w:eastAsia="Times New Roman" w:hAnsi="Times New Roman" w:cs="Times New Roman"/>
          <w:spacing w:val="3"/>
          <w:w w:val="115"/>
          <w:sz w:val="26"/>
        </w:rPr>
        <w:t xml:space="preserve"> </w:t>
      </w:r>
      <w:r w:rsidRPr="007D1C4D">
        <w:rPr>
          <w:rFonts w:ascii="Times New Roman" w:eastAsia="Times New Roman" w:hAnsi="Times New Roman" w:cs="Times New Roman"/>
          <w:w w:val="115"/>
          <w:sz w:val="26"/>
        </w:rPr>
        <w:t>тӀедиллар</w:t>
      </w:r>
      <w:r w:rsidRPr="007D1C4D">
        <w:rPr>
          <w:rFonts w:ascii="Times New Roman" w:eastAsia="Times New Roman" w:hAnsi="Times New Roman" w:cs="Times New Roman"/>
          <w:spacing w:val="3"/>
          <w:w w:val="115"/>
          <w:sz w:val="26"/>
        </w:rPr>
        <w:t xml:space="preserve"> </w:t>
      </w:r>
      <w:r w:rsidRPr="007D1C4D">
        <w:rPr>
          <w:rFonts w:ascii="Times New Roman" w:eastAsia="Times New Roman" w:hAnsi="Times New Roman" w:cs="Times New Roman"/>
          <w:w w:val="115"/>
          <w:sz w:val="26"/>
        </w:rPr>
        <w:t>кхочушдан;</w:t>
      </w:r>
    </w:p>
    <w:p w:rsidR="007D1C4D" w:rsidRPr="007D1C4D" w:rsidRDefault="007D1C4D" w:rsidP="007D1C4D">
      <w:pPr>
        <w:widowControl w:val="0"/>
        <w:numPr>
          <w:ilvl w:val="0"/>
          <w:numId w:val="19"/>
        </w:numPr>
        <w:tabs>
          <w:tab w:val="left" w:pos="648"/>
          <w:tab w:val="left" w:pos="649"/>
          <w:tab w:val="left" w:pos="1852"/>
          <w:tab w:val="left" w:pos="2511"/>
          <w:tab w:val="left" w:pos="2933"/>
          <w:tab w:val="left" w:pos="4112"/>
          <w:tab w:val="left" w:pos="5527"/>
          <w:tab w:val="left" w:pos="6593"/>
          <w:tab w:val="left" w:pos="7542"/>
          <w:tab w:val="left" w:pos="8340"/>
          <w:tab w:val="left" w:pos="9210"/>
        </w:tabs>
        <w:autoSpaceDE w:val="0"/>
        <w:autoSpaceDN w:val="0"/>
        <w:spacing w:before="1" w:after="0" w:line="240" w:lineRule="auto"/>
        <w:ind w:right="232"/>
        <w:rPr>
          <w:rFonts w:ascii="Times New Roman" w:eastAsia="Times New Roman" w:hAnsi="Times New Roman" w:cs="Times New Roman"/>
          <w:color w:val="221F1F"/>
          <w:sz w:val="20"/>
        </w:rPr>
      </w:pPr>
      <w:r w:rsidRPr="007D1C4D">
        <w:rPr>
          <w:rFonts w:ascii="Times New Roman" w:eastAsia="Times New Roman" w:hAnsi="Times New Roman" w:cs="Times New Roman"/>
          <w:w w:val="115"/>
          <w:sz w:val="26"/>
        </w:rPr>
        <w:t>жамӀаш</w:t>
      </w:r>
      <w:r w:rsidRPr="007D1C4D">
        <w:rPr>
          <w:rFonts w:ascii="Times New Roman" w:eastAsia="Times New Roman" w:hAnsi="Times New Roman" w:cs="Times New Roman"/>
          <w:w w:val="115"/>
          <w:sz w:val="26"/>
        </w:rPr>
        <w:tab/>
        <w:t>дан</w:t>
      </w:r>
      <w:r w:rsidRPr="007D1C4D">
        <w:rPr>
          <w:rFonts w:ascii="Times New Roman" w:eastAsia="Times New Roman" w:hAnsi="Times New Roman" w:cs="Times New Roman"/>
          <w:w w:val="115"/>
          <w:sz w:val="26"/>
        </w:rPr>
        <w:tab/>
        <w:t>а,</w:t>
      </w:r>
      <w:r w:rsidRPr="007D1C4D">
        <w:rPr>
          <w:rFonts w:ascii="Times New Roman" w:eastAsia="Times New Roman" w:hAnsi="Times New Roman" w:cs="Times New Roman"/>
          <w:w w:val="115"/>
          <w:sz w:val="26"/>
        </w:rPr>
        <w:tab/>
        <w:t>текстан</w:t>
      </w:r>
      <w:r w:rsidRPr="007D1C4D">
        <w:rPr>
          <w:rFonts w:ascii="Times New Roman" w:eastAsia="Times New Roman" w:hAnsi="Times New Roman" w:cs="Times New Roman"/>
          <w:w w:val="115"/>
          <w:sz w:val="26"/>
        </w:rPr>
        <w:tab/>
        <w:t>маьӀнийн</w:t>
      </w:r>
      <w:r w:rsidRPr="007D1C4D">
        <w:rPr>
          <w:rFonts w:ascii="Times New Roman" w:eastAsia="Times New Roman" w:hAnsi="Times New Roman" w:cs="Times New Roman"/>
          <w:w w:val="115"/>
          <w:sz w:val="26"/>
        </w:rPr>
        <w:tab/>
        <w:t>анализ</w:t>
      </w:r>
      <w:r w:rsidRPr="007D1C4D">
        <w:rPr>
          <w:rFonts w:ascii="Times New Roman" w:eastAsia="Times New Roman" w:hAnsi="Times New Roman" w:cs="Times New Roman"/>
          <w:w w:val="115"/>
          <w:sz w:val="26"/>
        </w:rPr>
        <w:tab/>
        <w:t>йаран</w:t>
      </w:r>
      <w:r w:rsidRPr="007D1C4D">
        <w:rPr>
          <w:rFonts w:ascii="Times New Roman" w:eastAsia="Times New Roman" w:hAnsi="Times New Roman" w:cs="Times New Roman"/>
          <w:w w:val="115"/>
          <w:sz w:val="26"/>
        </w:rPr>
        <w:tab/>
        <w:t>буха</w:t>
      </w:r>
      <w:r w:rsidRPr="007D1C4D">
        <w:rPr>
          <w:rFonts w:ascii="Times New Roman" w:eastAsia="Times New Roman" w:hAnsi="Times New Roman" w:cs="Times New Roman"/>
          <w:w w:val="115"/>
          <w:sz w:val="26"/>
        </w:rPr>
        <w:tab/>
        <w:t>тӀехь</w:t>
      </w:r>
      <w:r w:rsidRPr="007D1C4D">
        <w:rPr>
          <w:rFonts w:ascii="Times New Roman" w:eastAsia="Times New Roman" w:hAnsi="Times New Roman" w:cs="Times New Roman"/>
          <w:w w:val="115"/>
          <w:sz w:val="26"/>
        </w:rPr>
        <w:tab/>
      </w:r>
      <w:r w:rsidRPr="007D1C4D">
        <w:rPr>
          <w:rFonts w:ascii="Times New Roman" w:eastAsia="Times New Roman" w:hAnsi="Times New Roman" w:cs="Times New Roman"/>
          <w:spacing w:val="-1"/>
          <w:w w:val="115"/>
          <w:sz w:val="26"/>
        </w:rPr>
        <w:t>долчу</w:t>
      </w:r>
      <w:r w:rsidRPr="007D1C4D">
        <w:rPr>
          <w:rFonts w:ascii="Times New Roman" w:eastAsia="Times New Roman" w:hAnsi="Times New Roman" w:cs="Times New Roman"/>
          <w:spacing w:val="-72"/>
          <w:w w:val="115"/>
          <w:sz w:val="26"/>
        </w:rPr>
        <w:t xml:space="preserve"> </w:t>
      </w:r>
      <w:r w:rsidRPr="007D1C4D">
        <w:rPr>
          <w:rFonts w:ascii="Times New Roman" w:eastAsia="Times New Roman" w:hAnsi="Times New Roman" w:cs="Times New Roman"/>
          <w:w w:val="115"/>
          <w:sz w:val="26"/>
        </w:rPr>
        <w:t>тоьшаллашца</w:t>
      </w:r>
      <w:r w:rsidRPr="007D1C4D">
        <w:rPr>
          <w:rFonts w:ascii="Times New Roman" w:eastAsia="Times New Roman" w:hAnsi="Times New Roman" w:cs="Times New Roman"/>
          <w:spacing w:val="2"/>
          <w:w w:val="115"/>
          <w:sz w:val="26"/>
        </w:rPr>
        <w:t xml:space="preserve"> </w:t>
      </w:r>
      <w:r w:rsidRPr="007D1C4D">
        <w:rPr>
          <w:rFonts w:ascii="Times New Roman" w:eastAsia="Times New Roman" w:hAnsi="Times New Roman" w:cs="Times New Roman"/>
          <w:w w:val="115"/>
          <w:sz w:val="26"/>
        </w:rPr>
        <w:t>уьш</w:t>
      </w:r>
      <w:r w:rsidRPr="007D1C4D">
        <w:rPr>
          <w:rFonts w:ascii="Times New Roman" w:eastAsia="Times New Roman" w:hAnsi="Times New Roman" w:cs="Times New Roman"/>
          <w:spacing w:val="2"/>
          <w:w w:val="115"/>
          <w:sz w:val="26"/>
        </w:rPr>
        <w:t xml:space="preserve"> </w:t>
      </w:r>
      <w:r w:rsidRPr="007D1C4D">
        <w:rPr>
          <w:rFonts w:ascii="Times New Roman" w:eastAsia="Times New Roman" w:hAnsi="Times New Roman" w:cs="Times New Roman"/>
          <w:w w:val="115"/>
          <w:sz w:val="26"/>
        </w:rPr>
        <w:t>тӀечӀагӀдан</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а;</w:t>
      </w:r>
    </w:p>
    <w:p w:rsidR="007D1C4D" w:rsidRPr="007D1C4D" w:rsidRDefault="007D1C4D" w:rsidP="007D1C4D">
      <w:pPr>
        <w:widowControl w:val="0"/>
        <w:numPr>
          <w:ilvl w:val="0"/>
          <w:numId w:val="19"/>
        </w:numPr>
        <w:tabs>
          <w:tab w:val="left" w:pos="648"/>
          <w:tab w:val="left" w:pos="649"/>
          <w:tab w:val="left" w:pos="2223"/>
          <w:tab w:val="left" w:pos="3284"/>
          <w:tab w:val="left" w:pos="4552"/>
          <w:tab w:val="left" w:pos="6321"/>
          <w:tab w:val="left" w:pos="7477"/>
          <w:tab w:val="left" w:pos="8515"/>
        </w:tabs>
        <w:autoSpaceDE w:val="0"/>
        <w:autoSpaceDN w:val="0"/>
        <w:spacing w:after="0" w:line="240" w:lineRule="auto"/>
        <w:ind w:right="242"/>
        <w:rPr>
          <w:rFonts w:ascii="Times New Roman" w:eastAsia="Times New Roman" w:hAnsi="Times New Roman" w:cs="Times New Roman"/>
          <w:color w:val="221F1F"/>
          <w:sz w:val="20"/>
        </w:rPr>
      </w:pPr>
      <w:r w:rsidRPr="007D1C4D">
        <w:rPr>
          <w:rFonts w:ascii="Times New Roman" w:eastAsia="Times New Roman" w:hAnsi="Times New Roman" w:cs="Times New Roman"/>
          <w:w w:val="115"/>
          <w:sz w:val="26"/>
        </w:rPr>
        <w:t>схьайелла</w:t>
      </w:r>
      <w:r w:rsidRPr="007D1C4D">
        <w:rPr>
          <w:rFonts w:ascii="Times New Roman" w:eastAsia="Times New Roman" w:hAnsi="Times New Roman" w:cs="Times New Roman"/>
          <w:w w:val="115"/>
          <w:sz w:val="26"/>
        </w:rPr>
        <w:tab/>
        <w:t>йолчу</w:t>
      </w:r>
      <w:r w:rsidRPr="007D1C4D">
        <w:rPr>
          <w:rFonts w:ascii="Times New Roman" w:eastAsia="Times New Roman" w:hAnsi="Times New Roman" w:cs="Times New Roman"/>
          <w:w w:val="115"/>
          <w:sz w:val="26"/>
        </w:rPr>
        <w:tab/>
        <w:t>текстан</w:t>
      </w:r>
      <w:r w:rsidRPr="007D1C4D">
        <w:rPr>
          <w:rFonts w:ascii="Times New Roman" w:eastAsia="Times New Roman" w:hAnsi="Times New Roman" w:cs="Times New Roman"/>
          <w:w w:val="115"/>
          <w:sz w:val="26"/>
        </w:rPr>
        <w:tab/>
        <w:t>материалан</w:t>
      </w:r>
      <w:r w:rsidRPr="007D1C4D">
        <w:rPr>
          <w:rFonts w:ascii="Times New Roman" w:eastAsia="Times New Roman" w:hAnsi="Times New Roman" w:cs="Times New Roman"/>
          <w:w w:val="115"/>
          <w:sz w:val="26"/>
        </w:rPr>
        <w:tab/>
        <w:t>анализ</w:t>
      </w:r>
      <w:r w:rsidRPr="007D1C4D">
        <w:rPr>
          <w:rFonts w:ascii="Times New Roman" w:eastAsia="Times New Roman" w:hAnsi="Times New Roman" w:cs="Times New Roman"/>
          <w:w w:val="115"/>
          <w:sz w:val="26"/>
        </w:rPr>
        <w:tab/>
        <w:t>йаран</w:t>
      </w:r>
      <w:r w:rsidRPr="007D1C4D">
        <w:rPr>
          <w:rFonts w:ascii="Times New Roman" w:eastAsia="Times New Roman" w:hAnsi="Times New Roman" w:cs="Times New Roman"/>
          <w:w w:val="115"/>
          <w:sz w:val="26"/>
        </w:rPr>
        <w:tab/>
      </w:r>
      <w:r w:rsidRPr="007D1C4D">
        <w:rPr>
          <w:rFonts w:ascii="Times New Roman" w:eastAsia="Times New Roman" w:hAnsi="Times New Roman" w:cs="Times New Roman"/>
          <w:spacing w:val="-1"/>
          <w:w w:val="115"/>
          <w:sz w:val="26"/>
        </w:rPr>
        <w:t>процессехь</w:t>
      </w:r>
      <w:r w:rsidRPr="007D1C4D">
        <w:rPr>
          <w:rFonts w:ascii="Times New Roman" w:eastAsia="Times New Roman" w:hAnsi="Times New Roman" w:cs="Times New Roman"/>
          <w:spacing w:val="-72"/>
          <w:w w:val="115"/>
          <w:sz w:val="26"/>
        </w:rPr>
        <w:t xml:space="preserve"> </w:t>
      </w:r>
      <w:r w:rsidRPr="007D1C4D">
        <w:rPr>
          <w:rFonts w:ascii="Times New Roman" w:eastAsia="Times New Roman" w:hAnsi="Times New Roman" w:cs="Times New Roman"/>
          <w:w w:val="115"/>
          <w:sz w:val="26"/>
        </w:rPr>
        <w:t>хьехархочун гӀоьнца</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хаттарш</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хӀиттон;</w:t>
      </w:r>
    </w:p>
    <w:p w:rsidR="007D1C4D" w:rsidRPr="007D1C4D" w:rsidRDefault="007D1C4D" w:rsidP="007D1C4D">
      <w:pPr>
        <w:widowControl w:val="0"/>
        <w:numPr>
          <w:ilvl w:val="0"/>
          <w:numId w:val="19"/>
        </w:numPr>
        <w:tabs>
          <w:tab w:val="left" w:pos="648"/>
          <w:tab w:val="left" w:pos="649"/>
          <w:tab w:val="left" w:pos="4078"/>
        </w:tabs>
        <w:autoSpaceDE w:val="0"/>
        <w:autoSpaceDN w:val="0"/>
        <w:spacing w:after="0" w:line="240" w:lineRule="auto"/>
        <w:ind w:right="232"/>
        <w:rPr>
          <w:rFonts w:ascii="Times New Roman" w:eastAsia="Times New Roman" w:hAnsi="Times New Roman" w:cs="Times New Roman"/>
          <w:color w:val="221F1F"/>
          <w:sz w:val="20"/>
        </w:rPr>
      </w:pPr>
      <w:r w:rsidRPr="007D1C4D">
        <w:rPr>
          <w:rFonts w:ascii="Times New Roman" w:eastAsia="Times New Roman" w:hAnsi="Times New Roman" w:cs="Times New Roman"/>
          <w:w w:val="115"/>
          <w:sz w:val="26"/>
        </w:rPr>
        <w:t xml:space="preserve">цхьатерачу </w:t>
      </w:r>
      <w:r w:rsidRPr="007D1C4D">
        <w:rPr>
          <w:rFonts w:ascii="Times New Roman" w:eastAsia="Times New Roman" w:hAnsi="Times New Roman" w:cs="Times New Roman"/>
          <w:spacing w:val="40"/>
          <w:w w:val="115"/>
          <w:sz w:val="26"/>
        </w:rPr>
        <w:t xml:space="preserve"> </w:t>
      </w:r>
      <w:r w:rsidRPr="007D1C4D">
        <w:rPr>
          <w:rFonts w:ascii="Times New Roman" w:eastAsia="Times New Roman" w:hAnsi="Times New Roman" w:cs="Times New Roman"/>
          <w:w w:val="115"/>
          <w:sz w:val="26"/>
        </w:rPr>
        <w:t xml:space="preserve">йа </w:t>
      </w:r>
      <w:r w:rsidRPr="007D1C4D">
        <w:rPr>
          <w:rFonts w:ascii="Times New Roman" w:eastAsia="Times New Roman" w:hAnsi="Times New Roman" w:cs="Times New Roman"/>
          <w:spacing w:val="41"/>
          <w:w w:val="115"/>
          <w:sz w:val="26"/>
        </w:rPr>
        <w:t xml:space="preserve"> </w:t>
      </w:r>
      <w:r w:rsidRPr="007D1C4D">
        <w:rPr>
          <w:rFonts w:ascii="Times New Roman" w:eastAsia="Times New Roman" w:hAnsi="Times New Roman" w:cs="Times New Roman"/>
          <w:w w:val="115"/>
          <w:sz w:val="26"/>
        </w:rPr>
        <w:t>цхьатера</w:t>
      </w:r>
      <w:r w:rsidRPr="007D1C4D">
        <w:rPr>
          <w:rFonts w:ascii="Times New Roman" w:eastAsia="Times New Roman" w:hAnsi="Times New Roman" w:cs="Times New Roman"/>
          <w:w w:val="115"/>
          <w:sz w:val="26"/>
        </w:rPr>
        <w:tab/>
        <w:t>догӀучу</w:t>
      </w:r>
      <w:r w:rsidRPr="007D1C4D">
        <w:rPr>
          <w:rFonts w:ascii="Times New Roman" w:eastAsia="Times New Roman" w:hAnsi="Times New Roman" w:cs="Times New Roman"/>
          <w:spacing w:val="44"/>
          <w:w w:val="115"/>
          <w:sz w:val="26"/>
        </w:rPr>
        <w:t xml:space="preserve"> </w:t>
      </w:r>
      <w:r w:rsidRPr="007D1C4D">
        <w:rPr>
          <w:rFonts w:ascii="Times New Roman" w:eastAsia="Times New Roman" w:hAnsi="Times New Roman" w:cs="Times New Roman"/>
          <w:w w:val="115"/>
          <w:sz w:val="26"/>
        </w:rPr>
        <w:t>хьелашкахь</w:t>
      </w:r>
      <w:r w:rsidRPr="007D1C4D">
        <w:rPr>
          <w:rFonts w:ascii="Times New Roman" w:eastAsia="Times New Roman" w:hAnsi="Times New Roman" w:cs="Times New Roman"/>
          <w:spacing w:val="45"/>
          <w:w w:val="115"/>
          <w:sz w:val="26"/>
        </w:rPr>
        <w:t xml:space="preserve"> </w:t>
      </w:r>
      <w:r w:rsidRPr="007D1C4D">
        <w:rPr>
          <w:rFonts w:ascii="Times New Roman" w:eastAsia="Times New Roman" w:hAnsi="Times New Roman" w:cs="Times New Roman"/>
          <w:w w:val="115"/>
          <w:sz w:val="26"/>
        </w:rPr>
        <w:t>процесс</w:t>
      </w:r>
      <w:r w:rsidRPr="007D1C4D">
        <w:rPr>
          <w:rFonts w:ascii="Times New Roman" w:eastAsia="Times New Roman" w:hAnsi="Times New Roman" w:cs="Times New Roman"/>
          <w:spacing w:val="44"/>
          <w:w w:val="115"/>
          <w:sz w:val="26"/>
        </w:rPr>
        <w:t xml:space="preserve"> </w:t>
      </w:r>
      <w:r w:rsidRPr="007D1C4D">
        <w:rPr>
          <w:rFonts w:ascii="Times New Roman" w:eastAsia="Times New Roman" w:hAnsi="Times New Roman" w:cs="Times New Roman"/>
          <w:w w:val="115"/>
          <w:sz w:val="26"/>
        </w:rPr>
        <w:t>дӀайахаран</w:t>
      </w:r>
      <w:r w:rsidRPr="007D1C4D">
        <w:rPr>
          <w:rFonts w:ascii="Times New Roman" w:eastAsia="Times New Roman" w:hAnsi="Times New Roman" w:cs="Times New Roman"/>
          <w:spacing w:val="43"/>
          <w:w w:val="115"/>
          <w:sz w:val="26"/>
        </w:rPr>
        <w:t xml:space="preserve"> </w:t>
      </w:r>
      <w:r w:rsidRPr="007D1C4D">
        <w:rPr>
          <w:rFonts w:ascii="Times New Roman" w:eastAsia="Times New Roman" w:hAnsi="Times New Roman" w:cs="Times New Roman"/>
          <w:w w:val="115"/>
          <w:sz w:val="26"/>
        </w:rPr>
        <w:t>а,</w:t>
      </w:r>
      <w:r w:rsidRPr="007D1C4D">
        <w:rPr>
          <w:rFonts w:ascii="Times New Roman" w:eastAsia="Times New Roman" w:hAnsi="Times New Roman" w:cs="Times New Roman"/>
          <w:spacing w:val="-72"/>
          <w:w w:val="115"/>
          <w:sz w:val="26"/>
        </w:rPr>
        <w:t xml:space="preserve"> </w:t>
      </w:r>
      <w:r w:rsidRPr="007D1C4D">
        <w:rPr>
          <w:rFonts w:ascii="Times New Roman" w:eastAsia="Times New Roman" w:hAnsi="Times New Roman" w:cs="Times New Roman"/>
          <w:w w:val="115"/>
          <w:sz w:val="26"/>
        </w:rPr>
        <w:t>хиламийн</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а, церан</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тӀаьхьалонан</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а</w:t>
      </w:r>
      <w:r w:rsidRPr="007D1C4D">
        <w:rPr>
          <w:rFonts w:ascii="Times New Roman" w:eastAsia="Times New Roman" w:hAnsi="Times New Roman" w:cs="Times New Roman"/>
          <w:spacing w:val="-2"/>
          <w:w w:val="115"/>
          <w:sz w:val="26"/>
        </w:rPr>
        <w:t xml:space="preserve"> </w:t>
      </w:r>
      <w:r w:rsidRPr="007D1C4D">
        <w:rPr>
          <w:rFonts w:ascii="Times New Roman" w:eastAsia="Times New Roman" w:hAnsi="Times New Roman" w:cs="Times New Roman"/>
          <w:w w:val="115"/>
          <w:sz w:val="26"/>
        </w:rPr>
        <w:t>хила</w:t>
      </w:r>
      <w:r w:rsidRPr="007D1C4D">
        <w:rPr>
          <w:rFonts w:ascii="Times New Roman" w:eastAsia="Times New Roman" w:hAnsi="Times New Roman" w:cs="Times New Roman"/>
          <w:spacing w:val="-2"/>
          <w:w w:val="115"/>
          <w:sz w:val="26"/>
        </w:rPr>
        <w:t xml:space="preserve"> </w:t>
      </w:r>
      <w:r w:rsidRPr="007D1C4D">
        <w:rPr>
          <w:rFonts w:ascii="Times New Roman" w:eastAsia="Times New Roman" w:hAnsi="Times New Roman" w:cs="Times New Roman"/>
          <w:w w:val="115"/>
          <w:sz w:val="26"/>
        </w:rPr>
        <w:t>тарлуш</w:t>
      </w:r>
      <w:r w:rsidRPr="007D1C4D">
        <w:rPr>
          <w:rFonts w:ascii="Times New Roman" w:eastAsia="Times New Roman" w:hAnsi="Times New Roman" w:cs="Times New Roman"/>
          <w:spacing w:val="3"/>
          <w:w w:val="115"/>
          <w:sz w:val="26"/>
        </w:rPr>
        <w:t xml:space="preserve"> </w:t>
      </w:r>
      <w:r w:rsidRPr="007D1C4D">
        <w:rPr>
          <w:rFonts w:ascii="Times New Roman" w:eastAsia="Times New Roman" w:hAnsi="Times New Roman" w:cs="Times New Roman"/>
          <w:w w:val="115"/>
          <w:sz w:val="26"/>
        </w:rPr>
        <w:t>долчун</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сурт</w:t>
      </w:r>
      <w:r w:rsidRPr="007D1C4D">
        <w:rPr>
          <w:rFonts w:ascii="Times New Roman" w:eastAsia="Times New Roman" w:hAnsi="Times New Roman" w:cs="Times New Roman"/>
          <w:spacing w:val="-3"/>
          <w:w w:val="115"/>
          <w:sz w:val="26"/>
        </w:rPr>
        <w:t xml:space="preserve"> </w:t>
      </w:r>
      <w:r w:rsidRPr="007D1C4D">
        <w:rPr>
          <w:rFonts w:ascii="Times New Roman" w:eastAsia="Times New Roman" w:hAnsi="Times New Roman" w:cs="Times New Roman"/>
          <w:w w:val="115"/>
          <w:sz w:val="26"/>
        </w:rPr>
        <w:t>хӀоттон.</w:t>
      </w:r>
    </w:p>
    <w:p w:rsidR="007D1C4D" w:rsidRPr="007D1C4D" w:rsidRDefault="007D1C4D" w:rsidP="007D1C4D">
      <w:pPr>
        <w:widowControl w:val="0"/>
        <w:autoSpaceDE w:val="0"/>
        <w:autoSpaceDN w:val="0"/>
        <w:spacing w:after="0" w:line="240" w:lineRule="auto"/>
        <w:rPr>
          <w:rFonts w:ascii="Times New Roman" w:eastAsia="Times New Roman" w:hAnsi="Times New Roman" w:cs="Times New Roman"/>
          <w:sz w:val="26"/>
          <w:szCs w:val="26"/>
        </w:rPr>
      </w:pPr>
    </w:p>
    <w:p w:rsidR="007D1C4D" w:rsidRPr="007D1C4D" w:rsidRDefault="007D1C4D" w:rsidP="007D1C4D">
      <w:pPr>
        <w:widowControl w:val="0"/>
        <w:autoSpaceDE w:val="0"/>
        <w:autoSpaceDN w:val="0"/>
        <w:spacing w:after="0" w:line="298" w:lineRule="exact"/>
        <w:ind w:left="221"/>
        <w:jc w:val="both"/>
        <w:outlineLvl w:val="1"/>
        <w:rPr>
          <w:rFonts w:ascii="Times New Roman" w:eastAsia="Times New Roman" w:hAnsi="Times New Roman" w:cs="Times New Roman"/>
          <w:b/>
          <w:bCs/>
          <w:sz w:val="26"/>
          <w:szCs w:val="26"/>
        </w:rPr>
      </w:pPr>
      <w:r w:rsidRPr="007D1C4D">
        <w:rPr>
          <w:rFonts w:ascii="Times New Roman" w:eastAsia="Times New Roman" w:hAnsi="Times New Roman" w:cs="Times New Roman"/>
          <w:b/>
          <w:bCs/>
          <w:w w:val="125"/>
          <w:sz w:val="26"/>
          <w:szCs w:val="26"/>
        </w:rPr>
        <w:t>Хаамашца</w:t>
      </w:r>
      <w:r w:rsidRPr="007D1C4D">
        <w:rPr>
          <w:rFonts w:ascii="Times New Roman" w:eastAsia="Times New Roman" w:hAnsi="Times New Roman" w:cs="Times New Roman"/>
          <w:b/>
          <w:bCs/>
          <w:spacing w:val="-4"/>
          <w:w w:val="125"/>
          <w:sz w:val="26"/>
          <w:szCs w:val="26"/>
        </w:rPr>
        <w:t xml:space="preserve"> </w:t>
      </w:r>
      <w:r w:rsidRPr="007D1C4D">
        <w:rPr>
          <w:rFonts w:ascii="Times New Roman" w:eastAsia="Times New Roman" w:hAnsi="Times New Roman" w:cs="Times New Roman"/>
          <w:b/>
          <w:bCs/>
          <w:w w:val="125"/>
          <w:sz w:val="26"/>
          <w:szCs w:val="26"/>
        </w:rPr>
        <w:t>болх:</w:t>
      </w:r>
    </w:p>
    <w:p w:rsidR="007D1C4D" w:rsidRPr="007D1C4D" w:rsidRDefault="007D1C4D" w:rsidP="007D1C4D">
      <w:pPr>
        <w:widowControl w:val="0"/>
        <w:numPr>
          <w:ilvl w:val="0"/>
          <w:numId w:val="19"/>
        </w:numPr>
        <w:tabs>
          <w:tab w:val="left" w:pos="649"/>
        </w:tabs>
        <w:autoSpaceDE w:val="0"/>
        <w:autoSpaceDN w:val="0"/>
        <w:spacing w:after="0" w:line="240" w:lineRule="auto"/>
        <w:ind w:right="236"/>
        <w:jc w:val="both"/>
        <w:rPr>
          <w:rFonts w:ascii="Times New Roman" w:eastAsia="Times New Roman" w:hAnsi="Times New Roman" w:cs="Times New Roman"/>
          <w:color w:val="221F1F"/>
          <w:sz w:val="20"/>
        </w:rPr>
      </w:pPr>
      <w:r w:rsidRPr="007D1C4D">
        <w:rPr>
          <w:rFonts w:ascii="Times New Roman" w:eastAsia="Times New Roman" w:hAnsi="Times New Roman" w:cs="Times New Roman"/>
          <w:w w:val="120"/>
          <w:sz w:val="26"/>
        </w:rPr>
        <w:t>Хаамаш схьаэцаран хьоста харжа: оьшу дошам, лохуш болу хаам</w:t>
      </w:r>
      <w:r w:rsidRPr="007D1C4D">
        <w:rPr>
          <w:rFonts w:ascii="Times New Roman" w:eastAsia="Times New Roman" w:hAnsi="Times New Roman" w:cs="Times New Roman"/>
          <w:spacing w:val="1"/>
          <w:w w:val="120"/>
          <w:sz w:val="26"/>
        </w:rPr>
        <w:t xml:space="preserve"> </w:t>
      </w:r>
      <w:r w:rsidRPr="007D1C4D">
        <w:rPr>
          <w:rFonts w:ascii="Times New Roman" w:eastAsia="Times New Roman" w:hAnsi="Times New Roman" w:cs="Times New Roman"/>
          <w:w w:val="120"/>
          <w:sz w:val="26"/>
        </w:rPr>
        <w:t>карорхьама оьшу</w:t>
      </w:r>
      <w:r w:rsidRPr="007D1C4D">
        <w:rPr>
          <w:rFonts w:ascii="Times New Roman" w:eastAsia="Times New Roman" w:hAnsi="Times New Roman" w:cs="Times New Roman"/>
          <w:spacing w:val="2"/>
          <w:w w:val="120"/>
          <w:sz w:val="26"/>
        </w:rPr>
        <w:t xml:space="preserve"> </w:t>
      </w:r>
      <w:r w:rsidRPr="007D1C4D">
        <w:rPr>
          <w:rFonts w:ascii="Times New Roman" w:eastAsia="Times New Roman" w:hAnsi="Times New Roman" w:cs="Times New Roman"/>
          <w:w w:val="120"/>
          <w:sz w:val="26"/>
        </w:rPr>
        <w:t>куьйгалла,</w:t>
      </w:r>
      <w:r w:rsidRPr="007D1C4D">
        <w:rPr>
          <w:rFonts w:ascii="Times New Roman" w:eastAsia="Times New Roman" w:hAnsi="Times New Roman" w:cs="Times New Roman"/>
          <w:spacing w:val="1"/>
          <w:w w:val="120"/>
          <w:sz w:val="26"/>
        </w:rPr>
        <w:t xml:space="preserve"> </w:t>
      </w:r>
      <w:r w:rsidRPr="007D1C4D">
        <w:rPr>
          <w:rFonts w:ascii="Times New Roman" w:eastAsia="Times New Roman" w:hAnsi="Times New Roman" w:cs="Times New Roman"/>
          <w:w w:val="120"/>
          <w:sz w:val="26"/>
        </w:rPr>
        <w:t>тӀечӀагӀдархьама;</w:t>
      </w:r>
    </w:p>
    <w:p w:rsidR="007D1C4D" w:rsidRPr="007D1C4D" w:rsidRDefault="007D1C4D" w:rsidP="007D1C4D">
      <w:pPr>
        <w:widowControl w:val="0"/>
        <w:numPr>
          <w:ilvl w:val="0"/>
          <w:numId w:val="19"/>
        </w:numPr>
        <w:tabs>
          <w:tab w:val="left" w:pos="649"/>
        </w:tabs>
        <w:autoSpaceDE w:val="0"/>
        <w:autoSpaceDN w:val="0"/>
        <w:spacing w:after="0" w:line="240" w:lineRule="auto"/>
        <w:ind w:right="232"/>
        <w:jc w:val="both"/>
        <w:rPr>
          <w:rFonts w:ascii="Times New Roman" w:eastAsia="Times New Roman" w:hAnsi="Times New Roman" w:cs="Times New Roman"/>
          <w:color w:val="221F1F"/>
          <w:sz w:val="20"/>
        </w:rPr>
      </w:pPr>
      <w:r w:rsidRPr="007D1C4D">
        <w:rPr>
          <w:rFonts w:ascii="Times New Roman" w:eastAsia="Times New Roman" w:hAnsi="Times New Roman" w:cs="Times New Roman"/>
          <w:w w:val="115"/>
          <w:sz w:val="26"/>
        </w:rPr>
        <w:t>Схьайеллачу</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алгоритмаца</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догӀуш,</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даррехь</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схьабелла</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хаамаш</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билгалдинчу</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хьостанехь карон: дошамашкахь,</w:t>
      </w:r>
      <w:r w:rsidRPr="007D1C4D">
        <w:rPr>
          <w:rFonts w:ascii="Times New Roman" w:eastAsia="Times New Roman" w:hAnsi="Times New Roman" w:cs="Times New Roman"/>
          <w:spacing w:val="15"/>
          <w:w w:val="115"/>
          <w:sz w:val="26"/>
        </w:rPr>
        <w:t xml:space="preserve"> </w:t>
      </w:r>
      <w:r w:rsidRPr="007D1C4D">
        <w:rPr>
          <w:rFonts w:ascii="Times New Roman" w:eastAsia="Times New Roman" w:hAnsi="Times New Roman" w:cs="Times New Roman"/>
          <w:w w:val="115"/>
          <w:sz w:val="26"/>
        </w:rPr>
        <w:t>куьйгаллашкахь;</w:t>
      </w:r>
    </w:p>
    <w:p w:rsidR="007D1C4D" w:rsidRPr="007D1C4D" w:rsidRDefault="007D1C4D" w:rsidP="007D1C4D">
      <w:pPr>
        <w:widowControl w:val="0"/>
        <w:numPr>
          <w:ilvl w:val="0"/>
          <w:numId w:val="19"/>
        </w:numPr>
        <w:tabs>
          <w:tab w:val="left" w:pos="649"/>
        </w:tabs>
        <w:autoSpaceDE w:val="0"/>
        <w:autoSpaceDN w:val="0"/>
        <w:spacing w:before="1" w:after="0" w:line="240" w:lineRule="auto"/>
        <w:ind w:right="231"/>
        <w:jc w:val="both"/>
        <w:rPr>
          <w:rFonts w:ascii="Times New Roman" w:eastAsia="Times New Roman" w:hAnsi="Times New Roman" w:cs="Times New Roman"/>
          <w:color w:val="221F1F"/>
          <w:sz w:val="20"/>
        </w:rPr>
      </w:pPr>
      <w:r w:rsidRPr="007D1C4D">
        <w:rPr>
          <w:rFonts w:ascii="Times New Roman" w:eastAsia="Times New Roman" w:hAnsi="Times New Roman" w:cs="Times New Roman"/>
          <w:w w:val="115"/>
          <w:sz w:val="26"/>
        </w:rPr>
        <w:t>Хаамаш бакъ йа харц хилар шайна гучудала йа хьехархочо билгалдинчу</w:t>
      </w:r>
      <w:r w:rsidRPr="007D1C4D">
        <w:rPr>
          <w:rFonts w:ascii="Times New Roman" w:eastAsia="Times New Roman" w:hAnsi="Times New Roman" w:cs="Times New Roman"/>
          <w:spacing w:val="-72"/>
          <w:w w:val="115"/>
          <w:sz w:val="26"/>
        </w:rPr>
        <w:t xml:space="preserve"> </w:t>
      </w:r>
      <w:r w:rsidRPr="007D1C4D">
        <w:rPr>
          <w:rFonts w:ascii="Times New Roman" w:eastAsia="Times New Roman" w:hAnsi="Times New Roman" w:cs="Times New Roman"/>
          <w:w w:val="115"/>
          <w:sz w:val="26"/>
        </w:rPr>
        <w:t>хьостанан</w:t>
      </w:r>
      <w:r w:rsidRPr="007D1C4D">
        <w:rPr>
          <w:rFonts w:ascii="Times New Roman" w:eastAsia="Times New Roman" w:hAnsi="Times New Roman" w:cs="Times New Roman"/>
          <w:spacing w:val="-3"/>
          <w:w w:val="115"/>
          <w:sz w:val="26"/>
        </w:rPr>
        <w:t xml:space="preserve"> </w:t>
      </w:r>
      <w:r w:rsidRPr="007D1C4D">
        <w:rPr>
          <w:rFonts w:ascii="Times New Roman" w:eastAsia="Times New Roman" w:hAnsi="Times New Roman" w:cs="Times New Roman"/>
          <w:w w:val="115"/>
          <w:sz w:val="26"/>
        </w:rPr>
        <w:t>буха (дошамашкахь, куьйгаллашкахь,</w:t>
      </w:r>
      <w:r w:rsidRPr="007D1C4D">
        <w:rPr>
          <w:rFonts w:ascii="Times New Roman" w:eastAsia="Times New Roman" w:hAnsi="Times New Roman" w:cs="Times New Roman"/>
          <w:spacing w:val="14"/>
          <w:w w:val="115"/>
          <w:sz w:val="26"/>
        </w:rPr>
        <w:t xml:space="preserve"> </w:t>
      </w:r>
      <w:r w:rsidRPr="007D1C4D">
        <w:rPr>
          <w:rFonts w:ascii="Times New Roman" w:eastAsia="Times New Roman" w:hAnsi="Times New Roman" w:cs="Times New Roman"/>
          <w:w w:val="115"/>
          <w:sz w:val="26"/>
        </w:rPr>
        <w:t>Ӏаматехь)</w:t>
      </w:r>
      <w:r w:rsidRPr="007D1C4D">
        <w:rPr>
          <w:rFonts w:ascii="Times New Roman" w:eastAsia="Times New Roman" w:hAnsi="Times New Roman" w:cs="Times New Roman"/>
          <w:spacing w:val="-3"/>
          <w:w w:val="115"/>
          <w:sz w:val="26"/>
        </w:rPr>
        <w:t xml:space="preserve"> </w:t>
      </w:r>
      <w:r w:rsidRPr="007D1C4D">
        <w:rPr>
          <w:rFonts w:ascii="Times New Roman" w:eastAsia="Times New Roman" w:hAnsi="Times New Roman" w:cs="Times New Roman"/>
          <w:w w:val="115"/>
          <w:sz w:val="26"/>
        </w:rPr>
        <w:t>тӀехь</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карон;</w:t>
      </w:r>
    </w:p>
    <w:p w:rsidR="007D1C4D" w:rsidRPr="007D1C4D" w:rsidRDefault="007D1C4D" w:rsidP="007D1C4D">
      <w:pPr>
        <w:widowControl w:val="0"/>
        <w:numPr>
          <w:ilvl w:val="0"/>
          <w:numId w:val="19"/>
        </w:numPr>
        <w:tabs>
          <w:tab w:val="left" w:pos="649"/>
        </w:tabs>
        <w:autoSpaceDE w:val="0"/>
        <w:autoSpaceDN w:val="0"/>
        <w:spacing w:after="0" w:line="240" w:lineRule="auto"/>
        <w:ind w:right="234"/>
        <w:jc w:val="both"/>
        <w:rPr>
          <w:rFonts w:ascii="Times New Roman" w:eastAsia="Times New Roman" w:hAnsi="Times New Roman" w:cs="Times New Roman"/>
          <w:color w:val="221F1F"/>
          <w:sz w:val="20"/>
        </w:rPr>
      </w:pPr>
      <w:r w:rsidRPr="007D1C4D">
        <w:rPr>
          <w:rFonts w:ascii="Times New Roman" w:eastAsia="Times New Roman" w:hAnsi="Times New Roman" w:cs="Times New Roman"/>
          <w:w w:val="115"/>
          <w:sz w:val="26"/>
        </w:rPr>
        <w:t>Баккхийчийн</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(педагогикин</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белхахойн,</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дай-нанойн,</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бакъо</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йолчу</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векалийн) гӀоьнца Интернетехь хаамаш лахаран</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кхерамзаллин бакъонаш</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ларйан;</w:t>
      </w:r>
    </w:p>
    <w:p w:rsidR="007D1C4D" w:rsidRPr="007D1C4D" w:rsidRDefault="007D1C4D" w:rsidP="007D1C4D">
      <w:pPr>
        <w:widowControl w:val="0"/>
        <w:numPr>
          <w:ilvl w:val="0"/>
          <w:numId w:val="19"/>
        </w:numPr>
        <w:tabs>
          <w:tab w:val="left" w:pos="649"/>
        </w:tabs>
        <w:autoSpaceDE w:val="0"/>
        <w:autoSpaceDN w:val="0"/>
        <w:spacing w:after="0" w:line="240" w:lineRule="auto"/>
        <w:ind w:right="240"/>
        <w:jc w:val="both"/>
        <w:rPr>
          <w:rFonts w:ascii="Times New Roman" w:eastAsia="Times New Roman" w:hAnsi="Times New Roman" w:cs="Times New Roman"/>
          <w:color w:val="221F1F"/>
          <w:sz w:val="20"/>
        </w:rPr>
      </w:pPr>
      <w:r w:rsidRPr="007D1C4D">
        <w:rPr>
          <w:rFonts w:ascii="Times New Roman" w:eastAsia="Times New Roman" w:hAnsi="Times New Roman" w:cs="Times New Roman"/>
          <w:w w:val="120"/>
          <w:sz w:val="26"/>
        </w:rPr>
        <w:t>Дешаран декхаршца догӀуш, текстан, графикин, видео, озан хаамаш</w:t>
      </w:r>
      <w:r w:rsidRPr="007D1C4D">
        <w:rPr>
          <w:rFonts w:ascii="Times New Roman" w:eastAsia="Times New Roman" w:hAnsi="Times New Roman" w:cs="Times New Roman"/>
          <w:spacing w:val="1"/>
          <w:w w:val="120"/>
          <w:sz w:val="26"/>
        </w:rPr>
        <w:t xml:space="preserve"> </w:t>
      </w:r>
      <w:r w:rsidRPr="007D1C4D">
        <w:rPr>
          <w:rFonts w:ascii="Times New Roman" w:eastAsia="Times New Roman" w:hAnsi="Times New Roman" w:cs="Times New Roman"/>
          <w:w w:val="120"/>
          <w:sz w:val="26"/>
        </w:rPr>
        <w:t>кечбан;</w:t>
      </w:r>
    </w:p>
    <w:p w:rsidR="007D1C4D" w:rsidRPr="007D1C4D" w:rsidRDefault="007D1C4D" w:rsidP="007D1C4D">
      <w:pPr>
        <w:widowControl w:val="0"/>
        <w:numPr>
          <w:ilvl w:val="0"/>
          <w:numId w:val="19"/>
        </w:numPr>
        <w:tabs>
          <w:tab w:val="left" w:pos="649"/>
        </w:tabs>
        <w:autoSpaceDE w:val="0"/>
        <w:autoSpaceDN w:val="0"/>
        <w:spacing w:before="1" w:after="0" w:line="240" w:lineRule="auto"/>
        <w:ind w:right="243"/>
        <w:jc w:val="both"/>
        <w:rPr>
          <w:rFonts w:ascii="Times New Roman" w:eastAsia="Times New Roman" w:hAnsi="Times New Roman" w:cs="Times New Roman"/>
          <w:color w:val="221F1F"/>
          <w:sz w:val="20"/>
        </w:rPr>
      </w:pPr>
      <w:r w:rsidRPr="007D1C4D">
        <w:rPr>
          <w:rFonts w:ascii="Times New Roman" w:eastAsia="Times New Roman" w:hAnsi="Times New Roman" w:cs="Times New Roman"/>
          <w:w w:val="115"/>
          <w:sz w:val="26"/>
        </w:rPr>
        <w:t>Таблицийн</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а,</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схемийн</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а</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кепехь</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балийнчу</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хаамех</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кхета;  тексташца</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бинчу</w:t>
      </w:r>
      <w:r w:rsidRPr="007D1C4D">
        <w:rPr>
          <w:rFonts w:ascii="Times New Roman" w:eastAsia="Times New Roman" w:hAnsi="Times New Roman" w:cs="Times New Roman"/>
          <w:spacing w:val="-3"/>
          <w:w w:val="115"/>
          <w:sz w:val="26"/>
        </w:rPr>
        <w:t xml:space="preserve"> </w:t>
      </w:r>
      <w:r w:rsidRPr="007D1C4D">
        <w:rPr>
          <w:rFonts w:ascii="Times New Roman" w:eastAsia="Times New Roman" w:hAnsi="Times New Roman" w:cs="Times New Roman"/>
          <w:w w:val="115"/>
          <w:sz w:val="26"/>
        </w:rPr>
        <w:t>белхан</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жамӀаш гайтархьама шаьш</w:t>
      </w:r>
      <w:r w:rsidRPr="007D1C4D">
        <w:rPr>
          <w:rFonts w:ascii="Times New Roman" w:eastAsia="Times New Roman" w:hAnsi="Times New Roman" w:cs="Times New Roman"/>
          <w:spacing w:val="-3"/>
          <w:w w:val="115"/>
          <w:sz w:val="26"/>
        </w:rPr>
        <w:t xml:space="preserve"> </w:t>
      </w:r>
      <w:r w:rsidRPr="007D1C4D">
        <w:rPr>
          <w:rFonts w:ascii="Times New Roman" w:eastAsia="Times New Roman" w:hAnsi="Times New Roman" w:cs="Times New Roman"/>
          <w:w w:val="115"/>
          <w:sz w:val="26"/>
        </w:rPr>
        <w:t>таблицаш</w:t>
      </w:r>
      <w:r w:rsidRPr="007D1C4D">
        <w:rPr>
          <w:rFonts w:ascii="Times New Roman" w:eastAsia="Times New Roman" w:hAnsi="Times New Roman" w:cs="Times New Roman"/>
          <w:spacing w:val="-3"/>
          <w:w w:val="115"/>
          <w:sz w:val="26"/>
        </w:rPr>
        <w:t xml:space="preserve"> </w:t>
      </w:r>
      <w:r w:rsidRPr="007D1C4D">
        <w:rPr>
          <w:rFonts w:ascii="Times New Roman" w:eastAsia="Times New Roman" w:hAnsi="Times New Roman" w:cs="Times New Roman"/>
          <w:w w:val="115"/>
          <w:sz w:val="26"/>
        </w:rPr>
        <w:t>а, схемаш</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а</w:t>
      </w:r>
      <w:r w:rsidRPr="007D1C4D">
        <w:rPr>
          <w:rFonts w:ascii="Times New Roman" w:eastAsia="Times New Roman" w:hAnsi="Times New Roman" w:cs="Times New Roman"/>
          <w:spacing w:val="-2"/>
          <w:w w:val="115"/>
          <w:sz w:val="26"/>
        </w:rPr>
        <w:t xml:space="preserve"> </w:t>
      </w:r>
      <w:r w:rsidRPr="007D1C4D">
        <w:rPr>
          <w:rFonts w:ascii="Times New Roman" w:eastAsia="Times New Roman" w:hAnsi="Times New Roman" w:cs="Times New Roman"/>
          <w:w w:val="115"/>
          <w:sz w:val="26"/>
        </w:rPr>
        <w:t>хӀиттон.</w:t>
      </w:r>
    </w:p>
    <w:p w:rsidR="007D1C4D" w:rsidRPr="007D1C4D" w:rsidRDefault="007D1C4D" w:rsidP="007D1C4D">
      <w:pPr>
        <w:widowControl w:val="0"/>
        <w:autoSpaceDE w:val="0"/>
        <w:autoSpaceDN w:val="0"/>
        <w:spacing w:before="9" w:after="0" w:line="240" w:lineRule="auto"/>
        <w:rPr>
          <w:rFonts w:ascii="Times New Roman" w:eastAsia="Times New Roman" w:hAnsi="Times New Roman" w:cs="Times New Roman"/>
          <w:sz w:val="25"/>
          <w:szCs w:val="26"/>
        </w:rPr>
      </w:pPr>
    </w:p>
    <w:p w:rsidR="007D1C4D" w:rsidRPr="007D1C4D" w:rsidRDefault="007D1C4D" w:rsidP="007D1C4D">
      <w:pPr>
        <w:widowControl w:val="0"/>
        <w:autoSpaceDE w:val="0"/>
        <w:autoSpaceDN w:val="0"/>
        <w:spacing w:before="1" w:after="0" w:line="240" w:lineRule="auto"/>
        <w:ind w:left="221"/>
        <w:rPr>
          <w:rFonts w:ascii="Times New Roman" w:eastAsia="Times New Roman" w:hAnsi="Times New Roman" w:cs="Times New Roman"/>
          <w:sz w:val="26"/>
          <w:szCs w:val="26"/>
        </w:rPr>
      </w:pPr>
      <w:r w:rsidRPr="007D1C4D">
        <w:rPr>
          <w:rFonts w:ascii="Times New Roman" w:eastAsia="Times New Roman" w:hAnsi="Times New Roman" w:cs="Times New Roman"/>
          <w:w w:val="115"/>
          <w:sz w:val="26"/>
          <w:szCs w:val="26"/>
        </w:rPr>
        <w:t>Йуьхьанцарчу</w:t>
      </w:r>
      <w:r w:rsidRPr="007D1C4D">
        <w:rPr>
          <w:rFonts w:ascii="Times New Roman" w:eastAsia="Times New Roman" w:hAnsi="Times New Roman" w:cs="Times New Roman"/>
          <w:spacing w:val="27"/>
          <w:w w:val="115"/>
          <w:sz w:val="26"/>
          <w:szCs w:val="26"/>
        </w:rPr>
        <w:t xml:space="preserve"> </w:t>
      </w:r>
      <w:r w:rsidRPr="007D1C4D">
        <w:rPr>
          <w:rFonts w:ascii="Times New Roman" w:eastAsia="Times New Roman" w:hAnsi="Times New Roman" w:cs="Times New Roman"/>
          <w:w w:val="115"/>
          <w:sz w:val="26"/>
          <w:szCs w:val="26"/>
        </w:rPr>
        <w:t xml:space="preserve">школехь </w:t>
      </w:r>
      <w:r w:rsidRPr="007D1C4D">
        <w:rPr>
          <w:rFonts w:ascii="Times New Roman" w:eastAsia="Times New Roman" w:hAnsi="Times New Roman" w:cs="Times New Roman"/>
          <w:spacing w:val="21"/>
          <w:w w:val="115"/>
          <w:sz w:val="26"/>
          <w:szCs w:val="26"/>
        </w:rPr>
        <w:t xml:space="preserve"> </w:t>
      </w:r>
      <w:r w:rsidRPr="007D1C4D">
        <w:rPr>
          <w:rFonts w:ascii="Times New Roman" w:eastAsia="Times New Roman" w:hAnsi="Times New Roman" w:cs="Times New Roman"/>
          <w:w w:val="115"/>
          <w:sz w:val="26"/>
          <w:szCs w:val="26"/>
        </w:rPr>
        <w:t xml:space="preserve">дешар </w:t>
      </w:r>
      <w:r w:rsidRPr="007D1C4D">
        <w:rPr>
          <w:rFonts w:ascii="Times New Roman" w:eastAsia="Times New Roman" w:hAnsi="Times New Roman" w:cs="Times New Roman"/>
          <w:spacing w:val="23"/>
          <w:w w:val="115"/>
          <w:sz w:val="26"/>
          <w:szCs w:val="26"/>
        </w:rPr>
        <w:t xml:space="preserve"> </w:t>
      </w:r>
      <w:r w:rsidRPr="007D1C4D">
        <w:rPr>
          <w:rFonts w:ascii="Times New Roman" w:eastAsia="Times New Roman" w:hAnsi="Times New Roman" w:cs="Times New Roman"/>
          <w:w w:val="115"/>
          <w:sz w:val="26"/>
          <w:szCs w:val="26"/>
        </w:rPr>
        <w:t xml:space="preserve">чекхдолучу </w:t>
      </w:r>
      <w:r w:rsidRPr="007D1C4D">
        <w:rPr>
          <w:rFonts w:ascii="Times New Roman" w:eastAsia="Times New Roman" w:hAnsi="Times New Roman" w:cs="Times New Roman"/>
          <w:spacing w:val="23"/>
          <w:w w:val="115"/>
          <w:sz w:val="26"/>
          <w:szCs w:val="26"/>
        </w:rPr>
        <w:t xml:space="preserve"> </w:t>
      </w:r>
      <w:r w:rsidRPr="007D1C4D">
        <w:rPr>
          <w:rFonts w:ascii="Times New Roman" w:eastAsia="Times New Roman" w:hAnsi="Times New Roman" w:cs="Times New Roman"/>
          <w:w w:val="115"/>
          <w:sz w:val="26"/>
          <w:szCs w:val="26"/>
        </w:rPr>
        <w:t xml:space="preserve">хенахь </w:t>
      </w:r>
      <w:r w:rsidRPr="007D1C4D">
        <w:rPr>
          <w:rFonts w:ascii="Times New Roman" w:eastAsia="Times New Roman" w:hAnsi="Times New Roman" w:cs="Times New Roman"/>
          <w:spacing w:val="22"/>
          <w:w w:val="115"/>
          <w:sz w:val="26"/>
          <w:szCs w:val="26"/>
        </w:rPr>
        <w:t xml:space="preserve"> </w:t>
      </w:r>
      <w:r w:rsidRPr="007D1C4D">
        <w:rPr>
          <w:rFonts w:ascii="Times New Roman" w:eastAsia="Times New Roman" w:hAnsi="Times New Roman" w:cs="Times New Roman"/>
          <w:w w:val="115"/>
          <w:sz w:val="26"/>
          <w:szCs w:val="26"/>
        </w:rPr>
        <w:t xml:space="preserve">дешархочун </w:t>
      </w:r>
      <w:r w:rsidRPr="007D1C4D">
        <w:rPr>
          <w:rFonts w:ascii="Times New Roman" w:eastAsia="Times New Roman" w:hAnsi="Times New Roman" w:cs="Times New Roman"/>
          <w:spacing w:val="20"/>
          <w:w w:val="115"/>
          <w:sz w:val="26"/>
          <w:szCs w:val="26"/>
        </w:rPr>
        <w:t xml:space="preserve"> </w:t>
      </w:r>
      <w:r w:rsidRPr="007D1C4D">
        <w:rPr>
          <w:rFonts w:ascii="Times New Roman" w:eastAsia="Times New Roman" w:hAnsi="Times New Roman" w:cs="Times New Roman"/>
          <w:w w:val="115"/>
          <w:sz w:val="26"/>
          <w:szCs w:val="26"/>
        </w:rPr>
        <w:t>кхоллало</w:t>
      </w:r>
    </w:p>
    <w:p w:rsidR="007D1C4D" w:rsidRPr="007D1C4D" w:rsidRDefault="007D1C4D" w:rsidP="007D1C4D">
      <w:pPr>
        <w:widowControl w:val="0"/>
        <w:autoSpaceDE w:val="0"/>
        <w:autoSpaceDN w:val="0"/>
        <w:spacing w:before="1" w:after="0" w:line="298" w:lineRule="exact"/>
        <w:ind w:left="221"/>
        <w:rPr>
          <w:rFonts w:ascii="Times New Roman" w:eastAsia="Times New Roman" w:hAnsi="Times New Roman" w:cs="Times New Roman"/>
          <w:sz w:val="26"/>
        </w:rPr>
      </w:pPr>
      <w:r w:rsidRPr="007D1C4D">
        <w:rPr>
          <w:rFonts w:ascii="Times New Roman" w:eastAsia="Times New Roman" w:hAnsi="Times New Roman" w:cs="Times New Roman"/>
          <w:b/>
          <w:w w:val="110"/>
          <w:sz w:val="26"/>
        </w:rPr>
        <w:t>коммуникативни</w:t>
      </w:r>
      <w:r w:rsidRPr="007D1C4D">
        <w:rPr>
          <w:rFonts w:ascii="Times New Roman" w:eastAsia="Times New Roman" w:hAnsi="Times New Roman" w:cs="Times New Roman"/>
          <w:b/>
          <w:spacing w:val="65"/>
          <w:w w:val="110"/>
          <w:sz w:val="26"/>
        </w:rPr>
        <w:t xml:space="preserve"> </w:t>
      </w:r>
      <w:r w:rsidRPr="007D1C4D">
        <w:rPr>
          <w:rFonts w:ascii="Times New Roman" w:eastAsia="Times New Roman" w:hAnsi="Times New Roman" w:cs="Times New Roman"/>
          <w:w w:val="110"/>
          <w:sz w:val="26"/>
        </w:rPr>
        <w:t>дешаран</w:t>
      </w:r>
      <w:r w:rsidRPr="007D1C4D">
        <w:rPr>
          <w:rFonts w:ascii="Times New Roman" w:eastAsia="Times New Roman" w:hAnsi="Times New Roman" w:cs="Times New Roman"/>
          <w:spacing w:val="55"/>
          <w:w w:val="110"/>
          <w:sz w:val="26"/>
        </w:rPr>
        <w:t xml:space="preserve"> </w:t>
      </w:r>
      <w:r w:rsidRPr="007D1C4D">
        <w:rPr>
          <w:rFonts w:ascii="Times New Roman" w:eastAsia="Times New Roman" w:hAnsi="Times New Roman" w:cs="Times New Roman"/>
          <w:w w:val="110"/>
          <w:sz w:val="26"/>
        </w:rPr>
        <w:t>дараш.</w:t>
      </w:r>
    </w:p>
    <w:p w:rsidR="007D1C4D" w:rsidRPr="007D1C4D" w:rsidRDefault="007D1C4D" w:rsidP="007D1C4D">
      <w:pPr>
        <w:widowControl w:val="0"/>
        <w:autoSpaceDE w:val="0"/>
        <w:autoSpaceDN w:val="0"/>
        <w:spacing w:after="0" w:line="298" w:lineRule="exact"/>
        <w:ind w:left="677"/>
        <w:outlineLvl w:val="2"/>
        <w:rPr>
          <w:rFonts w:ascii="Times New Roman" w:eastAsia="Times New Roman" w:hAnsi="Times New Roman" w:cs="Times New Roman"/>
          <w:b/>
          <w:bCs/>
          <w:i/>
          <w:iCs/>
          <w:sz w:val="26"/>
          <w:szCs w:val="26"/>
        </w:rPr>
      </w:pPr>
      <w:r w:rsidRPr="007D1C4D">
        <w:rPr>
          <w:rFonts w:ascii="Times New Roman" w:eastAsia="Times New Roman" w:hAnsi="Times New Roman" w:cs="Times New Roman"/>
          <w:b/>
          <w:bCs/>
          <w:i/>
          <w:iCs/>
          <w:w w:val="120"/>
          <w:sz w:val="26"/>
          <w:szCs w:val="26"/>
        </w:rPr>
        <w:t>ТӀекаре:</w:t>
      </w:r>
    </w:p>
    <w:p w:rsidR="007D1C4D" w:rsidRPr="007D1C4D" w:rsidRDefault="007D1C4D" w:rsidP="007D1C4D">
      <w:pPr>
        <w:widowControl w:val="0"/>
        <w:numPr>
          <w:ilvl w:val="0"/>
          <w:numId w:val="19"/>
        </w:numPr>
        <w:tabs>
          <w:tab w:val="left" w:pos="601"/>
        </w:tabs>
        <w:autoSpaceDE w:val="0"/>
        <w:autoSpaceDN w:val="0"/>
        <w:spacing w:before="1" w:after="0" w:line="240" w:lineRule="auto"/>
        <w:ind w:left="600" w:right="235" w:hanging="380"/>
        <w:rPr>
          <w:rFonts w:ascii="Times New Roman" w:eastAsia="Times New Roman" w:hAnsi="Times New Roman" w:cs="Times New Roman"/>
          <w:color w:val="221F1F"/>
          <w:sz w:val="20"/>
        </w:rPr>
      </w:pPr>
      <w:r w:rsidRPr="007D1C4D">
        <w:rPr>
          <w:rFonts w:ascii="Times New Roman" w:eastAsia="Times New Roman" w:hAnsi="Times New Roman" w:cs="Times New Roman"/>
          <w:w w:val="115"/>
          <w:sz w:val="26"/>
        </w:rPr>
        <w:t>Бевзачарна</w:t>
      </w:r>
      <w:r w:rsidRPr="007D1C4D">
        <w:rPr>
          <w:rFonts w:ascii="Times New Roman" w:eastAsia="Times New Roman" w:hAnsi="Times New Roman" w:cs="Times New Roman"/>
          <w:spacing w:val="33"/>
          <w:w w:val="115"/>
          <w:sz w:val="26"/>
        </w:rPr>
        <w:t xml:space="preserve"> </w:t>
      </w:r>
      <w:r w:rsidRPr="007D1C4D">
        <w:rPr>
          <w:rFonts w:ascii="Times New Roman" w:eastAsia="Times New Roman" w:hAnsi="Times New Roman" w:cs="Times New Roman"/>
          <w:w w:val="115"/>
          <w:sz w:val="26"/>
        </w:rPr>
        <w:t>йукъахь</w:t>
      </w:r>
      <w:r w:rsidRPr="007D1C4D">
        <w:rPr>
          <w:rFonts w:ascii="Times New Roman" w:eastAsia="Times New Roman" w:hAnsi="Times New Roman" w:cs="Times New Roman"/>
          <w:spacing w:val="32"/>
          <w:w w:val="115"/>
          <w:sz w:val="26"/>
        </w:rPr>
        <w:t xml:space="preserve"> </w:t>
      </w:r>
      <w:r w:rsidRPr="007D1C4D">
        <w:rPr>
          <w:rFonts w:ascii="Times New Roman" w:eastAsia="Times New Roman" w:hAnsi="Times New Roman" w:cs="Times New Roman"/>
          <w:w w:val="115"/>
          <w:sz w:val="26"/>
        </w:rPr>
        <w:t>тӀекаре</w:t>
      </w:r>
      <w:r w:rsidRPr="007D1C4D">
        <w:rPr>
          <w:rFonts w:ascii="Times New Roman" w:eastAsia="Times New Roman" w:hAnsi="Times New Roman" w:cs="Times New Roman"/>
          <w:spacing w:val="31"/>
          <w:w w:val="115"/>
          <w:sz w:val="26"/>
        </w:rPr>
        <w:t xml:space="preserve"> </w:t>
      </w:r>
      <w:r w:rsidRPr="007D1C4D">
        <w:rPr>
          <w:rFonts w:ascii="Times New Roman" w:eastAsia="Times New Roman" w:hAnsi="Times New Roman" w:cs="Times New Roman"/>
          <w:w w:val="115"/>
          <w:sz w:val="26"/>
        </w:rPr>
        <w:t>хиларан</w:t>
      </w:r>
      <w:r w:rsidRPr="007D1C4D">
        <w:rPr>
          <w:rFonts w:ascii="Times New Roman" w:eastAsia="Times New Roman" w:hAnsi="Times New Roman" w:cs="Times New Roman"/>
          <w:spacing w:val="34"/>
          <w:w w:val="115"/>
          <w:sz w:val="26"/>
        </w:rPr>
        <w:t xml:space="preserve"> </w:t>
      </w:r>
      <w:r w:rsidRPr="007D1C4D">
        <w:rPr>
          <w:rFonts w:ascii="Times New Roman" w:eastAsia="Times New Roman" w:hAnsi="Times New Roman" w:cs="Times New Roman"/>
          <w:w w:val="115"/>
          <w:sz w:val="26"/>
        </w:rPr>
        <w:t>Ӏалошонашца</w:t>
      </w:r>
      <w:r w:rsidRPr="007D1C4D">
        <w:rPr>
          <w:rFonts w:ascii="Times New Roman" w:eastAsia="Times New Roman" w:hAnsi="Times New Roman" w:cs="Times New Roman"/>
          <w:spacing w:val="33"/>
          <w:w w:val="115"/>
          <w:sz w:val="26"/>
        </w:rPr>
        <w:t xml:space="preserve"> </w:t>
      </w:r>
      <w:r w:rsidRPr="007D1C4D">
        <w:rPr>
          <w:rFonts w:ascii="Times New Roman" w:eastAsia="Times New Roman" w:hAnsi="Times New Roman" w:cs="Times New Roman"/>
          <w:w w:val="115"/>
          <w:sz w:val="26"/>
        </w:rPr>
        <w:t>а,</w:t>
      </w:r>
      <w:r w:rsidRPr="007D1C4D">
        <w:rPr>
          <w:rFonts w:ascii="Times New Roman" w:eastAsia="Times New Roman" w:hAnsi="Times New Roman" w:cs="Times New Roman"/>
          <w:spacing w:val="31"/>
          <w:w w:val="115"/>
          <w:sz w:val="26"/>
        </w:rPr>
        <w:t xml:space="preserve"> </w:t>
      </w:r>
      <w:r w:rsidRPr="007D1C4D">
        <w:rPr>
          <w:rFonts w:ascii="Times New Roman" w:eastAsia="Times New Roman" w:hAnsi="Times New Roman" w:cs="Times New Roman"/>
          <w:w w:val="115"/>
          <w:sz w:val="26"/>
        </w:rPr>
        <w:t>билламашца</w:t>
      </w:r>
      <w:r w:rsidRPr="007D1C4D">
        <w:rPr>
          <w:rFonts w:ascii="Times New Roman" w:eastAsia="Times New Roman" w:hAnsi="Times New Roman" w:cs="Times New Roman"/>
          <w:spacing w:val="31"/>
          <w:w w:val="115"/>
          <w:sz w:val="26"/>
        </w:rPr>
        <w:t xml:space="preserve"> </w:t>
      </w:r>
      <w:r w:rsidRPr="007D1C4D">
        <w:rPr>
          <w:rFonts w:ascii="Times New Roman" w:eastAsia="Times New Roman" w:hAnsi="Times New Roman" w:cs="Times New Roman"/>
          <w:w w:val="115"/>
          <w:sz w:val="26"/>
        </w:rPr>
        <w:t>а</w:t>
      </w:r>
      <w:r w:rsidRPr="007D1C4D">
        <w:rPr>
          <w:rFonts w:ascii="Times New Roman" w:eastAsia="Times New Roman" w:hAnsi="Times New Roman" w:cs="Times New Roman"/>
          <w:spacing w:val="-72"/>
          <w:w w:val="115"/>
          <w:sz w:val="26"/>
        </w:rPr>
        <w:t xml:space="preserve"> </w:t>
      </w:r>
      <w:r w:rsidRPr="007D1C4D">
        <w:rPr>
          <w:rFonts w:ascii="Times New Roman" w:eastAsia="Times New Roman" w:hAnsi="Times New Roman" w:cs="Times New Roman"/>
          <w:w w:val="115"/>
          <w:sz w:val="26"/>
        </w:rPr>
        <w:t>догӀуш,</w:t>
      </w:r>
      <w:r w:rsidRPr="007D1C4D">
        <w:rPr>
          <w:rFonts w:ascii="Times New Roman" w:eastAsia="Times New Roman" w:hAnsi="Times New Roman" w:cs="Times New Roman"/>
          <w:spacing w:val="-4"/>
          <w:w w:val="115"/>
          <w:sz w:val="26"/>
        </w:rPr>
        <w:t xml:space="preserve"> </w:t>
      </w:r>
      <w:r w:rsidRPr="007D1C4D">
        <w:rPr>
          <w:rFonts w:ascii="Times New Roman" w:eastAsia="Times New Roman" w:hAnsi="Times New Roman" w:cs="Times New Roman"/>
          <w:w w:val="115"/>
          <w:sz w:val="26"/>
        </w:rPr>
        <w:t>синхаамаш</w:t>
      </w:r>
      <w:r w:rsidRPr="007D1C4D">
        <w:rPr>
          <w:rFonts w:ascii="Times New Roman" w:eastAsia="Times New Roman" w:hAnsi="Times New Roman" w:cs="Times New Roman"/>
          <w:spacing w:val="-3"/>
          <w:w w:val="115"/>
          <w:sz w:val="26"/>
        </w:rPr>
        <w:t xml:space="preserve"> </w:t>
      </w:r>
      <w:r w:rsidRPr="007D1C4D">
        <w:rPr>
          <w:rFonts w:ascii="Times New Roman" w:eastAsia="Times New Roman" w:hAnsi="Times New Roman" w:cs="Times New Roman"/>
          <w:w w:val="115"/>
          <w:sz w:val="26"/>
        </w:rPr>
        <w:t>бовзийта</w:t>
      </w:r>
      <w:r w:rsidRPr="007D1C4D">
        <w:rPr>
          <w:rFonts w:ascii="Times New Roman" w:eastAsia="Times New Roman" w:hAnsi="Times New Roman" w:cs="Times New Roman"/>
          <w:spacing w:val="-2"/>
          <w:w w:val="115"/>
          <w:sz w:val="26"/>
        </w:rPr>
        <w:t xml:space="preserve"> </w:t>
      </w:r>
      <w:r w:rsidRPr="007D1C4D">
        <w:rPr>
          <w:rFonts w:ascii="Times New Roman" w:eastAsia="Times New Roman" w:hAnsi="Times New Roman" w:cs="Times New Roman"/>
          <w:w w:val="115"/>
          <w:sz w:val="26"/>
        </w:rPr>
        <w:t>а, хетарг</w:t>
      </w:r>
      <w:r w:rsidRPr="007D1C4D">
        <w:rPr>
          <w:rFonts w:ascii="Times New Roman" w:eastAsia="Times New Roman" w:hAnsi="Times New Roman" w:cs="Times New Roman"/>
          <w:spacing w:val="-4"/>
          <w:w w:val="115"/>
          <w:sz w:val="26"/>
        </w:rPr>
        <w:t xml:space="preserve"> </w:t>
      </w:r>
      <w:r w:rsidRPr="007D1C4D">
        <w:rPr>
          <w:rFonts w:ascii="Times New Roman" w:eastAsia="Times New Roman" w:hAnsi="Times New Roman" w:cs="Times New Roman"/>
          <w:w w:val="115"/>
          <w:sz w:val="26"/>
        </w:rPr>
        <w:t>тӀелаца а, и</w:t>
      </w:r>
      <w:r w:rsidRPr="007D1C4D">
        <w:rPr>
          <w:rFonts w:ascii="Times New Roman" w:eastAsia="Times New Roman" w:hAnsi="Times New Roman" w:cs="Times New Roman"/>
          <w:spacing w:val="-3"/>
          <w:w w:val="115"/>
          <w:sz w:val="26"/>
        </w:rPr>
        <w:t xml:space="preserve"> </w:t>
      </w:r>
      <w:r w:rsidRPr="007D1C4D">
        <w:rPr>
          <w:rFonts w:ascii="Times New Roman" w:eastAsia="Times New Roman" w:hAnsi="Times New Roman" w:cs="Times New Roman"/>
          <w:w w:val="115"/>
          <w:sz w:val="26"/>
        </w:rPr>
        <w:t>цхьана</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кепе</w:t>
      </w:r>
      <w:r w:rsidRPr="007D1C4D">
        <w:rPr>
          <w:rFonts w:ascii="Times New Roman" w:eastAsia="Times New Roman" w:hAnsi="Times New Roman" w:cs="Times New Roman"/>
          <w:spacing w:val="-3"/>
          <w:w w:val="115"/>
          <w:sz w:val="26"/>
        </w:rPr>
        <w:t xml:space="preserve"> </w:t>
      </w:r>
      <w:r w:rsidRPr="007D1C4D">
        <w:rPr>
          <w:rFonts w:ascii="Times New Roman" w:eastAsia="Times New Roman" w:hAnsi="Times New Roman" w:cs="Times New Roman"/>
          <w:w w:val="115"/>
          <w:sz w:val="26"/>
        </w:rPr>
        <w:t>дерзон</w:t>
      </w:r>
      <w:r w:rsidRPr="007D1C4D">
        <w:rPr>
          <w:rFonts w:ascii="Times New Roman" w:eastAsia="Times New Roman" w:hAnsi="Times New Roman" w:cs="Times New Roman"/>
          <w:spacing w:val="-3"/>
          <w:w w:val="115"/>
          <w:sz w:val="26"/>
        </w:rPr>
        <w:t xml:space="preserve"> </w:t>
      </w:r>
      <w:r w:rsidRPr="007D1C4D">
        <w:rPr>
          <w:rFonts w:ascii="Times New Roman" w:eastAsia="Times New Roman" w:hAnsi="Times New Roman" w:cs="Times New Roman"/>
          <w:w w:val="115"/>
          <w:sz w:val="26"/>
        </w:rPr>
        <w:t>а;</w:t>
      </w:r>
    </w:p>
    <w:p w:rsidR="007D1C4D" w:rsidRPr="007D1C4D" w:rsidRDefault="007D1C4D" w:rsidP="007D1C4D">
      <w:pPr>
        <w:widowControl w:val="0"/>
        <w:numPr>
          <w:ilvl w:val="0"/>
          <w:numId w:val="19"/>
        </w:numPr>
        <w:tabs>
          <w:tab w:val="left" w:pos="601"/>
        </w:tabs>
        <w:autoSpaceDE w:val="0"/>
        <w:autoSpaceDN w:val="0"/>
        <w:spacing w:after="0" w:line="240" w:lineRule="auto"/>
        <w:ind w:left="600" w:right="244" w:hanging="380"/>
        <w:rPr>
          <w:rFonts w:ascii="Times New Roman" w:eastAsia="Times New Roman" w:hAnsi="Times New Roman" w:cs="Times New Roman"/>
          <w:color w:val="221F1F"/>
          <w:sz w:val="20"/>
        </w:rPr>
      </w:pPr>
      <w:r w:rsidRPr="007D1C4D">
        <w:rPr>
          <w:rFonts w:ascii="Times New Roman" w:eastAsia="Times New Roman" w:hAnsi="Times New Roman" w:cs="Times New Roman"/>
          <w:w w:val="120"/>
          <w:sz w:val="26"/>
        </w:rPr>
        <w:t>Шеца</w:t>
      </w:r>
      <w:r w:rsidRPr="007D1C4D">
        <w:rPr>
          <w:rFonts w:ascii="Times New Roman" w:eastAsia="Times New Roman" w:hAnsi="Times New Roman" w:cs="Times New Roman"/>
          <w:spacing w:val="26"/>
          <w:w w:val="120"/>
          <w:sz w:val="26"/>
        </w:rPr>
        <w:t xml:space="preserve"> </w:t>
      </w:r>
      <w:r w:rsidRPr="007D1C4D">
        <w:rPr>
          <w:rFonts w:ascii="Times New Roman" w:eastAsia="Times New Roman" w:hAnsi="Times New Roman" w:cs="Times New Roman"/>
          <w:w w:val="120"/>
          <w:sz w:val="26"/>
        </w:rPr>
        <w:t>къамел</w:t>
      </w:r>
      <w:r w:rsidRPr="007D1C4D">
        <w:rPr>
          <w:rFonts w:ascii="Times New Roman" w:eastAsia="Times New Roman" w:hAnsi="Times New Roman" w:cs="Times New Roman"/>
          <w:spacing w:val="29"/>
          <w:w w:val="120"/>
          <w:sz w:val="26"/>
        </w:rPr>
        <w:t xml:space="preserve"> </w:t>
      </w:r>
      <w:r w:rsidRPr="007D1C4D">
        <w:rPr>
          <w:rFonts w:ascii="Times New Roman" w:eastAsia="Times New Roman" w:hAnsi="Times New Roman" w:cs="Times New Roman"/>
          <w:w w:val="120"/>
          <w:sz w:val="26"/>
        </w:rPr>
        <w:t>дечуьнца</w:t>
      </w:r>
      <w:r w:rsidRPr="007D1C4D">
        <w:rPr>
          <w:rFonts w:ascii="Times New Roman" w:eastAsia="Times New Roman" w:hAnsi="Times New Roman" w:cs="Times New Roman"/>
          <w:spacing w:val="27"/>
          <w:w w:val="120"/>
          <w:sz w:val="26"/>
        </w:rPr>
        <w:t xml:space="preserve"> </w:t>
      </w:r>
      <w:r w:rsidRPr="007D1C4D">
        <w:rPr>
          <w:rFonts w:ascii="Times New Roman" w:eastAsia="Times New Roman" w:hAnsi="Times New Roman" w:cs="Times New Roman"/>
          <w:w w:val="120"/>
          <w:sz w:val="26"/>
        </w:rPr>
        <w:t>лараме</w:t>
      </w:r>
      <w:r w:rsidRPr="007D1C4D">
        <w:rPr>
          <w:rFonts w:ascii="Times New Roman" w:eastAsia="Times New Roman" w:hAnsi="Times New Roman" w:cs="Times New Roman"/>
          <w:spacing w:val="27"/>
          <w:w w:val="120"/>
          <w:sz w:val="26"/>
        </w:rPr>
        <w:t xml:space="preserve"> </w:t>
      </w:r>
      <w:r w:rsidRPr="007D1C4D">
        <w:rPr>
          <w:rFonts w:ascii="Times New Roman" w:eastAsia="Times New Roman" w:hAnsi="Times New Roman" w:cs="Times New Roman"/>
          <w:w w:val="120"/>
          <w:sz w:val="26"/>
        </w:rPr>
        <w:t>хила</w:t>
      </w:r>
      <w:r w:rsidRPr="007D1C4D">
        <w:rPr>
          <w:rFonts w:ascii="Times New Roman" w:eastAsia="Times New Roman" w:hAnsi="Times New Roman" w:cs="Times New Roman"/>
          <w:spacing w:val="29"/>
          <w:w w:val="120"/>
          <w:sz w:val="26"/>
        </w:rPr>
        <w:t xml:space="preserve"> </w:t>
      </w:r>
      <w:r w:rsidRPr="007D1C4D">
        <w:rPr>
          <w:rFonts w:ascii="Times New Roman" w:eastAsia="Times New Roman" w:hAnsi="Times New Roman" w:cs="Times New Roman"/>
          <w:w w:val="120"/>
          <w:sz w:val="26"/>
        </w:rPr>
        <w:t>а,</w:t>
      </w:r>
      <w:r w:rsidRPr="007D1C4D">
        <w:rPr>
          <w:rFonts w:ascii="Times New Roman" w:eastAsia="Times New Roman" w:hAnsi="Times New Roman" w:cs="Times New Roman"/>
          <w:spacing w:val="29"/>
          <w:w w:val="120"/>
          <w:sz w:val="26"/>
        </w:rPr>
        <w:t xml:space="preserve"> </w:t>
      </w:r>
      <w:r w:rsidRPr="007D1C4D">
        <w:rPr>
          <w:rFonts w:ascii="Times New Roman" w:eastAsia="Times New Roman" w:hAnsi="Times New Roman" w:cs="Times New Roman"/>
          <w:w w:val="120"/>
          <w:sz w:val="26"/>
        </w:rPr>
        <w:t>диалог</w:t>
      </w:r>
      <w:r w:rsidRPr="007D1C4D">
        <w:rPr>
          <w:rFonts w:ascii="Times New Roman" w:eastAsia="Times New Roman" w:hAnsi="Times New Roman" w:cs="Times New Roman"/>
          <w:spacing w:val="27"/>
          <w:w w:val="120"/>
          <w:sz w:val="26"/>
        </w:rPr>
        <w:t xml:space="preserve"> </w:t>
      </w:r>
      <w:r w:rsidRPr="007D1C4D">
        <w:rPr>
          <w:rFonts w:ascii="Times New Roman" w:eastAsia="Times New Roman" w:hAnsi="Times New Roman" w:cs="Times New Roman"/>
          <w:w w:val="120"/>
          <w:sz w:val="26"/>
        </w:rPr>
        <w:t>а,</w:t>
      </w:r>
      <w:r w:rsidRPr="007D1C4D">
        <w:rPr>
          <w:rFonts w:ascii="Times New Roman" w:eastAsia="Times New Roman" w:hAnsi="Times New Roman" w:cs="Times New Roman"/>
          <w:spacing w:val="29"/>
          <w:w w:val="120"/>
          <w:sz w:val="26"/>
        </w:rPr>
        <w:t xml:space="preserve"> </w:t>
      </w:r>
      <w:r w:rsidRPr="007D1C4D">
        <w:rPr>
          <w:rFonts w:ascii="Times New Roman" w:eastAsia="Times New Roman" w:hAnsi="Times New Roman" w:cs="Times New Roman"/>
          <w:w w:val="120"/>
          <w:sz w:val="26"/>
        </w:rPr>
        <w:t>дийцаре</w:t>
      </w:r>
      <w:r w:rsidRPr="007D1C4D">
        <w:rPr>
          <w:rFonts w:ascii="Times New Roman" w:eastAsia="Times New Roman" w:hAnsi="Times New Roman" w:cs="Times New Roman"/>
          <w:spacing w:val="29"/>
          <w:w w:val="120"/>
          <w:sz w:val="26"/>
        </w:rPr>
        <w:t xml:space="preserve"> </w:t>
      </w:r>
      <w:r w:rsidRPr="007D1C4D">
        <w:rPr>
          <w:rFonts w:ascii="Times New Roman" w:eastAsia="Times New Roman" w:hAnsi="Times New Roman" w:cs="Times New Roman"/>
          <w:w w:val="120"/>
          <w:sz w:val="26"/>
        </w:rPr>
        <w:t>дар</w:t>
      </w:r>
      <w:r w:rsidRPr="007D1C4D">
        <w:rPr>
          <w:rFonts w:ascii="Times New Roman" w:eastAsia="Times New Roman" w:hAnsi="Times New Roman" w:cs="Times New Roman"/>
          <w:spacing w:val="26"/>
          <w:w w:val="120"/>
          <w:sz w:val="26"/>
        </w:rPr>
        <w:t xml:space="preserve"> </w:t>
      </w:r>
      <w:r w:rsidRPr="007D1C4D">
        <w:rPr>
          <w:rFonts w:ascii="Times New Roman" w:eastAsia="Times New Roman" w:hAnsi="Times New Roman" w:cs="Times New Roman"/>
          <w:w w:val="120"/>
          <w:sz w:val="26"/>
        </w:rPr>
        <w:t>а</w:t>
      </w:r>
      <w:r w:rsidRPr="007D1C4D">
        <w:rPr>
          <w:rFonts w:ascii="Times New Roman" w:eastAsia="Times New Roman" w:hAnsi="Times New Roman" w:cs="Times New Roman"/>
          <w:spacing w:val="-75"/>
          <w:w w:val="120"/>
          <w:sz w:val="26"/>
        </w:rPr>
        <w:t xml:space="preserve"> </w:t>
      </w:r>
      <w:r w:rsidRPr="007D1C4D">
        <w:rPr>
          <w:rFonts w:ascii="Times New Roman" w:eastAsia="Times New Roman" w:hAnsi="Times New Roman" w:cs="Times New Roman"/>
          <w:w w:val="120"/>
          <w:sz w:val="26"/>
        </w:rPr>
        <w:t>дӀадахьаран</w:t>
      </w:r>
      <w:r w:rsidRPr="007D1C4D">
        <w:rPr>
          <w:rFonts w:ascii="Times New Roman" w:eastAsia="Times New Roman" w:hAnsi="Times New Roman" w:cs="Times New Roman"/>
          <w:spacing w:val="3"/>
          <w:w w:val="120"/>
          <w:sz w:val="26"/>
        </w:rPr>
        <w:t xml:space="preserve"> </w:t>
      </w:r>
      <w:r w:rsidRPr="007D1C4D">
        <w:rPr>
          <w:rFonts w:ascii="Times New Roman" w:eastAsia="Times New Roman" w:hAnsi="Times New Roman" w:cs="Times New Roman"/>
          <w:w w:val="120"/>
          <w:sz w:val="26"/>
        </w:rPr>
        <w:t>бакъонаш</w:t>
      </w:r>
      <w:r w:rsidRPr="007D1C4D">
        <w:rPr>
          <w:rFonts w:ascii="Times New Roman" w:eastAsia="Times New Roman" w:hAnsi="Times New Roman" w:cs="Times New Roman"/>
          <w:spacing w:val="1"/>
          <w:w w:val="120"/>
          <w:sz w:val="26"/>
        </w:rPr>
        <w:t xml:space="preserve"> </w:t>
      </w:r>
      <w:r w:rsidRPr="007D1C4D">
        <w:rPr>
          <w:rFonts w:ascii="Times New Roman" w:eastAsia="Times New Roman" w:hAnsi="Times New Roman" w:cs="Times New Roman"/>
          <w:w w:val="120"/>
          <w:sz w:val="26"/>
        </w:rPr>
        <w:t>ларйан;</w:t>
      </w:r>
    </w:p>
    <w:p w:rsidR="007D1C4D" w:rsidRPr="007D1C4D" w:rsidRDefault="007D1C4D" w:rsidP="007D1C4D">
      <w:pPr>
        <w:widowControl w:val="0"/>
        <w:numPr>
          <w:ilvl w:val="0"/>
          <w:numId w:val="19"/>
        </w:numPr>
        <w:tabs>
          <w:tab w:val="left" w:pos="601"/>
        </w:tabs>
        <w:autoSpaceDE w:val="0"/>
        <w:autoSpaceDN w:val="0"/>
        <w:spacing w:after="0" w:line="299" w:lineRule="exact"/>
        <w:ind w:left="600" w:hanging="380"/>
        <w:rPr>
          <w:rFonts w:ascii="Times New Roman" w:eastAsia="Times New Roman" w:hAnsi="Times New Roman" w:cs="Times New Roman"/>
          <w:color w:val="221F1F"/>
          <w:sz w:val="20"/>
        </w:rPr>
      </w:pPr>
      <w:r w:rsidRPr="007D1C4D">
        <w:rPr>
          <w:rFonts w:ascii="Times New Roman" w:eastAsia="Times New Roman" w:hAnsi="Times New Roman" w:cs="Times New Roman"/>
          <w:w w:val="120"/>
          <w:sz w:val="26"/>
        </w:rPr>
        <w:t>Тайп-тайпана</w:t>
      </w:r>
      <w:r w:rsidRPr="007D1C4D">
        <w:rPr>
          <w:rFonts w:ascii="Times New Roman" w:eastAsia="Times New Roman" w:hAnsi="Times New Roman" w:cs="Times New Roman"/>
          <w:spacing w:val="-2"/>
          <w:w w:val="120"/>
          <w:sz w:val="26"/>
        </w:rPr>
        <w:t xml:space="preserve"> </w:t>
      </w:r>
      <w:r w:rsidRPr="007D1C4D">
        <w:rPr>
          <w:rFonts w:ascii="Times New Roman" w:eastAsia="Times New Roman" w:hAnsi="Times New Roman" w:cs="Times New Roman"/>
          <w:w w:val="120"/>
          <w:sz w:val="26"/>
        </w:rPr>
        <w:t>хьежамаш</w:t>
      </w:r>
      <w:r w:rsidRPr="007D1C4D">
        <w:rPr>
          <w:rFonts w:ascii="Times New Roman" w:eastAsia="Times New Roman" w:hAnsi="Times New Roman" w:cs="Times New Roman"/>
          <w:spacing w:val="-3"/>
          <w:w w:val="120"/>
          <w:sz w:val="26"/>
        </w:rPr>
        <w:t xml:space="preserve"> </w:t>
      </w:r>
      <w:r w:rsidRPr="007D1C4D">
        <w:rPr>
          <w:rFonts w:ascii="Times New Roman" w:eastAsia="Times New Roman" w:hAnsi="Times New Roman" w:cs="Times New Roman"/>
          <w:w w:val="120"/>
          <w:sz w:val="26"/>
        </w:rPr>
        <w:t>хила</w:t>
      </w:r>
      <w:r w:rsidRPr="007D1C4D">
        <w:rPr>
          <w:rFonts w:ascii="Times New Roman" w:eastAsia="Times New Roman" w:hAnsi="Times New Roman" w:cs="Times New Roman"/>
          <w:spacing w:val="-3"/>
          <w:w w:val="120"/>
          <w:sz w:val="26"/>
        </w:rPr>
        <w:t xml:space="preserve"> </w:t>
      </w:r>
      <w:r w:rsidRPr="007D1C4D">
        <w:rPr>
          <w:rFonts w:ascii="Times New Roman" w:eastAsia="Times New Roman" w:hAnsi="Times New Roman" w:cs="Times New Roman"/>
          <w:w w:val="120"/>
          <w:sz w:val="26"/>
        </w:rPr>
        <w:t>йиш</w:t>
      </w:r>
      <w:r w:rsidRPr="007D1C4D">
        <w:rPr>
          <w:rFonts w:ascii="Times New Roman" w:eastAsia="Times New Roman" w:hAnsi="Times New Roman" w:cs="Times New Roman"/>
          <w:spacing w:val="-4"/>
          <w:w w:val="120"/>
          <w:sz w:val="26"/>
        </w:rPr>
        <w:t xml:space="preserve"> </w:t>
      </w:r>
      <w:r w:rsidRPr="007D1C4D">
        <w:rPr>
          <w:rFonts w:ascii="Times New Roman" w:eastAsia="Times New Roman" w:hAnsi="Times New Roman" w:cs="Times New Roman"/>
          <w:w w:val="120"/>
          <w:sz w:val="26"/>
        </w:rPr>
        <w:t>йолуш</w:t>
      </w:r>
      <w:r w:rsidRPr="007D1C4D">
        <w:rPr>
          <w:rFonts w:ascii="Times New Roman" w:eastAsia="Times New Roman" w:hAnsi="Times New Roman" w:cs="Times New Roman"/>
          <w:spacing w:val="-3"/>
          <w:w w:val="120"/>
          <w:sz w:val="26"/>
        </w:rPr>
        <w:t xml:space="preserve"> </w:t>
      </w:r>
      <w:r w:rsidRPr="007D1C4D">
        <w:rPr>
          <w:rFonts w:ascii="Times New Roman" w:eastAsia="Times New Roman" w:hAnsi="Times New Roman" w:cs="Times New Roman"/>
          <w:w w:val="120"/>
          <w:sz w:val="26"/>
        </w:rPr>
        <w:t>хилар</w:t>
      </w:r>
      <w:r w:rsidRPr="007D1C4D">
        <w:rPr>
          <w:rFonts w:ascii="Times New Roman" w:eastAsia="Times New Roman" w:hAnsi="Times New Roman" w:cs="Times New Roman"/>
          <w:spacing w:val="-4"/>
          <w:w w:val="120"/>
          <w:sz w:val="26"/>
        </w:rPr>
        <w:t xml:space="preserve"> </w:t>
      </w:r>
      <w:r w:rsidRPr="007D1C4D">
        <w:rPr>
          <w:rFonts w:ascii="Times New Roman" w:eastAsia="Times New Roman" w:hAnsi="Times New Roman" w:cs="Times New Roman"/>
          <w:w w:val="120"/>
          <w:sz w:val="26"/>
        </w:rPr>
        <w:t>тӀелаца;</w:t>
      </w:r>
    </w:p>
    <w:p w:rsidR="007D1C4D" w:rsidRPr="007D1C4D" w:rsidRDefault="007D1C4D" w:rsidP="007D1C4D">
      <w:pPr>
        <w:widowControl w:val="0"/>
        <w:numPr>
          <w:ilvl w:val="0"/>
          <w:numId w:val="19"/>
        </w:numPr>
        <w:tabs>
          <w:tab w:val="left" w:pos="601"/>
        </w:tabs>
        <w:autoSpaceDE w:val="0"/>
        <w:autoSpaceDN w:val="0"/>
        <w:spacing w:before="1" w:after="0" w:line="298" w:lineRule="exact"/>
        <w:ind w:left="600" w:hanging="380"/>
        <w:rPr>
          <w:rFonts w:ascii="Times New Roman" w:eastAsia="Times New Roman" w:hAnsi="Times New Roman" w:cs="Times New Roman"/>
          <w:color w:val="221F1F"/>
          <w:sz w:val="20"/>
        </w:rPr>
      </w:pPr>
      <w:r w:rsidRPr="007D1C4D">
        <w:rPr>
          <w:rFonts w:ascii="Times New Roman" w:eastAsia="Times New Roman" w:hAnsi="Times New Roman" w:cs="Times New Roman"/>
          <w:w w:val="115"/>
          <w:sz w:val="26"/>
        </w:rPr>
        <w:t>Шена</w:t>
      </w:r>
      <w:r w:rsidRPr="007D1C4D">
        <w:rPr>
          <w:rFonts w:ascii="Times New Roman" w:eastAsia="Times New Roman" w:hAnsi="Times New Roman" w:cs="Times New Roman"/>
          <w:spacing w:val="-5"/>
          <w:w w:val="115"/>
          <w:sz w:val="26"/>
        </w:rPr>
        <w:t xml:space="preserve"> </w:t>
      </w:r>
      <w:r w:rsidRPr="007D1C4D">
        <w:rPr>
          <w:rFonts w:ascii="Times New Roman" w:eastAsia="Times New Roman" w:hAnsi="Times New Roman" w:cs="Times New Roman"/>
          <w:w w:val="115"/>
          <w:sz w:val="26"/>
        </w:rPr>
        <w:t>хетарг</w:t>
      </w:r>
      <w:r w:rsidRPr="007D1C4D">
        <w:rPr>
          <w:rFonts w:ascii="Times New Roman" w:eastAsia="Times New Roman" w:hAnsi="Times New Roman" w:cs="Times New Roman"/>
          <w:spacing w:val="-3"/>
          <w:w w:val="115"/>
          <w:sz w:val="26"/>
        </w:rPr>
        <w:t xml:space="preserve"> </w:t>
      </w:r>
      <w:r w:rsidRPr="007D1C4D">
        <w:rPr>
          <w:rFonts w:ascii="Times New Roman" w:eastAsia="Times New Roman" w:hAnsi="Times New Roman" w:cs="Times New Roman"/>
          <w:w w:val="115"/>
          <w:sz w:val="26"/>
        </w:rPr>
        <w:t>нийса</w:t>
      </w:r>
      <w:r w:rsidRPr="007D1C4D">
        <w:rPr>
          <w:rFonts w:ascii="Times New Roman" w:eastAsia="Times New Roman" w:hAnsi="Times New Roman" w:cs="Times New Roman"/>
          <w:spacing w:val="-2"/>
          <w:w w:val="115"/>
          <w:sz w:val="26"/>
        </w:rPr>
        <w:t xml:space="preserve"> </w:t>
      </w:r>
      <w:r w:rsidRPr="007D1C4D">
        <w:rPr>
          <w:rFonts w:ascii="Times New Roman" w:eastAsia="Times New Roman" w:hAnsi="Times New Roman" w:cs="Times New Roman"/>
          <w:w w:val="115"/>
          <w:sz w:val="26"/>
        </w:rPr>
        <w:t>а,</w:t>
      </w:r>
      <w:r w:rsidRPr="007D1C4D">
        <w:rPr>
          <w:rFonts w:ascii="Times New Roman" w:eastAsia="Times New Roman" w:hAnsi="Times New Roman" w:cs="Times New Roman"/>
          <w:spacing w:val="-4"/>
          <w:w w:val="115"/>
          <w:sz w:val="26"/>
        </w:rPr>
        <w:t xml:space="preserve"> </w:t>
      </w:r>
      <w:r w:rsidRPr="007D1C4D">
        <w:rPr>
          <w:rFonts w:ascii="Times New Roman" w:eastAsia="Times New Roman" w:hAnsi="Times New Roman" w:cs="Times New Roman"/>
          <w:w w:val="115"/>
          <w:sz w:val="26"/>
        </w:rPr>
        <w:t>бух</w:t>
      </w:r>
      <w:r w:rsidRPr="007D1C4D">
        <w:rPr>
          <w:rFonts w:ascii="Times New Roman" w:eastAsia="Times New Roman" w:hAnsi="Times New Roman" w:cs="Times New Roman"/>
          <w:spacing w:val="-4"/>
          <w:w w:val="115"/>
          <w:sz w:val="26"/>
        </w:rPr>
        <w:t xml:space="preserve"> </w:t>
      </w:r>
      <w:r w:rsidRPr="007D1C4D">
        <w:rPr>
          <w:rFonts w:ascii="Times New Roman" w:eastAsia="Times New Roman" w:hAnsi="Times New Roman" w:cs="Times New Roman"/>
          <w:w w:val="115"/>
          <w:sz w:val="26"/>
        </w:rPr>
        <w:t>балош</w:t>
      </w:r>
      <w:r w:rsidRPr="007D1C4D">
        <w:rPr>
          <w:rFonts w:ascii="Times New Roman" w:eastAsia="Times New Roman" w:hAnsi="Times New Roman" w:cs="Times New Roman"/>
          <w:spacing w:val="-4"/>
          <w:w w:val="115"/>
          <w:sz w:val="26"/>
        </w:rPr>
        <w:t xml:space="preserve"> </w:t>
      </w:r>
      <w:r w:rsidRPr="007D1C4D">
        <w:rPr>
          <w:rFonts w:ascii="Times New Roman" w:eastAsia="Times New Roman" w:hAnsi="Times New Roman" w:cs="Times New Roman"/>
          <w:w w:val="115"/>
          <w:sz w:val="26"/>
        </w:rPr>
        <w:t>а</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довзийта;</w:t>
      </w:r>
    </w:p>
    <w:p w:rsidR="007D1C4D" w:rsidRPr="007D1C4D" w:rsidRDefault="007D1C4D" w:rsidP="007D1C4D">
      <w:pPr>
        <w:widowControl w:val="0"/>
        <w:numPr>
          <w:ilvl w:val="0"/>
          <w:numId w:val="19"/>
        </w:numPr>
        <w:tabs>
          <w:tab w:val="left" w:pos="601"/>
        </w:tabs>
        <w:autoSpaceDE w:val="0"/>
        <w:autoSpaceDN w:val="0"/>
        <w:spacing w:after="0" w:line="298" w:lineRule="exact"/>
        <w:ind w:left="600" w:hanging="380"/>
        <w:rPr>
          <w:rFonts w:ascii="Times New Roman" w:eastAsia="Times New Roman" w:hAnsi="Times New Roman" w:cs="Times New Roman"/>
          <w:color w:val="221F1F"/>
          <w:sz w:val="20"/>
        </w:rPr>
      </w:pPr>
      <w:r w:rsidRPr="007D1C4D">
        <w:rPr>
          <w:rFonts w:ascii="Times New Roman" w:eastAsia="Times New Roman" w:hAnsi="Times New Roman" w:cs="Times New Roman"/>
          <w:w w:val="115"/>
          <w:sz w:val="26"/>
        </w:rPr>
        <w:t>ХӀоттийнчу</w:t>
      </w:r>
      <w:r w:rsidRPr="007D1C4D">
        <w:rPr>
          <w:rFonts w:ascii="Times New Roman" w:eastAsia="Times New Roman" w:hAnsi="Times New Roman" w:cs="Times New Roman"/>
          <w:spacing w:val="-2"/>
          <w:w w:val="115"/>
          <w:sz w:val="26"/>
        </w:rPr>
        <w:t xml:space="preserve"> </w:t>
      </w:r>
      <w:r w:rsidRPr="007D1C4D">
        <w:rPr>
          <w:rFonts w:ascii="Times New Roman" w:eastAsia="Times New Roman" w:hAnsi="Times New Roman" w:cs="Times New Roman"/>
          <w:w w:val="115"/>
          <w:sz w:val="26"/>
        </w:rPr>
        <w:t>Ӏалашонца</w:t>
      </w:r>
      <w:r w:rsidRPr="007D1C4D">
        <w:rPr>
          <w:rFonts w:ascii="Times New Roman" w:eastAsia="Times New Roman" w:hAnsi="Times New Roman" w:cs="Times New Roman"/>
          <w:spacing w:val="-5"/>
          <w:w w:val="115"/>
          <w:sz w:val="26"/>
        </w:rPr>
        <w:t xml:space="preserve"> </w:t>
      </w:r>
      <w:r w:rsidRPr="007D1C4D">
        <w:rPr>
          <w:rFonts w:ascii="Times New Roman" w:eastAsia="Times New Roman" w:hAnsi="Times New Roman" w:cs="Times New Roman"/>
          <w:w w:val="115"/>
          <w:sz w:val="26"/>
        </w:rPr>
        <w:t>догӀуш</w:t>
      </w:r>
      <w:r w:rsidRPr="007D1C4D">
        <w:rPr>
          <w:rFonts w:ascii="Times New Roman" w:eastAsia="Times New Roman" w:hAnsi="Times New Roman" w:cs="Times New Roman"/>
          <w:spacing w:val="-3"/>
          <w:w w:val="115"/>
          <w:sz w:val="26"/>
        </w:rPr>
        <w:t xml:space="preserve"> </w:t>
      </w:r>
      <w:r w:rsidRPr="007D1C4D">
        <w:rPr>
          <w:rFonts w:ascii="Times New Roman" w:eastAsia="Times New Roman" w:hAnsi="Times New Roman" w:cs="Times New Roman"/>
          <w:w w:val="115"/>
          <w:sz w:val="26"/>
        </w:rPr>
        <w:t>шен</w:t>
      </w:r>
      <w:r w:rsidRPr="007D1C4D">
        <w:rPr>
          <w:rFonts w:ascii="Times New Roman" w:eastAsia="Times New Roman" w:hAnsi="Times New Roman" w:cs="Times New Roman"/>
          <w:spacing w:val="-2"/>
          <w:w w:val="115"/>
          <w:sz w:val="26"/>
        </w:rPr>
        <w:t xml:space="preserve"> </w:t>
      </w:r>
      <w:r w:rsidRPr="007D1C4D">
        <w:rPr>
          <w:rFonts w:ascii="Times New Roman" w:eastAsia="Times New Roman" w:hAnsi="Times New Roman" w:cs="Times New Roman"/>
          <w:w w:val="115"/>
          <w:sz w:val="26"/>
        </w:rPr>
        <w:t>къамел</w:t>
      </w:r>
      <w:r w:rsidRPr="007D1C4D">
        <w:rPr>
          <w:rFonts w:ascii="Times New Roman" w:eastAsia="Times New Roman" w:hAnsi="Times New Roman" w:cs="Times New Roman"/>
          <w:spacing w:val="-3"/>
          <w:w w:val="115"/>
          <w:sz w:val="26"/>
        </w:rPr>
        <w:t xml:space="preserve"> </w:t>
      </w:r>
      <w:r w:rsidRPr="007D1C4D">
        <w:rPr>
          <w:rFonts w:ascii="Times New Roman" w:eastAsia="Times New Roman" w:hAnsi="Times New Roman" w:cs="Times New Roman"/>
          <w:w w:val="115"/>
          <w:sz w:val="26"/>
        </w:rPr>
        <w:t>дӀахӀоттор;</w:t>
      </w:r>
    </w:p>
    <w:p w:rsidR="007D1C4D" w:rsidRPr="007D1C4D" w:rsidRDefault="007D1C4D" w:rsidP="007D1C4D">
      <w:pPr>
        <w:widowControl w:val="0"/>
        <w:numPr>
          <w:ilvl w:val="0"/>
          <w:numId w:val="19"/>
        </w:numPr>
        <w:tabs>
          <w:tab w:val="left" w:pos="601"/>
        </w:tabs>
        <w:autoSpaceDE w:val="0"/>
        <w:autoSpaceDN w:val="0"/>
        <w:spacing w:before="1" w:after="0" w:line="240" w:lineRule="auto"/>
        <w:ind w:left="600" w:right="239" w:hanging="380"/>
        <w:jc w:val="both"/>
        <w:rPr>
          <w:rFonts w:ascii="Times New Roman" w:eastAsia="Times New Roman" w:hAnsi="Times New Roman" w:cs="Times New Roman"/>
          <w:color w:val="221F1F"/>
          <w:sz w:val="20"/>
        </w:rPr>
      </w:pPr>
      <w:r w:rsidRPr="007D1C4D">
        <w:rPr>
          <w:rFonts w:ascii="Times New Roman" w:eastAsia="Times New Roman" w:hAnsi="Times New Roman" w:cs="Times New Roman"/>
          <w:w w:val="115"/>
          <w:sz w:val="26"/>
        </w:rPr>
        <w:t>Къамелан хьолаца догӀуш барта а, йозанан а тексташ кхолла (довзийтар,</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ойлайар,</w:t>
      </w:r>
      <w:r w:rsidRPr="007D1C4D">
        <w:rPr>
          <w:rFonts w:ascii="Times New Roman" w:eastAsia="Times New Roman" w:hAnsi="Times New Roman" w:cs="Times New Roman"/>
          <w:spacing w:val="16"/>
          <w:w w:val="115"/>
          <w:sz w:val="26"/>
        </w:rPr>
        <w:t xml:space="preserve"> </w:t>
      </w:r>
      <w:r w:rsidRPr="007D1C4D">
        <w:rPr>
          <w:rFonts w:ascii="Times New Roman" w:eastAsia="Times New Roman" w:hAnsi="Times New Roman" w:cs="Times New Roman"/>
          <w:w w:val="115"/>
          <w:sz w:val="26"/>
        </w:rPr>
        <w:t>дийцар);</w:t>
      </w:r>
    </w:p>
    <w:p w:rsidR="007D1C4D" w:rsidRPr="007D1C4D" w:rsidRDefault="007D1C4D" w:rsidP="007D1C4D">
      <w:pPr>
        <w:widowControl w:val="0"/>
        <w:numPr>
          <w:ilvl w:val="0"/>
          <w:numId w:val="19"/>
        </w:numPr>
        <w:tabs>
          <w:tab w:val="left" w:pos="601"/>
        </w:tabs>
        <w:autoSpaceDE w:val="0"/>
        <w:autoSpaceDN w:val="0"/>
        <w:spacing w:after="0" w:line="240" w:lineRule="auto"/>
        <w:ind w:left="600" w:right="233" w:hanging="380"/>
        <w:jc w:val="both"/>
        <w:rPr>
          <w:rFonts w:ascii="Times New Roman" w:eastAsia="Times New Roman" w:hAnsi="Times New Roman" w:cs="Times New Roman"/>
          <w:color w:val="221F1F"/>
          <w:sz w:val="20"/>
        </w:rPr>
      </w:pPr>
      <w:r w:rsidRPr="007D1C4D">
        <w:rPr>
          <w:rFonts w:ascii="Times New Roman" w:eastAsia="Times New Roman" w:hAnsi="Times New Roman" w:cs="Times New Roman"/>
          <w:w w:val="115"/>
          <w:sz w:val="26"/>
        </w:rPr>
        <w:t>Шимма цхьаьна а, тобанца а бинчу белхан а, тидаман а, кхочушбинчу</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жимчу талламан а, проектан тӀедилларан а</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жамӀех лаьцна доцца къамел</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кечдан;</w:t>
      </w:r>
    </w:p>
    <w:p w:rsidR="007D1C4D" w:rsidRPr="007D1C4D" w:rsidRDefault="007D1C4D" w:rsidP="007D1C4D">
      <w:pPr>
        <w:widowControl w:val="0"/>
        <w:numPr>
          <w:ilvl w:val="0"/>
          <w:numId w:val="19"/>
        </w:numPr>
        <w:tabs>
          <w:tab w:val="left" w:pos="601"/>
        </w:tabs>
        <w:autoSpaceDE w:val="0"/>
        <w:autoSpaceDN w:val="0"/>
        <w:spacing w:after="0" w:line="240" w:lineRule="auto"/>
        <w:ind w:left="600" w:right="236" w:hanging="380"/>
        <w:jc w:val="both"/>
        <w:rPr>
          <w:rFonts w:ascii="Times New Roman" w:eastAsia="Times New Roman" w:hAnsi="Times New Roman" w:cs="Times New Roman"/>
          <w:color w:val="221F1F"/>
          <w:sz w:val="20"/>
        </w:rPr>
      </w:pPr>
      <w:r w:rsidRPr="007D1C4D">
        <w:rPr>
          <w:rFonts w:ascii="Times New Roman" w:eastAsia="Times New Roman" w:hAnsi="Times New Roman" w:cs="Times New Roman"/>
          <w:w w:val="120"/>
          <w:sz w:val="26"/>
        </w:rPr>
        <w:t>вистхиларан</w:t>
      </w:r>
      <w:r w:rsidRPr="007D1C4D">
        <w:rPr>
          <w:rFonts w:ascii="Times New Roman" w:eastAsia="Times New Roman" w:hAnsi="Times New Roman" w:cs="Times New Roman"/>
          <w:spacing w:val="1"/>
          <w:w w:val="120"/>
          <w:sz w:val="26"/>
        </w:rPr>
        <w:t xml:space="preserve"> </w:t>
      </w:r>
      <w:r w:rsidRPr="007D1C4D">
        <w:rPr>
          <w:rFonts w:ascii="Times New Roman" w:eastAsia="Times New Roman" w:hAnsi="Times New Roman" w:cs="Times New Roman"/>
          <w:w w:val="120"/>
          <w:sz w:val="26"/>
        </w:rPr>
        <w:t>(къамелан)</w:t>
      </w:r>
      <w:r w:rsidRPr="007D1C4D">
        <w:rPr>
          <w:rFonts w:ascii="Times New Roman" w:eastAsia="Times New Roman" w:hAnsi="Times New Roman" w:cs="Times New Roman"/>
          <w:spacing w:val="1"/>
          <w:w w:val="120"/>
          <w:sz w:val="26"/>
        </w:rPr>
        <w:t xml:space="preserve"> </w:t>
      </w:r>
      <w:r w:rsidRPr="007D1C4D">
        <w:rPr>
          <w:rFonts w:ascii="Times New Roman" w:eastAsia="Times New Roman" w:hAnsi="Times New Roman" w:cs="Times New Roman"/>
          <w:w w:val="120"/>
          <w:sz w:val="26"/>
        </w:rPr>
        <w:t>текстана</w:t>
      </w:r>
      <w:r w:rsidRPr="007D1C4D">
        <w:rPr>
          <w:rFonts w:ascii="Times New Roman" w:eastAsia="Times New Roman" w:hAnsi="Times New Roman" w:cs="Times New Roman"/>
          <w:spacing w:val="1"/>
          <w:w w:val="120"/>
          <w:sz w:val="26"/>
        </w:rPr>
        <w:t xml:space="preserve"> </w:t>
      </w:r>
      <w:r w:rsidRPr="007D1C4D">
        <w:rPr>
          <w:rFonts w:ascii="Times New Roman" w:eastAsia="Times New Roman" w:hAnsi="Times New Roman" w:cs="Times New Roman"/>
          <w:w w:val="120"/>
          <w:sz w:val="26"/>
        </w:rPr>
        <w:t>гайтаман</w:t>
      </w:r>
      <w:r w:rsidRPr="007D1C4D">
        <w:rPr>
          <w:rFonts w:ascii="Times New Roman" w:eastAsia="Times New Roman" w:hAnsi="Times New Roman" w:cs="Times New Roman"/>
          <w:spacing w:val="1"/>
          <w:w w:val="120"/>
          <w:sz w:val="26"/>
        </w:rPr>
        <w:t xml:space="preserve"> </w:t>
      </w:r>
      <w:r w:rsidRPr="007D1C4D">
        <w:rPr>
          <w:rFonts w:ascii="Times New Roman" w:eastAsia="Times New Roman" w:hAnsi="Times New Roman" w:cs="Times New Roman"/>
          <w:w w:val="120"/>
          <w:sz w:val="26"/>
        </w:rPr>
        <w:t>материал</w:t>
      </w:r>
      <w:r w:rsidRPr="007D1C4D">
        <w:rPr>
          <w:rFonts w:ascii="Times New Roman" w:eastAsia="Times New Roman" w:hAnsi="Times New Roman" w:cs="Times New Roman"/>
          <w:spacing w:val="1"/>
          <w:w w:val="120"/>
          <w:sz w:val="26"/>
        </w:rPr>
        <w:t xml:space="preserve"> </w:t>
      </w:r>
      <w:r w:rsidRPr="007D1C4D">
        <w:rPr>
          <w:rFonts w:ascii="Times New Roman" w:eastAsia="Times New Roman" w:hAnsi="Times New Roman" w:cs="Times New Roman"/>
          <w:w w:val="120"/>
          <w:sz w:val="26"/>
        </w:rPr>
        <w:t>(дехкина</w:t>
      </w:r>
      <w:r w:rsidRPr="007D1C4D">
        <w:rPr>
          <w:rFonts w:ascii="Times New Roman" w:eastAsia="Times New Roman" w:hAnsi="Times New Roman" w:cs="Times New Roman"/>
          <w:spacing w:val="1"/>
          <w:w w:val="120"/>
          <w:sz w:val="26"/>
        </w:rPr>
        <w:t xml:space="preserve"> </w:t>
      </w:r>
      <w:r w:rsidRPr="007D1C4D">
        <w:rPr>
          <w:rFonts w:ascii="Times New Roman" w:eastAsia="Times New Roman" w:hAnsi="Times New Roman" w:cs="Times New Roman"/>
          <w:w w:val="120"/>
          <w:sz w:val="26"/>
        </w:rPr>
        <w:t>суьрташ,</w:t>
      </w:r>
      <w:r w:rsidRPr="007D1C4D">
        <w:rPr>
          <w:rFonts w:ascii="Times New Roman" w:eastAsia="Times New Roman" w:hAnsi="Times New Roman" w:cs="Times New Roman"/>
          <w:spacing w:val="2"/>
          <w:w w:val="120"/>
          <w:sz w:val="26"/>
        </w:rPr>
        <w:t xml:space="preserve"> </w:t>
      </w:r>
      <w:r w:rsidRPr="007D1C4D">
        <w:rPr>
          <w:rFonts w:ascii="Times New Roman" w:eastAsia="Times New Roman" w:hAnsi="Times New Roman" w:cs="Times New Roman"/>
          <w:w w:val="120"/>
          <w:sz w:val="26"/>
        </w:rPr>
        <w:t>даьхна суьрташ,</w:t>
      </w:r>
      <w:r w:rsidRPr="007D1C4D">
        <w:rPr>
          <w:rFonts w:ascii="Times New Roman" w:eastAsia="Times New Roman" w:hAnsi="Times New Roman" w:cs="Times New Roman"/>
          <w:spacing w:val="2"/>
          <w:w w:val="120"/>
          <w:sz w:val="26"/>
        </w:rPr>
        <w:t xml:space="preserve"> </w:t>
      </w:r>
      <w:r w:rsidRPr="007D1C4D">
        <w:rPr>
          <w:rFonts w:ascii="Times New Roman" w:eastAsia="Times New Roman" w:hAnsi="Times New Roman" w:cs="Times New Roman"/>
          <w:w w:val="120"/>
          <w:sz w:val="26"/>
        </w:rPr>
        <w:t>плакаташ)</w:t>
      </w:r>
      <w:r w:rsidRPr="007D1C4D">
        <w:rPr>
          <w:rFonts w:ascii="Times New Roman" w:eastAsia="Times New Roman" w:hAnsi="Times New Roman" w:cs="Times New Roman"/>
          <w:spacing w:val="10"/>
          <w:w w:val="120"/>
          <w:sz w:val="26"/>
        </w:rPr>
        <w:t xml:space="preserve"> </w:t>
      </w:r>
      <w:r w:rsidRPr="007D1C4D">
        <w:rPr>
          <w:rFonts w:ascii="Times New Roman" w:eastAsia="Times New Roman" w:hAnsi="Times New Roman" w:cs="Times New Roman"/>
          <w:w w:val="120"/>
          <w:sz w:val="26"/>
        </w:rPr>
        <w:t>кечйан (къастон).</w:t>
      </w:r>
    </w:p>
    <w:p w:rsidR="007D1C4D" w:rsidRPr="007D1C4D" w:rsidRDefault="007D1C4D" w:rsidP="007D1C4D">
      <w:pPr>
        <w:widowControl w:val="0"/>
        <w:autoSpaceDE w:val="0"/>
        <w:autoSpaceDN w:val="0"/>
        <w:spacing w:after="0" w:line="240" w:lineRule="auto"/>
        <w:jc w:val="both"/>
        <w:rPr>
          <w:rFonts w:ascii="Times New Roman" w:eastAsia="Times New Roman" w:hAnsi="Times New Roman" w:cs="Times New Roman"/>
          <w:sz w:val="20"/>
        </w:rPr>
        <w:sectPr w:rsidR="007D1C4D" w:rsidRPr="007D1C4D">
          <w:pgSz w:w="11920" w:h="16850"/>
          <w:pgMar w:top="980" w:right="460" w:bottom="760" w:left="1260" w:header="0" w:footer="561" w:gutter="0"/>
          <w:cols w:space="720"/>
        </w:sectPr>
      </w:pPr>
    </w:p>
    <w:p w:rsidR="007D1C4D" w:rsidRPr="007D1C4D" w:rsidRDefault="007D1C4D" w:rsidP="007D1C4D">
      <w:pPr>
        <w:widowControl w:val="0"/>
        <w:autoSpaceDE w:val="0"/>
        <w:autoSpaceDN w:val="0"/>
        <w:spacing w:before="60" w:after="0" w:line="298" w:lineRule="exact"/>
        <w:ind w:left="677"/>
        <w:jc w:val="both"/>
        <w:outlineLvl w:val="2"/>
        <w:rPr>
          <w:rFonts w:ascii="Times New Roman" w:eastAsia="Times New Roman" w:hAnsi="Times New Roman" w:cs="Times New Roman"/>
          <w:b/>
          <w:bCs/>
          <w:i/>
          <w:iCs/>
          <w:sz w:val="26"/>
          <w:szCs w:val="26"/>
        </w:rPr>
      </w:pPr>
      <w:r w:rsidRPr="007D1C4D">
        <w:rPr>
          <w:rFonts w:ascii="Times New Roman" w:eastAsia="Times New Roman" w:hAnsi="Times New Roman" w:cs="Times New Roman"/>
          <w:b/>
          <w:bCs/>
          <w:i/>
          <w:iCs/>
          <w:w w:val="125"/>
          <w:sz w:val="26"/>
          <w:szCs w:val="26"/>
        </w:rPr>
        <w:lastRenderedPageBreak/>
        <w:t>Цхьаьна</w:t>
      </w:r>
      <w:r w:rsidRPr="007D1C4D">
        <w:rPr>
          <w:rFonts w:ascii="Times New Roman" w:eastAsia="Times New Roman" w:hAnsi="Times New Roman" w:cs="Times New Roman"/>
          <w:b/>
          <w:bCs/>
          <w:i/>
          <w:iCs/>
          <w:spacing w:val="-4"/>
          <w:w w:val="125"/>
          <w:sz w:val="26"/>
          <w:szCs w:val="26"/>
        </w:rPr>
        <w:t xml:space="preserve"> </w:t>
      </w:r>
      <w:r w:rsidRPr="007D1C4D">
        <w:rPr>
          <w:rFonts w:ascii="Times New Roman" w:eastAsia="Times New Roman" w:hAnsi="Times New Roman" w:cs="Times New Roman"/>
          <w:b/>
          <w:bCs/>
          <w:i/>
          <w:iCs/>
          <w:w w:val="125"/>
          <w:sz w:val="26"/>
          <w:szCs w:val="26"/>
        </w:rPr>
        <w:t>кхочушден</w:t>
      </w:r>
      <w:r w:rsidRPr="007D1C4D">
        <w:rPr>
          <w:rFonts w:ascii="Times New Roman" w:eastAsia="Times New Roman" w:hAnsi="Times New Roman" w:cs="Times New Roman"/>
          <w:b/>
          <w:bCs/>
          <w:i/>
          <w:iCs/>
          <w:spacing w:val="-6"/>
          <w:w w:val="125"/>
          <w:sz w:val="26"/>
          <w:szCs w:val="26"/>
        </w:rPr>
        <w:t xml:space="preserve"> </w:t>
      </w:r>
      <w:r w:rsidRPr="007D1C4D">
        <w:rPr>
          <w:rFonts w:ascii="Times New Roman" w:eastAsia="Times New Roman" w:hAnsi="Times New Roman" w:cs="Times New Roman"/>
          <w:b/>
          <w:bCs/>
          <w:i/>
          <w:iCs/>
          <w:w w:val="125"/>
          <w:sz w:val="26"/>
          <w:szCs w:val="26"/>
        </w:rPr>
        <w:t>гӀуллакхаш:</w:t>
      </w:r>
    </w:p>
    <w:p w:rsidR="007D1C4D" w:rsidRPr="007D1C4D" w:rsidRDefault="007D1C4D" w:rsidP="007D1C4D">
      <w:pPr>
        <w:widowControl w:val="0"/>
        <w:numPr>
          <w:ilvl w:val="0"/>
          <w:numId w:val="19"/>
        </w:numPr>
        <w:tabs>
          <w:tab w:val="left" w:pos="601"/>
        </w:tabs>
        <w:autoSpaceDE w:val="0"/>
        <w:autoSpaceDN w:val="0"/>
        <w:spacing w:after="0" w:line="240" w:lineRule="auto"/>
        <w:ind w:left="600" w:right="234" w:hanging="380"/>
        <w:jc w:val="both"/>
        <w:rPr>
          <w:rFonts w:ascii="Times New Roman" w:eastAsia="Times New Roman" w:hAnsi="Times New Roman" w:cs="Times New Roman"/>
          <w:color w:val="221F1F"/>
          <w:sz w:val="20"/>
        </w:rPr>
      </w:pPr>
      <w:r w:rsidRPr="007D1C4D">
        <w:rPr>
          <w:rFonts w:ascii="Times New Roman" w:eastAsia="Times New Roman" w:hAnsi="Times New Roman" w:cs="Times New Roman"/>
          <w:w w:val="115"/>
          <w:sz w:val="26"/>
        </w:rPr>
        <w:t>йоццачу</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а,</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йехачу</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а</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ханна</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лерина</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Ӏалашонаш</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(цхьаьна</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кхочушдаран</w:t>
      </w:r>
      <w:r w:rsidRPr="007D1C4D">
        <w:rPr>
          <w:rFonts w:ascii="Times New Roman" w:eastAsia="Times New Roman" w:hAnsi="Times New Roman" w:cs="Times New Roman"/>
          <w:spacing w:val="-72"/>
          <w:w w:val="115"/>
          <w:sz w:val="26"/>
        </w:rPr>
        <w:t xml:space="preserve"> </w:t>
      </w:r>
      <w:r w:rsidRPr="007D1C4D">
        <w:rPr>
          <w:rFonts w:ascii="Times New Roman" w:eastAsia="Times New Roman" w:hAnsi="Times New Roman" w:cs="Times New Roman"/>
          <w:w w:val="115"/>
          <w:sz w:val="26"/>
        </w:rPr>
        <w:t>декхаршкахь</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дакъалацар</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тидаме</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оьцуш</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индивидуале)</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хьехархочо</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йалийнчу план хӀотторан кепан буха тӀехь стандартан</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хьолехь, йукъара</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гӀулчаш</w:t>
      </w:r>
      <w:r w:rsidRPr="007D1C4D">
        <w:rPr>
          <w:rFonts w:ascii="Times New Roman" w:eastAsia="Times New Roman" w:hAnsi="Times New Roman" w:cs="Times New Roman"/>
          <w:spacing w:val="4"/>
          <w:w w:val="115"/>
          <w:sz w:val="26"/>
        </w:rPr>
        <w:t xml:space="preserve"> </w:t>
      </w:r>
      <w:r w:rsidRPr="007D1C4D">
        <w:rPr>
          <w:rFonts w:ascii="Times New Roman" w:eastAsia="Times New Roman" w:hAnsi="Times New Roman" w:cs="Times New Roman"/>
          <w:w w:val="115"/>
          <w:sz w:val="26"/>
        </w:rPr>
        <w:t>а,</w:t>
      </w:r>
      <w:r w:rsidRPr="007D1C4D">
        <w:rPr>
          <w:rFonts w:ascii="Times New Roman" w:eastAsia="Times New Roman" w:hAnsi="Times New Roman" w:cs="Times New Roman"/>
          <w:spacing w:val="2"/>
          <w:w w:val="115"/>
          <w:sz w:val="26"/>
        </w:rPr>
        <w:t xml:space="preserve"> </w:t>
      </w:r>
      <w:r w:rsidRPr="007D1C4D">
        <w:rPr>
          <w:rFonts w:ascii="Times New Roman" w:eastAsia="Times New Roman" w:hAnsi="Times New Roman" w:cs="Times New Roman"/>
          <w:w w:val="115"/>
          <w:sz w:val="26"/>
        </w:rPr>
        <w:t>хенаш</w:t>
      </w:r>
      <w:r w:rsidRPr="007D1C4D">
        <w:rPr>
          <w:rFonts w:ascii="Times New Roman" w:eastAsia="Times New Roman" w:hAnsi="Times New Roman" w:cs="Times New Roman"/>
          <w:spacing w:val="5"/>
          <w:w w:val="115"/>
          <w:sz w:val="26"/>
        </w:rPr>
        <w:t xml:space="preserve"> </w:t>
      </w:r>
      <w:r w:rsidRPr="007D1C4D">
        <w:rPr>
          <w:rFonts w:ascii="Times New Roman" w:eastAsia="Times New Roman" w:hAnsi="Times New Roman" w:cs="Times New Roman"/>
          <w:w w:val="115"/>
          <w:sz w:val="26"/>
        </w:rPr>
        <w:t>а</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дӀасайекъар;</w:t>
      </w:r>
    </w:p>
    <w:p w:rsidR="007D1C4D" w:rsidRPr="007D1C4D" w:rsidRDefault="007D1C4D" w:rsidP="007D1C4D">
      <w:pPr>
        <w:widowControl w:val="0"/>
        <w:numPr>
          <w:ilvl w:val="0"/>
          <w:numId w:val="19"/>
        </w:numPr>
        <w:tabs>
          <w:tab w:val="left" w:pos="601"/>
        </w:tabs>
        <w:autoSpaceDE w:val="0"/>
        <w:autoSpaceDN w:val="0"/>
        <w:spacing w:before="2" w:after="0" w:line="240" w:lineRule="auto"/>
        <w:ind w:left="600" w:right="241" w:hanging="380"/>
        <w:jc w:val="both"/>
        <w:rPr>
          <w:rFonts w:ascii="Times New Roman" w:eastAsia="Times New Roman" w:hAnsi="Times New Roman" w:cs="Times New Roman"/>
          <w:color w:val="221F1F"/>
          <w:sz w:val="20"/>
        </w:rPr>
      </w:pPr>
      <w:r w:rsidRPr="007D1C4D">
        <w:rPr>
          <w:rFonts w:ascii="Times New Roman" w:eastAsia="Times New Roman" w:hAnsi="Times New Roman" w:cs="Times New Roman"/>
          <w:w w:val="115"/>
          <w:sz w:val="26"/>
        </w:rPr>
        <w:t>цхьаьна болх баран Ӏалашо тӀелаца, и кхочушйарехь дан дезарг цхьаьна</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вовшахтоха: ролаш дӀасайекъа, цхьаьна беш болчу белхан процесс а,</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жамӀ</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а</w:t>
      </w:r>
      <w:r w:rsidRPr="007D1C4D">
        <w:rPr>
          <w:rFonts w:ascii="Times New Roman" w:eastAsia="Times New Roman" w:hAnsi="Times New Roman" w:cs="Times New Roman"/>
          <w:spacing w:val="2"/>
          <w:w w:val="115"/>
          <w:sz w:val="26"/>
        </w:rPr>
        <w:t xml:space="preserve"> </w:t>
      </w:r>
      <w:r w:rsidRPr="007D1C4D">
        <w:rPr>
          <w:rFonts w:ascii="Times New Roman" w:eastAsia="Times New Roman" w:hAnsi="Times New Roman" w:cs="Times New Roman"/>
          <w:w w:val="115"/>
          <w:sz w:val="26"/>
        </w:rPr>
        <w:t>дийцаре</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дан;</w:t>
      </w:r>
    </w:p>
    <w:p w:rsidR="007D1C4D" w:rsidRPr="007D1C4D" w:rsidRDefault="007D1C4D" w:rsidP="007D1C4D">
      <w:pPr>
        <w:widowControl w:val="0"/>
        <w:numPr>
          <w:ilvl w:val="0"/>
          <w:numId w:val="19"/>
        </w:numPr>
        <w:tabs>
          <w:tab w:val="left" w:pos="601"/>
        </w:tabs>
        <w:autoSpaceDE w:val="0"/>
        <w:autoSpaceDN w:val="0"/>
        <w:spacing w:after="0" w:line="240" w:lineRule="auto"/>
        <w:ind w:left="600" w:right="236" w:hanging="380"/>
        <w:jc w:val="both"/>
        <w:rPr>
          <w:rFonts w:ascii="Times New Roman" w:eastAsia="Times New Roman" w:hAnsi="Times New Roman" w:cs="Times New Roman"/>
          <w:color w:val="221F1F"/>
          <w:sz w:val="20"/>
        </w:rPr>
      </w:pPr>
      <w:r w:rsidRPr="007D1C4D">
        <w:rPr>
          <w:rFonts w:ascii="Times New Roman" w:eastAsia="Times New Roman" w:hAnsi="Times New Roman" w:cs="Times New Roman"/>
          <w:w w:val="115"/>
          <w:sz w:val="26"/>
        </w:rPr>
        <w:t>куьйгалла дан, тӀедиллар кхочушдан, ладогӀа, хӀоьттина хьал ша листа</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кийча хилар;</w:t>
      </w:r>
    </w:p>
    <w:p w:rsidR="007D1C4D" w:rsidRPr="007D1C4D" w:rsidRDefault="007D1C4D" w:rsidP="007D1C4D">
      <w:pPr>
        <w:widowControl w:val="0"/>
        <w:numPr>
          <w:ilvl w:val="0"/>
          <w:numId w:val="19"/>
        </w:numPr>
        <w:tabs>
          <w:tab w:val="left" w:pos="601"/>
        </w:tabs>
        <w:autoSpaceDE w:val="0"/>
        <w:autoSpaceDN w:val="0"/>
        <w:spacing w:after="0" w:line="298" w:lineRule="exact"/>
        <w:ind w:left="600" w:hanging="380"/>
        <w:jc w:val="both"/>
        <w:rPr>
          <w:rFonts w:ascii="Times New Roman" w:eastAsia="Times New Roman" w:hAnsi="Times New Roman" w:cs="Times New Roman"/>
          <w:color w:val="221F1F"/>
          <w:sz w:val="20"/>
        </w:rPr>
      </w:pPr>
      <w:r w:rsidRPr="007D1C4D">
        <w:rPr>
          <w:rFonts w:ascii="Times New Roman" w:eastAsia="Times New Roman" w:hAnsi="Times New Roman" w:cs="Times New Roman"/>
          <w:w w:val="115"/>
          <w:sz w:val="26"/>
        </w:rPr>
        <w:t>шен</w:t>
      </w:r>
      <w:r w:rsidRPr="007D1C4D">
        <w:rPr>
          <w:rFonts w:ascii="Times New Roman" w:eastAsia="Times New Roman" w:hAnsi="Times New Roman" w:cs="Times New Roman"/>
          <w:spacing w:val="-6"/>
          <w:w w:val="115"/>
          <w:sz w:val="26"/>
        </w:rPr>
        <w:t xml:space="preserve"> </w:t>
      </w:r>
      <w:r w:rsidRPr="007D1C4D">
        <w:rPr>
          <w:rFonts w:ascii="Times New Roman" w:eastAsia="Times New Roman" w:hAnsi="Times New Roman" w:cs="Times New Roman"/>
          <w:w w:val="115"/>
          <w:sz w:val="26"/>
        </w:rPr>
        <w:t>белхан</w:t>
      </w:r>
      <w:r w:rsidRPr="007D1C4D">
        <w:rPr>
          <w:rFonts w:ascii="Times New Roman" w:eastAsia="Times New Roman" w:hAnsi="Times New Roman" w:cs="Times New Roman"/>
          <w:spacing w:val="-3"/>
          <w:w w:val="115"/>
          <w:sz w:val="26"/>
        </w:rPr>
        <w:t xml:space="preserve"> </w:t>
      </w:r>
      <w:r w:rsidRPr="007D1C4D">
        <w:rPr>
          <w:rFonts w:ascii="Times New Roman" w:eastAsia="Times New Roman" w:hAnsi="Times New Roman" w:cs="Times New Roman"/>
          <w:w w:val="115"/>
          <w:sz w:val="26"/>
        </w:rPr>
        <w:t>дакъа</w:t>
      </w:r>
      <w:r w:rsidRPr="007D1C4D">
        <w:rPr>
          <w:rFonts w:ascii="Times New Roman" w:eastAsia="Times New Roman" w:hAnsi="Times New Roman" w:cs="Times New Roman"/>
          <w:spacing w:val="-3"/>
          <w:w w:val="115"/>
          <w:sz w:val="26"/>
        </w:rPr>
        <w:t xml:space="preserve"> </w:t>
      </w:r>
      <w:r w:rsidRPr="007D1C4D">
        <w:rPr>
          <w:rFonts w:ascii="Times New Roman" w:eastAsia="Times New Roman" w:hAnsi="Times New Roman" w:cs="Times New Roman"/>
          <w:w w:val="115"/>
          <w:sz w:val="26"/>
        </w:rPr>
        <w:t>жоьпалле</w:t>
      </w:r>
      <w:r w:rsidRPr="007D1C4D">
        <w:rPr>
          <w:rFonts w:ascii="Times New Roman" w:eastAsia="Times New Roman" w:hAnsi="Times New Roman" w:cs="Times New Roman"/>
          <w:spacing w:val="-4"/>
          <w:w w:val="115"/>
          <w:sz w:val="26"/>
        </w:rPr>
        <w:t xml:space="preserve"> </w:t>
      </w:r>
      <w:r w:rsidRPr="007D1C4D">
        <w:rPr>
          <w:rFonts w:ascii="Times New Roman" w:eastAsia="Times New Roman" w:hAnsi="Times New Roman" w:cs="Times New Roman"/>
          <w:w w:val="115"/>
          <w:sz w:val="26"/>
        </w:rPr>
        <w:t>кхочушдан;</w:t>
      </w:r>
    </w:p>
    <w:p w:rsidR="007D1C4D" w:rsidRPr="007D1C4D" w:rsidRDefault="007D1C4D" w:rsidP="007D1C4D">
      <w:pPr>
        <w:widowControl w:val="0"/>
        <w:numPr>
          <w:ilvl w:val="0"/>
          <w:numId w:val="19"/>
        </w:numPr>
        <w:tabs>
          <w:tab w:val="left" w:pos="601"/>
        </w:tabs>
        <w:autoSpaceDE w:val="0"/>
        <w:autoSpaceDN w:val="0"/>
        <w:spacing w:after="0" w:line="298" w:lineRule="exact"/>
        <w:ind w:left="600" w:hanging="380"/>
        <w:jc w:val="both"/>
        <w:rPr>
          <w:rFonts w:ascii="Times New Roman" w:eastAsia="Times New Roman" w:hAnsi="Times New Roman" w:cs="Times New Roman"/>
          <w:color w:val="221F1F"/>
          <w:sz w:val="20"/>
        </w:rPr>
      </w:pPr>
      <w:r w:rsidRPr="007D1C4D">
        <w:rPr>
          <w:rFonts w:ascii="Times New Roman" w:eastAsia="Times New Roman" w:hAnsi="Times New Roman" w:cs="Times New Roman"/>
          <w:w w:val="115"/>
          <w:sz w:val="26"/>
        </w:rPr>
        <w:t>йукъарчу</w:t>
      </w:r>
      <w:r w:rsidRPr="007D1C4D">
        <w:rPr>
          <w:rFonts w:ascii="Times New Roman" w:eastAsia="Times New Roman" w:hAnsi="Times New Roman" w:cs="Times New Roman"/>
          <w:spacing w:val="-3"/>
          <w:w w:val="115"/>
          <w:sz w:val="26"/>
        </w:rPr>
        <w:t xml:space="preserve"> </w:t>
      </w:r>
      <w:r w:rsidRPr="007D1C4D">
        <w:rPr>
          <w:rFonts w:ascii="Times New Roman" w:eastAsia="Times New Roman" w:hAnsi="Times New Roman" w:cs="Times New Roman"/>
          <w:w w:val="115"/>
          <w:sz w:val="26"/>
        </w:rPr>
        <w:t>жамӀе</w:t>
      </w:r>
      <w:r w:rsidRPr="007D1C4D">
        <w:rPr>
          <w:rFonts w:ascii="Times New Roman" w:eastAsia="Times New Roman" w:hAnsi="Times New Roman" w:cs="Times New Roman"/>
          <w:spacing w:val="-3"/>
          <w:w w:val="115"/>
          <w:sz w:val="26"/>
        </w:rPr>
        <w:t xml:space="preserve"> </w:t>
      </w:r>
      <w:r w:rsidRPr="007D1C4D">
        <w:rPr>
          <w:rFonts w:ascii="Times New Roman" w:eastAsia="Times New Roman" w:hAnsi="Times New Roman" w:cs="Times New Roman"/>
          <w:w w:val="115"/>
          <w:sz w:val="26"/>
        </w:rPr>
        <w:t>ша</w:t>
      </w:r>
      <w:r w:rsidRPr="007D1C4D">
        <w:rPr>
          <w:rFonts w:ascii="Times New Roman" w:eastAsia="Times New Roman" w:hAnsi="Times New Roman" w:cs="Times New Roman"/>
          <w:spacing w:val="-4"/>
          <w:w w:val="115"/>
          <w:sz w:val="26"/>
        </w:rPr>
        <w:t xml:space="preserve"> </w:t>
      </w:r>
      <w:r w:rsidRPr="007D1C4D">
        <w:rPr>
          <w:rFonts w:ascii="Times New Roman" w:eastAsia="Times New Roman" w:hAnsi="Times New Roman" w:cs="Times New Roman"/>
          <w:w w:val="115"/>
          <w:sz w:val="26"/>
        </w:rPr>
        <w:t>диллинчу</w:t>
      </w:r>
      <w:r w:rsidRPr="007D1C4D">
        <w:rPr>
          <w:rFonts w:ascii="Times New Roman" w:eastAsia="Times New Roman" w:hAnsi="Times New Roman" w:cs="Times New Roman"/>
          <w:spacing w:val="-3"/>
          <w:w w:val="115"/>
          <w:sz w:val="26"/>
        </w:rPr>
        <w:t xml:space="preserve"> </w:t>
      </w:r>
      <w:r w:rsidRPr="007D1C4D">
        <w:rPr>
          <w:rFonts w:ascii="Times New Roman" w:eastAsia="Times New Roman" w:hAnsi="Times New Roman" w:cs="Times New Roman"/>
          <w:w w:val="115"/>
          <w:sz w:val="26"/>
        </w:rPr>
        <w:t>декъан</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мах</w:t>
      </w:r>
      <w:r w:rsidRPr="007D1C4D">
        <w:rPr>
          <w:rFonts w:ascii="Times New Roman" w:eastAsia="Times New Roman" w:hAnsi="Times New Roman" w:cs="Times New Roman"/>
          <w:spacing w:val="-5"/>
          <w:w w:val="115"/>
          <w:sz w:val="26"/>
        </w:rPr>
        <w:t xml:space="preserve"> </w:t>
      </w:r>
      <w:r w:rsidRPr="007D1C4D">
        <w:rPr>
          <w:rFonts w:ascii="Times New Roman" w:eastAsia="Times New Roman" w:hAnsi="Times New Roman" w:cs="Times New Roman"/>
          <w:w w:val="115"/>
          <w:sz w:val="26"/>
        </w:rPr>
        <w:t>хадон;</w:t>
      </w:r>
    </w:p>
    <w:p w:rsidR="007D1C4D" w:rsidRPr="007D1C4D" w:rsidRDefault="007D1C4D" w:rsidP="007D1C4D">
      <w:pPr>
        <w:widowControl w:val="0"/>
        <w:numPr>
          <w:ilvl w:val="0"/>
          <w:numId w:val="19"/>
        </w:numPr>
        <w:tabs>
          <w:tab w:val="left" w:pos="601"/>
        </w:tabs>
        <w:autoSpaceDE w:val="0"/>
        <w:autoSpaceDN w:val="0"/>
        <w:spacing w:before="1" w:after="0" w:line="240" w:lineRule="auto"/>
        <w:ind w:left="600" w:right="244" w:hanging="380"/>
        <w:jc w:val="both"/>
        <w:rPr>
          <w:rFonts w:ascii="Times New Roman" w:eastAsia="Times New Roman" w:hAnsi="Times New Roman" w:cs="Times New Roman"/>
          <w:color w:val="221F1F"/>
          <w:sz w:val="20"/>
        </w:rPr>
      </w:pPr>
      <w:r w:rsidRPr="007D1C4D">
        <w:rPr>
          <w:rFonts w:ascii="Times New Roman" w:eastAsia="Times New Roman" w:hAnsi="Times New Roman" w:cs="Times New Roman"/>
          <w:w w:val="115"/>
          <w:sz w:val="26"/>
        </w:rPr>
        <w:t>схьаделлачу масалшна тӀе а тийжаш, цхьаьна вовшахтоьхна проектийн</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тӀедахкарш</w:t>
      </w:r>
      <w:r w:rsidRPr="007D1C4D">
        <w:rPr>
          <w:rFonts w:ascii="Times New Roman" w:eastAsia="Times New Roman" w:hAnsi="Times New Roman" w:cs="Times New Roman"/>
          <w:spacing w:val="2"/>
          <w:w w:val="115"/>
          <w:sz w:val="26"/>
        </w:rPr>
        <w:t xml:space="preserve"> </w:t>
      </w:r>
      <w:r w:rsidRPr="007D1C4D">
        <w:rPr>
          <w:rFonts w:ascii="Times New Roman" w:eastAsia="Times New Roman" w:hAnsi="Times New Roman" w:cs="Times New Roman"/>
          <w:w w:val="115"/>
          <w:sz w:val="26"/>
        </w:rPr>
        <w:t>кхочушдан.</w:t>
      </w:r>
    </w:p>
    <w:p w:rsidR="007D1C4D" w:rsidRPr="007D1C4D" w:rsidRDefault="007D1C4D" w:rsidP="007D1C4D">
      <w:pPr>
        <w:widowControl w:val="0"/>
        <w:autoSpaceDE w:val="0"/>
        <w:autoSpaceDN w:val="0"/>
        <w:spacing w:before="10" w:after="0" w:line="240" w:lineRule="auto"/>
        <w:rPr>
          <w:rFonts w:ascii="Times New Roman" w:eastAsia="Times New Roman" w:hAnsi="Times New Roman" w:cs="Times New Roman"/>
          <w:sz w:val="25"/>
          <w:szCs w:val="26"/>
        </w:rPr>
      </w:pPr>
    </w:p>
    <w:p w:rsidR="007D1C4D" w:rsidRPr="007D1C4D" w:rsidRDefault="007D1C4D" w:rsidP="007D1C4D">
      <w:pPr>
        <w:widowControl w:val="0"/>
        <w:tabs>
          <w:tab w:val="left" w:pos="3158"/>
          <w:tab w:val="left" w:pos="4529"/>
          <w:tab w:val="left" w:pos="5608"/>
          <w:tab w:val="left" w:pos="7365"/>
          <w:tab w:val="left" w:pos="8506"/>
        </w:tabs>
        <w:autoSpaceDE w:val="0"/>
        <w:autoSpaceDN w:val="0"/>
        <w:spacing w:after="0" w:line="240" w:lineRule="auto"/>
        <w:ind w:left="338" w:right="132" w:firstLine="719"/>
        <w:rPr>
          <w:rFonts w:ascii="Times New Roman" w:eastAsia="Times New Roman" w:hAnsi="Times New Roman" w:cs="Times New Roman"/>
          <w:sz w:val="26"/>
          <w:szCs w:val="26"/>
        </w:rPr>
      </w:pPr>
      <w:r w:rsidRPr="007D1C4D">
        <w:rPr>
          <w:rFonts w:ascii="Times New Roman" w:eastAsia="Times New Roman" w:hAnsi="Times New Roman" w:cs="Times New Roman"/>
          <w:w w:val="110"/>
          <w:sz w:val="26"/>
          <w:szCs w:val="26"/>
        </w:rPr>
        <w:t>Йуьхьанцарчу</w:t>
      </w:r>
      <w:r w:rsidRPr="007D1C4D">
        <w:rPr>
          <w:rFonts w:ascii="Times New Roman" w:eastAsia="Times New Roman" w:hAnsi="Times New Roman" w:cs="Times New Roman"/>
          <w:w w:val="110"/>
          <w:sz w:val="26"/>
          <w:szCs w:val="26"/>
        </w:rPr>
        <w:tab/>
        <w:t>школехь</w:t>
      </w:r>
      <w:r w:rsidRPr="007D1C4D">
        <w:rPr>
          <w:rFonts w:ascii="Times New Roman" w:eastAsia="Times New Roman" w:hAnsi="Times New Roman" w:cs="Times New Roman"/>
          <w:w w:val="110"/>
          <w:sz w:val="26"/>
          <w:szCs w:val="26"/>
        </w:rPr>
        <w:tab/>
        <w:t>дешар</w:t>
      </w:r>
      <w:r w:rsidRPr="007D1C4D">
        <w:rPr>
          <w:rFonts w:ascii="Times New Roman" w:eastAsia="Times New Roman" w:hAnsi="Times New Roman" w:cs="Times New Roman"/>
          <w:w w:val="110"/>
          <w:sz w:val="26"/>
          <w:szCs w:val="26"/>
        </w:rPr>
        <w:tab/>
        <w:t>чекхдолучу</w:t>
      </w:r>
      <w:r w:rsidRPr="007D1C4D">
        <w:rPr>
          <w:rFonts w:ascii="Times New Roman" w:eastAsia="Times New Roman" w:hAnsi="Times New Roman" w:cs="Times New Roman"/>
          <w:w w:val="110"/>
          <w:sz w:val="26"/>
          <w:szCs w:val="26"/>
        </w:rPr>
        <w:tab/>
        <w:t>хенахь</w:t>
      </w:r>
      <w:r w:rsidRPr="007D1C4D">
        <w:rPr>
          <w:rFonts w:ascii="Times New Roman" w:eastAsia="Times New Roman" w:hAnsi="Times New Roman" w:cs="Times New Roman"/>
          <w:w w:val="110"/>
          <w:sz w:val="26"/>
          <w:szCs w:val="26"/>
        </w:rPr>
        <w:tab/>
        <w:t>дешархочун</w:t>
      </w:r>
      <w:r w:rsidRPr="007D1C4D">
        <w:rPr>
          <w:rFonts w:ascii="Times New Roman" w:eastAsia="Times New Roman" w:hAnsi="Times New Roman" w:cs="Times New Roman"/>
          <w:spacing w:val="1"/>
          <w:w w:val="110"/>
          <w:sz w:val="26"/>
          <w:szCs w:val="26"/>
        </w:rPr>
        <w:t xml:space="preserve"> </w:t>
      </w:r>
      <w:r w:rsidRPr="007D1C4D">
        <w:rPr>
          <w:rFonts w:ascii="Times New Roman" w:eastAsia="Times New Roman" w:hAnsi="Times New Roman" w:cs="Times New Roman"/>
          <w:w w:val="110"/>
          <w:sz w:val="26"/>
          <w:szCs w:val="26"/>
        </w:rPr>
        <w:t>кхоллало</w:t>
      </w:r>
      <w:r w:rsidRPr="007D1C4D">
        <w:rPr>
          <w:rFonts w:ascii="Times New Roman" w:eastAsia="Times New Roman" w:hAnsi="Times New Roman" w:cs="Times New Roman"/>
          <w:spacing w:val="7"/>
          <w:w w:val="110"/>
          <w:sz w:val="26"/>
          <w:szCs w:val="26"/>
        </w:rPr>
        <w:t xml:space="preserve"> </w:t>
      </w:r>
      <w:r w:rsidRPr="007D1C4D">
        <w:rPr>
          <w:rFonts w:ascii="Times New Roman" w:eastAsia="Times New Roman" w:hAnsi="Times New Roman" w:cs="Times New Roman"/>
          <w:b/>
          <w:w w:val="110"/>
          <w:sz w:val="26"/>
          <w:szCs w:val="26"/>
        </w:rPr>
        <w:t>регулятивни</w:t>
      </w:r>
      <w:r w:rsidRPr="007D1C4D">
        <w:rPr>
          <w:rFonts w:ascii="Times New Roman" w:eastAsia="Times New Roman" w:hAnsi="Times New Roman" w:cs="Times New Roman"/>
          <w:b/>
          <w:spacing w:val="49"/>
          <w:w w:val="110"/>
          <w:sz w:val="26"/>
          <w:szCs w:val="26"/>
        </w:rPr>
        <w:t xml:space="preserve"> </w:t>
      </w:r>
      <w:r w:rsidRPr="007D1C4D">
        <w:rPr>
          <w:rFonts w:ascii="Times New Roman" w:eastAsia="Times New Roman" w:hAnsi="Times New Roman" w:cs="Times New Roman"/>
          <w:w w:val="110"/>
          <w:sz w:val="26"/>
          <w:szCs w:val="26"/>
        </w:rPr>
        <w:t>дешаран</w:t>
      </w:r>
      <w:r w:rsidRPr="007D1C4D">
        <w:rPr>
          <w:rFonts w:ascii="Times New Roman" w:eastAsia="Times New Roman" w:hAnsi="Times New Roman" w:cs="Times New Roman"/>
          <w:spacing w:val="1"/>
          <w:w w:val="110"/>
          <w:sz w:val="26"/>
          <w:szCs w:val="26"/>
        </w:rPr>
        <w:t xml:space="preserve"> </w:t>
      </w:r>
      <w:r w:rsidRPr="007D1C4D">
        <w:rPr>
          <w:rFonts w:ascii="Times New Roman" w:eastAsia="Times New Roman" w:hAnsi="Times New Roman" w:cs="Times New Roman"/>
          <w:w w:val="110"/>
          <w:sz w:val="26"/>
          <w:szCs w:val="26"/>
        </w:rPr>
        <w:t>дараш.</w:t>
      </w:r>
    </w:p>
    <w:p w:rsidR="007D1C4D" w:rsidRPr="007D1C4D" w:rsidRDefault="007D1C4D" w:rsidP="007D1C4D">
      <w:pPr>
        <w:widowControl w:val="0"/>
        <w:autoSpaceDE w:val="0"/>
        <w:autoSpaceDN w:val="0"/>
        <w:spacing w:before="2" w:after="0" w:line="298" w:lineRule="exact"/>
        <w:ind w:left="677"/>
        <w:outlineLvl w:val="2"/>
        <w:rPr>
          <w:rFonts w:ascii="Times New Roman" w:eastAsia="Times New Roman" w:hAnsi="Times New Roman" w:cs="Times New Roman"/>
          <w:b/>
          <w:bCs/>
          <w:i/>
          <w:iCs/>
          <w:sz w:val="26"/>
          <w:szCs w:val="26"/>
        </w:rPr>
      </w:pPr>
      <w:r w:rsidRPr="007D1C4D">
        <w:rPr>
          <w:rFonts w:ascii="Times New Roman" w:eastAsia="Times New Roman" w:hAnsi="Times New Roman" w:cs="Times New Roman"/>
          <w:b/>
          <w:bCs/>
          <w:i/>
          <w:iCs/>
          <w:w w:val="130"/>
          <w:sz w:val="26"/>
          <w:szCs w:val="26"/>
        </w:rPr>
        <w:t>Шен</w:t>
      </w:r>
      <w:r w:rsidRPr="007D1C4D">
        <w:rPr>
          <w:rFonts w:ascii="Times New Roman" w:eastAsia="Times New Roman" w:hAnsi="Times New Roman" w:cs="Times New Roman"/>
          <w:b/>
          <w:bCs/>
          <w:i/>
          <w:iCs/>
          <w:spacing w:val="-2"/>
          <w:w w:val="130"/>
          <w:sz w:val="26"/>
          <w:szCs w:val="26"/>
        </w:rPr>
        <w:t xml:space="preserve"> </w:t>
      </w:r>
      <w:r w:rsidRPr="007D1C4D">
        <w:rPr>
          <w:rFonts w:ascii="Times New Roman" w:eastAsia="Times New Roman" w:hAnsi="Times New Roman" w:cs="Times New Roman"/>
          <w:b/>
          <w:bCs/>
          <w:i/>
          <w:iCs/>
          <w:w w:val="130"/>
          <w:sz w:val="26"/>
          <w:szCs w:val="26"/>
        </w:rPr>
        <w:t>низам</w:t>
      </w:r>
      <w:r w:rsidRPr="007D1C4D">
        <w:rPr>
          <w:rFonts w:ascii="Times New Roman" w:eastAsia="Times New Roman" w:hAnsi="Times New Roman" w:cs="Times New Roman"/>
          <w:b/>
          <w:bCs/>
          <w:i/>
          <w:iCs/>
          <w:spacing w:val="-3"/>
          <w:w w:val="130"/>
          <w:sz w:val="26"/>
          <w:szCs w:val="26"/>
        </w:rPr>
        <w:t xml:space="preserve"> </w:t>
      </w:r>
      <w:r w:rsidRPr="007D1C4D">
        <w:rPr>
          <w:rFonts w:ascii="Times New Roman" w:eastAsia="Times New Roman" w:hAnsi="Times New Roman" w:cs="Times New Roman"/>
          <w:b/>
          <w:bCs/>
          <w:i/>
          <w:iCs/>
          <w:w w:val="130"/>
          <w:sz w:val="26"/>
          <w:szCs w:val="26"/>
        </w:rPr>
        <w:t>хилар:</w:t>
      </w:r>
    </w:p>
    <w:p w:rsidR="007D1C4D" w:rsidRPr="007D1C4D" w:rsidRDefault="007D1C4D" w:rsidP="007D1C4D">
      <w:pPr>
        <w:widowControl w:val="0"/>
        <w:numPr>
          <w:ilvl w:val="0"/>
          <w:numId w:val="19"/>
        </w:numPr>
        <w:tabs>
          <w:tab w:val="left" w:pos="601"/>
          <w:tab w:val="left" w:pos="1646"/>
          <w:tab w:val="left" w:pos="4054"/>
          <w:tab w:val="left" w:pos="5581"/>
          <w:tab w:val="left" w:pos="7107"/>
          <w:tab w:val="left" w:pos="9402"/>
        </w:tabs>
        <w:autoSpaceDE w:val="0"/>
        <w:autoSpaceDN w:val="0"/>
        <w:spacing w:after="0" w:line="240" w:lineRule="auto"/>
        <w:ind w:left="600" w:right="245" w:hanging="380"/>
        <w:rPr>
          <w:rFonts w:ascii="Times New Roman" w:eastAsia="Times New Roman" w:hAnsi="Times New Roman" w:cs="Times New Roman"/>
          <w:color w:val="221F1F"/>
          <w:sz w:val="20"/>
        </w:rPr>
      </w:pPr>
      <w:r w:rsidRPr="007D1C4D">
        <w:rPr>
          <w:rFonts w:ascii="Times New Roman" w:eastAsia="Times New Roman" w:hAnsi="Times New Roman" w:cs="Times New Roman"/>
          <w:w w:val="120"/>
          <w:sz w:val="26"/>
        </w:rPr>
        <w:t>жамӀ</w:t>
      </w:r>
      <w:r w:rsidRPr="007D1C4D">
        <w:rPr>
          <w:rFonts w:ascii="Times New Roman" w:eastAsia="Times New Roman" w:hAnsi="Times New Roman" w:cs="Times New Roman"/>
          <w:w w:val="120"/>
          <w:sz w:val="26"/>
        </w:rPr>
        <w:tab/>
        <w:t>хилийтархьама</w:t>
      </w:r>
      <w:r w:rsidRPr="007D1C4D">
        <w:rPr>
          <w:rFonts w:ascii="Times New Roman" w:eastAsia="Times New Roman" w:hAnsi="Times New Roman" w:cs="Times New Roman"/>
          <w:w w:val="120"/>
          <w:sz w:val="26"/>
        </w:rPr>
        <w:tab/>
        <w:t>дешаран</w:t>
      </w:r>
      <w:r w:rsidRPr="007D1C4D">
        <w:rPr>
          <w:rFonts w:ascii="Times New Roman" w:eastAsia="Times New Roman" w:hAnsi="Times New Roman" w:cs="Times New Roman"/>
          <w:w w:val="120"/>
          <w:sz w:val="26"/>
        </w:rPr>
        <w:tab/>
        <w:t>декхарш</w:t>
      </w:r>
      <w:r w:rsidRPr="007D1C4D">
        <w:rPr>
          <w:rFonts w:ascii="Times New Roman" w:eastAsia="Times New Roman" w:hAnsi="Times New Roman" w:cs="Times New Roman"/>
          <w:w w:val="120"/>
          <w:sz w:val="26"/>
        </w:rPr>
        <w:tab/>
        <w:t>кхочушдарехь</w:t>
      </w:r>
      <w:r w:rsidRPr="007D1C4D">
        <w:rPr>
          <w:rFonts w:ascii="Times New Roman" w:eastAsia="Times New Roman" w:hAnsi="Times New Roman" w:cs="Times New Roman"/>
          <w:w w:val="120"/>
          <w:sz w:val="26"/>
        </w:rPr>
        <w:tab/>
      </w:r>
      <w:r w:rsidRPr="007D1C4D">
        <w:rPr>
          <w:rFonts w:ascii="Times New Roman" w:eastAsia="Times New Roman" w:hAnsi="Times New Roman" w:cs="Times New Roman"/>
          <w:spacing w:val="-1"/>
          <w:w w:val="120"/>
          <w:sz w:val="26"/>
        </w:rPr>
        <w:t>шен</w:t>
      </w:r>
      <w:r w:rsidRPr="007D1C4D">
        <w:rPr>
          <w:rFonts w:ascii="Times New Roman" w:eastAsia="Times New Roman" w:hAnsi="Times New Roman" w:cs="Times New Roman"/>
          <w:spacing w:val="-75"/>
          <w:w w:val="120"/>
          <w:sz w:val="26"/>
        </w:rPr>
        <w:t xml:space="preserve"> </w:t>
      </w:r>
      <w:r w:rsidRPr="007D1C4D">
        <w:rPr>
          <w:rFonts w:ascii="Times New Roman" w:eastAsia="Times New Roman" w:hAnsi="Times New Roman" w:cs="Times New Roman"/>
          <w:w w:val="120"/>
          <w:sz w:val="26"/>
        </w:rPr>
        <w:t>гӀуллакхийн план</w:t>
      </w:r>
      <w:r w:rsidRPr="007D1C4D">
        <w:rPr>
          <w:rFonts w:ascii="Times New Roman" w:eastAsia="Times New Roman" w:hAnsi="Times New Roman" w:cs="Times New Roman"/>
          <w:spacing w:val="4"/>
          <w:w w:val="120"/>
          <w:sz w:val="26"/>
        </w:rPr>
        <w:t xml:space="preserve"> </w:t>
      </w:r>
      <w:r w:rsidRPr="007D1C4D">
        <w:rPr>
          <w:rFonts w:ascii="Times New Roman" w:eastAsia="Times New Roman" w:hAnsi="Times New Roman" w:cs="Times New Roman"/>
          <w:w w:val="120"/>
          <w:sz w:val="26"/>
        </w:rPr>
        <w:t>хӀоттон;</w:t>
      </w:r>
    </w:p>
    <w:p w:rsidR="007D1C4D" w:rsidRPr="007D1C4D" w:rsidRDefault="007D1C4D" w:rsidP="007D1C4D">
      <w:pPr>
        <w:widowControl w:val="0"/>
        <w:numPr>
          <w:ilvl w:val="0"/>
          <w:numId w:val="19"/>
        </w:numPr>
        <w:tabs>
          <w:tab w:val="left" w:pos="601"/>
        </w:tabs>
        <w:autoSpaceDE w:val="0"/>
        <w:autoSpaceDN w:val="0"/>
        <w:spacing w:after="0" w:line="299" w:lineRule="exact"/>
        <w:ind w:left="600" w:hanging="380"/>
        <w:rPr>
          <w:rFonts w:ascii="Times New Roman" w:eastAsia="Times New Roman" w:hAnsi="Times New Roman" w:cs="Times New Roman"/>
          <w:color w:val="221F1F"/>
          <w:sz w:val="20"/>
        </w:rPr>
      </w:pPr>
      <w:r w:rsidRPr="007D1C4D">
        <w:rPr>
          <w:rFonts w:ascii="Times New Roman" w:eastAsia="Times New Roman" w:hAnsi="Times New Roman" w:cs="Times New Roman"/>
          <w:w w:val="115"/>
          <w:sz w:val="26"/>
        </w:rPr>
        <w:t>ша</w:t>
      </w:r>
      <w:r w:rsidRPr="007D1C4D">
        <w:rPr>
          <w:rFonts w:ascii="Times New Roman" w:eastAsia="Times New Roman" w:hAnsi="Times New Roman" w:cs="Times New Roman"/>
          <w:spacing w:val="-2"/>
          <w:w w:val="115"/>
          <w:sz w:val="26"/>
        </w:rPr>
        <w:t xml:space="preserve"> </w:t>
      </w:r>
      <w:r w:rsidRPr="007D1C4D">
        <w:rPr>
          <w:rFonts w:ascii="Times New Roman" w:eastAsia="Times New Roman" w:hAnsi="Times New Roman" w:cs="Times New Roman"/>
          <w:w w:val="115"/>
          <w:sz w:val="26"/>
        </w:rPr>
        <w:t>билгалдинчу</w:t>
      </w:r>
      <w:r w:rsidRPr="007D1C4D">
        <w:rPr>
          <w:rFonts w:ascii="Times New Roman" w:eastAsia="Times New Roman" w:hAnsi="Times New Roman" w:cs="Times New Roman"/>
          <w:spacing w:val="-5"/>
          <w:w w:val="115"/>
          <w:sz w:val="26"/>
        </w:rPr>
        <w:t xml:space="preserve"> </w:t>
      </w:r>
      <w:r w:rsidRPr="007D1C4D">
        <w:rPr>
          <w:rFonts w:ascii="Times New Roman" w:eastAsia="Times New Roman" w:hAnsi="Times New Roman" w:cs="Times New Roman"/>
          <w:w w:val="115"/>
          <w:sz w:val="26"/>
        </w:rPr>
        <w:t>кхочушдарийн</w:t>
      </w:r>
      <w:r w:rsidRPr="007D1C4D">
        <w:rPr>
          <w:rFonts w:ascii="Times New Roman" w:eastAsia="Times New Roman" w:hAnsi="Times New Roman" w:cs="Times New Roman"/>
          <w:spacing w:val="-4"/>
          <w:w w:val="115"/>
          <w:sz w:val="26"/>
        </w:rPr>
        <w:t xml:space="preserve"> </w:t>
      </w:r>
      <w:r w:rsidRPr="007D1C4D">
        <w:rPr>
          <w:rFonts w:ascii="Times New Roman" w:eastAsia="Times New Roman" w:hAnsi="Times New Roman" w:cs="Times New Roman"/>
          <w:w w:val="115"/>
          <w:sz w:val="26"/>
        </w:rPr>
        <w:t>рогӀалла</w:t>
      </w:r>
      <w:r w:rsidRPr="007D1C4D">
        <w:rPr>
          <w:rFonts w:ascii="Times New Roman" w:eastAsia="Times New Roman" w:hAnsi="Times New Roman" w:cs="Times New Roman"/>
          <w:spacing w:val="-3"/>
          <w:w w:val="115"/>
          <w:sz w:val="26"/>
        </w:rPr>
        <w:t xml:space="preserve"> </w:t>
      </w:r>
      <w:r w:rsidRPr="007D1C4D">
        <w:rPr>
          <w:rFonts w:ascii="Times New Roman" w:eastAsia="Times New Roman" w:hAnsi="Times New Roman" w:cs="Times New Roman"/>
          <w:w w:val="115"/>
          <w:sz w:val="26"/>
        </w:rPr>
        <w:t>хӀоттон.</w:t>
      </w:r>
    </w:p>
    <w:p w:rsidR="007D1C4D" w:rsidRPr="007D1C4D" w:rsidRDefault="007D1C4D" w:rsidP="007D1C4D">
      <w:pPr>
        <w:widowControl w:val="0"/>
        <w:autoSpaceDE w:val="0"/>
        <w:autoSpaceDN w:val="0"/>
        <w:spacing w:before="1" w:after="0" w:line="240" w:lineRule="auto"/>
        <w:ind w:left="677"/>
        <w:outlineLvl w:val="2"/>
        <w:rPr>
          <w:rFonts w:ascii="Times New Roman" w:eastAsia="Times New Roman" w:hAnsi="Times New Roman" w:cs="Times New Roman"/>
          <w:b/>
          <w:bCs/>
          <w:i/>
          <w:iCs/>
          <w:sz w:val="26"/>
          <w:szCs w:val="26"/>
        </w:rPr>
      </w:pPr>
      <w:r w:rsidRPr="007D1C4D">
        <w:rPr>
          <w:rFonts w:ascii="Times New Roman" w:eastAsia="Times New Roman" w:hAnsi="Times New Roman" w:cs="Times New Roman"/>
          <w:b/>
          <w:bCs/>
          <w:i/>
          <w:iCs/>
          <w:w w:val="125"/>
          <w:sz w:val="26"/>
          <w:szCs w:val="26"/>
        </w:rPr>
        <w:t>Шаталлар:</w:t>
      </w:r>
    </w:p>
    <w:p w:rsidR="007D1C4D" w:rsidRPr="007D1C4D" w:rsidRDefault="007D1C4D" w:rsidP="007D1C4D">
      <w:pPr>
        <w:widowControl w:val="0"/>
        <w:numPr>
          <w:ilvl w:val="0"/>
          <w:numId w:val="19"/>
        </w:numPr>
        <w:tabs>
          <w:tab w:val="left" w:pos="601"/>
        </w:tabs>
        <w:autoSpaceDE w:val="0"/>
        <w:autoSpaceDN w:val="0"/>
        <w:spacing w:before="1" w:after="0" w:line="298" w:lineRule="exact"/>
        <w:ind w:left="600" w:hanging="380"/>
        <w:rPr>
          <w:rFonts w:ascii="Times New Roman" w:eastAsia="Times New Roman" w:hAnsi="Times New Roman" w:cs="Times New Roman"/>
          <w:color w:val="221F1F"/>
          <w:sz w:val="20"/>
        </w:rPr>
      </w:pPr>
      <w:r w:rsidRPr="007D1C4D">
        <w:rPr>
          <w:rFonts w:ascii="Times New Roman" w:eastAsia="Times New Roman" w:hAnsi="Times New Roman" w:cs="Times New Roman"/>
          <w:w w:val="120"/>
          <w:sz w:val="26"/>
        </w:rPr>
        <w:t>дешаран</w:t>
      </w:r>
      <w:r w:rsidRPr="007D1C4D">
        <w:rPr>
          <w:rFonts w:ascii="Times New Roman" w:eastAsia="Times New Roman" w:hAnsi="Times New Roman" w:cs="Times New Roman"/>
          <w:spacing w:val="-6"/>
          <w:w w:val="120"/>
          <w:sz w:val="26"/>
        </w:rPr>
        <w:t xml:space="preserve"> </w:t>
      </w:r>
      <w:r w:rsidRPr="007D1C4D">
        <w:rPr>
          <w:rFonts w:ascii="Times New Roman" w:eastAsia="Times New Roman" w:hAnsi="Times New Roman" w:cs="Times New Roman"/>
          <w:w w:val="120"/>
          <w:sz w:val="26"/>
        </w:rPr>
        <w:t>гӀуллакхан</w:t>
      </w:r>
      <w:r w:rsidRPr="007D1C4D">
        <w:rPr>
          <w:rFonts w:ascii="Times New Roman" w:eastAsia="Times New Roman" w:hAnsi="Times New Roman" w:cs="Times New Roman"/>
          <w:spacing w:val="-4"/>
          <w:w w:val="120"/>
          <w:sz w:val="26"/>
        </w:rPr>
        <w:t xml:space="preserve"> </w:t>
      </w:r>
      <w:r w:rsidRPr="007D1C4D">
        <w:rPr>
          <w:rFonts w:ascii="Times New Roman" w:eastAsia="Times New Roman" w:hAnsi="Times New Roman" w:cs="Times New Roman"/>
          <w:w w:val="120"/>
          <w:sz w:val="26"/>
        </w:rPr>
        <w:t>кхиаман/эшаман</w:t>
      </w:r>
      <w:r w:rsidRPr="007D1C4D">
        <w:rPr>
          <w:rFonts w:ascii="Times New Roman" w:eastAsia="Times New Roman" w:hAnsi="Times New Roman" w:cs="Times New Roman"/>
          <w:spacing w:val="-5"/>
          <w:w w:val="120"/>
          <w:sz w:val="26"/>
        </w:rPr>
        <w:t xml:space="preserve"> </w:t>
      </w:r>
      <w:r w:rsidRPr="007D1C4D">
        <w:rPr>
          <w:rFonts w:ascii="Times New Roman" w:eastAsia="Times New Roman" w:hAnsi="Times New Roman" w:cs="Times New Roman"/>
          <w:w w:val="120"/>
          <w:sz w:val="26"/>
        </w:rPr>
        <w:t>бахьанаш</w:t>
      </w:r>
      <w:r w:rsidRPr="007D1C4D">
        <w:rPr>
          <w:rFonts w:ascii="Times New Roman" w:eastAsia="Times New Roman" w:hAnsi="Times New Roman" w:cs="Times New Roman"/>
          <w:spacing w:val="-5"/>
          <w:w w:val="120"/>
          <w:sz w:val="26"/>
        </w:rPr>
        <w:t xml:space="preserve"> </w:t>
      </w:r>
      <w:r w:rsidRPr="007D1C4D">
        <w:rPr>
          <w:rFonts w:ascii="Times New Roman" w:eastAsia="Times New Roman" w:hAnsi="Times New Roman" w:cs="Times New Roman"/>
          <w:w w:val="120"/>
          <w:sz w:val="26"/>
        </w:rPr>
        <w:t>билгалдан;</w:t>
      </w:r>
    </w:p>
    <w:p w:rsidR="007D1C4D" w:rsidRPr="007D1C4D" w:rsidRDefault="007D1C4D" w:rsidP="007D1C4D">
      <w:pPr>
        <w:widowControl w:val="0"/>
        <w:numPr>
          <w:ilvl w:val="0"/>
          <w:numId w:val="19"/>
        </w:numPr>
        <w:tabs>
          <w:tab w:val="left" w:pos="601"/>
          <w:tab w:val="left" w:pos="2076"/>
          <w:tab w:val="left" w:pos="3488"/>
          <w:tab w:val="left" w:pos="3935"/>
          <w:tab w:val="left" w:pos="5171"/>
          <w:tab w:val="left" w:pos="6290"/>
          <w:tab w:val="left" w:pos="7287"/>
          <w:tab w:val="left" w:pos="8400"/>
          <w:tab w:val="left" w:pos="9818"/>
        </w:tabs>
        <w:autoSpaceDE w:val="0"/>
        <w:autoSpaceDN w:val="0"/>
        <w:spacing w:after="0" w:line="240" w:lineRule="auto"/>
        <w:ind w:left="600" w:right="233" w:hanging="380"/>
        <w:rPr>
          <w:rFonts w:ascii="Times New Roman" w:eastAsia="Times New Roman" w:hAnsi="Times New Roman" w:cs="Times New Roman"/>
          <w:color w:val="221F1F"/>
          <w:sz w:val="20"/>
        </w:rPr>
      </w:pPr>
      <w:r w:rsidRPr="007D1C4D">
        <w:rPr>
          <w:rFonts w:ascii="Times New Roman" w:eastAsia="Times New Roman" w:hAnsi="Times New Roman" w:cs="Times New Roman"/>
          <w:w w:val="120"/>
          <w:sz w:val="26"/>
        </w:rPr>
        <w:t>къамелан</w:t>
      </w:r>
      <w:r w:rsidRPr="007D1C4D">
        <w:rPr>
          <w:rFonts w:ascii="Times New Roman" w:eastAsia="Times New Roman" w:hAnsi="Times New Roman" w:cs="Times New Roman"/>
          <w:w w:val="120"/>
          <w:sz w:val="26"/>
        </w:rPr>
        <w:tab/>
        <w:t>гӀалаташ</w:t>
      </w:r>
      <w:r w:rsidRPr="007D1C4D">
        <w:rPr>
          <w:rFonts w:ascii="Times New Roman" w:eastAsia="Times New Roman" w:hAnsi="Times New Roman" w:cs="Times New Roman"/>
          <w:w w:val="120"/>
          <w:sz w:val="26"/>
        </w:rPr>
        <w:tab/>
        <w:t>а,</w:t>
      </w:r>
      <w:r w:rsidRPr="007D1C4D">
        <w:rPr>
          <w:rFonts w:ascii="Times New Roman" w:eastAsia="Times New Roman" w:hAnsi="Times New Roman" w:cs="Times New Roman"/>
          <w:w w:val="120"/>
          <w:sz w:val="26"/>
        </w:rPr>
        <w:tab/>
        <w:t>текстан</w:t>
      </w:r>
      <w:r w:rsidRPr="007D1C4D">
        <w:rPr>
          <w:rFonts w:ascii="Times New Roman" w:eastAsia="Times New Roman" w:hAnsi="Times New Roman" w:cs="Times New Roman"/>
          <w:w w:val="120"/>
          <w:sz w:val="26"/>
        </w:rPr>
        <w:tab/>
        <w:t>анализ</w:t>
      </w:r>
      <w:r w:rsidRPr="007D1C4D">
        <w:rPr>
          <w:rFonts w:ascii="Times New Roman" w:eastAsia="Times New Roman" w:hAnsi="Times New Roman" w:cs="Times New Roman"/>
          <w:w w:val="120"/>
          <w:sz w:val="26"/>
        </w:rPr>
        <w:tab/>
        <w:t>йарца</w:t>
      </w:r>
      <w:r w:rsidRPr="007D1C4D">
        <w:rPr>
          <w:rFonts w:ascii="Times New Roman" w:eastAsia="Times New Roman" w:hAnsi="Times New Roman" w:cs="Times New Roman"/>
          <w:w w:val="120"/>
          <w:sz w:val="26"/>
        </w:rPr>
        <w:tab/>
        <w:t>доьзна</w:t>
      </w:r>
      <w:r w:rsidRPr="007D1C4D">
        <w:rPr>
          <w:rFonts w:ascii="Times New Roman" w:eastAsia="Times New Roman" w:hAnsi="Times New Roman" w:cs="Times New Roman"/>
          <w:w w:val="120"/>
          <w:sz w:val="26"/>
        </w:rPr>
        <w:tab/>
        <w:t>гӀалаташ</w:t>
      </w:r>
      <w:r w:rsidRPr="007D1C4D">
        <w:rPr>
          <w:rFonts w:ascii="Times New Roman" w:eastAsia="Times New Roman" w:hAnsi="Times New Roman" w:cs="Times New Roman"/>
          <w:w w:val="120"/>
          <w:sz w:val="26"/>
        </w:rPr>
        <w:tab/>
        <w:t>а</w:t>
      </w:r>
      <w:r w:rsidRPr="007D1C4D">
        <w:rPr>
          <w:rFonts w:ascii="Times New Roman" w:eastAsia="Times New Roman" w:hAnsi="Times New Roman" w:cs="Times New Roman"/>
          <w:spacing w:val="-75"/>
          <w:w w:val="120"/>
          <w:sz w:val="26"/>
        </w:rPr>
        <w:t xml:space="preserve"> </w:t>
      </w:r>
      <w:r w:rsidRPr="007D1C4D">
        <w:rPr>
          <w:rFonts w:ascii="Times New Roman" w:eastAsia="Times New Roman" w:hAnsi="Times New Roman" w:cs="Times New Roman"/>
          <w:w w:val="120"/>
          <w:sz w:val="26"/>
        </w:rPr>
        <w:t>дӀадахархьама шен дешаран кхочушдарш</w:t>
      </w:r>
      <w:r w:rsidRPr="007D1C4D">
        <w:rPr>
          <w:rFonts w:ascii="Times New Roman" w:eastAsia="Times New Roman" w:hAnsi="Times New Roman" w:cs="Times New Roman"/>
          <w:spacing w:val="1"/>
          <w:w w:val="120"/>
          <w:sz w:val="26"/>
        </w:rPr>
        <w:t xml:space="preserve"> </w:t>
      </w:r>
      <w:r w:rsidRPr="007D1C4D">
        <w:rPr>
          <w:rFonts w:ascii="Times New Roman" w:eastAsia="Times New Roman" w:hAnsi="Times New Roman" w:cs="Times New Roman"/>
          <w:w w:val="120"/>
          <w:sz w:val="26"/>
        </w:rPr>
        <w:t>нисдан;</w:t>
      </w:r>
    </w:p>
    <w:p w:rsidR="007D1C4D" w:rsidRPr="007D1C4D" w:rsidRDefault="007D1C4D" w:rsidP="007D1C4D">
      <w:pPr>
        <w:widowControl w:val="0"/>
        <w:numPr>
          <w:ilvl w:val="0"/>
          <w:numId w:val="19"/>
        </w:numPr>
        <w:tabs>
          <w:tab w:val="left" w:pos="601"/>
        </w:tabs>
        <w:autoSpaceDE w:val="0"/>
        <w:autoSpaceDN w:val="0"/>
        <w:spacing w:after="0" w:line="299" w:lineRule="exact"/>
        <w:ind w:left="600" w:hanging="380"/>
        <w:rPr>
          <w:rFonts w:ascii="Times New Roman" w:eastAsia="Times New Roman" w:hAnsi="Times New Roman" w:cs="Times New Roman"/>
          <w:color w:val="221F1F"/>
          <w:sz w:val="20"/>
        </w:rPr>
      </w:pPr>
      <w:r w:rsidRPr="007D1C4D">
        <w:rPr>
          <w:rFonts w:ascii="Times New Roman" w:eastAsia="Times New Roman" w:hAnsi="Times New Roman" w:cs="Times New Roman"/>
          <w:w w:val="115"/>
          <w:sz w:val="26"/>
        </w:rPr>
        <w:t>текстийн</w:t>
      </w:r>
      <w:r w:rsidRPr="007D1C4D">
        <w:rPr>
          <w:rFonts w:ascii="Times New Roman" w:eastAsia="Times New Roman" w:hAnsi="Times New Roman" w:cs="Times New Roman"/>
          <w:spacing w:val="-5"/>
          <w:w w:val="115"/>
          <w:sz w:val="26"/>
        </w:rPr>
        <w:t xml:space="preserve"> </w:t>
      </w:r>
      <w:r w:rsidRPr="007D1C4D">
        <w:rPr>
          <w:rFonts w:ascii="Times New Roman" w:eastAsia="Times New Roman" w:hAnsi="Times New Roman" w:cs="Times New Roman"/>
          <w:w w:val="115"/>
          <w:sz w:val="26"/>
        </w:rPr>
        <w:t>анализ</w:t>
      </w:r>
      <w:r w:rsidRPr="007D1C4D">
        <w:rPr>
          <w:rFonts w:ascii="Times New Roman" w:eastAsia="Times New Roman" w:hAnsi="Times New Roman" w:cs="Times New Roman"/>
          <w:spacing w:val="-2"/>
          <w:w w:val="115"/>
          <w:sz w:val="26"/>
        </w:rPr>
        <w:t xml:space="preserve"> </w:t>
      </w:r>
      <w:r w:rsidRPr="007D1C4D">
        <w:rPr>
          <w:rFonts w:ascii="Times New Roman" w:eastAsia="Times New Roman" w:hAnsi="Times New Roman" w:cs="Times New Roman"/>
          <w:w w:val="115"/>
          <w:sz w:val="26"/>
        </w:rPr>
        <w:t>йарехь</w:t>
      </w:r>
      <w:r w:rsidRPr="007D1C4D">
        <w:rPr>
          <w:rFonts w:ascii="Times New Roman" w:eastAsia="Times New Roman" w:hAnsi="Times New Roman" w:cs="Times New Roman"/>
          <w:spacing w:val="-6"/>
          <w:w w:val="115"/>
          <w:sz w:val="26"/>
        </w:rPr>
        <w:t xml:space="preserve"> </w:t>
      </w:r>
      <w:r w:rsidRPr="007D1C4D">
        <w:rPr>
          <w:rFonts w:ascii="Times New Roman" w:eastAsia="Times New Roman" w:hAnsi="Times New Roman" w:cs="Times New Roman"/>
          <w:w w:val="115"/>
          <w:sz w:val="26"/>
        </w:rPr>
        <w:t>хӀоттинйчу</w:t>
      </w:r>
      <w:r w:rsidRPr="007D1C4D">
        <w:rPr>
          <w:rFonts w:ascii="Times New Roman" w:eastAsia="Times New Roman" w:hAnsi="Times New Roman" w:cs="Times New Roman"/>
          <w:spacing w:val="-4"/>
          <w:w w:val="115"/>
          <w:sz w:val="26"/>
        </w:rPr>
        <w:t xml:space="preserve"> </w:t>
      </w:r>
      <w:r w:rsidRPr="007D1C4D">
        <w:rPr>
          <w:rFonts w:ascii="Times New Roman" w:eastAsia="Times New Roman" w:hAnsi="Times New Roman" w:cs="Times New Roman"/>
          <w:w w:val="115"/>
          <w:sz w:val="26"/>
        </w:rPr>
        <w:t>декхарца</w:t>
      </w:r>
      <w:r w:rsidRPr="007D1C4D">
        <w:rPr>
          <w:rFonts w:ascii="Times New Roman" w:eastAsia="Times New Roman" w:hAnsi="Times New Roman" w:cs="Times New Roman"/>
          <w:spacing w:val="-2"/>
          <w:w w:val="115"/>
          <w:sz w:val="26"/>
        </w:rPr>
        <w:t xml:space="preserve"> </w:t>
      </w:r>
      <w:r w:rsidRPr="007D1C4D">
        <w:rPr>
          <w:rFonts w:ascii="Times New Roman" w:eastAsia="Times New Roman" w:hAnsi="Times New Roman" w:cs="Times New Roman"/>
          <w:w w:val="115"/>
          <w:sz w:val="26"/>
        </w:rPr>
        <w:t>жамӀ</w:t>
      </w:r>
      <w:r w:rsidRPr="007D1C4D">
        <w:rPr>
          <w:rFonts w:ascii="Times New Roman" w:eastAsia="Times New Roman" w:hAnsi="Times New Roman" w:cs="Times New Roman"/>
          <w:spacing w:val="-3"/>
          <w:w w:val="115"/>
          <w:sz w:val="26"/>
        </w:rPr>
        <w:t xml:space="preserve"> </w:t>
      </w:r>
      <w:r w:rsidRPr="007D1C4D">
        <w:rPr>
          <w:rFonts w:ascii="Times New Roman" w:eastAsia="Times New Roman" w:hAnsi="Times New Roman" w:cs="Times New Roman"/>
          <w:w w:val="115"/>
          <w:sz w:val="26"/>
        </w:rPr>
        <w:t>дуста;</w:t>
      </w:r>
    </w:p>
    <w:p w:rsidR="007D1C4D" w:rsidRPr="007D1C4D" w:rsidRDefault="007D1C4D" w:rsidP="007D1C4D">
      <w:pPr>
        <w:widowControl w:val="0"/>
        <w:numPr>
          <w:ilvl w:val="0"/>
          <w:numId w:val="19"/>
        </w:numPr>
        <w:tabs>
          <w:tab w:val="left" w:pos="601"/>
        </w:tabs>
        <w:autoSpaceDE w:val="0"/>
        <w:autoSpaceDN w:val="0"/>
        <w:spacing w:after="0" w:line="298" w:lineRule="exact"/>
        <w:ind w:left="600" w:hanging="380"/>
        <w:rPr>
          <w:rFonts w:ascii="Times New Roman" w:eastAsia="Times New Roman" w:hAnsi="Times New Roman" w:cs="Times New Roman"/>
          <w:color w:val="221F1F"/>
          <w:sz w:val="20"/>
        </w:rPr>
      </w:pPr>
      <w:r w:rsidRPr="007D1C4D">
        <w:rPr>
          <w:rFonts w:ascii="Times New Roman" w:eastAsia="Times New Roman" w:hAnsi="Times New Roman" w:cs="Times New Roman"/>
          <w:w w:val="115"/>
          <w:sz w:val="26"/>
        </w:rPr>
        <w:t>тексташца</w:t>
      </w:r>
      <w:r w:rsidRPr="007D1C4D">
        <w:rPr>
          <w:rFonts w:ascii="Times New Roman" w:eastAsia="Times New Roman" w:hAnsi="Times New Roman" w:cs="Times New Roman"/>
          <w:spacing w:val="-2"/>
          <w:w w:val="115"/>
          <w:sz w:val="26"/>
        </w:rPr>
        <w:t xml:space="preserve"> </w:t>
      </w:r>
      <w:r w:rsidRPr="007D1C4D">
        <w:rPr>
          <w:rFonts w:ascii="Times New Roman" w:eastAsia="Times New Roman" w:hAnsi="Times New Roman" w:cs="Times New Roman"/>
          <w:w w:val="115"/>
          <w:sz w:val="26"/>
        </w:rPr>
        <w:t>болх</w:t>
      </w:r>
      <w:r w:rsidRPr="007D1C4D">
        <w:rPr>
          <w:rFonts w:ascii="Times New Roman" w:eastAsia="Times New Roman" w:hAnsi="Times New Roman" w:cs="Times New Roman"/>
          <w:spacing w:val="-2"/>
          <w:w w:val="115"/>
          <w:sz w:val="26"/>
        </w:rPr>
        <w:t xml:space="preserve"> </w:t>
      </w:r>
      <w:r w:rsidRPr="007D1C4D">
        <w:rPr>
          <w:rFonts w:ascii="Times New Roman" w:eastAsia="Times New Roman" w:hAnsi="Times New Roman" w:cs="Times New Roman"/>
          <w:w w:val="115"/>
          <w:sz w:val="26"/>
        </w:rPr>
        <w:t>бечу</w:t>
      </w:r>
      <w:r w:rsidRPr="007D1C4D">
        <w:rPr>
          <w:rFonts w:ascii="Times New Roman" w:eastAsia="Times New Roman" w:hAnsi="Times New Roman" w:cs="Times New Roman"/>
          <w:spacing w:val="-3"/>
          <w:w w:val="115"/>
          <w:sz w:val="26"/>
        </w:rPr>
        <w:t xml:space="preserve"> </w:t>
      </w:r>
      <w:r w:rsidRPr="007D1C4D">
        <w:rPr>
          <w:rFonts w:ascii="Times New Roman" w:eastAsia="Times New Roman" w:hAnsi="Times New Roman" w:cs="Times New Roman"/>
          <w:w w:val="115"/>
          <w:sz w:val="26"/>
        </w:rPr>
        <w:t>хенахь</w:t>
      </w:r>
      <w:r w:rsidRPr="007D1C4D">
        <w:rPr>
          <w:rFonts w:ascii="Times New Roman" w:eastAsia="Times New Roman" w:hAnsi="Times New Roman" w:cs="Times New Roman"/>
          <w:spacing w:val="-5"/>
          <w:w w:val="115"/>
          <w:sz w:val="26"/>
        </w:rPr>
        <w:t xml:space="preserve"> </w:t>
      </w:r>
      <w:r w:rsidRPr="007D1C4D">
        <w:rPr>
          <w:rFonts w:ascii="Times New Roman" w:eastAsia="Times New Roman" w:hAnsi="Times New Roman" w:cs="Times New Roman"/>
          <w:w w:val="115"/>
          <w:sz w:val="26"/>
        </w:rPr>
        <w:t>далийтина</w:t>
      </w:r>
      <w:r w:rsidRPr="007D1C4D">
        <w:rPr>
          <w:rFonts w:ascii="Times New Roman" w:eastAsia="Times New Roman" w:hAnsi="Times New Roman" w:cs="Times New Roman"/>
          <w:spacing w:val="-2"/>
          <w:w w:val="115"/>
          <w:sz w:val="26"/>
        </w:rPr>
        <w:t xml:space="preserve"> </w:t>
      </w:r>
      <w:r w:rsidRPr="007D1C4D">
        <w:rPr>
          <w:rFonts w:ascii="Times New Roman" w:eastAsia="Times New Roman" w:hAnsi="Times New Roman" w:cs="Times New Roman"/>
          <w:w w:val="115"/>
          <w:sz w:val="26"/>
        </w:rPr>
        <w:t>гӀалат</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карон;</w:t>
      </w:r>
    </w:p>
    <w:p w:rsidR="007D1C4D" w:rsidRPr="007D1C4D" w:rsidRDefault="007D1C4D" w:rsidP="007D1C4D">
      <w:pPr>
        <w:widowControl w:val="0"/>
        <w:numPr>
          <w:ilvl w:val="0"/>
          <w:numId w:val="19"/>
        </w:numPr>
        <w:tabs>
          <w:tab w:val="left" w:pos="601"/>
          <w:tab w:val="left" w:pos="1324"/>
          <w:tab w:val="left" w:pos="1739"/>
          <w:tab w:val="left" w:pos="2597"/>
          <w:tab w:val="left" w:pos="3807"/>
          <w:tab w:val="left" w:pos="5552"/>
          <w:tab w:val="left" w:pos="5888"/>
          <w:tab w:val="left" w:pos="7980"/>
          <w:tab w:val="left" w:pos="9186"/>
        </w:tabs>
        <w:autoSpaceDE w:val="0"/>
        <w:autoSpaceDN w:val="0"/>
        <w:spacing w:after="0" w:line="240" w:lineRule="auto"/>
        <w:ind w:left="600" w:right="233" w:hanging="380"/>
        <w:rPr>
          <w:rFonts w:ascii="Times New Roman" w:eastAsia="Times New Roman" w:hAnsi="Times New Roman" w:cs="Times New Roman"/>
          <w:color w:val="221F1F"/>
          <w:sz w:val="20"/>
        </w:rPr>
      </w:pPr>
      <w:r w:rsidRPr="007D1C4D">
        <w:rPr>
          <w:rFonts w:ascii="Times New Roman" w:eastAsia="Times New Roman" w:hAnsi="Times New Roman" w:cs="Times New Roman"/>
          <w:w w:val="115"/>
          <w:sz w:val="26"/>
        </w:rPr>
        <w:t>шен</w:t>
      </w:r>
      <w:r w:rsidRPr="007D1C4D">
        <w:rPr>
          <w:rFonts w:ascii="Times New Roman" w:eastAsia="Times New Roman" w:hAnsi="Times New Roman" w:cs="Times New Roman"/>
          <w:w w:val="115"/>
          <w:sz w:val="26"/>
        </w:rPr>
        <w:tab/>
        <w:t>а,</w:t>
      </w:r>
      <w:r w:rsidRPr="007D1C4D">
        <w:rPr>
          <w:rFonts w:ascii="Times New Roman" w:eastAsia="Times New Roman" w:hAnsi="Times New Roman" w:cs="Times New Roman"/>
          <w:w w:val="115"/>
          <w:sz w:val="26"/>
        </w:rPr>
        <w:tab/>
        <w:t>шеца</w:t>
      </w:r>
      <w:r w:rsidRPr="007D1C4D">
        <w:rPr>
          <w:rFonts w:ascii="Times New Roman" w:eastAsia="Times New Roman" w:hAnsi="Times New Roman" w:cs="Times New Roman"/>
          <w:w w:val="115"/>
          <w:sz w:val="26"/>
        </w:rPr>
        <w:tab/>
        <w:t>цхьаьна</w:t>
      </w:r>
      <w:r w:rsidRPr="007D1C4D">
        <w:rPr>
          <w:rFonts w:ascii="Times New Roman" w:eastAsia="Times New Roman" w:hAnsi="Times New Roman" w:cs="Times New Roman"/>
          <w:w w:val="115"/>
          <w:sz w:val="26"/>
        </w:rPr>
        <w:tab/>
        <w:t>доьшучеран</w:t>
      </w:r>
      <w:r w:rsidRPr="007D1C4D">
        <w:rPr>
          <w:rFonts w:ascii="Times New Roman" w:eastAsia="Times New Roman" w:hAnsi="Times New Roman" w:cs="Times New Roman"/>
          <w:w w:val="115"/>
          <w:sz w:val="26"/>
        </w:rPr>
        <w:tab/>
        <w:t>а</w:t>
      </w:r>
      <w:r w:rsidRPr="007D1C4D">
        <w:rPr>
          <w:rFonts w:ascii="Times New Roman" w:eastAsia="Times New Roman" w:hAnsi="Times New Roman" w:cs="Times New Roman"/>
          <w:w w:val="115"/>
          <w:sz w:val="26"/>
        </w:rPr>
        <w:tab/>
        <w:t>кхочушдарийн</w:t>
      </w:r>
      <w:r w:rsidRPr="007D1C4D">
        <w:rPr>
          <w:rFonts w:ascii="Times New Roman" w:eastAsia="Times New Roman" w:hAnsi="Times New Roman" w:cs="Times New Roman"/>
          <w:w w:val="115"/>
          <w:sz w:val="26"/>
        </w:rPr>
        <w:tab/>
        <w:t>жамӀаш</w:t>
      </w:r>
      <w:r w:rsidRPr="007D1C4D">
        <w:rPr>
          <w:rFonts w:ascii="Times New Roman" w:eastAsia="Times New Roman" w:hAnsi="Times New Roman" w:cs="Times New Roman"/>
          <w:w w:val="115"/>
          <w:sz w:val="26"/>
        </w:rPr>
        <w:tab/>
      </w:r>
      <w:r w:rsidRPr="007D1C4D">
        <w:rPr>
          <w:rFonts w:ascii="Times New Roman" w:eastAsia="Times New Roman" w:hAnsi="Times New Roman" w:cs="Times New Roman"/>
          <w:spacing w:val="-1"/>
          <w:w w:val="115"/>
          <w:sz w:val="26"/>
        </w:rPr>
        <w:t>дуста,</w:t>
      </w:r>
      <w:r w:rsidRPr="007D1C4D">
        <w:rPr>
          <w:rFonts w:ascii="Times New Roman" w:eastAsia="Times New Roman" w:hAnsi="Times New Roman" w:cs="Times New Roman"/>
          <w:spacing w:val="-72"/>
          <w:w w:val="115"/>
          <w:sz w:val="26"/>
        </w:rPr>
        <w:t xml:space="preserve"> </w:t>
      </w:r>
      <w:r w:rsidRPr="007D1C4D">
        <w:rPr>
          <w:rFonts w:ascii="Times New Roman" w:eastAsia="Times New Roman" w:hAnsi="Times New Roman" w:cs="Times New Roman"/>
          <w:w w:val="115"/>
          <w:sz w:val="26"/>
        </w:rPr>
        <w:t>схьайеллачу</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критеришца</w:t>
      </w:r>
      <w:r w:rsidRPr="007D1C4D">
        <w:rPr>
          <w:rFonts w:ascii="Times New Roman" w:eastAsia="Times New Roman" w:hAnsi="Times New Roman" w:cs="Times New Roman"/>
          <w:spacing w:val="2"/>
          <w:w w:val="115"/>
          <w:sz w:val="26"/>
        </w:rPr>
        <w:t xml:space="preserve"> </w:t>
      </w:r>
      <w:r w:rsidRPr="007D1C4D">
        <w:rPr>
          <w:rFonts w:ascii="Times New Roman" w:eastAsia="Times New Roman" w:hAnsi="Times New Roman" w:cs="Times New Roman"/>
          <w:w w:val="115"/>
          <w:sz w:val="26"/>
        </w:rPr>
        <w:t>церан богӀу</w:t>
      </w:r>
      <w:r w:rsidRPr="007D1C4D">
        <w:rPr>
          <w:rFonts w:ascii="Times New Roman" w:eastAsia="Times New Roman" w:hAnsi="Times New Roman" w:cs="Times New Roman"/>
          <w:spacing w:val="4"/>
          <w:w w:val="115"/>
          <w:sz w:val="26"/>
        </w:rPr>
        <w:t xml:space="preserve"> </w:t>
      </w:r>
      <w:r w:rsidRPr="007D1C4D">
        <w:rPr>
          <w:rFonts w:ascii="Times New Roman" w:eastAsia="Times New Roman" w:hAnsi="Times New Roman" w:cs="Times New Roman"/>
          <w:w w:val="115"/>
          <w:sz w:val="26"/>
        </w:rPr>
        <w:t>мах</w:t>
      </w:r>
      <w:r w:rsidRPr="007D1C4D">
        <w:rPr>
          <w:rFonts w:ascii="Times New Roman" w:eastAsia="Times New Roman" w:hAnsi="Times New Roman" w:cs="Times New Roman"/>
          <w:spacing w:val="-2"/>
          <w:w w:val="115"/>
          <w:sz w:val="26"/>
        </w:rPr>
        <w:t xml:space="preserve"> </w:t>
      </w:r>
      <w:r w:rsidRPr="007D1C4D">
        <w:rPr>
          <w:rFonts w:ascii="Times New Roman" w:eastAsia="Times New Roman" w:hAnsi="Times New Roman" w:cs="Times New Roman"/>
          <w:w w:val="115"/>
          <w:sz w:val="26"/>
        </w:rPr>
        <w:t>хадон.</w:t>
      </w:r>
    </w:p>
    <w:p w:rsidR="007D1C4D" w:rsidRPr="007D1C4D" w:rsidRDefault="007D1C4D" w:rsidP="007D1C4D">
      <w:pPr>
        <w:widowControl w:val="0"/>
        <w:autoSpaceDE w:val="0"/>
        <w:autoSpaceDN w:val="0"/>
        <w:spacing w:after="0" w:line="240" w:lineRule="auto"/>
        <w:rPr>
          <w:rFonts w:ascii="Times New Roman" w:eastAsia="Times New Roman" w:hAnsi="Times New Roman" w:cs="Times New Roman"/>
          <w:sz w:val="26"/>
          <w:szCs w:val="26"/>
        </w:rPr>
      </w:pPr>
    </w:p>
    <w:p w:rsidR="007D1C4D" w:rsidRPr="007D1C4D" w:rsidRDefault="007D1C4D" w:rsidP="007D1C4D">
      <w:pPr>
        <w:widowControl w:val="0"/>
        <w:autoSpaceDE w:val="0"/>
        <w:autoSpaceDN w:val="0"/>
        <w:spacing w:after="0" w:line="240" w:lineRule="auto"/>
        <w:ind w:left="338"/>
        <w:rPr>
          <w:rFonts w:ascii="Times New Roman" w:eastAsia="Times New Roman" w:hAnsi="Times New Roman" w:cs="Times New Roman"/>
          <w:sz w:val="26"/>
          <w:szCs w:val="26"/>
        </w:rPr>
      </w:pPr>
      <w:bookmarkStart w:id="3" w:name="_bookmark1"/>
      <w:bookmarkEnd w:id="3"/>
      <w:r w:rsidRPr="007D1C4D">
        <w:rPr>
          <w:rFonts w:ascii="Times New Roman" w:eastAsia="Times New Roman" w:hAnsi="Times New Roman" w:cs="Times New Roman"/>
          <w:w w:val="85"/>
          <w:sz w:val="26"/>
          <w:szCs w:val="26"/>
        </w:rPr>
        <w:t>ПРЕДМЕТАН</w:t>
      </w:r>
      <w:r w:rsidRPr="007D1C4D">
        <w:rPr>
          <w:rFonts w:ascii="Times New Roman" w:eastAsia="Times New Roman" w:hAnsi="Times New Roman" w:cs="Times New Roman"/>
          <w:spacing w:val="124"/>
          <w:sz w:val="26"/>
          <w:szCs w:val="26"/>
        </w:rPr>
        <w:t xml:space="preserve"> </w:t>
      </w:r>
      <w:r w:rsidRPr="007D1C4D">
        <w:rPr>
          <w:rFonts w:ascii="Times New Roman" w:eastAsia="Times New Roman" w:hAnsi="Times New Roman" w:cs="Times New Roman"/>
          <w:w w:val="85"/>
          <w:sz w:val="26"/>
          <w:szCs w:val="26"/>
        </w:rPr>
        <w:t>ЖАМӀАШ</w:t>
      </w:r>
    </w:p>
    <w:p w:rsidR="007D1C4D" w:rsidRPr="007D1C4D" w:rsidRDefault="007D1C4D" w:rsidP="007D1C4D">
      <w:pPr>
        <w:widowControl w:val="0"/>
        <w:autoSpaceDE w:val="0"/>
        <w:autoSpaceDN w:val="0"/>
        <w:spacing w:before="1" w:after="0" w:line="240" w:lineRule="auto"/>
        <w:ind w:left="338" w:right="238" w:firstLine="338"/>
        <w:jc w:val="both"/>
        <w:rPr>
          <w:rFonts w:ascii="Times New Roman" w:eastAsia="Times New Roman" w:hAnsi="Times New Roman" w:cs="Times New Roman"/>
          <w:sz w:val="26"/>
          <w:szCs w:val="26"/>
        </w:rPr>
      </w:pPr>
      <w:r w:rsidRPr="007D1C4D">
        <w:rPr>
          <w:rFonts w:ascii="Times New Roman" w:eastAsia="Times New Roman" w:hAnsi="Times New Roman" w:cs="Times New Roman"/>
          <w:w w:val="115"/>
          <w:sz w:val="26"/>
          <w:szCs w:val="26"/>
        </w:rPr>
        <w:t>«Ненан (нохчийн) маттахь литературни йешар» дешаран предмет деа</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шарахь</w:t>
      </w:r>
      <w:r w:rsidRPr="007D1C4D">
        <w:rPr>
          <w:rFonts w:ascii="Times New Roman" w:eastAsia="Times New Roman" w:hAnsi="Times New Roman" w:cs="Times New Roman"/>
          <w:spacing w:val="-2"/>
          <w:w w:val="115"/>
          <w:sz w:val="26"/>
          <w:szCs w:val="26"/>
        </w:rPr>
        <w:t xml:space="preserve"> </w:t>
      </w:r>
      <w:r w:rsidRPr="007D1C4D">
        <w:rPr>
          <w:rFonts w:ascii="Times New Roman" w:eastAsia="Times New Roman" w:hAnsi="Times New Roman" w:cs="Times New Roman"/>
          <w:w w:val="115"/>
          <w:sz w:val="26"/>
          <w:szCs w:val="26"/>
        </w:rPr>
        <w:t>Ӏаморо</w:t>
      </w:r>
      <w:r w:rsidRPr="007D1C4D">
        <w:rPr>
          <w:rFonts w:ascii="Times New Roman" w:eastAsia="Times New Roman" w:hAnsi="Times New Roman" w:cs="Times New Roman"/>
          <w:spacing w:val="2"/>
          <w:w w:val="115"/>
          <w:sz w:val="26"/>
          <w:szCs w:val="26"/>
        </w:rPr>
        <w:t xml:space="preserve"> </w:t>
      </w:r>
      <w:r w:rsidRPr="007D1C4D">
        <w:rPr>
          <w:rFonts w:ascii="Times New Roman" w:eastAsia="Times New Roman" w:hAnsi="Times New Roman" w:cs="Times New Roman"/>
          <w:w w:val="115"/>
          <w:sz w:val="26"/>
          <w:szCs w:val="26"/>
        </w:rPr>
        <w:t>кхочушдан</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дан</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деза:</w:t>
      </w:r>
    </w:p>
    <w:p w:rsidR="007D1C4D" w:rsidRPr="007D1C4D" w:rsidRDefault="007D1C4D" w:rsidP="007D1C4D">
      <w:pPr>
        <w:widowControl w:val="0"/>
        <w:autoSpaceDE w:val="0"/>
        <w:autoSpaceDN w:val="0"/>
        <w:spacing w:after="0" w:line="240" w:lineRule="auto"/>
        <w:ind w:left="338" w:right="231" w:firstLine="338"/>
        <w:jc w:val="both"/>
        <w:rPr>
          <w:rFonts w:ascii="Times New Roman" w:eastAsia="Times New Roman" w:hAnsi="Times New Roman" w:cs="Times New Roman"/>
          <w:sz w:val="26"/>
          <w:szCs w:val="26"/>
        </w:rPr>
      </w:pPr>
      <w:r w:rsidRPr="007D1C4D">
        <w:rPr>
          <w:rFonts w:ascii="Times New Roman" w:eastAsia="Times New Roman" w:hAnsi="Times New Roman" w:cs="Times New Roman"/>
          <w:w w:val="115"/>
          <w:sz w:val="26"/>
          <w:szCs w:val="26"/>
        </w:rPr>
        <w:t>Ӏамочу</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маттахь</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йолчу</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литературин</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Россин</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Федерацин</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цхьаъйолчу</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культурин</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шораллехь</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а,</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Россин</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Федерацин</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халкъийн</w:t>
      </w:r>
      <w:r w:rsidRPr="007D1C4D">
        <w:rPr>
          <w:rFonts w:ascii="Times New Roman" w:eastAsia="Times New Roman" w:hAnsi="Times New Roman" w:cs="Times New Roman"/>
          <w:spacing w:val="75"/>
          <w:w w:val="115"/>
          <w:sz w:val="26"/>
          <w:szCs w:val="26"/>
        </w:rPr>
        <w:t xml:space="preserve"> </w:t>
      </w:r>
      <w:r w:rsidRPr="007D1C4D">
        <w:rPr>
          <w:rFonts w:ascii="Times New Roman" w:eastAsia="Times New Roman" w:hAnsi="Times New Roman" w:cs="Times New Roman"/>
          <w:w w:val="115"/>
          <w:sz w:val="26"/>
          <w:szCs w:val="26"/>
        </w:rPr>
        <w:t>литератураш</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йукъахь а, в сохранении и передаче от поколения к поколению историко-</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культурин,</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оьздангаллин,</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эстетекин</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мехаллаш</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Ӏалашйарехь</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а,</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цхьана</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тӀаьхьенера</w:t>
      </w:r>
      <w:r w:rsidRPr="007D1C4D">
        <w:rPr>
          <w:rFonts w:ascii="Times New Roman" w:eastAsia="Times New Roman" w:hAnsi="Times New Roman" w:cs="Times New Roman"/>
          <w:spacing w:val="-2"/>
          <w:w w:val="115"/>
          <w:sz w:val="26"/>
          <w:szCs w:val="26"/>
        </w:rPr>
        <w:t xml:space="preserve"> </w:t>
      </w:r>
      <w:r w:rsidRPr="007D1C4D">
        <w:rPr>
          <w:rFonts w:ascii="Times New Roman" w:eastAsia="Times New Roman" w:hAnsi="Times New Roman" w:cs="Times New Roman"/>
          <w:w w:val="115"/>
          <w:sz w:val="26"/>
          <w:szCs w:val="26"/>
        </w:rPr>
        <w:t>вукху</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тӀаьхьене</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йаларехь</w:t>
      </w:r>
      <w:r w:rsidRPr="007D1C4D">
        <w:rPr>
          <w:rFonts w:ascii="Times New Roman" w:eastAsia="Times New Roman" w:hAnsi="Times New Roman" w:cs="Times New Roman"/>
          <w:spacing w:val="-4"/>
          <w:w w:val="115"/>
          <w:sz w:val="26"/>
          <w:szCs w:val="26"/>
        </w:rPr>
        <w:t xml:space="preserve"> </w:t>
      </w:r>
      <w:r w:rsidRPr="007D1C4D">
        <w:rPr>
          <w:rFonts w:ascii="Times New Roman" w:eastAsia="Times New Roman" w:hAnsi="Times New Roman" w:cs="Times New Roman"/>
          <w:w w:val="115"/>
          <w:sz w:val="26"/>
          <w:szCs w:val="26"/>
        </w:rPr>
        <w:t>а</w:t>
      </w:r>
      <w:r w:rsidRPr="007D1C4D">
        <w:rPr>
          <w:rFonts w:ascii="Times New Roman" w:eastAsia="Times New Roman" w:hAnsi="Times New Roman" w:cs="Times New Roman"/>
          <w:spacing w:val="-3"/>
          <w:w w:val="115"/>
          <w:sz w:val="26"/>
          <w:szCs w:val="26"/>
        </w:rPr>
        <w:t xml:space="preserve"> </w:t>
      </w:r>
      <w:r w:rsidRPr="007D1C4D">
        <w:rPr>
          <w:rFonts w:ascii="Times New Roman" w:eastAsia="Times New Roman" w:hAnsi="Times New Roman" w:cs="Times New Roman"/>
          <w:w w:val="115"/>
          <w:sz w:val="26"/>
          <w:szCs w:val="26"/>
        </w:rPr>
        <w:t>йолчу</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меттигах а,</w:t>
      </w:r>
      <w:r w:rsidRPr="007D1C4D">
        <w:rPr>
          <w:rFonts w:ascii="Times New Roman" w:eastAsia="Times New Roman" w:hAnsi="Times New Roman" w:cs="Times New Roman"/>
          <w:spacing w:val="-4"/>
          <w:w w:val="115"/>
          <w:sz w:val="26"/>
          <w:szCs w:val="26"/>
        </w:rPr>
        <w:t xml:space="preserve"> </w:t>
      </w:r>
      <w:r w:rsidRPr="007D1C4D">
        <w:rPr>
          <w:rFonts w:ascii="Times New Roman" w:eastAsia="Times New Roman" w:hAnsi="Times New Roman" w:cs="Times New Roman"/>
          <w:w w:val="115"/>
          <w:sz w:val="26"/>
          <w:szCs w:val="26"/>
        </w:rPr>
        <w:t>ролах</w:t>
      </w:r>
      <w:r w:rsidRPr="007D1C4D">
        <w:rPr>
          <w:rFonts w:ascii="Times New Roman" w:eastAsia="Times New Roman" w:hAnsi="Times New Roman" w:cs="Times New Roman"/>
          <w:spacing w:val="-3"/>
          <w:w w:val="115"/>
          <w:sz w:val="26"/>
          <w:szCs w:val="26"/>
        </w:rPr>
        <w:t xml:space="preserve"> </w:t>
      </w:r>
      <w:r w:rsidRPr="007D1C4D">
        <w:rPr>
          <w:rFonts w:ascii="Times New Roman" w:eastAsia="Times New Roman" w:hAnsi="Times New Roman" w:cs="Times New Roman"/>
          <w:w w:val="115"/>
          <w:sz w:val="26"/>
          <w:szCs w:val="26"/>
        </w:rPr>
        <w:t>а</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кхетар:</w:t>
      </w:r>
    </w:p>
    <w:p w:rsidR="007D1C4D" w:rsidRPr="007D1C4D" w:rsidRDefault="007D1C4D" w:rsidP="007D1C4D">
      <w:pPr>
        <w:widowControl w:val="0"/>
        <w:numPr>
          <w:ilvl w:val="0"/>
          <w:numId w:val="21"/>
        </w:numPr>
        <w:tabs>
          <w:tab w:val="left" w:pos="505"/>
        </w:tabs>
        <w:autoSpaceDE w:val="0"/>
        <w:autoSpaceDN w:val="0"/>
        <w:spacing w:after="0" w:line="240" w:lineRule="auto"/>
        <w:ind w:right="236"/>
        <w:jc w:val="both"/>
        <w:rPr>
          <w:rFonts w:ascii="Times New Roman" w:eastAsia="Times New Roman" w:hAnsi="Times New Roman" w:cs="Times New Roman"/>
          <w:sz w:val="26"/>
        </w:rPr>
      </w:pPr>
      <w:r w:rsidRPr="007D1C4D">
        <w:rPr>
          <w:rFonts w:ascii="Times New Roman" w:eastAsia="Times New Roman" w:hAnsi="Times New Roman" w:cs="Times New Roman"/>
          <w:w w:val="115"/>
          <w:sz w:val="26"/>
        </w:rPr>
        <w:t>Исбаьхьаллин</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литература</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искусствон</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(дешан</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искусствон)</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цхьа</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башха</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дакъа санна,</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тӀелаца;</w:t>
      </w:r>
    </w:p>
    <w:p w:rsidR="007D1C4D" w:rsidRPr="007D1C4D" w:rsidRDefault="007D1C4D" w:rsidP="007D1C4D">
      <w:pPr>
        <w:widowControl w:val="0"/>
        <w:numPr>
          <w:ilvl w:val="0"/>
          <w:numId w:val="21"/>
        </w:numPr>
        <w:tabs>
          <w:tab w:val="left" w:pos="505"/>
        </w:tabs>
        <w:autoSpaceDE w:val="0"/>
        <w:autoSpaceDN w:val="0"/>
        <w:spacing w:after="0" w:line="240" w:lineRule="auto"/>
        <w:ind w:right="248"/>
        <w:jc w:val="both"/>
        <w:rPr>
          <w:rFonts w:ascii="Times New Roman" w:eastAsia="Times New Roman" w:hAnsi="Times New Roman" w:cs="Times New Roman"/>
          <w:sz w:val="26"/>
        </w:rPr>
      </w:pPr>
      <w:r w:rsidRPr="007D1C4D">
        <w:rPr>
          <w:rFonts w:ascii="Times New Roman" w:eastAsia="Times New Roman" w:hAnsi="Times New Roman" w:cs="Times New Roman"/>
          <w:w w:val="115"/>
          <w:sz w:val="26"/>
        </w:rPr>
        <w:t>Дешан кхоллараллин говзарш искусствон кхечу кепашца (суртдиллар,</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музыка,</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суртдаккхар,</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кино)</w:t>
      </w:r>
      <w:r w:rsidRPr="007D1C4D">
        <w:rPr>
          <w:rFonts w:ascii="Times New Roman" w:eastAsia="Times New Roman" w:hAnsi="Times New Roman" w:cs="Times New Roman"/>
          <w:spacing w:val="3"/>
          <w:w w:val="115"/>
          <w:sz w:val="26"/>
        </w:rPr>
        <w:t xml:space="preserve"> </w:t>
      </w:r>
      <w:r w:rsidRPr="007D1C4D">
        <w:rPr>
          <w:rFonts w:ascii="Times New Roman" w:eastAsia="Times New Roman" w:hAnsi="Times New Roman" w:cs="Times New Roman"/>
          <w:w w:val="115"/>
          <w:sz w:val="26"/>
        </w:rPr>
        <w:t>цхьаьнайуста;</w:t>
      </w:r>
    </w:p>
    <w:p w:rsidR="007D1C4D" w:rsidRPr="007D1C4D" w:rsidRDefault="007D1C4D" w:rsidP="007D1C4D">
      <w:pPr>
        <w:widowControl w:val="0"/>
        <w:numPr>
          <w:ilvl w:val="0"/>
          <w:numId w:val="21"/>
        </w:numPr>
        <w:tabs>
          <w:tab w:val="left" w:pos="505"/>
        </w:tabs>
        <w:autoSpaceDE w:val="0"/>
        <w:autoSpaceDN w:val="0"/>
        <w:spacing w:after="0" w:line="240" w:lineRule="auto"/>
        <w:ind w:right="242"/>
        <w:jc w:val="both"/>
        <w:rPr>
          <w:rFonts w:ascii="Times New Roman" w:eastAsia="Times New Roman" w:hAnsi="Times New Roman" w:cs="Times New Roman"/>
          <w:sz w:val="26"/>
        </w:rPr>
      </w:pPr>
      <w:r w:rsidRPr="007D1C4D">
        <w:rPr>
          <w:rFonts w:ascii="Times New Roman" w:eastAsia="Times New Roman" w:hAnsi="Times New Roman" w:cs="Times New Roman"/>
          <w:w w:val="115"/>
          <w:sz w:val="26"/>
        </w:rPr>
        <w:t>Тайп-тайпанчу къаьмнийн литератураша вовшашца цхьаьна болх барх а,</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вовшашна тӀеӀаткъам барх а, Россин Федерацин субъектан</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культурин а,</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гӀиллакх-оьздангаллин а, эстетикин а йуьхь кхолларехь къоман фольклоро</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а, исбаьхьаллин литературо а лоцучу декъах йуьхьанцара хьежам (хаарш)</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хила;</w:t>
      </w:r>
    </w:p>
    <w:p w:rsidR="007D1C4D" w:rsidRPr="007D1C4D" w:rsidRDefault="007D1C4D" w:rsidP="007D1C4D">
      <w:pPr>
        <w:widowControl w:val="0"/>
        <w:numPr>
          <w:ilvl w:val="0"/>
          <w:numId w:val="21"/>
        </w:numPr>
        <w:tabs>
          <w:tab w:val="left" w:pos="505"/>
        </w:tabs>
        <w:autoSpaceDE w:val="0"/>
        <w:autoSpaceDN w:val="0"/>
        <w:spacing w:after="0" w:line="240" w:lineRule="auto"/>
        <w:ind w:left="504" w:hanging="284"/>
        <w:jc w:val="both"/>
        <w:rPr>
          <w:rFonts w:ascii="Times New Roman" w:eastAsia="Times New Roman" w:hAnsi="Times New Roman" w:cs="Times New Roman"/>
          <w:sz w:val="26"/>
        </w:rPr>
      </w:pPr>
      <w:r w:rsidRPr="007D1C4D">
        <w:rPr>
          <w:rFonts w:ascii="Times New Roman" w:eastAsia="Times New Roman" w:hAnsi="Times New Roman" w:cs="Times New Roman"/>
          <w:w w:val="115"/>
          <w:sz w:val="26"/>
        </w:rPr>
        <w:t>Россин</w:t>
      </w:r>
      <w:r w:rsidRPr="007D1C4D">
        <w:rPr>
          <w:rFonts w:ascii="Times New Roman" w:eastAsia="Times New Roman" w:hAnsi="Times New Roman" w:cs="Times New Roman"/>
          <w:spacing w:val="19"/>
          <w:w w:val="115"/>
          <w:sz w:val="26"/>
        </w:rPr>
        <w:t xml:space="preserve"> </w:t>
      </w:r>
      <w:r w:rsidRPr="007D1C4D">
        <w:rPr>
          <w:rFonts w:ascii="Times New Roman" w:eastAsia="Times New Roman" w:hAnsi="Times New Roman" w:cs="Times New Roman"/>
          <w:w w:val="115"/>
          <w:sz w:val="26"/>
        </w:rPr>
        <w:t xml:space="preserve">Федарийн </w:t>
      </w:r>
      <w:r w:rsidRPr="007D1C4D">
        <w:rPr>
          <w:rFonts w:ascii="Times New Roman" w:eastAsia="Times New Roman" w:hAnsi="Times New Roman" w:cs="Times New Roman"/>
          <w:spacing w:val="16"/>
          <w:w w:val="115"/>
          <w:sz w:val="26"/>
        </w:rPr>
        <w:t xml:space="preserve"> </w:t>
      </w:r>
      <w:r w:rsidRPr="007D1C4D">
        <w:rPr>
          <w:rFonts w:ascii="Times New Roman" w:eastAsia="Times New Roman" w:hAnsi="Times New Roman" w:cs="Times New Roman"/>
          <w:w w:val="115"/>
          <w:sz w:val="26"/>
        </w:rPr>
        <w:t xml:space="preserve">къаьмнийн </w:t>
      </w:r>
      <w:r w:rsidRPr="007D1C4D">
        <w:rPr>
          <w:rFonts w:ascii="Times New Roman" w:eastAsia="Times New Roman" w:hAnsi="Times New Roman" w:cs="Times New Roman"/>
          <w:spacing w:val="15"/>
          <w:w w:val="115"/>
          <w:sz w:val="26"/>
        </w:rPr>
        <w:t xml:space="preserve"> </w:t>
      </w:r>
      <w:r w:rsidRPr="007D1C4D">
        <w:rPr>
          <w:rFonts w:ascii="Times New Roman" w:eastAsia="Times New Roman" w:hAnsi="Times New Roman" w:cs="Times New Roman"/>
          <w:w w:val="115"/>
          <w:sz w:val="26"/>
        </w:rPr>
        <w:t xml:space="preserve">а, </w:t>
      </w:r>
      <w:r w:rsidRPr="007D1C4D">
        <w:rPr>
          <w:rFonts w:ascii="Times New Roman" w:eastAsia="Times New Roman" w:hAnsi="Times New Roman" w:cs="Times New Roman"/>
          <w:spacing w:val="15"/>
          <w:w w:val="115"/>
          <w:sz w:val="26"/>
        </w:rPr>
        <w:t xml:space="preserve"> </w:t>
      </w:r>
      <w:r w:rsidRPr="007D1C4D">
        <w:rPr>
          <w:rFonts w:ascii="Times New Roman" w:eastAsia="Times New Roman" w:hAnsi="Times New Roman" w:cs="Times New Roman"/>
          <w:w w:val="115"/>
          <w:sz w:val="26"/>
        </w:rPr>
        <w:t xml:space="preserve">дуьненан </w:t>
      </w:r>
      <w:r w:rsidRPr="007D1C4D">
        <w:rPr>
          <w:rFonts w:ascii="Times New Roman" w:eastAsia="Times New Roman" w:hAnsi="Times New Roman" w:cs="Times New Roman"/>
          <w:spacing w:val="16"/>
          <w:w w:val="115"/>
          <w:sz w:val="26"/>
        </w:rPr>
        <w:t xml:space="preserve"> </w:t>
      </w:r>
      <w:r w:rsidRPr="007D1C4D">
        <w:rPr>
          <w:rFonts w:ascii="Times New Roman" w:eastAsia="Times New Roman" w:hAnsi="Times New Roman" w:cs="Times New Roman"/>
          <w:w w:val="115"/>
          <w:sz w:val="26"/>
        </w:rPr>
        <w:t xml:space="preserve">къаьмнийн </w:t>
      </w:r>
      <w:r w:rsidRPr="007D1C4D">
        <w:rPr>
          <w:rFonts w:ascii="Times New Roman" w:eastAsia="Times New Roman" w:hAnsi="Times New Roman" w:cs="Times New Roman"/>
          <w:spacing w:val="16"/>
          <w:w w:val="115"/>
          <w:sz w:val="26"/>
        </w:rPr>
        <w:t xml:space="preserve"> </w:t>
      </w:r>
      <w:r w:rsidRPr="007D1C4D">
        <w:rPr>
          <w:rFonts w:ascii="Times New Roman" w:eastAsia="Times New Roman" w:hAnsi="Times New Roman" w:cs="Times New Roman"/>
          <w:w w:val="115"/>
          <w:sz w:val="26"/>
        </w:rPr>
        <w:t xml:space="preserve">а </w:t>
      </w:r>
      <w:r w:rsidRPr="007D1C4D">
        <w:rPr>
          <w:rFonts w:ascii="Times New Roman" w:eastAsia="Times New Roman" w:hAnsi="Times New Roman" w:cs="Times New Roman"/>
          <w:spacing w:val="17"/>
          <w:w w:val="115"/>
          <w:sz w:val="26"/>
        </w:rPr>
        <w:t xml:space="preserve"> </w:t>
      </w:r>
      <w:r w:rsidRPr="007D1C4D">
        <w:rPr>
          <w:rFonts w:ascii="Times New Roman" w:eastAsia="Times New Roman" w:hAnsi="Times New Roman" w:cs="Times New Roman"/>
          <w:w w:val="115"/>
          <w:sz w:val="26"/>
        </w:rPr>
        <w:t>исбаьхьаллин</w:t>
      </w:r>
    </w:p>
    <w:p w:rsidR="007D1C4D" w:rsidRPr="007D1C4D" w:rsidRDefault="007D1C4D" w:rsidP="007D1C4D">
      <w:pPr>
        <w:widowControl w:val="0"/>
        <w:autoSpaceDE w:val="0"/>
        <w:autoSpaceDN w:val="0"/>
        <w:spacing w:after="0" w:line="240" w:lineRule="auto"/>
        <w:jc w:val="both"/>
        <w:rPr>
          <w:rFonts w:ascii="Times New Roman" w:eastAsia="Times New Roman" w:hAnsi="Times New Roman" w:cs="Times New Roman"/>
          <w:sz w:val="26"/>
        </w:rPr>
        <w:sectPr w:rsidR="007D1C4D" w:rsidRPr="007D1C4D">
          <w:pgSz w:w="11920" w:h="16850"/>
          <w:pgMar w:top="980" w:right="460" w:bottom="760" w:left="1260" w:header="0" w:footer="561" w:gutter="0"/>
          <w:cols w:space="720"/>
        </w:sectPr>
      </w:pPr>
    </w:p>
    <w:p w:rsidR="007D1C4D" w:rsidRPr="007D1C4D" w:rsidRDefault="007D1C4D" w:rsidP="007D1C4D">
      <w:pPr>
        <w:widowControl w:val="0"/>
        <w:autoSpaceDE w:val="0"/>
        <w:autoSpaceDN w:val="0"/>
        <w:spacing w:before="60" w:after="0" w:line="298" w:lineRule="exact"/>
        <w:ind w:left="221"/>
        <w:jc w:val="both"/>
        <w:rPr>
          <w:rFonts w:ascii="Times New Roman" w:eastAsia="Times New Roman" w:hAnsi="Times New Roman" w:cs="Times New Roman"/>
          <w:sz w:val="26"/>
          <w:szCs w:val="26"/>
        </w:rPr>
      </w:pPr>
      <w:r w:rsidRPr="007D1C4D">
        <w:rPr>
          <w:rFonts w:ascii="Times New Roman" w:eastAsia="Times New Roman" w:hAnsi="Times New Roman" w:cs="Times New Roman"/>
          <w:w w:val="115"/>
          <w:sz w:val="26"/>
          <w:szCs w:val="26"/>
        </w:rPr>
        <w:lastRenderedPageBreak/>
        <w:t>говзарш</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йустучу</w:t>
      </w:r>
      <w:r w:rsidRPr="007D1C4D">
        <w:rPr>
          <w:rFonts w:ascii="Times New Roman" w:eastAsia="Times New Roman" w:hAnsi="Times New Roman" w:cs="Times New Roman"/>
          <w:spacing w:val="-3"/>
          <w:w w:val="115"/>
          <w:sz w:val="26"/>
          <w:szCs w:val="26"/>
        </w:rPr>
        <w:t xml:space="preserve"> </w:t>
      </w:r>
      <w:r w:rsidRPr="007D1C4D">
        <w:rPr>
          <w:rFonts w:ascii="Times New Roman" w:eastAsia="Times New Roman" w:hAnsi="Times New Roman" w:cs="Times New Roman"/>
          <w:w w:val="115"/>
          <w:sz w:val="26"/>
          <w:szCs w:val="26"/>
        </w:rPr>
        <w:t>хенахь</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йукъара</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дерг</w:t>
      </w:r>
      <w:r w:rsidRPr="007D1C4D">
        <w:rPr>
          <w:rFonts w:ascii="Times New Roman" w:eastAsia="Times New Roman" w:hAnsi="Times New Roman" w:cs="Times New Roman"/>
          <w:spacing w:val="-3"/>
          <w:w w:val="115"/>
          <w:sz w:val="26"/>
          <w:szCs w:val="26"/>
        </w:rPr>
        <w:t xml:space="preserve"> </w:t>
      </w:r>
      <w:r w:rsidRPr="007D1C4D">
        <w:rPr>
          <w:rFonts w:ascii="Times New Roman" w:eastAsia="Times New Roman" w:hAnsi="Times New Roman" w:cs="Times New Roman"/>
          <w:w w:val="115"/>
          <w:sz w:val="26"/>
          <w:szCs w:val="26"/>
        </w:rPr>
        <w:t>а,</w:t>
      </w:r>
      <w:r w:rsidRPr="007D1C4D">
        <w:rPr>
          <w:rFonts w:ascii="Times New Roman" w:eastAsia="Times New Roman" w:hAnsi="Times New Roman" w:cs="Times New Roman"/>
          <w:spacing w:val="-4"/>
          <w:w w:val="115"/>
          <w:sz w:val="26"/>
          <w:szCs w:val="26"/>
        </w:rPr>
        <w:t xml:space="preserve"> </w:t>
      </w:r>
      <w:r w:rsidRPr="007D1C4D">
        <w:rPr>
          <w:rFonts w:ascii="Times New Roman" w:eastAsia="Times New Roman" w:hAnsi="Times New Roman" w:cs="Times New Roman"/>
          <w:w w:val="115"/>
          <w:sz w:val="26"/>
          <w:szCs w:val="26"/>
        </w:rPr>
        <w:t>башха</w:t>
      </w:r>
      <w:r w:rsidRPr="007D1C4D">
        <w:rPr>
          <w:rFonts w:ascii="Times New Roman" w:eastAsia="Times New Roman" w:hAnsi="Times New Roman" w:cs="Times New Roman"/>
          <w:spacing w:val="-2"/>
          <w:w w:val="115"/>
          <w:sz w:val="26"/>
          <w:szCs w:val="26"/>
        </w:rPr>
        <w:t xml:space="preserve"> </w:t>
      </w:r>
      <w:r w:rsidRPr="007D1C4D">
        <w:rPr>
          <w:rFonts w:ascii="Times New Roman" w:eastAsia="Times New Roman" w:hAnsi="Times New Roman" w:cs="Times New Roman"/>
          <w:w w:val="115"/>
          <w:sz w:val="26"/>
          <w:szCs w:val="26"/>
        </w:rPr>
        <w:t>дерг</w:t>
      </w:r>
      <w:r w:rsidRPr="007D1C4D">
        <w:rPr>
          <w:rFonts w:ascii="Times New Roman" w:eastAsia="Times New Roman" w:hAnsi="Times New Roman" w:cs="Times New Roman"/>
          <w:spacing w:val="-6"/>
          <w:w w:val="115"/>
          <w:sz w:val="26"/>
          <w:szCs w:val="26"/>
        </w:rPr>
        <w:t xml:space="preserve"> </w:t>
      </w:r>
      <w:r w:rsidRPr="007D1C4D">
        <w:rPr>
          <w:rFonts w:ascii="Times New Roman" w:eastAsia="Times New Roman" w:hAnsi="Times New Roman" w:cs="Times New Roman"/>
          <w:w w:val="115"/>
          <w:sz w:val="26"/>
          <w:szCs w:val="26"/>
        </w:rPr>
        <w:t>а</w:t>
      </w:r>
      <w:r w:rsidRPr="007D1C4D">
        <w:rPr>
          <w:rFonts w:ascii="Times New Roman" w:eastAsia="Times New Roman" w:hAnsi="Times New Roman" w:cs="Times New Roman"/>
          <w:spacing w:val="-1"/>
          <w:w w:val="115"/>
          <w:sz w:val="26"/>
          <w:szCs w:val="26"/>
        </w:rPr>
        <w:t xml:space="preserve"> </w:t>
      </w:r>
      <w:r w:rsidRPr="007D1C4D">
        <w:rPr>
          <w:rFonts w:ascii="Times New Roman" w:eastAsia="Times New Roman" w:hAnsi="Times New Roman" w:cs="Times New Roman"/>
          <w:w w:val="115"/>
          <w:sz w:val="26"/>
          <w:szCs w:val="26"/>
        </w:rPr>
        <w:t>карон;</w:t>
      </w:r>
    </w:p>
    <w:p w:rsidR="007D1C4D" w:rsidRPr="007D1C4D" w:rsidRDefault="007D1C4D" w:rsidP="007D1C4D">
      <w:pPr>
        <w:widowControl w:val="0"/>
        <w:numPr>
          <w:ilvl w:val="0"/>
          <w:numId w:val="18"/>
        </w:numPr>
        <w:tabs>
          <w:tab w:val="left" w:pos="505"/>
        </w:tabs>
        <w:autoSpaceDE w:val="0"/>
        <w:autoSpaceDN w:val="0"/>
        <w:spacing w:after="0" w:line="240" w:lineRule="auto"/>
        <w:ind w:right="248"/>
        <w:jc w:val="both"/>
        <w:rPr>
          <w:rFonts w:ascii="Times New Roman" w:eastAsia="Times New Roman" w:hAnsi="Times New Roman" w:cs="Times New Roman"/>
          <w:sz w:val="26"/>
        </w:rPr>
      </w:pPr>
      <w:r w:rsidRPr="007D1C4D">
        <w:rPr>
          <w:rFonts w:ascii="Times New Roman" w:eastAsia="Times New Roman" w:hAnsi="Times New Roman" w:cs="Times New Roman"/>
          <w:w w:val="115"/>
          <w:sz w:val="26"/>
        </w:rPr>
        <w:t>МаьӀна</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даран</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йешар</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карадерзор</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а,</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литературин</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теорин</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коьртачу</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элементийн маьӀнех</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а,</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ойланех</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а</w:t>
      </w:r>
      <w:r w:rsidRPr="007D1C4D">
        <w:rPr>
          <w:rFonts w:ascii="Times New Roman" w:eastAsia="Times New Roman" w:hAnsi="Times New Roman" w:cs="Times New Roman"/>
          <w:spacing w:val="2"/>
          <w:w w:val="115"/>
          <w:sz w:val="26"/>
        </w:rPr>
        <w:t xml:space="preserve"> </w:t>
      </w:r>
      <w:r w:rsidRPr="007D1C4D">
        <w:rPr>
          <w:rFonts w:ascii="Times New Roman" w:eastAsia="Times New Roman" w:hAnsi="Times New Roman" w:cs="Times New Roman"/>
          <w:w w:val="115"/>
          <w:sz w:val="26"/>
        </w:rPr>
        <w:t>кхетар:</w:t>
      </w:r>
    </w:p>
    <w:p w:rsidR="007D1C4D" w:rsidRPr="007D1C4D" w:rsidRDefault="007D1C4D" w:rsidP="007D1C4D">
      <w:pPr>
        <w:widowControl w:val="0"/>
        <w:numPr>
          <w:ilvl w:val="0"/>
          <w:numId w:val="21"/>
        </w:numPr>
        <w:tabs>
          <w:tab w:val="left" w:pos="505"/>
        </w:tabs>
        <w:autoSpaceDE w:val="0"/>
        <w:autoSpaceDN w:val="0"/>
        <w:spacing w:after="0" w:line="240" w:lineRule="auto"/>
        <w:ind w:right="231"/>
        <w:jc w:val="both"/>
        <w:rPr>
          <w:rFonts w:ascii="Times New Roman" w:eastAsia="Times New Roman" w:hAnsi="Times New Roman" w:cs="Times New Roman"/>
          <w:sz w:val="26"/>
        </w:rPr>
      </w:pPr>
      <w:r w:rsidRPr="007D1C4D">
        <w:rPr>
          <w:rFonts w:ascii="Times New Roman" w:eastAsia="Times New Roman" w:hAnsi="Times New Roman" w:cs="Times New Roman"/>
          <w:w w:val="115"/>
          <w:sz w:val="26"/>
        </w:rPr>
        <w:t>МаьӀна даран хезаш йешаран техника карайерзор (дешаран тайп-тайпана</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декхарш а, киншкица хьан-сан хиларан хьогамах садузоран а Ӏалашонца</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тайп-тайпанчу кепийн, жанрийн, тӀехьажорийн текстийн маьӀнех</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кхета а,</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тӀелаца</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а,</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маьӀна</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дан</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а</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тар</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луш</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долу</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нийса</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шера</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йешар,</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йешар</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ладогӀархоша</w:t>
      </w:r>
      <w:r w:rsidRPr="007D1C4D">
        <w:rPr>
          <w:rFonts w:ascii="Times New Roman" w:eastAsia="Times New Roman" w:hAnsi="Times New Roman" w:cs="Times New Roman"/>
          <w:spacing w:val="2"/>
          <w:w w:val="115"/>
          <w:sz w:val="26"/>
        </w:rPr>
        <w:t xml:space="preserve"> </w:t>
      </w:r>
      <w:r w:rsidRPr="007D1C4D">
        <w:rPr>
          <w:rFonts w:ascii="Times New Roman" w:eastAsia="Times New Roman" w:hAnsi="Times New Roman" w:cs="Times New Roman"/>
          <w:w w:val="115"/>
          <w:sz w:val="26"/>
        </w:rPr>
        <w:t>кхеташ</w:t>
      </w:r>
      <w:r w:rsidRPr="007D1C4D">
        <w:rPr>
          <w:rFonts w:ascii="Times New Roman" w:eastAsia="Times New Roman" w:hAnsi="Times New Roman" w:cs="Times New Roman"/>
          <w:spacing w:val="2"/>
          <w:w w:val="115"/>
          <w:sz w:val="26"/>
        </w:rPr>
        <w:t xml:space="preserve"> </w:t>
      </w:r>
      <w:r w:rsidRPr="007D1C4D">
        <w:rPr>
          <w:rFonts w:ascii="Times New Roman" w:eastAsia="Times New Roman" w:hAnsi="Times New Roman" w:cs="Times New Roman"/>
          <w:w w:val="115"/>
          <w:sz w:val="26"/>
        </w:rPr>
        <w:t>тӀелацар);</w:t>
      </w:r>
    </w:p>
    <w:p w:rsidR="007D1C4D" w:rsidRPr="007D1C4D" w:rsidRDefault="007D1C4D" w:rsidP="007D1C4D">
      <w:pPr>
        <w:widowControl w:val="0"/>
        <w:numPr>
          <w:ilvl w:val="0"/>
          <w:numId w:val="21"/>
        </w:numPr>
        <w:tabs>
          <w:tab w:val="left" w:pos="505"/>
        </w:tabs>
        <w:autoSpaceDE w:val="0"/>
        <w:autoSpaceDN w:val="0"/>
        <w:spacing w:after="0" w:line="240" w:lineRule="auto"/>
        <w:ind w:right="236"/>
        <w:jc w:val="both"/>
        <w:rPr>
          <w:rFonts w:ascii="Times New Roman" w:eastAsia="Times New Roman" w:hAnsi="Times New Roman" w:cs="Times New Roman"/>
          <w:sz w:val="26"/>
        </w:rPr>
      </w:pPr>
      <w:r w:rsidRPr="007D1C4D">
        <w:rPr>
          <w:rFonts w:ascii="Times New Roman" w:eastAsia="Times New Roman" w:hAnsi="Times New Roman" w:cs="Times New Roman"/>
          <w:w w:val="115"/>
          <w:sz w:val="26"/>
        </w:rPr>
        <w:t>МаьӀна даран дагахь йешаран техника карайерзор (йешначун маьӀнех а,</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чулацамах а кхетар, хаамийн мах хадор, текстан маьӀна нийсад даран а, и</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тӀелацаран</w:t>
      </w:r>
      <w:r w:rsidRPr="007D1C4D">
        <w:rPr>
          <w:rFonts w:ascii="Times New Roman" w:eastAsia="Times New Roman" w:hAnsi="Times New Roman" w:cs="Times New Roman"/>
          <w:spacing w:val="-2"/>
          <w:w w:val="115"/>
          <w:sz w:val="26"/>
        </w:rPr>
        <w:t xml:space="preserve"> </w:t>
      </w:r>
      <w:r w:rsidRPr="007D1C4D">
        <w:rPr>
          <w:rFonts w:ascii="Times New Roman" w:eastAsia="Times New Roman" w:hAnsi="Times New Roman" w:cs="Times New Roman"/>
          <w:w w:val="115"/>
          <w:sz w:val="26"/>
        </w:rPr>
        <w:t>а</w:t>
      </w:r>
      <w:r w:rsidRPr="007D1C4D">
        <w:rPr>
          <w:rFonts w:ascii="Times New Roman" w:eastAsia="Times New Roman" w:hAnsi="Times New Roman" w:cs="Times New Roman"/>
          <w:spacing w:val="2"/>
          <w:w w:val="115"/>
          <w:sz w:val="26"/>
        </w:rPr>
        <w:t xml:space="preserve"> </w:t>
      </w:r>
      <w:r w:rsidRPr="007D1C4D">
        <w:rPr>
          <w:rFonts w:ascii="Times New Roman" w:eastAsia="Times New Roman" w:hAnsi="Times New Roman" w:cs="Times New Roman"/>
          <w:w w:val="115"/>
          <w:sz w:val="26"/>
        </w:rPr>
        <w:t>кхачаме</w:t>
      </w:r>
      <w:r w:rsidRPr="007D1C4D">
        <w:rPr>
          <w:rFonts w:ascii="Times New Roman" w:eastAsia="Times New Roman" w:hAnsi="Times New Roman" w:cs="Times New Roman"/>
          <w:spacing w:val="2"/>
          <w:w w:val="115"/>
          <w:sz w:val="26"/>
        </w:rPr>
        <w:t xml:space="preserve"> </w:t>
      </w:r>
      <w:r w:rsidRPr="007D1C4D">
        <w:rPr>
          <w:rFonts w:ascii="Times New Roman" w:eastAsia="Times New Roman" w:hAnsi="Times New Roman" w:cs="Times New Roman"/>
          <w:w w:val="115"/>
          <w:sz w:val="26"/>
        </w:rPr>
        <w:t>хиларна</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тӀехь</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тергам</w:t>
      </w:r>
      <w:r w:rsidRPr="007D1C4D">
        <w:rPr>
          <w:rFonts w:ascii="Times New Roman" w:eastAsia="Times New Roman" w:hAnsi="Times New Roman" w:cs="Times New Roman"/>
          <w:spacing w:val="-2"/>
          <w:w w:val="115"/>
          <w:sz w:val="26"/>
        </w:rPr>
        <w:t xml:space="preserve"> </w:t>
      </w:r>
      <w:r w:rsidRPr="007D1C4D">
        <w:rPr>
          <w:rFonts w:ascii="Times New Roman" w:eastAsia="Times New Roman" w:hAnsi="Times New Roman" w:cs="Times New Roman"/>
          <w:w w:val="115"/>
          <w:sz w:val="26"/>
        </w:rPr>
        <w:t>латтор);</w:t>
      </w:r>
    </w:p>
    <w:p w:rsidR="007D1C4D" w:rsidRPr="007D1C4D" w:rsidRDefault="007D1C4D" w:rsidP="007D1C4D">
      <w:pPr>
        <w:widowControl w:val="0"/>
        <w:numPr>
          <w:ilvl w:val="0"/>
          <w:numId w:val="21"/>
        </w:numPr>
        <w:tabs>
          <w:tab w:val="left" w:pos="505"/>
        </w:tabs>
        <w:autoSpaceDE w:val="0"/>
        <w:autoSpaceDN w:val="0"/>
        <w:spacing w:after="0" w:line="240" w:lineRule="auto"/>
        <w:ind w:right="234"/>
        <w:jc w:val="both"/>
        <w:rPr>
          <w:rFonts w:ascii="Times New Roman" w:eastAsia="Times New Roman" w:hAnsi="Times New Roman" w:cs="Times New Roman"/>
          <w:sz w:val="26"/>
        </w:rPr>
      </w:pPr>
      <w:r w:rsidRPr="007D1C4D">
        <w:rPr>
          <w:rFonts w:ascii="Times New Roman" w:eastAsia="Times New Roman" w:hAnsi="Times New Roman" w:cs="Times New Roman"/>
          <w:w w:val="115"/>
          <w:sz w:val="26"/>
        </w:rPr>
        <w:t>Фольклоран говзарийн кегий жанраш вовшах къастон (фольклоран кегий</w:t>
      </w:r>
      <w:r w:rsidRPr="007D1C4D">
        <w:rPr>
          <w:rFonts w:ascii="Times New Roman" w:eastAsia="Times New Roman" w:hAnsi="Times New Roman" w:cs="Times New Roman"/>
          <w:spacing w:val="-72"/>
          <w:w w:val="115"/>
          <w:sz w:val="26"/>
        </w:rPr>
        <w:t xml:space="preserve"> </w:t>
      </w:r>
      <w:r w:rsidRPr="007D1C4D">
        <w:rPr>
          <w:rFonts w:ascii="Times New Roman" w:eastAsia="Times New Roman" w:hAnsi="Times New Roman" w:cs="Times New Roman"/>
          <w:w w:val="115"/>
          <w:sz w:val="26"/>
        </w:rPr>
        <w:t>жанраш,</w:t>
      </w:r>
      <w:r w:rsidRPr="007D1C4D">
        <w:rPr>
          <w:rFonts w:ascii="Times New Roman" w:eastAsia="Times New Roman" w:hAnsi="Times New Roman" w:cs="Times New Roman"/>
          <w:spacing w:val="-2"/>
          <w:w w:val="115"/>
          <w:sz w:val="26"/>
        </w:rPr>
        <w:t xml:space="preserve"> </w:t>
      </w:r>
      <w:r w:rsidRPr="007D1C4D">
        <w:rPr>
          <w:rFonts w:ascii="Times New Roman" w:eastAsia="Times New Roman" w:hAnsi="Times New Roman" w:cs="Times New Roman"/>
          <w:w w:val="115"/>
          <w:sz w:val="26"/>
        </w:rPr>
        <w:t>туьйранаш,</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легендаш,</w:t>
      </w:r>
      <w:r w:rsidRPr="007D1C4D">
        <w:rPr>
          <w:rFonts w:ascii="Times New Roman" w:eastAsia="Times New Roman" w:hAnsi="Times New Roman" w:cs="Times New Roman"/>
          <w:spacing w:val="4"/>
          <w:w w:val="115"/>
          <w:sz w:val="26"/>
        </w:rPr>
        <w:t xml:space="preserve"> </w:t>
      </w:r>
      <w:r w:rsidRPr="007D1C4D">
        <w:rPr>
          <w:rFonts w:ascii="Times New Roman" w:eastAsia="Times New Roman" w:hAnsi="Times New Roman" w:cs="Times New Roman"/>
          <w:w w:val="115"/>
          <w:sz w:val="26"/>
        </w:rPr>
        <w:t>мифаш);</w:t>
      </w:r>
    </w:p>
    <w:p w:rsidR="007D1C4D" w:rsidRPr="007D1C4D" w:rsidRDefault="007D1C4D" w:rsidP="007D1C4D">
      <w:pPr>
        <w:widowControl w:val="0"/>
        <w:numPr>
          <w:ilvl w:val="0"/>
          <w:numId w:val="21"/>
        </w:numPr>
        <w:tabs>
          <w:tab w:val="left" w:pos="505"/>
        </w:tabs>
        <w:autoSpaceDE w:val="0"/>
        <w:autoSpaceDN w:val="0"/>
        <w:spacing w:after="0" w:line="240" w:lineRule="auto"/>
        <w:ind w:right="233"/>
        <w:jc w:val="both"/>
        <w:rPr>
          <w:rFonts w:ascii="Times New Roman" w:eastAsia="Times New Roman" w:hAnsi="Times New Roman" w:cs="Times New Roman"/>
          <w:sz w:val="26"/>
        </w:rPr>
      </w:pPr>
      <w:r w:rsidRPr="007D1C4D">
        <w:rPr>
          <w:rFonts w:ascii="Times New Roman" w:eastAsia="Times New Roman" w:hAnsi="Times New Roman" w:cs="Times New Roman"/>
          <w:w w:val="115"/>
          <w:sz w:val="26"/>
        </w:rPr>
        <w:t>Шен къоман фольклоран говзарийн коьртачу маьӀнех а, тӀехьажорах а</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кхета</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(хазахетар</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дан,</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Ӏамон,</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ловзарехь</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пайдаэца),</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шен</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къоман</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(кхечу</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къаьмнийн)</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туьйранийн,</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хӀетал-металийн,</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кицанийн,</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аганан</w:t>
      </w:r>
      <w:r w:rsidRPr="007D1C4D">
        <w:rPr>
          <w:rFonts w:ascii="Times New Roman" w:eastAsia="Times New Roman" w:hAnsi="Times New Roman" w:cs="Times New Roman"/>
          <w:spacing w:val="75"/>
          <w:w w:val="115"/>
          <w:sz w:val="26"/>
        </w:rPr>
        <w:t xml:space="preserve"> </w:t>
      </w:r>
      <w:r w:rsidRPr="007D1C4D">
        <w:rPr>
          <w:rFonts w:ascii="Times New Roman" w:eastAsia="Times New Roman" w:hAnsi="Times New Roman" w:cs="Times New Roman"/>
          <w:w w:val="115"/>
          <w:sz w:val="26"/>
        </w:rPr>
        <w:t>иллийн</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масалш</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далон;</w:t>
      </w:r>
    </w:p>
    <w:p w:rsidR="007D1C4D" w:rsidRPr="007D1C4D" w:rsidRDefault="007D1C4D" w:rsidP="007D1C4D">
      <w:pPr>
        <w:widowControl w:val="0"/>
        <w:numPr>
          <w:ilvl w:val="0"/>
          <w:numId w:val="21"/>
        </w:numPr>
        <w:tabs>
          <w:tab w:val="left" w:pos="505"/>
        </w:tabs>
        <w:autoSpaceDE w:val="0"/>
        <w:autoSpaceDN w:val="0"/>
        <w:spacing w:after="0" w:line="240" w:lineRule="auto"/>
        <w:ind w:right="245"/>
        <w:jc w:val="both"/>
        <w:rPr>
          <w:rFonts w:ascii="Times New Roman" w:eastAsia="Times New Roman" w:hAnsi="Times New Roman" w:cs="Times New Roman"/>
          <w:sz w:val="26"/>
        </w:rPr>
      </w:pPr>
      <w:r w:rsidRPr="007D1C4D">
        <w:rPr>
          <w:rFonts w:ascii="Times New Roman" w:eastAsia="Times New Roman" w:hAnsi="Times New Roman" w:cs="Times New Roman"/>
          <w:w w:val="115"/>
          <w:sz w:val="26"/>
        </w:rPr>
        <w:t>Гергарчу меттанийн фольклоран говзарш вовшашца йуста (тема, коьрта</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тема,</w:t>
      </w:r>
      <w:r w:rsidRPr="007D1C4D">
        <w:rPr>
          <w:rFonts w:ascii="Times New Roman" w:eastAsia="Times New Roman" w:hAnsi="Times New Roman" w:cs="Times New Roman"/>
          <w:spacing w:val="2"/>
          <w:w w:val="115"/>
          <w:sz w:val="26"/>
        </w:rPr>
        <w:t xml:space="preserve"> </w:t>
      </w:r>
      <w:r w:rsidRPr="007D1C4D">
        <w:rPr>
          <w:rFonts w:ascii="Times New Roman" w:eastAsia="Times New Roman" w:hAnsi="Times New Roman" w:cs="Times New Roman"/>
          <w:w w:val="115"/>
          <w:sz w:val="26"/>
        </w:rPr>
        <w:t>турпалхой);</w:t>
      </w:r>
    </w:p>
    <w:p w:rsidR="007D1C4D" w:rsidRPr="007D1C4D" w:rsidRDefault="007D1C4D" w:rsidP="007D1C4D">
      <w:pPr>
        <w:widowControl w:val="0"/>
        <w:numPr>
          <w:ilvl w:val="0"/>
          <w:numId w:val="21"/>
        </w:numPr>
        <w:tabs>
          <w:tab w:val="left" w:pos="505"/>
        </w:tabs>
        <w:autoSpaceDE w:val="0"/>
        <w:autoSpaceDN w:val="0"/>
        <w:spacing w:after="0" w:line="240" w:lineRule="auto"/>
        <w:ind w:right="231"/>
        <w:jc w:val="both"/>
        <w:rPr>
          <w:rFonts w:ascii="Times New Roman" w:eastAsia="Times New Roman" w:hAnsi="Times New Roman" w:cs="Times New Roman"/>
          <w:sz w:val="26"/>
        </w:rPr>
      </w:pPr>
      <w:r w:rsidRPr="007D1C4D">
        <w:rPr>
          <w:rFonts w:ascii="Times New Roman" w:eastAsia="Times New Roman" w:hAnsi="Times New Roman" w:cs="Times New Roman"/>
          <w:w w:val="115"/>
          <w:sz w:val="26"/>
        </w:rPr>
        <w:t>Говзаран цӀе цуьнан темица (Ӏаламах, историх, берех, диканах, вонах)</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цхьаьнайалон</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(йуста);</w:t>
      </w:r>
    </w:p>
    <w:p w:rsidR="007D1C4D" w:rsidRPr="007D1C4D" w:rsidRDefault="007D1C4D" w:rsidP="007D1C4D">
      <w:pPr>
        <w:widowControl w:val="0"/>
        <w:numPr>
          <w:ilvl w:val="0"/>
          <w:numId w:val="21"/>
        </w:numPr>
        <w:tabs>
          <w:tab w:val="left" w:pos="505"/>
        </w:tabs>
        <w:autoSpaceDE w:val="0"/>
        <w:autoSpaceDN w:val="0"/>
        <w:spacing w:after="0" w:line="240" w:lineRule="auto"/>
        <w:ind w:right="248"/>
        <w:jc w:val="both"/>
        <w:rPr>
          <w:rFonts w:ascii="Times New Roman" w:eastAsia="Times New Roman" w:hAnsi="Times New Roman" w:cs="Times New Roman"/>
          <w:sz w:val="26"/>
        </w:rPr>
      </w:pPr>
      <w:r w:rsidRPr="007D1C4D">
        <w:rPr>
          <w:rFonts w:ascii="Times New Roman" w:eastAsia="Times New Roman" w:hAnsi="Times New Roman" w:cs="Times New Roman"/>
          <w:w w:val="115"/>
          <w:sz w:val="26"/>
        </w:rPr>
        <w:t>Шен къоман (кхечу къаьмнийн) берийн литературин исбаьхьаллин йоца</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жанраш</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вовшех</w:t>
      </w:r>
      <w:r w:rsidRPr="007D1C4D">
        <w:rPr>
          <w:rFonts w:ascii="Times New Roman" w:eastAsia="Times New Roman" w:hAnsi="Times New Roman" w:cs="Times New Roman"/>
          <w:spacing w:val="3"/>
          <w:w w:val="115"/>
          <w:sz w:val="26"/>
        </w:rPr>
        <w:t xml:space="preserve"> </w:t>
      </w:r>
      <w:r w:rsidRPr="007D1C4D">
        <w:rPr>
          <w:rFonts w:ascii="Times New Roman" w:eastAsia="Times New Roman" w:hAnsi="Times New Roman" w:cs="Times New Roman"/>
          <w:w w:val="115"/>
          <w:sz w:val="26"/>
        </w:rPr>
        <w:t>къастон</w:t>
      </w:r>
      <w:r w:rsidRPr="007D1C4D">
        <w:rPr>
          <w:rFonts w:ascii="Times New Roman" w:eastAsia="Times New Roman" w:hAnsi="Times New Roman" w:cs="Times New Roman"/>
          <w:spacing w:val="2"/>
          <w:w w:val="115"/>
          <w:sz w:val="26"/>
        </w:rPr>
        <w:t xml:space="preserve"> </w:t>
      </w:r>
      <w:r w:rsidRPr="007D1C4D">
        <w:rPr>
          <w:rFonts w:ascii="Times New Roman" w:eastAsia="Times New Roman" w:hAnsi="Times New Roman" w:cs="Times New Roman"/>
          <w:w w:val="115"/>
          <w:sz w:val="26"/>
        </w:rPr>
        <w:t>–</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байт,</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дийцар,</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басня;</w:t>
      </w:r>
    </w:p>
    <w:p w:rsidR="007D1C4D" w:rsidRPr="007D1C4D" w:rsidRDefault="007D1C4D" w:rsidP="007D1C4D">
      <w:pPr>
        <w:widowControl w:val="0"/>
        <w:numPr>
          <w:ilvl w:val="0"/>
          <w:numId w:val="21"/>
        </w:numPr>
        <w:tabs>
          <w:tab w:val="left" w:pos="505"/>
        </w:tabs>
        <w:autoSpaceDE w:val="0"/>
        <w:autoSpaceDN w:val="0"/>
        <w:spacing w:after="0" w:line="240" w:lineRule="auto"/>
        <w:ind w:right="235"/>
        <w:jc w:val="both"/>
        <w:rPr>
          <w:rFonts w:ascii="Times New Roman" w:eastAsia="Times New Roman" w:hAnsi="Times New Roman" w:cs="Times New Roman"/>
          <w:sz w:val="26"/>
        </w:rPr>
      </w:pPr>
      <w:r w:rsidRPr="007D1C4D">
        <w:rPr>
          <w:rFonts w:ascii="Times New Roman" w:eastAsia="Times New Roman" w:hAnsi="Times New Roman" w:cs="Times New Roman"/>
          <w:w w:val="115"/>
          <w:sz w:val="26"/>
        </w:rPr>
        <w:t>йешначу</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литературин</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говзаран</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анализ</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йан:</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тема,</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коьрта</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Ӏалашо,</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хиламийн</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рогӀалла,</w:t>
      </w:r>
      <w:r w:rsidRPr="007D1C4D">
        <w:rPr>
          <w:rFonts w:ascii="Times New Roman" w:eastAsia="Times New Roman" w:hAnsi="Times New Roman" w:cs="Times New Roman"/>
          <w:spacing w:val="-2"/>
          <w:w w:val="115"/>
          <w:sz w:val="26"/>
        </w:rPr>
        <w:t xml:space="preserve"> </w:t>
      </w:r>
      <w:r w:rsidRPr="007D1C4D">
        <w:rPr>
          <w:rFonts w:ascii="Times New Roman" w:eastAsia="Times New Roman" w:hAnsi="Times New Roman" w:cs="Times New Roman"/>
          <w:w w:val="115"/>
          <w:sz w:val="26"/>
        </w:rPr>
        <w:t>исбаьхьаллин вастийн</w:t>
      </w:r>
      <w:r w:rsidRPr="007D1C4D">
        <w:rPr>
          <w:rFonts w:ascii="Times New Roman" w:eastAsia="Times New Roman" w:hAnsi="Times New Roman" w:cs="Times New Roman"/>
          <w:spacing w:val="3"/>
          <w:w w:val="115"/>
          <w:sz w:val="26"/>
        </w:rPr>
        <w:t xml:space="preserve"> </w:t>
      </w:r>
      <w:r w:rsidRPr="007D1C4D">
        <w:rPr>
          <w:rFonts w:ascii="Times New Roman" w:eastAsia="Times New Roman" w:hAnsi="Times New Roman" w:cs="Times New Roman"/>
          <w:w w:val="115"/>
          <w:sz w:val="26"/>
        </w:rPr>
        <w:t>гӀирсаш</w:t>
      </w:r>
      <w:r w:rsidRPr="007D1C4D">
        <w:rPr>
          <w:rFonts w:ascii="Times New Roman" w:eastAsia="Times New Roman" w:hAnsi="Times New Roman" w:cs="Times New Roman"/>
          <w:spacing w:val="-2"/>
          <w:w w:val="115"/>
          <w:sz w:val="26"/>
        </w:rPr>
        <w:t xml:space="preserve"> </w:t>
      </w:r>
      <w:r w:rsidRPr="007D1C4D">
        <w:rPr>
          <w:rFonts w:ascii="Times New Roman" w:eastAsia="Times New Roman" w:hAnsi="Times New Roman" w:cs="Times New Roman"/>
          <w:w w:val="115"/>
          <w:sz w:val="26"/>
        </w:rPr>
        <w:t>билгалбан;</w:t>
      </w:r>
    </w:p>
    <w:p w:rsidR="007D1C4D" w:rsidRPr="007D1C4D" w:rsidRDefault="007D1C4D" w:rsidP="007D1C4D">
      <w:pPr>
        <w:widowControl w:val="0"/>
        <w:numPr>
          <w:ilvl w:val="0"/>
          <w:numId w:val="21"/>
        </w:numPr>
        <w:tabs>
          <w:tab w:val="left" w:pos="505"/>
        </w:tabs>
        <w:autoSpaceDE w:val="0"/>
        <w:autoSpaceDN w:val="0"/>
        <w:spacing w:after="0" w:line="317" w:lineRule="exact"/>
        <w:ind w:left="504" w:hanging="284"/>
        <w:jc w:val="both"/>
        <w:rPr>
          <w:rFonts w:ascii="Times New Roman" w:eastAsia="Times New Roman" w:hAnsi="Times New Roman" w:cs="Times New Roman"/>
          <w:sz w:val="26"/>
        </w:rPr>
      </w:pPr>
      <w:r w:rsidRPr="007D1C4D">
        <w:rPr>
          <w:rFonts w:ascii="Times New Roman" w:eastAsia="Times New Roman" w:hAnsi="Times New Roman" w:cs="Times New Roman"/>
          <w:w w:val="115"/>
          <w:sz w:val="26"/>
        </w:rPr>
        <w:t>текстан</w:t>
      </w:r>
      <w:r w:rsidRPr="007D1C4D">
        <w:rPr>
          <w:rFonts w:ascii="Times New Roman" w:eastAsia="Times New Roman" w:hAnsi="Times New Roman" w:cs="Times New Roman"/>
          <w:spacing w:val="-3"/>
          <w:w w:val="115"/>
          <w:sz w:val="26"/>
        </w:rPr>
        <w:t xml:space="preserve"> </w:t>
      </w:r>
      <w:r w:rsidRPr="007D1C4D">
        <w:rPr>
          <w:rFonts w:ascii="Times New Roman" w:eastAsia="Times New Roman" w:hAnsi="Times New Roman" w:cs="Times New Roman"/>
          <w:w w:val="115"/>
          <w:sz w:val="26"/>
        </w:rPr>
        <w:t>чулацамехула</w:t>
      </w:r>
      <w:r w:rsidRPr="007D1C4D">
        <w:rPr>
          <w:rFonts w:ascii="Times New Roman" w:eastAsia="Times New Roman" w:hAnsi="Times New Roman" w:cs="Times New Roman"/>
          <w:spacing w:val="-3"/>
          <w:w w:val="115"/>
          <w:sz w:val="26"/>
        </w:rPr>
        <w:t xml:space="preserve"> </w:t>
      </w:r>
      <w:r w:rsidRPr="007D1C4D">
        <w:rPr>
          <w:rFonts w:ascii="Times New Roman" w:eastAsia="Times New Roman" w:hAnsi="Times New Roman" w:cs="Times New Roman"/>
          <w:w w:val="115"/>
          <w:sz w:val="26"/>
        </w:rPr>
        <w:t>хаттаршна</w:t>
      </w:r>
      <w:r w:rsidRPr="007D1C4D">
        <w:rPr>
          <w:rFonts w:ascii="Times New Roman" w:eastAsia="Times New Roman" w:hAnsi="Times New Roman" w:cs="Times New Roman"/>
          <w:spacing w:val="-2"/>
          <w:w w:val="115"/>
          <w:sz w:val="26"/>
        </w:rPr>
        <w:t xml:space="preserve"> </w:t>
      </w:r>
      <w:r w:rsidRPr="007D1C4D">
        <w:rPr>
          <w:rFonts w:ascii="Times New Roman" w:eastAsia="Times New Roman" w:hAnsi="Times New Roman" w:cs="Times New Roman"/>
          <w:w w:val="115"/>
          <w:sz w:val="26"/>
        </w:rPr>
        <w:t>жоьпаш</w:t>
      </w:r>
      <w:r w:rsidRPr="007D1C4D">
        <w:rPr>
          <w:rFonts w:ascii="Times New Roman" w:eastAsia="Times New Roman" w:hAnsi="Times New Roman" w:cs="Times New Roman"/>
          <w:spacing w:val="-4"/>
          <w:w w:val="115"/>
          <w:sz w:val="26"/>
        </w:rPr>
        <w:t xml:space="preserve"> </w:t>
      </w:r>
      <w:r w:rsidRPr="007D1C4D">
        <w:rPr>
          <w:rFonts w:ascii="Times New Roman" w:eastAsia="Times New Roman" w:hAnsi="Times New Roman" w:cs="Times New Roman"/>
          <w:w w:val="115"/>
          <w:sz w:val="26"/>
        </w:rPr>
        <w:t>дала;</w:t>
      </w:r>
    </w:p>
    <w:p w:rsidR="007D1C4D" w:rsidRPr="007D1C4D" w:rsidRDefault="007D1C4D" w:rsidP="007D1C4D">
      <w:pPr>
        <w:widowControl w:val="0"/>
        <w:numPr>
          <w:ilvl w:val="0"/>
          <w:numId w:val="21"/>
        </w:numPr>
        <w:tabs>
          <w:tab w:val="left" w:pos="505"/>
        </w:tabs>
        <w:autoSpaceDE w:val="0"/>
        <w:autoSpaceDN w:val="0"/>
        <w:spacing w:after="0" w:line="240" w:lineRule="auto"/>
        <w:ind w:right="234"/>
        <w:jc w:val="both"/>
        <w:rPr>
          <w:rFonts w:ascii="Times New Roman" w:eastAsia="Times New Roman" w:hAnsi="Times New Roman" w:cs="Times New Roman"/>
          <w:sz w:val="26"/>
        </w:rPr>
      </w:pPr>
      <w:r w:rsidRPr="007D1C4D">
        <w:rPr>
          <w:rFonts w:ascii="Times New Roman" w:eastAsia="Times New Roman" w:hAnsi="Times New Roman" w:cs="Times New Roman"/>
          <w:w w:val="115"/>
          <w:sz w:val="26"/>
        </w:rPr>
        <w:t>текстехь</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ненан</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меттан</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суртхӀотторна</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а,</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вастийн</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а</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гӀирсаш</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карон</w:t>
      </w:r>
      <w:r w:rsidRPr="007D1C4D">
        <w:rPr>
          <w:rFonts w:ascii="Times New Roman" w:eastAsia="Times New Roman" w:hAnsi="Times New Roman" w:cs="Times New Roman"/>
          <w:spacing w:val="-72"/>
          <w:w w:val="115"/>
          <w:sz w:val="26"/>
        </w:rPr>
        <w:t xml:space="preserve"> </w:t>
      </w:r>
      <w:r w:rsidRPr="007D1C4D">
        <w:rPr>
          <w:rFonts w:ascii="Times New Roman" w:eastAsia="Times New Roman" w:hAnsi="Times New Roman" w:cs="Times New Roman"/>
          <w:w w:val="115"/>
          <w:sz w:val="26"/>
        </w:rPr>
        <w:t>(эпитеташ,</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дустарш,</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олицетворениш);</w:t>
      </w:r>
    </w:p>
    <w:p w:rsidR="007D1C4D" w:rsidRPr="007D1C4D" w:rsidRDefault="007D1C4D" w:rsidP="007D1C4D">
      <w:pPr>
        <w:widowControl w:val="0"/>
        <w:numPr>
          <w:ilvl w:val="0"/>
          <w:numId w:val="18"/>
        </w:numPr>
        <w:tabs>
          <w:tab w:val="left" w:pos="505"/>
        </w:tabs>
        <w:autoSpaceDE w:val="0"/>
        <w:autoSpaceDN w:val="0"/>
        <w:spacing w:after="0" w:line="240" w:lineRule="auto"/>
        <w:ind w:right="233"/>
        <w:jc w:val="both"/>
        <w:rPr>
          <w:rFonts w:ascii="Times New Roman" w:eastAsia="Times New Roman" w:hAnsi="Times New Roman" w:cs="Times New Roman"/>
          <w:sz w:val="26"/>
        </w:rPr>
      </w:pPr>
      <w:r w:rsidRPr="007D1C4D">
        <w:rPr>
          <w:rFonts w:ascii="Times New Roman" w:eastAsia="Times New Roman" w:hAnsi="Times New Roman" w:cs="Times New Roman"/>
          <w:w w:val="115"/>
          <w:sz w:val="26"/>
        </w:rPr>
        <w:t>тестехь</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беллачу</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хаамах</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кхетарна</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а,</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тӀелацарна</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а</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Ӏамор,</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дешархойн</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йешаран</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а,</w:t>
      </w:r>
      <w:r w:rsidRPr="007D1C4D">
        <w:rPr>
          <w:rFonts w:ascii="Times New Roman" w:eastAsia="Times New Roman" w:hAnsi="Times New Roman" w:cs="Times New Roman"/>
          <w:spacing w:val="2"/>
          <w:w w:val="115"/>
          <w:sz w:val="26"/>
        </w:rPr>
        <w:t xml:space="preserve"> </w:t>
      </w:r>
      <w:r w:rsidRPr="007D1C4D">
        <w:rPr>
          <w:rFonts w:ascii="Times New Roman" w:eastAsia="Times New Roman" w:hAnsi="Times New Roman" w:cs="Times New Roman"/>
          <w:w w:val="115"/>
          <w:sz w:val="26"/>
        </w:rPr>
        <w:t>эстетикин</w:t>
      </w:r>
      <w:r w:rsidRPr="007D1C4D">
        <w:rPr>
          <w:rFonts w:ascii="Times New Roman" w:eastAsia="Times New Roman" w:hAnsi="Times New Roman" w:cs="Times New Roman"/>
          <w:spacing w:val="2"/>
          <w:w w:val="115"/>
          <w:sz w:val="26"/>
        </w:rPr>
        <w:t xml:space="preserve"> </w:t>
      </w:r>
      <w:r w:rsidRPr="007D1C4D">
        <w:rPr>
          <w:rFonts w:ascii="Times New Roman" w:eastAsia="Times New Roman" w:hAnsi="Times New Roman" w:cs="Times New Roman"/>
          <w:w w:val="115"/>
          <w:sz w:val="26"/>
        </w:rPr>
        <w:t>а</w:t>
      </w:r>
      <w:r w:rsidRPr="007D1C4D">
        <w:rPr>
          <w:rFonts w:ascii="Times New Roman" w:eastAsia="Times New Roman" w:hAnsi="Times New Roman" w:cs="Times New Roman"/>
          <w:spacing w:val="2"/>
          <w:w w:val="115"/>
          <w:sz w:val="26"/>
        </w:rPr>
        <w:t xml:space="preserve"> </w:t>
      </w:r>
      <w:r w:rsidRPr="007D1C4D">
        <w:rPr>
          <w:rFonts w:ascii="Times New Roman" w:eastAsia="Times New Roman" w:hAnsi="Times New Roman" w:cs="Times New Roman"/>
          <w:w w:val="115"/>
          <w:sz w:val="26"/>
        </w:rPr>
        <w:t>чам</w:t>
      </w:r>
      <w:r w:rsidRPr="007D1C4D">
        <w:rPr>
          <w:rFonts w:ascii="Times New Roman" w:eastAsia="Times New Roman" w:hAnsi="Times New Roman" w:cs="Times New Roman"/>
          <w:spacing w:val="-2"/>
          <w:w w:val="115"/>
          <w:sz w:val="26"/>
        </w:rPr>
        <w:t xml:space="preserve"> </w:t>
      </w:r>
      <w:r w:rsidRPr="007D1C4D">
        <w:rPr>
          <w:rFonts w:ascii="Times New Roman" w:eastAsia="Times New Roman" w:hAnsi="Times New Roman" w:cs="Times New Roman"/>
          <w:w w:val="115"/>
          <w:sz w:val="26"/>
        </w:rPr>
        <w:t>кхоллар:</w:t>
      </w:r>
    </w:p>
    <w:p w:rsidR="007D1C4D" w:rsidRPr="007D1C4D" w:rsidRDefault="007D1C4D" w:rsidP="007D1C4D">
      <w:pPr>
        <w:widowControl w:val="0"/>
        <w:numPr>
          <w:ilvl w:val="0"/>
          <w:numId w:val="21"/>
        </w:numPr>
        <w:tabs>
          <w:tab w:val="left" w:pos="505"/>
        </w:tabs>
        <w:autoSpaceDE w:val="0"/>
        <w:autoSpaceDN w:val="0"/>
        <w:spacing w:after="0" w:line="240" w:lineRule="auto"/>
        <w:ind w:right="239"/>
        <w:jc w:val="both"/>
        <w:rPr>
          <w:rFonts w:ascii="Times New Roman" w:eastAsia="Times New Roman" w:hAnsi="Times New Roman" w:cs="Times New Roman"/>
          <w:sz w:val="26"/>
        </w:rPr>
      </w:pPr>
      <w:r w:rsidRPr="007D1C4D">
        <w:rPr>
          <w:rFonts w:ascii="Times New Roman" w:eastAsia="Times New Roman" w:hAnsi="Times New Roman" w:cs="Times New Roman"/>
          <w:w w:val="115"/>
          <w:sz w:val="26"/>
        </w:rPr>
        <w:t>тайп-тайпана</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(исбаьхьаллин,</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Ӏилманан,</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куьйгаллин)</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тексташ</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йешаран</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Ӏалашо</w:t>
      </w:r>
      <w:r w:rsidRPr="007D1C4D">
        <w:rPr>
          <w:rFonts w:ascii="Times New Roman" w:eastAsia="Times New Roman" w:hAnsi="Times New Roman" w:cs="Times New Roman"/>
          <w:spacing w:val="2"/>
          <w:w w:val="115"/>
          <w:sz w:val="26"/>
        </w:rPr>
        <w:t xml:space="preserve"> </w:t>
      </w:r>
      <w:r w:rsidRPr="007D1C4D">
        <w:rPr>
          <w:rFonts w:ascii="Times New Roman" w:eastAsia="Times New Roman" w:hAnsi="Times New Roman" w:cs="Times New Roman"/>
          <w:w w:val="115"/>
          <w:sz w:val="26"/>
        </w:rPr>
        <w:t>билгалйан;</w:t>
      </w:r>
    </w:p>
    <w:p w:rsidR="007D1C4D" w:rsidRPr="007D1C4D" w:rsidRDefault="007D1C4D" w:rsidP="007D1C4D">
      <w:pPr>
        <w:widowControl w:val="0"/>
        <w:numPr>
          <w:ilvl w:val="0"/>
          <w:numId w:val="21"/>
        </w:numPr>
        <w:tabs>
          <w:tab w:val="left" w:pos="505"/>
          <w:tab w:val="left" w:pos="1798"/>
          <w:tab w:val="left" w:pos="2862"/>
          <w:tab w:val="left" w:pos="4214"/>
          <w:tab w:val="left" w:pos="6103"/>
          <w:tab w:val="left" w:pos="7268"/>
          <w:tab w:val="left" w:pos="8291"/>
          <w:tab w:val="left" w:pos="9535"/>
        </w:tabs>
        <w:autoSpaceDE w:val="0"/>
        <w:autoSpaceDN w:val="0"/>
        <w:spacing w:after="0" w:line="240" w:lineRule="auto"/>
        <w:ind w:right="235"/>
        <w:rPr>
          <w:rFonts w:ascii="Times New Roman" w:eastAsia="Times New Roman" w:hAnsi="Times New Roman" w:cs="Times New Roman"/>
          <w:sz w:val="26"/>
        </w:rPr>
      </w:pPr>
      <w:r w:rsidRPr="007D1C4D">
        <w:rPr>
          <w:rFonts w:ascii="Times New Roman" w:eastAsia="Times New Roman" w:hAnsi="Times New Roman" w:cs="Times New Roman"/>
          <w:w w:val="115"/>
          <w:sz w:val="26"/>
        </w:rPr>
        <w:t>йешаран</w:t>
      </w:r>
      <w:r w:rsidRPr="007D1C4D">
        <w:rPr>
          <w:rFonts w:ascii="Times New Roman" w:eastAsia="Times New Roman" w:hAnsi="Times New Roman" w:cs="Times New Roman"/>
          <w:w w:val="115"/>
          <w:sz w:val="26"/>
        </w:rPr>
        <w:tab/>
        <w:t>хьагам</w:t>
      </w:r>
      <w:r w:rsidRPr="007D1C4D">
        <w:rPr>
          <w:rFonts w:ascii="Times New Roman" w:eastAsia="Times New Roman" w:hAnsi="Times New Roman" w:cs="Times New Roman"/>
          <w:w w:val="115"/>
          <w:sz w:val="26"/>
        </w:rPr>
        <w:tab/>
        <w:t>йухатоха</w:t>
      </w:r>
      <w:r w:rsidRPr="007D1C4D">
        <w:rPr>
          <w:rFonts w:ascii="Times New Roman" w:eastAsia="Times New Roman" w:hAnsi="Times New Roman" w:cs="Times New Roman"/>
          <w:w w:val="115"/>
          <w:sz w:val="26"/>
        </w:rPr>
        <w:tab/>
        <w:t>(кхочушбан),</w:t>
      </w:r>
      <w:r w:rsidRPr="007D1C4D">
        <w:rPr>
          <w:rFonts w:ascii="Times New Roman" w:eastAsia="Times New Roman" w:hAnsi="Times New Roman" w:cs="Times New Roman"/>
          <w:w w:val="115"/>
          <w:sz w:val="26"/>
        </w:rPr>
        <w:tab/>
        <w:t>хаамаш</w:t>
      </w:r>
      <w:r w:rsidRPr="007D1C4D">
        <w:rPr>
          <w:rFonts w:ascii="Times New Roman" w:eastAsia="Times New Roman" w:hAnsi="Times New Roman" w:cs="Times New Roman"/>
          <w:w w:val="115"/>
          <w:sz w:val="26"/>
        </w:rPr>
        <w:tab/>
        <w:t>карон,</w:t>
      </w:r>
      <w:r w:rsidRPr="007D1C4D">
        <w:rPr>
          <w:rFonts w:ascii="Times New Roman" w:eastAsia="Times New Roman" w:hAnsi="Times New Roman" w:cs="Times New Roman"/>
          <w:w w:val="115"/>
          <w:sz w:val="26"/>
        </w:rPr>
        <w:tab/>
        <w:t>хаарийн</w:t>
      </w:r>
      <w:r w:rsidRPr="007D1C4D">
        <w:rPr>
          <w:rFonts w:ascii="Times New Roman" w:eastAsia="Times New Roman" w:hAnsi="Times New Roman" w:cs="Times New Roman"/>
          <w:w w:val="115"/>
          <w:sz w:val="26"/>
        </w:rPr>
        <w:tab/>
      </w:r>
      <w:r w:rsidRPr="007D1C4D">
        <w:rPr>
          <w:rFonts w:ascii="Times New Roman" w:eastAsia="Times New Roman" w:hAnsi="Times New Roman" w:cs="Times New Roman"/>
          <w:spacing w:val="-1"/>
          <w:w w:val="115"/>
          <w:sz w:val="26"/>
        </w:rPr>
        <w:t>гуо</w:t>
      </w:r>
      <w:r w:rsidRPr="007D1C4D">
        <w:rPr>
          <w:rFonts w:ascii="Times New Roman" w:eastAsia="Times New Roman" w:hAnsi="Times New Roman" w:cs="Times New Roman"/>
          <w:spacing w:val="-72"/>
          <w:w w:val="115"/>
          <w:sz w:val="26"/>
        </w:rPr>
        <w:t xml:space="preserve"> </w:t>
      </w:r>
      <w:r w:rsidRPr="007D1C4D">
        <w:rPr>
          <w:rFonts w:ascii="Times New Roman" w:eastAsia="Times New Roman" w:hAnsi="Times New Roman" w:cs="Times New Roman"/>
          <w:w w:val="115"/>
          <w:sz w:val="26"/>
        </w:rPr>
        <w:t>шорбан;</w:t>
      </w:r>
    </w:p>
    <w:p w:rsidR="007D1C4D" w:rsidRPr="007D1C4D" w:rsidRDefault="007D1C4D" w:rsidP="007D1C4D">
      <w:pPr>
        <w:widowControl w:val="0"/>
        <w:numPr>
          <w:ilvl w:val="0"/>
          <w:numId w:val="21"/>
        </w:numPr>
        <w:tabs>
          <w:tab w:val="left" w:pos="505"/>
        </w:tabs>
        <w:autoSpaceDE w:val="0"/>
        <w:autoSpaceDN w:val="0"/>
        <w:spacing w:after="0" w:line="240" w:lineRule="auto"/>
        <w:ind w:right="234"/>
        <w:rPr>
          <w:rFonts w:ascii="Times New Roman" w:eastAsia="Times New Roman" w:hAnsi="Times New Roman" w:cs="Times New Roman"/>
          <w:sz w:val="26"/>
        </w:rPr>
      </w:pPr>
      <w:r w:rsidRPr="007D1C4D">
        <w:rPr>
          <w:rFonts w:ascii="Times New Roman" w:eastAsia="Times New Roman" w:hAnsi="Times New Roman" w:cs="Times New Roman"/>
          <w:w w:val="115"/>
          <w:sz w:val="26"/>
        </w:rPr>
        <w:t>Ӏаморан</w:t>
      </w:r>
      <w:r w:rsidRPr="007D1C4D">
        <w:rPr>
          <w:rFonts w:ascii="Times New Roman" w:eastAsia="Times New Roman" w:hAnsi="Times New Roman" w:cs="Times New Roman"/>
          <w:spacing w:val="11"/>
          <w:w w:val="115"/>
          <w:sz w:val="26"/>
        </w:rPr>
        <w:t xml:space="preserve"> </w:t>
      </w:r>
      <w:r w:rsidRPr="007D1C4D">
        <w:rPr>
          <w:rFonts w:ascii="Times New Roman" w:eastAsia="Times New Roman" w:hAnsi="Times New Roman" w:cs="Times New Roman"/>
          <w:w w:val="115"/>
          <w:sz w:val="26"/>
        </w:rPr>
        <w:t>а,</w:t>
      </w:r>
      <w:r w:rsidRPr="007D1C4D">
        <w:rPr>
          <w:rFonts w:ascii="Times New Roman" w:eastAsia="Times New Roman" w:hAnsi="Times New Roman" w:cs="Times New Roman"/>
          <w:spacing w:val="15"/>
          <w:w w:val="115"/>
          <w:sz w:val="26"/>
        </w:rPr>
        <w:t xml:space="preserve"> </w:t>
      </w:r>
      <w:r w:rsidRPr="007D1C4D">
        <w:rPr>
          <w:rFonts w:ascii="Times New Roman" w:eastAsia="Times New Roman" w:hAnsi="Times New Roman" w:cs="Times New Roman"/>
          <w:w w:val="115"/>
          <w:sz w:val="26"/>
        </w:rPr>
        <w:t>практикин</w:t>
      </w:r>
      <w:r w:rsidRPr="007D1C4D">
        <w:rPr>
          <w:rFonts w:ascii="Times New Roman" w:eastAsia="Times New Roman" w:hAnsi="Times New Roman" w:cs="Times New Roman"/>
          <w:spacing w:val="12"/>
          <w:w w:val="115"/>
          <w:sz w:val="26"/>
        </w:rPr>
        <w:t xml:space="preserve"> </w:t>
      </w:r>
      <w:r w:rsidRPr="007D1C4D">
        <w:rPr>
          <w:rFonts w:ascii="Times New Roman" w:eastAsia="Times New Roman" w:hAnsi="Times New Roman" w:cs="Times New Roman"/>
          <w:w w:val="115"/>
          <w:sz w:val="26"/>
        </w:rPr>
        <w:t>а</w:t>
      </w:r>
      <w:r w:rsidRPr="007D1C4D">
        <w:rPr>
          <w:rFonts w:ascii="Times New Roman" w:eastAsia="Times New Roman" w:hAnsi="Times New Roman" w:cs="Times New Roman"/>
          <w:spacing w:val="14"/>
          <w:w w:val="115"/>
          <w:sz w:val="26"/>
        </w:rPr>
        <w:t xml:space="preserve"> </w:t>
      </w:r>
      <w:r w:rsidRPr="007D1C4D">
        <w:rPr>
          <w:rFonts w:ascii="Times New Roman" w:eastAsia="Times New Roman" w:hAnsi="Times New Roman" w:cs="Times New Roman"/>
          <w:w w:val="115"/>
          <w:sz w:val="26"/>
        </w:rPr>
        <w:t>декхарш</w:t>
      </w:r>
      <w:r w:rsidRPr="007D1C4D">
        <w:rPr>
          <w:rFonts w:ascii="Times New Roman" w:eastAsia="Times New Roman" w:hAnsi="Times New Roman" w:cs="Times New Roman"/>
          <w:spacing w:val="15"/>
          <w:w w:val="115"/>
          <w:sz w:val="26"/>
        </w:rPr>
        <w:t xml:space="preserve"> </w:t>
      </w:r>
      <w:r w:rsidRPr="007D1C4D">
        <w:rPr>
          <w:rFonts w:ascii="Times New Roman" w:eastAsia="Times New Roman" w:hAnsi="Times New Roman" w:cs="Times New Roman"/>
          <w:w w:val="115"/>
          <w:sz w:val="26"/>
        </w:rPr>
        <w:t>кхочушдархьама,</w:t>
      </w:r>
      <w:r w:rsidRPr="007D1C4D">
        <w:rPr>
          <w:rFonts w:ascii="Times New Roman" w:eastAsia="Times New Roman" w:hAnsi="Times New Roman" w:cs="Times New Roman"/>
          <w:spacing w:val="21"/>
          <w:w w:val="115"/>
          <w:sz w:val="26"/>
        </w:rPr>
        <w:t xml:space="preserve"> </w:t>
      </w:r>
      <w:r w:rsidRPr="007D1C4D">
        <w:rPr>
          <w:rFonts w:ascii="Times New Roman" w:eastAsia="Times New Roman" w:hAnsi="Times New Roman" w:cs="Times New Roman"/>
          <w:w w:val="115"/>
          <w:sz w:val="26"/>
        </w:rPr>
        <w:t>йешаран</w:t>
      </w:r>
      <w:r w:rsidRPr="007D1C4D">
        <w:rPr>
          <w:rFonts w:ascii="Times New Roman" w:eastAsia="Times New Roman" w:hAnsi="Times New Roman" w:cs="Times New Roman"/>
          <w:spacing w:val="13"/>
          <w:w w:val="115"/>
          <w:sz w:val="26"/>
        </w:rPr>
        <w:t xml:space="preserve"> </w:t>
      </w:r>
      <w:r w:rsidRPr="007D1C4D">
        <w:rPr>
          <w:rFonts w:ascii="Times New Roman" w:eastAsia="Times New Roman" w:hAnsi="Times New Roman" w:cs="Times New Roman"/>
          <w:w w:val="115"/>
          <w:sz w:val="26"/>
        </w:rPr>
        <w:t>тайп-тайпана</w:t>
      </w:r>
      <w:r w:rsidRPr="007D1C4D">
        <w:rPr>
          <w:rFonts w:ascii="Times New Roman" w:eastAsia="Times New Roman" w:hAnsi="Times New Roman" w:cs="Times New Roman"/>
          <w:spacing w:val="-72"/>
          <w:w w:val="115"/>
          <w:sz w:val="26"/>
        </w:rPr>
        <w:t xml:space="preserve"> </w:t>
      </w:r>
      <w:r w:rsidRPr="007D1C4D">
        <w:rPr>
          <w:rFonts w:ascii="Times New Roman" w:eastAsia="Times New Roman" w:hAnsi="Times New Roman" w:cs="Times New Roman"/>
          <w:w w:val="115"/>
          <w:sz w:val="26"/>
        </w:rPr>
        <w:t>кепаш (довзаран,</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талларан,</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къастийна, лахаран)</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карон;</w:t>
      </w:r>
    </w:p>
    <w:p w:rsidR="007D1C4D" w:rsidRPr="007D1C4D" w:rsidRDefault="007D1C4D" w:rsidP="007D1C4D">
      <w:pPr>
        <w:widowControl w:val="0"/>
        <w:numPr>
          <w:ilvl w:val="0"/>
          <w:numId w:val="21"/>
        </w:numPr>
        <w:tabs>
          <w:tab w:val="left" w:pos="505"/>
        </w:tabs>
        <w:autoSpaceDE w:val="0"/>
        <w:autoSpaceDN w:val="0"/>
        <w:spacing w:after="0" w:line="240" w:lineRule="auto"/>
        <w:ind w:right="246"/>
        <w:rPr>
          <w:rFonts w:ascii="Times New Roman" w:eastAsia="Times New Roman" w:hAnsi="Times New Roman" w:cs="Times New Roman"/>
          <w:sz w:val="26"/>
        </w:rPr>
      </w:pPr>
      <w:r w:rsidRPr="007D1C4D">
        <w:rPr>
          <w:rFonts w:ascii="Times New Roman" w:eastAsia="Times New Roman" w:hAnsi="Times New Roman" w:cs="Times New Roman"/>
          <w:w w:val="115"/>
          <w:sz w:val="26"/>
        </w:rPr>
        <w:t>Текстана</w:t>
      </w:r>
      <w:r w:rsidRPr="007D1C4D">
        <w:rPr>
          <w:rFonts w:ascii="Times New Roman" w:eastAsia="Times New Roman" w:hAnsi="Times New Roman" w:cs="Times New Roman"/>
          <w:spacing w:val="25"/>
          <w:w w:val="115"/>
          <w:sz w:val="26"/>
        </w:rPr>
        <w:t xml:space="preserve"> </w:t>
      </w:r>
      <w:r w:rsidRPr="007D1C4D">
        <w:rPr>
          <w:rFonts w:ascii="Times New Roman" w:eastAsia="Times New Roman" w:hAnsi="Times New Roman" w:cs="Times New Roman"/>
          <w:w w:val="115"/>
          <w:sz w:val="26"/>
        </w:rPr>
        <w:t>хаттарш</w:t>
      </w:r>
      <w:r w:rsidRPr="007D1C4D">
        <w:rPr>
          <w:rFonts w:ascii="Times New Roman" w:eastAsia="Times New Roman" w:hAnsi="Times New Roman" w:cs="Times New Roman"/>
          <w:spacing w:val="27"/>
          <w:w w:val="115"/>
          <w:sz w:val="26"/>
        </w:rPr>
        <w:t xml:space="preserve"> </w:t>
      </w:r>
      <w:r w:rsidRPr="007D1C4D">
        <w:rPr>
          <w:rFonts w:ascii="Times New Roman" w:eastAsia="Times New Roman" w:hAnsi="Times New Roman" w:cs="Times New Roman"/>
          <w:w w:val="115"/>
          <w:sz w:val="26"/>
        </w:rPr>
        <w:t>хӀиттон,</w:t>
      </w:r>
      <w:r w:rsidRPr="007D1C4D">
        <w:rPr>
          <w:rFonts w:ascii="Times New Roman" w:eastAsia="Times New Roman" w:hAnsi="Times New Roman" w:cs="Times New Roman"/>
          <w:spacing w:val="27"/>
          <w:w w:val="115"/>
          <w:sz w:val="26"/>
        </w:rPr>
        <w:t xml:space="preserve"> </w:t>
      </w:r>
      <w:r w:rsidRPr="007D1C4D">
        <w:rPr>
          <w:rFonts w:ascii="Times New Roman" w:eastAsia="Times New Roman" w:hAnsi="Times New Roman" w:cs="Times New Roman"/>
          <w:w w:val="115"/>
          <w:sz w:val="26"/>
        </w:rPr>
        <w:t>и</w:t>
      </w:r>
      <w:r w:rsidRPr="007D1C4D">
        <w:rPr>
          <w:rFonts w:ascii="Times New Roman" w:eastAsia="Times New Roman" w:hAnsi="Times New Roman" w:cs="Times New Roman"/>
          <w:spacing w:val="24"/>
          <w:w w:val="115"/>
          <w:sz w:val="26"/>
        </w:rPr>
        <w:t xml:space="preserve"> </w:t>
      </w:r>
      <w:r w:rsidRPr="007D1C4D">
        <w:rPr>
          <w:rFonts w:ascii="Times New Roman" w:eastAsia="Times New Roman" w:hAnsi="Times New Roman" w:cs="Times New Roman"/>
          <w:w w:val="115"/>
          <w:sz w:val="26"/>
        </w:rPr>
        <w:t>схьайийцаран</w:t>
      </w:r>
      <w:r w:rsidRPr="007D1C4D">
        <w:rPr>
          <w:rFonts w:ascii="Times New Roman" w:eastAsia="Times New Roman" w:hAnsi="Times New Roman" w:cs="Times New Roman"/>
          <w:spacing w:val="24"/>
          <w:w w:val="115"/>
          <w:sz w:val="26"/>
        </w:rPr>
        <w:t xml:space="preserve"> </w:t>
      </w:r>
      <w:r w:rsidRPr="007D1C4D">
        <w:rPr>
          <w:rFonts w:ascii="Times New Roman" w:eastAsia="Times New Roman" w:hAnsi="Times New Roman" w:cs="Times New Roman"/>
          <w:w w:val="115"/>
          <w:sz w:val="26"/>
        </w:rPr>
        <w:t>а,</w:t>
      </w:r>
      <w:r w:rsidRPr="007D1C4D">
        <w:rPr>
          <w:rFonts w:ascii="Times New Roman" w:eastAsia="Times New Roman" w:hAnsi="Times New Roman" w:cs="Times New Roman"/>
          <w:spacing w:val="28"/>
          <w:w w:val="115"/>
          <w:sz w:val="26"/>
        </w:rPr>
        <w:t xml:space="preserve"> </w:t>
      </w:r>
      <w:r w:rsidRPr="007D1C4D">
        <w:rPr>
          <w:rFonts w:ascii="Times New Roman" w:eastAsia="Times New Roman" w:hAnsi="Times New Roman" w:cs="Times New Roman"/>
          <w:w w:val="115"/>
          <w:sz w:val="26"/>
        </w:rPr>
        <w:t>изложени</w:t>
      </w:r>
      <w:r w:rsidRPr="007D1C4D">
        <w:rPr>
          <w:rFonts w:ascii="Times New Roman" w:eastAsia="Times New Roman" w:hAnsi="Times New Roman" w:cs="Times New Roman"/>
          <w:spacing w:val="26"/>
          <w:w w:val="115"/>
          <w:sz w:val="26"/>
        </w:rPr>
        <w:t xml:space="preserve"> </w:t>
      </w:r>
      <w:r w:rsidRPr="007D1C4D">
        <w:rPr>
          <w:rFonts w:ascii="Times New Roman" w:eastAsia="Times New Roman" w:hAnsi="Times New Roman" w:cs="Times New Roman"/>
          <w:w w:val="115"/>
          <w:sz w:val="26"/>
        </w:rPr>
        <w:t>йазйаран</w:t>
      </w:r>
      <w:r w:rsidRPr="007D1C4D">
        <w:rPr>
          <w:rFonts w:ascii="Times New Roman" w:eastAsia="Times New Roman" w:hAnsi="Times New Roman" w:cs="Times New Roman"/>
          <w:spacing w:val="24"/>
          <w:w w:val="115"/>
          <w:sz w:val="26"/>
        </w:rPr>
        <w:t xml:space="preserve"> </w:t>
      </w:r>
      <w:r w:rsidRPr="007D1C4D">
        <w:rPr>
          <w:rFonts w:ascii="Times New Roman" w:eastAsia="Times New Roman" w:hAnsi="Times New Roman" w:cs="Times New Roman"/>
          <w:w w:val="115"/>
          <w:sz w:val="26"/>
        </w:rPr>
        <w:t>а</w:t>
      </w:r>
      <w:r w:rsidRPr="007D1C4D">
        <w:rPr>
          <w:rFonts w:ascii="Times New Roman" w:eastAsia="Times New Roman" w:hAnsi="Times New Roman" w:cs="Times New Roman"/>
          <w:spacing w:val="25"/>
          <w:w w:val="115"/>
          <w:sz w:val="26"/>
        </w:rPr>
        <w:t xml:space="preserve"> </w:t>
      </w:r>
      <w:r w:rsidRPr="007D1C4D">
        <w:rPr>
          <w:rFonts w:ascii="Times New Roman" w:eastAsia="Times New Roman" w:hAnsi="Times New Roman" w:cs="Times New Roman"/>
          <w:w w:val="115"/>
          <w:sz w:val="26"/>
        </w:rPr>
        <w:t>план</w:t>
      </w:r>
      <w:r w:rsidRPr="007D1C4D">
        <w:rPr>
          <w:rFonts w:ascii="Times New Roman" w:eastAsia="Times New Roman" w:hAnsi="Times New Roman" w:cs="Times New Roman"/>
          <w:spacing w:val="-71"/>
          <w:w w:val="115"/>
          <w:sz w:val="26"/>
        </w:rPr>
        <w:t xml:space="preserve"> </w:t>
      </w:r>
      <w:r w:rsidRPr="007D1C4D">
        <w:rPr>
          <w:rFonts w:ascii="Times New Roman" w:eastAsia="Times New Roman" w:hAnsi="Times New Roman" w:cs="Times New Roman"/>
          <w:w w:val="115"/>
          <w:sz w:val="26"/>
        </w:rPr>
        <w:t>хӀоттон;</w:t>
      </w:r>
    </w:p>
    <w:p w:rsidR="007D1C4D" w:rsidRPr="007D1C4D" w:rsidRDefault="007D1C4D" w:rsidP="007D1C4D">
      <w:pPr>
        <w:widowControl w:val="0"/>
        <w:numPr>
          <w:ilvl w:val="0"/>
          <w:numId w:val="21"/>
        </w:numPr>
        <w:tabs>
          <w:tab w:val="left" w:pos="505"/>
        </w:tabs>
        <w:autoSpaceDE w:val="0"/>
        <w:autoSpaceDN w:val="0"/>
        <w:spacing w:after="0" w:line="240" w:lineRule="auto"/>
        <w:ind w:right="239"/>
        <w:rPr>
          <w:rFonts w:ascii="Times New Roman" w:eastAsia="Times New Roman" w:hAnsi="Times New Roman" w:cs="Times New Roman"/>
          <w:sz w:val="26"/>
        </w:rPr>
      </w:pPr>
      <w:r w:rsidRPr="007D1C4D">
        <w:rPr>
          <w:rFonts w:ascii="Times New Roman" w:eastAsia="Times New Roman" w:hAnsi="Times New Roman" w:cs="Times New Roman"/>
          <w:w w:val="115"/>
          <w:sz w:val="26"/>
        </w:rPr>
        <w:t>Шаьш</w:t>
      </w:r>
      <w:r w:rsidRPr="007D1C4D">
        <w:rPr>
          <w:rFonts w:ascii="Times New Roman" w:eastAsia="Times New Roman" w:hAnsi="Times New Roman" w:cs="Times New Roman"/>
          <w:spacing w:val="49"/>
          <w:w w:val="115"/>
          <w:sz w:val="26"/>
        </w:rPr>
        <w:t xml:space="preserve"> </w:t>
      </w:r>
      <w:r w:rsidRPr="007D1C4D">
        <w:rPr>
          <w:rFonts w:ascii="Times New Roman" w:eastAsia="Times New Roman" w:hAnsi="Times New Roman" w:cs="Times New Roman"/>
          <w:w w:val="115"/>
          <w:sz w:val="26"/>
        </w:rPr>
        <w:t>йеша</w:t>
      </w:r>
      <w:r w:rsidRPr="007D1C4D">
        <w:rPr>
          <w:rFonts w:ascii="Times New Roman" w:eastAsia="Times New Roman" w:hAnsi="Times New Roman" w:cs="Times New Roman"/>
          <w:spacing w:val="50"/>
          <w:w w:val="115"/>
          <w:sz w:val="26"/>
        </w:rPr>
        <w:t xml:space="preserve"> </w:t>
      </w:r>
      <w:r w:rsidRPr="007D1C4D">
        <w:rPr>
          <w:rFonts w:ascii="Times New Roman" w:eastAsia="Times New Roman" w:hAnsi="Times New Roman" w:cs="Times New Roman"/>
          <w:w w:val="115"/>
          <w:sz w:val="26"/>
        </w:rPr>
        <w:t>лаам</w:t>
      </w:r>
      <w:r w:rsidRPr="007D1C4D">
        <w:rPr>
          <w:rFonts w:ascii="Times New Roman" w:eastAsia="Times New Roman" w:hAnsi="Times New Roman" w:cs="Times New Roman"/>
          <w:spacing w:val="49"/>
          <w:w w:val="115"/>
          <w:sz w:val="26"/>
        </w:rPr>
        <w:t xml:space="preserve"> </w:t>
      </w:r>
      <w:r w:rsidRPr="007D1C4D">
        <w:rPr>
          <w:rFonts w:ascii="Times New Roman" w:eastAsia="Times New Roman" w:hAnsi="Times New Roman" w:cs="Times New Roman"/>
          <w:w w:val="115"/>
          <w:sz w:val="26"/>
        </w:rPr>
        <w:t>гайтар,</w:t>
      </w:r>
      <w:r w:rsidRPr="007D1C4D">
        <w:rPr>
          <w:rFonts w:ascii="Times New Roman" w:eastAsia="Times New Roman" w:hAnsi="Times New Roman" w:cs="Times New Roman"/>
          <w:spacing w:val="50"/>
          <w:w w:val="115"/>
          <w:sz w:val="26"/>
        </w:rPr>
        <w:t xml:space="preserve"> </w:t>
      </w:r>
      <w:r w:rsidRPr="007D1C4D">
        <w:rPr>
          <w:rFonts w:ascii="Times New Roman" w:eastAsia="Times New Roman" w:hAnsi="Times New Roman" w:cs="Times New Roman"/>
          <w:w w:val="115"/>
          <w:sz w:val="26"/>
        </w:rPr>
        <w:t>авторан</w:t>
      </w:r>
      <w:r w:rsidRPr="007D1C4D">
        <w:rPr>
          <w:rFonts w:ascii="Times New Roman" w:eastAsia="Times New Roman" w:hAnsi="Times New Roman" w:cs="Times New Roman"/>
          <w:spacing w:val="52"/>
          <w:w w:val="115"/>
          <w:sz w:val="26"/>
        </w:rPr>
        <w:t xml:space="preserve"> </w:t>
      </w:r>
      <w:r w:rsidRPr="007D1C4D">
        <w:rPr>
          <w:rFonts w:ascii="Times New Roman" w:eastAsia="Times New Roman" w:hAnsi="Times New Roman" w:cs="Times New Roman"/>
          <w:w w:val="115"/>
          <w:sz w:val="26"/>
        </w:rPr>
        <w:t>цӀарна,</w:t>
      </w:r>
      <w:r w:rsidRPr="007D1C4D">
        <w:rPr>
          <w:rFonts w:ascii="Times New Roman" w:eastAsia="Times New Roman" w:hAnsi="Times New Roman" w:cs="Times New Roman"/>
          <w:spacing w:val="52"/>
          <w:w w:val="115"/>
          <w:sz w:val="26"/>
        </w:rPr>
        <w:t xml:space="preserve"> </w:t>
      </w:r>
      <w:r w:rsidRPr="007D1C4D">
        <w:rPr>
          <w:rFonts w:ascii="Times New Roman" w:eastAsia="Times New Roman" w:hAnsi="Times New Roman" w:cs="Times New Roman"/>
          <w:w w:val="115"/>
          <w:sz w:val="26"/>
        </w:rPr>
        <w:t>говзаран</w:t>
      </w:r>
      <w:r w:rsidRPr="007D1C4D">
        <w:rPr>
          <w:rFonts w:ascii="Times New Roman" w:eastAsia="Times New Roman" w:hAnsi="Times New Roman" w:cs="Times New Roman"/>
          <w:spacing w:val="51"/>
          <w:w w:val="115"/>
          <w:sz w:val="26"/>
        </w:rPr>
        <w:t xml:space="preserve"> </w:t>
      </w:r>
      <w:r w:rsidRPr="007D1C4D">
        <w:rPr>
          <w:rFonts w:ascii="Times New Roman" w:eastAsia="Times New Roman" w:hAnsi="Times New Roman" w:cs="Times New Roman"/>
          <w:w w:val="115"/>
          <w:sz w:val="26"/>
        </w:rPr>
        <w:t>жанрана,</w:t>
      </w:r>
      <w:r w:rsidRPr="007D1C4D">
        <w:rPr>
          <w:rFonts w:ascii="Times New Roman" w:eastAsia="Times New Roman" w:hAnsi="Times New Roman" w:cs="Times New Roman"/>
          <w:spacing w:val="52"/>
          <w:w w:val="115"/>
          <w:sz w:val="26"/>
        </w:rPr>
        <w:t xml:space="preserve"> </w:t>
      </w:r>
      <w:r w:rsidRPr="007D1C4D">
        <w:rPr>
          <w:rFonts w:ascii="Times New Roman" w:eastAsia="Times New Roman" w:hAnsi="Times New Roman" w:cs="Times New Roman"/>
          <w:w w:val="115"/>
          <w:sz w:val="26"/>
        </w:rPr>
        <w:t>киншкина</w:t>
      </w:r>
      <w:r w:rsidRPr="007D1C4D">
        <w:rPr>
          <w:rFonts w:ascii="Times New Roman" w:eastAsia="Times New Roman" w:hAnsi="Times New Roman" w:cs="Times New Roman"/>
          <w:spacing w:val="-71"/>
          <w:w w:val="115"/>
          <w:sz w:val="26"/>
        </w:rPr>
        <w:t xml:space="preserve"> </w:t>
      </w:r>
      <w:r w:rsidRPr="007D1C4D">
        <w:rPr>
          <w:rFonts w:ascii="Times New Roman" w:eastAsia="Times New Roman" w:hAnsi="Times New Roman" w:cs="Times New Roman"/>
          <w:w w:val="115"/>
          <w:sz w:val="26"/>
        </w:rPr>
        <w:t>йолчу иллюстрацина тӀе а</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тийжаш, шайн</w:t>
      </w:r>
      <w:r w:rsidRPr="007D1C4D">
        <w:rPr>
          <w:rFonts w:ascii="Times New Roman" w:eastAsia="Times New Roman" w:hAnsi="Times New Roman" w:cs="Times New Roman"/>
          <w:spacing w:val="-2"/>
          <w:w w:val="115"/>
          <w:sz w:val="26"/>
        </w:rPr>
        <w:t xml:space="preserve"> </w:t>
      </w:r>
      <w:r w:rsidRPr="007D1C4D">
        <w:rPr>
          <w:rFonts w:ascii="Times New Roman" w:eastAsia="Times New Roman" w:hAnsi="Times New Roman" w:cs="Times New Roman"/>
          <w:w w:val="115"/>
          <w:sz w:val="26"/>
        </w:rPr>
        <w:t>йешаран</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сатийсар</w:t>
      </w:r>
      <w:r w:rsidRPr="007D1C4D">
        <w:rPr>
          <w:rFonts w:ascii="Times New Roman" w:eastAsia="Times New Roman" w:hAnsi="Times New Roman" w:cs="Times New Roman"/>
          <w:spacing w:val="-3"/>
          <w:w w:val="115"/>
          <w:sz w:val="26"/>
        </w:rPr>
        <w:t xml:space="preserve"> </w:t>
      </w:r>
      <w:r w:rsidRPr="007D1C4D">
        <w:rPr>
          <w:rFonts w:ascii="Times New Roman" w:eastAsia="Times New Roman" w:hAnsi="Times New Roman" w:cs="Times New Roman"/>
          <w:w w:val="115"/>
          <w:sz w:val="26"/>
        </w:rPr>
        <w:t>билгалдар;</w:t>
      </w:r>
    </w:p>
    <w:p w:rsidR="007D1C4D" w:rsidRPr="007D1C4D" w:rsidRDefault="007D1C4D" w:rsidP="007D1C4D">
      <w:pPr>
        <w:widowControl w:val="0"/>
        <w:numPr>
          <w:ilvl w:val="0"/>
          <w:numId w:val="21"/>
        </w:numPr>
        <w:tabs>
          <w:tab w:val="left" w:pos="505"/>
        </w:tabs>
        <w:autoSpaceDE w:val="0"/>
        <w:autoSpaceDN w:val="0"/>
        <w:spacing w:after="0" w:line="317" w:lineRule="exact"/>
        <w:ind w:left="504" w:hanging="284"/>
        <w:rPr>
          <w:rFonts w:ascii="Times New Roman" w:eastAsia="Times New Roman" w:hAnsi="Times New Roman" w:cs="Times New Roman"/>
          <w:sz w:val="26"/>
        </w:rPr>
      </w:pPr>
      <w:r w:rsidRPr="007D1C4D">
        <w:rPr>
          <w:rFonts w:ascii="Times New Roman" w:eastAsia="Times New Roman" w:hAnsi="Times New Roman" w:cs="Times New Roman"/>
          <w:w w:val="115"/>
          <w:sz w:val="26"/>
        </w:rPr>
        <w:t>Фольклоран</w:t>
      </w:r>
      <w:r w:rsidRPr="007D1C4D">
        <w:rPr>
          <w:rFonts w:ascii="Times New Roman" w:eastAsia="Times New Roman" w:hAnsi="Times New Roman" w:cs="Times New Roman"/>
          <w:spacing w:val="-3"/>
          <w:w w:val="115"/>
          <w:sz w:val="26"/>
        </w:rPr>
        <w:t xml:space="preserve"> </w:t>
      </w:r>
      <w:r w:rsidRPr="007D1C4D">
        <w:rPr>
          <w:rFonts w:ascii="Times New Roman" w:eastAsia="Times New Roman" w:hAnsi="Times New Roman" w:cs="Times New Roman"/>
          <w:w w:val="115"/>
          <w:sz w:val="26"/>
        </w:rPr>
        <w:t>говзарш</w:t>
      </w:r>
      <w:r w:rsidRPr="007D1C4D">
        <w:rPr>
          <w:rFonts w:ascii="Times New Roman" w:eastAsia="Times New Roman" w:hAnsi="Times New Roman" w:cs="Times New Roman"/>
          <w:spacing w:val="-5"/>
          <w:w w:val="115"/>
          <w:sz w:val="26"/>
        </w:rPr>
        <w:t xml:space="preserve"> </w:t>
      </w:r>
      <w:r w:rsidRPr="007D1C4D">
        <w:rPr>
          <w:rFonts w:ascii="Times New Roman" w:eastAsia="Times New Roman" w:hAnsi="Times New Roman" w:cs="Times New Roman"/>
          <w:w w:val="115"/>
          <w:sz w:val="26"/>
        </w:rPr>
        <w:t>ролашца</w:t>
      </w:r>
      <w:r w:rsidRPr="007D1C4D">
        <w:rPr>
          <w:rFonts w:ascii="Times New Roman" w:eastAsia="Times New Roman" w:hAnsi="Times New Roman" w:cs="Times New Roman"/>
          <w:spacing w:val="-2"/>
          <w:w w:val="115"/>
          <w:sz w:val="26"/>
        </w:rPr>
        <w:t xml:space="preserve"> </w:t>
      </w:r>
      <w:r w:rsidRPr="007D1C4D">
        <w:rPr>
          <w:rFonts w:ascii="Times New Roman" w:eastAsia="Times New Roman" w:hAnsi="Times New Roman" w:cs="Times New Roman"/>
          <w:w w:val="115"/>
          <w:sz w:val="26"/>
        </w:rPr>
        <w:t>йеша,</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уьш</w:t>
      </w:r>
      <w:r w:rsidRPr="007D1C4D">
        <w:rPr>
          <w:rFonts w:ascii="Times New Roman" w:eastAsia="Times New Roman" w:hAnsi="Times New Roman" w:cs="Times New Roman"/>
          <w:spacing w:val="-5"/>
          <w:w w:val="115"/>
          <w:sz w:val="26"/>
        </w:rPr>
        <w:t xml:space="preserve"> </w:t>
      </w:r>
      <w:r w:rsidRPr="007D1C4D">
        <w:rPr>
          <w:rFonts w:ascii="Times New Roman" w:eastAsia="Times New Roman" w:hAnsi="Times New Roman" w:cs="Times New Roman"/>
          <w:w w:val="115"/>
          <w:sz w:val="26"/>
        </w:rPr>
        <w:t>драме</w:t>
      </w:r>
      <w:r w:rsidRPr="007D1C4D">
        <w:rPr>
          <w:rFonts w:ascii="Times New Roman" w:eastAsia="Times New Roman" w:hAnsi="Times New Roman" w:cs="Times New Roman"/>
          <w:spacing w:val="-2"/>
          <w:w w:val="115"/>
          <w:sz w:val="26"/>
        </w:rPr>
        <w:t xml:space="preserve"> </w:t>
      </w:r>
      <w:r w:rsidRPr="007D1C4D">
        <w:rPr>
          <w:rFonts w:ascii="Times New Roman" w:eastAsia="Times New Roman" w:hAnsi="Times New Roman" w:cs="Times New Roman"/>
          <w:w w:val="115"/>
          <w:sz w:val="26"/>
        </w:rPr>
        <w:t>йерзорехь</w:t>
      </w:r>
      <w:r w:rsidRPr="007D1C4D">
        <w:rPr>
          <w:rFonts w:ascii="Times New Roman" w:eastAsia="Times New Roman" w:hAnsi="Times New Roman" w:cs="Times New Roman"/>
          <w:spacing w:val="-5"/>
          <w:w w:val="115"/>
          <w:sz w:val="26"/>
        </w:rPr>
        <w:t xml:space="preserve"> </w:t>
      </w:r>
      <w:r w:rsidRPr="007D1C4D">
        <w:rPr>
          <w:rFonts w:ascii="Times New Roman" w:eastAsia="Times New Roman" w:hAnsi="Times New Roman" w:cs="Times New Roman"/>
          <w:w w:val="115"/>
          <w:sz w:val="26"/>
        </w:rPr>
        <w:t>дакъалаца;</w:t>
      </w:r>
    </w:p>
    <w:p w:rsidR="007D1C4D" w:rsidRPr="007D1C4D" w:rsidRDefault="007D1C4D" w:rsidP="007D1C4D">
      <w:pPr>
        <w:widowControl w:val="0"/>
        <w:numPr>
          <w:ilvl w:val="0"/>
          <w:numId w:val="21"/>
        </w:numPr>
        <w:tabs>
          <w:tab w:val="left" w:pos="505"/>
        </w:tabs>
        <w:autoSpaceDE w:val="0"/>
        <w:autoSpaceDN w:val="0"/>
        <w:spacing w:after="0" w:line="240" w:lineRule="auto"/>
        <w:ind w:right="244"/>
        <w:jc w:val="both"/>
        <w:rPr>
          <w:rFonts w:ascii="Times New Roman" w:eastAsia="Times New Roman" w:hAnsi="Times New Roman" w:cs="Times New Roman"/>
          <w:sz w:val="26"/>
        </w:rPr>
      </w:pPr>
      <w:r w:rsidRPr="007D1C4D">
        <w:rPr>
          <w:rFonts w:ascii="Times New Roman" w:eastAsia="Times New Roman" w:hAnsi="Times New Roman" w:cs="Times New Roman"/>
          <w:w w:val="115"/>
          <w:sz w:val="26"/>
        </w:rPr>
        <w:t>Нийсархошца долчу литературин темина дийцаре даршкахь дакъалаца,</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шайн</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хьежамийн</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бух</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балон;</w:t>
      </w:r>
    </w:p>
    <w:p w:rsidR="007D1C4D" w:rsidRPr="007D1C4D" w:rsidRDefault="007D1C4D" w:rsidP="007D1C4D">
      <w:pPr>
        <w:widowControl w:val="0"/>
        <w:numPr>
          <w:ilvl w:val="0"/>
          <w:numId w:val="21"/>
        </w:numPr>
        <w:tabs>
          <w:tab w:val="left" w:pos="505"/>
        </w:tabs>
        <w:autoSpaceDE w:val="0"/>
        <w:autoSpaceDN w:val="0"/>
        <w:spacing w:after="0" w:line="240" w:lineRule="auto"/>
        <w:ind w:right="235"/>
        <w:jc w:val="both"/>
        <w:rPr>
          <w:rFonts w:ascii="Times New Roman" w:eastAsia="Times New Roman" w:hAnsi="Times New Roman" w:cs="Times New Roman"/>
          <w:sz w:val="26"/>
        </w:rPr>
      </w:pPr>
      <w:r w:rsidRPr="007D1C4D">
        <w:rPr>
          <w:rFonts w:ascii="Times New Roman" w:eastAsia="Times New Roman" w:hAnsi="Times New Roman" w:cs="Times New Roman"/>
          <w:w w:val="115"/>
          <w:sz w:val="26"/>
        </w:rPr>
        <w:t>фольклоран</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материала</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тӀехь</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тӀехь</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кхоллараллин</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белхан</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кхочушбан</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(туьйранан</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чаккхе,</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хӀетал-метал</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кхоллар,</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дакъалоцуш</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верг</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(турпалхо)</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хийца</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а хуьйцуш,</w:t>
      </w:r>
      <w:r w:rsidRPr="007D1C4D">
        <w:rPr>
          <w:rFonts w:ascii="Times New Roman" w:eastAsia="Times New Roman" w:hAnsi="Times New Roman" w:cs="Times New Roman"/>
          <w:spacing w:val="6"/>
          <w:w w:val="115"/>
          <w:sz w:val="26"/>
        </w:rPr>
        <w:t xml:space="preserve"> </w:t>
      </w:r>
      <w:r w:rsidRPr="007D1C4D">
        <w:rPr>
          <w:rFonts w:ascii="Times New Roman" w:eastAsia="Times New Roman" w:hAnsi="Times New Roman" w:cs="Times New Roman"/>
          <w:w w:val="115"/>
          <w:sz w:val="26"/>
        </w:rPr>
        <w:t>схьайийцар).</w:t>
      </w:r>
    </w:p>
    <w:p w:rsidR="007D1C4D" w:rsidRPr="007D1C4D" w:rsidRDefault="007D1C4D" w:rsidP="007D1C4D">
      <w:pPr>
        <w:widowControl w:val="0"/>
        <w:autoSpaceDE w:val="0"/>
        <w:autoSpaceDN w:val="0"/>
        <w:spacing w:after="0" w:line="299" w:lineRule="exact"/>
        <w:ind w:left="221"/>
        <w:jc w:val="both"/>
        <w:rPr>
          <w:rFonts w:ascii="Times New Roman" w:eastAsia="Times New Roman" w:hAnsi="Times New Roman" w:cs="Times New Roman"/>
          <w:sz w:val="26"/>
          <w:szCs w:val="26"/>
        </w:rPr>
      </w:pPr>
      <w:r w:rsidRPr="007D1C4D">
        <w:rPr>
          <w:rFonts w:ascii="Times New Roman" w:eastAsia="Times New Roman" w:hAnsi="Times New Roman" w:cs="Times New Roman"/>
          <w:w w:val="85"/>
          <w:sz w:val="26"/>
          <w:szCs w:val="26"/>
        </w:rPr>
        <w:t>Предметан</w:t>
      </w:r>
      <w:r w:rsidRPr="007D1C4D">
        <w:rPr>
          <w:rFonts w:ascii="Times New Roman" w:eastAsia="Times New Roman" w:hAnsi="Times New Roman" w:cs="Times New Roman"/>
          <w:spacing w:val="43"/>
          <w:w w:val="85"/>
          <w:sz w:val="26"/>
          <w:szCs w:val="26"/>
        </w:rPr>
        <w:t xml:space="preserve"> </w:t>
      </w:r>
      <w:r w:rsidRPr="007D1C4D">
        <w:rPr>
          <w:rFonts w:ascii="Times New Roman" w:eastAsia="Times New Roman" w:hAnsi="Times New Roman" w:cs="Times New Roman"/>
          <w:w w:val="85"/>
          <w:sz w:val="26"/>
          <w:szCs w:val="26"/>
        </w:rPr>
        <w:t>жамӀаш</w:t>
      </w:r>
      <w:r w:rsidRPr="007D1C4D">
        <w:rPr>
          <w:rFonts w:ascii="Times New Roman" w:eastAsia="Times New Roman" w:hAnsi="Times New Roman" w:cs="Times New Roman"/>
          <w:spacing w:val="43"/>
          <w:w w:val="85"/>
          <w:sz w:val="26"/>
          <w:szCs w:val="26"/>
        </w:rPr>
        <w:t xml:space="preserve"> </w:t>
      </w:r>
      <w:r w:rsidRPr="007D1C4D">
        <w:rPr>
          <w:rFonts w:ascii="Times New Roman" w:eastAsia="Times New Roman" w:hAnsi="Times New Roman" w:cs="Times New Roman"/>
          <w:w w:val="85"/>
          <w:sz w:val="26"/>
          <w:szCs w:val="26"/>
        </w:rPr>
        <w:t>дешаран</w:t>
      </w:r>
      <w:r w:rsidRPr="007D1C4D">
        <w:rPr>
          <w:rFonts w:ascii="Times New Roman" w:eastAsia="Times New Roman" w:hAnsi="Times New Roman" w:cs="Times New Roman"/>
          <w:spacing w:val="44"/>
          <w:w w:val="85"/>
          <w:sz w:val="26"/>
          <w:szCs w:val="26"/>
        </w:rPr>
        <w:t xml:space="preserve"> </w:t>
      </w:r>
      <w:r w:rsidRPr="007D1C4D">
        <w:rPr>
          <w:rFonts w:ascii="Times New Roman" w:eastAsia="Times New Roman" w:hAnsi="Times New Roman" w:cs="Times New Roman"/>
          <w:w w:val="85"/>
          <w:sz w:val="26"/>
          <w:szCs w:val="26"/>
        </w:rPr>
        <w:t>шерашца</w:t>
      </w:r>
    </w:p>
    <w:p w:rsidR="007D1C4D" w:rsidRPr="007D1C4D" w:rsidRDefault="007D1C4D" w:rsidP="007D1C4D">
      <w:pPr>
        <w:widowControl w:val="0"/>
        <w:numPr>
          <w:ilvl w:val="0"/>
          <w:numId w:val="17"/>
        </w:numPr>
        <w:tabs>
          <w:tab w:val="left" w:pos="470"/>
        </w:tabs>
        <w:autoSpaceDE w:val="0"/>
        <w:autoSpaceDN w:val="0"/>
        <w:spacing w:after="0" w:line="240" w:lineRule="auto"/>
        <w:jc w:val="both"/>
        <w:rPr>
          <w:rFonts w:ascii="Times New Roman" w:eastAsia="Times New Roman" w:hAnsi="Times New Roman" w:cs="Times New Roman"/>
          <w:b/>
          <w:sz w:val="26"/>
        </w:rPr>
      </w:pPr>
      <w:r w:rsidRPr="007D1C4D">
        <w:rPr>
          <w:rFonts w:ascii="Times New Roman" w:eastAsia="Times New Roman" w:hAnsi="Times New Roman" w:cs="Times New Roman"/>
          <w:w w:val="115"/>
          <w:sz w:val="26"/>
        </w:rPr>
        <w:t>чу</w:t>
      </w:r>
      <w:r w:rsidRPr="007D1C4D">
        <w:rPr>
          <w:rFonts w:ascii="Times New Roman" w:eastAsia="Times New Roman" w:hAnsi="Times New Roman" w:cs="Times New Roman"/>
          <w:spacing w:val="-6"/>
          <w:w w:val="115"/>
          <w:sz w:val="26"/>
        </w:rPr>
        <w:t xml:space="preserve"> </w:t>
      </w:r>
      <w:r w:rsidRPr="007D1C4D">
        <w:rPr>
          <w:rFonts w:ascii="Times New Roman" w:eastAsia="Times New Roman" w:hAnsi="Times New Roman" w:cs="Times New Roman"/>
          <w:w w:val="115"/>
          <w:sz w:val="26"/>
        </w:rPr>
        <w:t>классехь</w:t>
      </w:r>
      <w:r w:rsidRPr="007D1C4D">
        <w:rPr>
          <w:rFonts w:ascii="Times New Roman" w:eastAsia="Times New Roman" w:hAnsi="Times New Roman" w:cs="Times New Roman"/>
          <w:spacing w:val="-7"/>
          <w:w w:val="115"/>
          <w:sz w:val="26"/>
        </w:rPr>
        <w:t xml:space="preserve"> </w:t>
      </w:r>
      <w:r w:rsidRPr="007D1C4D">
        <w:rPr>
          <w:rFonts w:ascii="Times New Roman" w:eastAsia="Times New Roman" w:hAnsi="Times New Roman" w:cs="Times New Roman"/>
          <w:w w:val="115"/>
          <w:sz w:val="26"/>
        </w:rPr>
        <w:t>дешар</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b/>
          <w:w w:val="115"/>
          <w:sz w:val="26"/>
        </w:rPr>
        <w:t>чекхдолучу</w:t>
      </w:r>
      <w:r w:rsidRPr="007D1C4D">
        <w:rPr>
          <w:rFonts w:ascii="Times New Roman" w:eastAsia="Times New Roman" w:hAnsi="Times New Roman" w:cs="Times New Roman"/>
          <w:b/>
          <w:spacing w:val="-3"/>
          <w:w w:val="115"/>
          <w:sz w:val="26"/>
        </w:rPr>
        <w:t xml:space="preserve"> </w:t>
      </w:r>
      <w:r w:rsidRPr="007D1C4D">
        <w:rPr>
          <w:rFonts w:ascii="Times New Roman" w:eastAsia="Times New Roman" w:hAnsi="Times New Roman" w:cs="Times New Roman"/>
          <w:b/>
          <w:w w:val="115"/>
          <w:sz w:val="26"/>
        </w:rPr>
        <w:t>хенахь</w:t>
      </w:r>
      <w:r w:rsidRPr="007D1C4D">
        <w:rPr>
          <w:rFonts w:ascii="Times New Roman" w:eastAsia="Times New Roman" w:hAnsi="Times New Roman" w:cs="Times New Roman"/>
          <w:b/>
          <w:spacing w:val="2"/>
          <w:w w:val="115"/>
          <w:sz w:val="26"/>
        </w:rPr>
        <w:t xml:space="preserve"> </w:t>
      </w:r>
      <w:r w:rsidRPr="007D1C4D">
        <w:rPr>
          <w:rFonts w:ascii="Times New Roman" w:eastAsia="Times New Roman" w:hAnsi="Times New Roman" w:cs="Times New Roman"/>
          <w:w w:val="115"/>
          <w:sz w:val="26"/>
        </w:rPr>
        <w:t xml:space="preserve">дешархочунна </w:t>
      </w:r>
      <w:r w:rsidRPr="007D1C4D">
        <w:rPr>
          <w:rFonts w:ascii="Times New Roman" w:eastAsia="Times New Roman" w:hAnsi="Times New Roman" w:cs="Times New Roman"/>
          <w:b/>
          <w:w w:val="115"/>
          <w:sz w:val="26"/>
        </w:rPr>
        <w:t>Ӏемар</w:t>
      </w:r>
      <w:r w:rsidRPr="007D1C4D">
        <w:rPr>
          <w:rFonts w:ascii="Times New Roman" w:eastAsia="Times New Roman" w:hAnsi="Times New Roman" w:cs="Times New Roman"/>
          <w:b/>
          <w:spacing w:val="-2"/>
          <w:w w:val="115"/>
          <w:sz w:val="26"/>
        </w:rPr>
        <w:t xml:space="preserve"> </w:t>
      </w:r>
      <w:r w:rsidRPr="007D1C4D">
        <w:rPr>
          <w:rFonts w:ascii="Times New Roman" w:eastAsia="Times New Roman" w:hAnsi="Times New Roman" w:cs="Times New Roman"/>
          <w:b/>
          <w:w w:val="115"/>
          <w:sz w:val="26"/>
        </w:rPr>
        <w:t>ду:</w:t>
      </w:r>
    </w:p>
    <w:p w:rsidR="007D1C4D" w:rsidRPr="007D1C4D" w:rsidRDefault="007D1C4D" w:rsidP="007D1C4D">
      <w:pPr>
        <w:widowControl w:val="0"/>
        <w:autoSpaceDE w:val="0"/>
        <w:autoSpaceDN w:val="0"/>
        <w:spacing w:after="0" w:line="240" w:lineRule="auto"/>
        <w:jc w:val="both"/>
        <w:rPr>
          <w:rFonts w:ascii="Times New Roman" w:eastAsia="Times New Roman" w:hAnsi="Times New Roman" w:cs="Times New Roman"/>
          <w:sz w:val="26"/>
        </w:rPr>
        <w:sectPr w:rsidR="007D1C4D" w:rsidRPr="007D1C4D">
          <w:pgSz w:w="11920" w:h="16850"/>
          <w:pgMar w:top="980" w:right="460" w:bottom="760" w:left="1260" w:header="0" w:footer="561" w:gutter="0"/>
          <w:cols w:space="720"/>
        </w:sectPr>
      </w:pPr>
    </w:p>
    <w:p w:rsidR="007D1C4D" w:rsidRPr="007D1C4D" w:rsidRDefault="007D1C4D" w:rsidP="007D1C4D">
      <w:pPr>
        <w:widowControl w:val="0"/>
        <w:numPr>
          <w:ilvl w:val="0"/>
          <w:numId w:val="21"/>
        </w:numPr>
        <w:tabs>
          <w:tab w:val="left" w:pos="505"/>
          <w:tab w:val="left" w:pos="1079"/>
          <w:tab w:val="left" w:pos="1494"/>
        </w:tabs>
        <w:autoSpaceDE w:val="0"/>
        <w:autoSpaceDN w:val="0"/>
        <w:spacing w:before="78" w:after="0" w:line="240" w:lineRule="auto"/>
        <w:ind w:right="252"/>
        <w:rPr>
          <w:rFonts w:ascii="Times New Roman" w:eastAsia="Times New Roman" w:hAnsi="Times New Roman" w:cs="Times New Roman"/>
          <w:sz w:val="26"/>
        </w:rPr>
      </w:pPr>
      <w:r w:rsidRPr="007D1C4D">
        <w:rPr>
          <w:rFonts w:ascii="Times New Roman" w:eastAsia="Times New Roman" w:hAnsi="Times New Roman" w:cs="Times New Roman"/>
          <w:w w:val="120"/>
          <w:sz w:val="26"/>
        </w:rPr>
        <w:lastRenderedPageBreak/>
        <w:t>ша</w:t>
      </w:r>
      <w:r w:rsidRPr="007D1C4D">
        <w:rPr>
          <w:rFonts w:ascii="Times New Roman" w:eastAsia="Times New Roman" w:hAnsi="Times New Roman" w:cs="Times New Roman"/>
          <w:w w:val="120"/>
          <w:sz w:val="26"/>
        </w:rPr>
        <w:tab/>
        <w:t>а,</w:t>
      </w:r>
      <w:r w:rsidRPr="007D1C4D">
        <w:rPr>
          <w:rFonts w:ascii="Times New Roman" w:eastAsia="Times New Roman" w:hAnsi="Times New Roman" w:cs="Times New Roman"/>
          <w:w w:val="120"/>
          <w:sz w:val="26"/>
        </w:rPr>
        <w:tab/>
        <w:t>дуьне</w:t>
      </w:r>
      <w:r w:rsidRPr="007D1C4D">
        <w:rPr>
          <w:rFonts w:ascii="Times New Roman" w:eastAsia="Times New Roman" w:hAnsi="Times New Roman" w:cs="Times New Roman"/>
          <w:spacing w:val="37"/>
          <w:w w:val="120"/>
          <w:sz w:val="26"/>
        </w:rPr>
        <w:t xml:space="preserve"> </w:t>
      </w:r>
      <w:r w:rsidRPr="007D1C4D">
        <w:rPr>
          <w:rFonts w:ascii="Times New Roman" w:eastAsia="Times New Roman" w:hAnsi="Times New Roman" w:cs="Times New Roman"/>
          <w:w w:val="120"/>
          <w:sz w:val="26"/>
        </w:rPr>
        <w:t>а,</w:t>
      </w:r>
      <w:r w:rsidRPr="007D1C4D">
        <w:rPr>
          <w:rFonts w:ascii="Times New Roman" w:eastAsia="Times New Roman" w:hAnsi="Times New Roman" w:cs="Times New Roman"/>
          <w:spacing w:val="37"/>
          <w:w w:val="120"/>
          <w:sz w:val="26"/>
        </w:rPr>
        <w:t xml:space="preserve"> </w:t>
      </w:r>
      <w:r w:rsidRPr="007D1C4D">
        <w:rPr>
          <w:rFonts w:ascii="Times New Roman" w:eastAsia="Times New Roman" w:hAnsi="Times New Roman" w:cs="Times New Roman"/>
          <w:w w:val="120"/>
          <w:sz w:val="26"/>
        </w:rPr>
        <w:t>къоман</w:t>
      </w:r>
      <w:r w:rsidRPr="007D1C4D">
        <w:rPr>
          <w:rFonts w:ascii="Times New Roman" w:eastAsia="Times New Roman" w:hAnsi="Times New Roman" w:cs="Times New Roman"/>
          <w:spacing w:val="38"/>
          <w:w w:val="120"/>
          <w:sz w:val="26"/>
        </w:rPr>
        <w:t xml:space="preserve"> </w:t>
      </w:r>
      <w:r w:rsidRPr="007D1C4D">
        <w:rPr>
          <w:rFonts w:ascii="Times New Roman" w:eastAsia="Times New Roman" w:hAnsi="Times New Roman" w:cs="Times New Roman"/>
          <w:w w:val="120"/>
          <w:sz w:val="26"/>
        </w:rPr>
        <w:t>истори</w:t>
      </w:r>
      <w:r w:rsidRPr="007D1C4D">
        <w:rPr>
          <w:rFonts w:ascii="Times New Roman" w:eastAsia="Times New Roman" w:hAnsi="Times New Roman" w:cs="Times New Roman"/>
          <w:spacing w:val="38"/>
          <w:w w:val="120"/>
          <w:sz w:val="26"/>
        </w:rPr>
        <w:t xml:space="preserve"> </w:t>
      </w:r>
      <w:r w:rsidRPr="007D1C4D">
        <w:rPr>
          <w:rFonts w:ascii="Times New Roman" w:eastAsia="Times New Roman" w:hAnsi="Times New Roman" w:cs="Times New Roman"/>
          <w:w w:val="120"/>
          <w:sz w:val="26"/>
        </w:rPr>
        <w:t>а,</w:t>
      </w:r>
      <w:r w:rsidRPr="007D1C4D">
        <w:rPr>
          <w:rFonts w:ascii="Times New Roman" w:eastAsia="Times New Roman" w:hAnsi="Times New Roman" w:cs="Times New Roman"/>
          <w:spacing w:val="35"/>
          <w:w w:val="120"/>
          <w:sz w:val="26"/>
        </w:rPr>
        <w:t xml:space="preserve"> </w:t>
      </w:r>
      <w:r w:rsidRPr="007D1C4D">
        <w:rPr>
          <w:rFonts w:ascii="Times New Roman" w:eastAsia="Times New Roman" w:hAnsi="Times New Roman" w:cs="Times New Roman"/>
          <w:w w:val="120"/>
          <w:sz w:val="26"/>
        </w:rPr>
        <w:t>культура</w:t>
      </w:r>
      <w:r w:rsidRPr="007D1C4D">
        <w:rPr>
          <w:rFonts w:ascii="Times New Roman" w:eastAsia="Times New Roman" w:hAnsi="Times New Roman" w:cs="Times New Roman"/>
          <w:spacing w:val="38"/>
          <w:w w:val="120"/>
          <w:sz w:val="26"/>
        </w:rPr>
        <w:t xml:space="preserve"> </w:t>
      </w:r>
      <w:r w:rsidRPr="007D1C4D">
        <w:rPr>
          <w:rFonts w:ascii="Times New Roman" w:eastAsia="Times New Roman" w:hAnsi="Times New Roman" w:cs="Times New Roman"/>
          <w:w w:val="120"/>
          <w:sz w:val="26"/>
        </w:rPr>
        <w:t>а</w:t>
      </w:r>
      <w:r w:rsidRPr="007D1C4D">
        <w:rPr>
          <w:rFonts w:ascii="Times New Roman" w:eastAsia="Times New Roman" w:hAnsi="Times New Roman" w:cs="Times New Roman"/>
          <w:spacing w:val="38"/>
          <w:w w:val="120"/>
          <w:sz w:val="26"/>
        </w:rPr>
        <w:t xml:space="preserve"> </w:t>
      </w:r>
      <w:r w:rsidRPr="007D1C4D">
        <w:rPr>
          <w:rFonts w:ascii="Times New Roman" w:eastAsia="Times New Roman" w:hAnsi="Times New Roman" w:cs="Times New Roman"/>
          <w:w w:val="120"/>
          <w:sz w:val="26"/>
        </w:rPr>
        <w:t>йовзарехь</w:t>
      </w:r>
      <w:r w:rsidRPr="007D1C4D">
        <w:rPr>
          <w:rFonts w:ascii="Times New Roman" w:eastAsia="Times New Roman" w:hAnsi="Times New Roman" w:cs="Times New Roman"/>
          <w:spacing w:val="36"/>
          <w:w w:val="120"/>
          <w:sz w:val="26"/>
        </w:rPr>
        <w:t xml:space="preserve"> </w:t>
      </w:r>
      <w:r w:rsidRPr="007D1C4D">
        <w:rPr>
          <w:rFonts w:ascii="Times New Roman" w:eastAsia="Times New Roman" w:hAnsi="Times New Roman" w:cs="Times New Roman"/>
          <w:w w:val="120"/>
          <w:sz w:val="26"/>
        </w:rPr>
        <w:t>нохчийн</w:t>
      </w:r>
      <w:r w:rsidRPr="007D1C4D">
        <w:rPr>
          <w:rFonts w:ascii="Times New Roman" w:eastAsia="Times New Roman" w:hAnsi="Times New Roman" w:cs="Times New Roman"/>
          <w:spacing w:val="-75"/>
          <w:w w:val="120"/>
          <w:sz w:val="26"/>
        </w:rPr>
        <w:t xml:space="preserve"> </w:t>
      </w:r>
      <w:r w:rsidRPr="007D1C4D">
        <w:rPr>
          <w:rFonts w:ascii="Times New Roman" w:eastAsia="Times New Roman" w:hAnsi="Times New Roman" w:cs="Times New Roman"/>
          <w:w w:val="120"/>
          <w:sz w:val="26"/>
        </w:rPr>
        <w:t>литературин мехаллех кхета;</w:t>
      </w:r>
    </w:p>
    <w:p w:rsidR="007D1C4D" w:rsidRPr="007D1C4D" w:rsidRDefault="007D1C4D" w:rsidP="007D1C4D">
      <w:pPr>
        <w:widowControl w:val="0"/>
        <w:numPr>
          <w:ilvl w:val="0"/>
          <w:numId w:val="21"/>
        </w:numPr>
        <w:tabs>
          <w:tab w:val="left" w:pos="505"/>
          <w:tab w:val="left" w:pos="1817"/>
          <w:tab w:val="left" w:pos="3651"/>
          <w:tab w:val="left" w:pos="5171"/>
          <w:tab w:val="left" w:pos="6122"/>
          <w:tab w:val="left" w:pos="7081"/>
          <w:tab w:val="left" w:pos="8495"/>
        </w:tabs>
        <w:autoSpaceDE w:val="0"/>
        <w:autoSpaceDN w:val="0"/>
        <w:spacing w:after="0" w:line="240" w:lineRule="auto"/>
        <w:ind w:right="236"/>
        <w:rPr>
          <w:rFonts w:ascii="Times New Roman" w:eastAsia="Times New Roman" w:hAnsi="Times New Roman" w:cs="Times New Roman"/>
          <w:sz w:val="26"/>
        </w:rPr>
      </w:pPr>
      <w:r w:rsidRPr="007D1C4D">
        <w:rPr>
          <w:rFonts w:ascii="Times New Roman" w:eastAsia="Times New Roman" w:hAnsi="Times New Roman" w:cs="Times New Roman"/>
          <w:w w:val="115"/>
          <w:sz w:val="26"/>
        </w:rPr>
        <w:t>нохчийн</w:t>
      </w:r>
      <w:r w:rsidRPr="007D1C4D">
        <w:rPr>
          <w:rFonts w:ascii="Times New Roman" w:eastAsia="Times New Roman" w:hAnsi="Times New Roman" w:cs="Times New Roman"/>
          <w:w w:val="115"/>
          <w:sz w:val="26"/>
        </w:rPr>
        <w:tab/>
        <w:t>литературин</w:t>
      </w:r>
      <w:r w:rsidRPr="007D1C4D">
        <w:rPr>
          <w:rFonts w:ascii="Times New Roman" w:eastAsia="Times New Roman" w:hAnsi="Times New Roman" w:cs="Times New Roman"/>
          <w:w w:val="115"/>
          <w:sz w:val="26"/>
        </w:rPr>
        <w:tab/>
        <w:t>говзарийн</w:t>
      </w:r>
      <w:r w:rsidRPr="007D1C4D">
        <w:rPr>
          <w:rFonts w:ascii="Times New Roman" w:eastAsia="Times New Roman" w:hAnsi="Times New Roman" w:cs="Times New Roman"/>
          <w:w w:val="115"/>
          <w:sz w:val="26"/>
        </w:rPr>
        <w:tab/>
        <w:t>мьӀна</w:t>
      </w:r>
      <w:r w:rsidRPr="007D1C4D">
        <w:rPr>
          <w:rFonts w:ascii="Times New Roman" w:eastAsia="Times New Roman" w:hAnsi="Times New Roman" w:cs="Times New Roman"/>
          <w:w w:val="115"/>
          <w:sz w:val="26"/>
        </w:rPr>
        <w:tab/>
        <w:t>даран</w:t>
      </w:r>
      <w:r w:rsidRPr="007D1C4D">
        <w:rPr>
          <w:rFonts w:ascii="Times New Roman" w:eastAsia="Times New Roman" w:hAnsi="Times New Roman" w:cs="Times New Roman"/>
          <w:w w:val="115"/>
          <w:sz w:val="26"/>
        </w:rPr>
        <w:tab/>
        <w:t>цхьайолу</w:t>
      </w:r>
      <w:r w:rsidRPr="007D1C4D">
        <w:rPr>
          <w:rFonts w:ascii="Times New Roman" w:eastAsia="Times New Roman" w:hAnsi="Times New Roman" w:cs="Times New Roman"/>
          <w:w w:val="115"/>
          <w:sz w:val="26"/>
        </w:rPr>
        <w:tab/>
      </w:r>
      <w:r w:rsidRPr="007D1C4D">
        <w:rPr>
          <w:rFonts w:ascii="Times New Roman" w:eastAsia="Times New Roman" w:hAnsi="Times New Roman" w:cs="Times New Roman"/>
          <w:spacing w:val="-1"/>
          <w:w w:val="115"/>
          <w:sz w:val="26"/>
        </w:rPr>
        <w:t>корматалла</w:t>
      </w:r>
      <w:r w:rsidRPr="007D1C4D">
        <w:rPr>
          <w:rFonts w:ascii="Times New Roman" w:eastAsia="Times New Roman" w:hAnsi="Times New Roman" w:cs="Times New Roman"/>
          <w:spacing w:val="-72"/>
          <w:w w:val="115"/>
          <w:sz w:val="26"/>
        </w:rPr>
        <w:t xml:space="preserve"> </w:t>
      </w:r>
      <w:r w:rsidRPr="007D1C4D">
        <w:rPr>
          <w:rFonts w:ascii="Times New Roman" w:eastAsia="Times New Roman" w:hAnsi="Times New Roman" w:cs="Times New Roman"/>
          <w:w w:val="115"/>
          <w:sz w:val="26"/>
        </w:rPr>
        <w:t>карайерза;</w:t>
      </w:r>
    </w:p>
    <w:p w:rsidR="007D1C4D" w:rsidRPr="007D1C4D" w:rsidRDefault="007D1C4D" w:rsidP="007D1C4D">
      <w:pPr>
        <w:widowControl w:val="0"/>
        <w:numPr>
          <w:ilvl w:val="0"/>
          <w:numId w:val="21"/>
        </w:numPr>
        <w:tabs>
          <w:tab w:val="left" w:pos="505"/>
        </w:tabs>
        <w:autoSpaceDE w:val="0"/>
        <w:autoSpaceDN w:val="0"/>
        <w:spacing w:after="0" w:line="240" w:lineRule="auto"/>
        <w:ind w:right="242"/>
        <w:rPr>
          <w:rFonts w:ascii="Times New Roman" w:eastAsia="Times New Roman" w:hAnsi="Times New Roman" w:cs="Times New Roman"/>
          <w:sz w:val="26"/>
        </w:rPr>
      </w:pPr>
      <w:r w:rsidRPr="007D1C4D">
        <w:rPr>
          <w:rFonts w:ascii="Times New Roman" w:eastAsia="Times New Roman" w:hAnsi="Times New Roman" w:cs="Times New Roman"/>
          <w:sz w:val="26"/>
        </w:rPr>
        <w:t>нохчийн</w:t>
      </w:r>
      <w:r w:rsidRPr="007D1C4D">
        <w:rPr>
          <w:rFonts w:ascii="Times New Roman" w:eastAsia="Times New Roman" w:hAnsi="Times New Roman" w:cs="Times New Roman"/>
          <w:spacing w:val="3"/>
          <w:sz w:val="26"/>
        </w:rPr>
        <w:t xml:space="preserve"> </w:t>
      </w:r>
      <w:r w:rsidRPr="007D1C4D">
        <w:rPr>
          <w:rFonts w:ascii="Times New Roman" w:eastAsia="Times New Roman" w:hAnsi="Times New Roman" w:cs="Times New Roman"/>
          <w:sz w:val="26"/>
        </w:rPr>
        <w:t>литературин</w:t>
      </w:r>
      <w:r w:rsidRPr="007D1C4D">
        <w:rPr>
          <w:rFonts w:ascii="Times New Roman" w:eastAsia="Times New Roman" w:hAnsi="Times New Roman" w:cs="Times New Roman"/>
          <w:spacing w:val="3"/>
          <w:sz w:val="26"/>
        </w:rPr>
        <w:t xml:space="preserve"> </w:t>
      </w:r>
      <w:r w:rsidRPr="007D1C4D">
        <w:rPr>
          <w:rFonts w:ascii="Times New Roman" w:eastAsia="Times New Roman" w:hAnsi="Times New Roman" w:cs="Times New Roman"/>
          <w:sz w:val="26"/>
        </w:rPr>
        <w:t>говзарш</w:t>
      </w:r>
      <w:r w:rsidRPr="007D1C4D">
        <w:rPr>
          <w:rFonts w:ascii="Times New Roman" w:eastAsia="Times New Roman" w:hAnsi="Times New Roman" w:cs="Times New Roman"/>
          <w:spacing w:val="2"/>
          <w:sz w:val="26"/>
        </w:rPr>
        <w:t xml:space="preserve"> </w:t>
      </w:r>
      <w:r w:rsidRPr="007D1C4D">
        <w:rPr>
          <w:rFonts w:ascii="Times New Roman" w:eastAsia="Times New Roman" w:hAnsi="Times New Roman" w:cs="Times New Roman"/>
          <w:sz w:val="26"/>
        </w:rPr>
        <w:t>йешаран</w:t>
      </w:r>
      <w:r w:rsidRPr="007D1C4D">
        <w:rPr>
          <w:rFonts w:ascii="Times New Roman" w:eastAsia="Times New Roman" w:hAnsi="Times New Roman" w:cs="Times New Roman"/>
          <w:spacing w:val="5"/>
          <w:sz w:val="26"/>
        </w:rPr>
        <w:t xml:space="preserve"> </w:t>
      </w:r>
      <w:r w:rsidRPr="007D1C4D">
        <w:rPr>
          <w:rFonts w:ascii="Times New Roman" w:eastAsia="Times New Roman" w:hAnsi="Times New Roman" w:cs="Times New Roman"/>
          <w:sz w:val="26"/>
        </w:rPr>
        <w:t>зеделлачух</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къамел</w:t>
      </w:r>
      <w:r w:rsidRPr="007D1C4D">
        <w:rPr>
          <w:rFonts w:ascii="Times New Roman" w:eastAsia="Times New Roman" w:hAnsi="Times New Roman" w:cs="Times New Roman"/>
          <w:spacing w:val="5"/>
          <w:sz w:val="26"/>
        </w:rPr>
        <w:t xml:space="preserve"> </w:t>
      </w:r>
      <w:r w:rsidRPr="007D1C4D">
        <w:rPr>
          <w:rFonts w:ascii="Times New Roman" w:eastAsia="Times New Roman" w:hAnsi="Times New Roman" w:cs="Times New Roman"/>
          <w:sz w:val="26"/>
        </w:rPr>
        <w:t>шардарехь</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пайдаэца:</w:t>
      </w:r>
      <w:r w:rsidRPr="007D1C4D">
        <w:rPr>
          <w:rFonts w:ascii="Times New Roman" w:eastAsia="Times New Roman" w:hAnsi="Times New Roman" w:cs="Times New Roman"/>
          <w:spacing w:val="-62"/>
          <w:sz w:val="26"/>
        </w:rPr>
        <w:t xml:space="preserve"> </w:t>
      </w:r>
      <w:r w:rsidRPr="007D1C4D">
        <w:rPr>
          <w:rFonts w:ascii="Times New Roman" w:eastAsia="Times New Roman" w:hAnsi="Times New Roman" w:cs="Times New Roman"/>
          <w:sz w:val="26"/>
        </w:rPr>
        <w:t>ладоьгӀна/йешна</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текст</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йийцаре</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йарехь</w:t>
      </w:r>
      <w:r w:rsidRPr="007D1C4D">
        <w:rPr>
          <w:rFonts w:ascii="Times New Roman" w:eastAsia="Times New Roman" w:hAnsi="Times New Roman" w:cs="Times New Roman"/>
          <w:spacing w:val="-2"/>
          <w:sz w:val="26"/>
        </w:rPr>
        <w:t xml:space="preserve"> </w:t>
      </w:r>
      <w:r w:rsidRPr="007D1C4D">
        <w:rPr>
          <w:rFonts w:ascii="Times New Roman" w:eastAsia="Times New Roman" w:hAnsi="Times New Roman" w:cs="Times New Roman"/>
          <w:sz w:val="26"/>
        </w:rPr>
        <w:t>дакъалаца;</w:t>
      </w:r>
    </w:p>
    <w:p w:rsidR="007D1C4D" w:rsidRPr="007D1C4D" w:rsidRDefault="007D1C4D" w:rsidP="007D1C4D">
      <w:pPr>
        <w:widowControl w:val="0"/>
        <w:numPr>
          <w:ilvl w:val="0"/>
          <w:numId w:val="21"/>
        </w:numPr>
        <w:tabs>
          <w:tab w:val="left" w:pos="505"/>
        </w:tabs>
        <w:autoSpaceDE w:val="0"/>
        <w:autoSpaceDN w:val="0"/>
        <w:spacing w:after="0" w:line="318" w:lineRule="exact"/>
        <w:ind w:left="504" w:hanging="284"/>
        <w:rPr>
          <w:rFonts w:ascii="Times New Roman" w:eastAsia="Times New Roman" w:hAnsi="Times New Roman" w:cs="Times New Roman"/>
          <w:sz w:val="26"/>
        </w:rPr>
      </w:pPr>
      <w:r w:rsidRPr="007D1C4D">
        <w:rPr>
          <w:rFonts w:ascii="Times New Roman" w:eastAsia="Times New Roman" w:hAnsi="Times New Roman" w:cs="Times New Roman"/>
          <w:w w:val="115"/>
          <w:sz w:val="26"/>
        </w:rPr>
        <w:t>дешан</w:t>
      </w:r>
      <w:r w:rsidRPr="007D1C4D">
        <w:rPr>
          <w:rFonts w:ascii="Times New Roman" w:eastAsia="Times New Roman" w:hAnsi="Times New Roman" w:cs="Times New Roman"/>
          <w:spacing w:val="28"/>
          <w:w w:val="115"/>
          <w:sz w:val="26"/>
        </w:rPr>
        <w:t xml:space="preserve"> </w:t>
      </w:r>
      <w:r w:rsidRPr="007D1C4D">
        <w:rPr>
          <w:rFonts w:ascii="Times New Roman" w:eastAsia="Times New Roman" w:hAnsi="Times New Roman" w:cs="Times New Roman"/>
          <w:w w:val="115"/>
          <w:sz w:val="26"/>
        </w:rPr>
        <w:t>маьӀнех</w:t>
      </w:r>
      <w:r w:rsidRPr="007D1C4D">
        <w:rPr>
          <w:rFonts w:ascii="Times New Roman" w:eastAsia="Times New Roman" w:hAnsi="Times New Roman" w:cs="Times New Roman"/>
          <w:spacing w:val="28"/>
          <w:w w:val="115"/>
          <w:sz w:val="26"/>
        </w:rPr>
        <w:t xml:space="preserve"> </w:t>
      </w:r>
      <w:r w:rsidRPr="007D1C4D">
        <w:rPr>
          <w:rFonts w:ascii="Times New Roman" w:eastAsia="Times New Roman" w:hAnsi="Times New Roman" w:cs="Times New Roman"/>
          <w:w w:val="115"/>
          <w:sz w:val="26"/>
        </w:rPr>
        <w:t>совнаха</w:t>
      </w:r>
      <w:r w:rsidRPr="007D1C4D">
        <w:rPr>
          <w:rFonts w:ascii="Times New Roman" w:eastAsia="Times New Roman" w:hAnsi="Times New Roman" w:cs="Times New Roman"/>
          <w:spacing w:val="28"/>
          <w:w w:val="115"/>
          <w:sz w:val="26"/>
        </w:rPr>
        <w:t xml:space="preserve"> </w:t>
      </w:r>
      <w:r w:rsidRPr="007D1C4D">
        <w:rPr>
          <w:rFonts w:ascii="Times New Roman" w:eastAsia="Times New Roman" w:hAnsi="Times New Roman" w:cs="Times New Roman"/>
          <w:w w:val="115"/>
          <w:sz w:val="26"/>
        </w:rPr>
        <w:t>хаамаш</w:t>
      </w:r>
      <w:r w:rsidRPr="007D1C4D">
        <w:rPr>
          <w:rFonts w:ascii="Times New Roman" w:eastAsia="Times New Roman" w:hAnsi="Times New Roman" w:cs="Times New Roman"/>
          <w:spacing w:val="25"/>
          <w:w w:val="115"/>
          <w:sz w:val="26"/>
        </w:rPr>
        <w:t xml:space="preserve"> </w:t>
      </w:r>
      <w:r w:rsidRPr="007D1C4D">
        <w:rPr>
          <w:rFonts w:ascii="Times New Roman" w:eastAsia="Times New Roman" w:hAnsi="Times New Roman" w:cs="Times New Roman"/>
          <w:w w:val="115"/>
          <w:sz w:val="26"/>
        </w:rPr>
        <w:t>бовзархьама</w:t>
      </w:r>
      <w:r w:rsidRPr="007D1C4D">
        <w:rPr>
          <w:rFonts w:ascii="Times New Roman" w:eastAsia="Times New Roman" w:hAnsi="Times New Roman" w:cs="Times New Roman"/>
          <w:spacing w:val="33"/>
          <w:w w:val="115"/>
          <w:sz w:val="26"/>
        </w:rPr>
        <w:t xml:space="preserve"> </w:t>
      </w:r>
      <w:r w:rsidRPr="007D1C4D">
        <w:rPr>
          <w:rFonts w:ascii="Times New Roman" w:eastAsia="Times New Roman" w:hAnsi="Times New Roman" w:cs="Times New Roman"/>
          <w:w w:val="115"/>
          <w:sz w:val="26"/>
        </w:rPr>
        <w:t>Ӏаматан</w:t>
      </w:r>
      <w:r w:rsidRPr="007D1C4D">
        <w:rPr>
          <w:rFonts w:ascii="Times New Roman" w:eastAsia="Times New Roman" w:hAnsi="Times New Roman" w:cs="Times New Roman"/>
          <w:spacing w:val="28"/>
          <w:w w:val="115"/>
          <w:sz w:val="26"/>
        </w:rPr>
        <w:t xml:space="preserve"> </w:t>
      </w:r>
      <w:r w:rsidRPr="007D1C4D">
        <w:rPr>
          <w:rFonts w:ascii="Times New Roman" w:eastAsia="Times New Roman" w:hAnsi="Times New Roman" w:cs="Times New Roman"/>
          <w:w w:val="115"/>
          <w:sz w:val="26"/>
        </w:rPr>
        <w:t>дошамах</w:t>
      </w:r>
      <w:r w:rsidRPr="007D1C4D">
        <w:rPr>
          <w:rFonts w:ascii="Times New Roman" w:eastAsia="Times New Roman" w:hAnsi="Times New Roman" w:cs="Times New Roman"/>
          <w:spacing w:val="26"/>
          <w:w w:val="115"/>
          <w:sz w:val="26"/>
        </w:rPr>
        <w:t xml:space="preserve"> </w:t>
      </w:r>
      <w:r w:rsidRPr="007D1C4D">
        <w:rPr>
          <w:rFonts w:ascii="Times New Roman" w:eastAsia="Times New Roman" w:hAnsi="Times New Roman" w:cs="Times New Roman"/>
          <w:w w:val="115"/>
          <w:sz w:val="26"/>
        </w:rPr>
        <w:t>пайдаэца;</w:t>
      </w:r>
    </w:p>
    <w:p w:rsidR="007D1C4D" w:rsidRPr="007D1C4D" w:rsidRDefault="007D1C4D" w:rsidP="007D1C4D">
      <w:pPr>
        <w:widowControl w:val="0"/>
        <w:autoSpaceDE w:val="0"/>
        <w:autoSpaceDN w:val="0"/>
        <w:spacing w:before="10" w:after="0" w:line="240" w:lineRule="auto"/>
        <w:rPr>
          <w:rFonts w:ascii="Times New Roman" w:eastAsia="Times New Roman" w:hAnsi="Times New Roman" w:cs="Times New Roman"/>
          <w:sz w:val="25"/>
          <w:szCs w:val="26"/>
        </w:rPr>
      </w:pPr>
    </w:p>
    <w:p w:rsidR="007D1C4D" w:rsidRPr="007D1C4D" w:rsidRDefault="007D1C4D" w:rsidP="007D1C4D">
      <w:pPr>
        <w:widowControl w:val="0"/>
        <w:numPr>
          <w:ilvl w:val="0"/>
          <w:numId w:val="21"/>
        </w:numPr>
        <w:tabs>
          <w:tab w:val="left" w:pos="505"/>
        </w:tabs>
        <w:autoSpaceDE w:val="0"/>
        <w:autoSpaceDN w:val="0"/>
        <w:spacing w:after="0" w:line="240" w:lineRule="auto"/>
        <w:ind w:left="504" w:hanging="284"/>
        <w:rPr>
          <w:rFonts w:ascii="Times New Roman" w:eastAsia="Times New Roman" w:hAnsi="Times New Roman" w:cs="Times New Roman"/>
          <w:sz w:val="26"/>
        </w:rPr>
      </w:pPr>
      <w:r w:rsidRPr="007D1C4D">
        <w:rPr>
          <w:rFonts w:ascii="Times New Roman" w:eastAsia="Times New Roman" w:hAnsi="Times New Roman" w:cs="Times New Roman"/>
          <w:w w:val="115"/>
          <w:sz w:val="26"/>
        </w:rPr>
        <w:t>шайн</w:t>
      </w:r>
      <w:r w:rsidRPr="007D1C4D">
        <w:rPr>
          <w:rFonts w:ascii="Times New Roman" w:eastAsia="Times New Roman" w:hAnsi="Times New Roman" w:cs="Times New Roman"/>
          <w:spacing w:val="-6"/>
          <w:w w:val="115"/>
          <w:sz w:val="26"/>
        </w:rPr>
        <w:t xml:space="preserve"> </w:t>
      </w:r>
      <w:r w:rsidRPr="007D1C4D">
        <w:rPr>
          <w:rFonts w:ascii="Times New Roman" w:eastAsia="Times New Roman" w:hAnsi="Times New Roman" w:cs="Times New Roman"/>
          <w:w w:val="115"/>
          <w:sz w:val="26"/>
        </w:rPr>
        <w:t>харжамцца</w:t>
      </w:r>
      <w:r w:rsidRPr="007D1C4D">
        <w:rPr>
          <w:rFonts w:ascii="Times New Roman" w:eastAsia="Times New Roman" w:hAnsi="Times New Roman" w:cs="Times New Roman"/>
          <w:spacing w:val="-2"/>
          <w:w w:val="115"/>
          <w:sz w:val="26"/>
        </w:rPr>
        <w:t xml:space="preserve"> </w:t>
      </w:r>
      <w:r w:rsidRPr="007D1C4D">
        <w:rPr>
          <w:rFonts w:ascii="Times New Roman" w:eastAsia="Times New Roman" w:hAnsi="Times New Roman" w:cs="Times New Roman"/>
          <w:w w:val="115"/>
          <w:sz w:val="26"/>
        </w:rPr>
        <w:t>байтийн</w:t>
      </w:r>
      <w:r w:rsidRPr="007D1C4D">
        <w:rPr>
          <w:rFonts w:ascii="Times New Roman" w:eastAsia="Times New Roman" w:hAnsi="Times New Roman" w:cs="Times New Roman"/>
          <w:spacing w:val="-2"/>
          <w:w w:val="115"/>
          <w:sz w:val="26"/>
        </w:rPr>
        <w:t xml:space="preserve"> </w:t>
      </w:r>
      <w:r w:rsidRPr="007D1C4D">
        <w:rPr>
          <w:rFonts w:ascii="Times New Roman" w:eastAsia="Times New Roman" w:hAnsi="Times New Roman" w:cs="Times New Roman"/>
          <w:w w:val="115"/>
          <w:sz w:val="26"/>
        </w:rPr>
        <w:t>говзарш</w:t>
      </w:r>
      <w:r w:rsidRPr="007D1C4D">
        <w:rPr>
          <w:rFonts w:ascii="Times New Roman" w:eastAsia="Times New Roman" w:hAnsi="Times New Roman" w:cs="Times New Roman"/>
          <w:spacing w:val="-3"/>
          <w:w w:val="115"/>
          <w:sz w:val="26"/>
        </w:rPr>
        <w:t xml:space="preserve"> </w:t>
      </w:r>
      <w:r w:rsidRPr="007D1C4D">
        <w:rPr>
          <w:rFonts w:ascii="Times New Roman" w:eastAsia="Times New Roman" w:hAnsi="Times New Roman" w:cs="Times New Roman"/>
          <w:w w:val="115"/>
          <w:sz w:val="26"/>
        </w:rPr>
        <w:t>дагахь</w:t>
      </w:r>
      <w:r w:rsidRPr="007D1C4D">
        <w:rPr>
          <w:rFonts w:ascii="Times New Roman" w:eastAsia="Times New Roman" w:hAnsi="Times New Roman" w:cs="Times New Roman"/>
          <w:spacing w:val="-5"/>
          <w:w w:val="115"/>
          <w:sz w:val="26"/>
        </w:rPr>
        <w:t xml:space="preserve"> </w:t>
      </w:r>
      <w:r w:rsidRPr="007D1C4D">
        <w:rPr>
          <w:rFonts w:ascii="Times New Roman" w:eastAsia="Times New Roman" w:hAnsi="Times New Roman" w:cs="Times New Roman"/>
          <w:w w:val="115"/>
          <w:sz w:val="26"/>
        </w:rPr>
        <w:t>йийца.</w:t>
      </w:r>
    </w:p>
    <w:p w:rsidR="007D1C4D" w:rsidRPr="007D1C4D" w:rsidRDefault="007D1C4D" w:rsidP="007D1C4D">
      <w:pPr>
        <w:widowControl w:val="0"/>
        <w:autoSpaceDE w:val="0"/>
        <w:autoSpaceDN w:val="0"/>
        <w:spacing w:after="0" w:line="240" w:lineRule="auto"/>
        <w:ind w:left="221"/>
        <w:outlineLvl w:val="1"/>
        <w:rPr>
          <w:rFonts w:ascii="Times New Roman" w:eastAsia="Times New Roman" w:hAnsi="Times New Roman" w:cs="Times New Roman"/>
          <w:b/>
          <w:bCs/>
          <w:sz w:val="26"/>
          <w:szCs w:val="26"/>
        </w:rPr>
      </w:pPr>
      <w:r w:rsidRPr="007D1C4D">
        <w:rPr>
          <w:rFonts w:ascii="Times New Roman" w:eastAsia="Times New Roman" w:hAnsi="Times New Roman" w:cs="Times New Roman"/>
          <w:b/>
          <w:bCs/>
          <w:sz w:val="26"/>
          <w:szCs w:val="26"/>
        </w:rPr>
        <w:t>«Къамелан</w:t>
      </w:r>
      <w:r w:rsidRPr="007D1C4D">
        <w:rPr>
          <w:rFonts w:ascii="Times New Roman" w:eastAsia="Times New Roman" w:hAnsi="Times New Roman" w:cs="Times New Roman"/>
          <w:b/>
          <w:bCs/>
          <w:spacing w:val="-2"/>
          <w:sz w:val="26"/>
          <w:szCs w:val="26"/>
        </w:rPr>
        <w:t xml:space="preserve"> </w:t>
      </w:r>
      <w:r w:rsidRPr="007D1C4D">
        <w:rPr>
          <w:rFonts w:ascii="Times New Roman" w:eastAsia="Times New Roman" w:hAnsi="Times New Roman" w:cs="Times New Roman"/>
          <w:b/>
          <w:bCs/>
          <w:sz w:val="26"/>
          <w:szCs w:val="26"/>
        </w:rPr>
        <w:t>а,</w:t>
      </w:r>
      <w:r w:rsidRPr="007D1C4D">
        <w:rPr>
          <w:rFonts w:ascii="Times New Roman" w:eastAsia="Times New Roman" w:hAnsi="Times New Roman" w:cs="Times New Roman"/>
          <w:b/>
          <w:bCs/>
          <w:spacing w:val="-3"/>
          <w:sz w:val="26"/>
          <w:szCs w:val="26"/>
        </w:rPr>
        <w:t xml:space="preserve"> </w:t>
      </w:r>
      <w:r w:rsidRPr="007D1C4D">
        <w:rPr>
          <w:rFonts w:ascii="Times New Roman" w:eastAsia="Times New Roman" w:hAnsi="Times New Roman" w:cs="Times New Roman"/>
          <w:b/>
          <w:bCs/>
          <w:sz w:val="26"/>
          <w:szCs w:val="26"/>
        </w:rPr>
        <w:t>йешаран</w:t>
      </w:r>
      <w:r w:rsidRPr="007D1C4D">
        <w:rPr>
          <w:rFonts w:ascii="Times New Roman" w:eastAsia="Times New Roman" w:hAnsi="Times New Roman" w:cs="Times New Roman"/>
          <w:b/>
          <w:bCs/>
          <w:spacing w:val="-4"/>
          <w:sz w:val="26"/>
          <w:szCs w:val="26"/>
        </w:rPr>
        <w:t xml:space="preserve"> </w:t>
      </w:r>
      <w:r w:rsidRPr="007D1C4D">
        <w:rPr>
          <w:rFonts w:ascii="Times New Roman" w:eastAsia="Times New Roman" w:hAnsi="Times New Roman" w:cs="Times New Roman"/>
          <w:b/>
          <w:bCs/>
          <w:sz w:val="26"/>
          <w:szCs w:val="26"/>
        </w:rPr>
        <w:t>а</w:t>
      </w:r>
      <w:r w:rsidRPr="007D1C4D">
        <w:rPr>
          <w:rFonts w:ascii="Times New Roman" w:eastAsia="Times New Roman" w:hAnsi="Times New Roman" w:cs="Times New Roman"/>
          <w:b/>
          <w:bCs/>
          <w:spacing w:val="-3"/>
          <w:sz w:val="26"/>
          <w:szCs w:val="26"/>
        </w:rPr>
        <w:t xml:space="preserve"> </w:t>
      </w:r>
      <w:r w:rsidRPr="007D1C4D">
        <w:rPr>
          <w:rFonts w:ascii="Times New Roman" w:eastAsia="Times New Roman" w:hAnsi="Times New Roman" w:cs="Times New Roman"/>
          <w:b/>
          <w:bCs/>
          <w:sz w:val="26"/>
          <w:szCs w:val="26"/>
        </w:rPr>
        <w:t>гӀуллакхан</w:t>
      </w:r>
      <w:r w:rsidRPr="007D1C4D">
        <w:rPr>
          <w:rFonts w:ascii="Times New Roman" w:eastAsia="Times New Roman" w:hAnsi="Times New Roman" w:cs="Times New Roman"/>
          <w:b/>
          <w:bCs/>
          <w:spacing w:val="-2"/>
          <w:sz w:val="26"/>
          <w:szCs w:val="26"/>
        </w:rPr>
        <w:t xml:space="preserve"> </w:t>
      </w:r>
      <w:r w:rsidRPr="007D1C4D">
        <w:rPr>
          <w:rFonts w:ascii="Times New Roman" w:eastAsia="Times New Roman" w:hAnsi="Times New Roman" w:cs="Times New Roman"/>
          <w:b/>
          <w:bCs/>
          <w:sz w:val="26"/>
          <w:szCs w:val="26"/>
        </w:rPr>
        <w:t>кепаш»</w:t>
      </w:r>
      <w:r w:rsidRPr="007D1C4D">
        <w:rPr>
          <w:rFonts w:ascii="Times New Roman" w:eastAsia="Times New Roman" w:hAnsi="Times New Roman" w:cs="Times New Roman"/>
          <w:b/>
          <w:bCs/>
          <w:spacing w:val="-4"/>
          <w:sz w:val="26"/>
          <w:szCs w:val="26"/>
        </w:rPr>
        <w:t xml:space="preserve"> </w:t>
      </w:r>
      <w:r w:rsidRPr="007D1C4D">
        <w:rPr>
          <w:rFonts w:ascii="Times New Roman" w:eastAsia="Times New Roman" w:hAnsi="Times New Roman" w:cs="Times New Roman"/>
          <w:b/>
          <w:bCs/>
          <w:sz w:val="26"/>
          <w:szCs w:val="26"/>
        </w:rPr>
        <w:t>дакъа:</w:t>
      </w:r>
    </w:p>
    <w:p w:rsidR="007D1C4D" w:rsidRPr="007D1C4D" w:rsidRDefault="007D1C4D" w:rsidP="007D1C4D">
      <w:pPr>
        <w:widowControl w:val="0"/>
        <w:autoSpaceDE w:val="0"/>
        <w:autoSpaceDN w:val="0"/>
        <w:spacing w:before="1" w:after="0" w:line="298" w:lineRule="exact"/>
        <w:ind w:left="221"/>
        <w:rPr>
          <w:rFonts w:ascii="Times New Roman" w:eastAsia="Times New Roman" w:hAnsi="Times New Roman" w:cs="Times New Roman"/>
          <w:sz w:val="26"/>
          <w:szCs w:val="26"/>
        </w:rPr>
      </w:pPr>
      <w:r w:rsidRPr="007D1C4D">
        <w:rPr>
          <w:rFonts w:ascii="Times New Roman" w:eastAsia="Times New Roman" w:hAnsi="Times New Roman" w:cs="Times New Roman"/>
          <w:sz w:val="26"/>
          <w:szCs w:val="26"/>
        </w:rPr>
        <w:t>аудировани,</w:t>
      </w:r>
    </w:p>
    <w:p w:rsidR="007D1C4D" w:rsidRPr="007D1C4D" w:rsidRDefault="007D1C4D" w:rsidP="007D1C4D">
      <w:pPr>
        <w:widowControl w:val="0"/>
        <w:autoSpaceDE w:val="0"/>
        <w:autoSpaceDN w:val="0"/>
        <w:spacing w:after="0" w:line="298" w:lineRule="exact"/>
        <w:ind w:left="221"/>
        <w:rPr>
          <w:rFonts w:ascii="Times New Roman" w:eastAsia="Times New Roman" w:hAnsi="Times New Roman" w:cs="Times New Roman"/>
          <w:sz w:val="26"/>
          <w:szCs w:val="26"/>
        </w:rPr>
      </w:pPr>
      <w:r w:rsidRPr="007D1C4D">
        <w:rPr>
          <w:rFonts w:ascii="Times New Roman" w:eastAsia="Times New Roman" w:hAnsi="Times New Roman" w:cs="Times New Roman"/>
          <w:sz w:val="26"/>
          <w:szCs w:val="26"/>
        </w:rPr>
        <w:t>хезаш</w:t>
      </w:r>
      <w:r w:rsidRPr="007D1C4D">
        <w:rPr>
          <w:rFonts w:ascii="Times New Roman" w:eastAsia="Times New Roman" w:hAnsi="Times New Roman" w:cs="Times New Roman"/>
          <w:spacing w:val="-3"/>
          <w:sz w:val="26"/>
          <w:szCs w:val="26"/>
        </w:rPr>
        <w:t xml:space="preserve"> </w:t>
      </w:r>
      <w:r w:rsidRPr="007D1C4D">
        <w:rPr>
          <w:rFonts w:ascii="Times New Roman" w:eastAsia="Times New Roman" w:hAnsi="Times New Roman" w:cs="Times New Roman"/>
          <w:sz w:val="26"/>
          <w:szCs w:val="26"/>
        </w:rPr>
        <w:t>а,</w:t>
      </w:r>
      <w:r w:rsidRPr="007D1C4D">
        <w:rPr>
          <w:rFonts w:ascii="Times New Roman" w:eastAsia="Times New Roman" w:hAnsi="Times New Roman" w:cs="Times New Roman"/>
          <w:spacing w:val="-2"/>
          <w:sz w:val="26"/>
          <w:szCs w:val="26"/>
        </w:rPr>
        <w:t xml:space="preserve"> </w:t>
      </w:r>
      <w:r w:rsidRPr="007D1C4D">
        <w:rPr>
          <w:rFonts w:ascii="Times New Roman" w:eastAsia="Times New Roman" w:hAnsi="Times New Roman" w:cs="Times New Roman"/>
          <w:sz w:val="26"/>
          <w:szCs w:val="26"/>
        </w:rPr>
        <w:t>дагахь</w:t>
      </w:r>
      <w:r w:rsidRPr="007D1C4D">
        <w:rPr>
          <w:rFonts w:ascii="Times New Roman" w:eastAsia="Times New Roman" w:hAnsi="Times New Roman" w:cs="Times New Roman"/>
          <w:spacing w:val="-4"/>
          <w:sz w:val="26"/>
          <w:szCs w:val="26"/>
        </w:rPr>
        <w:t xml:space="preserve"> </w:t>
      </w:r>
      <w:r w:rsidRPr="007D1C4D">
        <w:rPr>
          <w:rFonts w:ascii="Times New Roman" w:eastAsia="Times New Roman" w:hAnsi="Times New Roman" w:cs="Times New Roman"/>
          <w:sz w:val="26"/>
          <w:szCs w:val="26"/>
        </w:rPr>
        <w:t>а</w:t>
      </w:r>
      <w:r w:rsidRPr="007D1C4D">
        <w:rPr>
          <w:rFonts w:ascii="Times New Roman" w:eastAsia="Times New Roman" w:hAnsi="Times New Roman" w:cs="Times New Roman"/>
          <w:spacing w:val="-2"/>
          <w:sz w:val="26"/>
          <w:szCs w:val="26"/>
        </w:rPr>
        <w:t xml:space="preserve"> </w:t>
      </w:r>
      <w:r w:rsidRPr="007D1C4D">
        <w:rPr>
          <w:rFonts w:ascii="Times New Roman" w:eastAsia="Times New Roman" w:hAnsi="Times New Roman" w:cs="Times New Roman"/>
          <w:sz w:val="26"/>
          <w:szCs w:val="26"/>
        </w:rPr>
        <w:t>йешар,</w:t>
      </w:r>
    </w:p>
    <w:p w:rsidR="007D1C4D" w:rsidRPr="007D1C4D" w:rsidRDefault="007D1C4D" w:rsidP="007D1C4D">
      <w:pPr>
        <w:widowControl w:val="0"/>
        <w:autoSpaceDE w:val="0"/>
        <w:autoSpaceDN w:val="0"/>
        <w:spacing w:before="1" w:after="0" w:line="240" w:lineRule="auto"/>
        <w:ind w:left="221" w:right="5770"/>
        <w:rPr>
          <w:rFonts w:ascii="Times New Roman" w:eastAsia="Times New Roman" w:hAnsi="Times New Roman" w:cs="Times New Roman"/>
          <w:sz w:val="26"/>
          <w:szCs w:val="26"/>
        </w:rPr>
      </w:pPr>
      <w:r w:rsidRPr="007D1C4D">
        <w:rPr>
          <w:rFonts w:ascii="Times New Roman" w:eastAsia="Times New Roman" w:hAnsi="Times New Roman" w:cs="Times New Roman"/>
          <w:sz w:val="26"/>
          <w:szCs w:val="26"/>
        </w:rPr>
        <w:t>текстан тайп-тайпанчу кепашца болх,</w:t>
      </w:r>
      <w:r w:rsidRPr="007D1C4D">
        <w:rPr>
          <w:rFonts w:ascii="Times New Roman" w:eastAsia="Times New Roman" w:hAnsi="Times New Roman" w:cs="Times New Roman"/>
          <w:spacing w:val="-62"/>
          <w:sz w:val="26"/>
          <w:szCs w:val="26"/>
        </w:rPr>
        <w:t xml:space="preserve"> </w:t>
      </w:r>
      <w:r w:rsidRPr="007D1C4D">
        <w:rPr>
          <w:rFonts w:ascii="Times New Roman" w:eastAsia="Times New Roman" w:hAnsi="Times New Roman" w:cs="Times New Roman"/>
          <w:sz w:val="26"/>
          <w:szCs w:val="26"/>
        </w:rPr>
        <w:t>библиографин</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культура,</w:t>
      </w:r>
    </w:p>
    <w:p w:rsidR="007D1C4D" w:rsidRPr="007D1C4D" w:rsidRDefault="007D1C4D" w:rsidP="007D1C4D">
      <w:pPr>
        <w:widowControl w:val="0"/>
        <w:autoSpaceDE w:val="0"/>
        <w:autoSpaceDN w:val="0"/>
        <w:spacing w:before="1" w:after="0" w:line="240" w:lineRule="auto"/>
        <w:ind w:left="221" w:right="5738"/>
        <w:rPr>
          <w:rFonts w:ascii="Times New Roman" w:eastAsia="Times New Roman" w:hAnsi="Times New Roman" w:cs="Times New Roman"/>
          <w:sz w:val="26"/>
          <w:szCs w:val="26"/>
        </w:rPr>
      </w:pPr>
      <w:r w:rsidRPr="007D1C4D">
        <w:rPr>
          <w:rFonts w:ascii="Times New Roman" w:eastAsia="Times New Roman" w:hAnsi="Times New Roman" w:cs="Times New Roman"/>
          <w:sz w:val="26"/>
          <w:szCs w:val="26"/>
        </w:rPr>
        <w:t>исбаьхьаллин говзаран текстаца болх,</w:t>
      </w:r>
      <w:r w:rsidRPr="007D1C4D">
        <w:rPr>
          <w:rFonts w:ascii="Times New Roman" w:eastAsia="Times New Roman" w:hAnsi="Times New Roman" w:cs="Times New Roman"/>
          <w:spacing w:val="-62"/>
          <w:sz w:val="26"/>
          <w:szCs w:val="26"/>
        </w:rPr>
        <w:t xml:space="preserve"> </w:t>
      </w:r>
      <w:r w:rsidRPr="007D1C4D">
        <w:rPr>
          <w:rFonts w:ascii="Times New Roman" w:eastAsia="Times New Roman" w:hAnsi="Times New Roman" w:cs="Times New Roman"/>
          <w:sz w:val="26"/>
          <w:szCs w:val="26"/>
        </w:rPr>
        <w:t>къамелан</w:t>
      </w:r>
      <w:r w:rsidRPr="007D1C4D">
        <w:rPr>
          <w:rFonts w:ascii="Times New Roman" w:eastAsia="Times New Roman" w:hAnsi="Times New Roman" w:cs="Times New Roman"/>
          <w:spacing w:val="-2"/>
          <w:sz w:val="26"/>
          <w:szCs w:val="26"/>
        </w:rPr>
        <w:t xml:space="preserve"> </w:t>
      </w:r>
      <w:r w:rsidRPr="007D1C4D">
        <w:rPr>
          <w:rFonts w:ascii="Times New Roman" w:eastAsia="Times New Roman" w:hAnsi="Times New Roman" w:cs="Times New Roman"/>
          <w:sz w:val="26"/>
          <w:szCs w:val="26"/>
        </w:rPr>
        <w:t>культура.</w:t>
      </w:r>
    </w:p>
    <w:p w:rsidR="007D1C4D" w:rsidRPr="007D1C4D" w:rsidRDefault="007D1C4D" w:rsidP="007D1C4D">
      <w:pPr>
        <w:widowControl w:val="0"/>
        <w:autoSpaceDE w:val="0"/>
        <w:autoSpaceDN w:val="0"/>
        <w:spacing w:after="0" w:line="240" w:lineRule="auto"/>
        <w:rPr>
          <w:rFonts w:ascii="Times New Roman" w:eastAsia="Times New Roman" w:hAnsi="Times New Roman" w:cs="Times New Roman"/>
          <w:sz w:val="26"/>
          <w:szCs w:val="26"/>
        </w:rPr>
      </w:pPr>
    </w:p>
    <w:p w:rsidR="007D1C4D" w:rsidRPr="007D1C4D" w:rsidRDefault="007D1C4D" w:rsidP="007D1C4D">
      <w:pPr>
        <w:widowControl w:val="0"/>
        <w:autoSpaceDE w:val="0"/>
        <w:autoSpaceDN w:val="0"/>
        <w:spacing w:after="0" w:line="298" w:lineRule="exact"/>
        <w:ind w:left="221"/>
        <w:outlineLvl w:val="1"/>
        <w:rPr>
          <w:rFonts w:ascii="Times New Roman" w:eastAsia="Times New Roman" w:hAnsi="Times New Roman" w:cs="Times New Roman"/>
          <w:bCs/>
          <w:sz w:val="26"/>
          <w:szCs w:val="26"/>
        </w:rPr>
      </w:pPr>
      <w:r w:rsidRPr="007D1C4D">
        <w:rPr>
          <w:rFonts w:ascii="Times New Roman" w:eastAsia="Times New Roman" w:hAnsi="Times New Roman" w:cs="Times New Roman"/>
          <w:b/>
          <w:bCs/>
          <w:sz w:val="26"/>
          <w:szCs w:val="26"/>
        </w:rPr>
        <w:t>Дешархошна</w:t>
      </w:r>
      <w:r w:rsidRPr="007D1C4D">
        <w:rPr>
          <w:rFonts w:ascii="Times New Roman" w:eastAsia="Times New Roman" w:hAnsi="Times New Roman" w:cs="Times New Roman"/>
          <w:b/>
          <w:bCs/>
          <w:spacing w:val="-3"/>
          <w:sz w:val="26"/>
          <w:szCs w:val="26"/>
        </w:rPr>
        <w:t xml:space="preserve"> </w:t>
      </w:r>
      <w:r w:rsidRPr="007D1C4D">
        <w:rPr>
          <w:rFonts w:ascii="Times New Roman" w:eastAsia="Times New Roman" w:hAnsi="Times New Roman" w:cs="Times New Roman"/>
          <w:b/>
          <w:bCs/>
          <w:sz w:val="26"/>
          <w:szCs w:val="26"/>
        </w:rPr>
        <w:t>Ӏемар ду</w:t>
      </w:r>
      <w:r w:rsidRPr="007D1C4D">
        <w:rPr>
          <w:rFonts w:ascii="Times New Roman" w:eastAsia="Times New Roman" w:hAnsi="Times New Roman" w:cs="Times New Roman"/>
          <w:bCs/>
          <w:sz w:val="26"/>
          <w:szCs w:val="26"/>
        </w:rPr>
        <w:t>:</w:t>
      </w:r>
    </w:p>
    <w:p w:rsidR="007D1C4D" w:rsidRPr="007D1C4D" w:rsidRDefault="007D1C4D" w:rsidP="007D1C4D">
      <w:pPr>
        <w:widowControl w:val="0"/>
        <w:numPr>
          <w:ilvl w:val="0"/>
          <w:numId w:val="16"/>
        </w:numPr>
        <w:tabs>
          <w:tab w:val="left" w:pos="392"/>
        </w:tabs>
        <w:autoSpaceDE w:val="0"/>
        <w:autoSpaceDN w:val="0"/>
        <w:spacing w:after="0" w:line="240" w:lineRule="auto"/>
        <w:ind w:right="122"/>
        <w:rPr>
          <w:rFonts w:ascii="Times New Roman" w:eastAsia="Times New Roman" w:hAnsi="Times New Roman" w:cs="Times New Roman"/>
          <w:sz w:val="26"/>
        </w:rPr>
      </w:pPr>
      <w:r w:rsidRPr="007D1C4D">
        <w:rPr>
          <w:rFonts w:ascii="Times New Roman" w:eastAsia="Times New Roman" w:hAnsi="Times New Roman" w:cs="Times New Roman"/>
          <w:sz w:val="26"/>
        </w:rPr>
        <w:t>йешаран</w:t>
      </w:r>
      <w:r w:rsidRPr="007D1C4D">
        <w:rPr>
          <w:rFonts w:ascii="Times New Roman" w:eastAsia="Times New Roman" w:hAnsi="Times New Roman" w:cs="Times New Roman"/>
          <w:spacing w:val="12"/>
          <w:sz w:val="26"/>
        </w:rPr>
        <w:t xml:space="preserve"> </w:t>
      </w:r>
      <w:r w:rsidRPr="007D1C4D">
        <w:rPr>
          <w:rFonts w:ascii="Times New Roman" w:eastAsia="Times New Roman" w:hAnsi="Times New Roman" w:cs="Times New Roman"/>
          <w:sz w:val="26"/>
        </w:rPr>
        <w:t>индивидуале</w:t>
      </w:r>
      <w:r w:rsidRPr="007D1C4D">
        <w:rPr>
          <w:rFonts w:ascii="Times New Roman" w:eastAsia="Times New Roman" w:hAnsi="Times New Roman" w:cs="Times New Roman"/>
          <w:spacing w:val="11"/>
          <w:sz w:val="26"/>
        </w:rPr>
        <w:t xml:space="preserve"> </w:t>
      </w:r>
      <w:r w:rsidRPr="007D1C4D">
        <w:rPr>
          <w:rFonts w:ascii="Times New Roman" w:eastAsia="Times New Roman" w:hAnsi="Times New Roman" w:cs="Times New Roman"/>
          <w:sz w:val="26"/>
        </w:rPr>
        <w:t>болар</w:t>
      </w:r>
      <w:r w:rsidRPr="007D1C4D">
        <w:rPr>
          <w:rFonts w:ascii="Times New Roman" w:eastAsia="Times New Roman" w:hAnsi="Times New Roman" w:cs="Times New Roman"/>
          <w:spacing w:val="11"/>
          <w:sz w:val="26"/>
        </w:rPr>
        <w:t xml:space="preserve"> </w:t>
      </w:r>
      <w:r w:rsidRPr="007D1C4D">
        <w:rPr>
          <w:rFonts w:ascii="Times New Roman" w:eastAsia="Times New Roman" w:hAnsi="Times New Roman" w:cs="Times New Roman"/>
          <w:sz w:val="26"/>
        </w:rPr>
        <w:t>тидаме</w:t>
      </w:r>
      <w:r w:rsidRPr="007D1C4D">
        <w:rPr>
          <w:rFonts w:ascii="Times New Roman" w:eastAsia="Times New Roman" w:hAnsi="Times New Roman" w:cs="Times New Roman"/>
          <w:spacing w:val="11"/>
          <w:sz w:val="26"/>
        </w:rPr>
        <w:t xml:space="preserve"> </w:t>
      </w:r>
      <w:r w:rsidRPr="007D1C4D">
        <w:rPr>
          <w:rFonts w:ascii="Times New Roman" w:eastAsia="Times New Roman" w:hAnsi="Times New Roman" w:cs="Times New Roman"/>
          <w:sz w:val="26"/>
        </w:rPr>
        <w:t>а</w:t>
      </w:r>
      <w:r w:rsidRPr="007D1C4D">
        <w:rPr>
          <w:rFonts w:ascii="Times New Roman" w:eastAsia="Times New Roman" w:hAnsi="Times New Roman" w:cs="Times New Roman"/>
          <w:spacing w:val="11"/>
          <w:sz w:val="26"/>
        </w:rPr>
        <w:t xml:space="preserve"> </w:t>
      </w:r>
      <w:r w:rsidRPr="007D1C4D">
        <w:rPr>
          <w:rFonts w:ascii="Times New Roman" w:eastAsia="Times New Roman" w:hAnsi="Times New Roman" w:cs="Times New Roman"/>
          <w:sz w:val="26"/>
        </w:rPr>
        <w:t>оьцуш,</w:t>
      </w:r>
      <w:r w:rsidRPr="007D1C4D">
        <w:rPr>
          <w:rFonts w:ascii="Times New Roman" w:eastAsia="Times New Roman" w:hAnsi="Times New Roman" w:cs="Times New Roman"/>
          <w:spacing w:val="10"/>
          <w:sz w:val="26"/>
        </w:rPr>
        <w:t xml:space="preserve"> </w:t>
      </w:r>
      <w:r w:rsidRPr="007D1C4D">
        <w:rPr>
          <w:rFonts w:ascii="Times New Roman" w:eastAsia="Times New Roman" w:hAnsi="Times New Roman" w:cs="Times New Roman"/>
          <w:sz w:val="26"/>
        </w:rPr>
        <w:t>дешдакъошца</w:t>
      </w:r>
      <w:r w:rsidRPr="007D1C4D">
        <w:rPr>
          <w:rFonts w:ascii="Times New Roman" w:eastAsia="Times New Roman" w:hAnsi="Times New Roman" w:cs="Times New Roman"/>
          <w:spacing w:val="11"/>
          <w:sz w:val="26"/>
        </w:rPr>
        <w:t xml:space="preserve"> </w:t>
      </w:r>
      <w:r w:rsidRPr="007D1C4D">
        <w:rPr>
          <w:rFonts w:ascii="Times New Roman" w:eastAsia="Times New Roman" w:hAnsi="Times New Roman" w:cs="Times New Roman"/>
          <w:sz w:val="26"/>
        </w:rPr>
        <w:t>а,</w:t>
      </w:r>
      <w:r w:rsidRPr="007D1C4D">
        <w:rPr>
          <w:rFonts w:ascii="Times New Roman" w:eastAsia="Times New Roman" w:hAnsi="Times New Roman" w:cs="Times New Roman"/>
          <w:spacing w:val="13"/>
          <w:sz w:val="26"/>
        </w:rPr>
        <w:t xml:space="preserve"> </w:t>
      </w:r>
      <w:r w:rsidRPr="007D1C4D">
        <w:rPr>
          <w:rFonts w:ascii="Times New Roman" w:eastAsia="Times New Roman" w:hAnsi="Times New Roman" w:cs="Times New Roman"/>
          <w:sz w:val="26"/>
        </w:rPr>
        <w:t>дийнна</w:t>
      </w:r>
      <w:r w:rsidRPr="007D1C4D">
        <w:rPr>
          <w:rFonts w:ascii="Times New Roman" w:eastAsia="Times New Roman" w:hAnsi="Times New Roman" w:cs="Times New Roman"/>
          <w:spacing w:val="12"/>
          <w:sz w:val="26"/>
        </w:rPr>
        <w:t xml:space="preserve"> </w:t>
      </w:r>
      <w:r w:rsidRPr="007D1C4D">
        <w:rPr>
          <w:rFonts w:ascii="Times New Roman" w:eastAsia="Times New Roman" w:hAnsi="Times New Roman" w:cs="Times New Roman"/>
          <w:sz w:val="26"/>
        </w:rPr>
        <w:t>дешнаш</w:t>
      </w:r>
      <w:r w:rsidRPr="007D1C4D">
        <w:rPr>
          <w:rFonts w:ascii="Times New Roman" w:eastAsia="Times New Roman" w:hAnsi="Times New Roman" w:cs="Times New Roman"/>
          <w:spacing w:val="11"/>
          <w:sz w:val="26"/>
        </w:rPr>
        <w:t xml:space="preserve"> </w:t>
      </w:r>
      <w:r w:rsidRPr="007D1C4D">
        <w:rPr>
          <w:rFonts w:ascii="Times New Roman" w:eastAsia="Times New Roman" w:hAnsi="Times New Roman" w:cs="Times New Roman"/>
          <w:sz w:val="26"/>
        </w:rPr>
        <w:t>а</w:t>
      </w:r>
      <w:r w:rsidRPr="007D1C4D">
        <w:rPr>
          <w:rFonts w:ascii="Times New Roman" w:eastAsia="Times New Roman" w:hAnsi="Times New Roman" w:cs="Times New Roman"/>
          <w:spacing w:val="13"/>
          <w:sz w:val="26"/>
        </w:rPr>
        <w:t xml:space="preserve"> </w:t>
      </w:r>
      <w:r w:rsidRPr="007D1C4D">
        <w:rPr>
          <w:rFonts w:ascii="Times New Roman" w:eastAsia="Times New Roman" w:hAnsi="Times New Roman" w:cs="Times New Roman"/>
          <w:sz w:val="26"/>
        </w:rPr>
        <w:t>шера</w:t>
      </w:r>
      <w:r w:rsidRPr="007D1C4D">
        <w:rPr>
          <w:rFonts w:ascii="Times New Roman" w:eastAsia="Times New Roman" w:hAnsi="Times New Roman" w:cs="Times New Roman"/>
          <w:spacing w:val="-62"/>
          <w:sz w:val="26"/>
        </w:rPr>
        <w:t xml:space="preserve"> </w:t>
      </w:r>
      <w:r w:rsidRPr="007D1C4D">
        <w:rPr>
          <w:rFonts w:ascii="Times New Roman" w:eastAsia="Times New Roman" w:hAnsi="Times New Roman" w:cs="Times New Roman"/>
          <w:sz w:val="26"/>
        </w:rPr>
        <w:t>деша;</w:t>
      </w:r>
    </w:p>
    <w:p w:rsidR="007D1C4D" w:rsidRPr="007D1C4D" w:rsidRDefault="007D1C4D" w:rsidP="007D1C4D">
      <w:pPr>
        <w:widowControl w:val="0"/>
        <w:numPr>
          <w:ilvl w:val="0"/>
          <w:numId w:val="16"/>
        </w:numPr>
        <w:tabs>
          <w:tab w:val="left" w:pos="395"/>
        </w:tabs>
        <w:autoSpaceDE w:val="0"/>
        <w:autoSpaceDN w:val="0"/>
        <w:spacing w:after="0" w:line="240" w:lineRule="auto"/>
        <w:ind w:right="125"/>
        <w:rPr>
          <w:rFonts w:ascii="Times New Roman" w:eastAsia="Times New Roman" w:hAnsi="Times New Roman" w:cs="Times New Roman"/>
          <w:sz w:val="26"/>
        </w:rPr>
      </w:pPr>
      <w:r w:rsidRPr="007D1C4D">
        <w:rPr>
          <w:rFonts w:ascii="Times New Roman" w:eastAsia="Times New Roman" w:hAnsi="Times New Roman" w:cs="Times New Roman"/>
          <w:sz w:val="26"/>
        </w:rPr>
        <w:t>лерсица</w:t>
      </w:r>
      <w:r w:rsidRPr="007D1C4D">
        <w:rPr>
          <w:rFonts w:ascii="Times New Roman" w:eastAsia="Times New Roman" w:hAnsi="Times New Roman" w:cs="Times New Roman"/>
          <w:spacing w:val="12"/>
          <w:sz w:val="26"/>
        </w:rPr>
        <w:t xml:space="preserve"> </w:t>
      </w:r>
      <w:r w:rsidRPr="007D1C4D">
        <w:rPr>
          <w:rFonts w:ascii="Times New Roman" w:eastAsia="Times New Roman" w:hAnsi="Times New Roman" w:cs="Times New Roman"/>
          <w:sz w:val="26"/>
        </w:rPr>
        <w:t>тӀелаьцна</w:t>
      </w:r>
      <w:r w:rsidRPr="007D1C4D">
        <w:rPr>
          <w:rFonts w:ascii="Times New Roman" w:eastAsia="Times New Roman" w:hAnsi="Times New Roman" w:cs="Times New Roman"/>
          <w:spacing w:val="12"/>
          <w:sz w:val="26"/>
        </w:rPr>
        <w:t xml:space="preserve"> </w:t>
      </w:r>
      <w:r w:rsidRPr="007D1C4D">
        <w:rPr>
          <w:rFonts w:ascii="Times New Roman" w:eastAsia="Times New Roman" w:hAnsi="Times New Roman" w:cs="Times New Roman"/>
          <w:sz w:val="26"/>
        </w:rPr>
        <w:t>йолчу</w:t>
      </w:r>
      <w:r w:rsidRPr="007D1C4D">
        <w:rPr>
          <w:rFonts w:ascii="Times New Roman" w:eastAsia="Times New Roman" w:hAnsi="Times New Roman" w:cs="Times New Roman"/>
          <w:spacing w:val="11"/>
          <w:sz w:val="26"/>
        </w:rPr>
        <w:t xml:space="preserve"> </w:t>
      </w:r>
      <w:r w:rsidRPr="007D1C4D">
        <w:rPr>
          <w:rFonts w:ascii="Times New Roman" w:eastAsia="Times New Roman" w:hAnsi="Times New Roman" w:cs="Times New Roman"/>
          <w:sz w:val="26"/>
        </w:rPr>
        <w:t>йолчу,</w:t>
      </w:r>
      <w:r w:rsidRPr="007D1C4D">
        <w:rPr>
          <w:rFonts w:ascii="Times New Roman" w:eastAsia="Times New Roman" w:hAnsi="Times New Roman" w:cs="Times New Roman"/>
          <w:spacing w:val="13"/>
          <w:sz w:val="26"/>
        </w:rPr>
        <w:t xml:space="preserve"> </w:t>
      </w:r>
      <w:r w:rsidRPr="007D1C4D">
        <w:rPr>
          <w:rFonts w:ascii="Times New Roman" w:eastAsia="Times New Roman" w:hAnsi="Times New Roman" w:cs="Times New Roman"/>
          <w:sz w:val="26"/>
        </w:rPr>
        <w:t>ткъа</w:t>
      </w:r>
      <w:r w:rsidRPr="007D1C4D">
        <w:rPr>
          <w:rFonts w:ascii="Times New Roman" w:eastAsia="Times New Roman" w:hAnsi="Times New Roman" w:cs="Times New Roman"/>
          <w:spacing w:val="12"/>
          <w:sz w:val="26"/>
        </w:rPr>
        <w:t xml:space="preserve"> </w:t>
      </w:r>
      <w:r w:rsidRPr="007D1C4D">
        <w:rPr>
          <w:rFonts w:ascii="Times New Roman" w:eastAsia="Times New Roman" w:hAnsi="Times New Roman" w:cs="Times New Roman"/>
          <w:sz w:val="26"/>
        </w:rPr>
        <w:t>иштта</w:t>
      </w:r>
      <w:r w:rsidRPr="007D1C4D">
        <w:rPr>
          <w:rFonts w:ascii="Times New Roman" w:eastAsia="Times New Roman" w:hAnsi="Times New Roman" w:cs="Times New Roman"/>
          <w:spacing w:val="11"/>
          <w:sz w:val="26"/>
        </w:rPr>
        <w:t xml:space="preserve"> </w:t>
      </w:r>
      <w:r w:rsidRPr="007D1C4D">
        <w:rPr>
          <w:rFonts w:ascii="Times New Roman" w:eastAsia="Times New Roman" w:hAnsi="Times New Roman" w:cs="Times New Roman"/>
          <w:sz w:val="26"/>
        </w:rPr>
        <w:t>классехь</w:t>
      </w:r>
      <w:r w:rsidRPr="007D1C4D">
        <w:rPr>
          <w:rFonts w:ascii="Times New Roman" w:eastAsia="Times New Roman" w:hAnsi="Times New Roman" w:cs="Times New Roman"/>
          <w:spacing w:val="13"/>
          <w:sz w:val="26"/>
        </w:rPr>
        <w:t xml:space="preserve"> </w:t>
      </w:r>
      <w:r w:rsidRPr="007D1C4D">
        <w:rPr>
          <w:rFonts w:ascii="Times New Roman" w:eastAsia="Times New Roman" w:hAnsi="Times New Roman" w:cs="Times New Roman"/>
          <w:sz w:val="26"/>
        </w:rPr>
        <w:t>йешначу</w:t>
      </w:r>
      <w:r w:rsidRPr="007D1C4D">
        <w:rPr>
          <w:rFonts w:ascii="Times New Roman" w:eastAsia="Times New Roman" w:hAnsi="Times New Roman" w:cs="Times New Roman"/>
          <w:spacing w:val="14"/>
          <w:sz w:val="26"/>
        </w:rPr>
        <w:t xml:space="preserve"> </w:t>
      </w:r>
      <w:r w:rsidRPr="007D1C4D">
        <w:rPr>
          <w:rFonts w:ascii="Times New Roman" w:eastAsia="Times New Roman" w:hAnsi="Times New Roman" w:cs="Times New Roman"/>
          <w:sz w:val="26"/>
        </w:rPr>
        <w:t>а</w:t>
      </w:r>
      <w:r w:rsidRPr="007D1C4D">
        <w:rPr>
          <w:rFonts w:ascii="Times New Roman" w:eastAsia="Times New Roman" w:hAnsi="Times New Roman" w:cs="Times New Roman"/>
          <w:spacing w:val="12"/>
          <w:sz w:val="26"/>
        </w:rPr>
        <w:t xml:space="preserve"> </w:t>
      </w:r>
      <w:r w:rsidRPr="007D1C4D">
        <w:rPr>
          <w:rFonts w:ascii="Times New Roman" w:eastAsia="Times New Roman" w:hAnsi="Times New Roman" w:cs="Times New Roman"/>
          <w:sz w:val="26"/>
        </w:rPr>
        <w:t>говзарийн</w:t>
      </w:r>
      <w:r w:rsidRPr="007D1C4D">
        <w:rPr>
          <w:rFonts w:ascii="Times New Roman" w:eastAsia="Times New Roman" w:hAnsi="Times New Roman" w:cs="Times New Roman"/>
          <w:spacing w:val="13"/>
          <w:sz w:val="26"/>
        </w:rPr>
        <w:t xml:space="preserve"> </w:t>
      </w:r>
      <w:r w:rsidRPr="007D1C4D">
        <w:rPr>
          <w:rFonts w:ascii="Times New Roman" w:eastAsia="Times New Roman" w:hAnsi="Times New Roman" w:cs="Times New Roman"/>
          <w:sz w:val="26"/>
        </w:rPr>
        <w:t>чулацамах</w:t>
      </w:r>
      <w:r w:rsidRPr="007D1C4D">
        <w:rPr>
          <w:rFonts w:ascii="Times New Roman" w:eastAsia="Times New Roman" w:hAnsi="Times New Roman" w:cs="Times New Roman"/>
          <w:spacing w:val="-62"/>
          <w:sz w:val="26"/>
        </w:rPr>
        <w:t xml:space="preserve"> </w:t>
      </w:r>
      <w:r w:rsidRPr="007D1C4D">
        <w:rPr>
          <w:rFonts w:ascii="Times New Roman" w:eastAsia="Times New Roman" w:hAnsi="Times New Roman" w:cs="Times New Roman"/>
          <w:sz w:val="26"/>
        </w:rPr>
        <w:t>кхета,</w:t>
      </w:r>
      <w:r w:rsidRPr="007D1C4D">
        <w:rPr>
          <w:rFonts w:ascii="Times New Roman" w:eastAsia="Times New Roman" w:hAnsi="Times New Roman" w:cs="Times New Roman"/>
          <w:spacing w:val="-2"/>
          <w:sz w:val="26"/>
        </w:rPr>
        <w:t xml:space="preserve"> </w:t>
      </w:r>
      <w:r w:rsidRPr="007D1C4D">
        <w:rPr>
          <w:rFonts w:ascii="Times New Roman" w:eastAsia="Times New Roman" w:hAnsi="Times New Roman" w:cs="Times New Roman"/>
          <w:sz w:val="26"/>
        </w:rPr>
        <w:t>царна</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тӀехь маьӀнин</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коьрта</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дакъош</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билгалдаха;</w:t>
      </w:r>
    </w:p>
    <w:p w:rsidR="007D1C4D" w:rsidRPr="007D1C4D" w:rsidRDefault="007D1C4D" w:rsidP="007D1C4D">
      <w:pPr>
        <w:widowControl w:val="0"/>
        <w:numPr>
          <w:ilvl w:val="0"/>
          <w:numId w:val="16"/>
        </w:numPr>
        <w:tabs>
          <w:tab w:val="left" w:pos="378"/>
        </w:tabs>
        <w:autoSpaceDE w:val="0"/>
        <w:autoSpaceDN w:val="0"/>
        <w:spacing w:after="0" w:line="299" w:lineRule="exact"/>
        <w:ind w:left="377" w:hanging="157"/>
        <w:rPr>
          <w:rFonts w:ascii="Times New Roman" w:eastAsia="Times New Roman" w:hAnsi="Times New Roman" w:cs="Times New Roman"/>
          <w:sz w:val="26"/>
        </w:rPr>
      </w:pPr>
      <w:r w:rsidRPr="007D1C4D">
        <w:rPr>
          <w:rFonts w:ascii="Times New Roman" w:eastAsia="Times New Roman" w:hAnsi="Times New Roman" w:cs="Times New Roman"/>
          <w:sz w:val="26"/>
        </w:rPr>
        <w:t>йешначун</w:t>
      </w:r>
      <w:r w:rsidRPr="007D1C4D">
        <w:rPr>
          <w:rFonts w:ascii="Times New Roman" w:eastAsia="Times New Roman" w:hAnsi="Times New Roman" w:cs="Times New Roman"/>
          <w:spacing w:val="-2"/>
          <w:sz w:val="26"/>
        </w:rPr>
        <w:t xml:space="preserve"> </w:t>
      </w:r>
      <w:r w:rsidRPr="007D1C4D">
        <w:rPr>
          <w:rFonts w:ascii="Times New Roman" w:eastAsia="Times New Roman" w:hAnsi="Times New Roman" w:cs="Times New Roman"/>
          <w:sz w:val="26"/>
        </w:rPr>
        <w:t>маьӀнех</w:t>
      </w:r>
      <w:r w:rsidRPr="007D1C4D">
        <w:rPr>
          <w:rFonts w:ascii="Times New Roman" w:eastAsia="Times New Roman" w:hAnsi="Times New Roman" w:cs="Times New Roman"/>
          <w:spacing w:val="-3"/>
          <w:sz w:val="26"/>
        </w:rPr>
        <w:t xml:space="preserve"> </w:t>
      </w:r>
      <w:r w:rsidRPr="007D1C4D">
        <w:rPr>
          <w:rFonts w:ascii="Times New Roman" w:eastAsia="Times New Roman" w:hAnsi="Times New Roman" w:cs="Times New Roman"/>
          <w:sz w:val="26"/>
        </w:rPr>
        <w:t>а кхеташ,</w:t>
      </w:r>
      <w:r w:rsidRPr="007D1C4D">
        <w:rPr>
          <w:rFonts w:ascii="Times New Roman" w:eastAsia="Times New Roman" w:hAnsi="Times New Roman" w:cs="Times New Roman"/>
          <w:spacing w:val="-2"/>
          <w:sz w:val="26"/>
        </w:rPr>
        <w:t xml:space="preserve"> </w:t>
      </w:r>
      <w:r w:rsidRPr="007D1C4D">
        <w:rPr>
          <w:rFonts w:ascii="Times New Roman" w:eastAsia="Times New Roman" w:hAnsi="Times New Roman" w:cs="Times New Roman"/>
          <w:sz w:val="26"/>
        </w:rPr>
        <w:t>текстехь</w:t>
      </w:r>
      <w:r w:rsidRPr="007D1C4D">
        <w:rPr>
          <w:rFonts w:ascii="Times New Roman" w:eastAsia="Times New Roman" w:hAnsi="Times New Roman" w:cs="Times New Roman"/>
          <w:spacing w:val="-4"/>
          <w:sz w:val="26"/>
        </w:rPr>
        <w:t xml:space="preserve"> </w:t>
      </w:r>
      <w:r w:rsidRPr="007D1C4D">
        <w:rPr>
          <w:rFonts w:ascii="Times New Roman" w:eastAsia="Times New Roman" w:hAnsi="Times New Roman" w:cs="Times New Roman"/>
          <w:sz w:val="26"/>
        </w:rPr>
        <w:t>билгалйина</w:t>
      </w:r>
      <w:r w:rsidRPr="007D1C4D">
        <w:rPr>
          <w:rFonts w:ascii="Times New Roman" w:eastAsia="Times New Roman" w:hAnsi="Times New Roman" w:cs="Times New Roman"/>
          <w:spacing w:val="-3"/>
          <w:sz w:val="26"/>
        </w:rPr>
        <w:t xml:space="preserve"> </w:t>
      </w:r>
      <w:r w:rsidRPr="007D1C4D">
        <w:rPr>
          <w:rFonts w:ascii="Times New Roman" w:eastAsia="Times New Roman" w:hAnsi="Times New Roman" w:cs="Times New Roman"/>
          <w:sz w:val="26"/>
        </w:rPr>
        <w:t>меттигаш</w:t>
      </w:r>
      <w:r w:rsidRPr="007D1C4D">
        <w:rPr>
          <w:rFonts w:ascii="Times New Roman" w:eastAsia="Times New Roman" w:hAnsi="Times New Roman" w:cs="Times New Roman"/>
          <w:spacing w:val="-3"/>
          <w:sz w:val="26"/>
        </w:rPr>
        <w:t xml:space="preserve"> </w:t>
      </w:r>
      <w:r w:rsidRPr="007D1C4D">
        <w:rPr>
          <w:rFonts w:ascii="Times New Roman" w:eastAsia="Times New Roman" w:hAnsi="Times New Roman" w:cs="Times New Roman"/>
          <w:sz w:val="26"/>
        </w:rPr>
        <w:t>дагахь</w:t>
      </w:r>
      <w:r w:rsidRPr="007D1C4D">
        <w:rPr>
          <w:rFonts w:ascii="Times New Roman" w:eastAsia="Times New Roman" w:hAnsi="Times New Roman" w:cs="Times New Roman"/>
          <w:spacing w:val="-3"/>
          <w:sz w:val="26"/>
        </w:rPr>
        <w:t xml:space="preserve"> </w:t>
      </w:r>
      <w:r w:rsidRPr="007D1C4D">
        <w:rPr>
          <w:rFonts w:ascii="Times New Roman" w:eastAsia="Times New Roman" w:hAnsi="Times New Roman" w:cs="Times New Roman"/>
          <w:sz w:val="26"/>
        </w:rPr>
        <w:t>йеша;</w:t>
      </w:r>
    </w:p>
    <w:p w:rsidR="007D1C4D" w:rsidRPr="007D1C4D" w:rsidRDefault="007D1C4D" w:rsidP="007D1C4D">
      <w:pPr>
        <w:widowControl w:val="0"/>
        <w:numPr>
          <w:ilvl w:val="0"/>
          <w:numId w:val="16"/>
        </w:numPr>
        <w:tabs>
          <w:tab w:val="left" w:pos="378"/>
        </w:tabs>
        <w:autoSpaceDE w:val="0"/>
        <w:autoSpaceDN w:val="0"/>
        <w:spacing w:after="0" w:line="240" w:lineRule="auto"/>
        <w:ind w:left="377" w:hanging="157"/>
        <w:rPr>
          <w:rFonts w:ascii="Times New Roman" w:eastAsia="Times New Roman" w:hAnsi="Times New Roman" w:cs="Times New Roman"/>
          <w:sz w:val="26"/>
        </w:rPr>
      </w:pPr>
      <w:r w:rsidRPr="007D1C4D">
        <w:rPr>
          <w:rFonts w:ascii="Times New Roman" w:eastAsia="Times New Roman" w:hAnsi="Times New Roman" w:cs="Times New Roman"/>
          <w:sz w:val="26"/>
        </w:rPr>
        <w:t>тайп-тайпанчу</w:t>
      </w:r>
      <w:r w:rsidRPr="007D1C4D">
        <w:rPr>
          <w:rFonts w:ascii="Times New Roman" w:eastAsia="Times New Roman" w:hAnsi="Times New Roman" w:cs="Times New Roman"/>
          <w:spacing w:val="-3"/>
          <w:sz w:val="26"/>
        </w:rPr>
        <w:t xml:space="preserve"> </w:t>
      </w:r>
      <w:r w:rsidRPr="007D1C4D">
        <w:rPr>
          <w:rFonts w:ascii="Times New Roman" w:eastAsia="Times New Roman" w:hAnsi="Times New Roman" w:cs="Times New Roman"/>
          <w:sz w:val="26"/>
        </w:rPr>
        <w:t>авторийн 3–4</w:t>
      </w:r>
      <w:r w:rsidRPr="007D1C4D">
        <w:rPr>
          <w:rFonts w:ascii="Times New Roman" w:eastAsia="Times New Roman" w:hAnsi="Times New Roman" w:cs="Times New Roman"/>
          <w:spacing w:val="-3"/>
          <w:sz w:val="26"/>
        </w:rPr>
        <w:t xml:space="preserve"> </w:t>
      </w:r>
      <w:r w:rsidRPr="007D1C4D">
        <w:rPr>
          <w:rFonts w:ascii="Times New Roman" w:eastAsia="Times New Roman" w:hAnsi="Times New Roman" w:cs="Times New Roman"/>
          <w:sz w:val="26"/>
        </w:rPr>
        <w:t>байт</w:t>
      </w:r>
      <w:r w:rsidRPr="007D1C4D">
        <w:rPr>
          <w:rFonts w:ascii="Times New Roman" w:eastAsia="Times New Roman" w:hAnsi="Times New Roman" w:cs="Times New Roman"/>
          <w:spacing w:val="-3"/>
          <w:sz w:val="26"/>
        </w:rPr>
        <w:t xml:space="preserve"> </w:t>
      </w:r>
      <w:r w:rsidRPr="007D1C4D">
        <w:rPr>
          <w:rFonts w:ascii="Times New Roman" w:eastAsia="Times New Roman" w:hAnsi="Times New Roman" w:cs="Times New Roman"/>
          <w:sz w:val="26"/>
        </w:rPr>
        <w:t>дагахь</w:t>
      </w:r>
      <w:r w:rsidRPr="007D1C4D">
        <w:rPr>
          <w:rFonts w:ascii="Times New Roman" w:eastAsia="Times New Roman" w:hAnsi="Times New Roman" w:cs="Times New Roman"/>
          <w:spacing w:val="-2"/>
          <w:sz w:val="26"/>
        </w:rPr>
        <w:t xml:space="preserve"> </w:t>
      </w:r>
      <w:r w:rsidRPr="007D1C4D">
        <w:rPr>
          <w:rFonts w:ascii="Times New Roman" w:eastAsia="Times New Roman" w:hAnsi="Times New Roman" w:cs="Times New Roman"/>
          <w:sz w:val="26"/>
        </w:rPr>
        <w:t>йийца;</w:t>
      </w:r>
    </w:p>
    <w:p w:rsidR="007D1C4D" w:rsidRPr="007D1C4D" w:rsidRDefault="007D1C4D" w:rsidP="007D1C4D">
      <w:pPr>
        <w:widowControl w:val="0"/>
        <w:autoSpaceDE w:val="0"/>
        <w:autoSpaceDN w:val="0"/>
        <w:spacing w:before="1" w:after="0" w:line="298" w:lineRule="exact"/>
        <w:ind w:left="221"/>
        <w:outlineLvl w:val="1"/>
        <w:rPr>
          <w:rFonts w:ascii="Times New Roman" w:eastAsia="Times New Roman" w:hAnsi="Times New Roman" w:cs="Times New Roman"/>
          <w:b/>
          <w:bCs/>
          <w:sz w:val="26"/>
          <w:szCs w:val="26"/>
        </w:rPr>
      </w:pPr>
      <w:r w:rsidRPr="007D1C4D">
        <w:rPr>
          <w:rFonts w:ascii="Times New Roman" w:eastAsia="Times New Roman" w:hAnsi="Times New Roman" w:cs="Times New Roman"/>
          <w:b/>
          <w:bCs/>
          <w:sz w:val="26"/>
          <w:szCs w:val="26"/>
        </w:rPr>
        <w:t>Дешархойн</w:t>
      </w:r>
      <w:r w:rsidRPr="007D1C4D">
        <w:rPr>
          <w:rFonts w:ascii="Times New Roman" w:eastAsia="Times New Roman" w:hAnsi="Times New Roman" w:cs="Times New Roman"/>
          <w:b/>
          <w:bCs/>
          <w:spacing w:val="-4"/>
          <w:sz w:val="26"/>
          <w:szCs w:val="26"/>
        </w:rPr>
        <w:t xml:space="preserve"> </w:t>
      </w:r>
      <w:r w:rsidRPr="007D1C4D">
        <w:rPr>
          <w:rFonts w:ascii="Times New Roman" w:eastAsia="Times New Roman" w:hAnsi="Times New Roman" w:cs="Times New Roman"/>
          <w:b/>
          <w:bCs/>
          <w:sz w:val="26"/>
          <w:szCs w:val="26"/>
        </w:rPr>
        <w:t>шаьш</w:t>
      </w:r>
      <w:r w:rsidRPr="007D1C4D">
        <w:rPr>
          <w:rFonts w:ascii="Times New Roman" w:eastAsia="Times New Roman" w:hAnsi="Times New Roman" w:cs="Times New Roman"/>
          <w:b/>
          <w:bCs/>
          <w:spacing w:val="-3"/>
          <w:sz w:val="26"/>
          <w:szCs w:val="26"/>
        </w:rPr>
        <w:t xml:space="preserve"> </w:t>
      </w:r>
      <w:r w:rsidRPr="007D1C4D">
        <w:rPr>
          <w:rFonts w:ascii="Times New Roman" w:eastAsia="Times New Roman" w:hAnsi="Times New Roman" w:cs="Times New Roman"/>
          <w:b/>
          <w:bCs/>
          <w:sz w:val="26"/>
          <w:szCs w:val="26"/>
        </w:rPr>
        <w:t>бечу,</w:t>
      </w:r>
      <w:r w:rsidRPr="007D1C4D">
        <w:rPr>
          <w:rFonts w:ascii="Times New Roman" w:eastAsia="Times New Roman" w:hAnsi="Times New Roman" w:cs="Times New Roman"/>
          <w:b/>
          <w:bCs/>
          <w:spacing w:val="-4"/>
          <w:sz w:val="26"/>
          <w:szCs w:val="26"/>
        </w:rPr>
        <w:t xml:space="preserve"> </w:t>
      </w:r>
      <w:r w:rsidRPr="007D1C4D">
        <w:rPr>
          <w:rFonts w:ascii="Times New Roman" w:eastAsia="Times New Roman" w:hAnsi="Times New Roman" w:cs="Times New Roman"/>
          <w:b/>
          <w:bCs/>
          <w:sz w:val="26"/>
          <w:szCs w:val="26"/>
        </w:rPr>
        <w:t>шимма</w:t>
      </w:r>
      <w:r w:rsidRPr="007D1C4D">
        <w:rPr>
          <w:rFonts w:ascii="Times New Roman" w:eastAsia="Times New Roman" w:hAnsi="Times New Roman" w:cs="Times New Roman"/>
          <w:b/>
          <w:bCs/>
          <w:spacing w:val="-1"/>
          <w:sz w:val="26"/>
          <w:szCs w:val="26"/>
        </w:rPr>
        <w:t xml:space="preserve"> </w:t>
      </w:r>
      <w:r w:rsidRPr="007D1C4D">
        <w:rPr>
          <w:rFonts w:ascii="Times New Roman" w:eastAsia="Times New Roman" w:hAnsi="Times New Roman" w:cs="Times New Roman"/>
          <w:b/>
          <w:bCs/>
          <w:sz w:val="26"/>
          <w:szCs w:val="26"/>
        </w:rPr>
        <w:t>цхьаьна</w:t>
      </w:r>
      <w:r w:rsidRPr="007D1C4D">
        <w:rPr>
          <w:rFonts w:ascii="Times New Roman" w:eastAsia="Times New Roman" w:hAnsi="Times New Roman" w:cs="Times New Roman"/>
          <w:b/>
          <w:bCs/>
          <w:spacing w:val="-1"/>
          <w:sz w:val="26"/>
          <w:szCs w:val="26"/>
        </w:rPr>
        <w:t xml:space="preserve"> </w:t>
      </w:r>
      <w:r w:rsidRPr="007D1C4D">
        <w:rPr>
          <w:rFonts w:ascii="Times New Roman" w:eastAsia="Times New Roman" w:hAnsi="Times New Roman" w:cs="Times New Roman"/>
          <w:b/>
          <w:bCs/>
          <w:sz w:val="26"/>
          <w:szCs w:val="26"/>
        </w:rPr>
        <w:t>бечу</w:t>
      </w:r>
      <w:r w:rsidRPr="007D1C4D">
        <w:rPr>
          <w:rFonts w:ascii="Times New Roman" w:eastAsia="Times New Roman" w:hAnsi="Times New Roman" w:cs="Times New Roman"/>
          <w:b/>
          <w:bCs/>
          <w:spacing w:val="-4"/>
          <w:sz w:val="26"/>
          <w:szCs w:val="26"/>
        </w:rPr>
        <w:t xml:space="preserve"> </w:t>
      </w:r>
      <w:r w:rsidRPr="007D1C4D">
        <w:rPr>
          <w:rFonts w:ascii="Times New Roman" w:eastAsia="Times New Roman" w:hAnsi="Times New Roman" w:cs="Times New Roman"/>
          <w:b/>
          <w:bCs/>
          <w:sz w:val="26"/>
          <w:szCs w:val="26"/>
        </w:rPr>
        <w:t>белхан</w:t>
      </w:r>
      <w:r w:rsidRPr="007D1C4D">
        <w:rPr>
          <w:rFonts w:ascii="Times New Roman" w:eastAsia="Times New Roman" w:hAnsi="Times New Roman" w:cs="Times New Roman"/>
          <w:b/>
          <w:bCs/>
          <w:spacing w:val="-1"/>
          <w:sz w:val="26"/>
          <w:szCs w:val="26"/>
        </w:rPr>
        <w:t xml:space="preserve"> </w:t>
      </w:r>
      <w:r w:rsidRPr="007D1C4D">
        <w:rPr>
          <w:rFonts w:ascii="Times New Roman" w:eastAsia="Times New Roman" w:hAnsi="Times New Roman" w:cs="Times New Roman"/>
          <w:b/>
          <w:bCs/>
          <w:sz w:val="26"/>
          <w:szCs w:val="26"/>
        </w:rPr>
        <w:t>процессехь</w:t>
      </w:r>
      <w:r w:rsidRPr="007D1C4D">
        <w:rPr>
          <w:rFonts w:ascii="Times New Roman" w:eastAsia="Times New Roman" w:hAnsi="Times New Roman" w:cs="Times New Roman"/>
          <w:b/>
          <w:bCs/>
          <w:spacing w:val="1"/>
          <w:sz w:val="26"/>
          <w:szCs w:val="26"/>
        </w:rPr>
        <w:t xml:space="preserve"> </w:t>
      </w:r>
      <w:r w:rsidRPr="007D1C4D">
        <w:rPr>
          <w:rFonts w:ascii="Times New Roman" w:eastAsia="Times New Roman" w:hAnsi="Times New Roman" w:cs="Times New Roman"/>
          <w:b/>
          <w:bCs/>
          <w:sz w:val="26"/>
          <w:szCs w:val="26"/>
        </w:rPr>
        <w:t>Ӏама</w:t>
      </w:r>
      <w:r w:rsidRPr="007D1C4D">
        <w:rPr>
          <w:rFonts w:ascii="Times New Roman" w:eastAsia="Times New Roman" w:hAnsi="Times New Roman" w:cs="Times New Roman"/>
          <w:b/>
          <w:bCs/>
          <w:spacing w:val="-3"/>
          <w:sz w:val="26"/>
          <w:szCs w:val="26"/>
        </w:rPr>
        <w:t xml:space="preserve"> </w:t>
      </w:r>
      <w:r w:rsidRPr="007D1C4D">
        <w:rPr>
          <w:rFonts w:ascii="Times New Roman" w:eastAsia="Times New Roman" w:hAnsi="Times New Roman" w:cs="Times New Roman"/>
          <w:b/>
          <w:bCs/>
          <w:sz w:val="26"/>
          <w:szCs w:val="26"/>
        </w:rPr>
        <w:t>таро</w:t>
      </w:r>
      <w:r w:rsidRPr="007D1C4D">
        <w:rPr>
          <w:rFonts w:ascii="Times New Roman" w:eastAsia="Times New Roman" w:hAnsi="Times New Roman" w:cs="Times New Roman"/>
          <w:b/>
          <w:bCs/>
          <w:spacing w:val="-3"/>
          <w:sz w:val="26"/>
          <w:szCs w:val="26"/>
        </w:rPr>
        <w:t xml:space="preserve"> </w:t>
      </w:r>
      <w:r w:rsidRPr="007D1C4D">
        <w:rPr>
          <w:rFonts w:ascii="Times New Roman" w:eastAsia="Times New Roman" w:hAnsi="Times New Roman" w:cs="Times New Roman"/>
          <w:b/>
          <w:bCs/>
          <w:sz w:val="26"/>
          <w:szCs w:val="26"/>
        </w:rPr>
        <w:t>хир</w:t>
      </w:r>
      <w:r w:rsidRPr="007D1C4D">
        <w:rPr>
          <w:rFonts w:ascii="Times New Roman" w:eastAsia="Times New Roman" w:hAnsi="Times New Roman" w:cs="Times New Roman"/>
          <w:b/>
          <w:bCs/>
          <w:spacing w:val="-4"/>
          <w:sz w:val="26"/>
          <w:szCs w:val="26"/>
        </w:rPr>
        <w:t xml:space="preserve"> </w:t>
      </w:r>
      <w:r w:rsidRPr="007D1C4D">
        <w:rPr>
          <w:rFonts w:ascii="Times New Roman" w:eastAsia="Times New Roman" w:hAnsi="Times New Roman" w:cs="Times New Roman"/>
          <w:b/>
          <w:bCs/>
          <w:sz w:val="26"/>
          <w:szCs w:val="26"/>
        </w:rPr>
        <w:t>йу:</w:t>
      </w:r>
    </w:p>
    <w:p w:rsidR="007D1C4D" w:rsidRPr="007D1C4D" w:rsidRDefault="007D1C4D" w:rsidP="007D1C4D">
      <w:pPr>
        <w:widowControl w:val="0"/>
        <w:numPr>
          <w:ilvl w:val="0"/>
          <w:numId w:val="16"/>
        </w:numPr>
        <w:tabs>
          <w:tab w:val="left" w:pos="399"/>
        </w:tabs>
        <w:autoSpaceDE w:val="0"/>
        <w:autoSpaceDN w:val="0"/>
        <w:spacing w:after="0" w:line="240" w:lineRule="auto"/>
        <w:ind w:right="118"/>
        <w:rPr>
          <w:rFonts w:ascii="Times New Roman" w:eastAsia="Times New Roman" w:hAnsi="Times New Roman" w:cs="Times New Roman"/>
          <w:sz w:val="26"/>
        </w:rPr>
      </w:pPr>
      <w:r w:rsidRPr="007D1C4D">
        <w:rPr>
          <w:rFonts w:ascii="Times New Roman" w:eastAsia="Times New Roman" w:hAnsi="Times New Roman" w:cs="Times New Roman"/>
          <w:sz w:val="26"/>
        </w:rPr>
        <w:t>киншки</w:t>
      </w:r>
      <w:r w:rsidRPr="007D1C4D">
        <w:rPr>
          <w:rFonts w:ascii="Times New Roman" w:eastAsia="Times New Roman" w:hAnsi="Times New Roman" w:cs="Times New Roman"/>
          <w:spacing w:val="20"/>
          <w:sz w:val="26"/>
        </w:rPr>
        <w:t xml:space="preserve"> </w:t>
      </w:r>
      <w:r w:rsidRPr="007D1C4D">
        <w:rPr>
          <w:rFonts w:ascii="Times New Roman" w:eastAsia="Times New Roman" w:hAnsi="Times New Roman" w:cs="Times New Roman"/>
          <w:sz w:val="26"/>
        </w:rPr>
        <w:t>тӀехь</w:t>
      </w:r>
      <w:r w:rsidRPr="007D1C4D">
        <w:rPr>
          <w:rFonts w:ascii="Times New Roman" w:eastAsia="Times New Roman" w:hAnsi="Times New Roman" w:cs="Times New Roman"/>
          <w:spacing w:val="19"/>
          <w:sz w:val="26"/>
        </w:rPr>
        <w:t xml:space="preserve"> </w:t>
      </w:r>
      <w:r w:rsidRPr="007D1C4D">
        <w:rPr>
          <w:rFonts w:ascii="Times New Roman" w:eastAsia="Times New Roman" w:hAnsi="Times New Roman" w:cs="Times New Roman"/>
          <w:sz w:val="26"/>
        </w:rPr>
        <w:t>«Чулацам»</w:t>
      </w:r>
      <w:r w:rsidRPr="007D1C4D">
        <w:rPr>
          <w:rFonts w:ascii="Times New Roman" w:eastAsia="Times New Roman" w:hAnsi="Times New Roman" w:cs="Times New Roman"/>
          <w:spacing w:val="20"/>
          <w:sz w:val="26"/>
        </w:rPr>
        <w:t xml:space="preserve"> </w:t>
      </w:r>
      <w:r w:rsidRPr="007D1C4D">
        <w:rPr>
          <w:rFonts w:ascii="Times New Roman" w:eastAsia="Times New Roman" w:hAnsi="Times New Roman" w:cs="Times New Roman"/>
          <w:sz w:val="26"/>
        </w:rPr>
        <w:t>йа</w:t>
      </w:r>
      <w:r w:rsidRPr="007D1C4D">
        <w:rPr>
          <w:rFonts w:ascii="Times New Roman" w:eastAsia="Times New Roman" w:hAnsi="Times New Roman" w:cs="Times New Roman"/>
          <w:spacing w:val="20"/>
          <w:sz w:val="26"/>
        </w:rPr>
        <w:t xml:space="preserve"> </w:t>
      </w:r>
      <w:r w:rsidRPr="007D1C4D">
        <w:rPr>
          <w:rFonts w:ascii="Times New Roman" w:eastAsia="Times New Roman" w:hAnsi="Times New Roman" w:cs="Times New Roman"/>
          <w:sz w:val="26"/>
        </w:rPr>
        <w:t>«Корта»</w:t>
      </w:r>
      <w:r w:rsidRPr="007D1C4D">
        <w:rPr>
          <w:rFonts w:ascii="Times New Roman" w:eastAsia="Times New Roman" w:hAnsi="Times New Roman" w:cs="Times New Roman"/>
          <w:spacing w:val="21"/>
          <w:sz w:val="26"/>
        </w:rPr>
        <w:t xml:space="preserve"> </w:t>
      </w:r>
      <w:r w:rsidRPr="007D1C4D">
        <w:rPr>
          <w:rFonts w:ascii="Times New Roman" w:eastAsia="Times New Roman" w:hAnsi="Times New Roman" w:cs="Times New Roman"/>
          <w:sz w:val="26"/>
        </w:rPr>
        <w:t>агӀо</w:t>
      </w:r>
      <w:r w:rsidRPr="007D1C4D">
        <w:rPr>
          <w:rFonts w:ascii="Times New Roman" w:eastAsia="Times New Roman" w:hAnsi="Times New Roman" w:cs="Times New Roman"/>
          <w:spacing w:val="20"/>
          <w:sz w:val="26"/>
        </w:rPr>
        <w:t xml:space="preserve"> </w:t>
      </w:r>
      <w:r w:rsidRPr="007D1C4D">
        <w:rPr>
          <w:rFonts w:ascii="Times New Roman" w:eastAsia="Times New Roman" w:hAnsi="Times New Roman" w:cs="Times New Roman"/>
          <w:sz w:val="26"/>
        </w:rPr>
        <w:t>карон;</w:t>
      </w:r>
      <w:r w:rsidRPr="007D1C4D">
        <w:rPr>
          <w:rFonts w:ascii="Times New Roman" w:eastAsia="Times New Roman" w:hAnsi="Times New Roman" w:cs="Times New Roman"/>
          <w:spacing w:val="20"/>
          <w:sz w:val="26"/>
        </w:rPr>
        <w:t xml:space="preserve"> </w:t>
      </w:r>
      <w:r w:rsidRPr="007D1C4D">
        <w:rPr>
          <w:rFonts w:ascii="Times New Roman" w:eastAsia="Times New Roman" w:hAnsi="Times New Roman" w:cs="Times New Roman"/>
          <w:sz w:val="26"/>
        </w:rPr>
        <w:t>«Чулацамна»</w:t>
      </w:r>
      <w:r w:rsidRPr="007D1C4D">
        <w:rPr>
          <w:rFonts w:ascii="Times New Roman" w:eastAsia="Times New Roman" w:hAnsi="Times New Roman" w:cs="Times New Roman"/>
          <w:spacing w:val="20"/>
          <w:sz w:val="26"/>
        </w:rPr>
        <w:t xml:space="preserve"> </w:t>
      </w:r>
      <w:r w:rsidRPr="007D1C4D">
        <w:rPr>
          <w:rFonts w:ascii="Times New Roman" w:eastAsia="Times New Roman" w:hAnsi="Times New Roman" w:cs="Times New Roman"/>
          <w:sz w:val="26"/>
        </w:rPr>
        <w:t>тӀе</w:t>
      </w:r>
      <w:r w:rsidRPr="007D1C4D">
        <w:rPr>
          <w:rFonts w:ascii="Times New Roman" w:eastAsia="Times New Roman" w:hAnsi="Times New Roman" w:cs="Times New Roman"/>
          <w:spacing w:val="20"/>
          <w:sz w:val="26"/>
        </w:rPr>
        <w:t xml:space="preserve"> </w:t>
      </w:r>
      <w:r w:rsidRPr="007D1C4D">
        <w:rPr>
          <w:rFonts w:ascii="Times New Roman" w:eastAsia="Times New Roman" w:hAnsi="Times New Roman" w:cs="Times New Roman"/>
          <w:sz w:val="26"/>
        </w:rPr>
        <w:t>а</w:t>
      </w:r>
      <w:r w:rsidRPr="007D1C4D">
        <w:rPr>
          <w:rFonts w:ascii="Times New Roman" w:eastAsia="Times New Roman" w:hAnsi="Times New Roman" w:cs="Times New Roman"/>
          <w:spacing w:val="23"/>
          <w:sz w:val="26"/>
        </w:rPr>
        <w:t xml:space="preserve"> </w:t>
      </w:r>
      <w:r w:rsidRPr="007D1C4D">
        <w:rPr>
          <w:rFonts w:ascii="Times New Roman" w:eastAsia="Times New Roman" w:hAnsi="Times New Roman" w:cs="Times New Roman"/>
          <w:sz w:val="26"/>
        </w:rPr>
        <w:t>тийжаш,</w:t>
      </w:r>
      <w:r w:rsidRPr="007D1C4D">
        <w:rPr>
          <w:rFonts w:ascii="Times New Roman" w:eastAsia="Times New Roman" w:hAnsi="Times New Roman" w:cs="Times New Roman"/>
          <w:spacing w:val="19"/>
          <w:sz w:val="26"/>
        </w:rPr>
        <w:t xml:space="preserve"> </w:t>
      </w:r>
      <w:r w:rsidRPr="007D1C4D">
        <w:rPr>
          <w:rFonts w:ascii="Times New Roman" w:eastAsia="Times New Roman" w:hAnsi="Times New Roman" w:cs="Times New Roman"/>
          <w:sz w:val="26"/>
        </w:rPr>
        <w:t>киншки</w:t>
      </w:r>
      <w:r w:rsidRPr="007D1C4D">
        <w:rPr>
          <w:rFonts w:ascii="Times New Roman" w:eastAsia="Times New Roman" w:hAnsi="Times New Roman" w:cs="Times New Roman"/>
          <w:spacing w:val="-62"/>
          <w:sz w:val="26"/>
        </w:rPr>
        <w:t xml:space="preserve"> </w:t>
      </w:r>
      <w:r w:rsidRPr="007D1C4D">
        <w:rPr>
          <w:rFonts w:ascii="Times New Roman" w:eastAsia="Times New Roman" w:hAnsi="Times New Roman" w:cs="Times New Roman"/>
          <w:sz w:val="26"/>
        </w:rPr>
        <w:t>тӀехь</w:t>
      </w:r>
      <w:r w:rsidRPr="007D1C4D">
        <w:rPr>
          <w:rFonts w:ascii="Times New Roman" w:eastAsia="Times New Roman" w:hAnsi="Times New Roman" w:cs="Times New Roman"/>
          <w:spacing w:val="-2"/>
          <w:sz w:val="26"/>
        </w:rPr>
        <w:t xml:space="preserve"> </w:t>
      </w:r>
      <w:r w:rsidRPr="007D1C4D">
        <w:rPr>
          <w:rFonts w:ascii="Times New Roman" w:eastAsia="Times New Roman" w:hAnsi="Times New Roman" w:cs="Times New Roman"/>
          <w:sz w:val="26"/>
        </w:rPr>
        <w:t>оьшу</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говзар</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карон;</w:t>
      </w:r>
    </w:p>
    <w:p w:rsidR="007D1C4D" w:rsidRPr="007D1C4D" w:rsidRDefault="007D1C4D" w:rsidP="007D1C4D">
      <w:pPr>
        <w:widowControl w:val="0"/>
        <w:numPr>
          <w:ilvl w:val="0"/>
          <w:numId w:val="16"/>
        </w:numPr>
        <w:tabs>
          <w:tab w:val="left" w:pos="378"/>
        </w:tabs>
        <w:autoSpaceDE w:val="0"/>
        <w:autoSpaceDN w:val="0"/>
        <w:spacing w:after="0" w:line="299" w:lineRule="exact"/>
        <w:ind w:left="377" w:hanging="157"/>
        <w:rPr>
          <w:rFonts w:ascii="Times New Roman" w:eastAsia="Times New Roman" w:hAnsi="Times New Roman" w:cs="Times New Roman"/>
          <w:sz w:val="26"/>
        </w:rPr>
      </w:pPr>
      <w:r w:rsidRPr="007D1C4D">
        <w:rPr>
          <w:rFonts w:ascii="Times New Roman" w:eastAsia="Times New Roman" w:hAnsi="Times New Roman" w:cs="Times New Roman"/>
          <w:sz w:val="26"/>
        </w:rPr>
        <w:t>говзаран</w:t>
      </w:r>
      <w:r w:rsidRPr="007D1C4D">
        <w:rPr>
          <w:rFonts w:ascii="Times New Roman" w:eastAsia="Times New Roman" w:hAnsi="Times New Roman" w:cs="Times New Roman"/>
          <w:spacing w:val="-2"/>
          <w:sz w:val="26"/>
        </w:rPr>
        <w:t xml:space="preserve"> </w:t>
      </w:r>
      <w:r w:rsidRPr="007D1C4D">
        <w:rPr>
          <w:rFonts w:ascii="Times New Roman" w:eastAsia="Times New Roman" w:hAnsi="Times New Roman" w:cs="Times New Roman"/>
          <w:sz w:val="26"/>
        </w:rPr>
        <w:t>текстехула хаттарш</w:t>
      </w:r>
      <w:r w:rsidRPr="007D1C4D">
        <w:rPr>
          <w:rFonts w:ascii="Times New Roman" w:eastAsia="Times New Roman" w:hAnsi="Times New Roman" w:cs="Times New Roman"/>
          <w:spacing w:val="-3"/>
          <w:sz w:val="26"/>
        </w:rPr>
        <w:t xml:space="preserve"> </w:t>
      </w:r>
      <w:r w:rsidRPr="007D1C4D">
        <w:rPr>
          <w:rFonts w:ascii="Times New Roman" w:eastAsia="Times New Roman" w:hAnsi="Times New Roman" w:cs="Times New Roman"/>
          <w:sz w:val="26"/>
        </w:rPr>
        <w:t>дан</w:t>
      </w:r>
      <w:r w:rsidRPr="007D1C4D">
        <w:rPr>
          <w:rFonts w:ascii="Times New Roman" w:eastAsia="Times New Roman" w:hAnsi="Times New Roman" w:cs="Times New Roman"/>
          <w:spacing w:val="-2"/>
          <w:sz w:val="26"/>
        </w:rPr>
        <w:t xml:space="preserve"> </w:t>
      </w:r>
      <w:r w:rsidRPr="007D1C4D">
        <w:rPr>
          <w:rFonts w:ascii="Times New Roman" w:eastAsia="Times New Roman" w:hAnsi="Times New Roman" w:cs="Times New Roman"/>
          <w:sz w:val="26"/>
        </w:rPr>
        <w:t>а, текстах</w:t>
      </w:r>
      <w:r w:rsidRPr="007D1C4D">
        <w:rPr>
          <w:rFonts w:ascii="Times New Roman" w:eastAsia="Times New Roman" w:hAnsi="Times New Roman" w:cs="Times New Roman"/>
          <w:spacing w:val="-3"/>
          <w:sz w:val="26"/>
        </w:rPr>
        <w:t xml:space="preserve"> </w:t>
      </w:r>
      <w:r w:rsidRPr="007D1C4D">
        <w:rPr>
          <w:rFonts w:ascii="Times New Roman" w:eastAsia="Times New Roman" w:hAnsi="Times New Roman" w:cs="Times New Roman"/>
          <w:sz w:val="26"/>
        </w:rPr>
        <w:t>пайда</w:t>
      </w:r>
      <w:r w:rsidRPr="007D1C4D">
        <w:rPr>
          <w:rFonts w:ascii="Times New Roman" w:eastAsia="Times New Roman" w:hAnsi="Times New Roman" w:cs="Times New Roman"/>
          <w:spacing w:val="-3"/>
          <w:sz w:val="26"/>
        </w:rPr>
        <w:t xml:space="preserve"> </w:t>
      </w:r>
      <w:r w:rsidRPr="007D1C4D">
        <w:rPr>
          <w:rFonts w:ascii="Times New Roman" w:eastAsia="Times New Roman" w:hAnsi="Times New Roman" w:cs="Times New Roman"/>
          <w:sz w:val="26"/>
        </w:rPr>
        <w:t>а</w:t>
      </w:r>
      <w:r w:rsidRPr="007D1C4D">
        <w:rPr>
          <w:rFonts w:ascii="Times New Roman" w:eastAsia="Times New Roman" w:hAnsi="Times New Roman" w:cs="Times New Roman"/>
          <w:spacing w:val="-2"/>
          <w:sz w:val="26"/>
        </w:rPr>
        <w:t xml:space="preserve"> </w:t>
      </w:r>
      <w:r w:rsidRPr="007D1C4D">
        <w:rPr>
          <w:rFonts w:ascii="Times New Roman" w:eastAsia="Times New Roman" w:hAnsi="Times New Roman" w:cs="Times New Roman"/>
          <w:sz w:val="26"/>
        </w:rPr>
        <w:t>оьцуш,</w:t>
      </w:r>
      <w:r w:rsidRPr="007D1C4D">
        <w:rPr>
          <w:rFonts w:ascii="Times New Roman" w:eastAsia="Times New Roman" w:hAnsi="Times New Roman" w:cs="Times New Roman"/>
          <w:spacing w:val="-3"/>
          <w:sz w:val="26"/>
        </w:rPr>
        <w:t xml:space="preserve"> </w:t>
      </w:r>
      <w:r w:rsidRPr="007D1C4D">
        <w:rPr>
          <w:rFonts w:ascii="Times New Roman" w:eastAsia="Times New Roman" w:hAnsi="Times New Roman" w:cs="Times New Roman"/>
          <w:sz w:val="26"/>
        </w:rPr>
        <w:t>жоьпаш</w:t>
      </w:r>
      <w:r w:rsidRPr="007D1C4D">
        <w:rPr>
          <w:rFonts w:ascii="Times New Roman" w:eastAsia="Times New Roman" w:hAnsi="Times New Roman" w:cs="Times New Roman"/>
          <w:spacing w:val="-3"/>
          <w:sz w:val="26"/>
        </w:rPr>
        <w:t xml:space="preserve"> </w:t>
      </w:r>
      <w:r w:rsidRPr="007D1C4D">
        <w:rPr>
          <w:rFonts w:ascii="Times New Roman" w:eastAsia="Times New Roman" w:hAnsi="Times New Roman" w:cs="Times New Roman"/>
          <w:sz w:val="26"/>
        </w:rPr>
        <w:t>дала</w:t>
      </w:r>
      <w:r w:rsidRPr="007D1C4D">
        <w:rPr>
          <w:rFonts w:ascii="Times New Roman" w:eastAsia="Times New Roman" w:hAnsi="Times New Roman" w:cs="Times New Roman"/>
          <w:spacing w:val="-2"/>
          <w:sz w:val="26"/>
        </w:rPr>
        <w:t xml:space="preserve"> </w:t>
      </w:r>
      <w:r w:rsidRPr="007D1C4D">
        <w:rPr>
          <w:rFonts w:ascii="Times New Roman" w:eastAsia="Times New Roman" w:hAnsi="Times New Roman" w:cs="Times New Roman"/>
          <w:sz w:val="26"/>
        </w:rPr>
        <w:t>а.</w:t>
      </w:r>
    </w:p>
    <w:p w:rsidR="007D1C4D" w:rsidRPr="007D1C4D" w:rsidRDefault="007D1C4D" w:rsidP="007D1C4D">
      <w:pPr>
        <w:widowControl w:val="0"/>
        <w:autoSpaceDE w:val="0"/>
        <w:autoSpaceDN w:val="0"/>
        <w:spacing w:before="1" w:after="0" w:line="240" w:lineRule="auto"/>
        <w:ind w:left="221" w:right="117"/>
        <w:jc w:val="both"/>
        <w:rPr>
          <w:rFonts w:ascii="Times New Roman" w:eastAsia="Times New Roman" w:hAnsi="Times New Roman" w:cs="Times New Roman"/>
          <w:sz w:val="26"/>
          <w:szCs w:val="26"/>
        </w:rPr>
      </w:pPr>
      <w:r w:rsidRPr="007D1C4D">
        <w:rPr>
          <w:rFonts w:ascii="Times New Roman" w:eastAsia="Times New Roman" w:hAnsi="Times New Roman" w:cs="Times New Roman"/>
          <w:b/>
          <w:sz w:val="26"/>
          <w:szCs w:val="26"/>
        </w:rPr>
        <w:t>«Литературоведенина</w:t>
      </w:r>
      <w:r w:rsidRPr="007D1C4D">
        <w:rPr>
          <w:rFonts w:ascii="Times New Roman" w:eastAsia="Times New Roman" w:hAnsi="Times New Roman" w:cs="Times New Roman"/>
          <w:b/>
          <w:spacing w:val="1"/>
          <w:sz w:val="26"/>
          <w:szCs w:val="26"/>
        </w:rPr>
        <w:t xml:space="preserve"> </w:t>
      </w:r>
      <w:r w:rsidRPr="007D1C4D">
        <w:rPr>
          <w:rFonts w:ascii="Times New Roman" w:eastAsia="Times New Roman" w:hAnsi="Times New Roman" w:cs="Times New Roman"/>
          <w:b/>
          <w:sz w:val="26"/>
          <w:szCs w:val="26"/>
        </w:rPr>
        <w:t>йукъадалор»</w:t>
      </w:r>
      <w:r w:rsidRPr="007D1C4D">
        <w:rPr>
          <w:rFonts w:ascii="Times New Roman" w:eastAsia="Times New Roman" w:hAnsi="Times New Roman" w:cs="Times New Roman"/>
          <w:b/>
          <w:spacing w:val="1"/>
          <w:sz w:val="26"/>
          <w:szCs w:val="26"/>
        </w:rPr>
        <w:t xml:space="preserve"> </w:t>
      </w:r>
      <w:r w:rsidRPr="007D1C4D">
        <w:rPr>
          <w:rFonts w:ascii="Times New Roman" w:eastAsia="Times New Roman" w:hAnsi="Times New Roman" w:cs="Times New Roman"/>
          <w:b/>
          <w:sz w:val="26"/>
          <w:szCs w:val="26"/>
        </w:rPr>
        <w:t>дакъа:</w:t>
      </w:r>
      <w:r w:rsidRPr="007D1C4D">
        <w:rPr>
          <w:rFonts w:ascii="Times New Roman" w:eastAsia="Times New Roman" w:hAnsi="Times New Roman" w:cs="Times New Roman"/>
          <w:b/>
          <w:spacing w:val="1"/>
          <w:sz w:val="26"/>
          <w:szCs w:val="26"/>
        </w:rPr>
        <w:t xml:space="preserve"> </w:t>
      </w:r>
      <w:r w:rsidRPr="007D1C4D">
        <w:rPr>
          <w:rFonts w:ascii="Times New Roman" w:eastAsia="Times New Roman" w:hAnsi="Times New Roman" w:cs="Times New Roman"/>
          <w:sz w:val="26"/>
          <w:szCs w:val="26"/>
        </w:rPr>
        <w:t>байташкахь</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йазйинчу</w:t>
      </w:r>
      <w:r w:rsidRPr="007D1C4D">
        <w:rPr>
          <w:rFonts w:ascii="Times New Roman" w:eastAsia="Times New Roman" w:hAnsi="Times New Roman" w:cs="Times New Roman"/>
          <w:spacing w:val="66"/>
          <w:sz w:val="26"/>
          <w:szCs w:val="26"/>
        </w:rPr>
        <w:t xml:space="preserve"> </w:t>
      </w:r>
      <w:r w:rsidRPr="007D1C4D">
        <w:rPr>
          <w:rFonts w:ascii="Times New Roman" w:eastAsia="Times New Roman" w:hAnsi="Times New Roman" w:cs="Times New Roman"/>
          <w:sz w:val="26"/>
          <w:szCs w:val="26"/>
        </w:rPr>
        <w:t>говзаран</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башхаллаш</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йовзар</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(ритм,</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рифма</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и.</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кх.</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дӀ.),</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говзарийн</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башхаллаш</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вовшах</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къастор</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(халкъан</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а,</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авторан</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а</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туьйра,</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и.</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кх.дӀ.),</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литературин</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приемаш</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йовзар</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(дустар,</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олицетворени,</w:t>
      </w:r>
      <w:r w:rsidRPr="007D1C4D">
        <w:rPr>
          <w:rFonts w:ascii="Times New Roman" w:eastAsia="Times New Roman" w:hAnsi="Times New Roman" w:cs="Times New Roman"/>
          <w:spacing w:val="-2"/>
          <w:sz w:val="26"/>
          <w:szCs w:val="26"/>
        </w:rPr>
        <w:t xml:space="preserve"> </w:t>
      </w:r>
      <w:r w:rsidRPr="007D1C4D">
        <w:rPr>
          <w:rFonts w:ascii="Times New Roman" w:eastAsia="Times New Roman" w:hAnsi="Times New Roman" w:cs="Times New Roman"/>
          <w:sz w:val="26"/>
          <w:szCs w:val="26"/>
        </w:rPr>
        <w:t>контраст,</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и.</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кх.</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дӀ.).</w:t>
      </w:r>
    </w:p>
    <w:p w:rsidR="007D1C4D" w:rsidRPr="007D1C4D" w:rsidRDefault="007D1C4D" w:rsidP="007D1C4D">
      <w:pPr>
        <w:widowControl w:val="0"/>
        <w:autoSpaceDE w:val="0"/>
        <w:autoSpaceDN w:val="0"/>
        <w:spacing w:after="0" w:line="298" w:lineRule="exact"/>
        <w:ind w:left="221"/>
        <w:jc w:val="both"/>
        <w:outlineLvl w:val="1"/>
        <w:rPr>
          <w:rFonts w:ascii="Times New Roman" w:eastAsia="Times New Roman" w:hAnsi="Times New Roman" w:cs="Times New Roman"/>
          <w:b/>
          <w:bCs/>
          <w:sz w:val="26"/>
          <w:szCs w:val="26"/>
        </w:rPr>
      </w:pPr>
      <w:r w:rsidRPr="007D1C4D">
        <w:rPr>
          <w:rFonts w:ascii="Times New Roman" w:eastAsia="Times New Roman" w:hAnsi="Times New Roman" w:cs="Times New Roman"/>
          <w:b/>
          <w:bCs/>
          <w:sz w:val="26"/>
          <w:szCs w:val="26"/>
        </w:rPr>
        <w:t>Дешархошна</w:t>
      </w:r>
      <w:r w:rsidRPr="007D1C4D">
        <w:rPr>
          <w:rFonts w:ascii="Times New Roman" w:eastAsia="Times New Roman" w:hAnsi="Times New Roman" w:cs="Times New Roman"/>
          <w:b/>
          <w:bCs/>
          <w:spacing w:val="-4"/>
          <w:sz w:val="26"/>
          <w:szCs w:val="26"/>
        </w:rPr>
        <w:t xml:space="preserve"> </w:t>
      </w:r>
      <w:r w:rsidRPr="007D1C4D">
        <w:rPr>
          <w:rFonts w:ascii="Times New Roman" w:eastAsia="Times New Roman" w:hAnsi="Times New Roman" w:cs="Times New Roman"/>
          <w:b/>
          <w:bCs/>
          <w:sz w:val="26"/>
          <w:szCs w:val="26"/>
        </w:rPr>
        <w:t>Ӏемар ду</w:t>
      </w:r>
    </w:p>
    <w:p w:rsidR="007D1C4D" w:rsidRPr="007D1C4D" w:rsidRDefault="007D1C4D" w:rsidP="007D1C4D">
      <w:pPr>
        <w:widowControl w:val="0"/>
        <w:numPr>
          <w:ilvl w:val="0"/>
          <w:numId w:val="16"/>
        </w:numPr>
        <w:tabs>
          <w:tab w:val="left" w:pos="378"/>
        </w:tabs>
        <w:autoSpaceDE w:val="0"/>
        <w:autoSpaceDN w:val="0"/>
        <w:spacing w:before="1" w:after="0" w:line="298" w:lineRule="exact"/>
        <w:ind w:left="377" w:hanging="157"/>
        <w:rPr>
          <w:rFonts w:ascii="Times New Roman" w:eastAsia="Times New Roman" w:hAnsi="Times New Roman" w:cs="Times New Roman"/>
          <w:sz w:val="26"/>
        </w:rPr>
      </w:pPr>
      <w:r w:rsidRPr="007D1C4D">
        <w:rPr>
          <w:rFonts w:ascii="Times New Roman" w:eastAsia="Times New Roman" w:hAnsi="Times New Roman" w:cs="Times New Roman"/>
          <w:sz w:val="26"/>
        </w:rPr>
        <w:t>прозехь</w:t>
      </w:r>
      <w:r w:rsidRPr="007D1C4D">
        <w:rPr>
          <w:rFonts w:ascii="Times New Roman" w:eastAsia="Times New Roman" w:hAnsi="Times New Roman" w:cs="Times New Roman"/>
          <w:spacing w:val="-6"/>
          <w:sz w:val="26"/>
        </w:rPr>
        <w:t xml:space="preserve"> </w:t>
      </w:r>
      <w:r w:rsidRPr="007D1C4D">
        <w:rPr>
          <w:rFonts w:ascii="Times New Roman" w:eastAsia="Times New Roman" w:hAnsi="Times New Roman" w:cs="Times New Roman"/>
          <w:sz w:val="26"/>
        </w:rPr>
        <w:t>йазйина</w:t>
      </w:r>
      <w:r w:rsidRPr="007D1C4D">
        <w:rPr>
          <w:rFonts w:ascii="Times New Roman" w:eastAsia="Times New Roman" w:hAnsi="Times New Roman" w:cs="Times New Roman"/>
          <w:spacing w:val="-5"/>
          <w:sz w:val="26"/>
        </w:rPr>
        <w:t xml:space="preserve"> </w:t>
      </w:r>
      <w:r w:rsidRPr="007D1C4D">
        <w:rPr>
          <w:rFonts w:ascii="Times New Roman" w:eastAsia="Times New Roman" w:hAnsi="Times New Roman" w:cs="Times New Roman"/>
          <w:sz w:val="26"/>
        </w:rPr>
        <w:t>говзар</w:t>
      </w:r>
      <w:r w:rsidRPr="007D1C4D">
        <w:rPr>
          <w:rFonts w:ascii="Times New Roman" w:eastAsia="Times New Roman" w:hAnsi="Times New Roman" w:cs="Times New Roman"/>
          <w:spacing w:val="-5"/>
          <w:sz w:val="26"/>
        </w:rPr>
        <w:t xml:space="preserve"> </w:t>
      </w:r>
      <w:r w:rsidRPr="007D1C4D">
        <w:rPr>
          <w:rFonts w:ascii="Times New Roman" w:eastAsia="Times New Roman" w:hAnsi="Times New Roman" w:cs="Times New Roman"/>
          <w:sz w:val="26"/>
        </w:rPr>
        <w:t>байтах</w:t>
      </w:r>
      <w:r w:rsidRPr="007D1C4D">
        <w:rPr>
          <w:rFonts w:ascii="Times New Roman" w:eastAsia="Times New Roman" w:hAnsi="Times New Roman" w:cs="Times New Roman"/>
          <w:spacing w:val="-6"/>
          <w:sz w:val="26"/>
        </w:rPr>
        <w:t xml:space="preserve"> </w:t>
      </w:r>
      <w:r w:rsidRPr="007D1C4D">
        <w:rPr>
          <w:rFonts w:ascii="Times New Roman" w:eastAsia="Times New Roman" w:hAnsi="Times New Roman" w:cs="Times New Roman"/>
          <w:sz w:val="26"/>
        </w:rPr>
        <w:t>къастон;</w:t>
      </w:r>
    </w:p>
    <w:p w:rsidR="007D1C4D" w:rsidRPr="007D1C4D" w:rsidRDefault="007D1C4D" w:rsidP="007D1C4D">
      <w:pPr>
        <w:widowControl w:val="0"/>
        <w:numPr>
          <w:ilvl w:val="0"/>
          <w:numId w:val="16"/>
        </w:numPr>
        <w:tabs>
          <w:tab w:val="left" w:pos="378"/>
        </w:tabs>
        <w:autoSpaceDE w:val="0"/>
        <w:autoSpaceDN w:val="0"/>
        <w:spacing w:after="0" w:line="298" w:lineRule="exact"/>
        <w:ind w:left="377" w:hanging="157"/>
        <w:rPr>
          <w:rFonts w:ascii="Times New Roman" w:eastAsia="Times New Roman" w:hAnsi="Times New Roman" w:cs="Times New Roman"/>
          <w:sz w:val="26"/>
        </w:rPr>
      </w:pPr>
      <w:r w:rsidRPr="007D1C4D">
        <w:rPr>
          <w:rFonts w:ascii="Times New Roman" w:eastAsia="Times New Roman" w:hAnsi="Times New Roman" w:cs="Times New Roman"/>
          <w:sz w:val="26"/>
        </w:rPr>
        <w:t>фольклоран</w:t>
      </w:r>
      <w:r w:rsidRPr="007D1C4D">
        <w:rPr>
          <w:rFonts w:ascii="Times New Roman" w:eastAsia="Times New Roman" w:hAnsi="Times New Roman" w:cs="Times New Roman"/>
          <w:spacing w:val="-3"/>
          <w:sz w:val="26"/>
        </w:rPr>
        <w:t xml:space="preserve"> </w:t>
      </w:r>
      <w:r w:rsidRPr="007D1C4D">
        <w:rPr>
          <w:rFonts w:ascii="Times New Roman" w:eastAsia="Times New Roman" w:hAnsi="Times New Roman" w:cs="Times New Roman"/>
          <w:sz w:val="26"/>
        </w:rPr>
        <w:t>кегий</w:t>
      </w:r>
      <w:r w:rsidRPr="007D1C4D">
        <w:rPr>
          <w:rFonts w:ascii="Times New Roman" w:eastAsia="Times New Roman" w:hAnsi="Times New Roman" w:cs="Times New Roman"/>
          <w:spacing w:val="-4"/>
          <w:sz w:val="26"/>
        </w:rPr>
        <w:t xml:space="preserve"> </w:t>
      </w:r>
      <w:r w:rsidRPr="007D1C4D">
        <w:rPr>
          <w:rFonts w:ascii="Times New Roman" w:eastAsia="Times New Roman" w:hAnsi="Times New Roman" w:cs="Times New Roman"/>
          <w:sz w:val="26"/>
        </w:rPr>
        <w:t>жанраш</w:t>
      </w:r>
      <w:r w:rsidRPr="007D1C4D">
        <w:rPr>
          <w:rFonts w:ascii="Times New Roman" w:eastAsia="Times New Roman" w:hAnsi="Times New Roman" w:cs="Times New Roman"/>
          <w:spacing w:val="-3"/>
          <w:sz w:val="26"/>
        </w:rPr>
        <w:t xml:space="preserve"> </w:t>
      </w:r>
      <w:r w:rsidRPr="007D1C4D">
        <w:rPr>
          <w:rFonts w:ascii="Times New Roman" w:eastAsia="Times New Roman" w:hAnsi="Times New Roman" w:cs="Times New Roman"/>
          <w:sz w:val="26"/>
        </w:rPr>
        <w:t>къастон:</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хӀетал-метал,</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дагардар,</w:t>
      </w:r>
      <w:r w:rsidRPr="007D1C4D">
        <w:rPr>
          <w:rFonts w:ascii="Times New Roman" w:eastAsia="Times New Roman" w:hAnsi="Times New Roman" w:cs="Times New Roman"/>
          <w:spacing w:val="-4"/>
          <w:sz w:val="26"/>
        </w:rPr>
        <w:t xml:space="preserve"> </w:t>
      </w:r>
      <w:r w:rsidRPr="007D1C4D">
        <w:rPr>
          <w:rFonts w:ascii="Times New Roman" w:eastAsia="Times New Roman" w:hAnsi="Times New Roman" w:cs="Times New Roman"/>
          <w:sz w:val="26"/>
        </w:rPr>
        <w:t>чехкаалар;</w:t>
      </w:r>
    </w:p>
    <w:p w:rsidR="007D1C4D" w:rsidRPr="007D1C4D" w:rsidRDefault="007D1C4D" w:rsidP="007D1C4D">
      <w:pPr>
        <w:widowControl w:val="0"/>
        <w:numPr>
          <w:ilvl w:val="0"/>
          <w:numId w:val="16"/>
        </w:numPr>
        <w:tabs>
          <w:tab w:val="left" w:pos="447"/>
        </w:tabs>
        <w:autoSpaceDE w:val="0"/>
        <w:autoSpaceDN w:val="0"/>
        <w:spacing w:before="1" w:after="0" w:line="240" w:lineRule="auto"/>
        <w:ind w:right="116"/>
        <w:rPr>
          <w:rFonts w:ascii="Times New Roman" w:eastAsia="Times New Roman" w:hAnsi="Times New Roman" w:cs="Times New Roman"/>
          <w:sz w:val="26"/>
        </w:rPr>
      </w:pPr>
      <w:r w:rsidRPr="007D1C4D">
        <w:rPr>
          <w:rFonts w:ascii="Times New Roman" w:eastAsia="Times New Roman" w:hAnsi="Times New Roman" w:cs="Times New Roman"/>
          <w:sz w:val="26"/>
        </w:rPr>
        <w:t>текстехь</w:t>
      </w:r>
      <w:r w:rsidRPr="007D1C4D">
        <w:rPr>
          <w:rFonts w:ascii="Times New Roman" w:eastAsia="Times New Roman" w:hAnsi="Times New Roman" w:cs="Times New Roman"/>
          <w:spacing w:val="64"/>
          <w:sz w:val="26"/>
        </w:rPr>
        <w:t xml:space="preserve"> </w:t>
      </w:r>
      <w:r w:rsidRPr="007D1C4D">
        <w:rPr>
          <w:rFonts w:ascii="Times New Roman" w:eastAsia="Times New Roman" w:hAnsi="Times New Roman" w:cs="Times New Roman"/>
          <w:sz w:val="26"/>
        </w:rPr>
        <w:t>исбаьхьаллин</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сурткъагоран</w:t>
      </w:r>
      <w:r w:rsidRPr="007D1C4D">
        <w:rPr>
          <w:rFonts w:ascii="Times New Roman" w:eastAsia="Times New Roman" w:hAnsi="Times New Roman" w:cs="Times New Roman"/>
          <w:spacing w:val="4"/>
          <w:sz w:val="26"/>
        </w:rPr>
        <w:t xml:space="preserve"> </w:t>
      </w:r>
      <w:r w:rsidRPr="007D1C4D">
        <w:rPr>
          <w:rFonts w:ascii="Times New Roman" w:eastAsia="Times New Roman" w:hAnsi="Times New Roman" w:cs="Times New Roman"/>
          <w:sz w:val="26"/>
        </w:rPr>
        <w:t>гӀирсаш</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(йух-йуха</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алар;</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дешнийн</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хьастаран-</w:t>
      </w:r>
      <w:r w:rsidRPr="007D1C4D">
        <w:rPr>
          <w:rFonts w:ascii="Times New Roman" w:eastAsia="Times New Roman" w:hAnsi="Times New Roman" w:cs="Times New Roman"/>
          <w:spacing w:val="-62"/>
          <w:sz w:val="26"/>
        </w:rPr>
        <w:t xml:space="preserve"> </w:t>
      </w:r>
      <w:r w:rsidRPr="007D1C4D">
        <w:rPr>
          <w:rFonts w:ascii="Times New Roman" w:eastAsia="Times New Roman" w:hAnsi="Times New Roman" w:cs="Times New Roman"/>
          <w:sz w:val="26"/>
        </w:rPr>
        <w:t>жимдаран</w:t>
      </w:r>
      <w:r w:rsidRPr="007D1C4D">
        <w:rPr>
          <w:rFonts w:ascii="Times New Roman" w:eastAsia="Times New Roman" w:hAnsi="Times New Roman" w:cs="Times New Roman"/>
          <w:spacing w:val="-2"/>
          <w:sz w:val="26"/>
        </w:rPr>
        <w:t xml:space="preserve"> </w:t>
      </w:r>
      <w:r w:rsidRPr="007D1C4D">
        <w:rPr>
          <w:rFonts w:ascii="Times New Roman" w:eastAsia="Times New Roman" w:hAnsi="Times New Roman" w:cs="Times New Roman"/>
          <w:sz w:val="26"/>
        </w:rPr>
        <w:t>кеп,</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айдаран</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а,</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хаттаран</w:t>
      </w:r>
      <w:r w:rsidRPr="007D1C4D">
        <w:rPr>
          <w:rFonts w:ascii="Times New Roman" w:eastAsia="Times New Roman" w:hAnsi="Times New Roman" w:cs="Times New Roman"/>
          <w:spacing w:val="-2"/>
          <w:sz w:val="26"/>
        </w:rPr>
        <w:t xml:space="preserve"> </w:t>
      </w:r>
      <w:r w:rsidRPr="007D1C4D">
        <w:rPr>
          <w:rFonts w:ascii="Times New Roman" w:eastAsia="Times New Roman" w:hAnsi="Times New Roman" w:cs="Times New Roman"/>
          <w:sz w:val="26"/>
        </w:rPr>
        <w:t>а</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хьаьркаш,</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рифмаш)</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карон;</w:t>
      </w:r>
    </w:p>
    <w:p w:rsidR="007D1C4D" w:rsidRPr="007D1C4D" w:rsidRDefault="007D1C4D" w:rsidP="007D1C4D">
      <w:pPr>
        <w:widowControl w:val="0"/>
        <w:autoSpaceDE w:val="0"/>
        <w:autoSpaceDN w:val="0"/>
        <w:spacing w:after="0" w:line="240" w:lineRule="auto"/>
        <w:ind w:left="221"/>
        <w:outlineLvl w:val="1"/>
        <w:rPr>
          <w:rFonts w:ascii="Times New Roman" w:eastAsia="Times New Roman" w:hAnsi="Times New Roman" w:cs="Times New Roman"/>
          <w:b/>
          <w:bCs/>
          <w:sz w:val="26"/>
          <w:szCs w:val="26"/>
        </w:rPr>
      </w:pPr>
      <w:r w:rsidRPr="007D1C4D">
        <w:rPr>
          <w:rFonts w:ascii="Times New Roman" w:eastAsia="Times New Roman" w:hAnsi="Times New Roman" w:cs="Times New Roman"/>
          <w:b/>
          <w:bCs/>
          <w:sz w:val="26"/>
          <w:szCs w:val="26"/>
        </w:rPr>
        <w:t>Дешархойн</w:t>
      </w:r>
      <w:r w:rsidRPr="007D1C4D">
        <w:rPr>
          <w:rFonts w:ascii="Times New Roman" w:eastAsia="Times New Roman" w:hAnsi="Times New Roman" w:cs="Times New Roman"/>
          <w:b/>
          <w:bCs/>
          <w:spacing w:val="-4"/>
          <w:sz w:val="26"/>
          <w:szCs w:val="26"/>
        </w:rPr>
        <w:t xml:space="preserve"> </w:t>
      </w:r>
      <w:r w:rsidRPr="007D1C4D">
        <w:rPr>
          <w:rFonts w:ascii="Times New Roman" w:eastAsia="Times New Roman" w:hAnsi="Times New Roman" w:cs="Times New Roman"/>
          <w:b/>
          <w:bCs/>
          <w:sz w:val="26"/>
          <w:szCs w:val="26"/>
        </w:rPr>
        <w:t>таро</w:t>
      </w:r>
      <w:r w:rsidRPr="007D1C4D">
        <w:rPr>
          <w:rFonts w:ascii="Times New Roman" w:eastAsia="Times New Roman" w:hAnsi="Times New Roman" w:cs="Times New Roman"/>
          <w:b/>
          <w:bCs/>
          <w:spacing w:val="-4"/>
          <w:sz w:val="26"/>
          <w:szCs w:val="26"/>
        </w:rPr>
        <w:t xml:space="preserve"> </w:t>
      </w:r>
      <w:r w:rsidRPr="007D1C4D">
        <w:rPr>
          <w:rFonts w:ascii="Times New Roman" w:eastAsia="Times New Roman" w:hAnsi="Times New Roman" w:cs="Times New Roman"/>
          <w:b/>
          <w:bCs/>
          <w:sz w:val="26"/>
          <w:szCs w:val="26"/>
        </w:rPr>
        <w:t>хир</w:t>
      </w:r>
      <w:r w:rsidRPr="007D1C4D">
        <w:rPr>
          <w:rFonts w:ascii="Times New Roman" w:eastAsia="Times New Roman" w:hAnsi="Times New Roman" w:cs="Times New Roman"/>
          <w:b/>
          <w:bCs/>
          <w:spacing w:val="-1"/>
          <w:sz w:val="26"/>
          <w:szCs w:val="26"/>
        </w:rPr>
        <w:t xml:space="preserve"> </w:t>
      </w:r>
      <w:r w:rsidRPr="007D1C4D">
        <w:rPr>
          <w:rFonts w:ascii="Times New Roman" w:eastAsia="Times New Roman" w:hAnsi="Times New Roman" w:cs="Times New Roman"/>
          <w:b/>
          <w:bCs/>
          <w:sz w:val="26"/>
          <w:szCs w:val="26"/>
        </w:rPr>
        <w:t>йу</w:t>
      </w:r>
      <w:r w:rsidRPr="007D1C4D">
        <w:rPr>
          <w:rFonts w:ascii="Times New Roman" w:eastAsia="Times New Roman" w:hAnsi="Times New Roman" w:cs="Times New Roman"/>
          <w:b/>
          <w:bCs/>
          <w:spacing w:val="-2"/>
          <w:sz w:val="26"/>
          <w:szCs w:val="26"/>
        </w:rPr>
        <w:t xml:space="preserve"> </w:t>
      </w:r>
      <w:r w:rsidRPr="007D1C4D">
        <w:rPr>
          <w:rFonts w:ascii="Times New Roman" w:eastAsia="Times New Roman" w:hAnsi="Times New Roman" w:cs="Times New Roman"/>
          <w:b/>
          <w:bCs/>
          <w:sz w:val="26"/>
          <w:szCs w:val="26"/>
        </w:rPr>
        <w:t>Ӏама:</w:t>
      </w:r>
    </w:p>
    <w:p w:rsidR="007D1C4D" w:rsidRPr="007D1C4D" w:rsidRDefault="007D1C4D" w:rsidP="007D1C4D">
      <w:pPr>
        <w:widowControl w:val="0"/>
        <w:numPr>
          <w:ilvl w:val="0"/>
          <w:numId w:val="16"/>
        </w:numPr>
        <w:tabs>
          <w:tab w:val="left" w:pos="378"/>
        </w:tabs>
        <w:autoSpaceDE w:val="0"/>
        <w:autoSpaceDN w:val="0"/>
        <w:spacing w:before="1" w:after="0" w:line="298" w:lineRule="exact"/>
        <w:ind w:left="377" w:hanging="157"/>
        <w:jc w:val="both"/>
        <w:rPr>
          <w:rFonts w:ascii="Times New Roman" w:eastAsia="Times New Roman" w:hAnsi="Times New Roman" w:cs="Times New Roman"/>
          <w:sz w:val="26"/>
        </w:rPr>
      </w:pPr>
      <w:r w:rsidRPr="007D1C4D">
        <w:rPr>
          <w:rFonts w:ascii="Times New Roman" w:eastAsia="Times New Roman" w:hAnsi="Times New Roman" w:cs="Times New Roman"/>
          <w:sz w:val="26"/>
        </w:rPr>
        <w:t>туьйранийн</w:t>
      </w:r>
      <w:r w:rsidRPr="007D1C4D">
        <w:rPr>
          <w:rFonts w:ascii="Times New Roman" w:eastAsia="Times New Roman" w:hAnsi="Times New Roman" w:cs="Times New Roman"/>
          <w:spacing w:val="-7"/>
          <w:sz w:val="26"/>
        </w:rPr>
        <w:t xml:space="preserve"> </w:t>
      </w:r>
      <w:r w:rsidRPr="007D1C4D">
        <w:rPr>
          <w:rFonts w:ascii="Times New Roman" w:eastAsia="Times New Roman" w:hAnsi="Times New Roman" w:cs="Times New Roman"/>
          <w:sz w:val="26"/>
        </w:rPr>
        <w:t>сюжетан-композицин</w:t>
      </w:r>
      <w:r w:rsidRPr="007D1C4D">
        <w:rPr>
          <w:rFonts w:ascii="Times New Roman" w:eastAsia="Times New Roman" w:hAnsi="Times New Roman" w:cs="Times New Roman"/>
          <w:spacing w:val="-5"/>
          <w:sz w:val="26"/>
        </w:rPr>
        <w:t xml:space="preserve"> </w:t>
      </w:r>
      <w:r w:rsidRPr="007D1C4D">
        <w:rPr>
          <w:rFonts w:ascii="Times New Roman" w:eastAsia="Times New Roman" w:hAnsi="Times New Roman" w:cs="Times New Roman"/>
          <w:sz w:val="26"/>
        </w:rPr>
        <w:t>башхаллаш</w:t>
      </w:r>
      <w:r w:rsidRPr="007D1C4D">
        <w:rPr>
          <w:rFonts w:ascii="Times New Roman" w:eastAsia="Times New Roman" w:hAnsi="Times New Roman" w:cs="Times New Roman"/>
          <w:spacing w:val="-7"/>
          <w:sz w:val="26"/>
        </w:rPr>
        <w:t xml:space="preserve"> </w:t>
      </w:r>
      <w:r w:rsidRPr="007D1C4D">
        <w:rPr>
          <w:rFonts w:ascii="Times New Roman" w:eastAsia="Times New Roman" w:hAnsi="Times New Roman" w:cs="Times New Roman"/>
          <w:sz w:val="26"/>
        </w:rPr>
        <w:t>къастон;</w:t>
      </w:r>
    </w:p>
    <w:p w:rsidR="007D1C4D" w:rsidRPr="007D1C4D" w:rsidRDefault="007D1C4D" w:rsidP="007D1C4D">
      <w:pPr>
        <w:widowControl w:val="0"/>
        <w:numPr>
          <w:ilvl w:val="0"/>
          <w:numId w:val="16"/>
        </w:numPr>
        <w:tabs>
          <w:tab w:val="left" w:pos="428"/>
        </w:tabs>
        <w:autoSpaceDE w:val="0"/>
        <w:autoSpaceDN w:val="0"/>
        <w:spacing w:after="0" w:line="240" w:lineRule="auto"/>
        <w:ind w:right="116"/>
        <w:jc w:val="both"/>
        <w:rPr>
          <w:rFonts w:ascii="Times New Roman" w:eastAsia="Times New Roman" w:hAnsi="Times New Roman" w:cs="Times New Roman"/>
          <w:sz w:val="26"/>
        </w:rPr>
      </w:pPr>
      <w:r w:rsidRPr="007D1C4D">
        <w:rPr>
          <w:rFonts w:ascii="Times New Roman" w:eastAsia="Times New Roman" w:hAnsi="Times New Roman" w:cs="Times New Roman"/>
          <w:sz w:val="26"/>
        </w:rPr>
        <w:t>литературин а, фольклоран а жанраш йукъара дозанаш лелаш хилар карон (забара</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йукъа тӀехтоман байташ йогӀу; аганан илли йукъа — кхайкхаргаш; дийцара йукъа —</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туьйра,</w:t>
      </w:r>
      <w:r w:rsidRPr="007D1C4D">
        <w:rPr>
          <w:rFonts w:ascii="Times New Roman" w:eastAsia="Times New Roman" w:hAnsi="Times New Roman" w:cs="Times New Roman"/>
          <w:spacing w:val="-2"/>
          <w:sz w:val="26"/>
        </w:rPr>
        <w:t xml:space="preserve"> </w:t>
      </w:r>
      <w:r w:rsidRPr="007D1C4D">
        <w:rPr>
          <w:rFonts w:ascii="Times New Roman" w:eastAsia="Times New Roman" w:hAnsi="Times New Roman" w:cs="Times New Roman"/>
          <w:sz w:val="26"/>
        </w:rPr>
        <w:t>и кх.</w:t>
      </w:r>
      <w:r w:rsidRPr="007D1C4D">
        <w:rPr>
          <w:rFonts w:ascii="Times New Roman" w:eastAsia="Times New Roman" w:hAnsi="Times New Roman" w:cs="Times New Roman"/>
          <w:spacing w:val="2"/>
          <w:sz w:val="26"/>
        </w:rPr>
        <w:t xml:space="preserve"> </w:t>
      </w:r>
      <w:r w:rsidRPr="007D1C4D">
        <w:rPr>
          <w:rFonts w:ascii="Times New Roman" w:eastAsia="Times New Roman" w:hAnsi="Times New Roman" w:cs="Times New Roman"/>
          <w:sz w:val="26"/>
        </w:rPr>
        <w:t>дӀ.)</w:t>
      </w:r>
    </w:p>
    <w:p w:rsidR="007D1C4D" w:rsidRPr="007D1C4D" w:rsidRDefault="007D1C4D" w:rsidP="007D1C4D">
      <w:pPr>
        <w:widowControl w:val="0"/>
        <w:autoSpaceDE w:val="0"/>
        <w:autoSpaceDN w:val="0"/>
        <w:spacing w:after="0" w:line="240" w:lineRule="auto"/>
        <w:ind w:left="221" w:right="118"/>
        <w:jc w:val="both"/>
        <w:rPr>
          <w:rFonts w:ascii="Times New Roman" w:eastAsia="Times New Roman" w:hAnsi="Times New Roman" w:cs="Times New Roman"/>
          <w:sz w:val="26"/>
        </w:rPr>
      </w:pPr>
      <w:r w:rsidRPr="007D1C4D">
        <w:rPr>
          <w:rFonts w:ascii="Times New Roman" w:eastAsia="Times New Roman" w:hAnsi="Times New Roman" w:cs="Times New Roman"/>
          <w:b/>
          <w:sz w:val="26"/>
        </w:rPr>
        <w:t>«Дешархойн</w:t>
      </w:r>
      <w:r w:rsidRPr="007D1C4D">
        <w:rPr>
          <w:rFonts w:ascii="Times New Roman" w:eastAsia="Times New Roman" w:hAnsi="Times New Roman" w:cs="Times New Roman"/>
          <w:b/>
          <w:spacing w:val="1"/>
          <w:sz w:val="26"/>
        </w:rPr>
        <w:t xml:space="preserve"> </w:t>
      </w:r>
      <w:r w:rsidRPr="007D1C4D">
        <w:rPr>
          <w:rFonts w:ascii="Times New Roman" w:eastAsia="Times New Roman" w:hAnsi="Times New Roman" w:cs="Times New Roman"/>
          <w:b/>
          <w:sz w:val="26"/>
        </w:rPr>
        <w:t>кхоллараллин</w:t>
      </w:r>
      <w:r w:rsidRPr="007D1C4D">
        <w:rPr>
          <w:rFonts w:ascii="Times New Roman" w:eastAsia="Times New Roman" w:hAnsi="Times New Roman" w:cs="Times New Roman"/>
          <w:b/>
          <w:spacing w:val="1"/>
          <w:sz w:val="26"/>
        </w:rPr>
        <w:t xml:space="preserve"> </w:t>
      </w:r>
      <w:r w:rsidRPr="007D1C4D">
        <w:rPr>
          <w:rFonts w:ascii="Times New Roman" w:eastAsia="Times New Roman" w:hAnsi="Times New Roman" w:cs="Times New Roman"/>
          <w:b/>
          <w:sz w:val="26"/>
        </w:rPr>
        <w:t>гӀуллакхан</w:t>
      </w:r>
      <w:r w:rsidRPr="007D1C4D">
        <w:rPr>
          <w:rFonts w:ascii="Times New Roman" w:eastAsia="Times New Roman" w:hAnsi="Times New Roman" w:cs="Times New Roman"/>
          <w:b/>
          <w:spacing w:val="1"/>
          <w:sz w:val="26"/>
        </w:rPr>
        <w:t xml:space="preserve"> </w:t>
      </w:r>
      <w:r w:rsidRPr="007D1C4D">
        <w:rPr>
          <w:rFonts w:ascii="Times New Roman" w:eastAsia="Times New Roman" w:hAnsi="Times New Roman" w:cs="Times New Roman"/>
          <w:b/>
          <w:sz w:val="26"/>
        </w:rPr>
        <w:t>элементаш»</w:t>
      </w:r>
      <w:r w:rsidRPr="007D1C4D">
        <w:rPr>
          <w:rFonts w:ascii="Times New Roman" w:eastAsia="Times New Roman" w:hAnsi="Times New Roman" w:cs="Times New Roman"/>
          <w:b/>
          <w:spacing w:val="1"/>
          <w:sz w:val="26"/>
        </w:rPr>
        <w:t xml:space="preserve"> </w:t>
      </w:r>
      <w:r w:rsidRPr="007D1C4D">
        <w:rPr>
          <w:rFonts w:ascii="Times New Roman" w:eastAsia="Times New Roman" w:hAnsi="Times New Roman" w:cs="Times New Roman"/>
          <w:b/>
          <w:sz w:val="26"/>
        </w:rPr>
        <w:t>дакъа:</w:t>
      </w:r>
      <w:r w:rsidRPr="007D1C4D">
        <w:rPr>
          <w:rFonts w:ascii="Times New Roman" w:eastAsia="Times New Roman" w:hAnsi="Times New Roman" w:cs="Times New Roman"/>
          <w:b/>
          <w:spacing w:val="1"/>
          <w:sz w:val="26"/>
        </w:rPr>
        <w:t xml:space="preserve"> </w:t>
      </w:r>
      <w:r w:rsidRPr="007D1C4D">
        <w:rPr>
          <w:rFonts w:ascii="Times New Roman" w:eastAsia="Times New Roman" w:hAnsi="Times New Roman" w:cs="Times New Roman"/>
          <w:sz w:val="26"/>
        </w:rPr>
        <w:t>ролашца</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йешар,</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инсценировка, драматизаци, барта дешнашца суртдиллар,</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репродукцишца болх, шаьш</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тексташ</w:t>
      </w:r>
      <w:r w:rsidRPr="007D1C4D">
        <w:rPr>
          <w:rFonts w:ascii="Times New Roman" w:eastAsia="Times New Roman" w:hAnsi="Times New Roman" w:cs="Times New Roman"/>
          <w:spacing w:val="-2"/>
          <w:sz w:val="26"/>
        </w:rPr>
        <w:t xml:space="preserve"> </w:t>
      </w:r>
      <w:r w:rsidRPr="007D1C4D">
        <w:rPr>
          <w:rFonts w:ascii="Times New Roman" w:eastAsia="Times New Roman" w:hAnsi="Times New Roman" w:cs="Times New Roman"/>
          <w:sz w:val="26"/>
        </w:rPr>
        <w:t>кхоллар.</w:t>
      </w:r>
    </w:p>
    <w:p w:rsidR="007D1C4D" w:rsidRPr="007D1C4D" w:rsidRDefault="007D1C4D" w:rsidP="007D1C4D">
      <w:pPr>
        <w:widowControl w:val="0"/>
        <w:autoSpaceDE w:val="0"/>
        <w:autoSpaceDN w:val="0"/>
        <w:spacing w:before="1" w:after="0" w:line="298" w:lineRule="exact"/>
        <w:ind w:left="221"/>
        <w:jc w:val="both"/>
        <w:outlineLvl w:val="1"/>
        <w:rPr>
          <w:rFonts w:ascii="Times New Roman" w:eastAsia="Times New Roman" w:hAnsi="Times New Roman" w:cs="Times New Roman"/>
          <w:b/>
          <w:bCs/>
          <w:sz w:val="26"/>
          <w:szCs w:val="26"/>
        </w:rPr>
      </w:pPr>
      <w:r w:rsidRPr="007D1C4D">
        <w:rPr>
          <w:rFonts w:ascii="Times New Roman" w:eastAsia="Times New Roman" w:hAnsi="Times New Roman" w:cs="Times New Roman"/>
          <w:b/>
          <w:bCs/>
          <w:sz w:val="26"/>
          <w:szCs w:val="26"/>
        </w:rPr>
        <w:t>Дешархошна</w:t>
      </w:r>
      <w:r w:rsidRPr="007D1C4D">
        <w:rPr>
          <w:rFonts w:ascii="Times New Roman" w:eastAsia="Times New Roman" w:hAnsi="Times New Roman" w:cs="Times New Roman"/>
          <w:b/>
          <w:bCs/>
          <w:spacing w:val="-3"/>
          <w:sz w:val="26"/>
          <w:szCs w:val="26"/>
        </w:rPr>
        <w:t xml:space="preserve"> </w:t>
      </w:r>
      <w:r w:rsidRPr="007D1C4D">
        <w:rPr>
          <w:rFonts w:ascii="Times New Roman" w:eastAsia="Times New Roman" w:hAnsi="Times New Roman" w:cs="Times New Roman"/>
          <w:b/>
          <w:bCs/>
          <w:sz w:val="26"/>
          <w:szCs w:val="26"/>
        </w:rPr>
        <w:t>Ӏемар ду:</w:t>
      </w:r>
    </w:p>
    <w:p w:rsidR="007D1C4D" w:rsidRPr="007D1C4D" w:rsidRDefault="007D1C4D" w:rsidP="007D1C4D">
      <w:pPr>
        <w:widowControl w:val="0"/>
        <w:numPr>
          <w:ilvl w:val="0"/>
          <w:numId w:val="16"/>
        </w:numPr>
        <w:tabs>
          <w:tab w:val="left" w:pos="380"/>
        </w:tabs>
        <w:autoSpaceDE w:val="0"/>
        <w:autoSpaceDN w:val="0"/>
        <w:spacing w:after="0" w:line="240" w:lineRule="auto"/>
        <w:ind w:right="117"/>
        <w:jc w:val="both"/>
        <w:rPr>
          <w:rFonts w:ascii="Times New Roman" w:eastAsia="Times New Roman" w:hAnsi="Times New Roman" w:cs="Times New Roman"/>
          <w:sz w:val="26"/>
        </w:rPr>
      </w:pPr>
      <w:r w:rsidRPr="007D1C4D">
        <w:rPr>
          <w:rFonts w:ascii="Times New Roman" w:eastAsia="Times New Roman" w:hAnsi="Times New Roman" w:cs="Times New Roman"/>
          <w:sz w:val="26"/>
        </w:rPr>
        <w:t>йешначун чулацамах кхета; текстан башхаллаца догӀуш ма-хиллара оьшуш долу болар</w:t>
      </w:r>
      <w:r w:rsidRPr="007D1C4D">
        <w:rPr>
          <w:rFonts w:ascii="Times New Roman" w:eastAsia="Times New Roman" w:hAnsi="Times New Roman" w:cs="Times New Roman"/>
          <w:spacing w:val="-62"/>
          <w:sz w:val="26"/>
        </w:rPr>
        <w:t xml:space="preserve"> </w:t>
      </w:r>
      <w:r w:rsidRPr="007D1C4D">
        <w:rPr>
          <w:rFonts w:ascii="Times New Roman" w:eastAsia="Times New Roman" w:hAnsi="Times New Roman" w:cs="Times New Roman"/>
          <w:sz w:val="26"/>
        </w:rPr>
        <w:t>а,</w:t>
      </w:r>
      <w:r w:rsidRPr="007D1C4D">
        <w:rPr>
          <w:rFonts w:ascii="Times New Roman" w:eastAsia="Times New Roman" w:hAnsi="Times New Roman" w:cs="Times New Roman"/>
          <w:spacing w:val="-2"/>
          <w:sz w:val="26"/>
        </w:rPr>
        <w:t xml:space="preserve"> </w:t>
      </w:r>
      <w:r w:rsidRPr="007D1C4D">
        <w:rPr>
          <w:rFonts w:ascii="Times New Roman" w:eastAsia="Times New Roman" w:hAnsi="Times New Roman" w:cs="Times New Roman"/>
          <w:sz w:val="26"/>
        </w:rPr>
        <w:t>соцунгӀаш</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а,</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азайдар</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а</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кхета</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а</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кхеташ,</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харжа;</w:t>
      </w:r>
    </w:p>
    <w:p w:rsidR="007D1C4D" w:rsidRPr="007D1C4D" w:rsidRDefault="007D1C4D" w:rsidP="007D1C4D">
      <w:pPr>
        <w:widowControl w:val="0"/>
        <w:autoSpaceDE w:val="0"/>
        <w:autoSpaceDN w:val="0"/>
        <w:spacing w:after="0" w:line="240" w:lineRule="auto"/>
        <w:jc w:val="both"/>
        <w:rPr>
          <w:rFonts w:ascii="Times New Roman" w:eastAsia="Times New Roman" w:hAnsi="Times New Roman" w:cs="Times New Roman"/>
          <w:sz w:val="26"/>
        </w:rPr>
        <w:sectPr w:rsidR="007D1C4D" w:rsidRPr="007D1C4D">
          <w:pgSz w:w="11920" w:h="16850"/>
          <w:pgMar w:top="960" w:right="460" w:bottom="760" w:left="1260" w:header="0" w:footer="561" w:gutter="0"/>
          <w:cols w:space="720"/>
        </w:sectPr>
      </w:pPr>
    </w:p>
    <w:p w:rsidR="007D1C4D" w:rsidRPr="007D1C4D" w:rsidRDefault="007D1C4D" w:rsidP="007D1C4D">
      <w:pPr>
        <w:widowControl w:val="0"/>
        <w:numPr>
          <w:ilvl w:val="0"/>
          <w:numId w:val="16"/>
        </w:numPr>
        <w:tabs>
          <w:tab w:val="left" w:pos="443"/>
        </w:tabs>
        <w:autoSpaceDE w:val="0"/>
        <w:autoSpaceDN w:val="0"/>
        <w:spacing w:before="60" w:after="0" w:line="298" w:lineRule="exact"/>
        <w:ind w:left="442" w:hanging="222"/>
        <w:jc w:val="both"/>
        <w:rPr>
          <w:rFonts w:ascii="Times New Roman" w:eastAsia="Times New Roman" w:hAnsi="Times New Roman" w:cs="Times New Roman"/>
          <w:sz w:val="26"/>
        </w:rPr>
      </w:pPr>
      <w:r w:rsidRPr="007D1C4D">
        <w:rPr>
          <w:rFonts w:ascii="Times New Roman" w:eastAsia="Times New Roman" w:hAnsi="Times New Roman" w:cs="Times New Roman"/>
          <w:sz w:val="26"/>
        </w:rPr>
        <w:lastRenderedPageBreak/>
        <w:t>исбаьхьаллин</w:t>
      </w:r>
      <w:r w:rsidRPr="007D1C4D">
        <w:rPr>
          <w:rFonts w:ascii="Times New Roman" w:eastAsia="Times New Roman" w:hAnsi="Times New Roman" w:cs="Times New Roman"/>
          <w:spacing w:val="-4"/>
          <w:sz w:val="26"/>
        </w:rPr>
        <w:t xml:space="preserve"> </w:t>
      </w:r>
      <w:r w:rsidRPr="007D1C4D">
        <w:rPr>
          <w:rFonts w:ascii="Times New Roman" w:eastAsia="Times New Roman" w:hAnsi="Times New Roman" w:cs="Times New Roman"/>
          <w:sz w:val="26"/>
        </w:rPr>
        <w:t>говзар</w:t>
      </w:r>
      <w:r w:rsidRPr="007D1C4D">
        <w:rPr>
          <w:rFonts w:ascii="Times New Roman" w:eastAsia="Times New Roman" w:hAnsi="Times New Roman" w:cs="Times New Roman"/>
          <w:spacing w:val="-3"/>
          <w:sz w:val="26"/>
        </w:rPr>
        <w:t xml:space="preserve"> </w:t>
      </w:r>
      <w:r w:rsidRPr="007D1C4D">
        <w:rPr>
          <w:rFonts w:ascii="Times New Roman" w:eastAsia="Times New Roman" w:hAnsi="Times New Roman" w:cs="Times New Roman"/>
          <w:sz w:val="26"/>
        </w:rPr>
        <w:t>(цуьнан</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фрагмент) ролашца</w:t>
      </w:r>
      <w:r w:rsidRPr="007D1C4D">
        <w:rPr>
          <w:rFonts w:ascii="Times New Roman" w:eastAsia="Times New Roman" w:hAnsi="Times New Roman" w:cs="Times New Roman"/>
          <w:spacing w:val="-3"/>
          <w:sz w:val="26"/>
        </w:rPr>
        <w:t xml:space="preserve"> </w:t>
      </w:r>
      <w:r w:rsidRPr="007D1C4D">
        <w:rPr>
          <w:rFonts w:ascii="Times New Roman" w:eastAsia="Times New Roman" w:hAnsi="Times New Roman" w:cs="Times New Roman"/>
          <w:sz w:val="26"/>
        </w:rPr>
        <w:t>а,</w:t>
      </w:r>
      <w:r w:rsidRPr="007D1C4D">
        <w:rPr>
          <w:rFonts w:ascii="Times New Roman" w:eastAsia="Times New Roman" w:hAnsi="Times New Roman" w:cs="Times New Roman"/>
          <w:spacing w:val="-4"/>
          <w:sz w:val="26"/>
        </w:rPr>
        <w:t xml:space="preserve"> </w:t>
      </w:r>
      <w:r w:rsidRPr="007D1C4D">
        <w:rPr>
          <w:rFonts w:ascii="Times New Roman" w:eastAsia="Times New Roman" w:hAnsi="Times New Roman" w:cs="Times New Roman"/>
          <w:sz w:val="26"/>
        </w:rPr>
        <w:t>кар-кара</w:t>
      </w:r>
      <w:r w:rsidRPr="007D1C4D">
        <w:rPr>
          <w:rFonts w:ascii="Times New Roman" w:eastAsia="Times New Roman" w:hAnsi="Times New Roman" w:cs="Times New Roman"/>
          <w:spacing w:val="-3"/>
          <w:sz w:val="26"/>
        </w:rPr>
        <w:t xml:space="preserve"> </w:t>
      </w:r>
      <w:r w:rsidRPr="007D1C4D">
        <w:rPr>
          <w:rFonts w:ascii="Times New Roman" w:eastAsia="Times New Roman" w:hAnsi="Times New Roman" w:cs="Times New Roman"/>
          <w:sz w:val="26"/>
        </w:rPr>
        <w:t>луш</w:t>
      </w:r>
      <w:r w:rsidRPr="007D1C4D">
        <w:rPr>
          <w:rFonts w:ascii="Times New Roman" w:eastAsia="Times New Roman" w:hAnsi="Times New Roman" w:cs="Times New Roman"/>
          <w:spacing w:val="-3"/>
          <w:sz w:val="26"/>
        </w:rPr>
        <w:t xml:space="preserve"> </w:t>
      </w:r>
      <w:r w:rsidRPr="007D1C4D">
        <w:rPr>
          <w:rFonts w:ascii="Times New Roman" w:eastAsia="Times New Roman" w:hAnsi="Times New Roman" w:cs="Times New Roman"/>
          <w:sz w:val="26"/>
        </w:rPr>
        <w:t>а</w:t>
      </w:r>
      <w:r w:rsidRPr="007D1C4D">
        <w:rPr>
          <w:rFonts w:ascii="Times New Roman" w:eastAsia="Times New Roman" w:hAnsi="Times New Roman" w:cs="Times New Roman"/>
          <w:spacing w:val="-4"/>
          <w:sz w:val="26"/>
        </w:rPr>
        <w:t xml:space="preserve"> </w:t>
      </w:r>
      <w:r w:rsidRPr="007D1C4D">
        <w:rPr>
          <w:rFonts w:ascii="Times New Roman" w:eastAsia="Times New Roman" w:hAnsi="Times New Roman" w:cs="Times New Roman"/>
          <w:sz w:val="26"/>
        </w:rPr>
        <w:t>йеша;</w:t>
      </w:r>
    </w:p>
    <w:p w:rsidR="007D1C4D" w:rsidRPr="007D1C4D" w:rsidRDefault="007D1C4D" w:rsidP="007D1C4D">
      <w:pPr>
        <w:widowControl w:val="0"/>
        <w:numPr>
          <w:ilvl w:val="0"/>
          <w:numId w:val="16"/>
        </w:numPr>
        <w:tabs>
          <w:tab w:val="left" w:pos="414"/>
        </w:tabs>
        <w:autoSpaceDE w:val="0"/>
        <w:autoSpaceDN w:val="0"/>
        <w:spacing w:after="0" w:line="240" w:lineRule="auto"/>
        <w:ind w:right="118"/>
        <w:jc w:val="both"/>
        <w:rPr>
          <w:rFonts w:ascii="Times New Roman" w:eastAsia="Times New Roman" w:hAnsi="Times New Roman" w:cs="Times New Roman"/>
          <w:sz w:val="26"/>
        </w:rPr>
      </w:pPr>
      <w:r w:rsidRPr="007D1C4D">
        <w:rPr>
          <w:rFonts w:ascii="Times New Roman" w:eastAsia="Times New Roman" w:hAnsi="Times New Roman" w:cs="Times New Roman"/>
          <w:sz w:val="26"/>
        </w:rPr>
        <w:t>иллюстрацишка хьовса а, текстан цхьаьнайогӀучу фрагментаца йа коьртачу ойланца</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(синхаамца,</w:t>
      </w:r>
      <w:r w:rsidRPr="007D1C4D">
        <w:rPr>
          <w:rFonts w:ascii="Times New Roman" w:eastAsia="Times New Roman" w:hAnsi="Times New Roman" w:cs="Times New Roman"/>
          <w:spacing w:val="-2"/>
          <w:sz w:val="26"/>
        </w:rPr>
        <w:t xml:space="preserve"> </w:t>
      </w:r>
      <w:r w:rsidRPr="007D1C4D">
        <w:rPr>
          <w:rFonts w:ascii="Times New Roman" w:eastAsia="Times New Roman" w:hAnsi="Times New Roman" w:cs="Times New Roman"/>
          <w:sz w:val="26"/>
        </w:rPr>
        <w:t>сагатдарца)</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уьш</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йуста</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а;</w:t>
      </w:r>
    </w:p>
    <w:p w:rsidR="007D1C4D" w:rsidRPr="007D1C4D" w:rsidRDefault="007D1C4D" w:rsidP="007D1C4D">
      <w:pPr>
        <w:widowControl w:val="0"/>
        <w:autoSpaceDE w:val="0"/>
        <w:autoSpaceDN w:val="0"/>
        <w:spacing w:before="2" w:after="0" w:line="298" w:lineRule="exact"/>
        <w:ind w:left="221"/>
        <w:jc w:val="both"/>
        <w:outlineLvl w:val="1"/>
        <w:rPr>
          <w:rFonts w:ascii="Times New Roman" w:eastAsia="Times New Roman" w:hAnsi="Times New Roman" w:cs="Times New Roman"/>
          <w:b/>
          <w:bCs/>
          <w:sz w:val="26"/>
          <w:szCs w:val="26"/>
        </w:rPr>
      </w:pPr>
      <w:r w:rsidRPr="007D1C4D">
        <w:rPr>
          <w:rFonts w:ascii="Times New Roman" w:eastAsia="Times New Roman" w:hAnsi="Times New Roman" w:cs="Times New Roman"/>
          <w:b/>
          <w:bCs/>
          <w:sz w:val="26"/>
          <w:szCs w:val="26"/>
        </w:rPr>
        <w:t>Дешархойн</w:t>
      </w:r>
      <w:r w:rsidRPr="007D1C4D">
        <w:rPr>
          <w:rFonts w:ascii="Times New Roman" w:eastAsia="Times New Roman" w:hAnsi="Times New Roman" w:cs="Times New Roman"/>
          <w:b/>
          <w:bCs/>
          <w:spacing w:val="-4"/>
          <w:sz w:val="26"/>
          <w:szCs w:val="26"/>
        </w:rPr>
        <w:t xml:space="preserve"> </w:t>
      </w:r>
      <w:r w:rsidRPr="007D1C4D">
        <w:rPr>
          <w:rFonts w:ascii="Times New Roman" w:eastAsia="Times New Roman" w:hAnsi="Times New Roman" w:cs="Times New Roman"/>
          <w:b/>
          <w:bCs/>
          <w:sz w:val="26"/>
          <w:szCs w:val="26"/>
        </w:rPr>
        <w:t>таро</w:t>
      </w:r>
      <w:r w:rsidRPr="007D1C4D">
        <w:rPr>
          <w:rFonts w:ascii="Times New Roman" w:eastAsia="Times New Roman" w:hAnsi="Times New Roman" w:cs="Times New Roman"/>
          <w:b/>
          <w:bCs/>
          <w:spacing w:val="-4"/>
          <w:sz w:val="26"/>
          <w:szCs w:val="26"/>
        </w:rPr>
        <w:t xml:space="preserve"> </w:t>
      </w:r>
      <w:r w:rsidRPr="007D1C4D">
        <w:rPr>
          <w:rFonts w:ascii="Times New Roman" w:eastAsia="Times New Roman" w:hAnsi="Times New Roman" w:cs="Times New Roman"/>
          <w:b/>
          <w:bCs/>
          <w:sz w:val="26"/>
          <w:szCs w:val="26"/>
        </w:rPr>
        <w:t>хир</w:t>
      </w:r>
      <w:r w:rsidRPr="007D1C4D">
        <w:rPr>
          <w:rFonts w:ascii="Times New Roman" w:eastAsia="Times New Roman" w:hAnsi="Times New Roman" w:cs="Times New Roman"/>
          <w:b/>
          <w:bCs/>
          <w:spacing w:val="-1"/>
          <w:sz w:val="26"/>
          <w:szCs w:val="26"/>
        </w:rPr>
        <w:t xml:space="preserve"> </w:t>
      </w:r>
      <w:r w:rsidRPr="007D1C4D">
        <w:rPr>
          <w:rFonts w:ascii="Times New Roman" w:eastAsia="Times New Roman" w:hAnsi="Times New Roman" w:cs="Times New Roman"/>
          <w:b/>
          <w:bCs/>
          <w:sz w:val="26"/>
          <w:szCs w:val="26"/>
        </w:rPr>
        <w:t>йу</w:t>
      </w:r>
      <w:r w:rsidRPr="007D1C4D">
        <w:rPr>
          <w:rFonts w:ascii="Times New Roman" w:eastAsia="Times New Roman" w:hAnsi="Times New Roman" w:cs="Times New Roman"/>
          <w:b/>
          <w:bCs/>
          <w:spacing w:val="-2"/>
          <w:sz w:val="26"/>
          <w:szCs w:val="26"/>
        </w:rPr>
        <w:t xml:space="preserve"> </w:t>
      </w:r>
      <w:r w:rsidRPr="007D1C4D">
        <w:rPr>
          <w:rFonts w:ascii="Times New Roman" w:eastAsia="Times New Roman" w:hAnsi="Times New Roman" w:cs="Times New Roman"/>
          <w:b/>
          <w:bCs/>
          <w:sz w:val="26"/>
          <w:szCs w:val="26"/>
        </w:rPr>
        <w:t>Ӏама:</w:t>
      </w:r>
    </w:p>
    <w:p w:rsidR="007D1C4D" w:rsidRPr="007D1C4D" w:rsidRDefault="007D1C4D" w:rsidP="007D1C4D">
      <w:pPr>
        <w:widowControl w:val="0"/>
        <w:numPr>
          <w:ilvl w:val="0"/>
          <w:numId w:val="16"/>
        </w:numPr>
        <w:tabs>
          <w:tab w:val="left" w:pos="527"/>
        </w:tabs>
        <w:autoSpaceDE w:val="0"/>
        <w:autoSpaceDN w:val="0"/>
        <w:spacing w:after="0" w:line="240" w:lineRule="auto"/>
        <w:ind w:right="115"/>
        <w:jc w:val="both"/>
        <w:rPr>
          <w:rFonts w:ascii="Times New Roman" w:eastAsia="Times New Roman" w:hAnsi="Times New Roman" w:cs="Times New Roman"/>
          <w:sz w:val="26"/>
        </w:rPr>
      </w:pPr>
      <w:r w:rsidRPr="007D1C4D">
        <w:rPr>
          <w:rFonts w:ascii="Times New Roman" w:eastAsia="Times New Roman" w:hAnsi="Times New Roman" w:cs="Times New Roman"/>
          <w:sz w:val="26"/>
        </w:rPr>
        <w:t>фольклоран</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кегий</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жанраш</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(хӀетал-метал,</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дагардар,</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аганан</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илли)</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практикехь</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карайерзон а, суртхӀотторан гӀирсийн (йиш-маӀаш, уьшарш, интонаци) гӀоьнца церан</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инсценировка</w:t>
      </w:r>
      <w:r w:rsidRPr="007D1C4D">
        <w:rPr>
          <w:rFonts w:ascii="Times New Roman" w:eastAsia="Times New Roman" w:hAnsi="Times New Roman" w:cs="Times New Roman"/>
          <w:spacing w:val="-2"/>
          <w:sz w:val="26"/>
        </w:rPr>
        <w:t xml:space="preserve"> </w:t>
      </w:r>
      <w:r w:rsidRPr="007D1C4D">
        <w:rPr>
          <w:rFonts w:ascii="Times New Roman" w:eastAsia="Times New Roman" w:hAnsi="Times New Roman" w:cs="Times New Roman"/>
          <w:sz w:val="26"/>
        </w:rPr>
        <w:t>йан а;</w:t>
      </w:r>
    </w:p>
    <w:p w:rsidR="007D1C4D" w:rsidRPr="007D1C4D" w:rsidRDefault="007D1C4D" w:rsidP="007D1C4D">
      <w:pPr>
        <w:widowControl w:val="0"/>
        <w:numPr>
          <w:ilvl w:val="0"/>
          <w:numId w:val="16"/>
        </w:numPr>
        <w:tabs>
          <w:tab w:val="left" w:pos="380"/>
        </w:tabs>
        <w:autoSpaceDE w:val="0"/>
        <w:autoSpaceDN w:val="0"/>
        <w:spacing w:after="0" w:line="240" w:lineRule="auto"/>
        <w:ind w:right="119"/>
        <w:jc w:val="both"/>
        <w:rPr>
          <w:rFonts w:ascii="Times New Roman" w:eastAsia="Times New Roman" w:hAnsi="Times New Roman" w:cs="Times New Roman"/>
          <w:sz w:val="26"/>
        </w:rPr>
      </w:pPr>
      <w:r w:rsidRPr="007D1C4D">
        <w:rPr>
          <w:rFonts w:ascii="Times New Roman" w:eastAsia="Times New Roman" w:hAnsi="Times New Roman" w:cs="Times New Roman"/>
          <w:sz w:val="26"/>
        </w:rPr>
        <w:t>билггалчу тексташна йогӀу иллюстрациш карон, тексташ а,</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иллюстрациш а вовшашца</w:t>
      </w:r>
      <w:r w:rsidRPr="007D1C4D">
        <w:rPr>
          <w:rFonts w:ascii="Times New Roman" w:eastAsia="Times New Roman" w:hAnsi="Times New Roman" w:cs="Times New Roman"/>
          <w:spacing w:val="-62"/>
          <w:sz w:val="26"/>
        </w:rPr>
        <w:t xml:space="preserve"> </w:t>
      </w:r>
      <w:r w:rsidRPr="007D1C4D">
        <w:rPr>
          <w:rFonts w:ascii="Times New Roman" w:eastAsia="Times New Roman" w:hAnsi="Times New Roman" w:cs="Times New Roman"/>
          <w:sz w:val="26"/>
        </w:rPr>
        <w:t>йуста.</w:t>
      </w:r>
    </w:p>
    <w:p w:rsidR="007D1C4D" w:rsidRPr="007D1C4D" w:rsidRDefault="007D1C4D" w:rsidP="007D1C4D">
      <w:pPr>
        <w:widowControl w:val="0"/>
        <w:autoSpaceDE w:val="0"/>
        <w:autoSpaceDN w:val="0"/>
        <w:spacing w:after="0" w:line="299" w:lineRule="exact"/>
        <w:ind w:left="221"/>
        <w:jc w:val="both"/>
        <w:outlineLvl w:val="1"/>
        <w:rPr>
          <w:rFonts w:ascii="Times New Roman" w:eastAsia="Times New Roman" w:hAnsi="Times New Roman" w:cs="Times New Roman"/>
          <w:bCs/>
          <w:sz w:val="26"/>
          <w:szCs w:val="26"/>
        </w:rPr>
      </w:pPr>
      <w:r w:rsidRPr="007D1C4D">
        <w:rPr>
          <w:rFonts w:ascii="Times New Roman" w:eastAsia="Times New Roman" w:hAnsi="Times New Roman" w:cs="Times New Roman"/>
          <w:b/>
          <w:bCs/>
          <w:sz w:val="26"/>
          <w:szCs w:val="26"/>
        </w:rPr>
        <w:t>Йукъарчу</w:t>
      </w:r>
      <w:r w:rsidRPr="007D1C4D">
        <w:rPr>
          <w:rFonts w:ascii="Times New Roman" w:eastAsia="Times New Roman" w:hAnsi="Times New Roman" w:cs="Times New Roman"/>
          <w:b/>
          <w:bCs/>
          <w:spacing w:val="-3"/>
          <w:sz w:val="26"/>
          <w:szCs w:val="26"/>
        </w:rPr>
        <w:t xml:space="preserve"> </w:t>
      </w:r>
      <w:r w:rsidRPr="007D1C4D">
        <w:rPr>
          <w:rFonts w:ascii="Times New Roman" w:eastAsia="Times New Roman" w:hAnsi="Times New Roman" w:cs="Times New Roman"/>
          <w:b/>
          <w:bCs/>
          <w:sz w:val="26"/>
          <w:szCs w:val="26"/>
        </w:rPr>
        <w:t>дешаран</w:t>
      </w:r>
      <w:r w:rsidRPr="007D1C4D">
        <w:rPr>
          <w:rFonts w:ascii="Times New Roman" w:eastAsia="Times New Roman" w:hAnsi="Times New Roman" w:cs="Times New Roman"/>
          <w:b/>
          <w:bCs/>
          <w:spacing w:val="-1"/>
          <w:sz w:val="26"/>
          <w:szCs w:val="26"/>
        </w:rPr>
        <w:t xml:space="preserve"> </w:t>
      </w:r>
      <w:r w:rsidRPr="007D1C4D">
        <w:rPr>
          <w:rFonts w:ascii="Times New Roman" w:eastAsia="Times New Roman" w:hAnsi="Times New Roman" w:cs="Times New Roman"/>
          <w:b/>
          <w:bCs/>
          <w:sz w:val="26"/>
          <w:szCs w:val="26"/>
        </w:rPr>
        <w:t>дарийн</w:t>
      </w:r>
      <w:r w:rsidRPr="007D1C4D">
        <w:rPr>
          <w:rFonts w:ascii="Times New Roman" w:eastAsia="Times New Roman" w:hAnsi="Times New Roman" w:cs="Times New Roman"/>
          <w:b/>
          <w:bCs/>
          <w:spacing w:val="-1"/>
          <w:sz w:val="26"/>
          <w:szCs w:val="26"/>
        </w:rPr>
        <w:t xml:space="preserve"> </w:t>
      </w:r>
      <w:r w:rsidRPr="007D1C4D">
        <w:rPr>
          <w:rFonts w:ascii="Times New Roman" w:eastAsia="Times New Roman" w:hAnsi="Times New Roman" w:cs="Times New Roman"/>
          <w:b/>
          <w:bCs/>
          <w:sz w:val="26"/>
          <w:szCs w:val="26"/>
        </w:rPr>
        <w:t>декъехь</w:t>
      </w:r>
      <w:r w:rsidRPr="007D1C4D">
        <w:rPr>
          <w:rFonts w:ascii="Times New Roman" w:eastAsia="Times New Roman" w:hAnsi="Times New Roman" w:cs="Times New Roman"/>
          <w:b/>
          <w:bCs/>
          <w:spacing w:val="-2"/>
          <w:sz w:val="26"/>
          <w:szCs w:val="26"/>
        </w:rPr>
        <w:t xml:space="preserve"> </w:t>
      </w:r>
      <w:r w:rsidRPr="007D1C4D">
        <w:rPr>
          <w:rFonts w:ascii="Times New Roman" w:eastAsia="Times New Roman" w:hAnsi="Times New Roman" w:cs="Times New Roman"/>
          <w:b/>
          <w:bCs/>
          <w:sz w:val="26"/>
          <w:szCs w:val="26"/>
        </w:rPr>
        <w:t>дешархошна</w:t>
      </w:r>
      <w:r w:rsidRPr="007D1C4D">
        <w:rPr>
          <w:rFonts w:ascii="Times New Roman" w:eastAsia="Times New Roman" w:hAnsi="Times New Roman" w:cs="Times New Roman"/>
          <w:b/>
          <w:bCs/>
          <w:spacing w:val="-2"/>
          <w:sz w:val="26"/>
          <w:szCs w:val="26"/>
        </w:rPr>
        <w:t xml:space="preserve"> </w:t>
      </w:r>
      <w:r w:rsidRPr="007D1C4D">
        <w:rPr>
          <w:rFonts w:ascii="Times New Roman" w:eastAsia="Times New Roman" w:hAnsi="Times New Roman" w:cs="Times New Roman"/>
          <w:b/>
          <w:bCs/>
          <w:sz w:val="26"/>
          <w:szCs w:val="26"/>
        </w:rPr>
        <w:t>Ӏемар</w:t>
      </w:r>
      <w:r w:rsidRPr="007D1C4D">
        <w:rPr>
          <w:rFonts w:ascii="Times New Roman" w:eastAsia="Times New Roman" w:hAnsi="Times New Roman" w:cs="Times New Roman"/>
          <w:b/>
          <w:bCs/>
          <w:spacing w:val="-3"/>
          <w:sz w:val="26"/>
          <w:szCs w:val="26"/>
        </w:rPr>
        <w:t xml:space="preserve"> </w:t>
      </w:r>
      <w:r w:rsidRPr="007D1C4D">
        <w:rPr>
          <w:rFonts w:ascii="Times New Roman" w:eastAsia="Times New Roman" w:hAnsi="Times New Roman" w:cs="Times New Roman"/>
          <w:b/>
          <w:bCs/>
          <w:sz w:val="26"/>
          <w:szCs w:val="26"/>
        </w:rPr>
        <w:t>ду</w:t>
      </w:r>
      <w:r w:rsidRPr="007D1C4D">
        <w:rPr>
          <w:rFonts w:ascii="Times New Roman" w:eastAsia="Times New Roman" w:hAnsi="Times New Roman" w:cs="Times New Roman"/>
          <w:bCs/>
          <w:sz w:val="26"/>
          <w:szCs w:val="26"/>
        </w:rPr>
        <w:t>:</w:t>
      </w:r>
    </w:p>
    <w:p w:rsidR="007D1C4D" w:rsidRPr="007D1C4D" w:rsidRDefault="007D1C4D" w:rsidP="007D1C4D">
      <w:pPr>
        <w:widowControl w:val="0"/>
        <w:numPr>
          <w:ilvl w:val="0"/>
          <w:numId w:val="16"/>
        </w:numPr>
        <w:tabs>
          <w:tab w:val="left" w:pos="459"/>
        </w:tabs>
        <w:autoSpaceDE w:val="0"/>
        <w:autoSpaceDN w:val="0"/>
        <w:spacing w:before="1" w:after="0" w:line="240" w:lineRule="auto"/>
        <w:ind w:right="116"/>
        <w:jc w:val="both"/>
        <w:rPr>
          <w:rFonts w:ascii="Times New Roman" w:eastAsia="Times New Roman" w:hAnsi="Times New Roman" w:cs="Times New Roman"/>
          <w:sz w:val="26"/>
        </w:rPr>
      </w:pPr>
      <w:r w:rsidRPr="007D1C4D">
        <w:rPr>
          <w:rFonts w:ascii="Times New Roman" w:eastAsia="Times New Roman" w:hAnsi="Times New Roman" w:cs="Times New Roman"/>
          <w:sz w:val="26"/>
        </w:rPr>
        <w:t>дешаран</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Ӏаматах</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паргӀат</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пайдаэца,</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аьлча</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а,</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билламийн</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билгалонийн</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мотт</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беша;</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агӀонехь</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билгалдаьхна</w:t>
      </w:r>
      <w:r w:rsidRPr="007D1C4D">
        <w:rPr>
          <w:rFonts w:ascii="Times New Roman" w:eastAsia="Times New Roman" w:hAnsi="Times New Roman" w:cs="Times New Roman"/>
          <w:spacing w:val="-2"/>
          <w:sz w:val="26"/>
        </w:rPr>
        <w:t xml:space="preserve"> </w:t>
      </w:r>
      <w:r w:rsidRPr="007D1C4D">
        <w:rPr>
          <w:rFonts w:ascii="Times New Roman" w:eastAsia="Times New Roman" w:hAnsi="Times New Roman" w:cs="Times New Roman"/>
          <w:sz w:val="26"/>
        </w:rPr>
        <w:t>могӀанаш</w:t>
      </w:r>
      <w:r w:rsidRPr="007D1C4D">
        <w:rPr>
          <w:rFonts w:ascii="Times New Roman" w:eastAsia="Times New Roman" w:hAnsi="Times New Roman" w:cs="Times New Roman"/>
          <w:spacing w:val="-2"/>
          <w:sz w:val="26"/>
        </w:rPr>
        <w:t xml:space="preserve"> </w:t>
      </w:r>
      <w:r w:rsidRPr="007D1C4D">
        <w:rPr>
          <w:rFonts w:ascii="Times New Roman" w:eastAsia="Times New Roman" w:hAnsi="Times New Roman" w:cs="Times New Roman"/>
          <w:sz w:val="26"/>
        </w:rPr>
        <w:t>а,</w:t>
      </w:r>
      <w:r w:rsidRPr="007D1C4D">
        <w:rPr>
          <w:rFonts w:ascii="Times New Roman" w:eastAsia="Times New Roman" w:hAnsi="Times New Roman" w:cs="Times New Roman"/>
          <w:spacing w:val="-2"/>
          <w:sz w:val="26"/>
        </w:rPr>
        <w:t xml:space="preserve"> </w:t>
      </w:r>
      <w:r w:rsidRPr="007D1C4D">
        <w:rPr>
          <w:rFonts w:ascii="Times New Roman" w:eastAsia="Times New Roman" w:hAnsi="Times New Roman" w:cs="Times New Roman"/>
          <w:sz w:val="26"/>
        </w:rPr>
        <w:t>дешнаш</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а</w:t>
      </w:r>
      <w:r w:rsidRPr="007D1C4D">
        <w:rPr>
          <w:rFonts w:ascii="Times New Roman" w:eastAsia="Times New Roman" w:hAnsi="Times New Roman" w:cs="Times New Roman"/>
          <w:spacing w:val="-2"/>
          <w:sz w:val="26"/>
        </w:rPr>
        <w:t xml:space="preserve"> </w:t>
      </w:r>
      <w:r w:rsidRPr="007D1C4D">
        <w:rPr>
          <w:rFonts w:ascii="Times New Roman" w:eastAsia="Times New Roman" w:hAnsi="Times New Roman" w:cs="Times New Roman"/>
          <w:sz w:val="26"/>
        </w:rPr>
        <w:t>сихха</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карон;</w:t>
      </w:r>
      <w:r w:rsidRPr="007D1C4D">
        <w:rPr>
          <w:rFonts w:ascii="Times New Roman" w:eastAsia="Times New Roman" w:hAnsi="Times New Roman" w:cs="Times New Roman"/>
          <w:spacing w:val="-2"/>
          <w:sz w:val="26"/>
        </w:rPr>
        <w:t xml:space="preserve"> </w:t>
      </w:r>
      <w:r w:rsidRPr="007D1C4D">
        <w:rPr>
          <w:rFonts w:ascii="Times New Roman" w:eastAsia="Times New Roman" w:hAnsi="Times New Roman" w:cs="Times New Roman"/>
          <w:sz w:val="26"/>
        </w:rPr>
        <w:t>оьшу</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иллюстраци</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карон;</w:t>
      </w:r>
    </w:p>
    <w:p w:rsidR="007D1C4D" w:rsidRPr="007D1C4D" w:rsidRDefault="007D1C4D" w:rsidP="007D1C4D">
      <w:pPr>
        <w:widowControl w:val="0"/>
        <w:numPr>
          <w:ilvl w:val="0"/>
          <w:numId w:val="16"/>
        </w:numPr>
        <w:tabs>
          <w:tab w:val="left" w:pos="517"/>
        </w:tabs>
        <w:autoSpaceDE w:val="0"/>
        <w:autoSpaceDN w:val="0"/>
        <w:spacing w:after="0" w:line="240" w:lineRule="auto"/>
        <w:ind w:right="113" w:firstLine="64"/>
        <w:jc w:val="both"/>
        <w:rPr>
          <w:rFonts w:ascii="Times New Roman" w:eastAsia="Times New Roman" w:hAnsi="Times New Roman" w:cs="Times New Roman"/>
          <w:sz w:val="26"/>
        </w:rPr>
      </w:pPr>
      <w:r w:rsidRPr="007D1C4D">
        <w:rPr>
          <w:rFonts w:ascii="Times New Roman" w:eastAsia="Times New Roman" w:hAnsi="Times New Roman" w:cs="Times New Roman"/>
          <w:sz w:val="26"/>
        </w:rPr>
        <w:t>хаамийн</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шина</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хьостанца</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(дешаран</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Ӏаматца</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а,</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ша</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болх</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бан</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леринчу</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тептарца</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а;</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дешаран Ӏаматца а, хрестоматица а) болх бан, аьлча а, Ӏаматан а, белхан тептаран а,</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хрестоматин а билламан билгалонаш дуьхь-дуьхьал хӀиттон;</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ша болх бан леринчу</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тептаран</w:t>
      </w:r>
      <w:r w:rsidRPr="007D1C4D">
        <w:rPr>
          <w:rFonts w:ascii="Times New Roman" w:eastAsia="Times New Roman" w:hAnsi="Times New Roman" w:cs="Times New Roman"/>
          <w:spacing w:val="-2"/>
          <w:sz w:val="26"/>
        </w:rPr>
        <w:t xml:space="preserve"> </w:t>
      </w:r>
      <w:r w:rsidRPr="007D1C4D">
        <w:rPr>
          <w:rFonts w:ascii="Times New Roman" w:eastAsia="Times New Roman" w:hAnsi="Times New Roman" w:cs="Times New Roman"/>
          <w:sz w:val="26"/>
        </w:rPr>
        <w:t>а,</w:t>
      </w:r>
      <w:r w:rsidRPr="007D1C4D">
        <w:rPr>
          <w:rFonts w:ascii="Times New Roman" w:eastAsia="Times New Roman" w:hAnsi="Times New Roman" w:cs="Times New Roman"/>
          <w:spacing w:val="2"/>
          <w:sz w:val="26"/>
        </w:rPr>
        <w:t xml:space="preserve"> </w:t>
      </w:r>
      <w:r w:rsidRPr="007D1C4D">
        <w:rPr>
          <w:rFonts w:ascii="Times New Roman" w:eastAsia="Times New Roman" w:hAnsi="Times New Roman" w:cs="Times New Roman"/>
          <w:sz w:val="26"/>
        </w:rPr>
        <w:t>хрестоматин а</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оьшу</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дакъош</w:t>
      </w:r>
      <w:r w:rsidRPr="007D1C4D">
        <w:rPr>
          <w:rFonts w:ascii="Times New Roman" w:eastAsia="Times New Roman" w:hAnsi="Times New Roman" w:cs="Times New Roman"/>
          <w:spacing w:val="-2"/>
          <w:sz w:val="26"/>
        </w:rPr>
        <w:t xml:space="preserve"> </w:t>
      </w:r>
      <w:r w:rsidRPr="007D1C4D">
        <w:rPr>
          <w:rFonts w:ascii="Times New Roman" w:eastAsia="Times New Roman" w:hAnsi="Times New Roman" w:cs="Times New Roman"/>
          <w:sz w:val="26"/>
        </w:rPr>
        <w:t>карон.</w:t>
      </w:r>
    </w:p>
    <w:p w:rsidR="007D1C4D" w:rsidRPr="007D1C4D" w:rsidRDefault="007D1C4D" w:rsidP="007D1C4D">
      <w:pPr>
        <w:widowControl w:val="0"/>
        <w:autoSpaceDE w:val="0"/>
        <w:autoSpaceDN w:val="0"/>
        <w:spacing w:after="0" w:line="240" w:lineRule="auto"/>
        <w:ind w:left="221"/>
        <w:jc w:val="both"/>
        <w:outlineLvl w:val="1"/>
        <w:rPr>
          <w:rFonts w:ascii="Times New Roman" w:eastAsia="Times New Roman" w:hAnsi="Times New Roman" w:cs="Times New Roman"/>
          <w:b/>
          <w:bCs/>
          <w:sz w:val="26"/>
          <w:szCs w:val="26"/>
        </w:rPr>
      </w:pPr>
      <w:r w:rsidRPr="007D1C4D">
        <w:rPr>
          <w:rFonts w:ascii="Times New Roman" w:eastAsia="Times New Roman" w:hAnsi="Times New Roman" w:cs="Times New Roman"/>
          <w:b/>
          <w:bCs/>
          <w:sz w:val="26"/>
          <w:szCs w:val="26"/>
        </w:rPr>
        <w:t>Коммуникативни</w:t>
      </w:r>
      <w:r w:rsidRPr="007D1C4D">
        <w:rPr>
          <w:rFonts w:ascii="Times New Roman" w:eastAsia="Times New Roman" w:hAnsi="Times New Roman" w:cs="Times New Roman"/>
          <w:b/>
          <w:bCs/>
          <w:spacing w:val="-7"/>
          <w:sz w:val="26"/>
          <w:szCs w:val="26"/>
        </w:rPr>
        <w:t xml:space="preserve"> </w:t>
      </w:r>
      <w:r w:rsidRPr="007D1C4D">
        <w:rPr>
          <w:rFonts w:ascii="Times New Roman" w:eastAsia="Times New Roman" w:hAnsi="Times New Roman" w:cs="Times New Roman"/>
          <w:b/>
          <w:bCs/>
          <w:sz w:val="26"/>
          <w:szCs w:val="26"/>
        </w:rPr>
        <w:t>дешаран</w:t>
      </w:r>
      <w:r w:rsidRPr="007D1C4D">
        <w:rPr>
          <w:rFonts w:ascii="Times New Roman" w:eastAsia="Times New Roman" w:hAnsi="Times New Roman" w:cs="Times New Roman"/>
          <w:b/>
          <w:bCs/>
          <w:spacing w:val="-4"/>
          <w:sz w:val="26"/>
          <w:szCs w:val="26"/>
        </w:rPr>
        <w:t xml:space="preserve"> </w:t>
      </w:r>
      <w:r w:rsidRPr="007D1C4D">
        <w:rPr>
          <w:rFonts w:ascii="Times New Roman" w:eastAsia="Times New Roman" w:hAnsi="Times New Roman" w:cs="Times New Roman"/>
          <w:b/>
          <w:bCs/>
          <w:sz w:val="26"/>
          <w:szCs w:val="26"/>
        </w:rPr>
        <w:t>дарашкахь дешархошна</w:t>
      </w:r>
      <w:r w:rsidRPr="007D1C4D">
        <w:rPr>
          <w:rFonts w:ascii="Times New Roman" w:eastAsia="Times New Roman" w:hAnsi="Times New Roman" w:cs="Times New Roman"/>
          <w:b/>
          <w:bCs/>
          <w:spacing w:val="-3"/>
          <w:sz w:val="26"/>
          <w:szCs w:val="26"/>
        </w:rPr>
        <w:t xml:space="preserve"> </w:t>
      </w:r>
      <w:r w:rsidRPr="007D1C4D">
        <w:rPr>
          <w:rFonts w:ascii="Times New Roman" w:eastAsia="Times New Roman" w:hAnsi="Times New Roman" w:cs="Times New Roman"/>
          <w:b/>
          <w:bCs/>
          <w:sz w:val="26"/>
          <w:szCs w:val="26"/>
        </w:rPr>
        <w:t>Ӏемар</w:t>
      </w:r>
      <w:r w:rsidRPr="007D1C4D">
        <w:rPr>
          <w:rFonts w:ascii="Times New Roman" w:eastAsia="Times New Roman" w:hAnsi="Times New Roman" w:cs="Times New Roman"/>
          <w:b/>
          <w:bCs/>
          <w:spacing w:val="-5"/>
          <w:sz w:val="26"/>
          <w:szCs w:val="26"/>
        </w:rPr>
        <w:t xml:space="preserve"> </w:t>
      </w:r>
      <w:r w:rsidRPr="007D1C4D">
        <w:rPr>
          <w:rFonts w:ascii="Times New Roman" w:eastAsia="Times New Roman" w:hAnsi="Times New Roman" w:cs="Times New Roman"/>
          <w:b/>
          <w:bCs/>
          <w:sz w:val="26"/>
          <w:szCs w:val="26"/>
        </w:rPr>
        <w:t>ду:</w:t>
      </w:r>
    </w:p>
    <w:p w:rsidR="007D1C4D" w:rsidRPr="007D1C4D" w:rsidRDefault="007D1C4D" w:rsidP="007D1C4D">
      <w:pPr>
        <w:widowControl w:val="0"/>
        <w:autoSpaceDE w:val="0"/>
        <w:autoSpaceDN w:val="0"/>
        <w:spacing w:before="1" w:after="0" w:line="298" w:lineRule="exact"/>
        <w:ind w:left="221"/>
        <w:jc w:val="both"/>
        <w:rPr>
          <w:rFonts w:ascii="Times New Roman" w:eastAsia="Times New Roman" w:hAnsi="Times New Roman" w:cs="Times New Roman"/>
          <w:sz w:val="26"/>
          <w:szCs w:val="26"/>
        </w:rPr>
      </w:pPr>
      <w:r w:rsidRPr="007D1C4D">
        <w:rPr>
          <w:rFonts w:ascii="Times New Roman" w:eastAsia="Times New Roman" w:hAnsi="Times New Roman" w:cs="Times New Roman"/>
          <w:sz w:val="26"/>
          <w:szCs w:val="26"/>
        </w:rPr>
        <w:t>а)</w:t>
      </w:r>
      <w:r w:rsidRPr="007D1C4D">
        <w:rPr>
          <w:rFonts w:ascii="Times New Roman" w:eastAsia="Times New Roman" w:hAnsi="Times New Roman" w:cs="Times New Roman"/>
          <w:spacing w:val="-4"/>
          <w:sz w:val="26"/>
          <w:szCs w:val="26"/>
        </w:rPr>
        <w:t xml:space="preserve"> </w:t>
      </w:r>
      <w:r w:rsidRPr="007D1C4D">
        <w:rPr>
          <w:rFonts w:ascii="Times New Roman" w:eastAsia="Times New Roman" w:hAnsi="Times New Roman" w:cs="Times New Roman"/>
          <w:sz w:val="26"/>
          <w:szCs w:val="26"/>
        </w:rPr>
        <w:t>цхьаьна</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болх</w:t>
      </w:r>
      <w:r w:rsidRPr="007D1C4D">
        <w:rPr>
          <w:rFonts w:ascii="Times New Roman" w:eastAsia="Times New Roman" w:hAnsi="Times New Roman" w:cs="Times New Roman"/>
          <w:spacing w:val="-4"/>
          <w:sz w:val="26"/>
          <w:szCs w:val="26"/>
        </w:rPr>
        <w:t xml:space="preserve"> </w:t>
      </w:r>
      <w:r w:rsidRPr="007D1C4D">
        <w:rPr>
          <w:rFonts w:ascii="Times New Roman" w:eastAsia="Times New Roman" w:hAnsi="Times New Roman" w:cs="Times New Roman"/>
          <w:sz w:val="26"/>
          <w:szCs w:val="26"/>
        </w:rPr>
        <w:t>бар санна,</w:t>
      </w:r>
      <w:r w:rsidRPr="007D1C4D">
        <w:rPr>
          <w:rFonts w:ascii="Times New Roman" w:eastAsia="Times New Roman" w:hAnsi="Times New Roman" w:cs="Times New Roman"/>
          <w:spacing w:val="-4"/>
          <w:sz w:val="26"/>
          <w:szCs w:val="26"/>
        </w:rPr>
        <w:t xml:space="preserve"> </w:t>
      </w:r>
      <w:r w:rsidRPr="007D1C4D">
        <w:rPr>
          <w:rFonts w:ascii="Times New Roman" w:eastAsia="Times New Roman" w:hAnsi="Times New Roman" w:cs="Times New Roman"/>
          <w:sz w:val="26"/>
          <w:szCs w:val="26"/>
        </w:rPr>
        <w:t>хьасене</w:t>
      </w:r>
      <w:r w:rsidRPr="007D1C4D">
        <w:rPr>
          <w:rFonts w:ascii="Times New Roman" w:eastAsia="Times New Roman" w:hAnsi="Times New Roman" w:cs="Times New Roman"/>
          <w:spacing w:val="-4"/>
          <w:sz w:val="26"/>
          <w:szCs w:val="26"/>
        </w:rPr>
        <w:t xml:space="preserve"> </w:t>
      </w:r>
      <w:r w:rsidRPr="007D1C4D">
        <w:rPr>
          <w:rFonts w:ascii="Times New Roman" w:eastAsia="Times New Roman" w:hAnsi="Times New Roman" w:cs="Times New Roman"/>
          <w:sz w:val="26"/>
          <w:szCs w:val="26"/>
        </w:rPr>
        <w:t>хиларан гурашкахь:</w:t>
      </w:r>
    </w:p>
    <w:p w:rsidR="007D1C4D" w:rsidRPr="007D1C4D" w:rsidRDefault="007D1C4D" w:rsidP="007D1C4D">
      <w:pPr>
        <w:widowControl w:val="0"/>
        <w:numPr>
          <w:ilvl w:val="0"/>
          <w:numId w:val="16"/>
        </w:numPr>
        <w:tabs>
          <w:tab w:val="left" w:pos="380"/>
        </w:tabs>
        <w:autoSpaceDE w:val="0"/>
        <w:autoSpaceDN w:val="0"/>
        <w:spacing w:after="0" w:line="240" w:lineRule="auto"/>
        <w:ind w:right="123"/>
        <w:jc w:val="both"/>
        <w:rPr>
          <w:rFonts w:ascii="Times New Roman" w:eastAsia="Times New Roman" w:hAnsi="Times New Roman" w:cs="Times New Roman"/>
          <w:sz w:val="26"/>
        </w:rPr>
      </w:pPr>
      <w:r w:rsidRPr="007D1C4D">
        <w:rPr>
          <w:rFonts w:ascii="Times New Roman" w:eastAsia="Times New Roman" w:hAnsi="Times New Roman" w:cs="Times New Roman"/>
          <w:sz w:val="26"/>
        </w:rPr>
        <w:t>парти тӀехь цхьаьна волчу лулахочуьнца болх бан, вовшашна йукъахь болх бекъа, шен</w:t>
      </w:r>
      <w:r w:rsidRPr="007D1C4D">
        <w:rPr>
          <w:rFonts w:ascii="Times New Roman" w:eastAsia="Times New Roman" w:hAnsi="Times New Roman" w:cs="Times New Roman"/>
          <w:spacing w:val="-62"/>
          <w:sz w:val="26"/>
        </w:rPr>
        <w:t xml:space="preserve"> </w:t>
      </w:r>
      <w:r w:rsidRPr="007D1C4D">
        <w:rPr>
          <w:rFonts w:ascii="Times New Roman" w:eastAsia="Times New Roman" w:hAnsi="Times New Roman" w:cs="Times New Roman"/>
          <w:sz w:val="26"/>
        </w:rPr>
        <w:t>болх</w:t>
      </w:r>
      <w:r w:rsidRPr="007D1C4D">
        <w:rPr>
          <w:rFonts w:ascii="Times New Roman" w:eastAsia="Times New Roman" w:hAnsi="Times New Roman" w:cs="Times New Roman"/>
          <w:spacing w:val="-2"/>
          <w:sz w:val="26"/>
        </w:rPr>
        <w:t xml:space="preserve"> </w:t>
      </w:r>
      <w:r w:rsidRPr="007D1C4D">
        <w:rPr>
          <w:rFonts w:ascii="Times New Roman" w:eastAsia="Times New Roman" w:hAnsi="Times New Roman" w:cs="Times New Roman"/>
          <w:sz w:val="26"/>
        </w:rPr>
        <w:t>кхочушбан</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а,</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вовшаша</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бина</w:t>
      </w:r>
      <w:r w:rsidRPr="007D1C4D">
        <w:rPr>
          <w:rFonts w:ascii="Times New Roman" w:eastAsia="Times New Roman" w:hAnsi="Times New Roman" w:cs="Times New Roman"/>
          <w:spacing w:val="2"/>
          <w:sz w:val="26"/>
        </w:rPr>
        <w:t xml:space="preserve"> </w:t>
      </w:r>
      <w:r w:rsidRPr="007D1C4D">
        <w:rPr>
          <w:rFonts w:ascii="Times New Roman" w:eastAsia="Times New Roman" w:hAnsi="Times New Roman" w:cs="Times New Roman"/>
          <w:sz w:val="26"/>
        </w:rPr>
        <w:t>болх</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талла;</w:t>
      </w:r>
    </w:p>
    <w:p w:rsidR="007D1C4D" w:rsidRPr="007D1C4D" w:rsidRDefault="007D1C4D" w:rsidP="007D1C4D">
      <w:pPr>
        <w:widowControl w:val="0"/>
        <w:numPr>
          <w:ilvl w:val="0"/>
          <w:numId w:val="16"/>
        </w:numPr>
        <w:tabs>
          <w:tab w:val="left" w:pos="377"/>
        </w:tabs>
        <w:autoSpaceDE w:val="0"/>
        <w:autoSpaceDN w:val="0"/>
        <w:spacing w:after="0" w:line="299" w:lineRule="exact"/>
        <w:ind w:left="376" w:hanging="156"/>
        <w:jc w:val="both"/>
        <w:rPr>
          <w:rFonts w:ascii="Times New Roman" w:eastAsia="Times New Roman" w:hAnsi="Times New Roman" w:cs="Times New Roman"/>
          <w:sz w:val="26"/>
        </w:rPr>
      </w:pPr>
      <w:r w:rsidRPr="007D1C4D">
        <w:rPr>
          <w:rFonts w:ascii="Times New Roman" w:eastAsia="Times New Roman" w:hAnsi="Times New Roman" w:cs="Times New Roman"/>
          <w:sz w:val="26"/>
        </w:rPr>
        <w:t>кар-кара</w:t>
      </w:r>
      <w:r w:rsidRPr="007D1C4D">
        <w:rPr>
          <w:rFonts w:ascii="Times New Roman" w:eastAsia="Times New Roman" w:hAnsi="Times New Roman" w:cs="Times New Roman"/>
          <w:spacing w:val="-3"/>
          <w:sz w:val="26"/>
        </w:rPr>
        <w:t xml:space="preserve"> </w:t>
      </w:r>
      <w:r w:rsidRPr="007D1C4D">
        <w:rPr>
          <w:rFonts w:ascii="Times New Roman" w:eastAsia="Times New Roman" w:hAnsi="Times New Roman" w:cs="Times New Roman"/>
          <w:sz w:val="26"/>
        </w:rPr>
        <w:t>луш</w:t>
      </w:r>
      <w:r w:rsidRPr="007D1C4D">
        <w:rPr>
          <w:rFonts w:ascii="Times New Roman" w:eastAsia="Times New Roman" w:hAnsi="Times New Roman" w:cs="Times New Roman"/>
          <w:spacing w:val="-2"/>
          <w:sz w:val="26"/>
        </w:rPr>
        <w:t xml:space="preserve"> </w:t>
      </w:r>
      <w:r w:rsidRPr="007D1C4D">
        <w:rPr>
          <w:rFonts w:ascii="Times New Roman" w:eastAsia="Times New Roman" w:hAnsi="Times New Roman" w:cs="Times New Roman"/>
          <w:sz w:val="26"/>
        </w:rPr>
        <w:t>болх</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бан;</w:t>
      </w:r>
    </w:p>
    <w:p w:rsidR="007D1C4D" w:rsidRPr="007D1C4D" w:rsidRDefault="007D1C4D" w:rsidP="007D1C4D">
      <w:pPr>
        <w:widowControl w:val="0"/>
        <w:autoSpaceDE w:val="0"/>
        <w:autoSpaceDN w:val="0"/>
        <w:spacing w:after="0" w:line="240" w:lineRule="auto"/>
        <w:ind w:left="221"/>
        <w:jc w:val="both"/>
        <w:rPr>
          <w:rFonts w:ascii="Times New Roman" w:eastAsia="Times New Roman" w:hAnsi="Times New Roman" w:cs="Times New Roman"/>
          <w:sz w:val="26"/>
          <w:szCs w:val="26"/>
        </w:rPr>
      </w:pPr>
      <w:r w:rsidRPr="007D1C4D">
        <w:rPr>
          <w:rFonts w:ascii="Times New Roman" w:eastAsia="Times New Roman" w:hAnsi="Times New Roman" w:cs="Times New Roman"/>
          <w:sz w:val="26"/>
          <w:szCs w:val="26"/>
        </w:rPr>
        <w:t>б)</w:t>
      </w:r>
      <w:r w:rsidRPr="007D1C4D">
        <w:rPr>
          <w:rFonts w:ascii="Times New Roman" w:eastAsia="Times New Roman" w:hAnsi="Times New Roman" w:cs="Times New Roman"/>
          <w:spacing w:val="-4"/>
          <w:sz w:val="26"/>
          <w:szCs w:val="26"/>
        </w:rPr>
        <w:t xml:space="preserve"> </w:t>
      </w:r>
      <w:r w:rsidRPr="007D1C4D">
        <w:rPr>
          <w:rFonts w:ascii="Times New Roman" w:eastAsia="Times New Roman" w:hAnsi="Times New Roman" w:cs="Times New Roman"/>
          <w:sz w:val="26"/>
          <w:szCs w:val="26"/>
        </w:rPr>
        <w:t>цхьаьна</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болх</w:t>
      </w:r>
      <w:r w:rsidRPr="007D1C4D">
        <w:rPr>
          <w:rFonts w:ascii="Times New Roman" w:eastAsia="Times New Roman" w:hAnsi="Times New Roman" w:cs="Times New Roman"/>
          <w:spacing w:val="-4"/>
          <w:sz w:val="26"/>
          <w:szCs w:val="26"/>
        </w:rPr>
        <w:t xml:space="preserve"> </w:t>
      </w:r>
      <w:r w:rsidRPr="007D1C4D">
        <w:rPr>
          <w:rFonts w:ascii="Times New Roman" w:eastAsia="Times New Roman" w:hAnsi="Times New Roman" w:cs="Times New Roman"/>
          <w:sz w:val="26"/>
          <w:szCs w:val="26"/>
        </w:rPr>
        <w:t>бар</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санна,</w:t>
      </w:r>
      <w:r w:rsidRPr="007D1C4D">
        <w:rPr>
          <w:rFonts w:ascii="Times New Roman" w:eastAsia="Times New Roman" w:hAnsi="Times New Roman" w:cs="Times New Roman"/>
          <w:spacing w:val="-4"/>
          <w:sz w:val="26"/>
          <w:szCs w:val="26"/>
        </w:rPr>
        <w:t xml:space="preserve"> </w:t>
      </w:r>
      <w:r w:rsidRPr="007D1C4D">
        <w:rPr>
          <w:rFonts w:ascii="Times New Roman" w:eastAsia="Times New Roman" w:hAnsi="Times New Roman" w:cs="Times New Roman"/>
          <w:sz w:val="26"/>
          <w:szCs w:val="26"/>
        </w:rPr>
        <w:t>хьасене</w:t>
      </w:r>
      <w:r w:rsidRPr="007D1C4D">
        <w:rPr>
          <w:rFonts w:ascii="Times New Roman" w:eastAsia="Times New Roman" w:hAnsi="Times New Roman" w:cs="Times New Roman"/>
          <w:spacing w:val="-4"/>
          <w:sz w:val="26"/>
          <w:szCs w:val="26"/>
        </w:rPr>
        <w:t xml:space="preserve"> </w:t>
      </w:r>
      <w:r w:rsidRPr="007D1C4D">
        <w:rPr>
          <w:rFonts w:ascii="Times New Roman" w:eastAsia="Times New Roman" w:hAnsi="Times New Roman" w:cs="Times New Roman"/>
          <w:sz w:val="26"/>
          <w:szCs w:val="26"/>
        </w:rPr>
        <w:t>хиларан гурашкахь:</w:t>
      </w:r>
    </w:p>
    <w:p w:rsidR="007D1C4D" w:rsidRPr="007D1C4D" w:rsidRDefault="007D1C4D" w:rsidP="007D1C4D">
      <w:pPr>
        <w:widowControl w:val="0"/>
        <w:numPr>
          <w:ilvl w:val="0"/>
          <w:numId w:val="16"/>
        </w:numPr>
        <w:tabs>
          <w:tab w:val="left" w:pos="377"/>
        </w:tabs>
        <w:autoSpaceDE w:val="0"/>
        <w:autoSpaceDN w:val="0"/>
        <w:spacing w:before="1" w:after="0" w:line="298" w:lineRule="exact"/>
        <w:ind w:left="376" w:hanging="156"/>
        <w:jc w:val="both"/>
        <w:rPr>
          <w:rFonts w:ascii="Times New Roman" w:eastAsia="Times New Roman" w:hAnsi="Times New Roman" w:cs="Times New Roman"/>
          <w:sz w:val="26"/>
        </w:rPr>
      </w:pPr>
      <w:r w:rsidRPr="007D1C4D">
        <w:rPr>
          <w:rFonts w:ascii="Times New Roman" w:eastAsia="Times New Roman" w:hAnsi="Times New Roman" w:cs="Times New Roman"/>
          <w:sz w:val="26"/>
        </w:rPr>
        <w:t>шина</w:t>
      </w:r>
      <w:r w:rsidRPr="007D1C4D">
        <w:rPr>
          <w:rFonts w:ascii="Times New Roman" w:eastAsia="Times New Roman" w:hAnsi="Times New Roman" w:cs="Times New Roman"/>
          <w:spacing w:val="-4"/>
          <w:sz w:val="26"/>
        </w:rPr>
        <w:t xml:space="preserve"> </w:t>
      </w:r>
      <w:r w:rsidRPr="007D1C4D">
        <w:rPr>
          <w:rFonts w:ascii="Times New Roman" w:eastAsia="Times New Roman" w:hAnsi="Times New Roman" w:cs="Times New Roman"/>
          <w:sz w:val="26"/>
        </w:rPr>
        <w:t>хьежамна</w:t>
      </w:r>
      <w:r w:rsidRPr="007D1C4D">
        <w:rPr>
          <w:rFonts w:ascii="Times New Roman" w:eastAsia="Times New Roman" w:hAnsi="Times New Roman" w:cs="Times New Roman"/>
          <w:spacing w:val="-3"/>
          <w:sz w:val="26"/>
        </w:rPr>
        <w:t xml:space="preserve"> </w:t>
      </w:r>
      <w:r w:rsidRPr="007D1C4D">
        <w:rPr>
          <w:rFonts w:ascii="Times New Roman" w:eastAsia="Times New Roman" w:hAnsi="Times New Roman" w:cs="Times New Roman"/>
          <w:sz w:val="26"/>
        </w:rPr>
        <w:t>а, шина</w:t>
      </w:r>
      <w:r w:rsidRPr="007D1C4D">
        <w:rPr>
          <w:rFonts w:ascii="Times New Roman" w:eastAsia="Times New Roman" w:hAnsi="Times New Roman" w:cs="Times New Roman"/>
          <w:spacing w:val="-4"/>
          <w:sz w:val="26"/>
        </w:rPr>
        <w:t xml:space="preserve"> </w:t>
      </w:r>
      <w:r w:rsidRPr="007D1C4D">
        <w:rPr>
          <w:rFonts w:ascii="Times New Roman" w:eastAsia="Times New Roman" w:hAnsi="Times New Roman" w:cs="Times New Roman"/>
          <w:sz w:val="26"/>
        </w:rPr>
        <w:t>агӀонна</w:t>
      </w:r>
      <w:r w:rsidRPr="007D1C4D">
        <w:rPr>
          <w:rFonts w:ascii="Times New Roman" w:eastAsia="Times New Roman" w:hAnsi="Times New Roman" w:cs="Times New Roman"/>
          <w:spacing w:val="-3"/>
          <w:sz w:val="26"/>
        </w:rPr>
        <w:t xml:space="preserve"> </w:t>
      </w:r>
      <w:r w:rsidRPr="007D1C4D">
        <w:rPr>
          <w:rFonts w:ascii="Times New Roman" w:eastAsia="Times New Roman" w:hAnsi="Times New Roman" w:cs="Times New Roman"/>
          <w:sz w:val="26"/>
        </w:rPr>
        <w:t>а</w:t>
      </w:r>
      <w:r w:rsidRPr="007D1C4D">
        <w:rPr>
          <w:rFonts w:ascii="Times New Roman" w:eastAsia="Times New Roman" w:hAnsi="Times New Roman" w:cs="Times New Roman"/>
          <w:spacing w:val="-3"/>
          <w:sz w:val="26"/>
        </w:rPr>
        <w:t xml:space="preserve"> </w:t>
      </w:r>
      <w:r w:rsidRPr="007D1C4D">
        <w:rPr>
          <w:rFonts w:ascii="Times New Roman" w:eastAsia="Times New Roman" w:hAnsi="Times New Roman" w:cs="Times New Roman"/>
          <w:sz w:val="26"/>
        </w:rPr>
        <w:t>йукъара</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башхаллаш</w:t>
      </w:r>
      <w:r w:rsidRPr="007D1C4D">
        <w:rPr>
          <w:rFonts w:ascii="Times New Roman" w:eastAsia="Times New Roman" w:hAnsi="Times New Roman" w:cs="Times New Roman"/>
          <w:spacing w:val="-3"/>
          <w:sz w:val="26"/>
        </w:rPr>
        <w:t xml:space="preserve"> </w:t>
      </w:r>
      <w:r w:rsidRPr="007D1C4D">
        <w:rPr>
          <w:rFonts w:ascii="Times New Roman" w:eastAsia="Times New Roman" w:hAnsi="Times New Roman" w:cs="Times New Roman"/>
          <w:sz w:val="26"/>
        </w:rPr>
        <w:t>ган;</w:t>
      </w:r>
    </w:p>
    <w:p w:rsidR="007D1C4D" w:rsidRPr="007D1C4D" w:rsidRDefault="007D1C4D" w:rsidP="007D1C4D">
      <w:pPr>
        <w:widowControl w:val="0"/>
        <w:autoSpaceDE w:val="0"/>
        <w:autoSpaceDN w:val="0"/>
        <w:spacing w:after="0" w:line="240" w:lineRule="auto"/>
        <w:ind w:left="221" w:right="125"/>
        <w:jc w:val="both"/>
        <w:outlineLvl w:val="1"/>
        <w:rPr>
          <w:rFonts w:ascii="Times New Roman" w:eastAsia="Times New Roman" w:hAnsi="Times New Roman" w:cs="Times New Roman"/>
          <w:b/>
          <w:bCs/>
          <w:sz w:val="26"/>
          <w:szCs w:val="26"/>
        </w:rPr>
      </w:pPr>
      <w:r w:rsidRPr="007D1C4D">
        <w:rPr>
          <w:rFonts w:ascii="Times New Roman" w:eastAsia="Times New Roman" w:hAnsi="Times New Roman" w:cs="Times New Roman"/>
          <w:b/>
          <w:bCs/>
          <w:sz w:val="26"/>
          <w:szCs w:val="26"/>
        </w:rPr>
        <w:t>Дешархойн шаьш бечу, шимма цхьаьна бечу, тобанца йа массара цхьаьна бечу</w:t>
      </w:r>
      <w:r w:rsidRPr="007D1C4D">
        <w:rPr>
          <w:rFonts w:ascii="Times New Roman" w:eastAsia="Times New Roman" w:hAnsi="Times New Roman" w:cs="Times New Roman"/>
          <w:b/>
          <w:bCs/>
          <w:spacing w:val="1"/>
          <w:sz w:val="26"/>
          <w:szCs w:val="26"/>
        </w:rPr>
        <w:t xml:space="preserve"> </w:t>
      </w:r>
      <w:r w:rsidRPr="007D1C4D">
        <w:rPr>
          <w:rFonts w:ascii="Times New Roman" w:eastAsia="Times New Roman" w:hAnsi="Times New Roman" w:cs="Times New Roman"/>
          <w:b/>
          <w:bCs/>
          <w:sz w:val="26"/>
          <w:szCs w:val="26"/>
        </w:rPr>
        <w:t>белхан</w:t>
      </w:r>
      <w:r w:rsidRPr="007D1C4D">
        <w:rPr>
          <w:rFonts w:ascii="Times New Roman" w:eastAsia="Times New Roman" w:hAnsi="Times New Roman" w:cs="Times New Roman"/>
          <w:b/>
          <w:bCs/>
          <w:spacing w:val="-2"/>
          <w:sz w:val="26"/>
          <w:szCs w:val="26"/>
        </w:rPr>
        <w:t xml:space="preserve"> </w:t>
      </w:r>
      <w:r w:rsidRPr="007D1C4D">
        <w:rPr>
          <w:rFonts w:ascii="Times New Roman" w:eastAsia="Times New Roman" w:hAnsi="Times New Roman" w:cs="Times New Roman"/>
          <w:b/>
          <w:bCs/>
          <w:sz w:val="26"/>
          <w:szCs w:val="26"/>
        </w:rPr>
        <w:t>процессехь</w:t>
      </w:r>
      <w:r w:rsidRPr="007D1C4D">
        <w:rPr>
          <w:rFonts w:ascii="Times New Roman" w:eastAsia="Times New Roman" w:hAnsi="Times New Roman" w:cs="Times New Roman"/>
          <w:b/>
          <w:bCs/>
          <w:spacing w:val="1"/>
          <w:sz w:val="26"/>
          <w:szCs w:val="26"/>
        </w:rPr>
        <w:t xml:space="preserve"> </w:t>
      </w:r>
      <w:r w:rsidRPr="007D1C4D">
        <w:rPr>
          <w:rFonts w:ascii="Times New Roman" w:eastAsia="Times New Roman" w:hAnsi="Times New Roman" w:cs="Times New Roman"/>
          <w:b/>
          <w:bCs/>
          <w:sz w:val="26"/>
          <w:szCs w:val="26"/>
        </w:rPr>
        <w:t>Ӏама</w:t>
      </w:r>
      <w:r w:rsidRPr="007D1C4D">
        <w:rPr>
          <w:rFonts w:ascii="Times New Roman" w:eastAsia="Times New Roman" w:hAnsi="Times New Roman" w:cs="Times New Roman"/>
          <w:b/>
          <w:bCs/>
          <w:spacing w:val="-1"/>
          <w:sz w:val="26"/>
          <w:szCs w:val="26"/>
        </w:rPr>
        <w:t xml:space="preserve"> </w:t>
      </w:r>
      <w:r w:rsidRPr="007D1C4D">
        <w:rPr>
          <w:rFonts w:ascii="Times New Roman" w:eastAsia="Times New Roman" w:hAnsi="Times New Roman" w:cs="Times New Roman"/>
          <w:b/>
          <w:bCs/>
          <w:sz w:val="26"/>
          <w:szCs w:val="26"/>
        </w:rPr>
        <w:t>таро</w:t>
      </w:r>
      <w:r w:rsidRPr="007D1C4D">
        <w:rPr>
          <w:rFonts w:ascii="Times New Roman" w:eastAsia="Times New Roman" w:hAnsi="Times New Roman" w:cs="Times New Roman"/>
          <w:b/>
          <w:bCs/>
          <w:spacing w:val="-1"/>
          <w:sz w:val="26"/>
          <w:szCs w:val="26"/>
        </w:rPr>
        <w:t xml:space="preserve"> </w:t>
      </w:r>
      <w:r w:rsidRPr="007D1C4D">
        <w:rPr>
          <w:rFonts w:ascii="Times New Roman" w:eastAsia="Times New Roman" w:hAnsi="Times New Roman" w:cs="Times New Roman"/>
          <w:b/>
          <w:bCs/>
          <w:sz w:val="26"/>
          <w:szCs w:val="26"/>
        </w:rPr>
        <w:t>хир</w:t>
      </w:r>
      <w:r w:rsidRPr="007D1C4D">
        <w:rPr>
          <w:rFonts w:ascii="Times New Roman" w:eastAsia="Times New Roman" w:hAnsi="Times New Roman" w:cs="Times New Roman"/>
          <w:b/>
          <w:bCs/>
          <w:spacing w:val="-1"/>
          <w:sz w:val="26"/>
          <w:szCs w:val="26"/>
        </w:rPr>
        <w:t xml:space="preserve"> </w:t>
      </w:r>
      <w:r w:rsidRPr="007D1C4D">
        <w:rPr>
          <w:rFonts w:ascii="Times New Roman" w:eastAsia="Times New Roman" w:hAnsi="Times New Roman" w:cs="Times New Roman"/>
          <w:b/>
          <w:bCs/>
          <w:sz w:val="26"/>
          <w:szCs w:val="26"/>
        </w:rPr>
        <w:t>йу:</w:t>
      </w:r>
    </w:p>
    <w:p w:rsidR="007D1C4D" w:rsidRPr="007D1C4D" w:rsidRDefault="007D1C4D" w:rsidP="007D1C4D">
      <w:pPr>
        <w:widowControl w:val="0"/>
        <w:numPr>
          <w:ilvl w:val="0"/>
          <w:numId w:val="16"/>
        </w:numPr>
        <w:tabs>
          <w:tab w:val="left" w:pos="378"/>
        </w:tabs>
        <w:autoSpaceDE w:val="0"/>
        <w:autoSpaceDN w:val="0"/>
        <w:spacing w:after="0" w:line="299" w:lineRule="exact"/>
        <w:ind w:left="377" w:hanging="157"/>
        <w:jc w:val="both"/>
        <w:rPr>
          <w:rFonts w:ascii="Times New Roman" w:eastAsia="Times New Roman" w:hAnsi="Times New Roman" w:cs="Times New Roman"/>
          <w:sz w:val="26"/>
        </w:rPr>
      </w:pPr>
      <w:r w:rsidRPr="007D1C4D">
        <w:rPr>
          <w:rFonts w:ascii="Times New Roman" w:eastAsia="Times New Roman" w:hAnsi="Times New Roman" w:cs="Times New Roman"/>
          <w:sz w:val="26"/>
        </w:rPr>
        <w:t>хаттаршна</w:t>
      </w:r>
      <w:r w:rsidRPr="007D1C4D">
        <w:rPr>
          <w:rFonts w:ascii="Times New Roman" w:eastAsia="Times New Roman" w:hAnsi="Times New Roman" w:cs="Times New Roman"/>
          <w:spacing w:val="-3"/>
          <w:sz w:val="26"/>
        </w:rPr>
        <w:t xml:space="preserve"> </w:t>
      </w:r>
      <w:r w:rsidRPr="007D1C4D">
        <w:rPr>
          <w:rFonts w:ascii="Times New Roman" w:eastAsia="Times New Roman" w:hAnsi="Times New Roman" w:cs="Times New Roman"/>
          <w:sz w:val="26"/>
        </w:rPr>
        <w:t>жоьпаш</w:t>
      </w:r>
      <w:r w:rsidRPr="007D1C4D">
        <w:rPr>
          <w:rFonts w:ascii="Times New Roman" w:eastAsia="Times New Roman" w:hAnsi="Times New Roman" w:cs="Times New Roman"/>
          <w:spacing w:val="-3"/>
          <w:sz w:val="26"/>
        </w:rPr>
        <w:t xml:space="preserve"> </w:t>
      </w:r>
      <w:r w:rsidRPr="007D1C4D">
        <w:rPr>
          <w:rFonts w:ascii="Times New Roman" w:eastAsia="Times New Roman" w:hAnsi="Times New Roman" w:cs="Times New Roman"/>
          <w:sz w:val="26"/>
        </w:rPr>
        <w:t>тайп-тайпанчу</w:t>
      </w:r>
      <w:r w:rsidRPr="007D1C4D">
        <w:rPr>
          <w:rFonts w:ascii="Times New Roman" w:eastAsia="Times New Roman" w:hAnsi="Times New Roman" w:cs="Times New Roman"/>
          <w:spacing w:val="-2"/>
          <w:sz w:val="26"/>
        </w:rPr>
        <w:t xml:space="preserve"> </w:t>
      </w:r>
      <w:r w:rsidRPr="007D1C4D">
        <w:rPr>
          <w:rFonts w:ascii="Times New Roman" w:eastAsia="Times New Roman" w:hAnsi="Times New Roman" w:cs="Times New Roman"/>
          <w:sz w:val="26"/>
        </w:rPr>
        <w:t>кепехь</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дала мегаш</w:t>
      </w:r>
      <w:r w:rsidRPr="007D1C4D">
        <w:rPr>
          <w:rFonts w:ascii="Times New Roman" w:eastAsia="Times New Roman" w:hAnsi="Times New Roman" w:cs="Times New Roman"/>
          <w:spacing w:val="-4"/>
          <w:sz w:val="26"/>
        </w:rPr>
        <w:t xml:space="preserve"> </w:t>
      </w:r>
      <w:r w:rsidRPr="007D1C4D">
        <w:rPr>
          <w:rFonts w:ascii="Times New Roman" w:eastAsia="Times New Roman" w:hAnsi="Times New Roman" w:cs="Times New Roman"/>
          <w:sz w:val="26"/>
        </w:rPr>
        <w:t>хиларх</w:t>
      </w:r>
      <w:r w:rsidRPr="007D1C4D">
        <w:rPr>
          <w:rFonts w:ascii="Times New Roman" w:eastAsia="Times New Roman" w:hAnsi="Times New Roman" w:cs="Times New Roman"/>
          <w:spacing w:val="-2"/>
          <w:sz w:val="26"/>
        </w:rPr>
        <w:t xml:space="preserve"> </w:t>
      </w:r>
      <w:r w:rsidRPr="007D1C4D">
        <w:rPr>
          <w:rFonts w:ascii="Times New Roman" w:eastAsia="Times New Roman" w:hAnsi="Times New Roman" w:cs="Times New Roman"/>
          <w:sz w:val="26"/>
        </w:rPr>
        <w:t>кхета;</w:t>
      </w:r>
    </w:p>
    <w:p w:rsidR="007D1C4D" w:rsidRPr="007D1C4D" w:rsidRDefault="007D1C4D" w:rsidP="007D1C4D">
      <w:pPr>
        <w:widowControl w:val="0"/>
        <w:numPr>
          <w:ilvl w:val="0"/>
          <w:numId w:val="16"/>
        </w:numPr>
        <w:tabs>
          <w:tab w:val="left" w:pos="378"/>
        </w:tabs>
        <w:autoSpaceDE w:val="0"/>
        <w:autoSpaceDN w:val="0"/>
        <w:spacing w:before="1" w:after="0" w:line="298" w:lineRule="exact"/>
        <w:ind w:left="377" w:hanging="157"/>
        <w:jc w:val="both"/>
        <w:rPr>
          <w:rFonts w:ascii="Times New Roman" w:eastAsia="Times New Roman" w:hAnsi="Times New Roman" w:cs="Times New Roman"/>
          <w:sz w:val="26"/>
        </w:rPr>
      </w:pPr>
      <w:r w:rsidRPr="007D1C4D">
        <w:rPr>
          <w:rFonts w:ascii="Times New Roman" w:eastAsia="Times New Roman" w:hAnsi="Times New Roman" w:cs="Times New Roman"/>
          <w:sz w:val="26"/>
        </w:rPr>
        <w:t>ша</w:t>
      </w:r>
      <w:r w:rsidRPr="007D1C4D">
        <w:rPr>
          <w:rFonts w:ascii="Times New Roman" w:eastAsia="Times New Roman" w:hAnsi="Times New Roman" w:cs="Times New Roman"/>
          <w:spacing w:val="-3"/>
          <w:sz w:val="26"/>
        </w:rPr>
        <w:t xml:space="preserve"> </w:t>
      </w:r>
      <w:r w:rsidRPr="007D1C4D">
        <w:rPr>
          <w:rFonts w:ascii="Times New Roman" w:eastAsia="Times New Roman" w:hAnsi="Times New Roman" w:cs="Times New Roman"/>
          <w:sz w:val="26"/>
        </w:rPr>
        <w:t>тӀетовш</w:t>
      </w:r>
      <w:r w:rsidRPr="007D1C4D">
        <w:rPr>
          <w:rFonts w:ascii="Times New Roman" w:eastAsia="Times New Roman" w:hAnsi="Times New Roman" w:cs="Times New Roman"/>
          <w:spacing w:val="-3"/>
          <w:sz w:val="26"/>
        </w:rPr>
        <w:t xml:space="preserve"> </w:t>
      </w:r>
      <w:r w:rsidRPr="007D1C4D">
        <w:rPr>
          <w:rFonts w:ascii="Times New Roman" w:eastAsia="Times New Roman" w:hAnsi="Times New Roman" w:cs="Times New Roman"/>
          <w:sz w:val="26"/>
        </w:rPr>
        <w:t>волу</w:t>
      </w:r>
      <w:r w:rsidRPr="007D1C4D">
        <w:rPr>
          <w:rFonts w:ascii="Times New Roman" w:eastAsia="Times New Roman" w:hAnsi="Times New Roman" w:cs="Times New Roman"/>
          <w:spacing w:val="-3"/>
          <w:sz w:val="26"/>
        </w:rPr>
        <w:t xml:space="preserve"> </w:t>
      </w:r>
      <w:r w:rsidRPr="007D1C4D">
        <w:rPr>
          <w:rFonts w:ascii="Times New Roman" w:eastAsia="Times New Roman" w:hAnsi="Times New Roman" w:cs="Times New Roman"/>
          <w:sz w:val="26"/>
        </w:rPr>
        <w:t>жоп</w:t>
      </w:r>
      <w:r w:rsidRPr="007D1C4D">
        <w:rPr>
          <w:rFonts w:ascii="Times New Roman" w:eastAsia="Times New Roman" w:hAnsi="Times New Roman" w:cs="Times New Roman"/>
          <w:spacing w:val="-3"/>
          <w:sz w:val="26"/>
        </w:rPr>
        <w:t xml:space="preserve"> </w:t>
      </w:r>
      <w:r w:rsidRPr="007D1C4D">
        <w:rPr>
          <w:rFonts w:ascii="Times New Roman" w:eastAsia="Times New Roman" w:hAnsi="Times New Roman" w:cs="Times New Roman"/>
          <w:sz w:val="26"/>
        </w:rPr>
        <w:t>тӀечӀагӀдархьама тексте</w:t>
      </w:r>
      <w:r w:rsidRPr="007D1C4D">
        <w:rPr>
          <w:rFonts w:ascii="Times New Roman" w:eastAsia="Times New Roman" w:hAnsi="Times New Roman" w:cs="Times New Roman"/>
          <w:spacing w:val="-3"/>
          <w:sz w:val="26"/>
        </w:rPr>
        <w:t xml:space="preserve"> </w:t>
      </w:r>
      <w:r w:rsidRPr="007D1C4D">
        <w:rPr>
          <w:rFonts w:ascii="Times New Roman" w:eastAsia="Times New Roman" w:hAnsi="Times New Roman" w:cs="Times New Roman"/>
          <w:sz w:val="26"/>
        </w:rPr>
        <w:t>кховда.</w:t>
      </w:r>
    </w:p>
    <w:p w:rsidR="007D1C4D" w:rsidRPr="007D1C4D" w:rsidRDefault="007D1C4D" w:rsidP="007D1C4D">
      <w:pPr>
        <w:widowControl w:val="0"/>
        <w:numPr>
          <w:ilvl w:val="1"/>
          <w:numId w:val="17"/>
        </w:numPr>
        <w:tabs>
          <w:tab w:val="left" w:pos="915"/>
        </w:tabs>
        <w:autoSpaceDE w:val="0"/>
        <w:autoSpaceDN w:val="0"/>
        <w:spacing w:after="0" w:line="298" w:lineRule="exact"/>
        <w:jc w:val="both"/>
        <w:outlineLvl w:val="1"/>
        <w:rPr>
          <w:rFonts w:ascii="Times New Roman" w:eastAsia="Times New Roman" w:hAnsi="Times New Roman" w:cs="Times New Roman"/>
          <w:b/>
          <w:bCs/>
          <w:sz w:val="26"/>
          <w:szCs w:val="26"/>
        </w:rPr>
      </w:pPr>
      <w:r w:rsidRPr="007D1C4D">
        <w:rPr>
          <w:rFonts w:ascii="Times New Roman" w:eastAsia="Times New Roman" w:hAnsi="Times New Roman" w:cs="Times New Roman"/>
          <w:b/>
          <w:bCs/>
          <w:w w:val="110"/>
          <w:sz w:val="26"/>
          <w:szCs w:val="26"/>
        </w:rPr>
        <w:t>чу</w:t>
      </w:r>
      <w:r w:rsidRPr="007D1C4D">
        <w:rPr>
          <w:rFonts w:ascii="Times New Roman" w:eastAsia="Times New Roman" w:hAnsi="Times New Roman" w:cs="Times New Roman"/>
          <w:b/>
          <w:bCs/>
          <w:spacing w:val="-4"/>
          <w:w w:val="110"/>
          <w:sz w:val="26"/>
          <w:szCs w:val="26"/>
        </w:rPr>
        <w:t xml:space="preserve"> </w:t>
      </w:r>
      <w:r w:rsidRPr="007D1C4D">
        <w:rPr>
          <w:rFonts w:ascii="Times New Roman" w:eastAsia="Times New Roman" w:hAnsi="Times New Roman" w:cs="Times New Roman"/>
          <w:b/>
          <w:bCs/>
          <w:w w:val="110"/>
          <w:sz w:val="26"/>
          <w:szCs w:val="26"/>
        </w:rPr>
        <w:t>классехь</w:t>
      </w:r>
      <w:r w:rsidRPr="007D1C4D">
        <w:rPr>
          <w:rFonts w:ascii="Times New Roman" w:eastAsia="Times New Roman" w:hAnsi="Times New Roman" w:cs="Times New Roman"/>
          <w:b/>
          <w:bCs/>
          <w:spacing w:val="-6"/>
          <w:w w:val="110"/>
          <w:sz w:val="26"/>
          <w:szCs w:val="26"/>
        </w:rPr>
        <w:t xml:space="preserve"> </w:t>
      </w:r>
      <w:r w:rsidRPr="007D1C4D">
        <w:rPr>
          <w:rFonts w:ascii="Times New Roman" w:eastAsia="Times New Roman" w:hAnsi="Times New Roman" w:cs="Times New Roman"/>
          <w:b/>
          <w:bCs/>
          <w:w w:val="110"/>
          <w:sz w:val="26"/>
          <w:szCs w:val="26"/>
        </w:rPr>
        <w:t>дешар</w:t>
      </w:r>
      <w:r w:rsidRPr="007D1C4D">
        <w:rPr>
          <w:rFonts w:ascii="Times New Roman" w:eastAsia="Times New Roman" w:hAnsi="Times New Roman" w:cs="Times New Roman"/>
          <w:b/>
          <w:bCs/>
          <w:spacing w:val="-4"/>
          <w:w w:val="110"/>
          <w:sz w:val="26"/>
          <w:szCs w:val="26"/>
        </w:rPr>
        <w:t xml:space="preserve"> </w:t>
      </w:r>
      <w:r w:rsidRPr="007D1C4D">
        <w:rPr>
          <w:rFonts w:ascii="Times New Roman" w:eastAsia="Times New Roman" w:hAnsi="Times New Roman" w:cs="Times New Roman"/>
          <w:b/>
          <w:bCs/>
          <w:w w:val="110"/>
          <w:sz w:val="26"/>
          <w:szCs w:val="26"/>
        </w:rPr>
        <w:t>чекхдолучу</w:t>
      </w:r>
      <w:r w:rsidRPr="007D1C4D">
        <w:rPr>
          <w:rFonts w:ascii="Times New Roman" w:eastAsia="Times New Roman" w:hAnsi="Times New Roman" w:cs="Times New Roman"/>
          <w:b/>
          <w:bCs/>
          <w:spacing w:val="-5"/>
          <w:w w:val="110"/>
          <w:sz w:val="26"/>
          <w:szCs w:val="26"/>
        </w:rPr>
        <w:t xml:space="preserve"> </w:t>
      </w:r>
      <w:r w:rsidRPr="007D1C4D">
        <w:rPr>
          <w:rFonts w:ascii="Times New Roman" w:eastAsia="Times New Roman" w:hAnsi="Times New Roman" w:cs="Times New Roman"/>
          <w:b/>
          <w:bCs/>
          <w:w w:val="110"/>
          <w:sz w:val="26"/>
          <w:szCs w:val="26"/>
        </w:rPr>
        <w:t>хенахь</w:t>
      </w:r>
      <w:r w:rsidRPr="007D1C4D">
        <w:rPr>
          <w:rFonts w:ascii="Times New Roman" w:eastAsia="Times New Roman" w:hAnsi="Times New Roman" w:cs="Times New Roman"/>
          <w:b/>
          <w:bCs/>
          <w:spacing w:val="-5"/>
          <w:w w:val="110"/>
          <w:sz w:val="26"/>
          <w:szCs w:val="26"/>
        </w:rPr>
        <w:t xml:space="preserve"> </w:t>
      </w:r>
      <w:r w:rsidRPr="007D1C4D">
        <w:rPr>
          <w:rFonts w:ascii="Times New Roman" w:eastAsia="Times New Roman" w:hAnsi="Times New Roman" w:cs="Times New Roman"/>
          <w:b/>
          <w:bCs/>
          <w:w w:val="110"/>
          <w:sz w:val="26"/>
          <w:szCs w:val="26"/>
        </w:rPr>
        <w:t>дешархочунна</w:t>
      </w:r>
      <w:r w:rsidRPr="007D1C4D">
        <w:rPr>
          <w:rFonts w:ascii="Times New Roman" w:eastAsia="Times New Roman" w:hAnsi="Times New Roman" w:cs="Times New Roman"/>
          <w:b/>
          <w:bCs/>
          <w:spacing w:val="6"/>
          <w:w w:val="110"/>
          <w:sz w:val="26"/>
          <w:szCs w:val="26"/>
        </w:rPr>
        <w:t xml:space="preserve"> </w:t>
      </w:r>
      <w:r w:rsidRPr="007D1C4D">
        <w:rPr>
          <w:rFonts w:ascii="Times New Roman" w:eastAsia="Times New Roman" w:hAnsi="Times New Roman" w:cs="Times New Roman"/>
          <w:b/>
          <w:bCs/>
          <w:w w:val="110"/>
          <w:sz w:val="26"/>
          <w:szCs w:val="26"/>
        </w:rPr>
        <w:t>Ӏемар</w:t>
      </w:r>
      <w:r w:rsidRPr="007D1C4D">
        <w:rPr>
          <w:rFonts w:ascii="Times New Roman" w:eastAsia="Times New Roman" w:hAnsi="Times New Roman" w:cs="Times New Roman"/>
          <w:b/>
          <w:bCs/>
          <w:spacing w:val="-6"/>
          <w:w w:val="110"/>
          <w:sz w:val="26"/>
          <w:szCs w:val="26"/>
        </w:rPr>
        <w:t xml:space="preserve"> </w:t>
      </w:r>
      <w:r w:rsidRPr="007D1C4D">
        <w:rPr>
          <w:rFonts w:ascii="Times New Roman" w:eastAsia="Times New Roman" w:hAnsi="Times New Roman" w:cs="Times New Roman"/>
          <w:b/>
          <w:bCs/>
          <w:w w:val="110"/>
          <w:sz w:val="26"/>
          <w:szCs w:val="26"/>
        </w:rPr>
        <w:t>ду:</w:t>
      </w:r>
    </w:p>
    <w:p w:rsidR="007D1C4D" w:rsidRPr="007D1C4D" w:rsidRDefault="007D1C4D" w:rsidP="007D1C4D">
      <w:pPr>
        <w:widowControl w:val="0"/>
        <w:numPr>
          <w:ilvl w:val="0"/>
          <w:numId w:val="21"/>
        </w:numPr>
        <w:tabs>
          <w:tab w:val="left" w:pos="505"/>
        </w:tabs>
        <w:autoSpaceDE w:val="0"/>
        <w:autoSpaceDN w:val="0"/>
        <w:spacing w:after="0" w:line="240" w:lineRule="auto"/>
        <w:ind w:right="235"/>
        <w:jc w:val="both"/>
        <w:rPr>
          <w:rFonts w:ascii="Times New Roman" w:eastAsia="Times New Roman" w:hAnsi="Times New Roman" w:cs="Times New Roman"/>
          <w:sz w:val="26"/>
        </w:rPr>
      </w:pPr>
      <w:r w:rsidRPr="007D1C4D">
        <w:rPr>
          <w:rFonts w:ascii="Times New Roman" w:eastAsia="Times New Roman" w:hAnsi="Times New Roman" w:cs="Times New Roman"/>
          <w:w w:val="115"/>
          <w:sz w:val="26"/>
        </w:rPr>
        <w:t>йешначун</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оьздангаллин</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чулацамах</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кхета,</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турпалхойн</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леларш</w:t>
      </w:r>
      <w:r w:rsidRPr="007D1C4D">
        <w:rPr>
          <w:rFonts w:ascii="Times New Roman" w:eastAsia="Times New Roman" w:hAnsi="Times New Roman" w:cs="Times New Roman"/>
          <w:spacing w:val="-72"/>
          <w:w w:val="115"/>
          <w:sz w:val="26"/>
        </w:rPr>
        <w:t xml:space="preserve"> </w:t>
      </w:r>
      <w:r w:rsidRPr="007D1C4D">
        <w:rPr>
          <w:rFonts w:ascii="Times New Roman" w:eastAsia="Times New Roman" w:hAnsi="Times New Roman" w:cs="Times New Roman"/>
          <w:w w:val="115"/>
          <w:sz w:val="26"/>
        </w:rPr>
        <w:t>оьздангаллин</w:t>
      </w:r>
      <w:r w:rsidRPr="007D1C4D">
        <w:rPr>
          <w:rFonts w:ascii="Times New Roman" w:eastAsia="Times New Roman" w:hAnsi="Times New Roman" w:cs="Times New Roman"/>
          <w:spacing w:val="-2"/>
          <w:w w:val="115"/>
          <w:sz w:val="26"/>
        </w:rPr>
        <w:t xml:space="preserve"> </w:t>
      </w:r>
      <w:r w:rsidRPr="007D1C4D">
        <w:rPr>
          <w:rFonts w:ascii="Times New Roman" w:eastAsia="Times New Roman" w:hAnsi="Times New Roman" w:cs="Times New Roman"/>
          <w:w w:val="115"/>
          <w:sz w:val="26"/>
        </w:rPr>
        <w:t>барамашца</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дуста;</w:t>
      </w:r>
    </w:p>
    <w:p w:rsidR="007D1C4D" w:rsidRPr="007D1C4D" w:rsidRDefault="007D1C4D" w:rsidP="007D1C4D">
      <w:pPr>
        <w:widowControl w:val="0"/>
        <w:numPr>
          <w:ilvl w:val="0"/>
          <w:numId w:val="21"/>
        </w:numPr>
        <w:tabs>
          <w:tab w:val="left" w:pos="505"/>
        </w:tabs>
        <w:autoSpaceDE w:val="0"/>
        <w:autoSpaceDN w:val="0"/>
        <w:spacing w:after="0" w:line="240" w:lineRule="auto"/>
        <w:ind w:right="237"/>
        <w:jc w:val="both"/>
        <w:rPr>
          <w:rFonts w:ascii="Times New Roman" w:eastAsia="Times New Roman" w:hAnsi="Times New Roman" w:cs="Times New Roman"/>
          <w:sz w:val="26"/>
        </w:rPr>
      </w:pPr>
      <w:r w:rsidRPr="007D1C4D">
        <w:rPr>
          <w:rFonts w:ascii="Times New Roman" w:eastAsia="Times New Roman" w:hAnsi="Times New Roman" w:cs="Times New Roman"/>
          <w:w w:val="120"/>
          <w:sz w:val="26"/>
        </w:rPr>
        <w:t>метофорийн,</w:t>
      </w:r>
      <w:r w:rsidRPr="007D1C4D">
        <w:rPr>
          <w:rFonts w:ascii="Times New Roman" w:eastAsia="Times New Roman" w:hAnsi="Times New Roman" w:cs="Times New Roman"/>
          <w:spacing w:val="1"/>
          <w:w w:val="120"/>
          <w:sz w:val="26"/>
        </w:rPr>
        <w:t xml:space="preserve"> </w:t>
      </w:r>
      <w:r w:rsidRPr="007D1C4D">
        <w:rPr>
          <w:rFonts w:ascii="Times New Roman" w:eastAsia="Times New Roman" w:hAnsi="Times New Roman" w:cs="Times New Roman"/>
          <w:w w:val="120"/>
          <w:sz w:val="26"/>
        </w:rPr>
        <w:t>олицетворенийн,</w:t>
      </w:r>
      <w:r w:rsidRPr="007D1C4D">
        <w:rPr>
          <w:rFonts w:ascii="Times New Roman" w:eastAsia="Times New Roman" w:hAnsi="Times New Roman" w:cs="Times New Roman"/>
          <w:spacing w:val="1"/>
          <w:w w:val="120"/>
          <w:sz w:val="26"/>
        </w:rPr>
        <w:t xml:space="preserve"> </w:t>
      </w:r>
      <w:r w:rsidRPr="007D1C4D">
        <w:rPr>
          <w:rFonts w:ascii="Times New Roman" w:eastAsia="Times New Roman" w:hAnsi="Times New Roman" w:cs="Times New Roman"/>
          <w:w w:val="120"/>
          <w:sz w:val="26"/>
        </w:rPr>
        <w:t>эпитетийн</w:t>
      </w:r>
      <w:r w:rsidRPr="007D1C4D">
        <w:rPr>
          <w:rFonts w:ascii="Times New Roman" w:eastAsia="Times New Roman" w:hAnsi="Times New Roman" w:cs="Times New Roman"/>
          <w:spacing w:val="1"/>
          <w:w w:val="120"/>
          <w:sz w:val="26"/>
        </w:rPr>
        <w:t xml:space="preserve"> </w:t>
      </w:r>
      <w:r w:rsidRPr="007D1C4D">
        <w:rPr>
          <w:rFonts w:ascii="Times New Roman" w:eastAsia="Times New Roman" w:hAnsi="Times New Roman" w:cs="Times New Roman"/>
          <w:w w:val="120"/>
          <w:sz w:val="26"/>
        </w:rPr>
        <w:t>къоман</w:t>
      </w:r>
      <w:r w:rsidRPr="007D1C4D">
        <w:rPr>
          <w:rFonts w:ascii="Times New Roman" w:eastAsia="Times New Roman" w:hAnsi="Times New Roman" w:cs="Times New Roman"/>
          <w:spacing w:val="79"/>
          <w:w w:val="120"/>
          <w:sz w:val="26"/>
        </w:rPr>
        <w:t xml:space="preserve"> </w:t>
      </w:r>
      <w:r w:rsidRPr="007D1C4D">
        <w:rPr>
          <w:rFonts w:ascii="Times New Roman" w:eastAsia="Times New Roman" w:hAnsi="Times New Roman" w:cs="Times New Roman"/>
          <w:w w:val="120"/>
          <w:sz w:val="26"/>
        </w:rPr>
        <w:t>шатайпаналлех</w:t>
      </w:r>
      <w:r w:rsidRPr="007D1C4D">
        <w:rPr>
          <w:rFonts w:ascii="Times New Roman" w:eastAsia="Times New Roman" w:hAnsi="Times New Roman" w:cs="Times New Roman"/>
          <w:spacing w:val="1"/>
          <w:w w:val="120"/>
          <w:sz w:val="26"/>
        </w:rPr>
        <w:t xml:space="preserve"> </w:t>
      </w:r>
      <w:r w:rsidRPr="007D1C4D">
        <w:rPr>
          <w:rFonts w:ascii="Times New Roman" w:eastAsia="Times New Roman" w:hAnsi="Times New Roman" w:cs="Times New Roman"/>
          <w:w w:val="120"/>
          <w:sz w:val="26"/>
        </w:rPr>
        <w:t>кхета</w:t>
      </w:r>
      <w:r w:rsidRPr="007D1C4D">
        <w:rPr>
          <w:rFonts w:ascii="Times New Roman" w:eastAsia="Times New Roman" w:hAnsi="Times New Roman" w:cs="Times New Roman"/>
          <w:spacing w:val="1"/>
          <w:w w:val="120"/>
          <w:sz w:val="26"/>
        </w:rPr>
        <w:t xml:space="preserve"> </w:t>
      </w:r>
      <w:r w:rsidRPr="007D1C4D">
        <w:rPr>
          <w:rFonts w:ascii="Times New Roman" w:eastAsia="Times New Roman" w:hAnsi="Times New Roman" w:cs="Times New Roman"/>
          <w:w w:val="120"/>
          <w:sz w:val="26"/>
        </w:rPr>
        <w:t>а, текстехь</w:t>
      </w:r>
      <w:r w:rsidRPr="007D1C4D">
        <w:rPr>
          <w:rFonts w:ascii="Times New Roman" w:eastAsia="Times New Roman" w:hAnsi="Times New Roman" w:cs="Times New Roman"/>
          <w:spacing w:val="-2"/>
          <w:w w:val="120"/>
          <w:sz w:val="26"/>
        </w:rPr>
        <w:t xml:space="preserve"> </w:t>
      </w:r>
      <w:r w:rsidRPr="007D1C4D">
        <w:rPr>
          <w:rFonts w:ascii="Times New Roman" w:eastAsia="Times New Roman" w:hAnsi="Times New Roman" w:cs="Times New Roman"/>
          <w:w w:val="120"/>
          <w:sz w:val="26"/>
        </w:rPr>
        <w:t>исбаьхьаллин сурткъагоран и</w:t>
      </w:r>
      <w:r w:rsidRPr="007D1C4D">
        <w:rPr>
          <w:rFonts w:ascii="Times New Roman" w:eastAsia="Times New Roman" w:hAnsi="Times New Roman" w:cs="Times New Roman"/>
          <w:spacing w:val="-1"/>
          <w:w w:val="120"/>
          <w:sz w:val="26"/>
        </w:rPr>
        <w:t xml:space="preserve"> </w:t>
      </w:r>
      <w:r w:rsidRPr="007D1C4D">
        <w:rPr>
          <w:rFonts w:ascii="Times New Roman" w:eastAsia="Times New Roman" w:hAnsi="Times New Roman" w:cs="Times New Roman"/>
          <w:w w:val="120"/>
          <w:sz w:val="26"/>
        </w:rPr>
        <w:t>гӀирсаш ган</w:t>
      </w:r>
      <w:r w:rsidRPr="007D1C4D">
        <w:rPr>
          <w:rFonts w:ascii="Times New Roman" w:eastAsia="Times New Roman" w:hAnsi="Times New Roman" w:cs="Times New Roman"/>
          <w:spacing w:val="-1"/>
          <w:w w:val="120"/>
          <w:sz w:val="26"/>
        </w:rPr>
        <w:t xml:space="preserve"> </w:t>
      </w:r>
      <w:r w:rsidRPr="007D1C4D">
        <w:rPr>
          <w:rFonts w:ascii="Times New Roman" w:eastAsia="Times New Roman" w:hAnsi="Times New Roman" w:cs="Times New Roman"/>
          <w:w w:val="120"/>
          <w:sz w:val="26"/>
        </w:rPr>
        <w:t>а;</w:t>
      </w:r>
    </w:p>
    <w:p w:rsidR="007D1C4D" w:rsidRPr="007D1C4D" w:rsidRDefault="007D1C4D" w:rsidP="007D1C4D">
      <w:pPr>
        <w:widowControl w:val="0"/>
        <w:numPr>
          <w:ilvl w:val="0"/>
          <w:numId w:val="21"/>
        </w:numPr>
        <w:tabs>
          <w:tab w:val="left" w:pos="505"/>
        </w:tabs>
        <w:autoSpaceDE w:val="0"/>
        <w:autoSpaceDN w:val="0"/>
        <w:spacing w:after="0" w:line="240" w:lineRule="auto"/>
        <w:ind w:right="230"/>
        <w:jc w:val="both"/>
        <w:rPr>
          <w:rFonts w:ascii="Times New Roman" w:eastAsia="Times New Roman" w:hAnsi="Times New Roman" w:cs="Times New Roman"/>
          <w:sz w:val="26"/>
        </w:rPr>
      </w:pPr>
      <w:r w:rsidRPr="007D1C4D">
        <w:rPr>
          <w:rFonts w:ascii="Times New Roman" w:eastAsia="Times New Roman" w:hAnsi="Times New Roman" w:cs="Times New Roman"/>
          <w:w w:val="115"/>
          <w:sz w:val="26"/>
        </w:rPr>
        <w:t>нохчийн</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литературин</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говзарш</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йешаран</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процессехь</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йешаран</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хаарш</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шардар: хезаш а, дагахь а йеша, исбаьхьаллин а, дешаран а текстийн маьӀна</w:t>
      </w:r>
      <w:r w:rsidRPr="007D1C4D">
        <w:rPr>
          <w:rFonts w:ascii="Times New Roman" w:eastAsia="Times New Roman" w:hAnsi="Times New Roman" w:cs="Times New Roman"/>
          <w:spacing w:val="-72"/>
          <w:w w:val="115"/>
          <w:sz w:val="26"/>
        </w:rPr>
        <w:t xml:space="preserve"> </w:t>
      </w:r>
      <w:r w:rsidRPr="007D1C4D">
        <w:rPr>
          <w:rFonts w:ascii="Times New Roman" w:eastAsia="Times New Roman" w:hAnsi="Times New Roman" w:cs="Times New Roman"/>
          <w:w w:val="115"/>
          <w:sz w:val="26"/>
        </w:rPr>
        <w:t>даран</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приемех</w:t>
      </w:r>
      <w:r w:rsidRPr="007D1C4D">
        <w:rPr>
          <w:rFonts w:ascii="Times New Roman" w:eastAsia="Times New Roman" w:hAnsi="Times New Roman" w:cs="Times New Roman"/>
          <w:spacing w:val="2"/>
          <w:w w:val="115"/>
          <w:sz w:val="26"/>
        </w:rPr>
        <w:t xml:space="preserve"> </w:t>
      </w:r>
      <w:r w:rsidRPr="007D1C4D">
        <w:rPr>
          <w:rFonts w:ascii="Times New Roman" w:eastAsia="Times New Roman" w:hAnsi="Times New Roman" w:cs="Times New Roman"/>
          <w:w w:val="115"/>
          <w:sz w:val="26"/>
        </w:rPr>
        <w:t>кхета;</w:t>
      </w:r>
    </w:p>
    <w:p w:rsidR="007D1C4D" w:rsidRPr="007D1C4D" w:rsidRDefault="007D1C4D" w:rsidP="007D1C4D">
      <w:pPr>
        <w:widowControl w:val="0"/>
        <w:numPr>
          <w:ilvl w:val="0"/>
          <w:numId w:val="21"/>
        </w:numPr>
        <w:tabs>
          <w:tab w:val="left" w:pos="505"/>
        </w:tabs>
        <w:autoSpaceDE w:val="0"/>
        <w:autoSpaceDN w:val="0"/>
        <w:spacing w:after="0" w:line="240" w:lineRule="auto"/>
        <w:ind w:right="230"/>
        <w:jc w:val="both"/>
        <w:rPr>
          <w:rFonts w:ascii="Times New Roman" w:eastAsia="Times New Roman" w:hAnsi="Times New Roman" w:cs="Times New Roman"/>
          <w:sz w:val="26"/>
        </w:rPr>
      </w:pPr>
      <w:r w:rsidRPr="007D1C4D">
        <w:rPr>
          <w:rFonts w:ascii="Times New Roman" w:eastAsia="Times New Roman" w:hAnsi="Times New Roman" w:cs="Times New Roman"/>
          <w:sz w:val="26"/>
        </w:rPr>
        <w:t>нохчийн</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литературин</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говзарш</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йешаран</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зеделлачух</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къамел</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шардарехь</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пайдаэца:</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ладоьгӀна/йешна текст йийцаре йарехь дакъалаца, текстана тӀе а тийжаш, шена хетарг</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тӀечӀагӀдан;</w:t>
      </w:r>
    </w:p>
    <w:p w:rsidR="007D1C4D" w:rsidRPr="007D1C4D" w:rsidRDefault="007D1C4D" w:rsidP="007D1C4D">
      <w:pPr>
        <w:widowControl w:val="0"/>
        <w:numPr>
          <w:ilvl w:val="0"/>
          <w:numId w:val="21"/>
        </w:numPr>
        <w:tabs>
          <w:tab w:val="left" w:pos="505"/>
        </w:tabs>
        <w:autoSpaceDE w:val="0"/>
        <w:autoSpaceDN w:val="0"/>
        <w:spacing w:after="0" w:line="317" w:lineRule="exact"/>
        <w:ind w:left="504" w:hanging="284"/>
        <w:jc w:val="both"/>
        <w:rPr>
          <w:rFonts w:ascii="Times New Roman" w:eastAsia="Times New Roman" w:hAnsi="Times New Roman" w:cs="Times New Roman"/>
          <w:sz w:val="26"/>
        </w:rPr>
      </w:pPr>
      <w:r w:rsidRPr="007D1C4D">
        <w:rPr>
          <w:rFonts w:ascii="Times New Roman" w:eastAsia="Times New Roman" w:hAnsi="Times New Roman" w:cs="Times New Roman"/>
          <w:w w:val="115"/>
          <w:sz w:val="26"/>
        </w:rPr>
        <w:t>шен</w:t>
      </w:r>
      <w:r w:rsidRPr="007D1C4D">
        <w:rPr>
          <w:rFonts w:ascii="Times New Roman" w:eastAsia="Times New Roman" w:hAnsi="Times New Roman" w:cs="Times New Roman"/>
          <w:spacing w:val="-4"/>
          <w:w w:val="115"/>
          <w:sz w:val="26"/>
        </w:rPr>
        <w:t xml:space="preserve"> </w:t>
      </w:r>
      <w:r w:rsidRPr="007D1C4D">
        <w:rPr>
          <w:rFonts w:ascii="Times New Roman" w:eastAsia="Times New Roman" w:hAnsi="Times New Roman" w:cs="Times New Roman"/>
          <w:w w:val="115"/>
          <w:sz w:val="26"/>
        </w:rPr>
        <w:t>йешаран</w:t>
      </w:r>
      <w:r w:rsidRPr="007D1C4D">
        <w:rPr>
          <w:rFonts w:ascii="Times New Roman" w:eastAsia="Times New Roman" w:hAnsi="Times New Roman" w:cs="Times New Roman"/>
          <w:spacing w:val="-4"/>
          <w:w w:val="115"/>
          <w:sz w:val="26"/>
        </w:rPr>
        <w:t xml:space="preserve"> </w:t>
      </w:r>
      <w:r w:rsidRPr="007D1C4D">
        <w:rPr>
          <w:rFonts w:ascii="Times New Roman" w:eastAsia="Times New Roman" w:hAnsi="Times New Roman" w:cs="Times New Roman"/>
          <w:w w:val="115"/>
          <w:sz w:val="26"/>
        </w:rPr>
        <w:t>гуо</w:t>
      </w:r>
      <w:r w:rsidRPr="007D1C4D">
        <w:rPr>
          <w:rFonts w:ascii="Times New Roman" w:eastAsia="Times New Roman" w:hAnsi="Times New Roman" w:cs="Times New Roman"/>
          <w:spacing w:val="-3"/>
          <w:w w:val="115"/>
          <w:sz w:val="26"/>
        </w:rPr>
        <w:t xml:space="preserve"> </w:t>
      </w:r>
      <w:r w:rsidRPr="007D1C4D">
        <w:rPr>
          <w:rFonts w:ascii="Times New Roman" w:eastAsia="Times New Roman" w:hAnsi="Times New Roman" w:cs="Times New Roman"/>
          <w:w w:val="115"/>
          <w:sz w:val="26"/>
        </w:rPr>
        <w:t>шорбан;</w:t>
      </w:r>
    </w:p>
    <w:p w:rsidR="007D1C4D" w:rsidRPr="007D1C4D" w:rsidRDefault="007D1C4D" w:rsidP="007D1C4D">
      <w:pPr>
        <w:widowControl w:val="0"/>
        <w:numPr>
          <w:ilvl w:val="0"/>
          <w:numId w:val="21"/>
        </w:numPr>
        <w:tabs>
          <w:tab w:val="left" w:pos="505"/>
        </w:tabs>
        <w:autoSpaceDE w:val="0"/>
        <w:autoSpaceDN w:val="0"/>
        <w:spacing w:before="1" w:after="0" w:line="237" w:lineRule="auto"/>
        <w:ind w:right="238"/>
        <w:jc w:val="both"/>
        <w:rPr>
          <w:rFonts w:ascii="Times New Roman" w:eastAsia="Times New Roman" w:hAnsi="Times New Roman" w:cs="Times New Roman"/>
          <w:sz w:val="26"/>
        </w:rPr>
      </w:pPr>
      <w:r w:rsidRPr="007D1C4D">
        <w:rPr>
          <w:rFonts w:ascii="Times New Roman" w:eastAsia="Times New Roman" w:hAnsi="Times New Roman" w:cs="Times New Roman"/>
          <w:w w:val="120"/>
          <w:sz w:val="26"/>
        </w:rPr>
        <w:t>йешначу</w:t>
      </w:r>
      <w:r w:rsidRPr="007D1C4D">
        <w:rPr>
          <w:rFonts w:ascii="Times New Roman" w:eastAsia="Times New Roman" w:hAnsi="Times New Roman" w:cs="Times New Roman"/>
          <w:spacing w:val="1"/>
          <w:w w:val="120"/>
          <w:sz w:val="26"/>
        </w:rPr>
        <w:t xml:space="preserve"> </w:t>
      </w:r>
      <w:r w:rsidRPr="007D1C4D">
        <w:rPr>
          <w:rFonts w:ascii="Times New Roman" w:eastAsia="Times New Roman" w:hAnsi="Times New Roman" w:cs="Times New Roman"/>
          <w:w w:val="120"/>
          <w:sz w:val="26"/>
        </w:rPr>
        <w:t>а,</w:t>
      </w:r>
      <w:r w:rsidRPr="007D1C4D">
        <w:rPr>
          <w:rFonts w:ascii="Times New Roman" w:eastAsia="Times New Roman" w:hAnsi="Times New Roman" w:cs="Times New Roman"/>
          <w:spacing w:val="1"/>
          <w:w w:val="120"/>
          <w:sz w:val="26"/>
        </w:rPr>
        <w:t xml:space="preserve"> </w:t>
      </w:r>
      <w:r w:rsidRPr="007D1C4D">
        <w:rPr>
          <w:rFonts w:ascii="Times New Roman" w:eastAsia="Times New Roman" w:hAnsi="Times New Roman" w:cs="Times New Roman"/>
          <w:w w:val="120"/>
          <w:sz w:val="26"/>
        </w:rPr>
        <w:t>ладоьгӀначу</w:t>
      </w:r>
      <w:r w:rsidRPr="007D1C4D">
        <w:rPr>
          <w:rFonts w:ascii="Times New Roman" w:eastAsia="Times New Roman" w:hAnsi="Times New Roman" w:cs="Times New Roman"/>
          <w:spacing w:val="1"/>
          <w:w w:val="120"/>
          <w:sz w:val="26"/>
        </w:rPr>
        <w:t xml:space="preserve"> </w:t>
      </w:r>
      <w:r w:rsidRPr="007D1C4D">
        <w:rPr>
          <w:rFonts w:ascii="Times New Roman" w:eastAsia="Times New Roman" w:hAnsi="Times New Roman" w:cs="Times New Roman"/>
          <w:w w:val="120"/>
          <w:sz w:val="26"/>
        </w:rPr>
        <w:t>а</w:t>
      </w:r>
      <w:r w:rsidRPr="007D1C4D">
        <w:rPr>
          <w:rFonts w:ascii="Times New Roman" w:eastAsia="Times New Roman" w:hAnsi="Times New Roman" w:cs="Times New Roman"/>
          <w:spacing w:val="1"/>
          <w:w w:val="120"/>
          <w:sz w:val="26"/>
        </w:rPr>
        <w:t xml:space="preserve"> </w:t>
      </w:r>
      <w:r w:rsidRPr="007D1C4D">
        <w:rPr>
          <w:rFonts w:ascii="Times New Roman" w:eastAsia="Times New Roman" w:hAnsi="Times New Roman" w:cs="Times New Roman"/>
          <w:w w:val="120"/>
          <w:sz w:val="26"/>
        </w:rPr>
        <w:t>говзарех</w:t>
      </w:r>
      <w:r w:rsidRPr="007D1C4D">
        <w:rPr>
          <w:rFonts w:ascii="Times New Roman" w:eastAsia="Times New Roman" w:hAnsi="Times New Roman" w:cs="Times New Roman"/>
          <w:spacing w:val="1"/>
          <w:w w:val="120"/>
          <w:sz w:val="26"/>
        </w:rPr>
        <w:t xml:space="preserve"> </w:t>
      </w:r>
      <w:r w:rsidRPr="007D1C4D">
        <w:rPr>
          <w:rFonts w:ascii="Times New Roman" w:eastAsia="Times New Roman" w:hAnsi="Times New Roman" w:cs="Times New Roman"/>
          <w:w w:val="120"/>
          <w:sz w:val="26"/>
        </w:rPr>
        <w:t>хетарг</w:t>
      </w:r>
      <w:r w:rsidRPr="007D1C4D">
        <w:rPr>
          <w:rFonts w:ascii="Times New Roman" w:eastAsia="Times New Roman" w:hAnsi="Times New Roman" w:cs="Times New Roman"/>
          <w:spacing w:val="1"/>
          <w:w w:val="120"/>
          <w:sz w:val="26"/>
        </w:rPr>
        <w:t xml:space="preserve"> </w:t>
      </w:r>
      <w:r w:rsidRPr="007D1C4D">
        <w:rPr>
          <w:rFonts w:ascii="Times New Roman" w:eastAsia="Times New Roman" w:hAnsi="Times New Roman" w:cs="Times New Roman"/>
          <w:w w:val="120"/>
          <w:sz w:val="26"/>
        </w:rPr>
        <w:t>искусствон</w:t>
      </w:r>
      <w:r w:rsidRPr="007D1C4D">
        <w:rPr>
          <w:rFonts w:ascii="Times New Roman" w:eastAsia="Times New Roman" w:hAnsi="Times New Roman" w:cs="Times New Roman"/>
          <w:spacing w:val="1"/>
          <w:w w:val="120"/>
          <w:sz w:val="26"/>
        </w:rPr>
        <w:t xml:space="preserve"> </w:t>
      </w:r>
      <w:r w:rsidRPr="007D1C4D">
        <w:rPr>
          <w:rFonts w:ascii="Times New Roman" w:eastAsia="Times New Roman" w:hAnsi="Times New Roman" w:cs="Times New Roman"/>
          <w:w w:val="120"/>
          <w:sz w:val="26"/>
        </w:rPr>
        <w:t>кхечу</w:t>
      </w:r>
      <w:r w:rsidRPr="007D1C4D">
        <w:rPr>
          <w:rFonts w:ascii="Times New Roman" w:eastAsia="Times New Roman" w:hAnsi="Times New Roman" w:cs="Times New Roman"/>
          <w:spacing w:val="1"/>
          <w:w w:val="120"/>
          <w:sz w:val="26"/>
        </w:rPr>
        <w:t xml:space="preserve"> </w:t>
      </w:r>
      <w:r w:rsidRPr="007D1C4D">
        <w:rPr>
          <w:rFonts w:ascii="Times New Roman" w:eastAsia="Times New Roman" w:hAnsi="Times New Roman" w:cs="Times New Roman"/>
          <w:w w:val="120"/>
          <w:sz w:val="26"/>
        </w:rPr>
        <w:t>кепех</w:t>
      </w:r>
      <w:r w:rsidRPr="007D1C4D">
        <w:rPr>
          <w:rFonts w:ascii="Times New Roman" w:eastAsia="Times New Roman" w:hAnsi="Times New Roman" w:cs="Times New Roman"/>
          <w:spacing w:val="1"/>
          <w:w w:val="120"/>
          <w:sz w:val="26"/>
        </w:rPr>
        <w:t xml:space="preserve"> </w:t>
      </w:r>
      <w:r w:rsidRPr="007D1C4D">
        <w:rPr>
          <w:rFonts w:ascii="Times New Roman" w:eastAsia="Times New Roman" w:hAnsi="Times New Roman" w:cs="Times New Roman"/>
          <w:w w:val="120"/>
          <w:sz w:val="26"/>
        </w:rPr>
        <w:t>хиллачу</w:t>
      </w:r>
      <w:r w:rsidRPr="007D1C4D">
        <w:rPr>
          <w:rFonts w:ascii="Times New Roman" w:eastAsia="Times New Roman" w:hAnsi="Times New Roman" w:cs="Times New Roman"/>
          <w:spacing w:val="1"/>
          <w:w w:val="120"/>
          <w:sz w:val="26"/>
        </w:rPr>
        <w:t xml:space="preserve"> </w:t>
      </w:r>
      <w:r w:rsidRPr="007D1C4D">
        <w:rPr>
          <w:rFonts w:ascii="Times New Roman" w:eastAsia="Times New Roman" w:hAnsi="Times New Roman" w:cs="Times New Roman"/>
          <w:w w:val="120"/>
          <w:sz w:val="26"/>
        </w:rPr>
        <w:t>синӀаткъамца</w:t>
      </w:r>
      <w:r w:rsidRPr="007D1C4D">
        <w:rPr>
          <w:rFonts w:ascii="Times New Roman" w:eastAsia="Times New Roman" w:hAnsi="Times New Roman" w:cs="Times New Roman"/>
          <w:spacing w:val="3"/>
          <w:w w:val="120"/>
          <w:sz w:val="26"/>
        </w:rPr>
        <w:t xml:space="preserve"> </w:t>
      </w:r>
      <w:r w:rsidRPr="007D1C4D">
        <w:rPr>
          <w:rFonts w:ascii="Times New Roman" w:eastAsia="Times New Roman" w:hAnsi="Times New Roman" w:cs="Times New Roman"/>
          <w:w w:val="120"/>
          <w:sz w:val="26"/>
        </w:rPr>
        <w:t>дуста.</w:t>
      </w:r>
    </w:p>
    <w:p w:rsidR="007D1C4D" w:rsidRPr="007D1C4D" w:rsidRDefault="007D1C4D" w:rsidP="007D1C4D">
      <w:pPr>
        <w:widowControl w:val="0"/>
        <w:autoSpaceDE w:val="0"/>
        <w:autoSpaceDN w:val="0"/>
        <w:spacing w:before="3" w:after="0" w:line="240" w:lineRule="auto"/>
        <w:ind w:left="221"/>
        <w:outlineLvl w:val="1"/>
        <w:rPr>
          <w:rFonts w:ascii="Times New Roman" w:eastAsia="Times New Roman" w:hAnsi="Times New Roman" w:cs="Times New Roman"/>
          <w:b/>
          <w:bCs/>
          <w:sz w:val="26"/>
          <w:szCs w:val="26"/>
        </w:rPr>
      </w:pPr>
      <w:r w:rsidRPr="007D1C4D">
        <w:rPr>
          <w:rFonts w:ascii="Times New Roman" w:eastAsia="Times New Roman" w:hAnsi="Times New Roman" w:cs="Times New Roman"/>
          <w:b/>
          <w:bCs/>
          <w:sz w:val="26"/>
          <w:szCs w:val="26"/>
        </w:rPr>
        <w:t>«Къамелан</w:t>
      </w:r>
      <w:r w:rsidRPr="007D1C4D">
        <w:rPr>
          <w:rFonts w:ascii="Times New Roman" w:eastAsia="Times New Roman" w:hAnsi="Times New Roman" w:cs="Times New Roman"/>
          <w:b/>
          <w:bCs/>
          <w:spacing w:val="-2"/>
          <w:sz w:val="26"/>
          <w:szCs w:val="26"/>
        </w:rPr>
        <w:t xml:space="preserve"> </w:t>
      </w:r>
      <w:r w:rsidRPr="007D1C4D">
        <w:rPr>
          <w:rFonts w:ascii="Times New Roman" w:eastAsia="Times New Roman" w:hAnsi="Times New Roman" w:cs="Times New Roman"/>
          <w:b/>
          <w:bCs/>
          <w:sz w:val="26"/>
          <w:szCs w:val="26"/>
        </w:rPr>
        <w:t>а,</w:t>
      </w:r>
      <w:r w:rsidRPr="007D1C4D">
        <w:rPr>
          <w:rFonts w:ascii="Times New Roman" w:eastAsia="Times New Roman" w:hAnsi="Times New Roman" w:cs="Times New Roman"/>
          <w:b/>
          <w:bCs/>
          <w:spacing w:val="-3"/>
          <w:sz w:val="26"/>
          <w:szCs w:val="26"/>
        </w:rPr>
        <w:t xml:space="preserve"> </w:t>
      </w:r>
      <w:r w:rsidRPr="007D1C4D">
        <w:rPr>
          <w:rFonts w:ascii="Times New Roman" w:eastAsia="Times New Roman" w:hAnsi="Times New Roman" w:cs="Times New Roman"/>
          <w:b/>
          <w:bCs/>
          <w:sz w:val="26"/>
          <w:szCs w:val="26"/>
        </w:rPr>
        <w:t>йешаран</w:t>
      </w:r>
      <w:r w:rsidRPr="007D1C4D">
        <w:rPr>
          <w:rFonts w:ascii="Times New Roman" w:eastAsia="Times New Roman" w:hAnsi="Times New Roman" w:cs="Times New Roman"/>
          <w:b/>
          <w:bCs/>
          <w:spacing w:val="-4"/>
          <w:sz w:val="26"/>
          <w:szCs w:val="26"/>
        </w:rPr>
        <w:t xml:space="preserve"> </w:t>
      </w:r>
      <w:r w:rsidRPr="007D1C4D">
        <w:rPr>
          <w:rFonts w:ascii="Times New Roman" w:eastAsia="Times New Roman" w:hAnsi="Times New Roman" w:cs="Times New Roman"/>
          <w:b/>
          <w:bCs/>
          <w:sz w:val="26"/>
          <w:szCs w:val="26"/>
        </w:rPr>
        <w:t>а</w:t>
      </w:r>
      <w:r w:rsidRPr="007D1C4D">
        <w:rPr>
          <w:rFonts w:ascii="Times New Roman" w:eastAsia="Times New Roman" w:hAnsi="Times New Roman" w:cs="Times New Roman"/>
          <w:b/>
          <w:bCs/>
          <w:spacing w:val="-3"/>
          <w:sz w:val="26"/>
          <w:szCs w:val="26"/>
        </w:rPr>
        <w:t xml:space="preserve"> </w:t>
      </w:r>
      <w:r w:rsidRPr="007D1C4D">
        <w:rPr>
          <w:rFonts w:ascii="Times New Roman" w:eastAsia="Times New Roman" w:hAnsi="Times New Roman" w:cs="Times New Roman"/>
          <w:b/>
          <w:bCs/>
          <w:sz w:val="26"/>
          <w:szCs w:val="26"/>
        </w:rPr>
        <w:t>гӀуллакхан</w:t>
      </w:r>
      <w:r w:rsidRPr="007D1C4D">
        <w:rPr>
          <w:rFonts w:ascii="Times New Roman" w:eastAsia="Times New Roman" w:hAnsi="Times New Roman" w:cs="Times New Roman"/>
          <w:b/>
          <w:bCs/>
          <w:spacing w:val="-2"/>
          <w:sz w:val="26"/>
          <w:szCs w:val="26"/>
        </w:rPr>
        <w:t xml:space="preserve"> </w:t>
      </w:r>
      <w:r w:rsidRPr="007D1C4D">
        <w:rPr>
          <w:rFonts w:ascii="Times New Roman" w:eastAsia="Times New Roman" w:hAnsi="Times New Roman" w:cs="Times New Roman"/>
          <w:b/>
          <w:bCs/>
          <w:sz w:val="26"/>
          <w:szCs w:val="26"/>
        </w:rPr>
        <w:t>кепаш»</w:t>
      </w:r>
      <w:r w:rsidRPr="007D1C4D">
        <w:rPr>
          <w:rFonts w:ascii="Times New Roman" w:eastAsia="Times New Roman" w:hAnsi="Times New Roman" w:cs="Times New Roman"/>
          <w:b/>
          <w:bCs/>
          <w:spacing w:val="-4"/>
          <w:sz w:val="26"/>
          <w:szCs w:val="26"/>
        </w:rPr>
        <w:t xml:space="preserve"> </w:t>
      </w:r>
      <w:r w:rsidRPr="007D1C4D">
        <w:rPr>
          <w:rFonts w:ascii="Times New Roman" w:eastAsia="Times New Roman" w:hAnsi="Times New Roman" w:cs="Times New Roman"/>
          <w:b/>
          <w:bCs/>
          <w:sz w:val="26"/>
          <w:szCs w:val="26"/>
        </w:rPr>
        <w:t>дакъа:</w:t>
      </w:r>
    </w:p>
    <w:p w:rsidR="007D1C4D" w:rsidRPr="007D1C4D" w:rsidRDefault="007D1C4D" w:rsidP="007D1C4D">
      <w:pPr>
        <w:widowControl w:val="0"/>
        <w:autoSpaceDE w:val="0"/>
        <w:autoSpaceDN w:val="0"/>
        <w:spacing w:before="1" w:after="0" w:line="298" w:lineRule="exact"/>
        <w:ind w:left="221"/>
        <w:rPr>
          <w:rFonts w:ascii="Times New Roman" w:eastAsia="Times New Roman" w:hAnsi="Times New Roman" w:cs="Times New Roman"/>
          <w:sz w:val="26"/>
          <w:szCs w:val="26"/>
        </w:rPr>
      </w:pPr>
      <w:r w:rsidRPr="007D1C4D">
        <w:rPr>
          <w:rFonts w:ascii="Times New Roman" w:eastAsia="Times New Roman" w:hAnsi="Times New Roman" w:cs="Times New Roman"/>
          <w:sz w:val="26"/>
          <w:szCs w:val="26"/>
        </w:rPr>
        <w:t>аудировани,</w:t>
      </w:r>
    </w:p>
    <w:p w:rsidR="007D1C4D" w:rsidRPr="007D1C4D" w:rsidRDefault="007D1C4D" w:rsidP="007D1C4D">
      <w:pPr>
        <w:widowControl w:val="0"/>
        <w:autoSpaceDE w:val="0"/>
        <w:autoSpaceDN w:val="0"/>
        <w:spacing w:after="0" w:line="298" w:lineRule="exact"/>
        <w:ind w:left="221"/>
        <w:rPr>
          <w:rFonts w:ascii="Times New Roman" w:eastAsia="Times New Roman" w:hAnsi="Times New Roman" w:cs="Times New Roman"/>
          <w:sz w:val="26"/>
          <w:szCs w:val="26"/>
        </w:rPr>
      </w:pPr>
      <w:r w:rsidRPr="007D1C4D">
        <w:rPr>
          <w:rFonts w:ascii="Times New Roman" w:eastAsia="Times New Roman" w:hAnsi="Times New Roman" w:cs="Times New Roman"/>
          <w:sz w:val="26"/>
          <w:szCs w:val="26"/>
        </w:rPr>
        <w:t>хезаш</w:t>
      </w:r>
      <w:r w:rsidRPr="007D1C4D">
        <w:rPr>
          <w:rFonts w:ascii="Times New Roman" w:eastAsia="Times New Roman" w:hAnsi="Times New Roman" w:cs="Times New Roman"/>
          <w:spacing w:val="-3"/>
          <w:sz w:val="26"/>
          <w:szCs w:val="26"/>
        </w:rPr>
        <w:t xml:space="preserve"> </w:t>
      </w:r>
      <w:r w:rsidRPr="007D1C4D">
        <w:rPr>
          <w:rFonts w:ascii="Times New Roman" w:eastAsia="Times New Roman" w:hAnsi="Times New Roman" w:cs="Times New Roman"/>
          <w:sz w:val="26"/>
          <w:szCs w:val="26"/>
        </w:rPr>
        <w:t>а,</w:t>
      </w:r>
      <w:r w:rsidRPr="007D1C4D">
        <w:rPr>
          <w:rFonts w:ascii="Times New Roman" w:eastAsia="Times New Roman" w:hAnsi="Times New Roman" w:cs="Times New Roman"/>
          <w:spacing w:val="-2"/>
          <w:sz w:val="26"/>
          <w:szCs w:val="26"/>
        </w:rPr>
        <w:t xml:space="preserve"> </w:t>
      </w:r>
      <w:r w:rsidRPr="007D1C4D">
        <w:rPr>
          <w:rFonts w:ascii="Times New Roman" w:eastAsia="Times New Roman" w:hAnsi="Times New Roman" w:cs="Times New Roman"/>
          <w:sz w:val="26"/>
          <w:szCs w:val="26"/>
        </w:rPr>
        <w:t>дагахь</w:t>
      </w:r>
      <w:r w:rsidRPr="007D1C4D">
        <w:rPr>
          <w:rFonts w:ascii="Times New Roman" w:eastAsia="Times New Roman" w:hAnsi="Times New Roman" w:cs="Times New Roman"/>
          <w:spacing w:val="-4"/>
          <w:sz w:val="26"/>
          <w:szCs w:val="26"/>
        </w:rPr>
        <w:t xml:space="preserve"> </w:t>
      </w:r>
      <w:r w:rsidRPr="007D1C4D">
        <w:rPr>
          <w:rFonts w:ascii="Times New Roman" w:eastAsia="Times New Roman" w:hAnsi="Times New Roman" w:cs="Times New Roman"/>
          <w:sz w:val="26"/>
          <w:szCs w:val="26"/>
        </w:rPr>
        <w:t>а</w:t>
      </w:r>
      <w:r w:rsidRPr="007D1C4D">
        <w:rPr>
          <w:rFonts w:ascii="Times New Roman" w:eastAsia="Times New Roman" w:hAnsi="Times New Roman" w:cs="Times New Roman"/>
          <w:spacing w:val="-2"/>
          <w:sz w:val="26"/>
          <w:szCs w:val="26"/>
        </w:rPr>
        <w:t xml:space="preserve"> </w:t>
      </w:r>
      <w:r w:rsidRPr="007D1C4D">
        <w:rPr>
          <w:rFonts w:ascii="Times New Roman" w:eastAsia="Times New Roman" w:hAnsi="Times New Roman" w:cs="Times New Roman"/>
          <w:sz w:val="26"/>
          <w:szCs w:val="26"/>
        </w:rPr>
        <w:t>йешар,</w:t>
      </w:r>
    </w:p>
    <w:p w:rsidR="007D1C4D" w:rsidRPr="007D1C4D" w:rsidRDefault="007D1C4D" w:rsidP="007D1C4D">
      <w:pPr>
        <w:widowControl w:val="0"/>
        <w:autoSpaceDE w:val="0"/>
        <w:autoSpaceDN w:val="0"/>
        <w:spacing w:before="1" w:after="0" w:line="240" w:lineRule="auto"/>
        <w:ind w:left="221" w:right="5770"/>
        <w:rPr>
          <w:rFonts w:ascii="Times New Roman" w:eastAsia="Times New Roman" w:hAnsi="Times New Roman" w:cs="Times New Roman"/>
          <w:sz w:val="26"/>
          <w:szCs w:val="26"/>
        </w:rPr>
      </w:pPr>
      <w:r w:rsidRPr="007D1C4D">
        <w:rPr>
          <w:rFonts w:ascii="Times New Roman" w:eastAsia="Times New Roman" w:hAnsi="Times New Roman" w:cs="Times New Roman"/>
          <w:sz w:val="26"/>
          <w:szCs w:val="26"/>
        </w:rPr>
        <w:t>текстан тайп-тайпанчу кепашца болх,</w:t>
      </w:r>
      <w:r w:rsidRPr="007D1C4D">
        <w:rPr>
          <w:rFonts w:ascii="Times New Roman" w:eastAsia="Times New Roman" w:hAnsi="Times New Roman" w:cs="Times New Roman"/>
          <w:spacing w:val="-62"/>
          <w:sz w:val="26"/>
          <w:szCs w:val="26"/>
        </w:rPr>
        <w:t xml:space="preserve"> </w:t>
      </w:r>
      <w:r w:rsidRPr="007D1C4D">
        <w:rPr>
          <w:rFonts w:ascii="Times New Roman" w:eastAsia="Times New Roman" w:hAnsi="Times New Roman" w:cs="Times New Roman"/>
          <w:sz w:val="26"/>
          <w:szCs w:val="26"/>
        </w:rPr>
        <w:t>библиографин</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культура,</w:t>
      </w:r>
    </w:p>
    <w:p w:rsidR="007D1C4D" w:rsidRPr="007D1C4D" w:rsidRDefault="007D1C4D" w:rsidP="007D1C4D">
      <w:pPr>
        <w:widowControl w:val="0"/>
        <w:autoSpaceDE w:val="0"/>
        <w:autoSpaceDN w:val="0"/>
        <w:spacing w:after="0" w:line="240" w:lineRule="auto"/>
        <w:ind w:left="221" w:right="5738"/>
        <w:rPr>
          <w:rFonts w:ascii="Times New Roman" w:eastAsia="Times New Roman" w:hAnsi="Times New Roman" w:cs="Times New Roman"/>
          <w:sz w:val="26"/>
          <w:szCs w:val="26"/>
        </w:rPr>
      </w:pPr>
      <w:r w:rsidRPr="007D1C4D">
        <w:rPr>
          <w:rFonts w:ascii="Times New Roman" w:eastAsia="Times New Roman" w:hAnsi="Times New Roman" w:cs="Times New Roman"/>
          <w:sz w:val="26"/>
          <w:szCs w:val="26"/>
        </w:rPr>
        <w:t>исбаьхьаллин говзаран текстаца болх,</w:t>
      </w:r>
      <w:r w:rsidRPr="007D1C4D">
        <w:rPr>
          <w:rFonts w:ascii="Times New Roman" w:eastAsia="Times New Roman" w:hAnsi="Times New Roman" w:cs="Times New Roman"/>
          <w:spacing w:val="-62"/>
          <w:sz w:val="26"/>
          <w:szCs w:val="26"/>
        </w:rPr>
        <w:t xml:space="preserve"> </w:t>
      </w:r>
      <w:r w:rsidRPr="007D1C4D">
        <w:rPr>
          <w:rFonts w:ascii="Times New Roman" w:eastAsia="Times New Roman" w:hAnsi="Times New Roman" w:cs="Times New Roman"/>
          <w:sz w:val="26"/>
          <w:szCs w:val="26"/>
        </w:rPr>
        <w:t>къамелан</w:t>
      </w:r>
      <w:r w:rsidRPr="007D1C4D">
        <w:rPr>
          <w:rFonts w:ascii="Times New Roman" w:eastAsia="Times New Roman" w:hAnsi="Times New Roman" w:cs="Times New Roman"/>
          <w:spacing w:val="-2"/>
          <w:sz w:val="26"/>
          <w:szCs w:val="26"/>
        </w:rPr>
        <w:t xml:space="preserve"> </w:t>
      </w:r>
      <w:r w:rsidRPr="007D1C4D">
        <w:rPr>
          <w:rFonts w:ascii="Times New Roman" w:eastAsia="Times New Roman" w:hAnsi="Times New Roman" w:cs="Times New Roman"/>
          <w:sz w:val="26"/>
          <w:szCs w:val="26"/>
        </w:rPr>
        <w:t>культура.</w:t>
      </w:r>
    </w:p>
    <w:p w:rsidR="007D1C4D" w:rsidRPr="007D1C4D" w:rsidRDefault="007D1C4D" w:rsidP="007D1C4D">
      <w:pPr>
        <w:widowControl w:val="0"/>
        <w:autoSpaceDE w:val="0"/>
        <w:autoSpaceDN w:val="0"/>
        <w:spacing w:after="0" w:line="240" w:lineRule="auto"/>
        <w:rPr>
          <w:rFonts w:ascii="Times New Roman" w:eastAsia="Times New Roman" w:hAnsi="Times New Roman" w:cs="Times New Roman"/>
        </w:rPr>
        <w:sectPr w:rsidR="007D1C4D" w:rsidRPr="007D1C4D">
          <w:pgSz w:w="11920" w:h="16850"/>
          <w:pgMar w:top="980" w:right="460" w:bottom="760" w:left="1260" w:header="0" w:footer="561" w:gutter="0"/>
          <w:cols w:space="720"/>
        </w:sectPr>
      </w:pPr>
    </w:p>
    <w:p w:rsidR="007D1C4D" w:rsidRPr="007D1C4D" w:rsidRDefault="007D1C4D" w:rsidP="007D1C4D">
      <w:pPr>
        <w:widowControl w:val="0"/>
        <w:autoSpaceDE w:val="0"/>
        <w:autoSpaceDN w:val="0"/>
        <w:spacing w:before="60" w:after="0" w:line="298" w:lineRule="exact"/>
        <w:ind w:left="221"/>
        <w:outlineLvl w:val="1"/>
        <w:rPr>
          <w:rFonts w:ascii="Times New Roman" w:eastAsia="Times New Roman" w:hAnsi="Times New Roman" w:cs="Times New Roman"/>
          <w:bCs/>
          <w:sz w:val="26"/>
          <w:szCs w:val="26"/>
        </w:rPr>
      </w:pPr>
      <w:r w:rsidRPr="007D1C4D">
        <w:rPr>
          <w:rFonts w:ascii="Times New Roman" w:eastAsia="Times New Roman" w:hAnsi="Times New Roman" w:cs="Times New Roman"/>
          <w:b/>
          <w:bCs/>
          <w:sz w:val="26"/>
          <w:szCs w:val="26"/>
        </w:rPr>
        <w:lastRenderedPageBreak/>
        <w:t>Дешархошна</w:t>
      </w:r>
      <w:r w:rsidRPr="007D1C4D">
        <w:rPr>
          <w:rFonts w:ascii="Times New Roman" w:eastAsia="Times New Roman" w:hAnsi="Times New Roman" w:cs="Times New Roman"/>
          <w:b/>
          <w:bCs/>
          <w:spacing w:val="-3"/>
          <w:sz w:val="26"/>
          <w:szCs w:val="26"/>
        </w:rPr>
        <w:t xml:space="preserve"> </w:t>
      </w:r>
      <w:r w:rsidRPr="007D1C4D">
        <w:rPr>
          <w:rFonts w:ascii="Times New Roman" w:eastAsia="Times New Roman" w:hAnsi="Times New Roman" w:cs="Times New Roman"/>
          <w:b/>
          <w:bCs/>
          <w:sz w:val="26"/>
          <w:szCs w:val="26"/>
        </w:rPr>
        <w:t>Ӏемар ду</w:t>
      </w:r>
      <w:r w:rsidRPr="007D1C4D">
        <w:rPr>
          <w:rFonts w:ascii="Times New Roman" w:eastAsia="Times New Roman" w:hAnsi="Times New Roman" w:cs="Times New Roman"/>
          <w:bCs/>
          <w:sz w:val="26"/>
          <w:szCs w:val="26"/>
        </w:rPr>
        <w:t>:</w:t>
      </w:r>
    </w:p>
    <w:p w:rsidR="007D1C4D" w:rsidRPr="007D1C4D" w:rsidRDefault="007D1C4D" w:rsidP="007D1C4D">
      <w:pPr>
        <w:widowControl w:val="0"/>
        <w:numPr>
          <w:ilvl w:val="0"/>
          <w:numId w:val="15"/>
        </w:numPr>
        <w:tabs>
          <w:tab w:val="left" w:pos="469"/>
        </w:tabs>
        <w:autoSpaceDE w:val="0"/>
        <w:autoSpaceDN w:val="0"/>
        <w:spacing w:after="0" w:line="240" w:lineRule="auto"/>
        <w:ind w:right="126" w:firstLine="64"/>
        <w:rPr>
          <w:rFonts w:ascii="Times New Roman" w:eastAsia="Times New Roman" w:hAnsi="Times New Roman" w:cs="Times New Roman"/>
          <w:sz w:val="26"/>
        </w:rPr>
      </w:pPr>
      <w:r w:rsidRPr="007D1C4D">
        <w:rPr>
          <w:rFonts w:ascii="Times New Roman" w:eastAsia="Times New Roman" w:hAnsi="Times New Roman" w:cs="Times New Roman"/>
          <w:sz w:val="26"/>
        </w:rPr>
        <w:t>дийнна</w:t>
      </w:r>
      <w:r w:rsidRPr="007D1C4D">
        <w:rPr>
          <w:rFonts w:ascii="Times New Roman" w:eastAsia="Times New Roman" w:hAnsi="Times New Roman" w:cs="Times New Roman"/>
          <w:spacing w:val="22"/>
          <w:sz w:val="26"/>
        </w:rPr>
        <w:t xml:space="preserve"> </w:t>
      </w:r>
      <w:r w:rsidRPr="007D1C4D">
        <w:rPr>
          <w:rFonts w:ascii="Times New Roman" w:eastAsia="Times New Roman" w:hAnsi="Times New Roman" w:cs="Times New Roman"/>
          <w:sz w:val="26"/>
        </w:rPr>
        <w:t>дешнаш</w:t>
      </w:r>
      <w:r w:rsidRPr="007D1C4D">
        <w:rPr>
          <w:rFonts w:ascii="Times New Roman" w:eastAsia="Times New Roman" w:hAnsi="Times New Roman" w:cs="Times New Roman"/>
          <w:spacing w:val="22"/>
          <w:sz w:val="26"/>
        </w:rPr>
        <w:t xml:space="preserve"> </w:t>
      </w:r>
      <w:r w:rsidRPr="007D1C4D">
        <w:rPr>
          <w:rFonts w:ascii="Times New Roman" w:eastAsia="Times New Roman" w:hAnsi="Times New Roman" w:cs="Times New Roman"/>
          <w:sz w:val="26"/>
        </w:rPr>
        <w:t>хезаш</w:t>
      </w:r>
      <w:r w:rsidRPr="007D1C4D">
        <w:rPr>
          <w:rFonts w:ascii="Times New Roman" w:eastAsia="Times New Roman" w:hAnsi="Times New Roman" w:cs="Times New Roman"/>
          <w:spacing w:val="22"/>
          <w:sz w:val="26"/>
        </w:rPr>
        <w:t xml:space="preserve"> </w:t>
      </w:r>
      <w:r w:rsidRPr="007D1C4D">
        <w:rPr>
          <w:rFonts w:ascii="Times New Roman" w:eastAsia="Times New Roman" w:hAnsi="Times New Roman" w:cs="Times New Roman"/>
          <w:sz w:val="26"/>
        </w:rPr>
        <w:t>деша,</w:t>
      </w:r>
      <w:r w:rsidRPr="007D1C4D">
        <w:rPr>
          <w:rFonts w:ascii="Times New Roman" w:eastAsia="Times New Roman" w:hAnsi="Times New Roman" w:cs="Times New Roman"/>
          <w:spacing w:val="25"/>
          <w:sz w:val="26"/>
        </w:rPr>
        <w:t xml:space="preserve"> </w:t>
      </w:r>
      <w:r w:rsidRPr="007D1C4D">
        <w:rPr>
          <w:rFonts w:ascii="Times New Roman" w:eastAsia="Times New Roman" w:hAnsi="Times New Roman" w:cs="Times New Roman"/>
          <w:sz w:val="26"/>
        </w:rPr>
        <w:t>индивидуале</w:t>
      </w:r>
      <w:r w:rsidRPr="007D1C4D">
        <w:rPr>
          <w:rFonts w:ascii="Times New Roman" w:eastAsia="Times New Roman" w:hAnsi="Times New Roman" w:cs="Times New Roman"/>
          <w:spacing w:val="22"/>
          <w:sz w:val="26"/>
        </w:rPr>
        <w:t xml:space="preserve"> </w:t>
      </w:r>
      <w:r w:rsidRPr="007D1C4D">
        <w:rPr>
          <w:rFonts w:ascii="Times New Roman" w:eastAsia="Times New Roman" w:hAnsi="Times New Roman" w:cs="Times New Roman"/>
          <w:sz w:val="26"/>
        </w:rPr>
        <w:t>таронашка</w:t>
      </w:r>
      <w:r w:rsidRPr="007D1C4D">
        <w:rPr>
          <w:rFonts w:ascii="Times New Roman" w:eastAsia="Times New Roman" w:hAnsi="Times New Roman" w:cs="Times New Roman"/>
          <w:spacing w:val="23"/>
          <w:sz w:val="26"/>
        </w:rPr>
        <w:t xml:space="preserve"> </w:t>
      </w:r>
      <w:r w:rsidRPr="007D1C4D">
        <w:rPr>
          <w:rFonts w:ascii="Times New Roman" w:eastAsia="Times New Roman" w:hAnsi="Times New Roman" w:cs="Times New Roman"/>
          <w:sz w:val="26"/>
        </w:rPr>
        <w:t>хьаьжжина,</w:t>
      </w:r>
      <w:r w:rsidRPr="007D1C4D">
        <w:rPr>
          <w:rFonts w:ascii="Times New Roman" w:eastAsia="Times New Roman" w:hAnsi="Times New Roman" w:cs="Times New Roman"/>
          <w:spacing w:val="23"/>
          <w:sz w:val="26"/>
        </w:rPr>
        <w:t xml:space="preserve"> </w:t>
      </w:r>
      <w:r w:rsidRPr="007D1C4D">
        <w:rPr>
          <w:rFonts w:ascii="Times New Roman" w:eastAsia="Times New Roman" w:hAnsi="Times New Roman" w:cs="Times New Roman"/>
          <w:sz w:val="26"/>
        </w:rPr>
        <w:t>йешаран</w:t>
      </w:r>
      <w:r w:rsidRPr="007D1C4D">
        <w:rPr>
          <w:rFonts w:ascii="Times New Roman" w:eastAsia="Times New Roman" w:hAnsi="Times New Roman" w:cs="Times New Roman"/>
          <w:spacing w:val="25"/>
          <w:sz w:val="26"/>
        </w:rPr>
        <w:t xml:space="preserve"> </w:t>
      </w:r>
      <w:r w:rsidRPr="007D1C4D">
        <w:rPr>
          <w:rFonts w:ascii="Times New Roman" w:eastAsia="Times New Roman" w:hAnsi="Times New Roman" w:cs="Times New Roman"/>
          <w:sz w:val="26"/>
        </w:rPr>
        <w:t>чехкалла</w:t>
      </w:r>
      <w:r w:rsidRPr="007D1C4D">
        <w:rPr>
          <w:rFonts w:ascii="Times New Roman" w:eastAsia="Times New Roman" w:hAnsi="Times New Roman" w:cs="Times New Roman"/>
          <w:spacing w:val="-62"/>
          <w:sz w:val="26"/>
        </w:rPr>
        <w:t xml:space="preserve"> </w:t>
      </w:r>
      <w:r w:rsidRPr="007D1C4D">
        <w:rPr>
          <w:rFonts w:ascii="Times New Roman" w:eastAsia="Times New Roman" w:hAnsi="Times New Roman" w:cs="Times New Roman"/>
          <w:sz w:val="26"/>
        </w:rPr>
        <w:t>жим-жимма</w:t>
      </w:r>
      <w:r w:rsidRPr="007D1C4D">
        <w:rPr>
          <w:rFonts w:ascii="Times New Roman" w:eastAsia="Times New Roman" w:hAnsi="Times New Roman" w:cs="Times New Roman"/>
          <w:spacing w:val="-2"/>
          <w:sz w:val="26"/>
        </w:rPr>
        <w:t xml:space="preserve"> </w:t>
      </w:r>
      <w:r w:rsidRPr="007D1C4D">
        <w:rPr>
          <w:rFonts w:ascii="Times New Roman" w:eastAsia="Times New Roman" w:hAnsi="Times New Roman" w:cs="Times New Roman"/>
          <w:sz w:val="26"/>
        </w:rPr>
        <w:t>алсам</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а</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йоккхуш;</w:t>
      </w:r>
    </w:p>
    <w:p w:rsidR="007D1C4D" w:rsidRPr="007D1C4D" w:rsidRDefault="007D1C4D" w:rsidP="007D1C4D">
      <w:pPr>
        <w:widowControl w:val="0"/>
        <w:numPr>
          <w:ilvl w:val="0"/>
          <w:numId w:val="16"/>
        </w:numPr>
        <w:tabs>
          <w:tab w:val="left" w:pos="428"/>
        </w:tabs>
        <w:autoSpaceDE w:val="0"/>
        <w:autoSpaceDN w:val="0"/>
        <w:spacing w:before="2" w:after="0" w:line="240" w:lineRule="auto"/>
        <w:ind w:right="119"/>
        <w:rPr>
          <w:rFonts w:ascii="Times New Roman" w:eastAsia="Times New Roman" w:hAnsi="Times New Roman" w:cs="Times New Roman"/>
          <w:sz w:val="26"/>
        </w:rPr>
      </w:pPr>
      <w:r w:rsidRPr="007D1C4D">
        <w:rPr>
          <w:rFonts w:ascii="Times New Roman" w:eastAsia="Times New Roman" w:hAnsi="Times New Roman" w:cs="Times New Roman"/>
          <w:sz w:val="26"/>
        </w:rPr>
        <w:t>довзаран</w:t>
      </w:r>
      <w:r w:rsidRPr="007D1C4D">
        <w:rPr>
          <w:rFonts w:ascii="Times New Roman" w:eastAsia="Times New Roman" w:hAnsi="Times New Roman" w:cs="Times New Roman"/>
          <w:spacing w:val="51"/>
          <w:sz w:val="26"/>
        </w:rPr>
        <w:t xml:space="preserve"> </w:t>
      </w:r>
      <w:r w:rsidRPr="007D1C4D">
        <w:rPr>
          <w:rFonts w:ascii="Times New Roman" w:eastAsia="Times New Roman" w:hAnsi="Times New Roman" w:cs="Times New Roman"/>
          <w:sz w:val="26"/>
        </w:rPr>
        <w:t>а,</w:t>
      </w:r>
      <w:r w:rsidRPr="007D1C4D">
        <w:rPr>
          <w:rFonts w:ascii="Times New Roman" w:eastAsia="Times New Roman" w:hAnsi="Times New Roman" w:cs="Times New Roman"/>
          <w:spacing w:val="48"/>
          <w:sz w:val="26"/>
        </w:rPr>
        <w:t xml:space="preserve"> </w:t>
      </w:r>
      <w:r w:rsidRPr="007D1C4D">
        <w:rPr>
          <w:rFonts w:ascii="Times New Roman" w:eastAsia="Times New Roman" w:hAnsi="Times New Roman" w:cs="Times New Roman"/>
          <w:sz w:val="26"/>
        </w:rPr>
        <w:t>бӀаьргтохаран</w:t>
      </w:r>
      <w:r w:rsidRPr="007D1C4D">
        <w:rPr>
          <w:rFonts w:ascii="Times New Roman" w:eastAsia="Times New Roman" w:hAnsi="Times New Roman" w:cs="Times New Roman"/>
          <w:spacing w:val="48"/>
          <w:sz w:val="26"/>
        </w:rPr>
        <w:t xml:space="preserve"> </w:t>
      </w:r>
      <w:r w:rsidRPr="007D1C4D">
        <w:rPr>
          <w:rFonts w:ascii="Times New Roman" w:eastAsia="Times New Roman" w:hAnsi="Times New Roman" w:cs="Times New Roman"/>
          <w:sz w:val="26"/>
        </w:rPr>
        <w:t>а,</w:t>
      </w:r>
      <w:r w:rsidRPr="007D1C4D">
        <w:rPr>
          <w:rFonts w:ascii="Times New Roman" w:eastAsia="Times New Roman" w:hAnsi="Times New Roman" w:cs="Times New Roman"/>
          <w:spacing w:val="50"/>
          <w:sz w:val="26"/>
        </w:rPr>
        <w:t xml:space="preserve"> </w:t>
      </w:r>
      <w:r w:rsidRPr="007D1C4D">
        <w:rPr>
          <w:rFonts w:ascii="Times New Roman" w:eastAsia="Times New Roman" w:hAnsi="Times New Roman" w:cs="Times New Roman"/>
          <w:sz w:val="26"/>
        </w:rPr>
        <w:t>хаьржинчу</w:t>
      </w:r>
      <w:r w:rsidRPr="007D1C4D">
        <w:rPr>
          <w:rFonts w:ascii="Times New Roman" w:eastAsia="Times New Roman" w:hAnsi="Times New Roman" w:cs="Times New Roman"/>
          <w:spacing w:val="50"/>
          <w:sz w:val="26"/>
        </w:rPr>
        <w:t xml:space="preserve"> </w:t>
      </w:r>
      <w:r w:rsidRPr="007D1C4D">
        <w:rPr>
          <w:rFonts w:ascii="Times New Roman" w:eastAsia="Times New Roman" w:hAnsi="Times New Roman" w:cs="Times New Roman"/>
          <w:sz w:val="26"/>
        </w:rPr>
        <w:t>а,</w:t>
      </w:r>
      <w:r w:rsidRPr="007D1C4D">
        <w:rPr>
          <w:rFonts w:ascii="Times New Roman" w:eastAsia="Times New Roman" w:hAnsi="Times New Roman" w:cs="Times New Roman"/>
          <w:spacing w:val="48"/>
          <w:sz w:val="26"/>
        </w:rPr>
        <w:t xml:space="preserve"> </w:t>
      </w:r>
      <w:r w:rsidRPr="007D1C4D">
        <w:rPr>
          <w:rFonts w:ascii="Times New Roman" w:eastAsia="Times New Roman" w:hAnsi="Times New Roman" w:cs="Times New Roman"/>
          <w:sz w:val="26"/>
        </w:rPr>
        <w:t>талламан</w:t>
      </w:r>
      <w:r w:rsidRPr="007D1C4D">
        <w:rPr>
          <w:rFonts w:ascii="Times New Roman" w:eastAsia="Times New Roman" w:hAnsi="Times New Roman" w:cs="Times New Roman"/>
          <w:spacing w:val="50"/>
          <w:sz w:val="26"/>
        </w:rPr>
        <w:t xml:space="preserve"> </w:t>
      </w:r>
      <w:r w:rsidRPr="007D1C4D">
        <w:rPr>
          <w:rFonts w:ascii="Times New Roman" w:eastAsia="Times New Roman" w:hAnsi="Times New Roman" w:cs="Times New Roman"/>
          <w:sz w:val="26"/>
        </w:rPr>
        <w:t>а</w:t>
      </w:r>
      <w:r w:rsidRPr="007D1C4D">
        <w:rPr>
          <w:rFonts w:ascii="Times New Roman" w:eastAsia="Times New Roman" w:hAnsi="Times New Roman" w:cs="Times New Roman"/>
          <w:spacing w:val="48"/>
          <w:sz w:val="26"/>
        </w:rPr>
        <w:t xml:space="preserve"> </w:t>
      </w:r>
      <w:r w:rsidRPr="007D1C4D">
        <w:rPr>
          <w:rFonts w:ascii="Times New Roman" w:eastAsia="Times New Roman" w:hAnsi="Times New Roman" w:cs="Times New Roman"/>
          <w:sz w:val="26"/>
        </w:rPr>
        <w:t>йешаран</w:t>
      </w:r>
      <w:r w:rsidRPr="007D1C4D">
        <w:rPr>
          <w:rFonts w:ascii="Times New Roman" w:eastAsia="Times New Roman" w:hAnsi="Times New Roman" w:cs="Times New Roman"/>
          <w:spacing w:val="49"/>
          <w:sz w:val="26"/>
        </w:rPr>
        <w:t xml:space="preserve"> </w:t>
      </w:r>
      <w:r w:rsidRPr="007D1C4D">
        <w:rPr>
          <w:rFonts w:ascii="Times New Roman" w:eastAsia="Times New Roman" w:hAnsi="Times New Roman" w:cs="Times New Roman"/>
          <w:sz w:val="26"/>
        </w:rPr>
        <w:t>процесссехь</w:t>
      </w:r>
      <w:r w:rsidRPr="007D1C4D">
        <w:rPr>
          <w:rFonts w:ascii="Times New Roman" w:eastAsia="Times New Roman" w:hAnsi="Times New Roman" w:cs="Times New Roman"/>
          <w:spacing w:val="49"/>
          <w:sz w:val="26"/>
        </w:rPr>
        <w:t xml:space="preserve"> </w:t>
      </w:r>
      <w:r w:rsidRPr="007D1C4D">
        <w:rPr>
          <w:rFonts w:ascii="Times New Roman" w:eastAsia="Times New Roman" w:hAnsi="Times New Roman" w:cs="Times New Roman"/>
          <w:sz w:val="26"/>
        </w:rPr>
        <w:t>дагахь</w:t>
      </w:r>
      <w:r w:rsidRPr="007D1C4D">
        <w:rPr>
          <w:rFonts w:ascii="Times New Roman" w:eastAsia="Times New Roman" w:hAnsi="Times New Roman" w:cs="Times New Roman"/>
          <w:spacing w:val="-62"/>
          <w:sz w:val="26"/>
        </w:rPr>
        <w:t xml:space="preserve"> </w:t>
      </w:r>
      <w:r w:rsidRPr="007D1C4D">
        <w:rPr>
          <w:rFonts w:ascii="Times New Roman" w:eastAsia="Times New Roman" w:hAnsi="Times New Roman" w:cs="Times New Roman"/>
          <w:sz w:val="26"/>
        </w:rPr>
        <w:t>йеша;</w:t>
      </w:r>
    </w:p>
    <w:p w:rsidR="007D1C4D" w:rsidRPr="007D1C4D" w:rsidRDefault="007D1C4D" w:rsidP="007D1C4D">
      <w:pPr>
        <w:widowControl w:val="0"/>
        <w:numPr>
          <w:ilvl w:val="0"/>
          <w:numId w:val="16"/>
        </w:numPr>
        <w:tabs>
          <w:tab w:val="left" w:pos="378"/>
        </w:tabs>
        <w:autoSpaceDE w:val="0"/>
        <w:autoSpaceDN w:val="0"/>
        <w:spacing w:after="0" w:line="298" w:lineRule="exact"/>
        <w:ind w:left="377" w:hanging="157"/>
        <w:rPr>
          <w:rFonts w:ascii="Times New Roman" w:eastAsia="Times New Roman" w:hAnsi="Times New Roman" w:cs="Times New Roman"/>
          <w:sz w:val="26"/>
        </w:rPr>
      </w:pPr>
      <w:r w:rsidRPr="007D1C4D">
        <w:rPr>
          <w:rFonts w:ascii="Times New Roman" w:eastAsia="Times New Roman" w:hAnsi="Times New Roman" w:cs="Times New Roman"/>
          <w:sz w:val="26"/>
        </w:rPr>
        <w:t>доцца</w:t>
      </w:r>
      <w:r w:rsidRPr="007D1C4D">
        <w:rPr>
          <w:rFonts w:ascii="Times New Roman" w:eastAsia="Times New Roman" w:hAnsi="Times New Roman" w:cs="Times New Roman"/>
          <w:spacing w:val="-2"/>
          <w:sz w:val="26"/>
        </w:rPr>
        <w:t xml:space="preserve"> </w:t>
      </w:r>
      <w:r w:rsidRPr="007D1C4D">
        <w:rPr>
          <w:rFonts w:ascii="Times New Roman" w:eastAsia="Times New Roman" w:hAnsi="Times New Roman" w:cs="Times New Roman"/>
          <w:sz w:val="26"/>
        </w:rPr>
        <w:t>монологан</w:t>
      </w:r>
      <w:r w:rsidRPr="007D1C4D">
        <w:rPr>
          <w:rFonts w:ascii="Times New Roman" w:eastAsia="Times New Roman" w:hAnsi="Times New Roman" w:cs="Times New Roman"/>
          <w:spacing w:val="-2"/>
          <w:sz w:val="26"/>
        </w:rPr>
        <w:t xml:space="preserve"> </w:t>
      </w:r>
      <w:r w:rsidRPr="007D1C4D">
        <w:rPr>
          <w:rFonts w:ascii="Times New Roman" w:eastAsia="Times New Roman" w:hAnsi="Times New Roman" w:cs="Times New Roman"/>
          <w:sz w:val="26"/>
        </w:rPr>
        <w:t>алар</w:t>
      </w:r>
      <w:r w:rsidRPr="007D1C4D">
        <w:rPr>
          <w:rFonts w:ascii="Times New Roman" w:eastAsia="Times New Roman" w:hAnsi="Times New Roman" w:cs="Times New Roman"/>
          <w:spacing w:val="-2"/>
          <w:sz w:val="26"/>
        </w:rPr>
        <w:t xml:space="preserve"> </w:t>
      </w:r>
      <w:r w:rsidRPr="007D1C4D">
        <w:rPr>
          <w:rFonts w:ascii="Times New Roman" w:eastAsia="Times New Roman" w:hAnsi="Times New Roman" w:cs="Times New Roman"/>
          <w:sz w:val="26"/>
        </w:rPr>
        <w:t>хӀоттон:</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хьехархочун</w:t>
      </w:r>
      <w:r w:rsidRPr="007D1C4D">
        <w:rPr>
          <w:rFonts w:ascii="Times New Roman" w:eastAsia="Times New Roman" w:hAnsi="Times New Roman" w:cs="Times New Roman"/>
          <w:spacing w:val="-2"/>
          <w:sz w:val="26"/>
        </w:rPr>
        <w:t xml:space="preserve"> </w:t>
      </w:r>
      <w:r w:rsidRPr="007D1C4D">
        <w:rPr>
          <w:rFonts w:ascii="Times New Roman" w:eastAsia="Times New Roman" w:hAnsi="Times New Roman" w:cs="Times New Roman"/>
          <w:sz w:val="26"/>
        </w:rPr>
        <w:t>хаттарна</w:t>
      </w:r>
      <w:r w:rsidRPr="007D1C4D">
        <w:rPr>
          <w:rFonts w:ascii="Times New Roman" w:eastAsia="Times New Roman" w:hAnsi="Times New Roman" w:cs="Times New Roman"/>
          <w:spacing w:val="-2"/>
          <w:sz w:val="26"/>
        </w:rPr>
        <w:t xml:space="preserve"> </w:t>
      </w:r>
      <w:r w:rsidRPr="007D1C4D">
        <w:rPr>
          <w:rFonts w:ascii="Times New Roman" w:eastAsia="Times New Roman" w:hAnsi="Times New Roman" w:cs="Times New Roman"/>
          <w:sz w:val="26"/>
        </w:rPr>
        <w:t>доца а,</w:t>
      </w:r>
      <w:r w:rsidRPr="007D1C4D">
        <w:rPr>
          <w:rFonts w:ascii="Times New Roman" w:eastAsia="Times New Roman" w:hAnsi="Times New Roman" w:cs="Times New Roman"/>
          <w:spacing w:val="-2"/>
          <w:sz w:val="26"/>
        </w:rPr>
        <w:t xml:space="preserve"> </w:t>
      </w:r>
      <w:r w:rsidRPr="007D1C4D">
        <w:rPr>
          <w:rFonts w:ascii="Times New Roman" w:eastAsia="Times New Roman" w:hAnsi="Times New Roman" w:cs="Times New Roman"/>
          <w:sz w:val="26"/>
        </w:rPr>
        <w:t>даьржина</w:t>
      </w:r>
      <w:r w:rsidRPr="007D1C4D">
        <w:rPr>
          <w:rFonts w:ascii="Times New Roman" w:eastAsia="Times New Roman" w:hAnsi="Times New Roman" w:cs="Times New Roman"/>
          <w:spacing w:val="-2"/>
          <w:sz w:val="26"/>
        </w:rPr>
        <w:t xml:space="preserve"> </w:t>
      </w:r>
      <w:r w:rsidRPr="007D1C4D">
        <w:rPr>
          <w:rFonts w:ascii="Times New Roman" w:eastAsia="Times New Roman" w:hAnsi="Times New Roman" w:cs="Times New Roman"/>
          <w:sz w:val="26"/>
        </w:rPr>
        <w:t>а</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жоп;</w:t>
      </w:r>
    </w:p>
    <w:p w:rsidR="007D1C4D" w:rsidRPr="007D1C4D" w:rsidRDefault="007D1C4D" w:rsidP="007D1C4D">
      <w:pPr>
        <w:widowControl w:val="0"/>
        <w:numPr>
          <w:ilvl w:val="0"/>
          <w:numId w:val="16"/>
        </w:numPr>
        <w:tabs>
          <w:tab w:val="left" w:pos="419"/>
        </w:tabs>
        <w:autoSpaceDE w:val="0"/>
        <w:autoSpaceDN w:val="0"/>
        <w:spacing w:after="0" w:line="240" w:lineRule="auto"/>
        <w:ind w:right="116"/>
        <w:rPr>
          <w:rFonts w:ascii="Times New Roman" w:eastAsia="Times New Roman" w:hAnsi="Times New Roman" w:cs="Times New Roman"/>
          <w:sz w:val="26"/>
        </w:rPr>
      </w:pPr>
      <w:r w:rsidRPr="007D1C4D">
        <w:rPr>
          <w:rFonts w:ascii="Times New Roman" w:eastAsia="Times New Roman" w:hAnsi="Times New Roman" w:cs="Times New Roman"/>
          <w:sz w:val="26"/>
        </w:rPr>
        <w:t>шеца</w:t>
      </w:r>
      <w:r w:rsidRPr="007D1C4D">
        <w:rPr>
          <w:rFonts w:ascii="Times New Roman" w:eastAsia="Times New Roman" w:hAnsi="Times New Roman" w:cs="Times New Roman"/>
          <w:spacing w:val="36"/>
          <w:sz w:val="26"/>
        </w:rPr>
        <w:t xml:space="preserve"> </w:t>
      </w:r>
      <w:r w:rsidRPr="007D1C4D">
        <w:rPr>
          <w:rFonts w:ascii="Times New Roman" w:eastAsia="Times New Roman" w:hAnsi="Times New Roman" w:cs="Times New Roman"/>
          <w:sz w:val="26"/>
        </w:rPr>
        <w:t>къамел</w:t>
      </w:r>
      <w:r w:rsidRPr="007D1C4D">
        <w:rPr>
          <w:rFonts w:ascii="Times New Roman" w:eastAsia="Times New Roman" w:hAnsi="Times New Roman" w:cs="Times New Roman"/>
          <w:spacing w:val="36"/>
          <w:sz w:val="26"/>
        </w:rPr>
        <w:t xml:space="preserve"> </w:t>
      </w:r>
      <w:r w:rsidRPr="007D1C4D">
        <w:rPr>
          <w:rFonts w:ascii="Times New Roman" w:eastAsia="Times New Roman" w:hAnsi="Times New Roman" w:cs="Times New Roman"/>
          <w:sz w:val="26"/>
        </w:rPr>
        <w:t>дечуьнга</w:t>
      </w:r>
      <w:r w:rsidRPr="007D1C4D">
        <w:rPr>
          <w:rFonts w:ascii="Times New Roman" w:eastAsia="Times New Roman" w:hAnsi="Times New Roman" w:cs="Times New Roman"/>
          <w:spacing w:val="37"/>
          <w:sz w:val="26"/>
        </w:rPr>
        <w:t xml:space="preserve"> </w:t>
      </w:r>
      <w:r w:rsidRPr="007D1C4D">
        <w:rPr>
          <w:rFonts w:ascii="Times New Roman" w:eastAsia="Times New Roman" w:hAnsi="Times New Roman" w:cs="Times New Roman"/>
          <w:sz w:val="26"/>
        </w:rPr>
        <w:t>ладогӀа</w:t>
      </w:r>
      <w:r w:rsidRPr="007D1C4D">
        <w:rPr>
          <w:rFonts w:ascii="Times New Roman" w:eastAsia="Times New Roman" w:hAnsi="Times New Roman" w:cs="Times New Roman"/>
          <w:spacing w:val="36"/>
          <w:sz w:val="26"/>
        </w:rPr>
        <w:t xml:space="preserve"> </w:t>
      </w:r>
      <w:r w:rsidRPr="007D1C4D">
        <w:rPr>
          <w:rFonts w:ascii="Times New Roman" w:eastAsia="Times New Roman" w:hAnsi="Times New Roman" w:cs="Times New Roman"/>
          <w:sz w:val="26"/>
        </w:rPr>
        <w:t>(хьехархочуьнга</w:t>
      </w:r>
      <w:r w:rsidRPr="007D1C4D">
        <w:rPr>
          <w:rFonts w:ascii="Times New Roman" w:eastAsia="Times New Roman" w:hAnsi="Times New Roman" w:cs="Times New Roman"/>
          <w:spacing w:val="36"/>
          <w:sz w:val="26"/>
        </w:rPr>
        <w:t xml:space="preserve"> </w:t>
      </w:r>
      <w:r w:rsidRPr="007D1C4D">
        <w:rPr>
          <w:rFonts w:ascii="Times New Roman" w:eastAsia="Times New Roman" w:hAnsi="Times New Roman" w:cs="Times New Roman"/>
          <w:sz w:val="26"/>
        </w:rPr>
        <w:t>а,</w:t>
      </w:r>
      <w:r w:rsidRPr="007D1C4D">
        <w:rPr>
          <w:rFonts w:ascii="Times New Roman" w:eastAsia="Times New Roman" w:hAnsi="Times New Roman" w:cs="Times New Roman"/>
          <w:spacing w:val="36"/>
          <w:sz w:val="26"/>
        </w:rPr>
        <w:t xml:space="preserve"> </w:t>
      </w:r>
      <w:r w:rsidRPr="007D1C4D">
        <w:rPr>
          <w:rFonts w:ascii="Times New Roman" w:eastAsia="Times New Roman" w:hAnsi="Times New Roman" w:cs="Times New Roman"/>
          <w:sz w:val="26"/>
        </w:rPr>
        <w:t>классехь</w:t>
      </w:r>
      <w:r w:rsidRPr="007D1C4D">
        <w:rPr>
          <w:rFonts w:ascii="Times New Roman" w:eastAsia="Times New Roman" w:hAnsi="Times New Roman" w:cs="Times New Roman"/>
          <w:spacing w:val="36"/>
          <w:sz w:val="26"/>
        </w:rPr>
        <w:t xml:space="preserve"> </w:t>
      </w:r>
      <w:r w:rsidRPr="007D1C4D">
        <w:rPr>
          <w:rFonts w:ascii="Times New Roman" w:eastAsia="Times New Roman" w:hAnsi="Times New Roman" w:cs="Times New Roman"/>
          <w:sz w:val="26"/>
        </w:rPr>
        <w:t>цхьаьна</w:t>
      </w:r>
      <w:r w:rsidRPr="007D1C4D">
        <w:rPr>
          <w:rFonts w:ascii="Times New Roman" w:eastAsia="Times New Roman" w:hAnsi="Times New Roman" w:cs="Times New Roman"/>
          <w:spacing w:val="37"/>
          <w:sz w:val="26"/>
        </w:rPr>
        <w:t xml:space="preserve"> </w:t>
      </w:r>
      <w:r w:rsidRPr="007D1C4D">
        <w:rPr>
          <w:rFonts w:ascii="Times New Roman" w:eastAsia="Times New Roman" w:hAnsi="Times New Roman" w:cs="Times New Roman"/>
          <w:sz w:val="26"/>
        </w:rPr>
        <w:t>доьшучаьрга</w:t>
      </w:r>
      <w:r w:rsidRPr="007D1C4D">
        <w:rPr>
          <w:rFonts w:ascii="Times New Roman" w:eastAsia="Times New Roman" w:hAnsi="Times New Roman" w:cs="Times New Roman"/>
          <w:spacing w:val="37"/>
          <w:sz w:val="26"/>
        </w:rPr>
        <w:t xml:space="preserve"> </w:t>
      </w:r>
      <w:r w:rsidRPr="007D1C4D">
        <w:rPr>
          <w:rFonts w:ascii="Times New Roman" w:eastAsia="Times New Roman" w:hAnsi="Times New Roman" w:cs="Times New Roman"/>
          <w:sz w:val="26"/>
        </w:rPr>
        <w:t>а):</w:t>
      </w:r>
      <w:r w:rsidRPr="007D1C4D">
        <w:rPr>
          <w:rFonts w:ascii="Times New Roman" w:eastAsia="Times New Roman" w:hAnsi="Times New Roman" w:cs="Times New Roman"/>
          <w:spacing w:val="-62"/>
          <w:sz w:val="26"/>
        </w:rPr>
        <w:t xml:space="preserve"> </w:t>
      </w:r>
      <w:r w:rsidRPr="007D1C4D">
        <w:rPr>
          <w:rFonts w:ascii="Times New Roman" w:eastAsia="Times New Roman" w:hAnsi="Times New Roman" w:cs="Times New Roman"/>
          <w:sz w:val="26"/>
        </w:rPr>
        <w:t>цхьамма</w:t>
      </w:r>
      <w:r w:rsidRPr="007D1C4D">
        <w:rPr>
          <w:rFonts w:ascii="Times New Roman" w:eastAsia="Times New Roman" w:hAnsi="Times New Roman" w:cs="Times New Roman"/>
          <w:spacing w:val="-2"/>
          <w:sz w:val="26"/>
        </w:rPr>
        <w:t xml:space="preserve"> </w:t>
      </w:r>
      <w:r w:rsidRPr="007D1C4D">
        <w:rPr>
          <w:rFonts w:ascii="Times New Roman" w:eastAsia="Times New Roman" w:hAnsi="Times New Roman" w:cs="Times New Roman"/>
          <w:sz w:val="26"/>
        </w:rPr>
        <w:t>делла</w:t>
      </w:r>
      <w:r w:rsidRPr="007D1C4D">
        <w:rPr>
          <w:rFonts w:ascii="Times New Roman" w:eastAsia="Times New Roman" w:hAnsi="Times New Roman" w:cs="Times New Roman"/>
          <w:spacing w:val="-2"/>
          <w:sz w:val="26"/>
        </w:rPr>
        <w:t xml:space="preserve"> </w:t>
      </w:r>
      <w:r w:rsidRPr="007D1C4D">
        <w:rPr>
          <w:rFonts w:ascii="Times New Roman" w:eastAsia="Times New Roman" w:hAnsi="Times New Roman" w:cs="Times New Roman"/>
          <w:sz w:val="26"/>
        </w:rPr>
        <w:t>жоп</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тӀаьххье</w:t>
      </w:r>
      <w:r w:rsidRPr="007D1C4D">
        <w:rPr>
          <w:rFonts w:ascii="Times New Roman" w:eastAsia="Times New Roman" w:hAnsi="Times New Roman" w:cs="Times New Roman"/>
          <w:spacing w:val="-2"/>
          <w:sz w:val="26"/>
        </w:rPr>
        <w:t xml:space="preserve"> </w:t>
      </w:r>
      <w:r w:rsidRPr="007D1C4D">
        <w:rPr>
          <w:rFonts w:ascii="Times New Roman" w:eastAsia="Times New Roman" w:hAnsi="Times New Roman" w:cs="Times New Roman"/>
          <w:sz w:val="26"/>
        </w:rPr>
        <w:t>ца</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дала,</w:t>
      </w:r>
      <w:r w:rsidRPr="007D1C4D">
        <w:rPr>
          <w:rFonts w:ascii="Times New Roman" w:eastAsia="Times New Roman" w:hAnsi="Times New Roman" w:cs="Times New Roman"/>
          <w:spacing w:val="-2"/>
          <w:sz w:val="26"/>
        </w:rPr>
        <w:t xml:space="preserve"> </w:t>
      </w:r>
      <w:r w:rsidRPr="007D1C4D">
        <w:rPr>
          <w:rFonts w:ascii="Times New Roman" w:eastAsia="Times New Roman" w:hAnsi="Times New Roman" w:cs="Times New Roman"/>
          <w:sz w:val="26"/>
        </w:rPr>
        <w:t>кхечо делла</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жоп керлачу чулацамца</w:t>
      </w:r>
      <w:r w:rsidRPr="007D1C4D">
        <w:rPr>
          <w:rFonts w:ascii="Times New Roman" w:eastAsia="Times New Roman" w:hAnsi="Times New Roman" w:cs="Times New Roman"/>
          <w:spacing w:val="-2"/>
          <w:sz w:val="26"/>
        </w:rPr>
        <w:t xml:space="preserve"> </w:t>
      </w:r>
      <w:r w:rsidRPr="007D1C4D">
        <w:rPr>
          <w:rFonts w:ascii="Times New Roman" w:eastAsia="Times New Roman" w:hAnsi="Times New Roman" w:cs="Times New Roman"/>
          <w:sz w:val="26"/>
        </w:rPr>
        <w:t>тӀедуза;</w:t>
      </w:r>
    </w:p>
    <w:p w:rsidR="007D1C4D" w:rsidRPr="007D1C4D" w:rsidRDefault="007D1C4D" w:rsidP="007D1C4D">
      <w:pPr>
        <w:widowControl w:val="0"/>
        <w:numPr>
          <w:ilvl w:val="0"/>
          <w:numId w:val="16"/>
        </w:numPr>
        <w:tabs>
          <w:tab w:val="left" w:pos="378"/>
        </w:tabs>
        <w:autoSpaceDE w:val="0"/>
        <w:autoSpaceDN w:val="0"/>
        <w:spacing w:after="0" w:line="299" w:lineRule="exact"/>
        <w:ind w:left="377" w:hanging="157"/>
        <w:rPr>
          <w:rFonts w:ascii="Times New Roman" w:eastAsia="Times New Roman" w:hAnsi="Times New Roman" w:cs="Times New Roman"/>
          <w:sz w:val="26"/>
        </w:rPr>
      </w:pPr>
      <w:r w:rsidRPr="007D1C4D">
        <w:rPr>
          <w:rFonts w:ascii="Times New Roman" w:eastAsia="Times New Roman" w:hAnsi="Times New Roman" w:cs="Times New Roman"/>
          <w:sz w:val="26"/>
        </w:rPr>
        <w:t>нохчийн</w:t>
      </w:r>
      <w:r w:rsidRPr="007D1C4D">
        <w:rPr>
          <w:rFonts w:ascii="Times New Roman" w:eastAsia="Times New Roman" w:hAnsi="Times New Roman" w:cs="Times New Roman"/>
          <w:spacing w:val="-3"/>
          <w:sz w:val="26"/>
        </w:rPr>
        <w:t xml:space="preserve"> </w:t>
      </w:r>
      <w:r w:rsidRPr="007D1C4D">
        <w:rPr>
          <w:rFonts w:ascii="Times New Roman" w:eastAsia="Times New Roman" w:hAnsi="Times New Roman" w:cs="Times New Roman"/>
          <w:sz w:val="26"/>
        </w:rPr>
        <w:t>литературин 2–3</w:t>
      </w:r>
      <w:r w:rsidRPr="007D1C4D">
        <w:rPr>
          <w:rFonts w:ascii="Times New Roman" w:eastAsia="Times New Roman" w:hAnsi="Times New Roman" w:cs="Times New Roman"/>
          <w:spacing w:val="-2"/>
          <w:sz w:val="26"/>
        </w:rPr>
        <w:t xml:space="preserve"> </w:t>
      </w:r>
      <w:r w:rsidRPr="007D1C4D">
        <w:rPr>
          <w:rFonts w:ascii="Times New Roman" w:eastAsia="Times New Roman" w:hAnsi="Times New Roman" w:cs="Times New Roman"/>
          <w:sz w:val="26"/>
        </w:rPr>
        <w:t>классикан</w:t>
      </w:r>
      <w:r w:rsidRPr="007D1C4D">
        <w:rPr>
          <w:rFonts w:ascii="Times New Roman" w:eastAsia="Times New Roman" w:hAnsi="Times New Roman" w:cs="Times New Roman"/>
          <w:spacing w:val="-3"/>
          <w:sz w:val="26"/>
        </w:rPr>
        <w:t xml:space="preserve"> </w:t>
      </w:r>
      <w:r w:rsidRPr="007D1C4D">
        <w:rPr>
          <w:rFonts w:ascii="Times New Roman" w:eastAsia="Times New Roman" w:hAnsi="Times New Roman" w:cs="Times New Roman"/>
          <w:sz w:val="26"/>
        </w:rPr>
        <w:t>цӀе</w:t>
      </w:r>
      <w:r w:rsidRPr="007D1C4D">
        <w:rPr>
          <w:rFonts w:ascii="Times New Roman" w:eastAsia="Times New Roman" w:hAnsi="Times New Roman" w:cs="Times New Roman"/>
          <w:spacing w:val="-3"/>
          <w:sz w:val="26"/>
        </w:rPr>
        <w:t xml:space="preserve"> </w:t>
      </w:r>
      <w:r w:rsidRPr="007D1C4D">
        <w:rPr>
          <w:rFonts w:ascii="Times New Roman" w:eastAsia="Times New Roman" w:hAnsi="Times New Roman" w:cs="Times New Roman"/>
          <w:sz w:val="26"/>
        </w:rPr>
        <w:t>йаккха,</w:t>
      </w:r>
    </w:p>
    <w:p w:rsidR="007D1C4D" w:rsidRPr="007D1C4D" w:rsidRDefault="007D1C4D" w:rsidP="007D1C4D">
      <w:pPr>
        <w:widowControl w:val="0"/>
        <w:numPr>
          <w:ilvl w:val="0"/>
          <w:numId w:val="16"/>
        </w:numPr>
        <w:tabs>
          <w:tab w:val="left" w:pos="378"/>
        </w:tabs>
        <w:autoSpaceDE w:val="0"/>
        <w:autoSpaceDN w:val="0"/>
        <w:spacing w:after="0" w:line="240" w:lineRule="auto"/>
        <w:ind w:left="377" w:hanging="157"/>
        <w:rPr>
          <w:rFonts w:ascii="Times New Roman" w:eastAsia="Times New Roman" w:hAnsi="Times New Roman" w:cs="Times New Roman"/>
          <w:sz w:val="26"/>
        </w:rPr>
      </w:pPr>
      <w:r w:rsidRPr="007D1C4D">
        <w:rPr>
          <w:rFonts w:ascii="Times New Roman" w:eastAsia="Times New Roman" w:hAnsi="Times New Roman" w:cs="Times New Roman"/>
          <w:sz w:val="26"/>
        </w:rPr>
        <w:t>кхузаманан</w:t>
      </w:r>
      <w:r w:rsidRPr="007D1C4D">
        <w:rPr>
          <w:rFonts w:ascii="Times New Roman" w:eastAsia="Times New Roman" w:hAnsi="Times New Roman" w:cs="Times New Roman"/>
          <w:spacing w:val="-2"/>
          <w:sz w:val="26"/>
        </w:rPr>
        <w:t xml:space="preserve"> </w:t>
      </w:r>
      <w:r w:rsidRPr="007D1C4D">
        <w:rPr>
          <w:rFonts w:ascii="Times New Roman" w:eastAsia="Times New Roman" w:hAnsi="Times New Roman" w:cs="Times New Roman"/>
          <w:sz w:val="26"/>
        </w:rPr>
        <w:t>2–3</w:t>
      </w:r>
      <w:r w:rsidRPr="007D1C4D">
        <w:rPr>
          <w:rFonts w:ascii="Times New Roman" w:eastAsia="Times New Roman" w:hAnsi="Times New Roman" w:cs="Times New Roman"/>
          <w:spacing w:val="-2"/>
          <w:sz w:val="26"/>
        </w:rPr>
        <w:t xml:space="preserve"> </w:t>
      </w:r>
      <w:r w:rsidRPr="007D1C4D">
        <w:rPr>
          <w:rFonts w:ascii="Times New Roman" w:eastAsia="Times New Roman" w:hAnsi="Times New Roman" w:cs="Times New Roman"/>
          <w:sz w:val="26"/>
        </w:rPr>
        <w:t>йаздархочун</w:t>
      </w:r>
      <w:r w:rsidRPr="007D1C4D">
        <w:rPr>
          <w:rFonts w:ascii="Times New Roman" w:eastAsia="Times New Roman" w:hAnsi="Times New Roman" w:cs="Times New Roman"/>
          <w:spacing w:val="-2"/>
          <w:sz w:val="26"/>
        </w:rPr>
        <w:t xml:space="preserve"> </w:t>
      </w:r>
      <w:r w:rsidRPr="007D1C4D">
        <w:rPr>
          <w:rFonts w:ascii="Times New Roman" w:eastAsia="Times New Roman" w:hAnsi="Times New Roman" w:cs="Times New Roman"/>
          <w:sz w:val="26"/>
        </w:rPr>
        <w:t>(поэтан)</w:t>
      </w:r>
      <w:r w:rsidRPr="007D1C4D">
        <w:rPr>
          <w:rFonts w:ascii="Times New Roman" w:eastAsia="Times New Roman" w:hAnsi="Times New Roman" w:cs="Times New Roman"/>
          <w:spacing w:val="-3"/>
          <w:sz w:val="26"/>
        </w:rPr>
        <w:t xml:space="preserve"> </w:t>
      </w:r>
      <w:r w:rsidRPr="007D1C4D">
        <w:rPr>
          <w:rFonts w:ascii="Times New Roman" w:eastAsia="Times New Roman" w:hAnsi="Times New Roman" w:cs="Times New Roman"/>
          <w:sz w:val="26"/>
        </w:rPr>
        <w:t>цӀе</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йаккха;</w:t>
      </w:r>
    </w:p>
    <w:p w:rsidR="007D1C4D" w:rsidRPr="007D1C4D" w:rsidRDefault="007D1C4D" w:rsidP="007D1C4D">
      <w:pPr>
        <w:widowControl w:val="0"/>
        <w:numPr>
          <w:ilvl w:val="0"/>
          <w:numId w:val="16"/>
        </w:numPr>
        <w:tabs>
          <w:tab w:val="left" w:pos="378"/>
        </w:tabs>
        <w:autoSpaceDE w:val="0"/>
        <w:autoSpaceDN w:val="0"/>
        <w:spacing w:before="1" w:after="0" w:line="298" w:lineRule="exact"/>
        <w:ind w:left="377" w:hanging="157"/>
        <w:rPr>
          <w:rFonts w:ascii="Times New Roman" w:eastAsia="Times New Roman" w:hAnsi="Times New Roman" w:cs="Times New Roman"/>
          <w:sz w:val="26"/>
        </w:rPr>
      </w:pPr>
      <w:r w:rsidRPr="007D1C4D">
        <w:rPr>
          <w:rFonts w:ascii="Times New Roman" w:eastAsia="Times New Roman" w:hAnsi="Times New Roman" w:cs="Times New Roman"/>
          <w:sz w:val="26"/>
        </w:rPr>
        <w:t>говзарийн</w:t>
      </w:r>
      <w:r w:rsidRPr="007D1C4D">
        <w:rPr>
          <w:rFonts w:ascii="Times New Roman" w:eastAsia="Times New Roman" w:hAnsi="Times New Roman" w:cs="Times New Roman"/>
          <w:spacing w:val="-3"/>
          <w:sz w:val="26"/>
        </w:rPr>
        <w:t xml:space="preserve"> </w:t>
      </w:r>
      <w:r w:rsidRPr="007D1C4D">
        <w:rPr>
          <w:rFonts w:ascii="Times New Roman" w:eastAsia="Times New Roman" w:hAnsi="Times New Roman" w:cs="Times New Roman"/>
          <w:sz w:val="26"/>
        </w:rPr>
        <w:t>цӀерш</w:t>
      </w:r>
      <w:r w:rsidRPr="007D1C4D">
        <w:rPr>
          <w:rFonts w:ascii="Times New Roman" w:eastAsia="Times New Roman" w:hAnsi="Times New Roman" w:cs="Times New Roman"/>
          <w:spacing w:val="-3"/>
          <w:sz w:val="26"/>
        </w:rPr>
        <w:t xml:space="preserve"> </w:t>
      </w:r>
      <w:r w:rsidRPr="007D1C4D">
        <w:rPr>
          <w:rFonts w:ascii="Times New Roman" w:eastAsia="Times New Roman" w:hAnsi="Times New Roman" w:cs="Times New Roman"/>
          <w:sz w:val="26"/>
        </w:rPr>
        <w:t>йаха</w:t>
      </w:r>
      <w:r w:rsidRPr="007D1C4D">
        <w:rPr>
          <w:rFonts w:ascii="Times New Roman" w:eastAsia="Times New Roman" w:hAnsi="Times New Roman" w:cs="Times New Roman"/>
          <w:spacing w:val="-3"/>
          <w:sz w:val="26"/>
        </w:rPr>
        <w:t xml:space="preserve"> </w:t>
      </w:r>
      <w:r w:rsidRPr="007D1C4D">
        <w:rPr>
          <w:rFonts w:ascii="Times New Roman" w:eastAsia="Times New Roman" w:hAnsi="Times New Roman" w:cs="Times New Roman"/>
          <w:sz w:val="26"/>
        </w:rPr>
        <w:t>а,</w:t>
      </w:r>
      <w:r w:rsidRPr="007D1C4D">
        <w:rPr>
          <w:rFonts w:ascii="Times New Roman" w:eastAsia="Times New Roman" w:hAnsi="Times New Roman" w:cs="Times New Roman"/>
          <w:spacing w:val="-3"/>
          <w:sz w:val="26"/>
        </w:rPr>
        <w:t xml:space="preserve"> </w:t>
      </w:r>
      <w:r w:rsidRPr="007D1C4D">
        <w:rPr>
          <w:rFonts w:ascii="Times New Roman" w:eastAsia="Times New Roman" w:hAnsi="Times New Roman" w:cs="Times New Roman"/>
          <w:sz w:val="26"/>
        </w:rPr>
        <w:t>церан</w:t>
      </w:r>
      <w:r w:rsidRPr="007D1C4D">
        <w:rPr>
          <w:rFonts w:ascii="Times New Roman" w:eastAsia="Times New Roman" w:hAnsi="Times New Roman" w:cs="Times New Roman"/>
          <w:spacing w:val="-3"/>
          <w:sz w:val="26"/>
        </w:rPr>
        <w:t xml:space="preserve"> </w:t>
      </w:r>
      <w:r w:rsidRPr="007D1C4D">
        <w:rPr>
          <w:rFonts w:ascii="Times New Roman" w:eastAsia="Times New Roman" w:hAnsi="Times New Roman" w:cs="Times New Roman"/>
          <w:sz w:val="26"/>
        </w:rPr>
        <w:t>чулацам</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боцца</w:t>
      </w:r>
      <w:r w:rsidRPr="007D1C4D">
        <w:rPr>
          <w:rFonts w:ascii="Times New Roman" w:eastAsia="Times New Roman" w:hAnsi="Times New Roman" w:cs="Times New Roman"/>
          <w:spacing w:val="-3"/>
          <w:sz w:val="26"/>
        </w:rPr>
        <w:t xml:space="preserve"> </w:t>
      </w:r>
      <w:r w:rsidRPr="007D1C4D">
        <w:rPr>
          <w:rFonts w:ascii="Times New Roman" w:eastAsia="Times New Roman" w:hAnsi="Times New Roman" w:cs="Times New Roman"/>
          <w:sz w:val="26"/>
        </w:rPr>
        <w:t>схьабийца</w:t>
      </w:r>
      <w:r w:rsidRPr="007D1C4D">
        <w:rPr>
          <w:rFonts w:ascii="Times New Roman" w:eastAsia="Times New Roman" w:hAnsi="Times New Roman" w:cs="Times New Roman"/>
          <w:spacing w:val="-3"/>
          <w:sz w:val="26"/>
        </w:rPr>
        <w:t xml:space="preserve"> </w:t>
      </w:r>
      <w:r w:rsidRPr="007D1C4D">
        <w:rPr>
          <w:rFonts w:ascii="Times New Roman" w:eastAsia="Times New Roman" w:hAnsi="Times New Roman" w:cs="Times New Roman"/>
          <w:sz w:val="26"/>
        </w:rPr>
        <w:t>а;</w:t>
      </w:r>
    </w:p>
    <w:p w:rsidR="007D1C4D" w:rsidRPr="007D1C4D" w:rsidRDefault="007D1C4D" w:rsidP="007D1C4D">
      <w:pPr>
        <w:widowControl w:val="0"/>
        <w:numPr>
          <w:ilvl w:val="0"/>
          <w:numId w:val="16"/>
        </w:numPr>
        <w:tabs>
          <w:tab w:val="left" w:pos="377"/>
        </w:tabs>
        <w:autoSpaceDE w:val="0"/>
        <w:autoSpaceDN w:val="0"/>
        <w:spacing w:after="0" w:line="298" w:lineRule="exact"/>
        <w:ind w:left="376" w:hanging="156"/>
        <w:rPr>
          <w:rFonts w:ascii="Times New Roman" w:eastAsia="Times New Roman" w:hAnsi="Times New Roman" w:cs="Times New Roman"/>
          <w:sz w:val="26"/>
        </w:rPr>
      </w:pPr>
      <w:r w:rsidRPr="007D1C4D">
        <w:rPr>
          <w:rFonts w:ascii="Times New Roman" w:eastAsia="Times New Roman" w:hAnsi="Times New Roman" w:cs="Times New Roman"/>
          <w:sz w:val="26"/>
        </w:rPr>
        <w:t>дукхавезачу</w:t>
      </w:r>
      <w:r w:rsidRPr="007D1C4D">
        <w:rPr>
          <w:rFonts w:ascii="Times New Roman" w:eastAsia="Times New Roman" w:hAnsi="Times New Roman" w:cs="Times New Roman"/>
          <w:spacing w:val="-3"/>
          <w:sz w:val="26"/>
        </w:rPr>
        <w:t xml:space="preserve"> </w:t>
      </w:r>
      <w:r w:rsidRPr="007D1C4D">
        <w:rPr>
          <w:rFonts w:ascii="Times New Roman" w:eastAsia="Times New Roman" w:hAnsi="Times New Roman" w:cs="Times New Roman"/>
          <w:sz w:val="26"/>
        </w:rPr>
        <w:t>авторнан</w:t>
      </w:r>
      <w:r w:rsidRPr="007D1C4D">
        <w:rPr>
          <w:rFonts w:ascii="Times New Roman" w:eastAsia="Times New Roman" w:hAnsi="Times New Roman" w:cs="Times New Roman"/>
          <w:spacing w:val="-2"/>
          <w:sz w:val="26"/>
        </w:rPr>
        <w:t xml:space="preserve"> </w:t>
      </w:r>
      <w:r w:rsidRPr="007D1C4D">
        <w:rPr>
          <w:rFonts w:ascii="Times New Roman" w:eastAsia="Times New Roman" w:hAnsi="Times New Roman" w:cs="Times New Roman"/>
          <w:sz w:val="26"/>
        </w:rPr>
        <w:t>говзарийн</w:t>
      </w:r>
      <w:r w:rsidRPr="007D1C4D">
        <w:rPr>
          <w:rFonts w:ascii="Times New Roman" w:eastAsia="Times New Roman" w:hAnsi="Times New Roman" w:cs="Times New Roman"/>
          <w:spacing w:val="-3"/>
          <w:sz w:val="26"/>
        </w:rPr>
        <w:t xml:space="preserve"> </w:t>
      </w:r>
      <w:r w:rsidRPr="007D1C4D">
        <w:rPr>
          <w:rFonts w:ascii="Times New Roman" w:eastAsia="Times New Roman" w:hAnsi="Times New Roman" w:cs="Times New Roman"/>
          <w:sz w:val="26"/>
        </w:rPr>
        <w:t>цӀерш</w:t>
      </w:r>
      <w:r w:rsidRPr="007D1C4D">
        <w:rPr>
          <w:rFonts w:ascii="Times New Roman" w:eastAsia="Times New Roman" w:hAnsi="Times New Roman" w:cs="Times New Roman"/>
          <w:spacing w:val="-2"/>
          <w:sz w:val="26"/>
        </w:rPr>
        <w:t xml:space="preserve"> </w:t>
      </w:r>
      <w:r w:rsidRPr="007D1C4D">
        <w:rPr>
          <w:rFonts w:ascii="Times New Roman" w:eastAsia="Times New Roman" w:hAnsi="Times New Roman" w:cs="Times New Roman"/>
          <w:sz w:val="26"/>
        </w:rPr>
        <w:t>йаха</w:t>
      </w:r>
      <w:r w:rsidRPr="007D1C4D">
        <w:rPr>
          <w:rFonts w:ascii="Times New Roman" w:eastAsia="Times New Roman" w:hAnsi="Times New Roman" w:cs="Times New Roman"/>
          <w:spacing w:val="-3"/>
          <w:sz w:val="26"/>
        </w:rPr>
        <w:t xml:space="preserve"> </w:t>
      </w:r>
      <w:r w:rsidRPr="007D1C4D">
        <w:rPr>
          <w:rFonts w:ascii="Times New Roman" w:eastAsia="Times New Roman" w:hAnsi="Times New Roman" w:cs="Times New Roman"/>
          <w:sz w:val="26"/>
        </w:rPr>
        <w:t>а,</w:t>
      </w:r>
      <w:r w:rsidRPr="007D1C4D">
        <w:rPr>
          <w:rFonts w:ascii="Times New Roman" w:eastAsia="Times New Roman" w:hAnsi="Times New Roman" w:cs="Times New Roman"/>
          <w:spacing w:val="-2"/>
          <w:sz w:val="26"/>
        </w:rPr>
        <w:t xml:space="preserve"> </w:t>
      </w:r>
      <w:r w:rsidRPr="007D1C4D">
        <w:rPr>
          <w:rFonts w:ascii="Times New Roman" w:eastAsia="Times New Roman" w:hAnsi="Times New Roman" w:cs="Times New Roman"/>
          <w:sz w:val="26"/>
        </w:rPr>
        <w:t>церан</w:t>
      </w:r>
      <w:r w:rsidRPr="007D1C4D">
        <w:rPr>
          <w:rFonts w:ascii="Times New Roman" w:eastAsia="Times New Roman" w:hAnsi="Times New Roman" w:cs="Times New Roman"/>
          <w:spacing w:val="-3"/>
          <w:sz w:val="26"/>
        </w:rPr>
        <w:t xml:space="preserve"> </w:t>
      </w:r>
      <w:r w:rsidRPr="007D1C4D">
        <w:rPr>
          <w:rFonts w:ascii="Times New Roman" w:eastAsia="Times New Roman" w:hAnsi="Times New Roman" w:cs="Times New Roman"/>
          <w:sz w:val="26"/>
        </w:rPr>
        <w:t>чулацам</w:t>
      </w:r>
      <w:r w:rsidRPr="007D1C4D">
        <w:rPr>
          <w:rFonts w:ascii="Times New Roman" w:eastAsia="Times New Roman" w:hAnsi="Times New Roman" w:cs="Times New Roman"/>
          <w:spacing w:val="2"/>
          <w:sz w:val="26"/>
        </w:rPr>
        <w:t xml:space="preserve"> </w:t>
      </w:r>
      <w:r w:rsidRPr="007D1C4D">
        <w:rPr>
          <w:rFonts w:ascii="Times New Roman" w:eastAsia="Times New Roman" w:hAnsi="Times New Roman" w:cs="Times New Roman"/>
          <w:sz w:val="26"/>
        </w:rPr>
        <w:t>боцца</w:t>
      </w:r>
      <w:r w:rsidRPr="007D1C4D">
        <w:rPr>
          <w:rFonts w:ascii="Times New Roman" w:eastAsia="Times New Roman" w:hAnsi="Times New Roman" w:cs="Times New Roman"/>
          <w:spacing w:val="-3"/>
          <w:sz w:val="26"/>
        </w:rPr>
        <w:t xml:space="preserve"> </w:t>
      </w:r>
      <w:r w:rsidRPr="007D1C4D">
        <w:rPr>
          <w:rFonts w:ascii="Times New Roman" w:eastAsia="Times New Roman" w:hAnsi="Times New Roman" w:cs="Times New Roman"/>
          <w:sz w:val="26"/>
        </w:rPr>
        <w:t>схьабийца</w:t>
      </w:r>
      <w:r w:rsidRPr="007D1C4D">
        <w:rPr>
          <w:rFonts w:ascii="Times New Roman" w:eastAsia="Times New Roman" w:hAnsi="Times New Roman" w:cs="Times New Roman"/>
          <w:spacing w:val="-2"/>
          <w:sz w:val="26"/>
        </w:rPr>
        <w:t xml:space="preserve"> </w:t>
      </w:r>
      <w:r w:rsidRPr="007D1C4D">
        <w:rPr>
          <w:rFonts w:ascii="Times New Roman" w:eastAsia="Times New Roman" w:hAnsi="Times New Roman" w:cs="Times New Roman"/>
          <w:sz w:val="26"/>
        </w:rPr>
        <w:t>а;</w:t>
      </w:r>
    </w:p>
    <w:p w:rsidR="007D1C4D" w:rsidRPr="007D1C4D" w:rsidRDefault="007D1C4D" w:rsidP="007D1C4D">
      <w:pPr>
        <w:widowControl w:val="0"/>
        <w:numPr>
          <w:ilvl w:val="0"/>
          <w:numId w:val="16"/>
        </w:numPr>
        <w:tabs>
          <w:tab w:val="left" w:pos="378"/>
        </w:tabs>
        <w:autoSpaceDE w:val="0"/>
        <w:autoSpaceDN w:val="0"/>
        <w:spacing w:before="1" w:after="0" w:line="298" w:lineRule="exact"/>
        <w:ind w:left="377" w:hanging="157"/>
        <w:rPr>
          <w:rFonts w:ascii="Times New Roman" w:eastAsia="Times New Roman" w:hAnsi="Times New Roman" w:cs="Times New Roman"/>
          <w:sz w:val="26"/>
        </w:rPr>
      </w:pPr>
      <w:r w:rsidRPr="007D1C4D">
        <w:rPr>
          <w:rFonts w:ascii="Times New Roman" w:eastAsia="Times New Roman" w:hAnsi="Times New Roman" w:cs="Times New Roman"/>
          <w:sz w:val="26"/>
        </w:rPr>
        <w:t>говзаран</w:t>
      </w:r>
      <w:r w:rsidRPr="007D1C4D">
        <w:rPr>
          <w:rFonts w:ascii="Times New Roman" w:eastAsia="Times New Roman" w:hAnsi="Times New Roman" w:cs="Times New Roman"/>
          <w:spacing w:val="-3"/>
          <w:sz w:val="26"/>
        </w:rPr>
        <w:t xml:space="preserve"> </w:t>
      </w:r>
      <w:r w:rsidRPr="007D1C4D">
        <w:rPr>
          <w:rFonts w:ascii="Times New Roman" w:eastAsia="Times New Roman" w:hAnsi="Times New Roman" w:cs="Times New Roman"/>
          <w:sz w:val="26"/>
        </w:rPr>
        <w:t>тема</w:t>
      </w:r>
      <w:r w:rsidRPr="007D1C4D">
        <w:rPr>
          <w:rFonts w:ascii="Times New Roman" w:eastAsia="Times New Roman" w:hAnsi="Times New Roman" w:cs="Times New Roman"/>
          <w:spacing w:val="-3"/>
          <w:sz w:val="26"/>
        </w:rPr>
        <w:t xml:space="preserve"> </w:t>
      </w:r>
      <w:r w:rsidRPr="007D1C4D">
        <w:rPr>
          <w:rFonts w:ascii="Times New Roman" w:eastAsia="Times New Roman" w:hAnsi="Times New Roman" w:cs="Times New Roman"/>
          <w:sz w:val="26"/>
        </w:rPr>
        <w:t>а,</w:t>
      </w:r>
      <w:r w:rsidRPr="007D1C4D">
        <w:rPr>
          <w:rFonts w:ascii="Times New Roman" w:eastAsia="Times New Roman" w:hAnsi="Times New Roman" w:cs="Times New Roman"/>
          <w:spacing w:val="-3"/>
          <w:sz w:val="26"/>
        </w:rPr>
        <w:t xml:space="preserve"> </w:t>
      </w:r>
      <w:r w:rsidRPr="007D1C4D">
        <w:rPr>
          <w:rFonts w:ascii="Times New Roman" w:eastAsia="Times New Roman" w:hAnsi="Times New Roman" w:cs="Times New Roman"/>
          <w:sz w:val="26"/>
        </w:rPr>
        <w:t>коьрта</w:t>
      </w:r>
      <w:r w:rsidRPr="007D1C4D">
        <w:rPr>
          <w:rFonts w:ascii="Times New Roman" w:eastAsia="Times New Roman" w:hAnsi="Times New Roman" w:cs="Times New Roman"/>
          <w:spacing w:val="-4"/>
          <w:sz w:val="26"/>
        </w:rPr>
        <w:t xml:space="preserve"> </w:t>
      </w:r>
      <w:r w:rsidRPr="007D1C4D">
        <w:rPr>
          <w:rFonts w:ascii="Times New Roman" w:eastAsia="Times New Roman" w:hAnsi="Times New Roman" w:cs="Times New Roman"/>
          <w:sz w:val="26"/>
        </w:rPr>
        <w:t>маьӀна</w:t>
      </w:r>
      <w:r w:rsidRPr="007D1C4D">
        <w:rPr>
          <w:rFonts w:ascii="Times New Roman" w:eastAsia="Times New Roman" w:hAnsi="Times New Roman" w:cs="Times New Roman"/>
          <w:spacing w:val="-3"/>
          <w:sz w:val="26"/>
        </w:rPr>
        <w:t xml:space="preserve"> </w:t>
      </w:r>
      <w:r w:rsidRPr="007D1C4D">
        <w:rPr>
          <w:rFonts w:ascii="Times New Roman" w:eastAsia="Times New Roman" w:hAnsi="Times New Roman" w:cs="Times New Roman"/>
          <w:sz w:val="26"/>
        </w:rPr>
        <w:t>а</w:t>
      </w:r>
      <w:r w:rsidRPr="007D1C4D">
        <w:rPr>
          <w:rFonts w:ascii="Times New Roman" w:eastAsia="Times New Roman" w:hAnsi="Times New Roman" w:cs="Times New Roman"/>
          <w:spacing w:val="-3"/>
          <w:sz w:val="26"/>
        </w:rPr>
        <w:t xml:space="preserve"> </w:t>
      </w:r>
      <w:r w:rsidRPr="007D1C4D">
        <w:rPr>
          <w:rFonts w:ascii="Times New Roman" w:eastAsia="Times New Roman" w:hAnsi="Times New Roman" w:cs="Times New Roman"/>
          <w:sz w:val="26"/>
        </w:rPr>
        <w:t>билгалдан</w:t>
      </w:r>
      <w:r w:rsidRPr="007D1C4D">
        <w:rPr>
          <w:rFonts w:ascii="Times New Roman" w:eastAsia="Times New Roman" w:hAnsi="Times New Roman" w:cs="Times New Roman"/>
          <w:spacing w:val="-3"/>
          <w:sz w:val="26"/>
        </w:rPr>
        <w:t xml:space="preserve"> </w:t>
      </w:r>
      <w:r w:rsidRPr="007D1C4D">
        <w:rPr>
          <w:rFonts w:ascii="Times New Roman" w:eastAsia="Times New Roman" w:hAnsi="Times New Roman" w:cs="Times New Roman"/>
          <w:sz w:val="26"/>
        </w:rPr>
        <w:t>(хьехархочун</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гӀоьнца);</w:t>
      </w:r>
    </w:p>
    <w:p w:rsidR="007D1C4D" w:rsidRPr="007D1C4D" w:rsidRDefault="007D1C4D" w:rsidP="007D1C4D">
      <w:pPr>
        <w:widowControl w:val="0"/>
        <w:numPr>
          <w:ilvl w:val="0"/>
          <w:numId w:val="16"/>
        </w:numPr>
        <w:tabs>
          <w:tab w:val="left" w:pos="390"/>
        </w:tabs>
        <w:autoSpaceDE w:val="0"/>
        <w:autoSpaceDN w:val="0"/>
        <w:spacing w:after="0" w:line="240" w:lineRule="auto"/>
        <w:ind w:right="118"/>
        <w:rPr>
          <w:rFonts w:ascii="Times New Roman" w:eastAsia="Times New Roman" w:hAnsi="Times New Roman" w:cs="Times New Roman"/>
          <w:sz w:val="26"/>
        </w:rPr>
      </w:pPr>
      <w:r w:rsidRPr="007D1C4D">
        <w:rPr>
          <w:rFonts w:ascii="Times New Roman" w:eastAsia="Times New Roman" w:hAnsi="Times New Roman" w:cs="Times New Roman"/>
          <w:sz w:val="26"/>
        </w:rPr>
        <w:t>говзарийн</w:t>
      </w:r>
      <w:r w:rsidRPr="007D1C4D">
        <w:rPr>
          <w:rFonts w:ascii="Times New Roman" w:eastAsia="Times New Roman" w:hAnsi="Times New Roman" w:cs="Times New Roman"/>
          <w:spacing w:val="8"/>
          <w:sz w:val="26"/>
        </w:rPr>
        <w:t xml:space="preserve"> </w:t>
      </w:r>
      <w:r w:rsidRPr="007D1C4D">
        <w:rPr>
          <w:rFonts w:ascii="Times New Roman" w:eastAsia="Times New Roman" w:hAnsi="Times New Roman" w:cs="Times New Roman"/>
          <w:sz w:val="26"/>
        </w:rPr>
        <w:t>турпалхойн</w:t>
      </w:r>
      <w:r w:rsidRPr="007D1C4D">
        <w:rPr>
          <w:rFonts w:ascii="Times New Roman" w:eastAsia="Times New Roman" w:hAnsi="Times New Roman" w:cs="Times New Roman"/>
          <w:spacing w:val="9"/>
          <w:sz w:val="26"/>
        </w:rPr>
        <w:t xml:space="preserve"> </w:t>
      </w:r>
      <w:r w:rsidRPr="007D1C4D">
        <w:rPr>
          <w:rFonts w:ascii="Times New Roman" w:eastAsia="Times New Roman" w:hAnsi="Times New Roman" w:cs="Times New Roman"/>
          <w:sz w:val="26"/>
        </w:rPr>
        <w:t>амалийн</w:t>
      </w:r>
      <w:r w:rsidRPr="007D1C4D">
        <w:rPr>
          <w:rFonts w:ascii="Times New Roman" w:eastAsia="Times New Roman" w:hAnsi="Times New Roman" w:cs="Times New Roman"/>
          <w:spacing w:val="9"/>
          <w:sz w:val="26"/>
        </w:rPr>
        <w:t xml:space="preserve"> </w:t>
      </w:r>
      <w:r w:rsidRPr="007D1C4D">
        <w:rPr>
          <w:rFonts w:ascii="Times New Roman" w:eastAsia="Times New Roman" w:hAnsi="Times New Roman" w:cs="Times New Roman"/>
          <w:sz w:val="26"/>
        </w:rPr>
        <w:t>(церан</w:t>
      </w:r>
      <w:r w:rsidRPr="007D1C4D">
        <w:rPr>
          <w:rFonts w:ascii="Times New Roman" w:eastAsia="Times New Roman" w:hAnsi="Times New Roman" w:cs="Times New Roman"/>
          <w:spacing w:val="7"/>
          <w:sz w:val="26"/>
        </w:rPr>
        <w:t xml:space="preserve"> </w:t>
      </w:r>
      <w:r w:rsidRPr="007D1C4D">
        <w:rPr>
          <w:rFonts w:ascii="Times New Roman" w:eastAsia="Times New Roman" w:hAnsi="Times New Roman" w:cs="Times New Roman"/>
          <w:sz w:val="26"/>
        </w:rPr>
        <w:t>цӀерш,</w:t>
      </w:r>
      <w:r w:rsidRPr="007D1C4D">
        <w:rPr>
          <w:rFonts w:ascii="Times New Roman" w:eastAsia="Times New Roman" w:hAnsi="Times New Roman" w:cs="Times New Roman"/>
          <w:spacing w:val="8"/>
          <w:sz w:val="26"/>
        </w:rPr>
        <w:t xml:space="preserve"> </w:t>
      </w:r>
      <w:r w:rsidRPr="007D1C4D">
        <w:rPr>
          <w:rFonts w:ascii="Times New Roman" w:eastAsia="Times New Roman" w:hAnsi="Times New Roman" w:cs="Times New Roman"/>
          <w:sz w:val="26"/>
        </w:rPr>
        <w:t>портреташ,</w:t>
      </w:r>
      <w:r w:rsidRPr="007D1C4D">
        <w:rPr>
          <w:rFonts w:ascii="Times New Roman" w:eastAsia="Times New Roman" w:hAnsi="Times New Roman" w:cs="Times New Roman"/>
          <w:spacing w:val="7"/>
          <w:sz w:val="26"/>
        </w:rPr>
        <w:t xml:space="preserve"> </w:t>
      </w:r>
      <w:r w:rsidRPr="007D1C4D">
        <w:rPr>
          <w:rFonts w:ascii="Times New Roman" w:eastAsia="Times New Roman" w:hAnsi="Times New Roman" w:cs="Times New Roman"/>
          <w:sz w:val="26"/>
        </w:rPr>
        <w:t>къамел)</w:t>
      </w:r>
      <w:r w:rsidRPr="007D1C4D">
        <w:rPr>
          <w:rFonts w:ascii="Times New Roman" w:eastAsia="Times New Roman" w:hAnsi="Times New Roman" w:cs="Times New Roman"/>
          <w:spacing w:val="8"/>
          <w:sz w:val="26"/>
        </w:rPr>
        <w:t xml:space="preserve"> </w:t>
      </w:r>
      <w:r w:rsidRPr="007D1C4D">
        <w:rPr>
          <w:rFonts w:ascii="Times New Roman" w:eastAsia="Times New Roman" w:hAnsi="Times New Roman" w:cs="Times New Roman"/>
          <w:sz w:val="26"/>
        </w:rPr>
        <w:t>а,</w:t>
      </w:r>
      <w:r w:rsidRPr="007D1C4D">
        <w:rPr>
          <w:rFonts w:ascii="Times New Roman" w:eastAsia="Times New Roman" w:hAnsi="Times New Roman" w:cs="Times New Roman"/>
          <w:spacing w:val="7"/>
          <w:sz w:val="26"/>
        </w:rPr>
        <w:t xml:space="preserve"> </w:t>
      </w:r>
      <w:r w:rsidRPr="007D1C4D">
        <w:rPr>
          <w:rFonts w:ascii="Times New Roman" w:eastAsia="Times New Roman" w:hAnsi="Times New Roman" w:cs="Times New Roman"/>
          <w:sz w:val="26"/>
        </w:rPr>
        <w:t>церан</w:t>
      </w:r>
      <w:r w:rsidRPr="007D1C4D">
        <w:rPr>
          <w:rFonts w:ascii="Times New Roman" w:eastAsia="Times New Roman" w:hAnsi="Times New Roman" w:cs="Times New Roman"/>
          <w:spacing w:val="9"/>
          <w:sz w:val="26"/>
        </w:rPr>
        <w:t xml:space="preserve"> </w:t>
      </w:r>
      <w:r w:rsidRPr="007D1C4D">
        <w:rPr>
          <w:rFonts w:ascii="Times New Roman" w:eastAsia="Times New Roman" w:hAnsi="Times New Roman" w:cs="Times New Roman"/>
          <w:sz w:val="26"/>
        </w:rPr>
        <w:t>леларийн</w:t>
      </w:r>
      <w:r w:rsidRPr="007D1C4D">
        <w:rPr>
          <w:rFonts w:ascii="Times New Roman" w:eastAsia="Times New Roman" w:hAnsi="Times New Roman" w:cs="Times New Roman"/>
          <w:spacing w:val="9"/>
          <w:sz w:val="26"/>
        </w:rPr>
        <w:t xml:space="preserve"> </w:t>
      </w:r>
      <w:r w:rsidRPr="007D1C4D">
        <w:rPr>
          <w:rFonts w:ascii="Times New Roman" w:eastAsia="Times New Roman" w:hAnsi="Times New Roman" w:cs="Times New Roman"/>
          <w:sz w:val="26"/>
        </w:rPr>
        <w:t>а</w:t>
      </w:r>
      <w:r w:rsidRPr="007D1C4D">
        <w:rPr>
          <w:rFonts w:ascii="Times New Roman" w:eastAsia="Times New Roman" w:hAnsi="Times New Roman" w:cs="Times New Roman"/>
          <w:spacing w:val="-62"/>
          <w:sz w:val="26"/>
        </w:rPr>
        <w:t xml:space="preserve"> </w:t>
      </w:r>
      <w:r w:rsidRPr="007D1C4D">
        <w:rPr>
          <w:rFonts w:ascii="Times New Roman" w:eastAsia="Times New Roman" w:hAnsi="Times New Roman" w:cs="Times New Roman"/>
          <w:sz w:val="26"/>
        </w:rPr>
        <w:t>мах</w:t>
      </w:r>
      <w:r w:rsidRPr="007D1C4D">
        <w:rPr>
          <w:rFonts w:ascii="Times New Roman" w:eastAsia="Times New Roman" w:hAnsi="Times New Roman" w:cs="Times New Roman"/>
          <w:spacing w:val="-2"/>
          <w:sz w:val="26"/>
        </w:rPr>
        <w:t xml:space="preserve"> </w:t>
      </w:r>
      <w:r w:rsidRPr="007D1C4D">
        <w:rPr>
          <w:rFonts w:ascii="Times New Roman" w:eastAsia="Times New Roman" w:hAnsi="Times New Roman" w:cs="Times New Roman"/>
          <w:sz w:val="26"/>
        </w:rPr>
        <w:t>хадон</w:t>
      </w:r>
      <w:r w:rsidRPr="007D1C4D">
        <w:rPr>
          <w:rFonts w:ascii="Times New Roman" w:eastAsia="Times New Roman" w:hAnsi="Times New Roman" w:cs="Times New Roman"/>
          <w:spacing w:val="2"/>
          <w:sz w:val="26"/>
        </w:rPr>
        <w:t xml:space="preserve"> </w:t>
      </w:r>
      <w:r w:rsidRPr="007D1C4D">
        <w:rPr>
          <w:rFonts w:ascii="Times New Roman" w:eastAsia="Times New Roman" w:hAnsi="Times New Roman" w:cs="Times New Roman"/>
          <w:sz w:val="26"/>
        </w:rPr>
        <w:t>а,</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характеристика</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йала</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а;</w:t>
      </w:r>
    </w:p>
    <w:p w:rsidR="007D1C4D" w:rsidRPr="007D1C4D" w:rsidRDefault="007D1C4D" w:rsidP="007D1C4D">
      <w:pPr>
        <w:widowControl w:val="0"/>
        <w:numPr>
          <w:ilvl w:val="0"/>
          <w:numId w:val="16"/>
        </w:numPr>
        <w:tabs>
          <w:tab w:val="left" w:pos="378"/>
        </w:tabs>
        <w:autoSpaceDE w:val="0"/>
        <w:autoSpaceDN w:val="0"/>
        <w:spacing w:after="0" w:line="240" w:lineRule="auto"/>
        <w:ind w:left="377" w:hanging="157"/>
        <w:rPr>
          <w:rFonts w:ascii="Times New Roman" w:eastAsia="Times New Roman" w:hAnsi="Times New Roman" w:cs="Times New Roman"/>
          <w:sz w:val="26"/>
        </w:rPr>
      </w:pPr>
      <w:r w:rsidRPr="007D1C4D">
        <w:rPr>
          <w:rFonts w:ascii="Times New Roman" w:eastAsia="Times New Roman" w:hAnsi="Times New Roman" w:cs="Times New Roman"/>
          <w:sz w:val="26"/>
        </w:rPr>
        <w:t>Дешнийн</w:t>
      </w:r>
      <w:r w:rsidRPr="007D1C4D">
        <w:rPr>
          <w:rFonts w:ascii="Times New Roman" w:eastAsia="Times New Roman" w:hAnsi="Times New Roman" w:cs="Times New Roman"/>
          <w:spacing w:val="-4"/>
          <w:sz w:val="26"/>
        </w:rPr>
        <w:t xml:space="preserve"> </w:t>
      </w:r>
      <w:r w:rsidRPr="007D1C4D">
        <w:rPr>
          <w:rFonts w:ascii="Times New Roman" w:eastAsia="Times New Roman" w:hAnsi="Times New Roman" w:cs="Times New Roman"/>
          <w:sz w:val="26"/>
        </w:rPr>
        <w:t>маьӀнех</w:t>
      </w:r>
      <w:r w:rsidRPr="007D1C4D">
        <w:rPr>
          <w:rFonts w:ascii="Times New Roman" w:eastAsia="Times New Roman" w:hAnsi="Times New Roman" w:cs="Times New Roman"/>
          <w:spacing w:val="-5"/>
          <w:sz w:val="26"/>
        </w:rPr>
        <w:t xml:space="preserve"> </w:t>
      </w:r>
      <w:r w:rsidRPr="007D1C4D">
        <w:rPr>
          <w:rFonts w:ascii="Times New Roman" w:eastAsia="Times New Roman" w:hAnsi="Times New Roman" w:cs="Times New Roman"/>
          <w:sz w:val="26"/>
        </w:rPr>
        <w:t>кхетархьама</w:t>
      </w:r>
      <w:r w:rsidRPr="007D1C4D">
        <w:rPr>
          <w:rFonts w:ascii="Times New Roman" w:eastAsia="Times New Roman" w:hAnsi="Times New Roman" w:cs="Times New Roman"/>
          <w:spacing w:val="-2"/>
          <w:sz w:val="26"/>
        </w:rPr>
        <w:t xml:space="preserve"> </w:t>
      </w:r>
      <w:r w:rsidRPr="007D1C4D">
        <w:rPr>
          <w:rFonts w:ascii="Times New Roman" w:eastAsia="Times New Roman" w:hAnsi="Times New Roman" w:cs="Times New Roman"/>
          <w:sz w:val="26"/>
        </w:rPr>
        <w:t>МаьӀнийн</w:t>
      </w:r>
      <w:r w:rsidRPr="007D1C4D">
        <w:rPr>
          <w:rFonts w:ascii="Times New Roman" w:eastAsia="Times New Roman" w:hAnsi="Times New Roman" w:cs="Times New Roman"/>
          <w:spacing w:val="-2"/>
          <w:sz w:val="26"/>
        </w:rPr>
        <w:t xml:space="preserve"> </w:t>
      </w:r>
      <w:r w:rsidRPr="007D1C4D">
        <w:rPr>
          <w:rFonts w:ascii="Times New Roman" w:eastAsia="Times New Roman" w:hAnsi="Times New Roman" w:cs="Times New Roman"/>
          <w:sz w:val="26"/>
        </w:rPr>
        <w:t>дошамах</w:t>
      </w:r>
      <w:r w:rsidRPr="007D1C4D">
        <w:rPr>
          <w:rFonts w:ascii="Times New Roman" w:eastAsia="Times New Roman" w:hAnsi="Times New Roman" w:cs="Times New Roman"/>
          <w:spacing w:val="-5"/>
          <w:sz w:val="26"/>
        </w:rPr>
        <w:t xml:space="preserve"> </w:t>
      </w:r>
      <w:r w:rsidRPr="007D1C4D">
        <w:rPr>
          <w:rFonts w:ascii="Times New Roman" w:eastAsia="Times New Roman" w:hAnsi="Times New Roman" w:cs="Times New Roman"/>
          <w:sz w:val="26"/>
        </w:rPr>
        <w:t>пайдаэца.</w:t>
      </w:r>
    </w:p>
    <w:p w:rsidR="007D1C4D" w:rsidRPr="007D1C4D" w:rsidRDefault="007D1C4D" w:rsidP="007D1C4D">
      <w:pPr>
        <w:widowControl w:val="0"/>
        <w:autoSpaceDE w:val="0"/>
        <w:autoSpaceDN w:val="0"/>
        <w:spacing w:before="1" w:after="0" w:line="240" w:lineRule="auto"/>
        <w:ind w:left="221"/>
        <w:outlineLvl w:val="1"/>
        <w:rPr>
          <w:rFonts w:ascii="Times New Roman" w:eastAsia="Times New Roman" w:hAnsi="Times New Roman" w:cs="Times New Roman"/>
          <w:b/>
          <w:bCs/>
          <w:sz w:val="26"/>
          <w:szCs w:val="26"/>
        </w:rPr>
      </w:pPr>
      <w:r w:rsidRPr="007D1C4D">
        <w:rPr>
          <w:rFonts w:ascii="Times New Roman" w:eastAsia="Times New Roman" w:hAnsi="Times New Roman" w:cs="Times New Roman"/>
          <w:b/>
          <w:bCs/>
          <w:sz w:val="26"/>
          <w:szCs w:val="26"/>
        </w:rPr>
        <w:t>Дешархойн</w:t>
      </w:r>
      <w:r w:rsidRPr="007D1C4D">
        <w:rPr>
          <w:rFonts w:ascii="Times New Roman" w:eastAsia="Times New Roman" w:hAnsi="Times New Roman" w:cs="Times New Roman"/>
          <w:b/>
          <w:bCs/>
          <w:spacing w:val="46"/>
          <w:sz w:val="26"/>
          <w:szCs w:val="26"/>
        </w:rPr>
        <w:t xml:space="preserve"> </w:t>
      </w:r>
      <w:r w:rsidRPr="007D1C4D">
        <w:rPr>
          <w:rFonts w:ascii="Times New Roman" w:eastAsia="Times New Roman" w:hAnsi="Times New Roman" w:cs="Times New Roman"/>
          <w:b/>
          <w:bCs/>
          <w:sz w:val="26"/>
          <w:szCs w:val="26"/>
        </w:rPr>
        <w:t>шаьш</w:t>
      </w:r>
      <w:r w:rsidRPr="007D1C4D">
        <w:rPr>
          <w:rFonts w:ascii="Times New Roman" w:eastAsia="Times New Roman" w:hAnsi="Times New Roman" w:cs="Times New Roman"/>
          <w:b/>
          <w:bCs/>
          <w:spacing w:val="46"/>
          <w:sz w:val="26"/>
          <w:szCs w:val="26"/>
        </w:rPr>
        <w:t xml:space="preserve"> </w:t>
      </w:r>
      <w:r w:rsidRPr="007D1C4D">
        <w:rPr>
          <w:rFonts w:ascii="Times New Roman" w:eastAsia="Times New Roman" w:hAnsi="Times New Roman" w:cs="Times New Roman"/>
          <w:b/>
          <w:bCs/>
          <w:sz w:val="26"/>
          <w:szCs w:val="26"/>
        </w:rPr>
        <w:t>бечу,</w:t>
      </w:r>
      <w:r w:rsidRPr="007D1C4D">
        <w:rPr>
          <w:rFonts w:ascii="Times New Roman" w:eastAsia="Times New Roman" w:hAnsi="Times New Roman" w:cs="Times New Roman"/>
          <w:b/>
          <w:bCs/>
          <w:spacing w:val="47"/>
          <w:sz w:val="26"/>
          <w:szCs w:val="26"/>
        </w:rPr>
        <w:t xml:space="preserve"> </w:t>
      </w:r>
      <w:r w:rsidRPr="007D1C4D">
        <w:rPr>
          <w:rFonts w:ascii="Times New Roman" w:eastAsia="Times New Roman" w:hAnsi="Times New Roman" w:cs="Times New Roman"/>
          <w:b/>
          <w:bCs/>
          <w:sz w:val="26"/>
          <w:szCs w:val="26"/>
        </w:rPr>
        <w:t>шимма</w:t>
      </w:r>
      <w:r w:rsidRPr="007D1C4D">
        <w:rPr>
          <w:rFonts w:ascii="Times New Roman" w:eastAsia="Times New Roman" w:hAnsi="Times New Roman" w:cs="Times New Roman"/>
          <w:b/>
          <w:bCs/>
          <w:spacing w:val="46"/>
          <w:sz w:val="26"/>
          <w:szCs w:val="26"/>
        </w:rPr>
        <w:t xml:space="preserve"> </w:t>
      </w:r>
      <w:r w:rsidRPr="007D1C4D">
        <w:rPr>
          <w:rFonts w:ascii="Times New Roman" w:eastAsia="Times New Roman" w:hAnsi="Times New Roman" w:cs="Times New Roman"/>
          <w:b/>
          <w:bCs/>
          <w:sz w:val="26"/>
          <w:szCs w:val="26"/>
        </w:rPr>
        <w:t>цхьаьна</w:t>
      </w:r>
      <w:r w:rsidRPr="007D1C4D">
        <w:rPr>
          <w:rFonts w:ascii="Times New Roman" w:eastAsia="Times New Roman" w:hAnsi="Times New Roman" w:cs="Times New Roman"/>
          <w:b/>
          <w:bCs/>
          <w:spacing w:val="46"/>
          <w:sz w:val="26"/>
          <w:szCs w:val="26"/>
        </w:rPr>
        <w:t xml:space="preserve"> </w:t>
      </w:r>
      <w:r w:rsidRPr="007D1C4D">
        <w:rPr>
          <w:rFonts w:ascii="Times New Roman" w:eastAsia="Times New Roman" w:hAnsi="Times New Roman" w:cs="Times New Roman"/>
          <w:b/>
          <w:bCs/>
          <w:sz w:val="26"/>
          <w:szCs w:val="26"/>
        </w:rPr>
        <w:t>бечу,</w:t>
      </w:r>
      <w:r w:rsidRPr="007D1C4D">
        <w:rPr>
          <w:rFonts w:ascii="Times New Roman" w:eastAsia="Times New Roman" w:hAnsi="Times New Roman" w:cs="Times New Roman"/>
          <w:b/>
          <w:bCs/>
          <w:spacing w:val="47"/>
          <w:sz w:val="26"/>
          <w:szCs w:val="26"/>
        </w:rPr>
        <w:t xml:space="preserve"> </w:t>
      </w:r>
      <w:r w:rsidRPr="007D1C4D">
        <w:rPr>
          <w:rFonts w:ascii="Times New Roman" w:eastAsia="Times New Roman" w:hAnsi="Times New Roman" w:cs="Times New Roman"/>
          <w:b/>
          <w:bCs/>
          <w:sz w:val="26"/>
          <w:szCs w:val="26"/>
        </w:rPr>
        <w:t>тобанца</w:t>
      </w:r>
      <w:r w:rsidRPr="007D1C4D">
        <w:rPr>
          <w:rFonts w:ascii="Times New Roman" w:eastAsia="Times New Roman" w:hAnsi="Times New Roman" w:cs="Times New Roman"/>
          <w:b/>
          <w:bCs/>
          <w:spacing w:val="46"/>
          <w:sz w:val="26"/>
          <w:szCs w:val="26"/>
        </w:rPr>
        <w:t xml:space="preserve"> </w:t>
      </w:r>
      <w:r w:rsidRPr="007D1C4D">
        <w:rPr>
          <w:rFonts w:ascii="Times New Roman" w:eastAsia="Times New Roman" w:hAnsi="Times New Roman" w:cs="Times New Roman"/>
          <w:b/>
          <w:bCs/>
          <w:sz w:val="26"/>
          <w:szCs w:val="26"/>
        </w:rPr>
        <w:t>йа</w:t>
      </w:r>
      <w:r w:rsidRPr="007D1C4D">
        <w:rPr>
          <w:rFonts w:ascii="Times New Roman" w:eastAsia="Times New Roman" w:hAnsi="Times New Roman" w:cs="Times New Roman"/>
          <w:b/>
          <w:bCs/>
          <w:spacing w:val="46"/>
          <w:sz w:val="26"/>
          <w:szCs w:val="26"/>
        </w:rPr>
        <w:t xml:space="preserve"> </w:t>
      </w:r>
      <w:r w:rsidRPr="007D1C4D">
        <w:rPr>
          <w:rFonts w:ascii="Times New Roman" w:eastAsia="Times New Roman" w:hAnsi="Times New Roman" w:cs="Times New Roman"/>
          <w:b/>
          <w:bCs/>
          <w:sz w:val="26"/>
          <w:szCs w:val="26"/>
        </w:rPr>
        <w:t>массара</w:t>
      </w:r>
      <w:r w:rsidRPr="007D1C4D">
        <w:rPr>
          <w:rFonts w:ascii="Times New Roman" w:eastAsia="Times New Roman" w:hAnsi="Times New Roman" w:cs="Times New Roman"/>
          <w:b/>
          <w:bCs/>
          <w:spacing w:val="48"/>
          <w:sz w:val="26"/>
          <w:szCs w:val="26"/>
        </w:rPr>
        <w:t xml:space="preserve"> </w:t>
      </w:r>
      <w:r w:rsidRPr="007D1C4D">
        <w:rPr>
          <w:rFonts w:ascii="Times New Roman" w:eastAsia="Times New Roman" w:hAnsi="Times New Roman" w:cs="Times New Roman"/>
          <w:b/>
          <w:bCs/>
          <w:sz w:val="26"/>
          <w:szCs w:val="26"/>
        </w:rPr>
        <w:t>цхьаьна</w:t>
      </w:r>
      <w:r w:rsidRPr="007D1C4D">
        <w:rPr>
          <w:rFonts w:ascii="Times New Roman" w:eastAsia="Times New Roman" w:hAnsi="Times New Roman" w:cs="Times New Roman"/>
          <w:b/>
          <w:bCs/>
          <w:spacing w:val="46"/>
          <w:sz w:val="26"/>
          <w:szCs w:val="26"/>
        </w:rPr>
        <w:t xml:space="preserve"> </w:t>
      </w:r>
      <w:r w:rsidRPr="007D1C4D">
        <w:rPr>
          <w:rFonts w:ascii="Times New Roman" w:eastAsia="Times New Roman" w:hAnsi="Times New Roman" w:cs="Times New Roman"/>
          <w:b/>
          <w:bCs/>
          <w:sz w:val="26"/>
          <w:szCs w:val="26"/>
        </w:rPr>
        <w:t>бечу</w:t>
      </w:r>
      <w:r w:rsidRPr="007D1C4D">
        <w:rPr>
          <w:rFonts w:ascii="Times New Roman" w:eastAsia="Times New Roman" w:hAnsi="Times New Roman" w:cs="Times New Roman"/>
          <w:b/>
          <w:bCs/>
          <w:spacing w:val="-62"/>
          <w:sz w:val="26"/>
          <w:szCs w:val="26"/>
        </w:rPr>
        <w:t xml:space="preserve"> </w:t>
      </w:r>
      <w:r w:rsidRPr="007D1C4D">
        <w:rPr>
          <w:rFonts w:ascii="Times New Roman" w:eastAsia="Times New Roman" w:hAnsi="Times New Roman" w:cs="Times New Roman"/>
          <w:b/>
          <w:bCs/>
          <w:sz w:val="26"/>
          <w:szCs w:val="26"/>
        </w:rPr>
        <w:t>белхан</w:t>
      </w:r>
      <w:r w:rsidRPr="007D1C4D">
        <w:rPr>
          <w:rFonts w:ascii="Times New Roman" w:eastAsia="Times New Roman" w:hAnsi="Times New Roman" w:cs="Times New Roman"/>
          <w:b/>
          <w:bCs/>
          <w:spacing w:val="-2"/>
          <w:sz w:val="26"/>
          <w:szCs w:val="26"/>
        </w:rPr>
        <w:t xml:space="preserve"> </w:t>
      </w:r>
      <w:r w:rsidRPr="007D1C4D">
        <w:rPr>
          <w:rFonts w:ascii="Times New Roman" w:eastAsia="Times New Roman" w:hAnsi="Times New Roman" w:cs="Times New Roman"/>
          <w:b/>
          <w:bCs/>
          <w:sz w:val="26"/>
          <w:szCs w:val="26"/>
        </w:rPr>
        <w:t>процессехь</w:t>
      </w:r>
      <w:r w:rsidRPr="007D1C4D">
        <w:rPr>
          <w:rFonts w:ascii="Times New Roman" w:eastAsia="Times New Roman" w:hAnsi="Times New Roman" w:cs="Times New Roman"/>
          <w:b/>
          <w:bCs/>
          <w:spacing w:val="1"/>
          <w:sz w:val="26"/>
          <w:szCs w:val="26"/>
        </w:rPr>
        <w:t xml:space="preserve"> </w:t>
      </w:r>
      <w:r w:rsidRPr="007D1C4D">
        <w:rPr>
          <w:rFonts w:ascii="Times New Roman" w:eastAsia="Times New Roman" w:hAnsi="Times New Roman" w:cs="Times New Roman"/>
          <w:b/>
          <w:bCs/>
          <w:sz w:val="26"/>
          <w:szCs w:val="26"/>
        </w:rPr>
        <w:t>Ӏама</w:t>
      </w:r>
      <w:r w:rsidRPr="007D1C4D">
        <w:rPr>
          <w:rFonts w:ascii="Times New Roman" w:eastAsia="Times New Roman" w:hAnsi="Times New Roman" w:cs="Times New Roman"/>
          <w:b/>
          <w:bCs/>
          <w:spacing w:val="-1"/>
          <w:sz w:val="26"/>
          <w:szCs w:val="26"/>
        </w:rPr>
        <w:t xml:space="preserve"> </w:t>
      </w:r>
      <w:r w:rsidRPr="007D1C4D">
        <w:rPr>
          <w:rFonts w:ascii="Times New Roman" w:eastAsia="Times New Roman" w:hAnsi="Times New Roman" w:cs="Times New Roman"/>
          <w:b/>
          <w:bCs/>
          <w:sz w:val="26"/>
          <w:szCs w:val="26"/>
        </w:rPr>
        <w:t>таро</w:t>
      </w:r>
      <w:r w:rsidRPr="007D1C4D">
        <w:rPr>
          <w:rFonts w:ascii="Times New Roman" w:eastAsia="Times New Roman" w:hAnsi="Times New Roman" w:cs="Times New Roman"/>
          <w:b/>
          <w:bCs/>
          <w:spacing w:val="-1"/>
          <w:sz w:val="26"/>
          <w:szCs w:val="26"/>
        </w:rPr>
        <w:t xml:space="preserve"> </w:t>
      </w:r>
      <w:r w:rsidRPr="007D1C4D">
        <w:rPr>
          <w:rFonts w:ascii="Times New Roman" w:eastAsia="Times New Roman" w:hAnsi="Times New Roman" w:cs="Times New Roman"/>
          <w:b/>
          <w:bCs/>
          <w:sz w:val="26"/>
          <w:szCs w:val="26"/>
        </w:rPr>
        <w:t>хир</w:t>
      </w:r>
      <w:r w:rsidRPr="007D1C4D">
        <w:rPr>
          <w:rFonts w:ascii="Times New Roman" w:eastAsia="Times New Roman" w:hAnsi="Times New Roman" w:cs="Times New Roman"/>
          <w:b/>
          <w:bCs/>
          <w:spacing w:val="-1"/>
          <w:sz w:val="26"/>
          <w:szCs w:val="26"/>
        </w:rPr>
        <w:t xml:space="preserve"> </w:t>
      </w:r>
      <w:r w:rsidRPr="007D1C4D">
        <w:rPr>
          <w:rFonts w:ascii="Times New Roman" w:eastAsia="Times New Roman" w:hAnsi="Times New Roman" w:cs="Times New Roman"/>
          <w:b/>
          <w:bCs/>
          <w:sz w:val="26"/>
          <w:szCs w:val="26"/>
        </w:rPr>
        <w:t>йу:</w:t>
      </w:r>
    </w:p>
    <w:p w:rsidR="007D1C4D" w:rsidRPr="007D1C4D" w:rsidRDefault="007D1C4D" w:rsidP="007D1C4D">
      <w:pPr>
        <w:widowControl w:val="0"/>
        <w:numPr>
          <w:ilvl w:val="0"/>
          <w:numId w:val="16"/>
        </w:numPr>
        <w:tabs>
          <w:tab w:val="left" w:pos="495"/>
        </w:tabs>
        <w:autoSpaceDE w:val="0"/>
        <w:autoSpaceDN w:val="0"/>
        <w:spacing w:after="0" w:line="240" w:lineRule="auto"/>
        <w:ind w:right="118"/>
        <w:rPr>
          <w:rFonts w:ascii="Times New Roman" w:eastAsia="Times New Roman" w:hAnsi="Times New Roman" w:cs="Times New Roman"/>
          <w:sz w:val="26"/>
        </w:rPr>
      </w:pPr>
      <w:r w:rsidRPr="007D1C4D">
        <w:rPr>
          <w:rFonts w:ascii="Times New Roman" w:eastAsia="Times New Roman" w:hAnsi="Times New Roman" w:cs="Times New Roman"/>
          <w:sz w:val="26"/>
        </w:rPr>
        <w:t>хьехархочо</w:t>
      </w:r>
      <w:r w:rsidRPr="007D1C4D">
        <w:rPr>
          <w:rFonts w:ascii="Times New Roman" w:eastAsia="Times New Roman" w:hAnsi="Times New Roman" w:cs="Times New Roman"/>
          <w:spacing w:val="49"/>
          <w:sz w:val="26"/>
        </w:rPr>
        <w:t xml:space="preserve"> </w:t>
      </w:r>
      <w:r w:rsidRPr="007D1C4D">
        <w:rPr>
          <w:rFonts w:ascii="Times New Roman" w:eastAsia="Times New Roman" w:hAnsi="Times New Roman" w:cs="Times New Roman"/>
          <w:sz w:val="26"/>
        </w:rPr>
        <w:t>йоьшуш</w:t>
      </w:r>
      <w:r w:rsidRPr="007D1C4D">
        <w:rPr>
          <w:rFonts w:ascii="Times New Roman" w:eastAsia="Times New Roman" w:hAnsi="Times New Roman" w:cs="Times New Roman"/>
          <w:spacing w:val="48"/>
          <w:sz w:val="26"/>
        </w:rPr>
        <w:t xml:space="preserve"> </w:t>
      </w:r>
      <w:r w:rsidRPr="007D1C4D">
        <w:rPr>
          <w:rFonts w:ascii="Times New Roman" w:eastAsia="Times New Roman" w:hAnsi="Times New Roman" w:cs="Times New Roman"/>
          <w:sz w:val="26"/>
        </w:rPr>
        <w:t>йолу</w:t>
      </w:r>
      <w:r w:rsidRPr="007D1C4D">
        <w:rPr>
          <w:rFonts w:ascii="Times New Roman" w:eastAsia="Times New Roman" w:hAnsi="Times New Roman" w:cs="Times New Roman"/>
          <w:spacing w:val="49"/>
          <w:sz w:val="26"/>
        </w:rPr>
        <w:t xml:space="preserve"> </w:t>
      </w:r>
      <w:r w:rsidRPr="007D1C4D">
        <w:rPr>
          <w:rFonts w:ascii="Times New Roman" w:eastAsia="Times New Roman" w:hAnsi="Times New Roman" w:cs="Times New Roman"/>
          <w:sz w:val="26"/>
        </w:rPr>
        <w:t>текст</w:t>
      </w:r>
      <w:r w:rsidRPr="007D1C4D">
        <w:rPr>
          <w:rFonts w:ascii="Times New Roman" w:eastAsia="Times New Roman" w:hAnsi="Times New Roman" w:cs="Times New Roman"/>
          <w:spacing w:val="52"/>
          <w:sz w:val="26"/>
        </w:rPr>
        <w:t xml:space="preserve"> </w:t>
      </w:r>
      <w:r w:rsidRPr="007D1C4D">
        <w:rPr>
          <w:rFonts w:ascii="Times New Roman" w:eastAsia="Times New Roman" w:hAnsi="Times New Roman" w:cs="Times New Roman"/>
          <w:sz w:val="26"/>
        </w:rPr>
        <w:t>Ӏалашонна</w:t>
      </w:r>
      <w:r w:rsidRPr="007D1C4D">
        <w:rPr>
          <w:rFonts w:ascii="Times New Roman" w:eastAsia="Times New Roman" w:hAnsi="Times New Roman" w:cs="Times New Roman"/>
          <w:spacing w:val="49"/>
          <w:sz w:val="26"/>
        </w:rPr>
        <w:t xml:space="preserve"> </w:t>
      </w:r>
      <w:r w:rsidRPr="007D1C4D">
        <w:rPr>
          <w:rFonts w:ascii="Times New Roman" w:eastAsia="Times New Roman" w:hAnsi="Times New Roman" w:cs="Times New Roman"/>
          <w:sz w:val="26"/>
        </w:rPr>
        <w:t>тӀехьажийна</w:t>
      </w:r>
      <w:r w:rsidRPr="007D1C4D">
        <w:rPr>
          <w:rFonts w:ascii="Times New Roman" w:eastAsia="Times New Roman" w:hAnsi="Times New Roman" w:cs="Times New Roman"/>
          <w:spacing w:val="51"/>
          <w:sz w:val="26"/>
        </w:rPr>
        <w:t xml:space="preserve"> </w:t>
      </w:r>
      <w:r w:rsidRPr="007D1C4D">
        <w:rPr>
          <w:rFonts w:ascii="Times New Roman" w:eastAsia="Times New Roman" w:hAnsi="Times New Roman" w:cs="Times New Roman"/>
          <w:sz w:val="26"/>
        </w:rPr>
        <w:t>тӀелацаран</w:t>
      </w:r>
      <w:r w:rsidRPr="007D1C4D">
        <w:rPr>
          <w:rFonts w:ascii="Times New Roman" w:eastAsia="Times New Roman" w:hAnsi="Times New Roman" w:cs="Times New Roman"/>
          <w:spacing w:val="50"/>
          <w:sz w:val="26"/>
        </w:rPr>
        <w:t xml:space="preserve"> </w:t>
      </w:r>
      <w:r w:rsidRPr="007D1C4D">
        <w:rPr>
          <w:rFonts w:ascii="Times New Roman" w:eastAsia="Times New Roman" w:hAnsi="Times New Roman" w:cs="Times New Roman"/>
          <w:sz w:val="26"/>
        </w:rPr>
        <w:t>буха</w:t>
      </w:r>
      <w:r w:rsidRPr="007D1C4D">
        <w:rPr>
          <w:rFonts w:ascii="Times New Roman" w:eastAsia="Times New Roman" w:hAnsi="Times New Roman" w:cs="Times New Roman"/>
          <w:spacing w:val="49"/>
          <w:sz w:val="26"/>
        </w:rPr>
        <w:t xml:space="preserve"> </w:t>
      </w:r>
      <w:r w:rsidRPr="007D1C4D">
        <w:rPr>
          <w:rFonts w:ascii="Times New Roman" w:eastAsia="Times New Roman" w:hAnsi="Times New Roman" w:cs="Times New Roman"/>
          <w:sz w:val="26"/>
        </w:rPr>
        <w:t>тӀехь</w:t>
      </w:r>
      <w:r w:rsidRPr="007D1C4D">
        <w:rPr>
          <w:rFonts w:ascii="Times New Roman" w:eastAsia="Times New Roman" w:hAnsi="Times New Roman" w:cs="Times New Roman"/>
          <w:spacing w:val="-62"/>
          <w:sz w:val="26"/>
        </w:rPr>
        <w:t xml:space="preserve"> </w:t>
      </w:r>
      <w:r w:rsidRPr="007D1C4D">
        <w:rPr>
          <w:rFonts w:ascii="Times New Roman" w:eastAsia="Times New Roman" w:hAnsi="Times New Roman" w:cs="Times New Roman"/>
          <w:sz w:val="26"/>
        </w:rPr>
        <w:t>аудированин</w:t>
      </w:r>
      <w:r w:rsidRPr="007D1C4D">
        <w:rPr>
          <w:rFonts w:ascii="Times New Roman" w:eastAsia="Times New Roman" w:hAnsi="Times New Roman" w:cs="Times New Roman"/>
          <w:spacing w:val="-2"/>
          <w:sz w:val="26"/>
        </w:rPr>
        <w:t xml:space="preserve"> </w:t>
      </w:r>
      <w:r w:rsidRPr="007D1C4D">
        <w:rPr>
          <w:rFonts w:ascii="Times New Roman" w:eastAsia="Times New Roman" w:hAnsi="Times New Roman" w:cs="Times New Roman"/>
          <w:sz w:val="26"/>
        </w:rPr>
        <w:t>корматалла</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кхиор;</w:t>
      </w:r>
    </w:p>
    <w:p w:rsidR="007D1C4D" w:rsidRPr="007D1C4D" w:rsidRDefault="007D1C4D" w:rsidP="007D1C4D">
      <w:pPr>
        <w:widowControl w:val="0"/>
        <w:numPr>
          <w:ilvl w:val="0"/>
          <w:numId w:val="16"/>
        </w:numPr>
        <w:tabs>
          <w:tab w:val="left" w:pos="378"/>
        </w:tabs>
        <w:autoSpaceDE w:val="0"/>
        <w:autoSpaceDN w:val="0"/>
        <w:spacing w:after="0" w:line="299" w:lineRule="exact"/>
        <w:ind w:left="377" w:hanging="157"/>
        <w:rPr>
          <w:rFonts w:ascii="Times New Roman" w:eastAsia="Times New Roman" w:hAnsi="Times New Roman" w:cs="Times New Roman"/>
          <w:sz w:val="26"/>
        </w:rPr>
      </w:pPr>
      <w:r w:rsidRPr="007D1C4D">
        <w:rPr>
          <w:rFonts w:ascii="Times New Roman" w:eastAsia="Times New Roman" w:hAnsi="Times New Roman" w:cs="Times New Roman"/>
          <w:sz w:val="26"/>
        </w:rPr>
        <w:t>йешначун</w:t>
      </w:r>
      <w:r w:rsidRPr="007D1C4D">
        <w:rPr>
          <w:rFonts w:ascii="Times New Roman" w:eastAsia="Times New Roman" w:hAnsi="Times New Roman" w:cs="Times New Roman"/>
          <w:spacing w:val="-2"/>
          <w:sz w:val="26"/>
        </w:rPr>
        <w:t xml:space="preserve"> </w:t>
      </w:r>
      <w:r w:rsidRPr="007D1C4D">
        <w:rPr>
          <w:rFonts w:ascii="Times New Roman" w:eastAsia="Times New Roman" w:hAnsi="Times New Roman" w:cs="Times New Roman"/>
          <w:sz w:val="26"/>
        </w:rPr>
        <w:t>чулацамах</w:t>
      </w:r>
      <w:r w:rsidRPr="007D1C4D">
        <w:rPr>
          <w:rFonts w:ascii="Times New Roman" w:eastAsia="Times New Roman" w:hAnsi="Times New Roman" w:cs="Times New Roman"/>
          <w:spacing w:val="-4"/>
          <w:sz w:val="26"/>
        </w:rPr>
        <w:t xml:space="preserve"> </w:t>
      </w:r>
      <w:r w:rsidRPr="007D1C4D">
        <w:rPr>
          <w:rFonts w:ascii="Times New Roman" w:eastAsia="Times New Roman" w:hAnsi="Times New Roman" w:cs="Times New Roman"/>
          <w:sz w:val="26"/>
        </w:rPr>
        <w:t>болу</w:t>
      </w:r>
      <w:r w:rsidRPr="007D1C4D">
        <w:rPr>
          <w:rFonts w:ascii="Times New Roman" w:eastAsia="Times New Roman" w:hAnsi="Times New Roman" w:cs="Times New Roman"/>
          <w:spacing w:val="-4"/>
          <w:sz w:val="26"/>
        </w:rPr>
        <w:t xml:space="preserve"> </w:t>
      </w:r>
      <w:r w:rsidRPr="007D1C4D">
        <w:rPr>
          <w:rFonts w:ascii="Times New Roman" w:eastAsia="Times New Roman" w:hAnsi="Times New Roman" w:cs="Times New Roman"/>
          <w:sz w:val="26"/>
        </w:rPr>
        <w:t>шен</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хьежам</w:t>
      </w:r>
      <w:r w:rsidRPr="007D1C4D">
        <w:rPr>
          <w:rFonts w:ascii="Times New Roman" w:eastAsia="Times New Roman" w:hAnsi="Times New Roman" w:cs="Times New Roman"/>
          <w:spacing w:val="-4"/>
          <w:sz w:val="26"/>
        </w:rPr>
        <w:t xml:space="preserve"> </w:t>
      </w:r>
      <w:r w:rsidRPr="007D1C4D">
        <w:rPr>
          <w:rFonts w:ascii="Times New Roman" w:eastAsia="Times New Roman" w:hAnsi="Times New Roman" w:cs="Times New Roman"/>
          <w:sz w:val="26"/>
        </w:rPr>
        <w:t>барта</w:t>
      </w:r>
      <w:r w:rsidRPr="007D1C4D">
        <w:rPr>
          <w:rFonts w:ascii="Times New Roman" w:eastAsia="Times New Roman" w:hAnsi="Times New Roman" w:cs="Times New Roman"/>
          <w:spacing w:val="-3"/>
          <w:sz w:val="26"/>
        </w:rPr>
        <w:t xml:space="preserve"> </w:t>
      </w:r>
      <w:r w:rsidRPr="007D1C4D">
        <w:rPr>
          <w:rFonts w:ascii="Times New Roman" w:eastAsia="Times New Roman" w:hAnsi="Times New Roman" w:cs="Times New Roman"/>
          <w:sz w:val="26"/>
        </w:rPr>
        <w:t>бовзийта;</w:t>
      </w:r>
    </w:p>
    <w:p w:rsidR="007D1C4D" w:rsidRPr="007D1C4D" w:rsidRDefault="007D1C4D" w:rsidP="007D1C4D">
      <w:pPr>
        <w:widowControl w:val="0"/>
        <w:numPr>
          <w:ilvl w:val="0"/>
          <w:numId w:val="16"/>
        </w:numPr>
        <w:tabs>
          <w:tab w:val="left" w:pos="378"/>
        </w:tabs>
        <w:autoSpaceDE w:val="0"/>
        <w:autoSpaceDN w:val="0"/>
        <w:spacing w:before="1" w:after="0" w:line="240" w:lineRule="auto"/>
        <w:ind w:left="377" w:hanging="157"/>
        <w:rPr>
          <w:rFonts w:ascii="Times New Roman" w:eastAsia="Times New Roman" w:hAnsi="Times New Roman" w:cs="Times New Roman"/>
          <w:sz w:val="26"/>
        </w:rPr>
      </w:pPr>
      <w:r w:rsidRPr="007D1C4D">
        <w:rPr>
          <w:rFonts w:ascii="Times New Roman" w:eastAsia="Times New Roman" w:hAnsi="Times New Roman" w:cs="Times New Roman"/>
          <w:sz w:val="26"/>
        </w:rPr>
        <w:t>тайп-тайпанчу</w:t>
      </w:r>
      <w:r w:rsidRPr="007D1C4D">
        <w:rPr>
          <w:rFonts w:ascii="Times New Roman" w:eastAsia="Times New Roman" w:hAnsi="Times New Roman" w:cs="Times New Roman"/>
          <w:spacing w:val="-3"/>
          <w:sz w:val="26"/>
        </w:rPr>
        <w:t xml:space="preserve"> </w:t>
      </w:r>
      <w:r w:rsidRPr="007D1C4D">
        <w:rPr>
          <w:rFonts w:ascii="Times New Roman" w:eastAsia="Times New Roman" w:hAnsi="Times New Roman" w:cs="Times New Roman"/>
          <w:sz w:val="26"/>
        </w:rPr>
        <w:t>авторийн</w:t>
      </w:r>
      <w:r w:rsidRPr="007D1C4D">
        <w:rPr>
          <w:rFonts w:ascii="Times New Roman" w:eastAsia="Times New Roman" w:hAnsi="Times New Roman" w:cs="Times New Roman"/>
          <w:spacing w:val="-3"/>
          <w:sz w:val="26"/>
        </w:rPr>
        <w:t xml:space="preserve"> </w:t>
      </w:r>
      <w:r w:rsidRPr="007D1C4D">
        <w:rPr>
          <w:rFonts w:ascii="Times New Roman" w:eastAsia="Times New Roman" w:hAnsi="Times New Roman" w:cs="Times New Roman"/>
          <w:sz w:val="26"/>
        </w:rPr>
        <w:t>6–8</w:t>
      </w:r>
      <w:r w:rsidRPr="007D1C4D">
        <w:rPr>
          <w:rFonts w:ascii="Times New Roman" w:eastAsia="Times New Roman" w:hAnsi="Times New Roman" w:cs="Times New Roman"/>
          <w:spacing w:val="-3"/>
          <w:sz w:val="26"/>
        </w:rPr>
        <w:t xml:space="preserve"> </w:t>
      </w:r>
      <w:r w:rsidRPr="007D1C4D">
        <w:rPr>
          <w:rFonts w:ascii="Times New Roman" w:eastAsia="Times New Roman" w:hAnsi="Times New Roman" w:cs="Times New Roman"/>
          <w:sz w:val="26"/>
        </w:rPr>
        <w:t>байт</w:t>
      </w:r>
      <w:r w:rsidRPr="007D1C4D">
        <w:rPr>
          <w:rFonts w:ascii="Times New Roman" w:eastAsia="Times New Roman" w:hAnsi="Times New Roman" w:cs="Times New Roman"/>
          <w:spacing w:val="-3"/>
          <w:sz w:val="26"/>
        </w:rPr>
        <w:t xml:space="preserve"> </w:t>
      </w:r>
      <w:r w:rsidRPr="007D1C4D">
        <w:rPr>
          <w:rFonts w:ascii="Times New Roman" w:eastAsia="Times New Roman" w:hAnsi="Times New Roman" w:cs="Times New Roman"/>
          <w:sz w:val="26"/>
        </w:rPr>
        <w:t>дагахь</w:t>
      </w:r>
      <w:r w:rsidRPr="007D1C4D">
        <w:rPr>
          <w:rFonts w:ascii="Times New Roman" w:eastAsia="Times New Roman" w:hAnsi="Times New Roman" w:cs="Times New Roman"/>
          <w:spacing w:val="-4"/>
          <w:sz w:val="26"/>
        </w:rPr>
        <w:t xml:space="preserve"> </w:t>
      </w:r>
      <w:r w:rsidRPr="007D1C4D">
        <w:rPr>
          <w:rFonts w:ascii="Times New Roman" w:eastAsia="Times New Roman" w:hAnsi="Times New Roman" w:cs="Times New Roman"/>
          <w:sz w:val="26"/>
        </w:rPr>
        <w:t>схьайийца</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(харжамца);</w:t>
      </w:r>
    </w:p>
    <w:p w:rsidR="007D1C4D" w:rsidRPr="007D1C4D" w:rsidRDefault="007D1C4D" w:rsidP="007D1C4D">
      <w:pPr>
        <w:widowControl w:val="0"/>
        <w:numPr>
          <w:ilvl w:val="0"/>
          <w:numId w:val="16"/>
        </w:numPr>
        <w:tabs>
          <w:tab w:val="left" w:pos="378"/>
        </w:tabs>
        <w:autoSpaceDE w:val="0"/>
        <w:autoSpaceDN w:val="0"/>
        <w:spacing w:before="1" w:after="0" w:line="298" w:lineRule="exact"/>
        <w:ind w:left="377" w:hanging="157"/>
        <w:rPr>
          <w:rFonts w:ascii="Times New Roman" w:eastAsia="Times New Roman" w:hAnsi="Times New Roman" w:cs="Times New Roman"/>
          <w:sz w:val="26"/>
        </w:rPr>
      </w:pPr>
      <w:r w:rsidRPr="007D1C4D">
        <w:rPr>
          <w:rFonts w:ascii="Times New Roman" w:eastAsia="Times New Roman" w:hAnsi="Times New Roman" w:cs="Times New Roman"/>
          <w:sz w:val="26"/>
        </w:rPr>
        <w:t>жимачу</w:t>
      </w:r>
      <w:r w:rsidRPr="007D1C4D">
        <w:rPr>
          <w:rFonts w:ascii="Times New Roman" w:eastAsia="Times New Roman" w:hAnsi="Times New Roman" w:cs="Times New Roman"/>
          <w:spacing w:val="-6"/>
          <w:sz w:val="26"/>
        </w:rPr>
        <w:t xml:space="preserve"> </w:t>
      </w:r>
      <w:r w:rsidRPr="007D1C4D">
        <w:rPr>
          <w:rFonts w:ascii="Times New Roman" w:eastAsia="Times New Roman" w:hAnsi="Times New Roman" w:cs="Times New Roman"/>
          <w:sz w:val="26"/>
        </w:rPr>
        <w:t>бараман</w:t>
      </w:r>
      <w:r w:rsidRPr="007D1C4D">
        <w:rPr>
          <w:rFonts w:ascii="Times New Roman" w:eastAsia="Times New Roman" w:hAnsi="Times New Roman" w:cs="Times New Roman"/>
          <w:spacing w:val="-3"/>
          <w:sz w:val="26"/>
        </w:rPr>
        <w:t xml:space="preserve"> </w:t>
      </w:r>
      <w:r w:rsidRPr="007D1C4D">
        <w:rPr>
          <w:rFonts w:ascii="Times New Roman" w:eastAsia="Times New Roman" w:hAnsi="Times New Roman" w:cs="Times New Roman"/>
          <w:sz w:val="26"/>
        </w:rPr>
        <w:t>текст</w:t>
      </w:r>
      <w:r w:rsidRPr="007D1C4D">
        <w:rPr>
          <w:rFonts w:ascii="Times New Roman" w:eastAsia="Times New Roman" w:hAnsi="Times New Roman" w:cs="Times New Roman"/>
          <w:spacing w:val="-6"/>
          <w:sz w:val="26"/>
        </w:rPr>
        <w:t xml:space="preserve"> </w:t>
      </w:r>
      <w:r w:rsidRPr="007D1C4D">
        <w:rPr>
          <w:rFonts w:ascii="Times New Roman" w:eastAsia="Times New Roman" w:hAnsi="Times New Roman" w:cs="Times New Roman"/>
          <w:sz w:val="26"/>
        </w:rPr>
        <w:t>йуха</w:t>
      </w:r>
      <w:r w:rsidRPr="007D1C4D">
        <w:rPr>
          <w:rFonts w:ascii="Times New Roman" w:eastAsia="Times New Roman" w:hAnsi="Times New Roman" w:cs="Times New Roman"/>
          <w:spacing w:val="-5"/>
          <w:sz w:val="26"/>
        </w:rPr>
        <w:t xml:space="preserve"> </w:t>
      </w:r>
      <w:r w:rsidRPr="007D1C4D">
        <w:rPr>
          <w:rFonts w:ascii="Times New Roman" w:eastAsia="Times New Roman" w:hAnsi="Times New Roman" w:cs="Times New Roman"/>
          <w:sz w:val="26"/>
        </w:rPr>
        <w:t>схьайийца;</w:t>
      </w:r>
    </w:p>
    <w:p w:rsidR="007D1C4D" w:rsidRPr="007D1C4D" w:rsidRDefault="007D1C4D" w:rsidP="007D1C4D">
      <w:pPr>
        <w:widowControl w:val="0"/>
        <w:numPr>
          <w:ilvl w:val="0"/>
          <w:numId w:val="16"/>
        </w:numPr>
        <w:tabs>
          <w:tab w:val="left" w:pos="445"/>
        </w:tabs>
        <w:autoSpaceDE w:val="0"/>
        <w:autoSpaceDN w:val="0"/>
        <w:spacing w:after="0" w:line="240" w:lineRule="auto"/>
        <w:ind w:right="117"/>
        <w:rPr>
          <w:rFonts w:ascii="Times New Roman" w:eastAsia="Times New Roman" w:hAnsi="Times New Roman" w:cs="Times New Roman"/>
          <w:sz w:val="26"/>
        </w:rPr>
      </w:pPr>
      <w:r w:rsidRPr="007D1C4D">
        <w:rPr>
          <w:rFonts w:ascii="Times New Roman" w:eastAsia="Times New Roman" w:hAnsi="Times New Roman" w:cs="Times New Roman"/>
          <w:sz w:val="26"/>
        </w:rPr>
        <w:t>ишколин</w:t>
      </w:r>
      <w:r w:rsidRPr="007D1C4D">
        <w:rPr>
          <w:rFonts w:ascii="Times New Roman" w:eastAsia="Times New Roman" w:hAnsi="Times New Roman" w:cs="Times New Roman"/>
          <w:spacing w:val="64"/>
          <w:sz w:val="26"/>
        </w:rPr>
        <w:t xml:space="preserve"> </w:t>
      </w:r>
      <w:r w:rsidRPr="007D1C4D">
        <w:rPr>
          <w:rFonts w:ascii="Times New Roman" w:eastAsia="Times New Roman" w:hAnsi="Times New Roman" w:cs="Times New Roman"/>
          <w:sz w:val="26"/>
        </w:rPr>
        <w:t>билблиотекехь</w:t>
      </w:r>
      <w:r w:rsidRPr="007D1C4D">
        <w:rPr>
          <w:rFonts w:ascii="Times New Roman" w:eastAsia="Times New Roman" w:hAnsi="Times New Roman" w:cs="Times New Roman"/>
          <w:spacing w:val="64"/>
          <w:sz w:val="26"/>
        </w:rPr>
        <w:t xml:space="preserve"> </w:t>
      </w:r>
      <w:r w:rsidRPr="007D1C4D">
        <w:rPr>
          <w:rFonts w:ascii="Times New Roman" w:eastAsia="Times New Roman" w:hAnsi="Times New Roman" w:cs="Times New Roman"/>
          <w:sz w:val="26"/>
        </w:rPr>
        <w:t>киншкаш</w:t>
      </w:r>
      <w:r w:rsidRPr="007D1C4D">
        <w:rPr>
          <w:rFonts w:ascii="Times New Roman" w:eastAsia="Times New Roman" w:hAnsi="Times New Roman" w:cs="Times New Roman"/>
          <w:spacing w:val="64"/>
          <w:sz w:val="26"/>
        </w:rPr>
        <w:t xml:space="preserve"> </w:t>
      </w:r>
      <w:r w:rsidRPr="007D1C4D">
        <w:rPr>
          <w:rFonts w:ascii="Times New Roman" w:eastAsia="Times New Roman" w:hAnsi="Times New Roman" w:cs="Times New Roman"/>
          <w:sz w:val="26"/>
        </w:rPr>
        <w:t>а,</w:t>
      </w:r>
      <w:r w:rsidRPr="007D1C4D">
        <w:rPr>
          <w:rFonts w:ascii="Times New Roman" w:eastAsia="Times New Roman" w:hAnsi="Times New Roman" w:cs="Times New Roman"/>
          <w:spacing w:val="65"/>
          <w:sz w:val="26"/>
        </w:rPr>
        <w:t xml:space="preserve"> </w:t>
      </w:r>
      <w:r w:rsidRPr="007D1C4D">
        <w:rPr>
          <w:rFonts w:ascii="Times New Roman" w:eastAsia="Times New Roman" w:hAnsi="Times New Roman" w:cs="Times New Roman"/>
          <w:sz w:val="26"/>
        </w:rPr>
        <w:t>берийн</w:t>
      </w:r>
      <w:r w:rsidRPr="007D1C4D">
        <w:rPr>
          <w:rFonts w:ascii="Times New Roman" w:eastAsia="Times New Roman" w:hAnsi="Times New Roman" w:cs="Times New Roman"/>
          <w:spacing w:val="65"/>
          <w:sz w:val="26"/>
        </w:rPr>
        <w:t xml:space="preserve"> </w:t>
      </w:r>
      <w:r w:rsidRPr="007D1C4D">
        <w:rPr>
          <w:rFonts w:ascii="Times New Roman" w:eastAsia="Times New Roman" w:hAnsi="Times New Roman" w:cs="Times New Roman"/>
          <w:sz w:val="26"/>
        </w:rPr>
        <w:t>муьран</w:t>
      </w:r>
      <w:r w:rsidRPr="007D1C4D">
        <w:rPr>
          <w:rFonts w:ascii="Times New Roman" w:eastAsia="Times New Roman" w:hAnsi="Times New Roman" w:cs="Times New Roman"/>
          <w:spacing w:val="65"/>
          <w:sz w:val="26"/>
        </w:rPr>
        <w:t xml:space="preserve"> </w:t>
      </w:r>
      <w:r w:rsidRPr="007D1C4D">
        <w:rPr>
          <w:rFonts w:ascii="Times New Roman" w:eastAsia="Times New Roman" w:hAnsi="Times New Roman" w:cs="Times New Roman"/>
          <w:sz w:val="26"/>
        </w:rPr>
        <w:t>журналаш</w:t>
      </w:r>
      <w:r w:rsidRPr="007D1C4D">
        <w:rPr>
          <w:rFonts w:ascii="Times New Roman" w:eastAsia="Times New Roman" w:hAnsi="Times New Roman" w:cs="Times New Roman"/>
          <w:spacing w:val="64"/>
          <w:sz w:val="26"/>
        </w:rPr>
        <w:t xml:space="preserve"> </w:t>
      </w:r>
      <w:r w:rsidRPr="007D1C4D">
        <w:rPr>
          <w:rFonts w:ascii="Times New Roman" w:eastAsia="Times New Roman" w:hAnsi="Times New Roman" w:cs="Times New Roman"/>
          <w:sz w:val="26"/>
        </w:rPr>
        <w:t>а</w:t>
      </w:r>
      <w:r w:rsidRPr="007D1C4D">
        <w:rPr>
          <w:rFonts w:ascii="Times New Roman" w:eastAsia="Times New Roman" w:hAnsi="Times New Roman" w:cs="Times New Roman"/>
          <w:spacing w:val="7"/>
          <w:sz w:val="26"/>
        </w:rPr>
        <w:t xml:space="preserve"> </w:t>
      </w:r>
      <w:r w:rsidRPr="007D1C4D">
        <w:rPr>
          <w:rFonts w:ascii="Times New Roman" w:eastAsia="Times New Roman" w:hAnsi="Times New Roman" w:cs="Times New Roman"/>
          <w:sz w:val="26"/>
        </w:rPr>
        <w:t>хоржучу</w:t>
      </w:r>
      <w:r w:rsidRPr="007D1C4D">
        <w:rPr>
          <w:rFonts w:ascii="Times New Roman" w:eastAsia="Times New Roman" w:hAnsi="Times New Roman" w:cs="Times New Roman"/>
          <w:spacing w:val="64"/>
          <w:sz w:val="26"/>
        </w:rPr>
        <w:t xml:space="preserve"> </w:t>
      </w:r>
      <w:r w:rsidRPr="007D1C4D">
        <w:rPr>
          <w:rFonts w:ascii="Times New Roman" w:eastAsia="Times New Roman" w:hAnsi="Times New Roman" w:cs="Times New Roman"/>
          <w:sz w:val="26"/>
        </w:rPr>
        <w:t>хенахь</w:t>
      </w:r>
      <w:r w:rsidRPr="007D1C4D">
        <w:rPr>
          <w:rFonts w:ascii="Times New Roman" w:eastAsia="Times New Roman" w:hAnsi="Times New Roman" w:cs="Times New Roman"/>
          <w:spacing w:val="-62"/>
          <w:sz w:val="26"/>
        </w:rPr>
        <w:t xml:space="preserve"> </w:t>
      </w:r>
      <w:r w:rsidRPr="007D1C4D">
        <w:rPr>
          <w:rFonts w:ascii="Times New Roman" w:eastAsia="Times New Roman" w:hAnsi="Times New Roman" w:cs="Times New Roman"/>
          <w:sz w:val="26"/>
        </w:rPr>
        <w:t>мужалтан</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чулацамах</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а,</w:t>
      </w:r>
      <w:r w:rsidRPr="007D1C4D">
        <w:rPr>
          <w:rFonts w:ascii="Times New Roman" w:eastAsia="Times New Roman" w:hAnsi="Times New Roman" w:cs="Times New Roman"/>
          <w:spacing w:val="-2"/>
          <w:sz w:val="26"/>
        </w:rPr>
        <w:t xml:space="preserve"> </w:t>
      </w:r>
      <w:r w:rsidRPr="007D1C4D">
        <w:rPr>
          <w:rFonts w:ascii="Times New Roman" w:eastAsia="Times New Roman" w:hAnsi="Times New Roman" w:cs="Times New Roman"/>
          <w:sz w:val="26"/>
        </w:rPr>
        <w:t>ткъа</w:t>
      </w:r>
      <w:r w:rsidRPr="007D1C4D">
        <w:rPr>
          <w:rFonts w:ascii="Times New Roman" w:eastAsia="Times New Roman" w:hAnsi="Times New Roman" w:cs="Times New Roman"/>
          <w:spacing w:val="-2"/>
          <w:sz w:val="26"/>
        </w:rPr>
        <w:t xml:space="preserve"> </w:t>
      </w:r>
      <w:r w:rsidRPr="007D1C4D">
        <w:rPr>
          <w:rFonts w:ascii="Times New Roman" w:eastAsia="Times New Roman" w:hAnsi="Times New Roman" w:cs="Times New Roman"/>
          <w:sz w:val="26"/>
        </w:rPr>
        <w:t>иштта</w:t>
      </w:r>
      <w:r w:rsidRPr="007D1C4D">
        <w:rPr>
          <w:rFonts w:ascii="Times New Roman" w:eastAsia="Times New Roman" w:hAnsi="Times New Roman" w:cs="Times New Roman"/>
          <w:spacing w:val="-2"/>
          <w:sz w:val="26"/>
        </w:rPr>
        <w:t xml:space="preserve"> </w:t>
      </w:r>
      <w:r w:rsidRPr="007D1C4D">
        <w:rPr>
          <w:rFonts w:ascii="Times New Roman" w:eastAsia="Times New Roman" w:hAnsi="Times New Roman" w:cs="Times New Roman"/>
          <w:sz w:val="26"/>
        </w:rPr>
        <w:t>«Чулацам»</w:t>
      </w:r>
      <w:r w:rsidRPr="007D1C4D">
        <w:rPr>
          <w:rFonts w:ascii="Times New Roman" w:eastAsia="Times New Roman" w:hAnsi="Times New Roman" w:cs="Times New Roman"/>
          <w:spacing w:val="-2"/>
          <w:sz w:val="26"/>
        </w:rPr>
        <w:t xml:space="preserve"> </w:t>
      </w:r>
      <w:r w:rsidRPr="007D1C4D">
        <w:rPr>
          <w:rFonts w:ascii="Times New Roman" w:eastAsia="Times New Roman" w:hAnsi="Times New Roman" w:cs="Times New Roman"/>
          <w:sz w:val="26"/>
        </w:rPr>
        <w:t>йа</w:t>
      </w:r>
      <w:r w:rsidRPr="007D1C4D">
        <w:rPr>
          <w:rFonts w:ascii="Times New Roman" w:eastAsia="Times New Roman" w:hAnsi="Times New Roman" w:cs="Times New Roman"/>
          <w:spacing w:val="-2"/>
          <w:sz w:val="26"/>
        </w:rPr>
        <w:t xml:space="preserve"> </w:t>
      </w:r>
      <w:r w:rsidRPr="007D1C4D">
        <w:rPr>
          <w:rFonts w:ascii="Times New Roman" w:eastAsia="Times New Roman" w:hAnsi="Times New Roman" w:cs="Times New Roman"/>
          <w:sz w:val="26"/>
        </w:rPr>
        <w:t>«Корта»</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агӀонах</w:t>
      </w:r>
      <w:r w:rsidRPr="007D1C4D">
        <w:rPr>
          <w:rFonts w:ascii="Times New Roman" w:eastAsia="Times New Roman" w:hAnsi="Times New Roman" w:cs="Times New Roman"/>
          <w:spacing w:val="-2"/>
          <w:sz w:val="26"/>
        </w:rPr>
        <w:t xml:space="preserve"> </w:t>
      </w:r>
      <w:r w:rsidRPr="007D1C4D">
        <w:rPr>
          <w:rFonts w:ascii="Times New Roman" w:eastAsia="Times New Roman" w:hAnsi="Times New Roman" w:cs="Times New Roman"/>
          <w:sz w:val="26"/>
        </w:rPr>
        <w:t>а</w:t>
      </w:r>
      <w:r w:rsidRPr="007D1C4D">
        <w:rPr>
          <w:rFonts w:ascii="Times New Roman" w:eastAsia="Times New Roman" w:hAnsi="Times New Roman" w:cs="Times New Roman"/>
          <w:spacing w:val="-2"/>
          <w:sz w:val="26"/>
        </w:rPr>
        <w:t xml:space="preserve"> </w:t>
      </w:r>
      <w:r w:rsidRPr="007D1C4D">
        <w:rPr>
          <w:rFonts w:ascii="Times New Roman" w:eastAsia="Times New Roman" w:hAnsi="Times New Roman" w:cs="Times New Roman"/>
          <w:sz w:val="26"/>
        </w:rPr>
        <w:t>пайдаэца;</w:t>
      </w:r>
    </w:p>
    <w:p w:rsidR="007D1C4D" w:rsidRPr="007D1C4D" w:rsidRDefault="007D1C4D" w:rsidP="007D1C4D">
      <w:pPr>
        <w:widowControl w:val="0"/>
        <w:numPr>
          <w:ilvl w:val="0"/>
          <w:numId w:val="16"/>
        </w:numPr>
        <w:tabs>
          <w:tab w:val="left" w:pos="483"/>
        </w:tabs>
        <w:autoSpaceDE w:val="0"/>
        <w:autoSpaceDN w:val="0"/>
        <w:spacing w:after="0" w:line="240" w:lineRule="auto"/>
        <w:ind w:right="115"/>
        <w:rPr>
          <w:rFonts w:ascii="Times New Roman" w:eastAsia="Times New Roman" w:hAnsi="Times New Roman" w:cs="Times New Roman"/>
          <w:sz w:val="26"/>
        </w:rPr>
      </w:pPr>
      <w:r w:rsidRPr="007D1C4D">
        <w:rPr>
          <w:rFonts w:ascii="Times New Roman" w:eastAsia="Times New Roman" w:hAnsi="Times New Roman" w:cs="Times New Roman"/>
          <w:sz w:val="26"/>
        </w:rPr>
        <w:t>дарсашкахь</w:t>
      </w:r>
      <w:r w:rsidRPr="007D1C4D">
        <w:rPr>
          <w:rFonts w:ascii="Times New Roman" w:eastAsia="Times New Roman" w:hAnsi="Times New Roman" w:cs="Times New Roman"/>
          <w:spacing w:val="37"/>
          <w:sz w:val="26"/>
        </w:rPr>
        <w:t xml:space="preserve"> </w:t>
      </w:r>
      <w:r w:rsidRPr="007D1C4D">
        <w:rPr>
          <w:rFonts w:ascii="Times New Roman" w:eastAsia="Times New Roman" w:hAnsi="Times New Roman" w:cs="Times New Roman"/>
          <w:sz w:val="26"/>
        </w:rPr>
        <w:t>бечу</w:t>
      </w:r>
      <w:r w:rsidRPr="007D1C4D">
        <w:rPr>
          <w:rFonts w:ascii="Times New Roman" w:eastAsia="Times New Roman" w:hAnsi="Times New Roman" w:cs="Times New Roman"/>
          <w:spacing w:val="39"/>
          <w:sz w:val="26"/>
        </w:rPr>
        <w:t xml:space="preserve"> </w:t>
      </w:r>
      <w:r w:rsidRPr="007D1C4D">
        <w:rPr>
          <w:rFonts w:ascii="Times New Roman" w:eastAsia="Times New Roman" w:hAnsi="Times New Roman" w:cs="Times New Roman"/>
          <w:sz w:val="26"/>
        </w:rPr>
        <w:t>балха</w:t>
      </w:r>
      <w:r w:rsidRPr="007D1C4D">
        <w:rPr>
          <w:rFonts w:ascii="Times New Roman" w:eastAsia="Times New Roman" w:hAnsi="Times New Roman" w:cs="Times New Roman"/>
          <w:spacing w:val="38"/>
          <w:sz w:val="26"/>
        </w:rPr>
        <w:t xml:space="preserve"> </w:t>
      </w:r>
      <w:r w:rsidRPr="007D1C4D">
        <w:rPr>
          <w:rFonts w:ascii="Times New Roman" w:eastAsia="Times New Roman" w:hAnsi="Times New Roman" w:cs="Times New Roman"/>
          <w:sz w:val="26"/>
        </w:rPr>
        <w:t>йукъа</w:t>
      </w:r>
      <w:r w:rsidRPr="007D1C4D">
        <w:rPr>
          <w:rFonts w:ascii="Times New Roman" w:eastAsia="Times New Roman" w:hAnsi="Times New Roman" w:cs="Times New Roman"/>
          <w:spacing w:val="38"/>
          <w:sz w:val="26"/>
        </w:rPr>
        <w:t xml:space="preserve"> </w:t>
      </w:r>
      <w:r w:rsidRPr="007D1C4D">
        <w:rPr>
          <w:rFonts w:ascii="Times New Roman" w:eastAsia="Times New Roman" w:hAnsi="Times New Roman" w:cs="Times New Roman"/>
          <w:sz w:val="26"/>
        </w:rPr>
        <w:t>хрестоматин</w:t>
      </w:r>
      <w:r w:rsidRPr="007D1C4D">
        <w:rPr>
          <w:rFonts w:ascii="Times New Roman" w:eastAsia="Times New Roman" w:hAnsi="Times New Roman" w:cs="Times New Roman"/>
          <w:spacing w:val="38"/>
          <w:sz w:val="26"/>
        </w:rPr>
        <w:t xml:space="preserve"> </w:t>
      </w:r>
      <w:r w:rsidRPr="007D1C4D">
        <w:rPr>
          <w:rFonts w:ascii="Times New Roman" w:eastAsia="Times New Roman" w:hAnsi="Times New Roman" w:cs="Times New Roman"/>
          <w:sz w:val="26"/>
        </w:rPr>
        <w:t>а,</w:t>
      </w:r>
      <w:r w:rsidRPr="007D1C4D">
        <w:rPr>
          <w:rFonts w:ascii="Times New Roman" w:eastAsia="Times New Roman" w:hAnsi="Times New Roman" w:cs="Times New Roman"/>
          <w:spacing w:val="40"/>
          <w:sz w:val="26"/>
        </w:rPr>
        <w:t xml:space="preserve"> </w:t>
      </w:r>
      <w:r w:rsidRPr="007D1C4D">
        <w:rPr>
          <w:rFonts w:ascii="Times New Roman" w:eastAsia="Times New Roman" w:hAnsi="Times New Roman" w:cs="Times New Roman"/>
          <w:sz w:val="26"/>
        </w:rPr>
        <w:t>ткъа</w:t>
      </w:r>
      <w:r w:rsidRPr="007D1C4D">
        <w:rPr>
          <w:rFonts w:ascii="Times New Roman" w:eastAsia="Times New Roman" w:hAnsi="Times New Roman" w:cs="Times New Roman"/>
          <w:spacing w:val="38"/>
          <w:sz w:val="26"/>
        </w:rPr>
        <w:t xml:space="preserve"> </w:t>
      </w:r>
      <w:r w:rsidRPr="007D1C4D">
        <w:rPr>
          <w:rFonts w:ascii="Times New Roman" w:eastAsia="Times New Roman" w:hAnsi="Times New Roman" w:cs="Times New Roman"/>
          <w:sz w:val="26"/>
        </w:rPr>
        <w:t>иштта</w:t>
      </w:r>
      <w:r w:rsidRPr="007D1C4D">
        <w:rPr>
          <w:rFonts w:ascii="Times New Roman" w:eastAsia="Times New Roman" w:hAnsi="Times New Roman" w:cs="Times New Roman"/>
          <w:spacing w:val="38"/>
          <w:sz w:val="26"/>
        </w:rPr>
        <w:t xml:space="preserve"> </w:t>
      </w:r>
      <w:r w:rsidRPr="007D1C4D">
        <w:rPr>
          <w:rFonts w:ascii="Times New Roman" w:eastAsia="Times New Roman" w:hAnsi="Times New Roman" w:cs="Times New Roman"/>
          <w:sz w:val="26"/>
        </w:rPr>
        <w:t>цӀерчу</w:t>
      </w:r>
      <w:r w:rsidRPr="007D1C4D">
        <w:rPr>
          <w:rFonts w:ascii="Times New Roman" w:eastAsia="Times New Roman" w:hAnsi="Times New Roman" w:cs="Times New Roman"/>
          <w:spacing w:val="37"/>
          <w:sz w:val="26"/>
        </w:rPr>
        <w:t xml:space="preserve"> </w:t>
      </w:r>
      <w:r w:rsidRPr="007D1C4D">
        <w:rPr>
          <w:rFonts w:ascii="Times New Roman" w:eastAsia="Times New Roman" w:hAnsi="Times New Roman" w:cs="Times New Roman"/>
          <w:sz w:val="26"/>
        </w:rPr>
        <w:t>а,</w:t>
      </w:r>
      <w:r w:rsidRPr="007D1C4D">
        <w:rPr>
          <w:rFonts w:ascii="Times New Roman" w:eastAsia="Times New Roman" w:hAnsi="Times New Roman" w:cs="Times New Roman"/>
          <w:spacing w:val="38"/>
          <w:sz w:val="26"/>
        </w:rPr>
        <w:t xml:space="preserve"> </w:t>
      </w:r>
      <w:r w:rsidRPr="007D1C4D">
        <w:rPr>
          <w:rFonts w:ascii="Times New Roman" w:eastAsia="Times New Roman" w:hAnsi="Times New Roman" w:cs="Times New Roman"/>
          <w:sz w:val="26"/>
        </w:rPr>
        <w:t>школин</w:t>
      </w:r>
      <w:r w:rsidRPr="007D1C4D">
        <w:rPr>
          <w:rFonts w:ascii="Times New Roman" w:eastAsia="Times New Roman" w:hAnsi="Times New Roman" w:cs="Times New Roman"/>
          <w:spacing w:val="38"/>
          <w:sz w:val="26"/>
        </w:rPr>
        <w:t xml:space="preserve"> </w:t>
      </w:r>
      <w:r w:rsidRPr="007D1C4D">
        <w:rPr>
          <w:rFonts w:ascii="Times New Roman" w:eastAsia="Times New Roman" w:hAnsi="Times New Roman" w:cs="Times New Roman"/>
          <w:sz w:val="26"/>
        </w:rPr>
        <w:t>а</w:t>
      </w:r>
      <w:r w:rsidRPr="007D1C4D">
        <w:rPr>
          <w:rFonts w:ascii="Times New Roman" w:eastAsia="Times New Roman" w:hAnsi="Times New Roman" w:cs="Times New Roman"/>
          <w:spacing w:val="-62"/>
          <w:sz w:val="26"/>
        </w:rPr>
        <w:t xml:space="preserve"> </w:t>
      </w:r>
      <w:r w:rsidRPr="007D1C4D">
        <w:rPr>
          <w:rFonts w:ascii="Times New Roman" w:eastAsia="Times New Roman" w:hAnsi="Times New Roman" w:cs="Times New Roman"/>
          <w:sz w:val="26"/>
        </w:rPr>
        <w:t>библиотекийн</w:t>
      </w:r>
      <w:r w:rsidRPr="007D1C4D">
        <w:rPr>
          <w:rFonts w:ascii="Times New Roman" w:eastAsia="Times New Roman" w:hAnsi="Times New Roman" w:cs="Times New Roman"/>
          <w:spacing w:val="-2"/>
          <w:sz w:val="26"/>
        </w:rPr>
        <w:t xml:space="preserve"> </w:t>
      </w:r>
      <w:r w:rsidRPr="007D1C4D">
        <w:rPr>
          <w:rFonts w:ascii="Times New Roman" w:eastAsia="Times New Roman" w:hAnsi="Times New Roman" w:cs="Times New Roman"/>
          <w:sz w:val="26"/>
        </w:rPr>
        <w:t>киншкара</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тексташ</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йалон;</w:t>
      </w:r>
    </w:p>
    <w:p w:rsidR="007D1C4D" w:rsidRPr="007D1C4D" w:rsidRDefault="007D1C4D" w:rsidP="007D1C4D">
      <w:pPr>
        <w:widowControl w:val="0"/>
        <w:numPr>
          <w:ilvl w:val="0"/>
          <w:numId w:val="16"/>
        </w:numPr>
        <w:tabs>
          <w:tab w:val="left" w:pos="378"/>
        </w:tabs>
        <w:autoSpaceDE w:val="0"/>
        <w:autoSpaceDN w:val="0"/>
        <w:spacing w:after="0" w:line="240" w:lineRule="auto"/>
        <w:ind w:left="377" w:hanging="157"/>
        <w:rPr>
          <w:rFonts w:ascii="Times New Roman" w:eastAsia="Times New Roman" w:hAnsi="Times New Roman" w:cs="Times New Roman"/>
          <w:sz w:val="26"/>
        </w:rPr>
      </w:pPr>
      <w:r w:rsidRPr="007D1C4D">
        <w:rPr>
          <w:rFonts w:ascii="Times New Roman" w:eastAsia="Times New Roman" w:hAnsi="Times New Roman" w:cs="Times New Roman"/>
          <w:sz w:val="26"/>
        </w:rPr>
        <w:t>говзаран</w:t>
      </w:r>
      <w:r w:rsidRPr="007D1C4D">
        <w:rPr>
          <w:rFonts w:ascii="Times New Roman" w:eastAsia="Times New Roman" w:hAnsi="Times New Roman" w:cs="Times New Roman"/>
          <w:spacing w:val="-3"/>
          <w:sz w:val="26"/>
        </w:rPr>
        <w:t xml:space="preserve"> </w:t>
      </w:r>
      <w:r w:rsidRPr="007D1C4D">
        <w:rPr>
          <w:rFonts w:ascii="Times New Roman" w:eastAsia="Times New Roman" w:hAnsi="Times New Roman" w:cs="Times New Roman"/>
          <w:sz w:val="26"/>
        </w:rPr>
        <w:t>текстана</w:t>
      </w:r>
      <w:r w:rsidRPr="007D1C4D">
        <w:rPr>
          <w:rFonts w:ascii="Times New Roman" w:eastAsia="Times New Roman" w:hAnsi="Times New Roman" w:cs="Times New Roman"/>
          <w:spacing w:val="-3"/>
          <w:sz w:val="26"/>
        </w:rPr>
        <w:t xml:space="preserve"> </w:t>
      </w:r>
      <w:r w:rsidRPr="007D1C4D">
        <w:rPr>
          <w:rFonts w:ascii="Times New Roman" w:eastAsia="Times New Roman" w:hAnsi="Times New Roman" w:cs="Times New Roman"/>
          <w:sz w:val="26"/>
        </w:rPr>
        <w:t>хаттарш</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дан</w:t>
      </w:r>
      <w:r w:rsidRPr="007D1C4D">
        <w:rPr>
          <w:rFonts w:ascii="Times New Roman" w:eastAsia="Times New Roman" w:hAnsi="Times New Roman" w:cs="Times New Roman"/>
          <w:spacing w:val="-3"/>
          <w:sz w:val="26"/>
        </w:rPr>
        <w:t xml:space="preserve"> </w:t>
      </w:r>
      <w:r w:rsidRPr="007D1C4D">
        <w:rPr>
          <w:rFonts w:ascii="Times New Roman" w:eastAsia="Times New Roman" w:hAnsi="Times New Roman" w:cs="Times New Roman"/>
          <w:sz w:val="26"/>
        </w:rPr>
        <w:t>а,</w:t>
      </w:r>
      <w:r w:rsidRPr="007D1C4D">
        <w:rPr>
          <w:rFonts w:ascii="Times New Roman" w:eastAsia="Times New Roman" w:hAnsi="Times New Roman" w:cs="Times New Roman"/>
          <w:spacing w:val="-3"/>
          <w:sz w:val="26"/>
        </w:rPr>
        <w:t xml:space="preserve"> </w:t>
      </w:r>
      <w:r w:rsidRPr="007D1C4D">
        <w:rPr>
          <w:rFonts w:ascii="Times New Roman" w:eastAsia="Times New Roman" w:hAnsi="Times New Roman" w:cs="Times New Roman"/>
          <w:sz w:val="26"/>
        </w:rPr>
        <w:t>хаттаршна</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жоьпаш</w:t>
      </w:r>
      <w:r w:rsidRPr="007D1C4D">
        <w:rPr>
          <w:rFonts w:ascii="Times New Roman" w:eastAsia="Times New Roman" w:hAnsi="Times New Roman" w:cs="Times New Roman"/>
          <w:spacing w:val="-3"/>
          <w:sz w:val="26"/>
        </w:rPr>
        <w:t xml:space="preserve"> </w:t>
      </w:r>
      <w:r w:rsidRPr="007D1C4D">
        <w:rPr>
          <w:rFonts w:ascii="Times New Roman" w:eastAsia="Times New Roman" w:hAnsi="Times New Roman" w:cs="Times New Roman"/>
          <w:sz w:val="26"/>
        </w:rPr>
        <w:t>дала</w:t>
      </w:r>
      <w:r w:rsidRPr="007D1C4D">
        <w:rPr>
          <w:rFonts w:ascii="Times New Roman" w:eastAsia="Times New Roman" w:hAnsi="Times New Roman" w:cs="Times New Roman"/>
          <w:spacing w:val="-4"/>
          <w:sz w:val="26"/>
        </w:rPr>
        <w:t xml:space="preserve"> </w:t>
      </w:r>
      <w:r w:rsidRPr="007D1C4D">
        <w:rPr>
          <w:rFonts w:ascii="Times New Roman" w:eastAsia="Times New Roman" w:hAnsi="Times New Roman" w:cs="Times New Roman"/>
          <w:sz w:val="26"/>
        </w:rPr>
        <w:t>а.</w:t>
      </w:r>
    </w:p>
    <w:p w:rsidR="007D1C4D" w:rsidRPr="007D1C4D" w:rsidRDefault="007D1C4D" w:rsidP="007D1C4D">
      <w:pPr>
        <w:widowControl w:val="0"/>
        <w:autoSpaceDE w:val="0"/>
        <w:autoSpaceDN w:val="0"/>
        <w:spacing w:after="0" w:line="240" w:lineRule="auto"/>
        <w:ind w:left="221" w:right="117" w:firstLine="64"/>
        <w:jc w:val="both"/>
        <w:rPr>
          <w:rFonts w:ascii="Times New Roman" w:eastAsia="Times New Roman" w:hAnsi="Times New Roman" w:cs="Times New Roman"/>
          <w:sz w:val="26"/>
          <w:szCs w:val="26"/>
        </w:rPr>
      </w:pPr>
      <w:r w:rsidRPr="007D1C4D">
        <w:rPr>
          <w:rFonts w:ascii="Times New Roman" w:eastAsia="Times New Roman" w:hAnsi="Times New Roman" w:cs="Times New Roman"/>
          <w:b/>
          <w:sz w:val="26"/>
          <w:szCs w:val="26"/>
        </w:rPr>
        <w:t>«Литературоведенина</w:t>
      </w:r>
      <w:r w:rsidRPr="007D1C4D">
        <w:rPr>
          <w:rFonts w:ascii="Times New Roman" w:eastAsia="Times New Roman" w:hAnsi="Times New Roman" w:cs="Times New Roman"/>
          <w:b/>
          <w:spacing w:val="1"/>
          <w:sz w:val="26"/>
          <w:szCs w:val="26"/>
        </w:rPr>
        <w:t xml:space="preserve"> </w:t>
      </w:r>
      <w:r w:rsidRPr="007D1C4D">
        <w:rPr>
          <w:rFonts w:ascii="Times New Roman" w:eastAsia="Times New Roman" w:hAnsi="Times New Roman" w:cs="Times New Roman"/>
          <w:b/>
          <w:sz w:val="26"/>
          <w:szCs w:val="26"/>
        </w:rPr>
        <w:t>йукъадалор»</w:t>
      </w:r>
      <w:r w:rsidRPr="007D1C4D">
        <w:rPr>
          <w:rFonts w:ascii="Times New Roman" w:eastAsia="Times New Roman" w:hAnsi="Times New Roman" w:cs="Times New Roman"/>
          <w:b/>
          <w:spacing w:val="1"/>
          <w:sz w:val="26"/>
          <w:szCs w:val="26"/>
        </w:rPr>
        <w:t xml:space="preserve"> </w:t>
      </w:r>
      <w:r w:rsidRPr="007D1C4D">
        <w:rPr>
          <w:rFonts w:ascii="Times New Roman" w:eastAsia="Times New Roman" w:hAnsi="Times New Roman" w:cs="Times New Roman"/>
          <w:b/>
          <w:sz w:val="26"/>
          <w:szCs w:val="26"/>
        </w:rPr>
        <w:t>дакъа:</w:t>
      </w:r>
      <w:r w:rsidRPr="007D1C4D">
        <w:rPr>
          <w:rFonts w:ascii="Times New Roman" w:eastAsia="Times New Roman" w:hAnsi="Times New Roman" w:cs="Times New Roman"/>
          <w:b/>
          <w:spacing w:val="1"/>
          <w:sz w:val="26"/>
          <w:szCs w:val="26"/>
        </w:rPr>
        <w:t xml:space="preserve"> </w:t>
      </w:r>
      <w:r w:rsidRPr="007D1C4D">
        <w:rPr>
          <w:rFonts w:ascii="Times New Roman" w:eastAsia="Times New Roman" w:hAnsi="Times New Roman" w:cs="Times New Roman"/>
          <w:sz w:val="26"/>
          <w:szCs w:val="26"/>
        </w:rPr>
        <w:t>байташкахь</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йазйинчу</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говзаран</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башхаллаш</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йовзар</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(ритм,</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рифма</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и.</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кх.</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дӀ.),</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говзарийн</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башхаллаш</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вовшах</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къастор</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(халкъан</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а,</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авторан</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а</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туьйра,</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и.</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кх.дӀ.),</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литературин</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приемаш</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йовзар</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(дустар,</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олицетворени,</w:t>
      </w:r>
      <w:r w:rsidRPr="007D1C4D">
        <w:rPr>
          <w:rFonts w:ascii="Times New Roman" w:eastAsia="Times New Roman" w:hAnsi="Times New Roman" w:cs="Times New Roman"/>
          <w:spacing w:val="-2"/>
          <w:sz w:val="26"/>
          <w:szCs w:val="26"/>
        </w:rPr>
        <w:t xml:space="preserve"> </w:t>
      </w:r>
      <w:r w:rsidRPr="007D1C4D">
        <w:rPr>
          <w:rFonts w:ascii="Times New Roman" w:eastAsia="Times New Roman" w:hAnsi="Times New Roman" w:cs="Times New Roman"/>
          <w:sz w:val="26"/>
          <w:szCs w:val="26"/>
        </w:rPr>
        <w:t>контраст,</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и.</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кх.</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дӀ.).</w:t>
      </w:r>
    </w:p>
    <w:p w:rsidR="007D1C4D" w:rsidRPr="007D1C4D" w:rsidRDefault="007D1C4D" w:rsidP="007D1C4D">
      <w:pPr>
        <w:widowControl w:val="0"/>
        <w:autoSpaceDE w:val="0"/>
        <w:autoSpaceDN w:val="0"/>
        <w:spacing w:after="0" w:line="298" w:lineRule="exact"/>
        <w:ind w:left="221"/>
        <w:jc w:val="both"/>
        <w:outlineLvl w:val="1"/>
        <w:rPr>
          <w:rFonts w:ascii="Times New Roman" w:eastAsia="Times New Roman" w:hAnsi="Times New Roman" w:cs="Times New Roman"/>
          <w:b/>
          <w:bCs/>
          <w:sz w:val="26"/>
          <w:szCs w:val="26"/>
        </w:rPr>
      </w:pPr>
      <w:r w:rsidRPr="007D1C4D">
        <w:rPr>
          <w:rFonts w:ascii="Times New Roman" w:eastAsia="Times New Roman" w:hAnsi="Times New Roman" w:cs="Times New Roman"/>
          <w:b/>
          <w:bCs/>
          <w:sz w:val="26"/>
          <w:szCs w:val="26"/>
        </w:rPr>
        <w:t>Дешархошна</w:t>
      </w:r>
      <w:r w:rsidRPr="007D1C4D">
        <w:rPr>
          <w:rFonts w:ascii="Times New Roman" w:eastAsia="Times New Roman" w:hAnsi="Times New Roman" w:cs="Times New Roman"/>
          <w:b/>
          <w:bCs/>
          <w:spacing w:val="-3"/>
          <w:sz w:val="26"/>
          <w:szCs w:val="26"/>
        </w:rPr>
        <w:t xml:space="preserve"> </w:t>
      </w:r>
      <w:r w:rsidRPr="007D1C4D">
        <w:rPr>
          <w:rFonts w:ascii="Times New Roman" w:eastAsia="Times New Roman" w:hAnsi="Times New Roman" w:cs="Times New Roman"/>
          <w:b/>
          <w:bCs/>
          <w:sz w:val="26"/>
          <w:szCs w:val="26"/>
        </w:rPr>
        <w:t>Ӏемар ду:</w:t>
      </w:r>
    </w:p>
    <w:p w:rsidR="007D1C4D" w:rsidRPr="007D1C4D" w:rsidRDefault="007D1C4D" w:rsidP="007D1C4D">
      <w:pPr>
        <w:widowControl w:val="0"/>
        <w:numPr>
          <w:ilvl w:val="0"/>
          <w:numId w:val="16"/>
        </w:numPr>
        <w:tabs>
          <w:tab w:val="left" w:pos="377"/>
        </w:tabs>
        <w:autoSpaceDE w:val="0"/>
        <w:autoSpaceDN w:val="0"/>
        <w:spacing w:before="1" w:after="0" w:line="298" w:lineRule="exact"/>
        <w:ind w:left="376" w:hanging="156"/>
        <w:rPr>
          <w:rFonts w:ascii="Times New Roman" w:eastAsia="Times New Roman" w:hAnsi="Times New Roman" w:cs="Times New Roman"/>
          <w:sz w:val="26"/>
        </w:rPr>
      </w:pPr>
      <w:r w:rsidRPr="007D1C4D">
        <w:rPr>
          <w:rFonts w:ascii="Times New Roman" w:eastAsia="Times New Roman" w:hAnsi="Times New Roman" w:cs="Times New Roman"/>
          <w:sz w:val="26"/>
        </w:rPr>
        <w:t>дийнатех</w:t>
      </w:r>
      <w:r w:rsidRPr="007D1C4D">
        <w:rPr>
          <w:rFonts w:ascii="Times New Roman" w:eastAsia="Times New Roman" w:hAnsi="Times New Roman" w:cs="Times New Roman"/>
          <w:spacing w:val="-4"/>
          <w:sz w:val="26"/>
        </w:rPr>
        <w:t xml:space="preserve"> </w:t>
      </w:r>
      <w:r w:rsidRPr="007D1C4D">
        <w:rPr>
          <w:rFonts w:ascii="Times New Roman" w:eastAsia="Times New Roman" w:hAnsi="Times New Roman" w:cs="Times New Roman"/>
          <w:sz w:val="26"/>
        </w:rPr>
        <w:t>лаьцна а,</w:t>
      </w:r>
      <w:r w:rsidRPr="007D1C4D">
        <w:rPr>
          <w:rFonts w:ascii="Times New Roman" w:eastAsia="Times New Roman" w:hAnsi="Times New Roman" w:cs="Times New Roman"/>
          <w:spacing w:val="-3"/>
          <w:sz w:val="26"/>
        </w:rPr>
        <w:t xml:space="preserve"> </w:t>
      </w:r>
      <w:r w:rsidRPr="007D1C4D">
        <w:rPr>
          <w:rFonts w:ascii="Times New Roman" w:eastAsia="Times New Roman" w:hAnsi="Times New Roman" w:cs="Times New Roman"/>
          <w:sz w:val="26"/>
        </w:rPr>
        <w:t>инзаре-тамашийна</w:t>
      </w:r>
      <w:r w:rsidRPr="007D1C4D">
        <w:rPr>
          <w:rFonts w:ascii="Times New Roman" w:eastAsia="Times New Roman" w:hAnsi="Times New Roman" w:cs="Times New Roman"/>
          <w:spacing w:val="-4"/>
          <w:sz w:val="26"/>
        </w:rPr>
        <w:t xml:space="preserve"> </w:t>
      </w:r>
      <w:r w:rsidRPr="007D1C4D">
        <w:rPr>
          <w:rFonts w:ascii="Times New Roman" w:eastAsia="Times New Roman" w:hAnsi="Times New Roman" w:cs="Times New Roman"/>
          <w:sz w:val="26"/>
        </w:rPr>
        <w:t>а</w:t>
      </w:r>
      <w:r w:rsidRPr="007D1C4D">
        <w:rPr>
          <w:rFonts w:ascii="Times New Roman" w:eastAsia="Times New Roman" w:hAnsi="Times New Roman" w:cs="Times New Roman"/>
          <w:spacing w:val="-3"/>
          <w:sz w:val="26"/>
        </w:rPr>
        <w:t xml:space="preserve"> </w:t>
      </w:r>
      <w:r w:rsidRPr="007D1C4D">
        <w:rPr>
          <w:rFonts w:ascii="Times New Roman" w:eastAsia="Times New Roman" w:hAnsi="Times New Roman" w:cs="Times New Roman"/>
          <w:sz w:val="26"/>
        </w:rPr>
        <w:t>туьйранаш</w:t>
      </w:r>
      <w:r w:rsidRPr="007D1C4D">
        <w:rPr>
          <w:rFonts w:ascii="Times New Roman" w:eastAsia="Times New Roman" w:hAnsi="Times New Roman" w:cs="Times New Roman"/>
          <w:spacing w:val="-4"/>
          <w:sz w:val="26"/>
        </w:rPr>
        <w:t xml:space="preserve"> </w:t>
      </w:r>
      <w:r w:rsidRPr="007D1C4D">
        <w:rPr>
          <w:rFonts w:ascii="Times New Roman" w:eastAsia="Times New Roman" w:hAnsi="Times New Roman" w:cs="Times New Roman"/>
          <w:sz w:val="26"/>
        </w:rPr>
        <w:t>вовшех</w:t>
      </w:r>
      <w:r w:rsidRPr="007D1C4D">
        <w:rPr>
          <w:rFonts w:ascii="Times New Roman" w:eastAsia="Times New Roman" w:hAnsi="Times New Roman" w:cs="Times New Roman"/>
          <w:spacing w:val="-3"/>
          <w:sz w:val="26"/>
        </w:rPr>
        <w:t xml:space="preserve"> </w:t>
      </w:r>
      <w:r w:rsidRPr="007D1C4D">
        <w:rPr>
          <w:rFonts w:ascii="Times New Roman" w:eastAsia="Times New Roman" w:hAnsi="Times New Roman" w:cs="Times New Roman"/>
          <w:sz w:val="26"/>
        </w:rPr>
        <w:t>къастон;</w:t>
      </w:r>
    </w:p>
    <w:p w:rsidR="007D1C4D" w:rsidRPr="007D1C4D" w:rsidRDefault="007D1C4D" w:rsidP="007D1C4D">
      <w:pPr>
        <w:widowControl w:val="0"/>
        <w:numPr>
          <w:ilvl w:val="0"/>
          <w:numId w:val="16"/>
        </w:numPr>
        <w:tabs>
          <w:tab w:val="left" w:pos="377"/>
        </w:tabs>
        <w:autoSpaceDE w:val="0"/>
        <w:autoSpaceDN w:val="0"/>
        <w:spacing w:after="0" w:line="298" w:lineRule="exact"/>
        <w:ind w:left="376" w:hanging="156"/>
        <w:rPr>
          <w:rFonts w:ascii="Times New Roman" w:eastAsia="Times New Roman" w:hAnsi="Times New Roman" w:cs="Times New Roman"/>
          <w:sz w:val="26"/>
        </w:rPr>
      </w:pPr>
      <w:r w:rsidRPr="007D1C4D">
        <w:rPr>
          <w:rFonts w:ascii="Times New Roman" w:eastAsia="Times New Roman" w:hAnsi="Times New Roman" w:cs="Times New Roman"/>
          <w:sz w:val="26"/>
        </w:rPr>
        <w:t>инзаре-тамашийначу</w:t>
      </w:r>
      <w:r w:rsidRPr="007D1C4D">
        <w:rPr>
          <w:rFonts w:ascii="Times New Roman" w:eastAsia="Times New Roman" w:hAnsi="Times New Roman" w:cs="Times New Roman"/>
          <w:spacing w:val="-7"/>
          <w:sz w:val="26"/>
        </w:rPr>
        <w:t xml:space="preserve"> </w:t>
      </w:r>
      <w:r w:rsidRPr="007D1C4D">
        <w:rPr>
          <w:rFonts w:ascii="Times New Roman" w:eastAsia="Times New Roman" w:hAnsi="Times New Roman" w:cs="Times New Roman"/>
          <w:sz w:val="26"/>
        </w:rPr>
        <w:t>туьйранан</w:t>
      </w:r>
      <w:r w:rsidRPr="007D1C4D">
        <w:rPr>
          <w:rFonts w:ascii="Times New Roman" w:eastAsia="Times New Roman" w:hAnsi="Times New Roman" w:cs="Times New Roman"/>
          <w:spacing w:val="-3"/>
          <w:sz w:val="26"/>
        </w:rPr>
        <w:t xml:space="preserve"> </w:t>
      </w:r>
      <w:r w:rsidRPr="007D1C4D">
        <w:rPr>
          <w:rFonts w:ascii="Times New Roman" w:eastAsia="Times New Roman" w:hAnsi="Times New Roman" w:cs="Times New Roman"/>
          <w:sz w:val="26"/>
        </w:rPr>
        <w:t>башхаллаш</w:t>
      </w:r>
      <w:r w:rsidRPr="007D1C4D">
        <w:rPr>
          <w:rFonts w:ascii="Times New Roman" w:eastAsia="Times New Roman" w:hAnsi="Times New Roman" w:cs="Times New Roman"/>
          <w:spacing w:val="-6"/>
          <w:sz w:val="26"/>
        </w:rPr>
        <w:t xml:space="preserve"> </w:t>
      </w:r>
      <w:r w:rsidRPr="007D1C4D">
        <w:rPr>
          <w:rFonts w:ascii="Times New Roman" w:eastAsia="Times New Roman" w:hAnsi="Times New Roman" w:cs="Times New Roman"/>
          <w:sz w:val="26"/>
        </w:rPr>
        <w:t>къастон;</w:t>
      </w:r>
    </w:p>
    <w:p w:rsidR="007D1C4D" w:rsidRPr="007D1C4D" w:rsidRDefault="007D1C4D" w:rsidP="007D1C4D">
      <w:pPr>
        <w:widowControl w:val="0"/>
        <w:numPr>
          <w:ilvl w:val="0"/>
          <w:numId w:val="16"/>
        </w:numPr>
        <w:tabs>
          <w:tab w:val="left" w:pos="377"/>
        </w:tabs>
        <w:autoSpaceDE w:val="0"/>
        <w:autoSpaceDN w:val="0"/>
        <w:spacing w:before="1" w:after="0" w:line="240" w:lineRule="auto"/>
        <w:ind w:left="376" w:hanging="156"/>
        <w:rPr>
          <w:rFonts w:ascii="Times New Roman" w:eastAsia="Times New Roman" w:hAnsi="Times New Roman" w:cs="Times New Roman"/>
          <w:sz w:val="26"/>
        </w:rPr>
      </w:pPr>
      <w:r w:rsidRPr="007D1C4D">
        <w:rPr>
          <w:rFonts w:ascii="Times New Roman" w:eastAsia="Times New Roman" w:hAnsi="Times New Roman" w:cs="Times New Roman"/>
          <w:sz w:val="26"/>
        </w:rPr>
        <w:t>дийцар</w:t>
      </w:r>
      <w:r w:rsidRPr="007D1C4D">
        <w:rPr>
          <w:rFonts w:ascii="Times New Roman" w:eastAsia="Times New Roman" w:hAnsi="Times New Roman" w:cs="Times New Roman"/>
          <w:spacing w:val="-4"/>
          <w:sz w:val="26"/>
        </w:rPr>
        <w:t xml:space="preserve"> </w:t>
      </w:r>
      <w:r w:rsidRPr="007D1C4D">
        <w:rPr>
          <w:rFonts w:ascii="Times New Roman" w:eastAsia="Times New Roman" w:hAnsi="Times New Roman" w:cs="Times New Roman"/>
          <w:sz w:val="26"/>
        </w:rPr>
        <w:t>а,</w:t>
      </w:r>
      <w:r w:rsidRPr="007D1C4D">
        <w:rPr>
          <w:rFonts w:ascii="Times New Roman" w:eastAsia="Times New Roman" w:hAnsi="Times New Roman" w:cs="Times New Roman"/>
          <w:spacing w:val="-3"/>
          <w:sz w:val="26"/>
        </w:rPr>
        <w:t xml:space="preserve"> </w:t>
      </w:r>
      <w:r w:rsidRPr="007D1C4D">
        <w:rPr>
          <w:rFonts w:ascii="Times New Roman" w:eastAsia="Times New Roman" w:hAnsi="Times New Roman" w:cs="Times New Roman"/>
          <w:sz w:val="26"/>
        </w:rPr>
        <w:t>туьйра</w:t>
      </w:r>
      <w:r w:rsidRPr="007D1C4D">
        <w:rPr>
          <w:rFonts w:ascii="Times New Roman" w:eastAsia="Times New Roman" w:hAnsi="Times New Roman" w:cs="Times New Roman"/>
          <w:spacing w:val="-4"/>
          <w:sz w:val="26"/>
        </w:rPr>
        <w:t xml:space="preserve"> </w:t>
      </w:r>
      <w:r w:rsidRPr="007D1C4D">
        <w:rPr>
          <w:rFonts w:ascii="Times New Roman" w:eastAsia="Times New Roman" w:hAnsi="Times New Roman" w:cs="Times New Roman"/>
          <w:sz w:val="26"/>
        </w:rPr>
        <w:t>а</w:t>
      </w:r>
      <w:r w:rsidRPr="007D1C4D">
        <w:rPr>
          <w:rFonts w:ascii="Times New Roman" w:eastAsia="Times New Roman" w:hAnsi="Times New Roman" w:cs="Times New Roman"/>
          <w:spacing w:val="-3"/>
          <w:sz w:val="26"/>
        </w:rPr>
        <w:t xml:space="preserve"> </w:t>
      </w:r>
      <w:r w:rsidRPr="007D1C4D">
        <w:rPr>
          <w:rFonts w:ascii="Times New Roman" w:eastAsia="Times New Roman" w:hAnsi="Times New Roman" w:cs="Times New Roman"/>
          <w:sz w:val="26"/>
        </w:rPr>
        <w:t>вовшех</w:t>
      </w:r>
      <w:r w:rsidRPr="007D1C4D">
        <w:rPr>
          <w:rFonts w:ascii="Times New Roman" w:eastAsia="Times New Roman" w:hAnsi="Times New Roman" w:cs="Times New Roman"/>
          <w:spacing w:val="-3"/>
          <w:sz w:val="26"/>
        </w:rPr>
        <w:t xml:space="preserve"> </w:t>
      </w:r>
      <w:r w:rsidRPr="007D1C4D">
        <w:rPr>
          <w:rFonts w:ascii="Times New Roman" w:eastAsia="Times New Roman" w:hAnsi="Times New Roman" w:cs="Times New Roman"/>
          <w:sz w:val="26"/>
        </w:rPr>
        <w:t>къастон;</w:t>
      </w:r>
    </w:p>
    <w:p w:rsidR="007D1C4D" w:rsidRPr="007D1C4D" w:rsidRDefault="007D1C4D" w:rsidP="007D1C4D">
      <w:pPr>
        <w:widowControl w:val="0"/>
        <w:numPr>
          <w:ilvl w:val="0"/>
          <w:numId w:val="16"/>
        </w:numPr>
        <w:tabs>
          <w:tab w:val="left" w:pos="518"/>
          <w:tab w:val="left" w:pos="519"/>
          <w:tab w:val="left" w:pos="1791"/>
          <w:tab w:val="left" w:pos="3393"/>
          <w:tab w:val="left" w:pos="4358"/>
          <w:tab w:val="left" w:pos="6145"/>
          <w:tab w:val="left" w:pos="7236"/>
          <w:tab w:val="left" w:pos="8336"/>
          <w:tab w:val="left" w:pos="9183"/>
        </w:tabs>
        <w:autoSpaceDE w:val="0"/>
        <w:autoSpaceDN w:val="0"/>
        <w:spacing w:before="1" w:after="0" w:line="240" w:lineRule="auto"/>
        <w:ind w:right="117"/>
        <w:rPr>
          <w:rFonts w:ascii="Times New Roman" w:eastAsia="Times New Roman" w:hAnsi="Times New Roman" w:cs="Times New Roman"/>
          <w:sz w:val="26"/>
        </w:rPr>
      </w:pPr>
      <w:r w:rsidRPr="007D1C4D">
        <w:rPr>
          <w:rFonts w:ascii="Times New Roman" w:eastAsia="Times New Roman" w:hAnsi="Times New Roman" w:cs="Times New Roman"/>
          <w:sz w:val="26"/>
        </w:rPr>
        <w:t>говзарехь</w:t>
      </w:r>
      <w:r w:rsidRPr="007D1C4D">
        <w:rPr>
          <w:rFonts w:ascii="Times New Roman" w:eastAsia="Times New Roman" w:hAnsi="Times New Roman" w:cs="Times New Roman"/>
          <w:sz w:val="26"/>
        </w:rPr>
        <w:tab/>
        <w:t>литературин</w:t>
      </w:r>
      <w:r w:rsidRPr="007D1C4D">
        <w:rPr>
          <w:rFonts w:ascii="Times New Roman" w:eastAsia="Times New Roman" w:hAnsi="Times New Roman" w:cs="Times New Roman"/>
          <w:sz w:val="26"/>
        </w:rPr>
        <w:tab/>
        <w:t>меттан</w:t>
      </w:r>
      <w:r w:rsidRPr="007D1C4D">
        <w:rPr>
          <w:rFonts w:ascii="Times New Roman" w:eastAsia="Times New Roman" w:hAnsi="Times New Roman" w:cs="Times New Roman"/>
          <w:sz w:val="26"/>
        </w:rPr>
        <w:tab/>
        <w:t>суртхӀотторан</w:t>
      </w:r>
      <w:r w:rsidRPr="007D1C4D">
        <w:rPr>
          <w:rFonts w:ascii="Times New Roman" w:eastAsia="Times New Roman" w:hAnsi="Times New Roman" w:cs="Times New Roman"/>
          <w:sz w:val="26"/>
        </w:rPr>
        <w:tab/>
        <w:t>вастийн</w:t>
      </w:r>
      <w:r w:rsidRPr="007D1C4D">
        <w:rPr>
          <w:rFonts w:ascii="Times New Roman" w:eastAsia="Times New Roman" w:hAnsi="Times New Roman" w:cs="Times New Roman"/>
          <w:sz w:val="26"/>
        </w:rPr>
        <w:tab/>
        <w:t>гӀирсаш</w:t>
      </w:r>
      <w:r w:rsidRPr="007D1C4D">
        <w:rPr>
          <w:rFonts w:ascii="Times New Roman" w:eastAsia="Times New Roman" w:hAnsi="Times New Roman" w:cs="Times New Roman"/>
          <w:sz w:val="26"/>
        </w:rPr>
        <w:tab/>
        <w:t>карон</w:t>
      </w:r>
      <w:r w:rsidRPr="007D1C4D">
        <w:rPr>
          <w:rFonts w:ascii="Times New Roman" w:eastAsia="Times New Roman" w:hAnsi="Times New Roman" w:cs="Times New Roman"/>
          <w:sz w:val="26"/>
        </w:rPr>
        <w:tab/>
        <w:t>(дустар,</w:t>
      </w:r>
      <w:r w:rsidRPr="007D1C4D">
        <w:rPr>
          <w:rFonts w:ascii="Times New Roman" w:eastAsia="Times New Roman" w:hAnsi="Times New Roman" w:cs="Times New Roman"/>
          <w:spacing w:val="-62"/>
          <w:sz w:val="26"/>
        </w:rPr>
        <w:t xml:space="preserve"> </w:t>
      </w:r>
      <w:r w:rsidRPr="007D1C4D">
        <w:rPr>
          <w:rFonts w:ascii="Times New Roman" w:eastAsia="Times New Roman" w:hAnsi="Times New Roman" w:cs="Times New Roman"/>
          <w:sz w:val="26"/>
        </w:rPr>
        <w:t>олицетворени, гипербола</w:t>
      </w:r>
      <w:r w:rsidRPr="007D1C4D">
        <w:rPr>
          <w:rFonts w:ascii="Times New Roman" w:eastAsia="Times New Roman" w:hAnsi="Times New Roman" w:cs="Times New Roman"/>
          <w:spacing w:val="-3"/>
          <w:sz w:val="26"/>
        </w:rPr>
        <w:t xml:space="preserve"> </w:t>
      </w:r>
      <w:r w:rsidRPr="007D1C4D">
        <w:rPr>
          <w:rFonts w:ascii="Times New Roman" w:eastAsia="Times New Roman" w:hAnsi="Times New Roman" w:cs="Times New Roman"/>
          <w:sz w:val="26"/>
        </w:rPr>
        <w:t>(хӀума</w:t>
      </w:r>
      <w:r w:rsidRPr="007D1C4D">
        <w:rPr>
          <w:rFonts w:ascii="Times New Roman" w:eastAsia="Times New Roman" w:hAnsi="Times New Roman" w:cs="Times New Roman"/>
          <w:spacing w:val="-3"/>
          <w:sz w:val="26"/>
        </w:rPr>
        <w:t xml:space="preserve"> </w:t>
      </w:r>
      <w:r w:rsidRPr="007D1C4D">
        <w:rPr>
          <w:rFonts w:ascii="Times New Roman" w:eastAsia="Times New Roman" w:hAnsi="Times New Roman" w:cs="Times New Roman"/>
          <w:sz w:val="26"/>
        </w:rPr>
        <w:t>дестор</w:t>
      </w:r>
      <w:r w:rsidRPr="007D1C4D">
        <w:rPr>
          <w:rFonts w:ascii="Times New Roman" w:eastAsia="Times New Roman" w:hAnsi="Times New Roman" w:cs="Times New Roman"/>
          <w:spacing w:val="-3"/>
          <w:sz w:val="26"/>
        </w:rPr>
        <w:t xml:space="preserve"> </w:t>
      </w:r>
      <w:r w:rsidRPr="007D1C4D">
        <w:rPr>
          <w:rFonts w:ascii="Times New Roman" w:eastAsia="Times New Roman" w:hAnsi="Times New Roman" w:cs="Times New Roman"/>
          <w:sz w:val="26"/>
        </w:rPr>
        <w:t>олу вай),</w:t>
      </w:r>
      <w:r w:rsidRPr="007D1C4D">
        <w:rPr>
          <w:rFonts w:ascii="Times New Roman" w:eastAsia="Times New Roman" w:hAnsi="Times New Roman" w:cs="Times New Roman"/>
          <w:spacing w:val="-3"/>
          <w:sz w:val="26"/>
        </w:rPr>
        <w:t xml:space="preserve"> </w:t>
      </w:r>
      <w:r w:rsidRPr="007D1C4D">
        <w:rPr>
          <w:rFonts w:ascii="Times New Roman" w:eastAsia="Times New Roman" w:hAnsi="Times New Roman" w:cs="Times New Roman"/>
          <w:sz w:val="26"/>
        </w:rPr>
        <w:t>контраст;</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фигураш:</w:t>
      </w:r>
      <w:r w:rsidRPr="007D1C4D">
        <w:rPr>
          <w:rFonts w:ascii="Times New Roman" w:eastAsia="Times New Roman" w:hAnsi="Times New Roman" w:cs="Times New Roman"/>
          <w:spacing w:val="-3"/>
          <w:sz w:val="26"/>
        </w:rPr>
        <w:t xml:space="preserve"> </w:t>
      </w:r>
      <w:r w:rsidRPr="007D1C4D">
        <w:rPr>
          <w:rFonts w:ascii="Times New Roman" w:eastAsia="Times New Roman" w:hAnsi="Times New Roman" w:cs="Times New Roman"/>
          <w:sz w:val="26"/>
        </w:rPr>
        <w:t>йух-йуха</w:t>
      </w:r>
      <w:r w:rsidRPr="007D1C4D">
        <w:rPr>
          <w:rFonts w:ascii="Times New Roman" w:eastAsia="Times New Roman" w:hAnsi="Times New Roman" w:cs="Times New Roman"/>
          <w:spacing w:val="-3"/>
          <w:sz w:val="26"/>
        </w:rPr>
        <w:t xml:space="preserve"> </w:t>
      </w:r>
      <w:r w:rsidRPr="007D1C4D">
        <w:rPr>
          <w:rFonts w:ascii="Times New Roman" w:eastAsia="Times New Roman" w:hAnsi="Times New Roman" w:cs="Times New Roman"/>
          <w:sz w:val="26"/>
        </w:rPr>
        <w:t>алар).</w:t>
      </w:r>
    </w:p>
    <w:p w:rsidR="007D1C4D" w:rsidRPr="007D1C4D" w:rsidRDefault="007D1C4D" w:rsidP="007D1C4D">
      <w:pPr>
        <w:widowControl w:val="0"/>
        <w:autoSpaceDE w:val="0"/>
        <w:autoSpaceDN w:val="0"/>
        <w:spacing w:after="0" w:line="298" w:lineRule="exact"/>
        <w:ind w:left="221"/>
        <w:outlineLvl w:val="1"/>
        <w:rPr>
          <w:rFonts w:ascii="Times New Roman" w:eastAsia="Times New Roman" w:hAnsi="Times New Roman" w:cs="Times New Roman"/>
          <w:b/>
          <w:bCs/>
          <w:sz w:val="26"/>
          <w:szCs w:val="26"/>
        </w:rPr>
      </w:pPr>
      <w:r w:rsidRPr="007D1C4D">
        <w:rPr>
          <w:rFonts w:ascii="Times New Roman" w:eastAsia="Times New Roman" w:hAnsi="Times New Roman" w:cs="Times New Roman"/>
          <w:b/>
          <w:bCs/>
          <w:sz w:val="26"/>
          <w:szCs w:val="26"/>
        </w:rPr>
        <w:t>Дешархойн</w:t>
      </w:r>
      <w:r w:rsidRPr="007D1C4D">
        <w:rPr>
          <w:rFonts w:ascii="Times New Roman" w:eastAsia="Times New Roman" w:hAnsi="Times New Roman" w:cs="Times New Roman"/>
          <w:b/>
          <w:bCs/>
          <w:spacing w:val="-4"/>
          <w:sz w:val="26"/>
          <w:szCs w:val="26"/>
        </w:rPr>
        <w:t xml:space="preserve"> </w:t>
      </w:r>
      <w:r w:rsidRPr="007D1C4D">
        <w:rPr>
          <w:rFonts w:ascii="Times New Roman" w:eastAsia="Times New Roman" w:hAnsi="Times New Roman" w:cs="Times New Roman"/>
          <w:b/>
          <w:bCs/>
          <w:sz w:val="26"/>
          <w:szCs w:val="26"/>
        </w:rPr>
        <w:t>Ӏама</w:t>
      </w:r>
      <w:r w:rsidRPr="007D1C4D">
        <w:rPr>
          <w:rFonts w:ascii="Times New Roman" w:eastAsia="Times New Roman" w:hAnsi="Times New Roman" w:cs="Times New Roman"/>
          <w:b/>
          <w:bCs/>
          <w:spacing w:val="-3"/>
          <w:sz w:val="26"/>
          <w:szCs w:val="26"/>
        </w:rPr>
        <w:t xml:space="preserve"> </w:t>
      </w:r>
      <w:r w:rsidRPr="007D1C4D">
        <w:rPr>
          <w:rFonts w:ascii="Times New Roman" w:eastAsia="Times New Roman" w:hAnsi="Times New Roman" w:cs="Times New Roman"/>
          <w:b/>
          <w:bCs/>
          <w:sz w:val="26"/>
          <w:szCs w:val="26"/>
        </w:rPr>
        <w:t>таро</w:t>
      </w:r>
      <w:r w:rsidRPr="007D1C4D">
        <w:rPr>
          <w:rFonts w:ascii="Times New Roman" w:eastAsia="Times New Roman" w:hAnsi="Times New Roman" w:cs="Times New Roman"/>
          <w:b/>
          <w:bCs/>
          <w:spacing w:val="-3"/>
          <w:sz w:val="26"/>
          <w:szCs w:val="26"/>
        </w:rPr>
        <w:t xml:space="preserve"> </w:t>
      </w:r>
      <w:r w:rsidRPr="007D1C4D">
        <w:rPr>
          <w:rFonts w:ascii="Times New Roman" w:eastAsia="Times New Roman" w:hAnsi="Times New Roman" w:cs="Times New Roman"/>
          <w:b/>
          <w:bCs/>
          <w:sz w:val="26"/>
          <w:szCs w:val="26"/>
        </w:rPr>
        <w:t>хир</w:t>
      </w:r>
      <w:r w:rsidRPr="007D1C4D">
        <w:rPr>
          <w:rFonts w:ascii="Times New Roman" w:eastAsia="Times New Roman" w:hAnsi="Times New Roman" w:cs="Times New Roman"/>
          <w:b/>
          <w:bCs/>
          <w:spacing w:val="-1"/>
          <w:sz w:val="26"/>
          <w:szCs w:val="26"/>
        </w:rPr>
        <w:t xml:space="preserve"> </w:t>
      </w:r>
      <w:r w:rsidRPr="007D1C4D">
        <w:rPr>
          <w:rFonts w:ascii="Times New Roman" w:eastAsia="Times New Roman" w:hAnsi="Times New Roman" w:cs="Times New Roman"/>
          <w:b/>
          <w:bCs/>
          <w:sz w:val="26"/>
          <w:szCs w:val="26"/>
        </w:rPr>
        <w:t>йу:</w:t>
      </w:r>
    </w:p>
    <w:p w:rsidR="007D1C4D" w:rsidRPr="007D1C4D" w:rsidRDefault="007D1C4D" w:rsidP="007D1C4D">
      <w:pPr>
        <w:widowControl w:val="0"/>
        <w:numPr>
          <w:ilvl w:val="0"/>
          <w:numId w:val="16"/>
        </w:numPr>
        <w:tabs>
          <w:tab w:val="left" w:pos="512"/>
        </w:tabs>
        <w:autoSpaceDE w:val="0"/>
        <w:autoSpaceDN w:val="0"/>
        <w:spacing w:after="0" w:line="240" w:lineRule="auto"/>
        <w:ind w:right="115"/>
        <w:jc w:val="both"/>
        <w:rPr>
          <w:rFonts w:ascii="Times New Roman" w:eastAsia="Times New Roman" w:hAnsi="Times New Roman" w:cs="Times New Roman"/>
          <w:sz w:val="26"/>
        </w:rPr>
      </w:pPr>
      <w:r w:rsidRPr="007D1C4D">
        <w:rPr>
          <w:rFonts w:ascii="Times New Roman" w:eastAsia="Times New Roman" w:hAnsi="Times New Roman" w:cs="Times New Roman"/>
          <w:sz w:val="26"/>
        </w:rPr>
        <w:t>авторийн</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берийн</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поэзехь</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фольклоран</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жанрийн</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башхаллаш</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карон:</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туьйранан,</w:t>
      </w:r>
      <w:r w:rsidRPr="007D1C4D">
        <w:rPr>
          <w:rFonts w:ascii="Times New Roman" w:eastAsia="Times New Roman" w:hAnsi="Times New Roman" w:cs="Times New Roman"/>
          <w:spacing w:val="-62"/>
          <w:sz w:val="26"/>
        </w:rPr>
        <w:t xml:space="preserve"> </w:t>
      </w:r>
      <w:r w:rsidRPr="007D1C4D">
        <w:rPr>
          <w:rFonts w:ascii="Times New Roman" w:eastAsia="Times New Roman" w:hAnsi="Times New Roman" w:cs="Times New Roman"/>
          <w:sz w:val="26"/>
        </w:rPr>
        <w:t>дагардаран,</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чехкааларан,</w:t>
      </w:r>
      <w:r w:rsidRPr="007D1C4D">
        <w:rPr>
          <w:rFonts w:ascii="Times New Roman" w:eastAsia="Times New Roman" w:hAnsi="Times New Roman" w:cs="Times New Roman"/>
          <w:spacing w:val="-2"/>
          <w:sz w:val="26"/>
        </w:rPr>
        <w:t xml:space="preserve"> </w:t>
      </w:r>
      <w:r w:rsidRPr="007D1C4D">
        <w:rPr>
          <w:rFonts w:ascii="Times New Roman" w:eastAsia="Times New Roman" w:hAnsi="Times New Roman" w:cs="Times New Roman"/>
          <w:sz w:val="26"/>
        </w:rPr>
        <w:t>аганан иллин</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сюжетни-композицин</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башхаллаш;</w:t>
      </w:r>
    </w:p>
    <w:p w:rsidR="007D1C4D" w:rsidRPr="007D1C4D" w:rsidRDefault="007D1C4D" w:rsidP="007D1C4D">
      <w:pPr>
        <w:widowControl w:val="0"/>
        <w:numPr>
          <w:ilvl w:val="0"/>
          <w:numId w:val="16"/>
        </w:numPr>
        <w:tabs>
          <w:tab w:val="left" w:pos="411"/>
        </w:tabs>
        <w:autoSpaceDE w:val="0"/>
        <w:autoSpaceDN w:val="0"/>
        <w:spacing w:after="0" w:line="240" w:lineRule="auto"/>
        <w:ind w:right="115"/>
        <w:jc w:val="both"/>
        <w:rPr>
          <w:rFonts w:ascii="Times New Roman" w:eastAsia="Times New Roman" w:hAnsi="Times New Roman" w:cs="Times New Roman"/>
          <w:sz w:val="26"/>
        </w:rPr>
      </w:pPr>
      <w:r w:rsidRPr="007D1C4D">
        <w:rPr>
          <w:rFonts w:ascii="Times New Roman" w:eastAsia="Times New Roman" w:hAnsi="Times New Roman" w:cs="Times New Roman"/>
          <w:sz w:val="26"/>
        </w:rPr>
        <w:t>литературин а, фольклоран а жанраш йукъара дозанаш лелаш хилар карон (дийцара</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йукъахь</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туьйранан</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элементаш</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хила</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йиш</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йу,</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инзаре-тамашийначу</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туьйранехь</w:t>
      </w:r>
      <w:r w:rsidRPr="007D1C4D">
        <w:rPr>
          <w:rFonts w:ascii="Times New Roman" w:eastAsia="Times New Roman" w:hAnsi="Times New Roman" w:cs="Times New Roman"/>
          <w:spacing w:val="66"/>
          <w:sz w:val="26"/>
        </w:rPr>
        <w:t xml:space="preserve"> </w:t>
      </w:r>
      <w:r w:rsidRPr="007D1C4D">
        <w:rPr>
          <w:rFonts w:ascii="Times New Roman" w:eastAsia="Times New Roman" w:hAnsi="Times New Roman" w:cs="Times New Roman"/>
          <w:sz w:val="26"/>
        </w:rPr>
        <w:t>–</w:t>
      </w:r>
      <w:r w:rsidRPr="007D1C4D">
        <w:rPr>
          <w:rFonts w:ascii="Times New Roman" w:eastAsia="Times New Roman" w:hAnsi="Times New Roman" w:cs="Times New Roman"/>
          <w:spacing w:val="-62"/>
          <w:sz w:val="26"/>
        </w:rPr>
        <w:t xml:space="preserve"> </w:t>
      </w:r>
      <w:r w:rsidRPr="007D1C4D">
        <w:rPr>
          <w:rFonts w:ascii="Times New Roman" w:eastAsia="Times New Roman" w:hAnsi="Times New Roman" w:cs="Times New Roman"/>
          <w:sz w:val="26"/>
        </w:rPr>
        <w:t>дийнатех</w:t>
      </w:r>
      <w:r w:rsidRPr="007D1C4D">
        <w:rPr>
          <w:rFonts w:ascii="Times New Roman" w:eastAsia="Times New Roman" w:hAnsi="Times New Roman" w:cs="Times New Roman"/>
          <w:spacing w:val="-2"/>
          <w:sz w:val="26"/>
        </w:rPr>
        <w:t xml:space="preserve"> </w:t>
      </w:r>
      <w:r w:rsidRPr="007D1C4D">
        <w:rPr>
          <w:rFonts w:ascii="Times New Roman" w:eastAsia="Times New Roman" w:hAnsi="Times New Roman" w:cs="Times New Roman"/>
          <w:sz w:val="26"/>
        </w:rPr>
        <w:t>лаьцначу</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туьйранан</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башхаллаш,</w:t>
      </w:r>
      <w:r w:rsidRPr="007D1C4D">
        <w:rPr>
          <w:rFonts w:ascii="Times New Roman" w:eastAsia="Times New Roman" w:hAnsi="Times New Roman" w:cs="Times New Roman"/>
          <w:spacing w:val="5"/>
          <w:sz w:val="26"/>
        </w:rPr>
        <w:t xml:space="preserve"> </w:t>
      </w:r>
      <w:r w:rsidRPr="007D1C4D">
        <w:rPr>
          <w:rFonts w:ascii="Times New Roman" w:eastAsia="Times New Roman" w:hAnsi="Times New Roman" w:cs="Times New Roman"/>
          <w:sz w:val="26"/>
        </w:rPr>
        <w:t>и.</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кх.</w:t>
      </w:r>
      <w:r w:rsidRPr="007D1C4D">
        <w:rPr>
          <w:rFonts w:ascii="Times New Roman" w:eastAsia="Times New Roman" w:hAnsi="Times New Roman" w:cs="Times New Roman"/>
          <w:spacing w:val="-2"/>
          <w:sz w:val="26"/>
        </w:rPr>
        <w:t xml:space="preserve"> </w:t>
      </w:r>
      <w:r w:rsidRPr="007D1C4D">
        <w:rPr>
          <w:rFonts w:ascii="Times New Roman" w:eastAsia="Times New Roman" w:hAnsi="Times New Roman" w:cs="Times New Roman"/>
          <w:sz w:val="26"/>
        </w:rPr>
        <w:t>дӀ.);</w:t>
      </w:r>
    </w:p>
    <w:p w:rsidR="007D1C4D" w:rsidRPr="007D1C4D" w:rsidRDefault="007D1C4D" w:rsidP="007D1C4D">
      <w:pPr>
        <w:widowControl w:val="0"/>
        <w:numPr>
          <w:ilvl w:val="0"/>
          <w:numId w:val="16"/>
        </w:numPr>
        <w:tabs>
          <w:tab w:val="left" w:pos="378"/>
        </w:tabs>
        <w:autoSpaceDE w:val="0"/>
        <w:autoSpaceDN w:val="0"/>
        <w:spacing w:after="0" w:line="240" w:lineRule="auto"/>
        <w:ind w:left="377" w:hanging="157"/>
        <w:jc w:val="both"/>
        <w:rPr>
          <w:rFonts w:ascii="Times New Roman" w:eastAsia="Times New Roman" w:hAnsi="Times New Roman" w:cs="Times New Roman"/>
          <w:sz w:val="26"/>
        </w:rPr>
      </w:pPr>
      <w:r w:rsidRPr="007D1C4D">
        <w:rPr>
          <w:rFonts w:ascii="Times New Roman" w:eastAsia="Times New Roman" w:hAnsi="Times New Roman" w:cs="Times New Roman"/>
          <w:sz w:val="26"/>
        </w:rPr>
        <w:t>дуьнене</w:t>
      </w:r>
      <w:r w:rsidRPr="007D1C4D">
        <w:rPr>
          <w:rFonts w:ascii="Times New Roman" w:eastAsia="Times New Roman" w:hAnsi="Times New Roman" w:cs="Times New Roman"/>
          <w:spacing w:val="-3"/>
          <w:sz w:val="26"/>
        </w:rPr>
        <w:t xml:space="preserve"> </w:t>
      </w:r>
      <w:r w:rsidRPr="007D1C4D">
        <w:rPr>
          <w:rFonts w:ascii="Times New Roman" w:eastAsia="Times New Roman" w:hAnsi="Times New Roman" w:cs="Times New Roman"/>
          <w:sz w:val="26"/>
        </w:rPr>
        <w:t>поэтически</w:t>
      </w:r>
      <w:r w:rsidRPr="007D1C4D">
        <w:rPr>
          <w:rFonts w:ascii="Times New Roman" w:eastAsia="Times New Roman" w:hAnsi="Times New Roman" w:cs="Times New Roman"/>
          <w:spacing w:val="-2"/>
          <w:sz w:val="26"/>
        </w:rPr>
        <w:t xml:space="preserve"> </w:t>
      </w:r>
      <w:r w:rsidRPr="007D1C4D">
        <w:rPr>
          <w:rFonts w:ascii="Times New Roman" w:eastAsia="Times New Roman" w:hAnsi="Times New Roman" w:cs="Times New Roman"/>
          <w:sz w:val="26"/>
        </w:rPr>
        <w:t>хьежам</w:t>
      </w:r>
      <w:r w:rsidRPr="007D1C4D">
        <w:rPr>
          <w:rFonts w:ascii="Times New Roman" w:eastAsia="Times New Roman" w:hAnsi="Times New Roman" w:cs="Times New Roman"/>
          <w:spacing w:val="-2"/>
          <w:sz w:val="26"/>
        </w:rPr>
        <w:t xml:space="preserve"> </w:t>
      </w:r>
      <w:r w:rsidRPr="007D1C4D">
        <w:rPr>
          <w:rFonts w:ascii="Times New Roman" w:eastAsia="Times New Roman" w:hAnsi="Times New Roman" w:cs="Times New Roman"/>
          <w:sz w:val="26"/>
        </w:rPr>
        <w:t>хиларан</w:t>
      </w:r>
      <w:r w:rsidRPr="007D1C4D">
        <w:rPr>
          <w:rFonts w:ascii="Times New Roman" w:eastAsia="Times New Roman" w:hAnsi="Times New Roman" w:cs="Times New Roman"/>
          <w:spacing w:val="-2"/>
          <w:sz w:val="26"/>
        </w:rPr>
        <w:t xml:space="preserve"> </w:t>
      </w:r>
      <w:r w:rsidRPr="007D1C4D">
        <w:rPr>
          <w:rFonts w:ascii="Times New Roman" w:eastAsia="Times New Roman" w:hAnsi="Times New Roman" w:cs="Times New Roman"/>
          <w:sz w:val="26"/>
        </w:rPr>
        <w:t>башхалла</w:t>
      </w:r>
      <w:r w:rsidRPr="007D1C4D">
        <w:rPr>
          <w:rFonts w:ascii="Times New Roman" w:eastAsia="Times New Roman" w:hAnsi="Times New Roman" w:cs="Times New Roman"/>
          <w:spacing w:val="-3"/>
          <w:sz w:val="26"/>
        </w:rPr>
        <w:t xml:space="preserve"> </w:t>
      </w:r>
      <w:r w:rsidRPr="007D1C4D">
        <w:rPr>
          <w:rFonts w:ascii="Times New Roman" w:eastAsia="Times New Roman" w:hAnsi="Times New Roman" w:cs="Times New Roman"/>
          <w:sz w:val="26"/>
        </w:rPr>
        <w:t>стенца</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йу</w:t>
      </w:r>
      <w:r w:rsidRPr="007D1C4D">
        <w:rPr>
          <w:rFonts w:ascii="Times New Roman" w:eastAsia="Times New Roman" w:hAnsi="Times New Roman" w:cs="Times New Roman"/>
          <w:spacing w:val="-2"/>
          <w:sz w:val="26"/>
        </w:rPr>
        <w:t xml:space="preserve"> </w:t>
      </w:r>
      <w:r w:rsidRPr="007D1C4D">
        <w:rPr>
          <w:rFonts w:ascii="Times New Roman" w:eastAsia="Times New Roman" w:hAnsi="Times New Roman" w:cs="Times New Roman"/>
          <w:sz w:val="26"/>
        </w:rPr>
        <w:t>кхета;</w:t>
      </w:r>
    </w:p>
    <w:p w:rsidR="007D1C4D" w:rsidRPr="007D1C4D" w:rsidRDefault="007D1C4D" w:rsidP="007D1C4D">
      <w:pPr>
        <w:widowControl w:val="0"/>
        <w:numPr>
          <w:ilvl w:val="0"/>
          <w:numId w:val="16"/>
        </w:numPr>
        <w:tabs>
          <w:tab w:val="left" w:pos="445"/>
        </w:tabs>
        <w:autoSpaceDE w:val="0"/>
        <w:autoSpaceDN w:val="0"/>
        <w:spacing w:before="1" w:after="0" w:line="240" w:lineRule="auto"/>
        <w:ind w:right="118"/>
        <w:jc w:val="both"/>
        <w:rPr>
          <w:rFonts w:ascii="Times New Roman" w:eastAsia="Times New Roman" w:hAnsi="Times New Roman" w:cs="Times New Roman"/>
          <w:sz w:val="26"/>
        </w:rPr>
      </w:pPr>
      <w:r w:rsidRPr="007D1C4D">
        <w:rPr>
          <w:rFonts w:ascii="Times New Roman" w:eastAsia="Times New Roman" w:hAnsi="Times New Roman" w:cs="Times New Roman"/>
          <w:sz w:val="26"/>
        </w:rPr>
        <w:t>дуьнене</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поэтически</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хьежам</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байташкахь</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гайтина</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ца</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Ӏаш,</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прозехь</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а</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гойтуш</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хилар</w:t>
      </w:r>
      <w:r w:rsidRPr="007D1C4D">
        <w:rPr>
          <w:rFonts w:ascii="Times New Roman" w:eastAsia="Times New Roman" w:hAnsi="Times New Roman" w:cs="Times New Roman"/>
          <w:spacing w:val="-62"/>
          <w:sz w:val="26"/>
        </w:rPr>
        <w:t xml:space="preserve"> </w:t>
      </w:r>
      <w:r w:rsidRPr="007D1C4D">
        <w:rPr>
          <w:rFonts w:ascii="Times New Roman" w:eastAsia="Times New Roman" w:hAnsi="Times New Roman" w:cs="Times New Roman"/>
          <w:sz w:val="26"/>
        </w:rPr>
        <w:t>гучудала.</w:t>
      </w:r>
    </w:p>
    <w:p w:rsidR="007D1C4D" w:rsidRPr="007D1C4D" w:rsidRDefault="007D1C4D" w:rsidP="007D1C4D">
      <w:pPr>
        <w:widowControl w:val="0"/>
        <w:autoSpaceDE w:val="0"/>
        <w:autoSpaceDN w:val="0"/>
        <w:spacing w:after="0" w:line="240" w:lineRule="auto"/>
        <w:jc w:val="both"/>
        <w:rPr>
          <w:rFonts w:ascii="Times New Roman" w:eastAsia="Times New Roman" w:hAnsi="Times New Roman" w:cs="Times New Roman"/>
          <w:sz w:val="26"/>
        </w:rPr>
        <w:sectPr w:rsidR="007D1C4D" w:rsidRPr="007D1C4D">
          <w:pgSz w:w="11920" w:h="16850"/>
          <w:pgMar w:top="980" w:right="460" w:bottom="760" w:left="1260" w:header="0" w:footer="561" w:gutter="0"/>
          <w:cols w:space="720"/>
        </w:sectPr>
      </w:pPr>
    </w:p>
    <w:p w:rsidR="007D1C4D" w:rsidRPr="007D1C4D" w:rsidRDefault="007D1C4D" w:rsidP="007D1C4D">
      <w:pPr>
        <w:widowControl w:val="0"/>
        <w:autoSpaceDE w:val="0"/>
        <w:autoSpaceDN w:val="0"/>
        <w:spacing w:before="60" w:after="0" w:line="240" w:lineRule="auto"/>
        <w:ind w:left="221" w:right="117" w:firstLine="64"/>
        <w:jc w:val="both"/>
        <w:rPr>
          <w:rFonts w:ascii="Times New Roman" w:eastAsia="Times New Roman" w:hAnsi="Times New Roman" w:cs="Times New Roman"/>
          <w:sz w:val="26"/>
        </w:rPr>
      </w:pPr>
      <w:r w:rsidRPr="007D1C4D">
        <w:rPr>
          <w:rFonts w:ascii="Times New Roman" w:eastAsia="Times New Roman" w:hAnsi="Times New Roman" w:cs="Times New Roman"/>
          <w:b/>
          <w:sz w:val="26"/>
        </w:rPr>
        <w:lastRenderedPageBreak/>
        <w:t>«Дешархойн</w:t>
      </w:r>
      <w:r w:rsidRPr="007D1C4D">
        <w:rPr>
          <w:rFonts w:ascii="Times New Roman" w:eastAsia="Times New Roman" w:hAnsi="Times New Roman" w:cs="Times New Roman"/>
          <w:b/>
          <w:spacing w:val="1"/>
          <w:sz w:val="26"/>
        </w:rPr>
        <w:t xml:space="preserve"> </w:t>
      </w:r>
      <w:r w:rsidRPr="007D1C4D">
        <w:rPr>
          <w:rFonts w:ascii="Times New Roman" w:eastAsia="Times New Roman" w:hAnsi="Times New Roman" w:cs="Times New Roman"/>
          <w:b/>
          <w:sz w:val="26"/>
        </w:rPr>
        <w:t>кхоллараллин</w:t>
      </w:r>
      <w:r w:rsidRPr="007D1C4D">
        <w:rPr>
          <w:rFonts w:ascii="Times New Roman" w:eastAsia="Times New Roman" w:hAnsi="Times New Roman" w:cs="Times New Roman"/>
          <w:b/>
          <w:spacing w:val="1"/>
          <w:sz w:val="26"/>
        </w:rPr>
        <w:t xml:space="preserve"> </w:t>
      </w:r>
      <w:r w:rsidRPr="007D1C4D">
        <w:rPr>
          <w:rFonts w:ascii="Times New Roman" w:eastAsia="Times New Roman" w:hAnsi="Times New Roman" w:cs="Times New Roman"/>
          <w:b/>
          <w:sz w:val="26"/>
        </w:rPr>
        <w:t>гӀуллакхан</w:t>
      </w:r>
      <w:r w:rsidRPr="007D1C4D">
        <w:rPr>
          <w:rFonts w:ascii="Times New Roman" w:eastAsia="Times New Roman" w:hAnsi="Times New Roman" w:cs="Times New Roman"/>
          <w:b/>
          <w:spacing w:val="1"/>
          <w:sz w:val="26"/>
        </w:rPr>
        <w:t xml:space="preserve"> </w:t>
      </w:r>
      <w:r w:rsidRPr="007D1C4D">
        <w:rPr>
          <w:rFonts w:ascii="Times New Roman" w:eastAsia="Times New Roman" w:hAnsi="Times New Roman" w:cs="Times New Roman"/>
          <w:b/>
          <w:sz w:val="26"/>
        </w:rPr>
        <w:t>элементаш»</w:t>
      </w:r>
      <w:r w:rsidRPr="007D1C4D">
        <w:rPr>
          <w:rFonts w:ascii="Times New Roman" w:eastAsia="Times New Roman" w:hAnsi="Times New Roman" w:cs="Times New Roman"/>
          <w:b/>
          <w:spacing w:val="1"/>
          <w:sz w:val="26"/>
        </w:rPr>
        <w:t xml:space="preserve"> </w:t>
      </w:r>
      <w:r w:rsidRPr="007D1C4D">
        <w:rPr>
          <w:rFonts w:ascii="Times New Roman" w:eastAsia="Times New Roman" w:hAnsi="Times New Roman" w:cs="Times New Roman"/>
          <w:b/>
          <w:sz w:val="26"/>
        </w:rPr>
        <w:t>дакъа:</w:t>
      </w:r>
      <w:r w:rsidRPr="007D1C4D">
        <w:rPr>
          <w:rFonts w:ascii="Times New Roman" w:eastAsia="Times New Roman" w:hAnsi="Times New Roman" w:cs="Times New Roman"/>
          <w:b/>
          <w:spacing w:val="1"/>
          <w:sz w:val="26"/>
        </w:rPr>
        <w:t xml:space="preserve"> </w:t>
      </w:r>
      <w:r w:rsidRPr="007D1C4D">
        <w:rPr>
          <w:rFonts w:ascii="Times New Roman" w:eastAsia="Times New Roman" w:hAnsi="Times New Roman" w:cs="Times New Roman"/>
          <w:sz w:val="26"/>
        </w:rPr>
        <w:t>ролашца</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йешар,</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инсценировка, драматизаци, барта дешнашца суртдиллар,</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репродукцишца болх, шаьш</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тексташ</w:t>
      </w:r>
      <w:r w:rsidRPr="007D1C4D">
        <w:rPr>
          <w:rFonts w:ascii="Times New Roman" w:eastAsia="Times New Roman" w:hAnsi="Times New Roman" w:cs="Times New Roman"/>
          <w:spacing w:val="-2"/>
          <w:sz w:val="26"/>
        </w:rPr>
        <w:t xml:space="preserve"> </w:t>
      </w:r>
      <w:r w:rsidRPr="007D1C4D">
        <w:rPr>
          <w:rFonts w:ascii="Times New Roman" w:eastAsia="Times New Roman" w:hAnsi="Times New Roman" w:cs="Times New Roman"/>
          <w:sz w:val="26"/>
        </w:rPr>
        <w:t>кхоллар.</w:t>
      </w:r>
    </w:p>
    <w:p w:rsidR="007D1C4D" w:rsidRPr="007D1C4D" w:rsidRDefault="007D1C4D" w:rsidP="007D1C4D">
      <w:pPr>
        <w:widowControl w:val="0"/>
        <w:autoSpaceDE w:val="0"/>
        <w:autoSpaceDN w:val="0"/>
        <w:spacing w:before="1" w:after="0" w:line="298" w:lineRule="exact"/>
        <w:ind w:left="221"/>
        <w:jc w:val="both"/>
        <w:outlineLvl w:val="1"/>
        <w:rPr>
          <w:rFonts w:ascii="Times New Roman" w:eastAsia="Times New Roman" w:hAnsi="Times New Roman" w:cs="Times New Roman"/>
          <w:b/>
          <w:bCs/>
          <w:sz w:val="26"/>
          <w:szCs w:val="26"/>
        </w:rPr>
      </w:pPr>
      <w:r w:rsidRPr="007D1C4D">
        <w:rPr>
          <w:rFonts w:ascii="Times New Roman" w:eastAsia="Times New Roman" w:hAnsi="Times New Roman" w:cs="Times New Roman"/>
          <w:b/>
          <w:bCs/>
          <w:sz w:val="26"/>
          <w:szCs w:val="26"/>
        </w:rPr>
        <w:t>Дешархошна</w:t>
      </w:r>
      <w:r w:rsidRPr="007D1C4D">
        <w:rPr>
          <w:rFonts w:ascii="Times New Roman" w:eastAsia="Times New Roman" w:hAnsi="Times New Roman" w:cs="Times New Roman"/>
          <w:b/>
          <w:bCs/>
          <w:spacing w:val="-3"/>
          <w:sz w:val="26"/>
          <w:szCs w:val="26"/>
        </w:rPr>
        <w:t xml:space="preserve"> </w:t>
      </w:r>
      <w:r w:rsidRPr="007D1C4D">
        <w:rPr>
          <w:rFonts w:ascii="Times New Roman" w:eastAsia="Times New Roman" w:hAnsi="Times New Roman" w:cs="Times New Roman"/>
          <w:b/>
          <w:bCs/>
          <w:sz w:val="26"/>
          <w:szCs w:val="26"/>
        </w:rPr>
        <w:t>Ӏемар ду:</w:t>
      </w:r>
    </w:p>
    <w:p w:rsidR="007D1C4D" w:rsidRPr="007D1C4D" w:rsidRDefault="007D1C4D" w:rsidP="007D1C4D">
      <w:pPr>
        <w:widowControl w:val="0"/>
        <w:numPr>
          <w:ilvl w:val="0"/>
          <w:numId w:val="16"/>
        </w:numPr>
        <w:tabs>
          <w:tab w:val="left" w:pos="378"/>
        </w:tabs>
        <w:autoSpaceDE w:val="0"/>
        <w:autoSpaceDN w:val="0"/>
        <w:spacing w:after="0" w:line="298" w:lineRule="exact"/>
        <w:ind w:left="377" w:hanging="157"/>
        <w:rPr>
          <w:rFonts w:ascii="Times New Roman" w:eastAsia="Times New Roman" w:hAnsi="Times New Roman" w:cs="Times New Roman"/>
          <w:sz w:val="26"/>
        </w:rPr>
      </w:pPr>
      <w:r w:rsidRPr="007D1C4D">
        <w:rPr>
          <w:rFonts w:ascii="Times New Roman" w:eastAsia="Times New Roman" w:hAnsi="Times New Roman" w:cs="Times New Roman"/>
          <w:sz w:val="26"/>
        </w:rPr>
        <w:t>йешначун</w:t>
      </w:r>
      <w:r w:rsidRPr="007D1C4D">
        <w:rPr>
          <w:rFonts w:ascii="Times New Roman" w:eastAsia="Times New Roman" w:hAnsi="Times New Roman" w:cs="Times New Roman"/>
          <w:spacing w:val="-2"/>
          <w:sz w:val="26"/>
        </w:rPr>
        <w:t xml:space="preserve"> </w:t>
      </w:r>
      <w:r w:rsidRPr="007D1C4D">
        <w:rPr>
          <w:rFonts w:ascii="Times New Roman" w:eastAsia="Times New Roman" w:hAnsi="Times New Roman" w:cs="Times New Roman"/>
          <w:sz w:val="26"/>
        </w:rPr>
        <w:t>чулацамах</w:t>
      </w:r>
      <w:r w:rsidRPr="007D1C4D">
        <w:rPr>
          <w:rFonts w:ascii="Times New Roman" w:eastAsia="Times New Roman" w:hAnsi="Times New Roman" w:cs="Times New Roman"/>
          <w:spacing w:val="-3"/>
          <w:sz w:val="26"/>
        </w:rPr>
        <w:t xml:space="preserve"> </w:t>
      </w:r>
      <w:r w:rsidRPr="007D1C4D">
        <w:rPr>
          <w:rFonts w:ascii="Times New Roman" w:eastAsia="Times New Roman" w:hAnsi="Times New Roman" w:cs="Times New Roman"/>
          <w:sz w:val="26"/>
        </w:rPr>
        <w:t>кхета;</w:t>
      </w:r>
    </w:p>
    <w:p w:rsidR="007D1C4D" w:rsidRPr="007D1C4D" w:rsidRDefault="007D1C4D" w:rsidP="007D1C4D">
      <w:pPr>
        <w:widowControl w:val="0"/>
        <w:numPr>
          <w:ilvl w:val="0"/>
          <w:numId w:val="16"/>
        </w:numPr>
        <w:tabs>
          <w:tab w:val="left" w:pos="395"/>
        </w:tabs>
        <w:autoSpaceDE w:val="0"/>
        <w:autoSpaceDN w:val="0"/>
        <w:spacing w:before="1" w:after="0" w:line="240" w:lineRule="auto"/>
        <w:ind w:right="117"/>
        <w:rPr>
          <w:rFonts w:ascii="Times New Roman" w:eastAsia="Times New Roman" w:hAnsi="Times New Roman" w:cs="Times New Roman"/>
          <w:sz w:val="26"/>
        </w:rPr>
      </w:pPr>
      <w:r w:rsidRPr="007D1C4D">
        <w:rPr>
          <w:rFonts w:ascii="Times New Roman" w:eastAsia="Times New Roman" w:hAnsi="Times New Roman" w:cs="Times New Roman"/>
          <w:sz w:val="26"/>
        </w:rPr>
        <w:t>текстан</w:t>
      </w:r>
      <w:r w:rsidRPr="007D1C4D">
        <w:rPr>
          <w:rFonts w:ascii="Times New Roman" w:eastAsia="Times New Roman" w:hAnsi="Times New Roman" w:cs="Times New Roman"/>
          <w:spacing w:val="16"/>
          <w:sz w:val="26"/>
        </w:rPr>
        <w:t xml:space="preserve"> </w:t>
      </w:r>
      <w:r w:rsidRPr="007D1C4D">
        <w:rPr>
          <w:rFonts w:ascii="Times New Roman" w:eastAsia="Times New Roman" w:hAnsi="Times New Roman" w:cs="Times New Roman"/>
          <w:sz w:val="26"/>
        </w:rPr>
        <w:t>башхаллаца</w:t>
      </w:r>
      <w:r w:rsidRPr="007D1C4D">
        <w:rPr>
          <w:rFonts w:ascii="Times New Roman" w:eastAsia="Times New Roman" w:hAnsi="Times New Roman" w:cs="Times New Roman"/>
          <w:spacing w:val="17"/>
          <w:sz w:val="26"/>
        </w:rPr>
        <w:t xml:space="preserve"> </w:t>
      </w:r>
      <w:r w:rsidRPr="007D1C4D">
        <w:rPr>
          <w:rFonts w:ascii="Times New Roman" w:eastAsia="Times New Roman" w:hAnsi="Times New Roman" w:cs="Times New Roman"/>
          <w:sz w:val="26"/>
        </w:rPr>
        <w:t>догӀуш</w:t>
      </w:r>
      <w:r w:rsidRPr="007D1C4D">
        <w:rPr>
          <w:rFonts w:ascii="Times New Roman" w:eastAsia="Times New Roman" w:hAnsi="Times New Roman" w:cs="Times New Roman"/>
          <w:spacing w:val="17"/>
          <w:sz w:val="26"/>
        </w:rPr>
        <w:t xml:space="preserve"> </w:t>
      </w:r>
      <w:r w:rsidRPr="007D1C4D">
        <w:rPr>
          <w:rFonts w:ascii="Times New Roman" w:eastAsia="Times New Roman" w:hAnsi="Times New Roman" w:cs="Times New Roman"/>
          <w:sz w:val="26"/>
        </w:rPr>
        <w:t>ма-хиллара</w:t>
      </w:r>
      <w:r w:rsidRPr="007D1C4D">
        <w:rPr>
          <w:rFonts w:ascii="Times New Roman" w:eastAsia="Times New Roman" w:hAnsi="Times New Roman" w:cs="Times New Roman"/>
          <w:spacing w:val="15"/>
          <w:sz w:val="26"/>
        </w:rPr>
        <w:t xml:space="preserve"> </w:t>
      </w:r>
      <w:r w:rsidRPr="007D1C4D">
        <w:rPr>
          <w:rFonts w:ascii="Times New Roman" w:eastAsia="Times New Roman" w:hAnsi="Times New Roman" w:cs="Times New Roman"/>
          <w:sz w:val="26"/>
        </w:rPr>
        <w:t>оьшуш</w:t>
      </w:r>
      <w:r w:rsidRPr="007D1C4D">
        <w:rPr>
          <w:rFonts w:ascii="Times New Roman" w:eastAsia="Times New Roman" w:hAnsi="Times New Roman" w:cs="Times New Roman"/>
          <w:spacing w:val="16"/>
          <w:sz w:val="26"/>
        </w:rPr>
        <w:t xml:space="preserve"> </w:t>
      </w:r>
      <w:r w:rsidRPr="007D1C4D">
        <w:rPr>
          <w:rFonts w:ascii="Times New Roman" w:eastAsia="Times New Roman" w:hAnsi="Times New Roman" w:cs="Times New Roman"/>
          <w:sz w:val="26"/>
        </w:rPr>
        <w:t>долу</w:t>
      </w:r>
      <w:r w:rsidRPr="007D1C4D">
        <w:rPr>
          <w:rFonts w:ascii="Times New Roman" w:eastAsia="Times New Roman" w:hAnsi="Times New Roman" w:cs="Times New Roman"/>
          <w:spacing w:val="18"/>
          <w:sz w:val="26"/>
        </w:rPr>
        <w:t xml:space="preserve"> </w:t>
      </w:r>
      <w:r w:rsidRPr="007D1C4D">
        <w:rPr>
          <w:rFonts w:ascii="Times New Roman" w:eastAsia="Times New Roman" w:hAnsi="Times New Roman" w:cs="Times New Roman"/>
          <w:sz w:val="26"/>
        </w:rPr>
        <w:t>болар</w:t>
      </w:r>
      <w:r w:rsidRPr="007D1C4D">
        <w:rPr>
          <w:rFonts w:ascii="Times New Roman" w:eastAsia="Times New Roman" w:hAnsi="Times New Roman" w:cs="Times New Roman"/>
          <w:spacing w:val="15"/>
          <w:sz w:val="26"/>
        </w:rPr>
        <w:t xml:space="preserve"> </w:t>
      </w:r>
      <w:r w:rsidRPr="007D1C4D">
        <w:rPr>
          <w:rFonts w:ascii="Times New Roman" w:eastAsia="Times New Roman" w:hAnsi="Times New Roman" w:cs="Times New Roman"/>
          <w:sz w:val="26"/>
        </w:rPr>
        <w:t>а,</w:t>
      </w:r>
      <w:r w:rsidRPr="007D1C4D">
        <w:rPr>
          <w:rFonts w:ascii="Times New Roman" w:eastAsia="Times New Roman" w:hAnsi="Times New Roman" w:cs="Times New Roman"/>
          <w:spacing w:val="17"/>
          <w:sz w:val="26"/>
        </w:rPr>
        <w:t xml:space="preserve"> </w:t>
      </w:r>
      <w:r w:rsidRPr="007D1C4D">
        <w:rPr>
          <w:rFonts w:ascii="Times New Roman" w:eastAsia="Times New Roman" w:hAnsi="Times New Roman" w:cs="Times New Roman"/>
          <w:sz w:val="26"/>
        </w:rPr>
        <w:t>соцунгӀаш</w:t>
      </w:r>
      <w:r w:rsidRPr="007D1C4D">
        <w:rPr>
          <w:rFonts w:ascii="Times New Roman" w:eastAsia="Times New Roman" w:hAnsi="Times New Roman" w:cs="Times New Roman"/>
          <w:spacing w:val="16"/>
          <w:sz w:val="26"/>
        </w:rPr>
        <w:t xml:space="preserve"> </w:t>
      </w:r>
      <w:r w:rsidRPr="007D1C4D">
        <w:rPr>
          <w:rFonts w:ascii="Times New Roman" w:eastAsia="Times New Roman" w:hAnsi="Times New Roman" w:cs="Times New Roman"/>
          <w:sz w:val="26"/>
        </w:rPr>
        <w:t>а,</w:t>
      </w:r>
      <w:r w:rsidRPr="007D1C4D">
        <w:rPr>
          <w:rFonts w:ascii="Times New Roman" w:eastAsia="Times New Roman" w:hAnsi="Times New Roman" w:cs="Times New Roman"/>
          <w:spacing w:val="17"/>
          <w:sz w:val="26"/>
        </w:rPr>
        <w:t xml:space="preserve"> </w:t>
      </w:r>
      <w:r w:rsidRPr="007D1C4D">
        <w:rPr>
          <w:rFonts w:ascii="Times New Roman" w:eastAsia="Times New Roman" w:hAnsi="Times New Roman" w:cs="Times New Roman"/>
          <w:sz w:val="26"/>
        </w:rPr>
        <w:t>азъайдар</w:t>
      </w:r>
      <w:r w:rsidRPr="007D1C4D">
        <w:rPr>
          <w:rFonts w:ascii="Times New Roman" w:eastAsia="Times New Roman" w:hAnsi="Times New Roman" w:cs="Times New Roman"/>
          <w:spacing w:val="17"/>
          <w:sz w:val="26"/>
        </w:rPr>
        <w:t xml:space="preserve"> </w:t>
      </w:r>
      <w:r w:rsidRPr="007D1C4D">
        <w:rPr>
          <w:rFonts w:ascii="Times New Roman" w:eastAsia="Times New Roman" w:hAnsi="Times New Roman" w:cs="Times New Roman"/>
          <w:sz w:val="26"/>
        </w:rPr>
        <w:t>а</w:t>
      </w:r>
      <w:r w:rsidRPr="007D1C4D">
        <w:rPr>
          <w:rFonts w:ascii="Times New Roman" w:eastAsia="Times New Roman" w:hAnsi="Times New Roman" w:cs="Times New Roman"/>
          <w:spacing w:val="-62"/>
          <w:sz w:val="26"/>
        </w:rPr>
        <w:t xml:space="preserve"> </w:t>
      </w:r>
      <w:r w:rsidRPr="007D1C4D">
        <w:rPr>
          <w:rFonts w:ascii="Times New Roman" w:eastAsia="Times New Roman" w:hAnsi="Times New Roman" w:cs="Times New Roman"/>
          <w:sz w:val="26"/>
        </w:rPr>
        <w:t>кхета</w:t>
      </w:r>
      <w:r w:rsidRPr="007D1C4D">
        <w:rPr>
          <w:rFonts w:ascii="Times New Roman" w:eastAsia="Times New Roman" w:hAnsi="Times New Roman" w:cs="Times New Roman"/>
          <w:spacing w:val="-2"/>
          <w:sz w:val="26"/>
        </w:rPr>
        <w:t xml:space="preserve"> </w:t>
      </w:r>
      <w:r w:rsidRPr="007D1C4D">
        <w:rPr>
          <w:rFonts w:ascii="Times New Roman" w:eastAsia="Times New Roman" w:hAnsi="Times New Roman" w:cs="Times New Roman"/>
          <w:sz w:val="26"/>
        </w:rPr>
        <w:t>а</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кхеташ,</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харжа;</w:t>
      </w:r>
    </w:p>
    <w:p w:rsidR="007D1C4D" w:rsidRPr="007D1C4D" w:rsidRDefault="007D1C4D" w:rsidP="007D1C4D">
      <w:pPr>
        <w:widowControl w:val="0"/>
        <w:numPr>
          <w:ilvl w:val="0"/>
          <w:numId w:val="16"/>
        </w:numPr>
        <w:tabs>
          <w:tab w:val="left" w:pos="378"/>
        </w:tabs>
        <w:autoSpaceDE w:val="0"/>
        <w:autoSpaceDN w:val="0"/>
        <w:spacing w:after="0" w:line="298" w:lineRule="exact"/>
        <w:ind w:left="377" w:hanging="157"/>
        <w:rPr>
          <w:rFonts w:ascii="Times New Roman" w:eastAsia="Times New Roman" w:hAnsi="Times New Roman" w:cs="Times New Roman"/>
          <w:sz w:val="26"/>
        </w:rPr>
      </w:pPr>
      <w:r w:rsidRPr="007D1C4D">
        <w:rPr>
          <w:rFonts w:ascii="Times New Roman" w:eastAsia="Times New Roman" w:hAnsi="Times New Roman" w:cs="Times New Roman"/>
          <w:sz w:val="26"/>
        </w:rPr>
        <w:t>исбаьхьаллин</w:t>
      </w:r>
      <w:r w:rsidRPr="007D1C4D">
        <w:rPr>
          <w:rFonts w:ascii="Times New Roman" w:eastAsia="Times New Roman" w:hAnsi="Times New Roman" w:cs="Times New Roman"/>
          <w:spacing w:val="-4"/>
          <w:sz w:val="26"/>
        </w:rPr>
        <w:t xml:space="preserve"> </w:t>
      </w:r>
      <w:r w:rsidRPr="007D1C4D">
        <w:rPr>
          <w:rFonts w:ascii="Times New Roman" w:eastAsia="Times New Roman" w:hAnsi="Times New Roman" w:cs="Times New Roman"/>
          <w:sz w:val="26"/>
        </w:rPr>
        <w:t>говзарш</w:t>
      </w:r>
      <w:r w:rsidRPr="007D1C4D">
        <w:rPr>
          <w:rFonts w:ascii="Times New Roman" w:eastAsia="Times New Roman" w:hAnsi="Times New Roman" w:cs="Times New Roman"/>
          <w:spacing w:val="-4"/>
          <w:sz w:val="26"/>
        </w:rPr>
        <w:t xml:space="preserve"> </w:t>
      </w:r>
      <w:r w:rsidRPr="007D1C4D">
        <w:rPr>
          <w:rFonts w:ascii="Times New Roman" w:eastAsia="Times New Roman" w:hAnsi="Times New Roman" w:cs="Times New Roman"/>
          <w:sz w:val="26"/>
        </w:rPr>
        <w:t>ролашца</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а,</w:t>
      </w:r>
      <w:r w:rsidRPr="007D1C4D">
        <w:rPr>
          <w:rFonts w:ascii="Times New Roman" w:eastAsia="Times New Roman" w:hAnsi="Times New Roman" w:cs="Times New Roman"/>
          <w:spacing w:val="-4"/>
          <w:sz w:val="26"/>
        </w:rPr>
        <w:t xml:space="preserve"> </w:t>
      </w:r>
      <w:r w:rsidRPr="007D1C4D">
        <w:rPr>
          <w:rFonts w:ascii="Times New Roman" w:eastAsia="Times New Roman" w:hAnsi="Times New Roman" w:cs="Times New Roman"/>
          <w:sz w:val="26"/>
        </w:rPr>
        <w:t>кар-кара</w:t>
      </w:r>
      <w:r w:rsidRPr="007D1C4D">
        <w:rPr>
          <w:rFonts w:ascii="Times New Roman" w:eastAsia="Times New Roman" w:hAnsi="Times New Roman" w:cs="Times New Roman"/>
          <w:spacing w:val="-4"/>
          <w:sz w:val="26"/>
        </w:rPr>
        <w:t xml:space="preserve"> </w:t>
      </w:r>
      <w:r w:rsidRPr="007D1C4D">
        <w:rPr>
          <w:rFonts w:ascii="Times New Roman" w:eastAsia="Times New Roman" w:hAnsi="Times New Roman" w:cs="Times New Roman"/>
          <w:sz w:val="26"/>
        </w:rPr>
        <w:t>луш</w:t>
      </w:r>
      <w:r w:rsidRPr="007D1C4D">
        <w:rPr>
          <w:rFonts w:ascii="Times New Roman" w:eastAsia="Times New Roman" w:hAnsi="Times New Roman" w:cs="Times New Roman"/>
          <w:spacing w:val="-4"/>
          <w:sz w:val="26"/>
        </w:rPr>
        <w:t xml:space="preserve"> </w:t>
      </w:r>
      <w:r w:rsidRPr="007D1C4D">
        <w:rPr>
          <w:rFonts w:ascii="Times New Roman" w:eastAsia="Times New Roman" w:hAnsi="Times New Roman" w:cs="Times New Roman"/>
          <w:sz w:val="26"/>
        </w:rPr>
        <w:t>а</w:t>
      </w:r>
      <w:r w:rsidRPr="007D1C4D">
        <w:rPr>
          <w:rFonts w:ascii="Times New Roman" w:eastAsia="Times New Roman" w:hAnsi="Times New Roman" w:cs="Times New Roman"/>
          <w:spacing w:val="-4"/>
          <w:sz w:val="26"/>
        </w:rPr>
        <w:t xml:space="preserve"> </w:t>
      </w:r>
      <w:r w:rsidRPr="007D1C4D">
        <w:rPr>
          <w:rFonts w:ascii="Times New Roman" w:eastAsia="Times New Roman" w:hAnsi="Times New Roman" w:cs="Times New Roman"/>
          <w:sz w:val="26"/>
        </w:rPr>
        <w:t>йеша;</w:t>
      </w:r>
    </w:p>
    <w:p w:rsidR="007D1C4D" w:rsidRPr="007D1C4D" w:rsidRDefault="007D1C4D" w:rsidP="007D1C4D">
      <w:pPr>
        <w:widowControl w:val="0"/>
        <w:numPr>
          <w:ilvl w:val="0"/>
          <w:numId w:val="16"/>
        </w:numPr>
        <w:tabs>
          <w:tab w:val="left" w:pos="378"/>
        </w:tabs>
        <w:autoSpaceDE w:val="0"/>
        <w:autoSpaceDN w:val="0"/>
        <w:spacing w:after="0" w:line="298" w:lineRule="exact"/>
        <w:ind w:left="377" w:hanging="157"/>
        <w:rPr>
          <w:rFonts w:ascii="Times New Roman" w:eastAsia="Times New Roman" w:hAnsi="Times New Roman" w:cs="Times New Roman"/>
          <w:sz w:val="26"/>
        </w:rPr>
      </w:pPr>
      <w:r w:rsidRPr="007D1C4D">
        <w:rPr>
          <w:rFonts w:ascii="Times New Roman" w:eastAsia="Times New Roman" w:hAnsi="Times New Roman" w:cs="Times New Roman"/>
          <w:sz w:val="26"/>
        </w:rPr>
        <w:t>программехь</w:t>
      </w:r>
      <w:r w:rsidRPr="007D1C4D">
        <w:rPr>
          <w:rFonts w:ascii="Times New Roman" w:eastAsia="Times New Roman" w:hAnsi="Times New Roman" w:cs="Times New Roman"/>
          <w:spacing w:val="-4"/>
          <w:sz w:val="26"/>
        </w:rPr>
        <w:t xml:space="preserve"> </w:t>
      </w:r>
      <w:r w:rsidRPr="007D1C4D">
        <w:rPr>
          <w:rFonts w:ascii="Times New Roman" w:eastAsia="Times New Roman" w:hAnsi="Times New Roman" w:cs="Times New Roman"/>
          <w:sz w:val="26"/>
        </w:rPr>
        <w:t>билгалйина</w:t>
      </w:r>
      <w:r w:rsidRPr="007D1C4D">
        <w:rPr>
          <w:rFonts w:ascii="Times New Roman" w:eastAsia="Times New Roman" w:hAnsi="Times New Roman" w:cs="Times New Roman"/>
          <w:spacing w:val="-3"/>
          <w:sz w:val="26"/>
        </w:rPr>
        <w:t xml:space="preserve"> </w:t>
      </w:r>
      <w:r w:rsidRPr="007D1C4D">
        <w:rPr>
          <w:rFonts w:ascii="Times New Roman" w:eastAsia="Times New Roman" w:hAnsi="Times New Roman" w:cs="Times New Roman"/>
          <w:sz w:val="26"/>
        </w:rPr>
        <w:t>исбаьхьаллин</w:t>
      </w:r>
      <w:r w:rsidRPr="007D1C4D">
        <w:rPr>
          <w:rFonts w:ascii="Times New Roman" w:eastAsia="Times New Roman" w:hAnsi="Times New Roman" w:cs="Times New Roman"/>
          <w:spacing w:val="-3"/>
          <w:sz w:val="26"/>
        </w:rPr>
        <w:t xml:space="preserve"> </w:t>
      </w:r>
      <w:r w:rsidRPr="007D1C4D">
        <w:rPr>
          <w:rFonts w:ascii="Times New Roman" w:eastAsia="Times New Roman" w:hAnsi="Times New Roman" w:cs="Times New Roman"/>
          <w:sz w:val="26"/>
        </w:rPr>
        <w:t>говзарш</w:t>
      </w:r>
      <w:r w:rsidRPr="007D1C4D">
        <w:rPr>
          <w:rFonts w:ascii="Times New Roman" w:eastAsia="Times New Roman" w:hAnsi="Times New Roman" w:cs="Times New Roman"/>
          <w:spacing w:val="-4"/>
          <w:sz w:val="26"/>
        </w:rPr>
        <w:t xml:space="preserve"> </w:t>
      </w:r>
      <w:r w:rsidRPr="007D1C4D">
        <w:rPr>
          <w:rFonts w:ascii="Times New Roman" w:eastAsia="Times New Roman" w:hAnsi="Times New Roman" w:cs="Times New Roman"/>
          <w:sz w:val="26"/>
        </w:rPr>
        <w:t>лерсица</w:t>
      </w:r>
      <w:r w:rsidRPr="007D1C4D">
        <w:rPr>
          <w:rFonts w:ascii="Times New Roman" w:eastAsia="Times New Roman" w:hAnsi="Times New Roman" w:cs="Times New Roman"/>
          <w:spacing w:val="-3"/>
          <w:sz w:val="26"/>
        </w:rPr>
        <w:t xml:space="preserve"> </w:t>
      </w:r>
      <w:r w:rsidRPr="007D1C4D">
        <w:rPr>
          <w:rFonts w:ascii="Times New Roman" w:eastAsia="Times New Roman" w:hAnsi="Times New Roman" w:cs="Times New Roman"/>
          <w:sz w:val="26"/>
        </w:rPr>
        <w:t>синхааме</w:t>
      </w:r>
      <w:r w:rsidRPr="007D1C4D">
        <w:rPr>
          <w:rFonts w:ascii="Times New Roman" w:eastAsia="Times New Roman" w:hAnsi="Times New Roman" w:cs="Times New Roman"/>
          <w:spacing w:val="-3"/>
          <w:sz w:val="26"/>
        </w:rPr>
        <w:t xml:space="preserve"> </w:t>
      </w:r>
      <w:r w:rsidRPr="007D1C4D">
        <w:rPr>
          <w:rFonts w:ascii="Times New Roman" w:eastAsia="Times New Roman" w:hAnsi="Times New Roman" w:cs="Times New Roman"/>
          <w:sz w:val="26"/>
        </w:rPr>
        <w:t>тӀеэца.</w:t>
      </w:r>
    </w:p>
    <w:p w:rsidR="007D1C4D" w:rsidRPr="007D1C4D" w:rsidRDefault="007D1C4D" w:rsidP="007D1C4D">
      <w:pPr>
        <w:widowControl w:val="0"/>
        <w:autoSpaceDE w:val="0"/>
        <w:autoSpaceDN w:val="0"/>
        <w:spacing w:before="1" w:after="0" w:line="240" w:lineRule="auto"/>
        <w:ind w:left="221" w:firstLine="64"/>
        <w:outlineLvl w:val="1"/>
        <w:rPr>
          <w:rFonts w:ascii="Times New Roman" w:eastAsia="Times New Roman" w:hAnsi="Times New Roman" w:cs="Times New Roman"/>
          <w:b/>
          <w:bCs/>
          <w:sz w:val="26"/>
          <w:szCs w:val="26"/>
        </w:rPr>
      </w:pPr>
      <w:r w:rsidRPr="007D1C4D">
        <w:rPr>
          <w:rFonts w:ascii="Times New Roman" w:eastAsia="Times New Roman" w:hAnsi="Times New Roman" w:cs="Times New Roman"/>
          <w:b/>
          <w:bCs/>
          <w:sz w:val="26"/>
          <w:szCs w:val="26"/>
        </w:rPr>
        <w:t>Дешархойн</w:t>
      </w:r>
      <w:r w:rsidRPr="007D1C4D">
        <w:rPr>
          <w:rFonts w:ascii="Times New Roman" w:eastAsia="Times New Roman" w:hAnsi="Times New Roman" w:cs="Times New Roman"/>
          <w:b/>
          <w:bCs/>
          <w:spacing w:val="39"/>
          <w:sz w:val="26"/>
          <w:szCs w:val="26"/>
        </w:rPr>
        <w:t xml:space="preserve"> </w:t>
      </w:r>
      <w:r w:rsidRPr="007D1C4D">
        <w:rPr>
          <w:rFonts w:ascii="Times New Roman" w:eastAsia="Times New Roman" w:hAnsi="Times New Roman" w:cs="Times New Roman"/>
          <w:b/>
          <w:bCs/>
          <w:sz w:val="26"/>
          <w:szCs w:val="26"/>
        </w:rPr>
        <w:t>шаьш</w:t>
      </w:r>
      <w:r w:rsidRPr="007D1C4D">
        <w:rPr>
          <w:rFonts w:ascii="Times New Roman" w:eastAsia="Times New Roman" w:hAnsi="Times New Roman" w:cs="Times New Roman"/>
          <w:b/>
          <w:bCs/>
          <w:spacing w:val="41"/>
          <w:sz w:val="26"/>
          <w:szCs w:val="26"/>
        </w:rPr>
        <w:t xml:space="preserve"> </w:t>
      </w:r>
      <w:r w:rsidRPr="007D1C4D">
        <w:rPr>
          <w:rFonts w:ascii="Times New Roman" w:eastAsia="Times New Roman" w:hAnsi="Times New Roman" w:cs="Times New Roman"/>
          <w:b/>
          <w:bCs/>
          <w:sz w:val="26"/>
          <w:szCs w:val="26"/>
        </w:rPr>
        <w:t>бечу,</w:t>
      </w:r>
      <w:r w:rsidRPr="007D1C4D">
        <w:rPr>
          <w:rFonts w:ascii="Times New Roman" w:eastAsia="Times New Roman" w:hAnsi="Times New Roman" w:cs="Times New Roman"/>
          <w:b/>
          <w:bCs/>
          <w:spacing w:val="40"/>
          <w:sz w:val="26"/>
          <w:szCs w:val="26"/>
        </w:rPr>
        <w:t xml:space="preserve"> </w:t>
      </w:r>
      <w:r w:rsidRPr="007D1C4D">
        <w:rPr>
          <w:rFonts w:ascii="Times New Roman" w:eastAsia="Times New Roman" w:hAnsi="Times New Roman" w:cs="Times New Roman"/>
          <w:b/>
          <w:bCs/>
          <w:sz w:val="26"/>
          <w:szCs w:val="26"/>
        </w:rPr>
        <w:t>шимма</w:t>
      </w:r>
      <w:r w:rsidRPr="007D1C4D">
        <w:rPr>
          <w:rFonts w:ascii="Times New Roman" w:eastAsia="Times New Roman" w:hAnsi="Times New Roman" w:cs="Times New Roman"/>
          <w:b/>
          <w:bCs/>
          <w:spacing w:val="39"/>
          <w:sz w:val="26"/>
          <w:szCs w:val="26"/>
        </w:rPr>
        <w:t xml:space="preserve"> </w:t>
      </w:r>
      <w:r w:rsidRPr="007D1C4D">
        <w:rPr>
          <w:rFonts w:ascii="Times New Roman" w:eastAsia="Times New Roman" w:hAnsi="Times New Roman" w:cs="Times New Roman"/>
          <w:b/>
          <w:bCs/>
          <w:sz w:val="26"/>
          <w:szCs w:val="26"/>
        </w:rPr>
        <w:t>цхьаьна</w:t>
      </w:r>
      <w:r w:rsidRPr="007D1C4D">
        <w:rPr>
          <w:rFonts w:ascii="Times New Roman" w:eastAsia="Times New Roman" w:hAnsi="Times New Roman" w:cs="Times New Roman"/>
          <w:b/>
          <w:bCs/>
          <w:spacing w:val="39"/>
          <w:sz w:val="26"/>
          <w:szCs w:val="26"/>
        </w:rPr>
        <w:t xml:space="preserve"> </w:t>
      </w:r>
      <w:r w:rsidRPr="007D1C4D">
        <w:rPr>
          <w:rFonts w:ascii="Times New Roman" w:eastAsia="Times New Roman" w:hAnsi="Times New Roman" w:cs="Times New Roman"/>
          <w:b/>
          <w:bCs/>
          <w:sz w:val="26"/>
          <w:szCs w:val="26"/>
        </w:rPr>
        <w:t>бечу,</w:t>
      </w:r>
      <w:r w:rsidRPr="007D1C4D">
        <w:rPr>
          <w:rFonts w:ascii="Times New Roman" w:eastAsia="Times New Roman" w:hAnsi="Times New Roman" w:cs="Times New Roman"/>
          <w:b/>
          <w:bCs/>
          <w:spacing w:val="42"/>
          <w:sz w:val="26"/>
          <w:szCs w:val="26"/>
        </w:rPr>
        <w:t xml:space="preserve"> </w:t>
      </w:r>
      <w:r w:rsidRPr="007D1C4D">
        <w:rPr>
          <w:rFonts w:ascii="Times New Roman" w:eastAsia="Times New Roman" w:hAnsi="Times New Roman" w:cs="Times New Roman"/>
          <w:b/>
          <w:bCs/>
          <w:sz w:val="26"/>
          <w:szCs w:val="26"/>
        </w:rPr>
        <w:t>тобанца</w:t>
      </w:r>
      <w:r w:rsidRPr="007D1C4D">
        <w:rPr>
          <w:rFonts w:ascii="Times New Roman" w:eastAsia="Times New Roman" w:hAnsi="Times New Roman" w:cs="Times New Roman"/>
          <w:b/>
          <w:bCs/>
          <w:spacing w:val="42"/>
          <w:sz w:val="26"/>
          <w:szCs w:val="26"/>
        </w:rPr>
        <w:t xml:space="preserve"> </w:t>
      </w:r>
      <w:r w:rsidRPr="007D1C4D">
        <w:rPr>
          <w:rFonts w:ascii="Times New Roman" w:eastAsia="Times New Roman" w:hAnsi="Times New Roman" w:cs="Times New Roman"/>
          <w:b/>
          <w:bCs/>
          <w:sz w:val="26"/>
          <w:szCs w:val="26"/>
        </w:rPr>
        <w:t>йа</w:t>
      </w:r>
      <w:r w:rsidRPr="007D1C4D">
        <w:rPr>
          <w:rFonts w:ascii="Times New Roman" w:eastAsia="Times New Roman" w:hAnsi="Times New Roman" w:cs="Times New Roman"/>
          <w:b/>
          <w:bCs/>
          <w:spacing w:val="41"/>
          <w:sz w:val="26"/>
          <w:szCs w:val="26"/>
        </w:rPr>
        <w:t xml:space="preserve"> </w:t>
      </w:r>
      <w:r w:rsidRPr="007D1C4D">
        <w:rPr>
          <w:rFonts w:ascii="Times New Roman" w:eastAsia="Times New Roman" w:hAnsi="Times New Roman" w:cs="Times New Roman"/>
          <w:b/>
          <w:bCs/>
          <w:sz w:val="26"/>
          <w:szCs w:val="26"/>
        </w:rPr>
        <w:t>массара</w:t>
      </w:r>
      <w:r w:rsidRPr="007D1C4D">
        <w:rPr>
          <w:rFonts w:ascii="Times New Roman" w:eastAsia="Times New Roman" w:hAnsi="Times New Roman" w:cs="Times New Roman"/>
          <w:b/>
          <w:bCs/>
          <w:spacing w:val="39"/>
          <w:sz w:val="26"/>
          <w:szCs w:val="26"/>
        </w:rPr>
        <w:t xml:space="preserve"> </w:t>
      </w:r>
      <w:r w:rsidRPr="007D1C4D">
        <w:rPr>
          <w:rFonts w:ascii="Times New Roman" w:eastAsia="Times New Roman" w:hAnsi="Times New Roman" w:cs="Times New Roman"/>
          <w:b/>
          <w:bCs/>
          <w:sz w:val="26"/>
          <w:szCs w:val="26"/>
        </w:rPr>
        <w:t>цхьаьна</w:t>
      </w:r>
      <w:r w:rsidRPr="007D1C4D">
        <w:rPr>
          <w:rFonts w:ascii="Times New Roman" w:eastAsia="Times New Roman" w:hAnsi="Times New Roman" w:cs="Times New Roman"/>
          <w:b/>
          <w:bCs/>
          <w:spacing w:val="39"/>
          <w:sz w:val="26"/>
          <w:szCs w:val="26"/>
        </w:rPr>
        <w:t xml:space="preserve"> </w:t>
      </w:r>
      <w:r w:rsidRPr="007D1C4D">
        <w:rPr>
          <w:rFonts w:ascii="Times New Roman" w:eastAsia="Times New Roman" w:hAnsi="Times New Roman" w:cs="Times New Roman"/>
          <w:b/>
          <w:bCs/>
          <w:sz w:val="26"/>
          <w:szCs w:val="26"/>
        </w:rPr>
        <w:t>бечу</w:t>
      </w:r>
      <w:r w:rsidRPr="007D1C4D">
        <w:rPr>
          <w:rFonts w:ascii="Times New Roman" w:eastAsia="Times New Roman" w:hAnsi="Times New Roman" w:cs="Times New Roman"/>
          <w:b/>
          <w:bCs/>
          <w:spacing w:val="-62"/>
          <w:sz w:val="26"/>
          <w:szCs w:val="26"/>
        </w:rPr>
        <w:t xml:space="preserve"> </w:t>
      </w:r>
      <w:r w:rsidRPr="007D1C4D">
        <w:rPr>
          <w:rFonts w:ascii="Times New Roman" w:eastAsia="Times New Roman" w:hAnsi="Times New Roman" w:cs="Times New Roman"/>
          <w:b/>
          <w:bCs/>
          <w:sz w:val="26"/>
          <w:szCs w:val="26"/>
        </w:rPr>
        <w:t>белхан</w:t>
      </w:r>
      <w:r w:rsidRPr="007D1C4D">
        <w:rPr>
          <w:rFonts w:ascii="Times New Roman" w:eastAsia="Times New Roman" w:hAnsi="Times New Roman" w:cs="Times New Roman"/>
          <w:b/>
          <w:bCs/>
          <w:spacing w:val="-2"/>
          <w:sz w:val="26"/>
          <w:szCs w:val="26"/>
        </w:rPr>
        <w:t xml:space="preserve"> </w:t>
      </w:r>
      <w:r w:rsidRPr="007D1C4D">
        <w:rPr>
          <w:rFonts w:ascii="Times New Roman" w:eastAsia="Times New Roman" w:hAnsi="Times New Roman" w:cs="Times New Roman"/>
          <w:b/>
          <w:bCs/>
          <w:sz w:val="26"/>
          <w:szCs w:val="26"/>
        </w:rPr>
        <w:t>процессехь</w:t>
      </w:r>
      <w:r w:rsidRPr="007D1C4D">
        <w:rPr>
          <w:rFonts w:ascii="Times New Roman" w:eastAsia="Times New Roman" w:hAnsi="Times New Roman" w:cs="Times New Roman"/>
          <w:b/>
          <w:bCs/>
          <w:spacing w:val="1"/>
          <w:sz w:val="26"/>
          <w:szCs w:val="26"/>
        </w:rPr>
        <w:t xml:space="preserve"> </w:t>
      </w:r>
      <w:r w:rsidRPr="007D1C4D">
        <w:rPr>
          <w:rFonts w:ascii="Times New Roman" w:eastAsia="Times New Roman" w:hAnsi="Times New Roman" w:cs="Times New Roman"/>
          <w:b/>
          <w:bCs/>
          <w:sz w:val="26"/>
          <w:szCs w:val="26"/>
        </w:rPr>
        <w:t>Ӏама</w:t>
      </w:r>
      <w:r w:rsidRPr="007D1C4D">
        <w:rPr>
          <w:rFonts w:ascii="Times New Roman" w:eastAsia="Times New Roman" w:hAnsi="Times New Roman" w:cs="Times New Roman"/>
          <w:b/>
          <w:bCs/>
          <w:spacing w:val="-1"/>
          <w:sz w:val="26"/>
          <w:szCs w:val="26"/>
        </w:rPr>
        <w:t xml:space="preserve"> </w:t>
      </w:r>
      <w:r w:rsidRPr="007D1C4D">
        <w:rPr>
          <w:rFonts w:ascii="Times New Roman" w:eastAsia="Times New Roman" w:hAnsi="Times New Roman" w:cs="Times New Roman"/>
          <w:b/>
          <w:bCs/>
          <w:sz w:val="26"/>
          <w:szCs w:val="26"/>
        </w:rPr>
        <w:t>таро</w:t>
      </w:r>
      <w:r w:rsidRPr="007D1C4D">
        <w:rPr>
          <w:rFonts w:ascii="Times New Roman" w:eastAsia="Times New Roman" w:hAnsi="Times New Roman" w:cs="Times New Roman"/>
          <w:b/>
          <w:bCs/>
          <w:spacing w:val="-1"/>
          <w:sz w:val="26"/>
          <w:szCs w:val="26"/>
        </w:rPr>
        <w:t xml:space="preserve"> </w:t>
      </w:r>
      <w:r w:rsidRPr="007D1C4D">
        <w:rPr>
          <w:rFonts w:ascii="Times New Roman" w:eastAsia="Times New Roman" w:hAnsi="Times New Roman" w:cs="Times New Roman"/>
          <w:b/>
          <w:bCs/>
          <w:sz w:val="26"/>
          <w:szCs w:val="26"/>
        </w:rPr>
        <w:t>хир</w:t>
      </w:r>
      <w:r w:rsidRPr="007D1C4D">
        <w:rPr>
          <w:rFonts w:ascii="Times New Roman" w:eastAsia="Times New Roman" w:hAnsi="Times New Roman" w:cs="Times New Roman"/>
          <w:b/>
          <w:bCs/>
          <w:spacing w:val="-1"/>
          <w:sz w:val="26"/>
          <w:szCs w:val="26"/>
        </w:rPr>
        <w:t xml:space="preserve"> </w:t>
      </w:r>
      <w:r w:rsidRPr="007D1C4D">
        <w:rPr>
          <w:rFonts w:ascii="Times New Roman" w:eastAsia="Times New Roman" w:hAnsi="Times New Roman" w:cs="Times New Roman"/>
          <w:b/>
          <w:bCs/>
          <w:sz w:val="26"/>
          <w:szCs w:val="26"/>
        </w:rPr>
        <w:t>йу:</w:t>
      </w:r>
    </w:p>
    <w:p w:rsidR="007D1C4D" w:rsidRPr="007D1C4D" w:rsidRDefault="007D1C4D" w:rsidP="007D1C4D">
      <w:pPr>
        <w:widowControl w:val="0"/>
        <w:numPr>
          <w:ilvl w:val="0"/>
          <w:numId w:val="16"/>
        </w:numPr>
        <w:tabs>
          <w:tab w:val="left" w:pos="378"/>
        </w:tabs>
        <w:autoSpaceDE w:val="0"/>
        <w:autoSpaceDN w:val="0"/>
        <w:spacing w:after="0" w:line="299" w:lineRule="exact"/>
        <w:ind w:left="377" w:hanging="157"/>
        <w:rPr>
          <w:rFonts w:ascii="Times New Roman" w:eastAsia="Times New Roman" w:hAnsi="Times New Roman" w:cs="Times New Roman"/>
          <w:sz w:val="26"/>
        </w:rPr>
      </w:pPr>
      <w:r w:rsidRPr="007D1C4D">
        <w:rPr>
          <w:rFonts w:ascii="Times New Roman" w:eastAsia="Times New Roman" w:hAnsi="Times New Roman" w:cs="Times New Roman"/>
          <w:sz w:val="26"/>
        </w:rPr>
        <w:t>поэзин</w:t>
      </w:r>
      <w:r w:rsidRPr="007D1C4D">
        <w:rPr>
          <w:rFonts w:ascii="Times New Roman" w:eastAsia="Times New Roman" w:hAnsi="Times New Roman" w:cs="Times New Roman"/>
          <w:spacing w:val="-5"/>
          <w:sz w:val="26"/>
        </w:rPr>
        <w:t xml:space="preserve"> </w:t>
      </w:r>
      <w:r w:rsidRPr="007D1C4D">
        <w:rPr>
          <w:rFonts w:ascii="Times New Roman" w:eastAsia="Times New Roman" w:hAnsi="Times New Roman" w:cs="Times New Roman"/>
          <w:sz w:val="26"/>
        </w:rPr>
        <w:t>а,</w:t>
      </w:r>
      <w:r w:rsidRPr="007D1C4D">
        <w:rPr>
          <w:rFonts w:ascii="Times New Roman" w:eastAsia="Times New Roman" w:hAnsi="Times New Roman" w:cs="Times New Roman"/>
          <w:spacing w:val="-4"/>
          <w:sz w:val="26"/>
        </w:rPr>
        <w:t xml:space="preserve"> </w:t>
      </w:r>
      <w:r w:rsidRPr="007D1C4D">
        <w:rPr>
          <w:rFonts w:ascii="Times New Roman" w:eastAsia="Times New Roman" w:hAnsi="Times New Roman" w:cs="Times New Roman"/>
          <w:sz w:val="26"/>
        </w:rPr>
        <w:t>прозин</w:t>
      </w:r>
      <w:r w:rsidRPr="007D1C4D">
        <w:rPr>
          <w:rFonts w:ascii="Times New Roman" w:eastAsia="Times New Roman" w:hAnsi="Times New Roman" w:cs="Times New Roman"/>
          <w:spacing w:val="-3"/>
          <w:sz w:val="26"/>
        </w:rPr>
        <w:t xml:space="preserve"> </w:t>
      </w:r>
      <w:r w:rsidRPr="007D1C4D">
        <w:rPr>
          <w:rFonts w:ascii="Times New Roman" w:eastAsia="Times New Roman" w:hAnsi="Times New Roman" w:cs="Times New Roman"/>
          <w:sz w:val="26"/>
        </w:rPr>
        <w:t>говзарш</w:t>
      </w:r>
      <w:r w:rsidRPr="007D1C4D">
        <w:rPr>
          <w:rFonts w:ascii="Times New Roman" w:eastAsia="Times New Roman" w:hAnsi="Times New Roman" w:cs="Times New Roman"/>
          <w:spacing w:val="-4"/>
          <w:sz w:val="26"/>
        </w:rPr>
        <w:t xml:space="preserve"> </w:t>
      </w:r>
      <w:r w:rsidRPr="007D1C4D">
        <w:rPr>
          <w:rFonts w:ascii="Times New Roman" w:eastAsia="Times New Roman" w:hAnsi="Times New Roman" w:cs="Times New Roman"/>
          <w:sz w:val="26"/>
        </w:rPr>
        <w:t>къегина</w:t>
      </w:r>
      <w:r w:rsidRPr="007D1C4D">
        <w:rPr>
          <w:rFonts w:ascii="Times New Roman" w:eastAsia="Times New Roman" w:hAnsi="Times New Roman" w:cs="Times New Roman"/>
          <w:spacing w:val="-4"/>
          <w:sz w:val="26"/>
        </w:rPr>
        <w:t xml:space="preserve"> </w:t>
      </w:r>
      <w:r w:rsidRPr="007D1C4D">
        <w:rPr>
          <w:rFonts w:ascii="Times New Roman" w:eastAsia="Times New Roman" w:hAnsi="Times New Roman" w:cs="Times New Roman"/>
          <w:sz w:val="26"/>
        </w:rPr>
        <w:t>(къаьсташ)</w:t>
      </w:r>
      <w:r w:rsidRPr="007D1C4D">
        <w:rPr>
          <w:rFonts w:ascii="Times New Roman" w:eastAsia="Times New Roman" w:hAnsi="Times New Roman" w:cs="Times New Roman"/>
          <w:spacing w:val="-5"/>
          <w:sz w:val="26"/>
        </w:rPr>
        <w:t xml:space="preserve"> </w:t>
      </w:r>
      <w:r w:rsidRPr="007D1C4D">
        <w:rPr>
          <w:rFonts w:ascii="Times New Roman" w:eastAsia="Times New Roman" w:hAnsi="Times New Roman" w:cs="Times New Roman"/>
          <w:sz w:val="26"/>
        </w:rPr>
        <w:t>йеша;</w:t>
      </w:r>
    </w:p>
    <w:p w:rsidR="007D1C4D" w:rsidRPr="007D1C4D" w:rsidRDefault="007D1C4D" w:rsidP="007D1C4D">
      <w:pPr>
        <w:widowControl w:val="0"/>
        <w:numPr>
          <w:ilvl w:val="0"/>
          <w:numId w:val="16"/>
        </w:numPr>
        <w:tabs>
          <w:tab w:val="left" w:pos="378"/>
        </w:tabs>
        <w:autoSpaceDE w:val="0"/>
        <w:autoSpaceDN w:val="0"/>
        <w:spacing w:before="1" w:after="0" w:line="298" w:lineRule="exact"/>
        <w:ind w:left="377" w:hanging="157"/>
        <w:rPr>
          <w:rFonts w:ascii="Times New Roman" w:eastAsia="Times New Roman" w:hAnsi="Times New Roman" w:cs="Times New Roman"/>
          <w:sz w:val="26"/>
        </w:rPr>
      </w:pPr>
      <w:r w:rsidRPr="007D1C4D">
        <w:rPr>
          <w:rFonts w:ascii="Times New Roman" w:eastAsia="Times New Roman" w:hAnsi="Times New Roman" w:cs="Times New Roman"/>
          <w:sz w:val="26"/>
        </w:rPr>
        <w:t>Ӏамат</w:t>
      </w:r>
      <w:r w:rsidRPr="007D1C4D">
        <w:rPr>
          <w:rFonts w:ascii="Times New Roman" w:eastAsia="Times New Roman" w:hAnsi="Times New Roman" w:cs="Times New Roman"/>
          <w:spacing w:val="-2"/>
          <w:sz w:val="26"/>
        </w:rPr>
        <w:t xml:space="preserve"> </w:t>
      </w:r>
      <w:r w:rsidRPr="007D1C4D">
        <w:rPr>
          <w:rFonts w:ascii="Times New Roman" w:eastAsia="Times New Roman" w:hAnsi="Times New Roman" w:cs="Times New Roman"/>
          <w:sz w:val="26"/>
        </w:rPr>
        <w:t>тӀерачу</w:t>
      </w:r>
      <w:r w:rsidRPr="007D1C4D">
        <w:rPr>
          <w:rFonts w:ascii="Times New Roman" w:eastAsia="Times New Roman" w:hAnsi="Times New Roman" w:cs="Times New Roman"/>
          <w:spacing w:val="-2"/>
          <w:sz w:val="26"/>
        </w:rPr>
        <w:t xml:space="preserve"> </w:t>
      </w:r>
      <w:r w:rsidRPr="007D1C4D">
        <w:rPr>
          <w:rFonts w:ascii="Times New Roman" w:eastAsia="Times New Roman" w:hAnsi="Times New Roman" w:cs="Times New Roman"/>
          <w:sz w:val="26"/>
        </w:rPr>
        <w:t>иллюстрацишка</w:t>
      </w:r>
      <w:r w:rsidRPr="007D1C4D">
        <w:rPr>
          <w:rFonts w:ascii="Times New Roman" w:eastAsia="Times New Roman" w:hAnsi="Times New Roman" w:cs="Times New Roman"/>
          <w:spacing w:val="-2"/>
          <w:sz w:val="26"/>
        </w:rPr>
        <w:t xml:space="preserve"> </w:t>
      </w:r>
      <w:r w:rsidRPr="007D1C4D">
        <w:rPr>
          <w:rFonts w:ascii="Times New Roman" w:eastAsia="Times New Roman" w:hAnsi="Times New Roman" w:cs="Times New Roman"/>
          <w:sz w:val="26"/>
        </w:rPr>
        <w:t>хьовса</w:t>
      </w:r>
      <w:r w:rsidRPr="007D1C4D">
        <w:rPr>
          <w:rFonts w:ascii="Times New Roman" w:eastAsia="Times New Roman" w:hAnsi="Times New Roman" w:cs="Times New Roman"/>
          <w:spacing w:val="-3"/>
          <w:sz w:val="26"/>
        </w:rPr>
        <w:t xml:space="preserve"> </w:t>
      </w:r>
      <w:r w:rsidRPr="007D1C4D">
        <w:rPr>
          <w:rFonts w:ascii="Times New Roman" w:eastAsia="Times New Roman" w:hAnsi="Times New Roman" w:cs="Times New Roman"/>
          <w:sz w:val="26"/>
        </w:rPr>
        <w:t>а,</w:t>
      </w:r>
      <w:r w:rsidRPr="007D1C4D">
        <w:rPr>
          <w:rFonts w:ascii="Times New Roman" w:eastAsia="Times New Roman" w:hAnsi="Times New Roman" w:cs="Times New Roman"/>
          <w:spacing w:val="-2"/>
          <w:sz w:val="26"/>
        </w:rPr>
        <w:t xml:space="preserve"> </w:t>
      </w:r>
      <w:r w:rsidRPr="007D1C4D">
        <w:rPr>
          <w:rFonts w:ascii="Times New Roman" w:eastAsia="Times New Roman" w:hAnsi="Times New Roman" w:cs="Times New Roman"/>
          <w:sz w:val="26"/>
        </w:rPr>
        <w:t>исбаьхьаллин тексташца</w:t>
      </w:r>
      <w:r w:rsidRPr="007D1C4D">
        <w:rPr>
          <w:rFonts w:ascii="Times New Roman" w:eastAsia="Times New Roman" w:hAnsi="Times New Roman" w:cs="Times New Roman"/>
          <w:spacing w:val="-2"/>
          <w:sz w:val="26"/>
        </w:rPr>
        <w:t xml:space="preserve"> </w:t>
      </w:r>
      <w:r w:rsidRPr="007D1C4D">
        <w:rPr>
          <w:rFonts w:ascii="Times New Roman" w:eastAsia="Times New Roman" w:hAnsi="Times New Roman" w:cs="Times New Roman"/>
          <w:sz w:val="26"/>
        </w:rPr>
        <w:t>уьш</w:t>
      </w:r>
      <w:r w:rsidRPr="007D1C4D">
        <w:rPr>
          <w:rFonts w:ascii="Times New Roman" w:eastAsia="Times New Roman" w:hAnsi="Times New Roman" w:cs="Times New Roman"/>
          <w:spacing w:val="-2"/>
          <w:sz w:val="26"/>
        </w:rPr>
        <w:t xml:space="preserve"> </w:t>
      </w:r>
      <w:r w:rsidRPr="007D1C4D">
        <w:rPr>
          <w:rFonts w:ascii="Times New Roman" w:eastAsia="Times New Roman" w:hAnsi="Times New Roman" w:cs="Times New Roman"/>
          <w:sz w:val="26"/>
        </w:rPr>
        <w:t>йуста</w:t>
      </w:r>
      <w:r w:rsidRPr="007D1C4D">
        <w:rPr>
          <w:rFonts w:ascii="Times New Roman" w:eastAsia="Times New Roman" w:hAnsi="Times New Roman" w:cs="Times New Roman"/>
          <w:spacing w:val="-2"/>
          <w:sz w:val="26"/>
        </w:rPr>
        <w:t xml:space="preserve"> </w:t>
      </w:r>
      <w:r w:rsidRPr="007D1C4D">
        <w:rPr>
          <w:rFonts w:ascii="Times New Roman" w:eastAsia="Times New Roman" w:hAnsi="Times New Roman" w:cs="Times New Roman"/>
          <w:sz w:val="26"/>
        </w:rPr>
        <w:t>а;</w:t>
      </w:r>
    </w:p>
    <w:p w:rsidR="007D1C4D" w:rsidRPr="007D1C4D" w:rsidRDefault="007D1C4D" w:rsidP="007D1C4D">
      <w:pPr>
        <w:widowControl w:val="0"/>
        <w:numPr>
          <w:ilvl w:val="0"/>
          <w:numId w:val="16"/>
        </w:numPr>
        <w:tabs>
          <w:tab w:val="left" w:pos="378"/>
        </w:tabs>
        <w:autoSpaceDE w:val="0"/>
        <w:autoSpaceDN w:val="0"/>
        <w:spacing w:after="0" w:line="298" w:lineRule="exact"/>
        <w:ind w:left="377" w:hanging="157"/>
        <w:rPr>
          <w:rFonts w:ascii="Times New Roman" w:eastAsia="Times New Roman" w:hAnsi="Times New Roman" w:cs="Times New Roman"/>
          <w:sz w:val="26"/>
        </w:rPr>
      </w:pPr>
      <w:r w:rsidRPr="007D1C4D">
        <w:rPr>
          <w:rFonts w:ascii="Times New Roman" w:eastAsia="Times New Roman" w:hAnsi="Times New Roman" w:cs="Times New Roman"/>
          <w:sz w:val="26"/>
        </w:rPr>
        <w:t>шайна</w:t>
      </w:r>
      <w:r w:rsidRPr="007D1C4D">
        <w:rPr>
          <w:rFonts w:ascii="Times New Roman" w:eastAsia="Times New Roman" w:hAnsi="Times New Roman" w:cs="Times New Roman"/>
          <w:spacing w:val="-3"/>
          <w:sz w:val="26"/>
        </w:rPr>
        <w:t xml:space="preserve"> </w:t>
      </w:r>
      <w:r w:rsidRPr="007D1C4D">
        <w:rPr>
          <w:rFonts w:ascii="Times New Roman" w:eastAsia="Times New Roman" w:hAnsi="Times New Roman" w:cs="Times New Roman"/>
          <w:sz w:val="26"/>
        </w:rPr>
        <w:t>хетарг</w:t>
      </w:r>
      <w:r w:rsidRPr="007D1C4D">
        <w:rPr>
          <w:rFonts w:ascii="Times New Roman" w:eastAsia="Times New Roman" w:hAnsi="Times New Roman" w:cs="Times New Roman"/>
          <w:spacing w:val="-2"/>
          <w:sz w:val="26"/>
        </w:rPr>
        <w:t xml:space="preserve"> </w:t>
      </w:r>
      <w:r w:rsidRPr="007D1C4D">
        <w:rPr>
          <w:rFonts w:ascii="Times New Roman" w:eastAsia="Times New Roman" w:hAnsi="Times New Roman" w:cs="Times New Roman"/>
          <w:sz w:val="26"/>
        </w:rPr>
        <w:t>а, тидам</w:t>
      </w:r>
      <w:r w:rsidRPr="007D1C4D">
        <w:rPr>
          <w:rFonts w:ascii="Times New Roman" w:eastAsia="Times New Roman" w:hAnsi="Times New Roman" w:cs="Times New Roman"/>
          <w:spacing w:val="-2"/>
          <w:sz w:val="26"/>
        </w:rPr>
        <w:t xml:space="preserve"> </w:t>
      </w:r>
      <w:r w:rsidRPr="007D1C4D">
        <w:rPr>
          <w:rFonts w:ascii="Times New Roman" w:eastAsia="Times New Roman" w:hAnsi="Times New Roman" w:cs="Times New Roman"/>
          <w:sz w:val="26"/>
        </w:rPr>
        <w:t>бинарг а</w:t>
      </w:r>
      <w:r w:rsidRPr="007D1C4D">
        <w:rPr>
          <w:rFonts w:ascii="Times New Roman" w:eastAsia="Times New Roman" w:hAnsi="Times New Roman" w:cs="Times New Roman"/>
          <w:spacing w:val="-2"/>
          <w:sz w:val="26"/>
        </w:rPr>
        <w:t xml:space="preserve"> </w:t>
      </w:r>
      <w:r w:rsidRPr="007D1C4D">
        <w:rPr>
          <w:rFonts w:ascii="Times New Roman" w:eastAsia="Times New Roman" w:hAnsi="Times New Roman" w:cs="Times New Roman"/>
          <w:sz w:val="26"/>
        </w:rPr>
        <w:t>барта довзийта.</w:t>
      </w:r>
    </w:p>
    <w:p w:rsidR="007D1C4D" w:rsidRPr="007D1C4D" w:rsidRDefault="007D1C4D" w:rsidP="007D1C4D">
      <w:pPr>
        <w:widowControl w:val="0"/>
        <w:autoSpaceDE w:val="0"/>
        <w:autoSpaceDN w:val="0"/>
        <w:spacing w:before="2" w:after="0" w:line="298" w:lineRule="exact"/>
        <w:ind w:left="221"/>
        <w:outlineLvl w:val="1"/>
        <w:rPr>
          <w:rFonts w:ascii="Times New Roman" w:eastAsia="Times New Roman" w:hAnsi="Times New Roman" w:cs="Times New Roman"/>
          <w:bCs/>
          <w:sz w:val="26"/>
          <w:szCs w:val="26"/>
        </w:rPr>
      </w:pPr>
      <w:r w:rsidRPr="007D1C4D">
        <w:rPr>
          <w:rFonts w:ascii="Times New Roman" w:eastAsia="Times New Roman" w:hAnsi="Times New Roman" w:cs="Times New Roman"/>
          <w:b/>
          <w:bCs/>
          <w:sz w:val="26"/>
          <w:szCs w:val="26"/>
        </w:rPr>
        <w:t>Довзаран</w:t>
      </w:r>
      <w:r w:rsidRPr="007D1C4D">
        <w:rPr>
          <w:rFonts w:ascii="Times New Roman" w:eastAsia="Times New Roman" w:hAnsi="Times New Roman" w:cs="Times New Roman"/>
          <w:b/>
          <w:bCs/>
          <w:spacing w:val="-4"/>
          <w:sz w:val="26"/>
          <w:szCs w:val="26"/>
        </w:rPr>
        <w:t xml:space="preserve"> </w:t>
      </w:r>
      <w:r w:rsidRPr="007D1C4D">
        <w:rPr>
          <w:rFonts w:ascii="Times New Roman" w:eastAsia="Times New Roman" w:hAnsi="Times New Roman" w:cs="Times New Roman"/>
          <w:b/>
          <w:bCs/>
          <w:sz w:val="26"/>
          <w:szCs w:val="26"/>
        </w:rPr>
        <w:t>йукъарчу</w:t>
      </w:r>
      <w:r w:rsidRPr="007D1C4D">
        <w:rPr>
          <w:rFonts w:ascii="Times New Roman" w:eastAsia="Times New Roman" w:hAnsi="Times New Roman" w:cs="Times New Roman"/>
          <w:b/>
          <w:bCs/>
          <w:spacing w:val="-1"/>
          <w:sz w:val="26"/>
          <w:szCs w:val="26"/>
        </w:rPr>
        <w:t xml:space="preserve"> </w:t>
      </w:r>
      <w:r w:rsidRPr="007D1C4D">
        <w:rPr>
          <w:rFonts w:ascii="Times New Roman" w:eastAsia="Times New Roman" w:hAnsi="Times New Roman" w:cs="Times New Roman"/>
          <w:b/>
          <w:bCs/>
          <w:sz w:val="26"/>
          <w:szCs w:val="26"/>
        </w:rPr>
        <w:t>дешаран</w:t>
      </w:r>
      <w:r w:rsidRPr="007D1C4D">
        <w:rPr>
          <w:rFonts w:ascii="Times New Roman" w:eastAsia="Times New Roman" w:hAnsi="Times New Roman" w:cs="Times New Roman"/>
          <w:b/>
          <w:bCs/>
          <w:spacing w:val="-4"/>
          <w:sz w:val="26"/>
          <w:szCs w:val="26"/>
        </w:rPr>
        <w:t xml:space="preserve"> </w:t>
      </w:r>
      <w:r w:rsidRPr="007D1C4D">
        <w:rPr>
          <w:rFonts w:ascii="Times New Roman" w:eastAsia="Times New Roman" w:hAnsi="Times New Roman" w:cs="Times New Roman"/>
          <w:b/>
          <w:bCs/>
          <w:sz w:val="26"/>
          <w:szCs w:val="26"/>
        </w:rPr>
        <w:t>дарашкахь</w:t>
      </w:r>
      <w:r w:rsidRPr="007D1C4D">
        <w:rPr>
          <w:rFonts w:ascii="Times New Roman" w:eastAsia="Times New Roman" w:hAnsi="Times New Roman" w:cs="Times New Roman"/>
          <w:b/>
          <w:bCs/>
          <w:spacing w:val="1"/>
          <w:sz w:val="26"/>
          <w:szCs w:val="26"/>
        </w:rPr>
        <w:t xml:space="preserve"> </w:t>
      </w:r>
      <w:r w:rsidRPr="007D1C4D">
        <w:rPr>
          <w:rFonts w:ascii="Times New Roman" w:eastAsia="Times New Roman" w:hAnsi="Times New Roman" w:cs="Times New Roman"/>
          <w:b/>
          <w:bCs/>
          <w:sz w:val="26"/>
          <w:szCs w:val="26"/>
        </w:rPr>
        <w:t>дешархошна</w:t>
      </w:r>
      <w:r w:rsidRPr="007D1C4D">
        <w:rPr>
          <w:rFonts w:ascii="Times New Roman" w:eastAsia="Times New Roman" w:hAnsi="Times New Roman" w:cs="Times New Roman"/>
          <w:b/>
          <w:bCs/>
          <w:spacing w:val="-3"/>
          <w:sz w:val="26"/>
          <w:szCs w:val="26"/>
        </w:rPr>
        <w:t xml:space="preserve"> </w:t>
      </w:r>
      <w:r w:rsidRPr="007D1C4D">
        <w:rPr>
          <w:rFonts w:ascii="Times New Roman" w:eastAsia="Times New Roman" w:hAnsi="Times New Roman" w:cs="Times New Roman"/>
          <w:b/>
          <w:bCs/>
          <w:sz w:val="26"/>
          <w:szCs w:val="26"/>
        </w:rPr>
        <w:t>Ӏемар</w:t>
      </w:r>
      <w:r w:rsidRPr="007D1C4D">
        <w:rPr>
          <w:rFonts w:ascii="Times New Roman" w:eastAsia="Times New Roman" w:hAnsi="Times New Roman" w:cs="Times New Roman"/>
          <w:b/>
          <w:bCs/>
          <w:spacing w:val="-4"/>
          <w:sz w:val="26"/>
          <w:szCs w:val="26"/>
        </w:rPr>
        <w:t xml:space="preserve"> </w:t>
      </w:r>
      <w:r w:rsidRPr="007D1C4D">
        <w:rPr>
          <w:rFonts w:ascii="Times New Roman" w:eastAsia="Times New Roman" w:hAnsi="Times New Roman" w:cs="Times New Roman"/>
          <w:b/>
          <w:bCs/>
          <w:sz w:val="26"/>
          <w:szCs w:val="26"/>
        </w:rPr>
        <w:t>ду</w:t>
      </w:r>
      <w:r w:rsidRPr="007D1C4D">
        <w:rPr>
          <w:rFonts w:ascii="Times New Roman" w:eastAsia="Times New Roman" w:hAnsi="Times New Roman" w:cs="Times New Roman"/>
          <w:bCs/>
          <w:sz w:val="26"/>
          <w:szCs w:val="26"/>
        </w:rPr>
        <w:t>:</w:t>
      </w:r>
    </w:p>
    <w:p w:rsidR="007D1C4D" w:rsidRPr="007D1C4D" w:rsidRDefault="007D1C4D" w:rsidP="007D1C4D">
      <w:pPr>
        <w:widowControl w:val="0"/>
        <w:numPr>
          <w:ilvl w:val="0"/>
          <w:numId w:val="16"/>
        </w:numPr>
        <w:tabs>
          <w:tab w:val="left" w:pos="397"/>
        </w:tabs>
        <w:autoSpaceDE w:val="0"/>
        <w:autoSpaceDN w:val="0"/>
        <w:spacing w:after="0" w:line="240" w:lineRule="auto"/>
        <w:ind w:right="122"/>
        <w:jc w:val="both"/>
        <w:rPr>
          <w:rFonts w:ascii="Times New Roman" w:eastAsia="Times New Roman" w:hAnsi="Times New Roman" w:cs="Times New Roman"/>
          <w:sz w:val="26"/>
        </w:rPr>
      </w:pPr>
      <w:r w:rsidRPr="007D1C4D">
        <w:rPr>
          <w:rFonts w:ascii="Times New Roman" w:eastAsia="Times New Roman" w:hAnsi="Times New Roman" w:cs="Times New Roman"/>
          <w:sz w:val="26"/>
        </w:rPr>
        <w:t>дешаран Ӏаматах паргӀат пайдаэца: билламийн билгалонийн мотт бешалур бу (маттах</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кхетар</w:t>
      </w:r>
      <w:r w:rsidRPr="007D1C4D">
        <w:rPr>
          <w:rFonts w:ascii="Times New Roman" w:eastAsia="Times New Roman" w:hAnsi="Times New Roman" w:cs="Times New Roman"/>
          <w:spacing w:val="-2"/>
          <w:sz w:val="26"/>
        </w:rPr>
        <w:t xml:space="preserve"> </w:t>
      </w:r>
      <w:r w:rsidRPr="007D1C4D">
        <w:rPr>
          <w:rFonts w:ascii="Times New Roman" w:eastAsia="Times New Roman" w:hAnsi="Times New Roman" w:cs="Times New Roman"/>
          <w:sz w:val="26"/>
        </w:rPr>
        <w:t>бу);</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«Чулацам»</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а,</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«Корта»</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а</w:t>
      </w:r>
      <w:r w:rsidRPr="007D1C4D">
        <w:rPr>
          <w:rFonts w:ascii="Times New Roman" w:eastAsia="Times New Roman" w:hAnsi="Times New Roman" w:cs="Times New Roman"/>
          <w:spacing w:val="-2"/>
          <w:sz w:val="26"/>
        </w:rPr>
        <w:t xml:space="preserve"> </w:t>
      </w:r>
      <w:r w:rsidRPr="007D1C4D">
        <w:rPr>
          <w:rFonts w:ascii="Times New Roman" w:eastAsia="Times New Roman" w:hAnsi="Times New Roman" w:cs="Times New Roman"/>
          <w:sz w:val="26"/>
        </w:rPr>
        <w:t>агӀонашца</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оьшу</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текст</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карон</w:t>
      </w:r>
      <w:r w:rsidRPr="007D1C4D">
        <w:rPr>
          <w:rFonts w:ascii="Times New Roman" w:eastAsia="Times New Roman" w:hAnsi="Times New Roman" w:cs="Times New Roman"/>
          <w:spacing w:val="2"/>
          <w:sz w:val="26"/>
        </w:rPr>
        <w:t xml:space="preserve"> </w:t>
      </w:r>
      <w:r w:rsidRPr="007D1C4D">
        <w:rPr>
          <w:rFonts w:ascii="Times New Roman" w:eastAsia="Times New Roman" w:hAnsi="Times New Roman" w:cs="Times New Roman"/>
          <w:sz w:val="26"/>
        </w:rPr>
        <w:t>а;</w:t>
      </w:r>
    </w:p>
    <w:p w:rsidR="007D1C4D" w:rsidRPr="007D1C4D" w:rsidRDefault="007D1C4D" w:rsidP="007D1C4D">
      <w:pPr>
        <w:widowControl w:val="0"/>
        <w:numPr>
          <w:ilvl w:val="0"/>
          <w:numId w:val="16"/>
        </w:numPr>
        <w:tabs>
          <w:tab w:val="left" w:pos="445"/>
        </w:tabs>
        <w:autoSpaceDE w:val="0"/>
        <w:autoSpaceDN w:val="0"/>
        <w:spacing w:before="1" w:after="0" w:line="240" w:lineRule="auto"/>
        <w:ind w:right="121"/>
        <w:jc w:val="both"/>
        <w:rPr>
          <w:rFonts w:ascii="Times New Roman" w:eastAsia="Times New Roman" w:hAnsi="Times New Roman" w:cs="Times New Roman"/>
          <w:sz w:val="26"/>
        </w:rPr>
      </w:pPr>
      <w:r w:rsidRPr="007D1C4D">
        <w:rPr>
          <w:rFonts w:ascii="Times New Roman" w:eastAsia="Times New Roman" w:hAnsi="Times New Roman" w:cs="Times New Roman"/>
          <w:sz w:val="26"/>
        </w:rPr>
        <w:t>текстан</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билгалйаьккхина</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фрагмент,</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агӀонехь</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билгалдаьхна</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могӀанаш</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а,</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дешнаш</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а</w:t>
      </w:r>
      <w:r w:rsidRPr="007D1C4D">
        <w:rPr>
          <w:rFonts w:ascii="Times New Roman" w:eastAsia="Times New Roman" w:hAnsi="Times New Roman" w:cs="Times New Roman"/>
          <w:spacing w:val="-62"/>
          <w:sz w:val="26"/>
        </w:rPr>
        <w:t xml:space="preserve"> </w:t>
      </w:r>
      <w:r w:rsidRPr="007D1C4D">
        <w:rPr>
          <w:rFonts w:ascii="Times New Roman" w:eastAsia="Times New Roman" w:hAnsi="Times New Roman" w:cs="Times New Roman"/>
          <w:sz w:val="26"/>
        </w:rPr>
        <w:t>сихха</w:t>
      </w:r>
      <w:r w:rsidRPr="007D1C4D">
        <w:rPr>
          <w:rFonts w:ascii="Times New Roman" w:eastAsia="Times New Roman" w:hAnsi="Times New Roman" w:cs="Times New Roman"/>
          <w:spacing w:val="-2"/>
          <w:sz w:val="26"/>
        </w:rPr>
        <w:t xml:space="preserve"> </w:t>
      </w:r>
      <w:r w:rsidRPr="007D1C4D">
        <w:rPr>
          <w:rFonts w:ascii="Times New Roman" w:eastAsia="Times New Roman" w:hAnsi="Times New Roman" w:cs="Times New Roman"/>
          <w:sz w:val="26"/>
        </w:rPr>
        <w:t>карон;</w:t>
      </w:r>
    </w:p>
    <w:p w:rsidR="007D1C4D" w:rsidRPr="007D1C4D" w:rsidRDefault="007D1C4D" w:rsidP="007D1C4D">
      <w:pPr>
        <w:widowControl w:val="0"/>
        <w:numPr>
          <w:ilvl w:val="0"/>
          <w:numId w:val="16"/>
        </w:numPr>
        <w:tabs>
          <w:tab w:val="left" w:pos="401"/>
        </w:tabs>
        <w:autoSpaceDE w:val="0"/>
        <w:autoSpaceDN w:val="0"/>
        <w:spacing w:after="0" w:line="240" w:lineRule="auto"/>
        <w:ind w:right="117"/>
        <w:jc w:val="both"/>
        <w:rPr>
          <w:rFonts w:ascii="Times New Roman" w:eastAsia="Times New Roman" w:hAnsi="Times New Roman" w:cs="Times New Roman"/>
          <w:sz w:val="26"/>
        </w:rPr>
      </w:pPr>
      <w:r w:rsidRPr="007D1C4D">
        <w:rPr>
          <w:rFonts w:ascii="Times New Roman" w:eastAsia="Times New Roman" w:hAnsi="Times New Roman" w:cs="Times New Roman"/>
          <w:sz w:val="26"/>
        </w:rPr>
        <w:t>хаамийн масех хьостанца (дешаран Ӏаматца, ша бечу белхан тептарца, хрестоматица;</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дешаран Ӏаматца а, дешаран дошамашца а; тексташца а, тексташна иллюстрацишца а)</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болх</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бан.</w:t>
      </w:r>
    </w:p>
    <w:p w:rsidR="007D1C4D" w:rsidRPr="007D1C4D" w:rsidRDefault="007D1C4D" w:rsidP="007D1C4D">
      <w:pPr>
        <w:widowControl w:val="0"/>
        <w:autoSpaceDE w:val="0"/>
        <w:autoSpaceDN w:val="0"/>
        <w:spacing w:before="1" w:after="0" w:line="298" w:lineRule="exact"/>
        <w:ind w:left="221"/>
        <w:jc w:val="both"/>
        <w:outlineLvl w:val="1"/>
        <w:rPr>
          <w:rFonts w:ascii="Times New Roman" w:eastAsia="Times New Roman" w:hAnsi="Times New Roman" w:cs="Times New Roman"/>
          <w:b/>
          <w:bCs/>
          <w:sz w:val="26"/>
          <w:szCs w:val="26"/>
        </w:rPr>
      </w:pPr>
      <w:r w:rsidRPr="007D1C4D">
        <w:rPr>
          <w:rFonts w:ascii="Times New Roman" w:eastAsia="Times New Roman" w:hAnsi="Times New Roman" w:cs="Times New Roman"/>
          <w:b/>
          <w:bCs/>
          <w:sz w:val="26"/>
          <w:szCs w:val="26"/>
        </w:rPr>
        <w:t>Коммуникативни</w:t>
      </w:r>
      <w:r w:rsidRPr="007D1C4D">
        <w:rPr>
          <w:rFonts w:ascii="Times New Roman" w:eastAsia="Times New Roman" w:hAnsi="Times New Roman" w:cs="Times New Roman"/>
          <w:b/>
          <w:bCs/>
          <w:spacing w:val="-7"/>
          <w:sz w:val="26"/>
          <w:szCs w:val="26"/>
        </w:rPr>
        <w:t xml:space="preserve"> </w:t>
      </w:r>
      <w:r w:rsidRPr="007D1C4D">
        <w:rPr>
          <w:rFonts w:ascii="Times New Roman" w:eastAsia="Times New Roman" w:hAnsi="Times New Roman" w:cs="Times New Roman"/>
          <w:b/>
          <w:bCs/>
          <w:sz w:val="26"/>
          <w:szCs w:val="26"/>
        </w:rPr>
        <w:t>дешаран</w:t>
      </w:r>
      <w:r w:rsidRPr="007D1C4D">
        <w:rPr>
          <w:rFonts w:ascii="Times New Roman" w:eastAsia="Times New Roman" w:hAnsi="Times New Roman" w:cs="Times New Roman"/>
          <w:b/>
          <w:bCs/>
          <w:spacing w:val="-5"/>
          <w:sz w:val="26"/>
          <w:szCs w:val="26"/>
        </w:rPr>
        <w:t xml:space="preserve"> </w:t>
      </w:r>
      <w:r w:rsidRPr="007D1C4D">
        <w:rPr>
          <w:rFonts w:ascii="Times New Roman" w:eastAsia="Times New Roman" w:hAnsi="Times New Roman" w:cs="Times New Roman"/>
          <w:b/>
          <w:bCs/>
          <w:sz w:val="26"/>
          <w:szCs w:val="26"/>
        </w:rPr>
        <w:t>дарашкахь дешархошна</w:t>
      </w:r>
      <w:r w:rsidRPr="007D1C4D">
        <w:rPr>
          <w:rFonts w:ascii="Times New Roman" w:eastAsia="Times New Roman" w:hAnsi="Times New Roman" w:cs="Times New Roman"/>
          <w:b/>
          <w:bCs/>
          <w:spacing w:val="-3"/>
          <w:sz w:val="26"/>
          <w:szCs w:val="26"/>
        </w:rPr>
        <w:t xml:space="preserve"> </w:t>
      </w:r>
      <w:r w:rsidRPr="007D1C4D">
        <w:rPr>
          <w:rFonts w:ascii="Times New Roman" w:eastAsia="Times New Roman" w:hAnsi="Times New Roman" w:cs="Times New Roman"/>
          <w:b/>
          <w:bCs/>
          <w:sz w:val="26"/>
          <w:szCs w:val="26"/>
        </w:rPr>
        <w:t>Ӏемар</w:t>
      </w:r>
      <w:r w:rsidRPr="007D1C4D">
        <w:rPr>
          <w:rFonts w:ascii="Times New Roman" w:eastAsia="Times New Roman" w:hAnsi="Times New Roman" w:cs="Times New Roman"/>
          <w:b/>
          <w:bCs/>
          <w:spacing w:val="-5"/>
          <w:sz w:val="26"/>
          <w:szCs w:val="26"/>
        </w:rPr>
        <w:t xml:space="preserve"> </w:t>
      </w:r>
      <w:r w:rsidRPr="007D1C4D">
        <w:rPr>
          <w:rFonts w:ascii="Times New Roman" w:eastAsia="Times New Roman" w:hAnsi="Times New Roman" w:cs="Times New Roman"/>
          <w:b/>
          <w:bCs/>
          <w:sz w:val="26"/>
          <w:szCs w:val="26"/>
        </w:rPr>
        <w:t>ду</w:t>
      </w:r>
    </w:p>
    <w:p w:rsidR="007D1C4D" w:rsidRPr="007D1C4D" w:rsidRDefault="007D1C4D" w:rsidP="007D1C4D">
      <w:pPr>
        <w:widowControl w:val="0"/>
        <w:autoSpaceDE w:val="0"/>
        <w:autoSpaceDN w:val="0"/>
        <w:spacing w:after="0" w:line="298" w:lineRule="exact"/>
        <w:ind w:left="221"/>
        <w:jc w:val="both"/>
        <w:rPr>
          <w:rFonts w:ascii="Times New Roman" w:eastAsia="Times New Roman" w:hAnsi="Times New Roman" w:cs="Times New Roman"/>
          <w:sz w:val="26"/>
          <w:szCs w:val="26"/>
        </w:rPr>
      </w:pPr>
      <w:r w:rsidRPr="007D1C4D">
        <w:rPr>
          <w:rFonts w:ascii="Times New Roman" w:eastAsia="Times New Roman" w:hAnsi="Times New Roman" w:cs="Times New Roman"/>
          <w:sz w:val="26"/>
          <w:szCs w:val="26"/>
        </w:rPr>
        <w:t>а)</w:t>
      </w:r>
      <w:r w:rsidRPr="007D1C4D">
        <w:rPr>
          <w:rFonts w:ascii="Times New Roman" w:eastAsia="Times New Roman" w:hAnsi="Times New Roman" w:cs="Times New Roman"/>
          <w:spacing w:val="-4"/>
          <w:sz w:val="26"/>
          <w:szCs w:val="26"/>
        </w:rPr>
        <w:t xml:space="preserve"> </w:t>
      </w:r>
      <w:r w:rsidRPr="007D1C4D">
        <w:rPr>
          <w:rFonts w:ascii="Times New Roman" w:eastAsia="Times New Roman" w:hAnsi="Times New Roman" w:cs="Times New Roman"/>
          <w:sz w:val="26"/>
          <w:szCs w:val="26"/>
        </w:rPr>
        <w:t>цхьаьна болх</w:t>
      </w:r>
      <w:r w:rsidRPr="007D1C4D">
        <w:rPr>
          <w:rFonts w:ascii="Times New Roman" w:eastAsia="Times New Roman" w:hAnsi="Times New Roman" w:cs="Times New Roman"/>
          <w:spacing w:val="-3"/>
          <w:sz w:val="26"/>
          <w:szCs w:val="26"/>
        </w:rPr>
        <w:t xml:space="preserve"> </w:t>
      </w:r>
      <w:r w:rsidRPr="007D1C4D">
        <w:rPr>
          <w:rFonts w:ascii="Times New Roman" w:eastAsia="Times New Roman" w:hAnsi="Times New Roman" w:cs="Times New Roman"/>
          <w:sz w:val="26"/>
          <w:szCs w:val="26"/>
        </w:rPr>
        <w:t>бар санна,</w:t>
      </w:r>
      <w:r w:rsidRPr="007D1C4D">
        <w:rPr>
          <w:rFonts w:ascii="Times New Roman" w:eastAsia="Times New Roman" w:hAnsi="Times New Roman" w:cs="Times New Roman"/>
          <w:spacing w:val="-4"/>
          <w:sz w:val="26"/>
          <w:szCs w:val="26"/>
        </w:rPr>
        <w:t xml:space="preserve"> </w:t>
      </w:r>
      <w:r w:rsidRPr="007D1C4D">
        <w:rPr>
          <w:rFonts w:ascii="Times New Roman" w:eastAsia="Times New Roman" w:hAnsi="Times New Roman" w:cs="Times New Roman"/>
          <w:sz w:val="26"/>
          <w:szCs w:val="26"/>
        </w:rPr>
        <w:t>хьасене</w:t>
      </w:r>
      <w:r w:rsidRPr="007D1C4D">
        <w:rPr>
          <w:rFonts w:ascii="Times New Roman" w:eastAsia="Times New Roman" w:hAnsi="Times New Roman" w:cs="Times New Roman"/>
          <w:spacing w:val="-3"/>
          <w:sz w:val="26"/>
          <w:szCs w:val="26"/>
        </w:rPr>
        <w:t xml:space="preserve"> </w:t>
      </w:r>
      <w:r w:rsidRPr="007D1C4D">
        <w:rPr>
          <w:rFonts w:ascii="Times New Roman" w:eastAsia="Times New Roman" w:hAnsi="Times New Roman" w:cs="Times New Roman"/>
          <w:sz w:val="26"/>
          <w:szCs w:val="26"/>
        </w:rPr>
        <w:t>хиларан гурашкахь:</w:t>
      </w:r>
    </w:p>
    <w:p w:rsidR="007D1C4D" w:rsidRPr="007D1C4D" w:rsidRDefault="007D1C4D" w:rsidP="007D1C4D">
      <w:pPr>
        <w:widowControl w:val="0"/>
        <w:numPr>
          <w:ilvl w:val="0"/>
          <w:numId w:val="16"/>
        </w:numPr>
        <w:tabs>
          <w:tab w:val="left" w:pos="380"/>
        </w:tabs>
        <w:autoSpaceDE w:val="0"/>
        <w:autoSpaceDN w:val="0"/>
        <w:spacing w:before="1" w:after="0" w:line="240" w:lineRule="auto"/>
        <w:ind w:right="123"/>
        <w:jc w:val="both"/>
        <w:rPr>
          <w:rFonts w:ascii="Times New Roman" w:eastAsia="Times New Roman" w:hAnsi="Times New Roman" w:cs="Times New Roman"/>
          <w:sz w:val="26"/>
        </w:rPr>
      </w:pPr>
      <w:r w:rsidRPr="007D1C4D">
        <w:rPr>
          <w:rFonts w:ascii="Times New Roman" w:eastAsia="Times New Roman" w:hAnsi="Times New Roman" w:cs="Times New Roman"/>
          <w:sz w:val="26"/>
        </w:rPr>
        <w:t>парти тӀехь цхьаьна волчу лулахочуьнца болх бан, вовшашна йукъахь болх бекъа, шен</w:t>
      </w:r>
      <w:r w:rsidRPr="007D1C4D">
        <w:rPr>
          <w:rFonts w:ascii="Times New Roman" w:eastAsia="Times New Roman" w:hAnsi="Times New Roman" w:cs="Times New Roman"/>
          <w:spacing w:val="-62"/>
          <w:sz w:val="26"/>
        </w:rPr>
        <w:t xml:space="preserve"> </w:t>
      </w:r>
      <w:r w:rsidRPr="007D1C4D">
        <w:rPr>
          <w:rFonts w:ascii="Times New Roman" w:eastAsia="Times New Roman" w:hAnsi="Times New Roman" w:cs="Times New Roman"/>
          <w:sz w:val="26"/>
        </w:rPr>
        <w:t>болх</w:t>
      </w:r>
      <w:r w:rsidRPr="007D1C4D">
        <w:rPr>
          <w:rFonts w:ascii="Times New Roman" w:eastAsia="Times New Roman" w:hAnsi="Times New Roman" w:cs="Times New Roman"/>
          <w:spacing w:val="-2"/>
          <w:sz w:val="26"/>
        </w:rPr>
        <w:t xml:space="preserve"> </w:t>
      </w:r>
      <w:r w:rsidRPr="007D1C4D">
        <w:rPr>
          <w:rFonts w:ascii="Times New Roman" w:eastAsia="Times New Roman" w:hAnsi="Times New Roman" w:cs="Times New Roman"/>
          <w:sz w:val="26"/>
        </w:rPr>
        <w:t>кхочушбан</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а,</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вовшаша</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бина</w:t>
      </w:r>
      <w:r w:rsidRPr="007D1C4D">
        <w:rPr>
          <w:rFonts w:ascii="Times New Roman" w:eastAsia="Times New Roman" w:hAnsi="Times New Roman" w:cs="Times New Roman"/>
          <w:spacing w:val="2"/>
          <w:sz w:val="26"/>
        </w:rPr>
        <w:t xml:space="preserve"> </w:t>
      </w:r>
      <w:r w:rsidRPr="007D1C4D">
        <w:rPr>
          <w:rFonts w:ascii="Times New Roman" w:eastAsia="Times New Roman" w:hAnsi="Times New Roman" w:cs="Times New Roman"/>
          <w:sz w:val="26"/>
        </w:rPr>
        <w:t>болх</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талла;</w:t>
      </w:r>
    </w:p>
    <w:p w:rsidR="007D1C4D" w:rsidRPr="007D1C4D" w:rsidRDefault="007D1C4D" w:rsidP="007D1C4D">
      <w:pPr>
        <w:widowControl w:val="0"/>
        <w:numPr>
          <w:ilvl w:val="0"/>
          <w:numId w:val="16"/>
        </w:numPr>
        <w:tabs>
          <w:tab w:val="left" w:pos="378"/>
        </w:tabs>
        <w:autoSpaceDE w:val="0"/>
        <w:autoSpaceDN w:val="0"/>
        <w:spacing w:after="0" w:line="298" w:lineRule="exact"/>
        <w:ind w:left="377" w:hanging="157"/>
        <w:jc w:val="both"/>
        <w:rPr>
          <w:rFonts w:ascii="Times New Roman" w:eastAsia="Times New Roman" w:hAnsi="Times New Roman" w:cs="Times New Roman"/>
          <w:sz w:val="26"/>
        </w:rPr>
      </w:pPr>
      <w:r w:rsidRPr="007D1C4D">
        <w:rPr>
          <w:rFonts w:ascii="Times New Roman" w:eastAsia="Times New Roman" w:hAnsi="Times New Roman" w:cs="Times New Roman"/>
          <w:sz w:val="26"/>
        </w:rPr>
        <w:t>кар-кара</w:t>
      </w:r>
      <w:r w:rsidRPr="007D1C4D">
        <w:rPr>
          <w:rFonts w:ascii="Times New Roman" w:eastAsia="Times New Roman" w:hAnsi="Times New Roman" w:cs="Times New Roman"/>
          <w:spacing w:val="-2"/>
          <w:sz w:val="26"/>
        </w:rPr>
        <w:t xml:space="preserve"> </w:t>
      </w:r>
      <w:r w:rsidRPr="007D1C4D">
        <w:rPr>
          <w:rFonts w:ascii="Times New Roman" w:eastAsia="Times New Roman" w:hAnsi="Times New Roman" w:cs="Times New Roman"/>
          <w:sz w:val="26"/>
        </w:rPr>
        <w:t>луш</w:t>
      </w:r>
      <w:r w:rsidRPr="007D1C4D">
        <w:rPr>
          <w:rFonts w:ascii="Times New Roman" w:eastAsia="Times New Roman" w:hAnsi="Times New Roman" w:cs="Times New Roman"/>
          <w:spacing w:val="-2"/>
          <w:sz w:val="26"/>
        </w:rPr>
        <w:t xml:space="preserve"> </w:t>
      </w:r>
      <w:r w:rsidRPr="007D1C4D">
        <w:rPr>
          <w:rFonts w:ascii="Times New Roman" w:eastAsia="Times New Roman" w:hAnsi="Times New Roman" w:cs="Times New Roman"/>
          <w:sz w:val="26"/>
        </w:rPr>
        <w:t>болх бан;</w:t>
      </w:r>
    </w:p>
    <w:p w:rsidR="007D1C4D" w:rsidRPr="007D1C4D" w:rsidRDefault="007D1C4D" w:rsidP="007D1C4D">
      <w:pPr>
        <w:widowControl w:val="0"/>
        <w:autoSpaceDE w:val="0"/>
        <w:autoSpaceDN w:val="0"/>
        <w:spacing w:after="0" w:line="298" w:lineRule="exact"/>
        <w:ind w:left="221"/>
        <w:jc w:val="both"/>
        <w:rPr>
          <w:rFonts w:ascii="Times New Roman" w:eastAsia="Times New Roman" w:hAnsi="Times New Roman" w:cs="Times New Roman"/>
          <w:sz w:val="26"/>
          <w:szCs w:val="26"/>
        </w:rPr>
      </w:pPr>
      <w:r w:rsidRPr="007D1C4D">
        <w:rPr>
          <w:rFonts w:ascii="Times New Roman" w:eastAsia="Times New Roman" w:hAnsi="Times New Roman" w:cs="Times New Roman"/>
          <w:sz w:val="26"/>
          <w:szCs w:val="26"/>
        </w:rPr>
        <w:t>б)</w:t>
      </w:r>
      <w:r w:rsidRPr="007D1C4D">
        <w:rPr>
          <w:rFonts w:ascii="Times New Roman" w:eastAsia="Times New Roman" w:hAnsi="Times New Roman" w:cs="Times New Roman"/>
          <w:spacing w:val="-4"/>
          <w:sz w:val="26"/>
          <w:szCs w:val="26"/>
        </w:rPr>
        <w:t xml:space="preserve"> </w:t>
      </w:r>
      <w:r w:rsidRPr="007D1C4D">
        <w:rPr>
          <w:rFonts w:ascii="Times New Roman" w:eastAsia="Times New Roman" w:hAnsi="Times New Roman" w:cs="Times New Roman"/>
          <w:sz w:val="26"/>
          <w:szCs w:val="26"/>
        </w:rPr>
        <w:t>цхьаьна болх</w:t>
      </w:r>
      <w:r w:rsidRPr="007D1C4D">
        <w:rPr>
          <w:rFonts w:ascii="Times New Roman" w:eastAsia="Times New Roman" w:hAnsi="Times New Roman" w:cs="Times New Roman"/>
          <w:spacing w:val="-3"/>
          <w:sz w:val="26"/>
          <w:szCs w:val="26"/>
        </w:rPr>
        <w:t xml:space="preserve"> </w:t>
      </w:r>
      <w:r w:rsidRPr="007D1C4D">
        <w:rPr>
          <w:rFonts w:ascii="Times New Roman" w:eastAsia="Times New Roman" w:hAnsi="Times New Roman" w:cs="Times New Roman"/>
          <w:sz w:val="26"/>
          <w:szCs w:val="26"/>
        </w:rPr>
        <w:t>бар санна,</w:t>
      </w:r>
      <w:r w:rsidRPr="007D1C4D">
        <w:rPr>
          <w:rFonts w:ascii="Times New Roman" w:eastAsia="Times New Roman" w:hAnsi="Times New Roman" w:cs="Times New Roman"/>
          <w:spacing w:val="-4"/>
          <w:sz w:val="26"/>
          <w:szCs w:val="26"/>
        </w:rPr>
        <w:t xml:space="preserve"> </w:t>
      </w:r>
      <w:r w:rsidRPr="007D1C4D">
        <w:rPr>
          <w:rFonts w:ascii="Times New Roman" w:eastAsia="Times New Roman" w:hAnsi="Times New Roman" w:cs="Times New Roman"/>
          <w:sz w:val="26"/>
          <w:szCs w:val="26"/>
        </w:rPr>
        <w:t>хьасене</w:t>
      </w:r>
      <w:r w:rsidRPr="007D1C4D">
        <w:rPr>
          <w:rFonts w:ascii="Times New Roman" w:eastAsia="Times New Roman" w:hAnsi="Times New Roman" w:cs="Times New Roman"/>
          <w:spacing w:val="-3"/>
          <w:sz w:val="26"/>
          <w:szCs w:val="26"/>
        </w:rPr>
        <w:t xml:space="preserve"> </w:t>
      </w:r>
      <w:r w:rsidRPr="007D1C4D">
        <w:rPr>
          <w:rFonts w:ascii="Times New Roman" w:eastAsia="Times New Roman" w:hAnsi="Times New Roman" w:cs="Times New Roman"/>
          <w:sz w:val="26"/>
          <w:szCs w:val="26"/>
        </w:rPr>
        <w:t>хиларан гурашкахь:</w:t>
      </w:r>
    </w:p>
    <w:p w:rsidR="007D1C4D" w:rsidRPr="007D1C4D" w:rsidRDefault="007D1C4D" w:rsidP="007D1C4D">
      <w:pPr>
        <w:widowControl w:val="0"/>
        <w:numPr>
          <w:ilvl w:val="0"/>
          <w:numId w:val="16"/>
        </w:numPr>
        <w:tabs>
          <w:tab w:val="left" w:pos="435"/>
        </w:tabs>
        <w:autoSpaceDE w:val="0"/>
        <w:autoSpaceDN w:val="0"/>
        <w:spacing w:before="1" w:after="0" w:line="240" w:lineRule="auto"/>
        <w:ind w:right="115"/>
        <w:jc w:val="both"/>
        <w:rPr>
          <w:rFonts w:ascii="Times New Roman" w:eastAsia="Times New Roman" w:hAnsi="Times New Roman" w:cs="Times New Roman"/>
          <w:sz w:val="26"/>
        </w:rPr>
      </w:pPr>
      <w:r w:rsidRPr="007D1C4D">
        <w:rPr>
          <w:rFonts w:ascii="Times New Roman" w:eastAsia="Times New Roman" w:hAnsi="Times New Roman" w:cs="Times New Roman"/>
          <w:sz w:val="26"/>
        </w:rPr>
        <w:t>шина хьежамна а, шина агӀонна а йукъара башхаллаш ган, ша тӀетовжаран бух а</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балош,</w:t>
      </w:r>
      <w:r w:rsidRPr="007D1C4D">
        <w:rPr>
          <w:rFonts w:ascii="Times New Roman" w:eastAsia="Times New Roman" w:hAnsi="Times New Roman" w:cs="Times New Roman"/>
          <w:spacing w:val="-2"/>
          <w:sz w:val="26"/>
        </w:rPr>
        <w:t xml:space="preserve"> </w:t>
      </w:r>
      <w:r w:rsidRPr="007D1C4D">
        <w:rPr>
          <w:rFonts w:ascii="Times New Roman" w:eastAsia="Times New Roman" w:hAnsi="Times New Roman" w:cs="Times New Roman"/>
          <w:sz w:val="26"/>
        </w:rPr>
        <w:t>цхьахйолу</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агӀо</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йалон</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а;</w:t>
      </w:r>
    </w:p>
    <w:p w:rsidR="007D1C4D" w:rsidRPr="007D1C4D" w:rsidRDefault="007D1C4D" w:rsidP="007D1C4D">
      <w:pPr>
        <w:widowControl w:val="0"/>
        <w:numPr>
          <w:ilvl w:val="0"/>
          <w:numId w:val="16"/>
        </w:numPr>
        <w:tabs>
          <w:tab w:val="left" w:pos="378"/>
        </w:tabs>
        <w:autoSpaceDE w:val="0"/>
        <w:autoSpaceDN w:val="0"/>
        <w:spacing w:after="0" w:line="299" w:lineRule="exact"/>
        <w:ind w:left="377" w:hanging="157"/>
        <w:jc w:val="both"/>
        <w:rPr>
          <w:rFonts w:ascii="Times New Roman" w:eastAsia="Times New Roman" w:hAnsi="Times New Roman" w:cs="Times New Roman"/>
          <w:sz w:val="26"/>
        </w:rPr>
      </w:pPr>
      <w:r w:rsidRPr="007D1C4D">
        <w:rPr>
          <w:rFonts w:ascii="Times New Roman" w:eastAsia="Times New Roman" w:hAnsi="Times New Roman" w:cs="Times New Roman"/>
          <w:sz w:val="26"/>
        </w:rPr>
        <w:t>текстехь</w:t>
      </w:r>
      <w:r w:rsidRPr="007D1C4D">
        <w:rPr>
          <w:rFonts w:ascii="Times New Roman" w:eastAsia="Times New Roman" w:hAnsi="Times New Roman" w:cs="Times New Roman"/>
          <w:spacing w:val="-2"/>
          <w:sz w:val="26"/>
        </w:rPr>
        <w:t xml:space="preserve"> </w:t>
      </w:r>
      <w:r w:rsidRPr="007D1C4D">
        <w:rPr>
          <w:rFonts w:ascii="Times New Roman" w:eastAsia="Times New Roman" w:hAnsi="Times New Roman" w:cs="Times New Roman"/>
          <w:sz w:val="26"/>
        </w:rPr>
        <w:t>турпалхоша</w:t>
      </w:r>
      <w:r w:rsidRPr="007D1C4D">
        <w:rPr>
          <w:rFonts w:ascii="Times New Roman" w:eastAsia="Times New Roman" w:hAnsi="Times New Roman" w:cs="Times New Roman"/>
          <w:spacing w:val="-3"/>
          <w:sz w:val="26"/>
        </w:rPr>
        <w:t xml:space="preserve"> </w:t>
      </w:r>
      <w:r w:rsidRPr="007D1C4D">
        <w:rPr>
          <w:rFonts w:ascii="Times New Roman" w:eastAsia="Times New Roman" w:hAnsi="Times New Roman" w:cs="Times New Roman"/>
          <w:sz w:val="26"/>
        </w:rPr>
        <w:t>бовзийтина</w:t>
      </w:r>
      <w:r w:rsidRPr="007D1C4D">
        <w:rPr>
          <w:rFonts w:ascii="Times New Roman" w:eastAsia="Times New Roman" w:hAnsi="Times New Roman" w:cs="Times New Roman"/>
          <w:spacing w:val="-3"/>
          <w:sz w:val="26"/>
        </w:rPr>
        <w:t xml:space="preserve"> </w:t>
      </w:r>
      <w:r w:rsidRPr="007D1C4D">
        <w:rPr>
          <w:rFonts w:ascii="Times New Roman" w:eastAsia="Times New Roman" w:hAnsi="Times New Roman" w:cs="Times New Roman"/>
          <w:sz w:val="26"/>
        </w:rPr>
        <w:t>хьежамаш</w:t>
      </w:r>
      <w:r w:rsidRPr="007D1C4D">
        <w:rPr>
          <w:rFonts w:ascii="Times New Roman" w:eastAsia="Times New Roman" w:hAnsi="Times New Roman" w:cs="Times New Roman"/>
          <w:spacing w:val="-3"/>
          <w:sz w:val="26"/>
        </w:rPr>
        <w:t xml:space="preserve"> </w:t>
      </w:r>
      <w:r w:rsidRPr="007D1C4D">
        <w:rPr>
          <w:rFonts w:ascii="Times New Roman" w:eastAsia="Times New Roman" w:hAnsi="Times New Roman" w:cs="Times New Roman"/>
          <w:sz w:val="26"/>
        </w:rPr>
        <w:t>карон</w:t>
      </w:r>
      <w:r w:rsidRPr="007D1C4D">
        <w:rPr>
          <w:rFonts w:ascii="Times New Roman" w:eastAsia="Times New Roman" w:hAnsi="Times New Roman" w:cs="Times New Roman"/>
          <w:spacing w:val="-3"/>
          <w:sz w:val="26"/>
        </w:rPr>
        <w:t xml:space="preserve"> </w:t>
      </w:r>
      <w:r w:rsidRPr="007D1C4D">
        <w:rPr>
          <w:rFonts w:ascii="Times New Roman" w:eastAsia="Times New Roman" w:hAnsi="Times New Roman" w:cs="Times New Roman"/>
          <w:sz w:val="26"/>
        </w:rPr>
        <w:t>(лаха).</w:t>
      </w:r>
    </w:p>
    <w:p w:rsidR="007D1C4D" w:rsidRPr="007D1C4D" w:rsidRDefault="007D1C4D" w:rsidP="007D1C4D">
      <w:pPr>
        <w:widowControl w:val="0"/>
        <w:autoSpaceDE w:val="0"/>
        <w:autoSpaceDN w:val="0"/>
        <w:spacing w:before="1" w:after="0" w:line="298" w:lineRule="exact"/>
        <w:ind w:left="221"/>
        <w:jc w:val="both"/>
        <w:outlineLvl w:val="1"/>
        <w:rPr>
          <w:rFonts w:ascii="Times New Roman" w:eastAsia="Times New Roman" w:hAnsi="Times New Roman" w:cs="Times New Roman"/>
          <w:b/>
          <w:bCs/>
          <w:sz w:val="26"/>
          <w:szCs w:val="26"/>
        </w:rPr>
      </w:pPr>
      <w:r w:rsidRPr="007D1C4D">
        <w:rPr>
          <w:rFonts w:ascii="Times New Roman" w:eastAsia="Times New Roman" w:hAnsi="Times New Roman" w:cs="Times New Roman"/>
          <w:b/>
          <w:bCs/>
          <w:sz w:val="26"/>
          <w:szCs w:val="26"/>
        </w:rPr>
        <w:t>Талларан</w:t>
      </w:r>
      <w:r w:rsidRPr="007D1C4D">
        <w:rPr>
          <w:rFonts w:ascii="Times New Roman" w:eastAsia="Times New Roman" w:hAnsi="Times New Roman" w:cs="Times New Roman"/>
          <w:b/>
          <w:bCs/>
          <w:spacing w:val="-3"/>
          <w:sz w:val="26"/>
          <w:szCs w:val="26"/>
        </w:rPr>
        <w:t xml:space="preserve"> </w:t>
      </w:r>
      <w:r w:rsidRPr="007D1C4D">
        <w:rPr>
          <w:rFonts w:ascii="Times New Roman" w:eastAsia="Times New Roman" w:hAnsi="Times New Roman" w:cs="Times New Roman"/>
          <w:b/>
          <w:bCs/>
          <w:sz w:val="26"/>
          <w:szCs w:val="26"/>
        </w:rPr>
        <w:t>а,</w:t>
      </w:r>
      <w:r w:rsidRPr="007D1C4D">
        <w:rPr>
          <w:rFonts w:ascii="Times New Roman" w:eastAsia="Times New Roman" w:hAnsi="Times New Roman" w:cs="Times New Roman"/>
          <w:b/>
          <w:bCs/>
          <w:spacing w:val="-1"/>
          <w:sz w:val="26"/>
          <w:szCs w:val="26"/>
        </w:rPr>
        <w:t xml:space="preserve"> </w:t>
      </w:r>
      <w:r w:rsidRPr="007D1C4D">
        <w:rPr>
          <w:rFonts w:ascii="Times New Roman" w:eastAsia="Times New Roman" w:hAnsi="Times New Roman" w:cs="Times New Roman"/>
          <w:b/>
          <w:bCs/>
          <w:sz w:val="26"/>
          <w:szCs w:val="26"/>
        </w:rPr>
        <w:t>шаталларан</w:t>
      </w:r>
      <w:r w:rsidRPr="007D1C4D">
        <w:rPr>
          <w:rFonts w:ascii="Times New Roman" w:eastAsia="Times New Roman" w:hAnsi="Times New Roman" w:cs="Times New Roman"/>
          <w:b/>
          <w:bCs/>
          <w:spacing w:val="-2"/>
          <w:sz w:val="26"/>
          <w:szCs w:val="26"/>
        </w:rPr>
        <w:t xml:space="preserve"> </w:t>
      </w:r>
      <w:r w:rsidRPr="007D1C4D">
        <w:rPr>
          <w:rFonts w:ascii="Times New Roman" w:eastAsia="Times New Roman" w:hAnsi="Times New Roman" w:cs="Times New Roman"/>
          <w:b/>
          <w:bCs/>
          <w:sz w:val="26"/>
          <w:szCs w:val="26"/>
        </w:rPr>
        <w:t>а</w:t>
      </w:r>
      <w:r w:rsidRPr="007D1C4D">
        <w:rPr>
          <w:rFonts w:ascii="Times New Roman" w:eastAsia="Times New Roman" w:hAnsi="Times New Roman" w:cs="Times New Roman"/>
          <w:b/>
          <w:bCs/>
          <w:spacing w:val="-3"/>
          <w:sz w:val="26"/>
          <w:szCs w:val="26"/>
        </w:rPr>
        <w:t xml:space="preserve"> </w:t>
      </w:r>
      <w:r w:rsidRPr="007D1C4D">
        <w:rPr>
          <w:rFonts w:ascii="Times New Roman" w:eastAsia="Times New Roman" w:hAnsi="Times New Roman" w:cs="Times New Roman"/>
          <w:b/>
          <w:bCs/>
          <w:sz w:val="26"/>
          <w:szCs w:val="26"/>
        </w:rPr>
        <w:t>дешаран</w:t>
      </w:r>
      <w:r w:rsidRPr="007D1C4D">
        <w:rPr>
          <w:rFonts w:ascii="Times New Roman" w:eastAsia="Times New Roman" w:hAnsi="Times New Roman" w:cs="Times New Roman"/>
          <w:b/>
          <w:bCs/>
          <w:spacing w:val="-3"/>
          <w:sz w:val="26"/>
          <w:szCs w:val="26"/>
        </w:rPr>
        <w:t xml:space="preserve"> </w:t>
      </w:r>
      <w:r w:rsidRPr="007D1C4D">
        <w:rPr>
          <w:rFonts w:ascii="Times New Roman" w:eastAsia="Times New Roman" w:hAnsi="Times New Roman" w:cs="Times New Roman"/>
          <w:b/>
          <w:bCs/>
          <w:sz w:val="26"/>
          <w:szCs w:val="26"/>
        </w:rPr>
        <w:t>дарашкахь дешархочун Ӏама</w:t>
      </w:r>
      <w:r w:rsidRPr="007D1C4D">
        <w:rPr>
          <w:rFonts w:ascii="Times New Roman" w:eastAsia="Times New Roman" w:hAnsi="Times New Roman" w:cs="Times New Roman"/>
          <w:b/>
          <w:bCs/>
          <w:spacing w:val="-2"/>
          <w:sz w:val="26"/>
          <w:szCs w:val="26"/>
        </w:rPr>
        <w:t xml:space="preserve"> </w:t>
      </w:r>
      <w:r w:rsidRPr="007D1C4D">
        <w:rPr>
          <w:rFonts w:ascii="Times New Roman" w:eastAsia="Times New Roman" w:hAnsi="Times New Roman" w:cs="Times New Roman"/>
          <w:b/>
          <w:bCs/>
          <w:sz w:val="26"/>
          <w:szCs w:val="26"/>
        </w:rPr>
        <w:t>таро</w:t>
      </w:r>
      <w:r w:rsidRPr="007D1C4D">
        <w:rPr>
          <w:rFonts w:ascii="Times New Roman" w:eastAsia="Times New Roman" w:hAnsi="Times New Roman" w:cs="Times New Roman"/>
          <w:b/>
          <w:bCs/>
          <w:spacing w:val="-3"/>
          <w:sz w:val="26"/>
          <w:szCs w:val="26"/>
        </w:rPr>
        <w:t xml:space="preserve"> </w:t>
      </w:r>
      <w:r w:rsidRPr="007D1C4D">
        <w:rPr>
          <w:rFonts w:ascii="Times New Roman" w:eastAsia="Times New Roman" w:hAnsi="Times New Roman" w:cs="Times New Roman"/>
          <w:b/>
          <w:bCs/>
          <w:sz w:val="26"/>
          <w:szCs w:val="26"/>
        </w:rPr>
        <w:t>хир</w:t>
      </w:r>
      <w:r w:rsidRPr="007D1C4D">
        <w:rPr>
          <w:rFonts w:ascii="Times New Roman" w:eastAsia="Times New Roman" w:hAnsi="Times New Roman" w:cs="Times New Roman"/>
          <w:b/>
          <w:bCs/>
          <w:spacing w:val="-3"/>
          <w:sz w:val="26"/>
          <w:szCs w:val="26"/>
        </w:rPr>
        <w:t xml:space="preserve"> </w:t>
      </w:r>
      <w:r w:rsidRPr="007D1C4D">
        <w:rPr>
          <w:rFonts w:ascii="Times New Roman" w:eastAsia="Times New Roman" w:hAnsi="Times New Roman" w:cs="Times New Roman"/>
          <w:b/>
          <w:bCs/>
          <w:sz w:val="26"/>
          <w:szCs w:val="26"/>
        </w:rPr>
        <w:t>йу:</w:t>
      </w:r>
    </w:p>
    <w:p w:rsidR="007D1C4D" w:rsidRPr="007D1C4D" w:rsidRDefault="007D1C4D" w:rsidP="007D1C4D">
      <w:pPr>
        <w:widowControl w:val="0"/>
        <w:numPr>
          <w:ilvl w:val="0"/>
          <w:numId w:val="16"/>
        </w:numPr>
        <w:tabs>
          <w:tab w:val="left" w:pos="378"/>
        </w:tabs>
        <w:autoSpaceDE w:val="0"/>
        <w:autoSpaceDN w:val="0"/>
        <w:spacing w:after="0" w:line="298" w:lineRule="exact"/>
        <w:ind w:left="377" w:hanging="157"/>
        <w:jc w:val="both"/>
        <w:rPr>
          <w:rFonts w:ascii="Times New Roman" w:eastAsia="Times New Roman" w:hAnsi="Times New Roman" w:cs="Times New Roman"/>
          <w:sz w:val="26"/>
        </w:rPr>
      </w:pPr>
      <w:r w:rsidRPr="007D1C4D">
        <w:rPr>
          <w:rFonts w:ascii="Times New Roman" w:eastAsia="Times New Roman" w:hAnsi="Times New Roman" w:cs="Times New Roman"/>
          <w:sz w:val="26"/>
        </w:rPr>
        <w:t>схьабовзийтина</w:t>
      </w:r>
      <w:r w:rsidRPr="007D1C4D">
        <w:rPr>
          <w:rFonts w:ascii="Times New Roman" w:eastAsia="Times New Roman" w:hAnsi="Times New Roman" w:cs="Times New Roman"/>
          <w:spacing w:val="-2"/>
          <w:sz w:val="26"/>
        </w:rPr>
        <w:t xml:space="preserve"> </w:t>
      </w:r>
      <w:r w:rsidRPr="007D1C4D">
        <w:rPr>
          <w:rFonts w:ascii="Times New Roman" w:eastAsia="Times New Roman" w:hAnsi="Times New Roman" w:cs="Times New Roman"/>
          <w:sz w:val="26"/>
        </w:rPr>
        <w:t>хьежам</w:t>
      </w:r>
      <w:r w:rsidRPr="007D1C4D">
        <w:rPr>
          <w:rFonts w:ascii="Times New Roman" w:eastAsia="Times New Roman" w:hAnsi="Times New Roman" w:cs="Times New Roman"/>
          <w:spacing w:val="-4"/>
          <w:sz w:val="26"/>
        </w:rPr>
        <w:t xml:space="preserve"> </w:t>
      </w:r>
      <w:r w:rsidRPr="007D1C4D">
        <w:rPr>
          <w:rFonts w:ascii="Times New Roman" w:eastAsia="Times New Roman" w:hAnsi="Times New Roman" w:cs="Times New Roman"/>
          <w:sz w:val="26"/>
        </w:rPr>
        <w:t>тесктерчу</w:t>
      </w:r>
      <w:r w:rsidRPr="007D1C4D">
        <w:rPr>
          <w:rFonts w:ascii="Times New Roman" w:eastAsia="Times New Roman" w:hAnsi="Times New Roman" w:cs="Times New Roman"/>
          <w:spacing w:val="-2"/>
          <w:sz w:val="26"/>
        </w:rPr>
        <w:t xml:space="preserve"> </w:t>
      </w:r>
      <w:r w:rsidRPr="007D1C4D">
        <w:rPr>
          <w:rFonts w:ascii="Times New Roman" w:eastAsia="Times New Roman" w:hAnsi="Times New Roman" w:cs="Times New Roman"/>
          <w:sz w:val="26"/>
        </w:rPr>
        <w:t>могӀанашца</w:t>
      </w:r>
      <w:r w:rsidRPr="007D1C4D">
        <w:rPr>
          <w:rFonts w:ascii="Times New Roman" w:eastAsia="Times New Roman" w:hAnsi="Times New Roman" w:cs="Times New Roman"/>
          <w:spacing w:val="-5"/>
          <w:sz w:val="26"/>
        </w:rPr>
        <w:t xml:space="preserve"> </w:t>
      </w:r>
      <w:r w:rsidRPr="007D1C4D">
        <w:rPr>
          <w:rFonts w:ascii="Times New Roman" w:eastAsia="Times New Roman" w:hAnsi="Times New Roman" w:cs="Times New Roman"/>
          <w:sz w:val="26"/>
        </w:rPr>
        <w:t>тӀечӀагӀбан;</w:t>
      </w:r>
    </w:p>
    <w:p w:rsidR="007D1C4D" w:rsidRPr="007D1C4D" w:rsidRDefault="007D1C4D" w:rsidP="007D1C4D">
      <w:pPr>
        <w:widowControl w:val="0"/>
        <w:numPr>
          <w:ilvl w:val="0"/>
          <w:numId w:val="16"/>
        </w:numPr>
        <w:tabs>
          <w:tab w:val="left" w:pos="443"/>
        </w:tabs>
        <w:autoSpaceDE w:val="0"/>
        <w:autoSpaceDN w:val="0"/>
        <w:spacing w:before="1" w:after="0" w:line="298" w:lineRule="exact"/>
        <w:ind w:left="442" w:hanging="157"/>
        <w:jc w:val="both"/>
        <w:rPr>
          <w:rFonts w:ascii="Times New Roman" w:eastAsia="Times New Roman" w:hAnsi="Times New Roman" w:cs="Times New Roman"/>
          <w:sz w:val="26"/>
        </w:rPr>
      </w:pPr>
      <w:r w:rsidRPr="007D1C4D">
        <w:rPr>
          <w:rFonts w:ascii="Times New Roman" w:eastAsia="Times New Roman" w:hAnsi="Times New Roman" w:cs="Times New Roman"/>
          <w:sz w:val="26"/>
        </w:rPr>
        <w:t>тайп-тайпанчу</w:t>
      </w:r>
      <w:r w:rsidRPr="007D1C4D">
        <w:rPr>
          <w:rFonts w:ascii="Times New Roman" w:eastAsia="Times New Roman" w:hAnsi="Times New Roman" w:cs="Times New Roman"/>
          <w:spacing w:val="-3"/>
          <w:sz w:val="26"/>
        </w:rPr>
        <w:t xml:space="preserve"> </w:t>
      </w:r>
      <w:r w:rsidRPr="007D1C4D">
        <w:rPr>
          <w:rFonts w:ascii="Times New Roman" w:eastAsia="Times New Roman" w:hAnsi="Times New Roman" w:cs="Times New Roman"/>
          <w:sz w:val="26"/>
        </w:rPr>
        <w:t>хьежамийн</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тайп-тайпана</w:t>
      </w:r>
      <w:r w:rsidRPr="007D1C4D">
        <w:rPr>
          <w:rFonts w:ascii="Times New Roman" w:eastAsia="Times New Roman" w:hAnsi="Times New Roman" w:cs="Times New Roman"/>
          <w:spacing w:val="-2"/>
          <w:sz w:val="26"/>
        </w:rPr>
        <w:t xml:space="preserve"> </w:t>
      </w:r>
      <w:r w:rsidRPr="007D1C4D">
        <w:rPr>
          <w:rFonts w:ascii="Times New Roman" w:eastAsia="Times New Roman" w:hAnsi="Times New Roman" w:cs="Times New Roman"/>
          <w:sz w:val="26"/>
        </w:rPr>
        <w:t>баххаш</w:t>
      </w:r>
      <w:r w:rsidRPr="007D1C4D">
        <w:rPr>
          <w:rFonts w:ascii="Times New Roman" w:eastAsia="Times New Roman" w:hAnsi="Times New Roman" w:cs="Times New Roman"/>
          <w:spacing w:val="-2"/>
          <w:sz w:val="26"/>
        </w:rPr>
        <w:t xml:space="preserve"> </w:t>
      </w:r>
      <w:r w:rsidRPr="007D1C4D">
        <w:rPr>
          <w:rFonts w:ascii="Times New Roman" w:eastAsia="Times New Roman" w:hAnsi="Times New Roman" w:cs="Times New Roman"/>
          <w:sz w:val="26"/>
        </w:rPr>
        <w:t>хилар</w:t>
      </w:r>
      <w:r w:rsidRPr="007D1C4D">
        <w:rPr>
          <w:rFonts w:ascii="Times New Roman" w:eastAsia="Times New Roman" w:hAnsi="Times New Roman" w:cs="Times New Roman"/>
          <w:spacing w:val="-2"/>
          <w:sz w:val="26"/>
        </w:rPr>
        <w:t xml:space="preserve"> </w:t>
      </w:r>
      <w:r w:rsidRPr="007D1C4D">
        <w:rPr>
          <w:rFonts w:ascii="Times New Roman" w:eastAsia="Times New Roman" w:hAnsi="Times New Roman" w:cs="Times New Roman"/>
          <w:sz w:val="26"/>
        </w:rPr>
        <w:t>кхета.</w:t>
      </w:r>
    </w:p>
    <w:p w:rsidR="007D1C4D" w:rsidRPr="007D1C4D" w:rsidRDefault="007D1C4D" w:rsidP="007D1C4D">
      <w:pPr>
        <w:widowControl w:val="0"/>
        <w:numPr>
          <w:ilvl w:val="1"/>
          <w:numId w:val="17"/>
        </w:numPr>
        <w:tabs>
          <w:tab w:val="left" w:pos="927"/>
        </w:tabs>
        <w:autoSpaceDE w:val="0"/>
        <w:autoSpaceDN w:val="0"/>
        <w:spacing w:after="0" w:line="298" w:lineRule="exact"/>
        <w:ind w:left="926" w:hanging="250"/>
        <w:jc w:val="both"/>
        <w:rPr>
          <w:rFonts w:ascii="Times New Roman" w:eastAsia="Times New Roman" w:hAnsi="Times New Roman" w:cs="Times New Roman"/>
          <w:b/>
          <w:sz w:val="26"/>
        </w:rPr>
      </w:pPr>
      <w:r w:rsidRPr="007D1C4D">
        <w:rPr>
          <w:rFonts w:ascii="Times New Roman" w:eastAsia="Times New Roman" w:hAnsi="Times New Roman" w:cs="Times New Roman"/>
          <w:b/>
          <w:w w:val="115"/>
          <w:sz w:val="26"/>
        </w:rPr>
        <w:t>чу</w:t>
      </w:r>
      <w:r w:rsidRPr="007D1C4D">
        <w:rPr>
          <w:rFonts w:ascii="Times New Roman" w:eastAsia="Times New Roman" w:hAnsi="Times New Roman" w:cs="Times New Roman"/>
          <w:b/>
          <w:spacing w:val="-3"/>
          <w:w w:val="115"/>
          <w:sz w:val="26"/>
        </w:rPr>
        <w:t xml:space="preserve"> </w:t>
      </w:r>
      <w:r w:rsidRPr="007D1C4D">
        <w:rPr>
          <w:rFonts w:ascii="Times New Roman" w:eastAsia="Times New Roman" w:hAnsi="Times New Roman" w:cs="Times New Roman"/>
          <w:b/>
          <w:w w:val="115"/>
          <w:sz w:val="26"/>
        </w:rPr>
        <w:t>классехь</w:t>
      </w:r>
      <w:r w:rsidRPr="007D1C4D">
        <w:rPr>
          <w:rFonts w:ascii="Times New Roman" w:eastAsia="Times New Roman" w:hAnsi="Times New Roman" w:cs="Times New Roman"/>
          <w:b/>
          <w:spacing w:val="-4"/>
          <w:w w:val="115"/>
          <w:sz w:val="26"/>
        </w:rPr>
        <w:t xml:space="preserve"> </w:t>
      </w:r>
      <w:r w:rsidRPr="007D1C4D">
        <w:rPr>
          <w:rFonts w:ascii="Times New Roman" w:eastAsia="Times New Roman" w:hAnsi="Times New Roman" w:cs="Times New Roman"/>
          <w:b/>
          <w:w w:val="115"/>
          <w:sz w:val="26"/>
        </w:rPr>
        <w:t>дешар</w:t>
      </w:r>
      <w:r w:rsidRPr="007D1C4D">
        <w:rPr>
          <w:rFonts w:ascii="Times New Roman" w:eastAsia="Times New Roman" w:hAnsi="Times New Roman" w:cs="Times New Roman"/>
          <w:b/>
          <w:spacing w:val="-2"/>
          <w:w w:val="115"/>
          <w:sz w:val="26"/>
        </w:rPr>
        <w:t xml:space="preserve"> </w:t>
      </w:r>
      <w:r w:rsidRPr="007D1C4D">
        <w:rPr>
          <w:rFonts w:ascii="Times New Roman" w:eastAsia="Times New Roman" w:hAnsi="Times New Roman" w:cs="Times New Roman"/>
          <w:w w:val="115"/>
          <w:sz w:val="26"/>
        </w:rPr>
        <w:t>чекхдолучу</w:t>
      </w:r>
      <w:r w:rsidRPr="007D1C4D">
        <w:rPr>
          <w:rFonts w:ascii="Times New Roman" w:eastAsia="Times New Roman" w:hAnsi="Times New Roman" w:cs="Times New Roman"/>
          <w:spacing w:val="-4"/>
          <w:w w:val="115"/>
          <w:sz w:val="26"/>
        </w:rPr>
        <w:t xml:space="preserve"> </w:t>
      </w:r>
      <w:r w:rsidRPr="007D1C4D">
        <w:rPr>
          <w:rFonts w:ascii="Times New Roman" w:eastAsia="Times New Roman" w:hAnsi="Times New Roman" w:cs="Times New Roman"/>
          <w:w w:val="115"/>
          <w:sz w:val="26"/>
        </w:rPr>
        <w:t xml:space="preserve">хенахь </w:t>
      </w:r>
      <w:r w:rsidRPr="007D1C4D">
        <w:rPr>
          <w:rFonts w:ascii="Times New Roman" w:eastAsia="Times New Roman" w:hAnsi="Times New Roman" w:cs="Times New Roman"/>
          <w:b/>
          <w:w w:val="115"/>
          <w:sz w:val="26"/>
        </w:rPr>
        <w:t>дешархочунна</w:t>
      </w:r>
      <w:r w:rsidRPr="007D1C4D">
        <w:rPr>
          <w:rFonts w:ascii="Times New Roman" w:eastAsia="Times New Roman" w:hAnsi="Times New Roman" w:cs="Times New Roman"/>
          <w:b/>
          <w:spacing w:val="4"/>
          <w:w w:val="115"/>
          <w:sz w:val="26"/>
        </w:rPr>
        <w:t xml:space="preserve"> </w:t>
      </w:r>
      <w:r w:rsidRPr="007D1C4D">
        <w:rPr>
          <w:rFonts w:ascii="Times New Roman" w:eastAsia="Times New Roman" w:hAnsi="Times New Roman" w:cs="Times New Roman"/>
          <w:b/>
          <w:w w:val="115"/>
          <w:sz w:val="26"/>
        </w:rPr>
        <w:t>Ӏемар</w:t>
      </w:r>
      <w:r w:rsidRPr="007D1C4D">
        <w:rPr>
          <w:rFonts w:ascii="Times New Roman" w:eastAsia="Times New Roman" w:hAnsi="Times New Roman" w:cs="Times New Roman"/>
          <w:b/>
          <w:spacing w:val="-5"/>
          <w:w w:val="115"/>
          <w:sz w:val="26"/>
        </w:rPr>
        <w:t xml:space="preserve"> </w:t>
      </w:r>
      <w:r w:rsidRPr="007D1C4D">
        <w:rPr>
          <w:rFonts w:ascii="Times New Roman" w:eastAsia="Times New Roman" w:hAnsi="Times New Roman" w:cs="Times New Roman"/>
          <w:b/>
          <w:w w:val="115"/>
          <w:sz w:val="26"/>
        </w:rPr>
        <w:t>ду:</w:t>
      </w:r>
    </w:p>
    <w:p w:rsidR="007D1C4D" w:rsidRPr="007D1C4D" w:rsidRDefault="007D1C4D" w:rsidP="007D1C4D">
      <w:pPr>
        <w:widowControl w:val="0"/>
        <w:numPr>
          <w:ilvl w:val="0"/>
          <w:numId w:val="21"/>
        </w:numPr>
        <w:tabs>
          <w:tab w:val="left" w:pos="505"/>
        </w:tabs>
        <w:autoSpaceDE w:val="0"/>
        <w:autoSpaceDN w:val="0"/>
        <w:spacing w:after="0" w:line="240" w:lineRule="auto"/>
        <w:ind w:right="235"/>
        <w:jc w:val="both"/>
        <w:rPr>
          <w:rFonts w:ascii="Times New Roman" w:eastAsia="Times New Roman" w:hAnsi="Times New Roman" w:cs="Times New Roman"/>
          <w:sz w:val="26"/>
        </w:rPr>
      </w:pPr>
      <w:r w:rsidRPr="007D1C4D">
        <w:rPr>
          <w:rFonts w:ascii="Times New Roman" w:eastAsia="Times New Roman" w:hAnsi="Times New Roman" w:cs="Times New Roman"/>
          <w:w w:val="115"/>
          <w:sz w:val="26"/>
        </w:rPr>
        <w:t>нохчийн</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литерутурин</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говзарш</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Ӏаморан</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буха</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тӀехь</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нохчийн</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меттан</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хьасене-эстетикин таронех</w:t>
      </w:r>
      <w:r w:rsidRPr="007D1C4D">
        <w:rPr>
          <w:rFonts w:ascii="Times New Roman" w:eastAsia="Times New Roman" w:hAnsi="Times New Roman" w:cs="Times New Roman"/>
          <w:spacing w:val="2"/>
          <w:w w:val="115"/>
          <w:sz w:val="26"/>
        </w:rPr>
        <w:t xml:space="preserve"> </w:t>
      </w:r>
      <w:r w:rsidRPr="007D1C4D">
        <w:rPr>
          <w:rFonts w:ascii="Times New Roman" w:eastAsia="Times New Roman" w:hAnsi="Times New Roman" w:cs="Times New Roman"/>
          <w:w w:val="115"/>
          <w:sz w:val="26"/>
        </w:rPr>
        <w:t>кхета;</w:t>
      </w:r>
    </w:p>
    <w:p w:rsidR="007D1C4D" w:rsidRPr="007D1C4D" w:rsidRDefault="007D1C4D" w:rsidP="007D1C4D">
      <w:pPr>
        <w:widowControl w:val="0"/>
        <w:numPr>
          <w:ilvl w:val="0"/>
          <w:numId w:val="21"/>
        </w:numPr>
        <w:tabs>
          <w:tab w:val="left" w:pos="505"/>
        </w:tabs>
        <w:autoSpaceDE w:val="0"/>
        <w:autoSpaceDN w:val="0"/>
        <w:spacing w:after="0" w:line="240" w:lineRule="auto"/>
        <w:ind w:right="238"/>
        <w:jc w:val="both"/>
        <w:rPr>
          <w:rFonts w:ascii="Times New Roman" w:eastAsia="Times New Roman" w:hAnsi="Times New Roman" w:cs="Times New Roman"/>
          <w:sz w:val="26"/>
        </w:rPr>
      </w:pPr>
      <w:r w:rsidRPr="007D1C4D">
        <w:rPr>
          <w:rFonts w:ascii="Times New Roman" w:eastAsia="Times New Roman" w:hAnsi="Times New Roman" w:cs="Times New Roman"/>
          <w:w w:val="115"/>
          <w:sz w:val="26"/>
        </w:rPr>
        <w:t>ненан</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меттан</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литературех</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къоман</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эхь-бехк</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а,</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ламасташ</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лардаран</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а,</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схьакховдоран а</w:t>
      </w:r>
      <w:r w:rsidRPr="007D1C4D">
        <w:rPr>
          <w:rFonts w:ascii="Times New Roman" w:eastAsia="Times New Roman" w:hAnsi="Times New Roman" w:cs="Times New Roman"/>
          <w:spacing w:val="3"/>
          <w:w w:val="115"/>
          <w:sz w:val="26"/>
        </w:rPr>
        <w:t xml:space="preserve"> </w:t>
      </w:r>
      <w:r w:rsidRPr="007D1C4D">
        <w:rPr>
          <w:rFonts w:ascii="Times New Roman" w:eastAsia="Times New Roman" w:hAnsi="Times New Roman" w:cs="Times New Roman"/>
          <w:w w:val="115"/>
          <w:sz w:val="26"/>
        </w:rPr>
        <w:t>къоман-культурин гӀирс</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санна мехаллех</w:t>
      </w:r>
      <w:r w:rsidRPr="007D1C4D">
        <w:rPr>
          <w:rFonts w:ascii="Times New Roman" w:eastAsia="Times New Roman" w:hAnsi="Times New Roman" w:cs="Times New Roman"/>
          <w:spacing w:val="-2"/>
          <w:w w:val="115"/>
          <w:sz w:val="26"/>
        </w:rPr>
        <w:t xml:space="preserve"> </w:t>
      </w:r>
      <w:r w:rsidRPr="007D1C4D">
        <w:rPr>
          <w:rFonts w:ascii="Times New Roman" w:eastAsia="Times New Roman" w:hAnsi="Times New Roman" w:cs="Times New Roman"/>
          <w:w w:val="115"/>
          <w:sz w:val="26"/>
        </w:rPr>
        <w:t>кхетар;</w:t>
      </w:r>
    </w:p>
    <w:p w:rsidR="007D1C4D" w:rsidRPr="007D1C4D" w:rsidRDefault="007D1C4D" w:rsidP="007D1C4D">
      <w:pPr>
        <w:widowControl w:val="0"/>
        <w:numPr>
          <w:ilvl w:val="0"/>
          <w:numId w:val="21"/>
        </w:numPr>
        <w:tabs>
          <w:tab w:val="left" w:pos="505"/>
        </w:tabs>
        <w:autoSpaceDE w:val="0"/>
        <w:autoSpaceDN w:val="0"/>
        <w:spacing w:after="0" w:line="318" w:lineRule="exact"/>
        <w:ind w:left="504" w:hanging="284"/>
        <w:jc w:val="both"/>
        <w:rPr>
          <w:rFonts w:ascii="Times New Roman" w:eastAsia="Times New Roman" w:hAnsi="Times New Roman" w:cs="Times New Roman"/>
          <w:sz w:val="26"/>
        </w:rPr>
      </w:pPr>
      <w:r w:rsidRPr="007D1C4D">
        <w:rPr>
          <w:rFonts w:ascii="Times New Roman" w:eastAsia="Times New Roman" w:hAnsi="Times New Roman" w:cs="Times New Roman"/>
          <w:w w:val="115"/>
          <w:sz w:val="26"/>
        </w:rPr>
        <w:t>турпалхойн</w:t>
      </w:r>
      <w:r w:rsidRPr="007D1C4D">
        <w:rPr>
          <w:rFonts w:ascii="Times New Roman" w:eastAsia="Times New Roman" w:hAnsi="Times New Roman" w:cs="Times New Roman"/>
          <w:spacing w:val="-5"/>
          <w:w w:val="115"/>
          <w:sz w:val="26"/>
        </w:rPr>
        <w:t xml:space="preserve"> </w:t>
      </w:r>
      <w:r w:rsidRPr="007D1C4D">
        <w:rPr>
          <w:rFonts w:ascii="Times New Roman" w:eastAsia="Times New Roman" w:hAnsi="Times New Roman" w:cs="Times New Roman"/>
          <w:w w:val="115"/>
          <w:sz w:val="26"/>
        </w:rPr>
        <w:t>леларийн</w:t>
      </w:r>
      <w:r w:rsidRPr="007D1C4D">
        <w:rPr>
          <w:rFonts w:ascii="Times New Roman" w:eastAsia="Times New Roman" w:hAnsi="Times New Roman" w:cs="Times New Roman"/>
          <w:spacing w:val="3"/>
          <w:w w:val="115"/>
          <w:sz w:val="26"/>
        </w:rPr>
        <w:t xml:space="preserve"> </w:t>
      </w:r>
      <w:r w:rsidRPr="007D1C4D">
        <w:rPr>
          <w:rFonts w:ascii="Times New Roman" w:eastAsia="Times New Roman" w:hAnsi="Times New Roman" w:cs="Times New Roman"/>
          <w:w w:val="115"/>
          <w:sz w:val="26"/>
        </w:rPr>
        <w:t>оьздангаллин</w:t>
      </w:r>
      <w:r w:rsidRPr="007D1C4D">
        <w:rPr>
          <w:rFonts w:ascii="Times New Roman" w:eastAsia="Times New Roman" w:hAnsi="Times New Roman" w:cs="Times New Roman"/>
          <w:spacing w:val="2"/>
          <w:w w:val="115"/>
          <w:sz w:val="26"/>
        </w:rPr>
        <w:t xml:space="preserve"> </w:t>
      </w:r>
      <w:r w:rsidRPr="007D1C4D">
        <w:rPr>
          <w:rFonts w:ascii="Times New Roman" w:eastAsia="Times New Roman" w:hAnsi="Times New Roman" w:cs="Times New Roman"/>
          <w:w w:val="115"/>
          <w:sz w:val="26"/>
        </w:rPr>
        <w:t>мах</w:t>
      </w:r>
      <w:r w:rsidRPr="007D1C4D">
        <w:rPr>
          <w:rFonts w:ascii="Times New Roman" w:eastAsia="Times New Roman" w:hAnsi="Times New Roman" w:cs="Times New Roman"/>
          <w:spacing w:val="-4"/>
          <w:w w:val="115"/>
          <w:sz w:val="26"/>
        </w:rPr>
        <w:t xml:space="preserve"> </w:t>
      </w:r>
      <w:r w:rsidRPr="007D1C4D">
        <w:rPr>
          <w:rFonts w:ascii="Times New Roman" w:eastAsia="Times New Roman" w:hAnsi="Times New Roman" w:cs="Times New Roman"/>
          <w:w w:val="115"/>
          <w:sz w:val="26"/>
        </w:rPr>
        <w:t>хадон</w:t>
      </w:r>
      <w:r w:rsidRPr="007D1C4D">
        <w:rPr>
          <w:rFonts w:ascii="Times New Roman" w:eastAsia="Times New Roman" w:hAnsi="Times New Roman" w:cs="Times New Roman"/>
          <w:spacing w:val="-4"/>
          <w:w w:val="115"/>
          <w:sz w:val="26"/>
        </w:rPr>
        <w:t xml:space="preserve"> </w:t>
      </w:r>
      <w:r w:rsidRPr="007D1C4D">
        <w:rPr>
          <w:rFonts w:ascii="Times New Roman" w:eastAsia="Times New Roman" w:hAnsi="Times New Roman" w:cs="Times New Roman"/>
          <w:w w:val="115"/>
          <w:sz w:val="26"/>
        </w:rPr>
        <w:t>а,</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цуьнан</w:t>
      </w:r>
      <w:r w:rsidRPr="007D1C4D">
        <w:rPr>
          <w:rFonts w:ascii="Times New Roman" w:eastAsia="Times New Roman" w:hAnsi="Times New Roman" w:cs="Times New Roman"/>
          <w:spacing w:val="-2"/>
          <w:w w:val="115"/>
          <w:sz w:val="26"/>
        </w:rPr>
        <w:t xml:space="preserve"> </w:t>
      </w:r>
      <w:r w:rsidRPr="007D1C4D">
        <w:rPr>
          <w:rFonts w:ascii="Times New Roman" w:eastAsia="Times New Roman" w:hAnsi="Times New Roman" w:cs="Times New Roman"/>
          <w:w w:val="115"/>
          <w:sz w:val="26"/>
        </w:rPr>
        <w:t>бух</w:t>
      </w:r>
      <w:r w:rsidRPr="007D1C4D">
        <w:rPr>
          <w:rFonts w:ascii="Times New Roman" w:eastAsia="Times New Roman" w:hAnsi="Times New Roman" w:cs="Times New Roman"/>
          <w:spacing w:val="-4"/>
          <w:w w:val="115"/>
          <w:sz w:val="26"/>
        </w:rPr>
        <w:t xml:space="preserve"> </w:t>
      </w:r>
      <w:r w:rsidRPr="007D1C4D">
        <w:rPr>
          <w:rFonts w:ascii="Times New Roman" w:eastAsia="Times New Roman" w:hAnsi="Times New Roman" w:cs="Times New Roman"/>
          <w:w w:val="115"/>
          <w:sz w:val="26"/>
        </w:rPr>
        <w:t>балон</w:t>
      </w:r>
      <w:r w:rsidRPr="007D1C4D">
        <w:rPr>
          <w:rFonts w:ascii="Times New Roman" w:eastAsia="Times New Roman" w:hAnsi="Times New Roman" w:cs="Times New Roman"/>
          <w:spacing w:val="-4"/>
          <w:w w:val="115"/>
          <w:sz w:val="26"/>
        </w:rPr>
        <w:t xml:space="preserve"> </w:t>
      </w:r>
      <w:r w:rsidRPr="007D1C4D">
        <w:rPr>
          <w:rFonts w:ascii="Times New Roman" w:eastAsia="Times New Roman" w:hAnsi="Times New Roman" w:cs="Times New Roman"/>
          <w:w w:val="115"/>
          <w:sz w:val="26"/>
        </w:rPr>
        <w:t>а;</w:t>
      </w:r>
    </w:p>
    <w:p w:rsidR="007D1C4D" w:rsidRPr="007D1C4D" w:rsidRDefault="007D1C4D" w:rsidP="007D1C4D">
      <w:pPr>
        <w:widowControl w:val="0"/>
        <w:numPr>
          <w:ilvl w:val="0"/>
          <w:numId w:val="21"/>
        </w:numPr>
        <w:tabs>
          <w:tab w:val="left" w:pos="505"/>
        </w:tabs>
        <w:autoSpaceDE w:val="0"/>
        <w:autoSpaceDN w:val="0"/>
        <w:spacing w:after="0" w:line="240" w:lineRule="auto"/>
        <w:ind w:right="234"/>
        <w:jc w:val="both"/>
        <w:rPr>
          <w:rFonts w:ascii="Times New Roman" w:eastAsia="Times New Roman" w:hAnsi="Times New Roman" w:cs="Times New Roman"/>
          <w:sz w:val="26"/>
        </w:rPr>
      </w:pPr>
      <w:r w:rsidRPr="007D1C4D">
        <w:rPr>
          <w:rFonts w:ascii="Times New Roman" w:eastAsia="Times New Roman" w:hAnsi="Times New Roman" w:cs="Times New Roman"/>
          <w:w w:val="115"/>
          <w:sz w:val="26"/>
        </w:rPr>
        <w:t>нохчийн литературин говзарш йешаран процессехь йешаран корматталла</w:t>
      </w:r>
      <w:r w:rsidRPr="007D1C4D">
        <w:rPr>
          <w:rFonts w:ascii="Times New Roman" w:eastAsia="Times New Roman" w:hAnsi="Times New Roman" w:cs="Times New Roman"/>
          <w:spacing w:val="-72"/>
          <w:w w:val="115"/>
          <w:sz w:val="26"/>
        </w:rPr>
        <w:t xml:space="preserve"> </w:t>
      </w:r>
      <w:r w:rsidRPr="007D1C4D">
        <w:rPr>
          <w:rFonts w:ascii="Times New Roman" w:eastAsia="Times New Roman" w:hAnsi="Times New Roman" w:cs="Times New Roman"/>
          <w:w w:val="115"/>
          <w:sz w:val="26"/>
        </w:rPr>
        <w:t>шарйан: хезаш а, дагахь а йеша, исбаьхьаллин а, Ӏилманан а, дешаран а</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текстийн</w:t>
      </w:r>
      <w:r w:rsidRPr="007D1C4D">
        <w:rPr>
          <w:rFonts w:ascii="Times New Roman" w:eastAsia="Times New Roman" w:hAnsi="Times New Roman" w:cs="Times New Roman"/>
          <w:spacing w:val="11"/>
          <w:w w:val="115"/>
          <w:sz w:val="26"/>
        </w:rPr>
        <w:t xml:space="preserve"> </w:t>
      </w:r>
      <w:r w:rsidRPr="007D1C4D">
        <w:rPr>
          <w:rFonts w:ascii="Times New Roman" w:eastAsia="Times New Roman" w:hAnsi="Times New Roman" w:cs="Times New Roman"/>
          <w:w w:val="115"/>
          <w:sz w:val="26"/>
        </w:rPr>
        <w:t>анализ</w:t>
      </w:r>
      <w:r w:rsidRPr="007D1C4D">
        <w:rPr>
          <w:rFonts w:ascii="Times New Roman" w:eastAsia="Times New Roman" w:hAnsi="Times New Roman" w:cs="Times New Roman"/>
          <w:spacing w:val="11"/>
          <w:w w:val="115"/>
          <w:sz w:val="26"/>
        </w:rPr>
        <w:t xml:space="preserve"> </w:t>
      </w:r>
      <w:r w:rsidRPr="007D1C4D">
        <w:rPr>
          <w:rFonts w:ascii="Times New Roman" w:eastAsia="Times New Roman" w:hAnsi="Times New Roman" w:cs="Times New Roman"/>
          <w:w w:val="115"/>
          <w:sz w:val="26"/>
        </w:rPr>
        <w:t>йаран</w:t>
      </w:r>
      <w:r w:rsidRPr="007D1C4D">
        <w:rPr>
          <w:rFonts w:ascii="Times New Roman" w:eastAsia="Times New Roman" w:hAnsi="Times New Roman" w:cs="Times New Roman"/>
          <w:spacing w:val="11"/>
          <w:w w:val="115"/>
          <w:sz w:val="26"/>
        </w:rPr>
        <w:t xml:space="preserve"> </w:t>
      </w:r>
      <w:r w:rsidRPr="007D1C4D">
        <w:rPr>
          <w:rFonts w:ascii="Times New Roman" w:eastAsia="Times New Roman" w:hAnsi="Times New Roman" w:cs="Times New Roman"/>
          <w:w w:val="115"/>
          <w:sz w:val="26"/>
        </w:rPr>
        <w:t>а,</w:t>
      </w:r>
      <w:r w:rsidRPr="007D1C4D">
        <w:rPr>
          <w:rFonts w:ascii="Times New Roman" w:eastAsia="Times New Roman" w:hAnsi="Times New Roman" w:cs="Times New Roman"/>
          <w:spacing w:val="10"/>
          <w:w w:val="115"/>
          <w:sz w:val="26"/>
        </w:rPr>
        <w:t xml:space="preserve"> </w:t>
      </w:r>
      <w:r w:rsidRPr="007D1C4D">
        <w:rPr>
          <w:rFonts w:ascii="Times New Roman" w:eastAsia="Times New Roman" w:hAnsi="Times New Roman" w:cs="Times New Roman"/>
          <w:w w:val="115"/>
          <w:sz w:val="26"/>
        </w:rPr>
        <w:t>маьӀна</w:t>
      </w:r>
      <w:r w:rsidRPr="007D1C4D">
        <w:rPr>
          <w:rFonts w:ascii="Times New Roman" w:eastAsia="Times New Roman" w:hAnsi="Times New Roman" w:cs="Times New Roman"/>
          <w:spacing w:val="11"/>
          <w:w w:val="115"/>
          <w:sz w:val="26"/>
        </w:rPr>
        <w:t xml:space="preserve"> </w:t>
      </w:r>
      <w:r w:rsidRPr="007D1C4D">
        <w:rPr>
          <w:rFonts w:ascii="Times New Roman" w:eastAsia="Times New Roman" w:hAnsi="Times New Roman" w:cs="Times New Roman"/>
          <w:w w:val="115"/>
          <w:sz w:val="26"/>
        </w:rPr>
        <w:t>даран</w:t>
      </w:r>
      <w:r w:rsidRPr="007D1C4D">
        <w:rPr>
          <w:rFonts w:ascii="Times New Roman" w:eastAsia="Times New Roman" w:hAnsi="Times New Roman" w:cs="Times New Roman"/>
          <w:spacing w:val="12"/>
          <w:w w:val="115"/>
          <w:sz w:val="26"/>
        </w:rPr>
        <w:t xml:space="preserve"> </w:t>
      </w:r>
      <w:r w:rsidRPr="007D1C4D">
        <w:rPr>
          <w:rFonts w:ascii="Times New Roman" w:eastAsia="Times New Roman" w:hAnsi="Times New Roman" w:cs="Times New Roman"/>
          <w:w w:val="115"/>
          <w:sz w:val="26"/>
        </w:rPr>
        <w:t>а</w:t>
      </w:r>
      <w:r w:rsidRPr="007D1C4D">
        <w:rPr>
          <w:rFonts w:ascii="Times New Roman" w:eastAsia="Times New Roman" w:hAnsi="Times New Roman" w:cs="Times New Roman"/>
          <w:spacing w:val="11"/>
          <w:w w:val="115"/>
          <w:sz w:val="26"/>
        </w:rPr>
        <w:t xml:space="preserve"> </w:t>
      </w:r>
      <w:r w:rsidRPr="007D1C4D">
        <w:rPr>
          <w:rFonts w:ascii="Times New Roman" w:eastAsia="Times New Roman" w:hAnsi="Times New Roman" w:cs="Times New Roman"/>
          <w:w w:val="115"/>
          <w:sz w:val="26"/>
        </w:rPr>
        <w:t>зеделларг</w:t>
      </w:r>
      <w:r w:rsidRPr="007D1C4D">
        <w:rPr>
          <w:rFonts w:ascii="Times New Roman" w:eastAsia="Times New Roman" w:hAnsi="Times New Roman" w:cs="Times New Roman"/>
          <w:spacing w:val="11"/>
          <w:w w:val="115"/>
          <w:sz w:val="26"/>
        </w:rPr>
        <w:t xml:space="preserve"> </w:t>
      </w:r>
      <w:r w:rsidRPr="007D1C4D">
        <w:rPr>
          <w:rFonts w:ascii="Times New Roman" w:eastAsia="Times New Roman" w:hAnsi="Times New Roman" w:cs="Times New Roman"/>
          <w:w w:val="115"/>
          <w:sz w:val="26"/>
        </w:rPr>
        <w:t>хила;</w:t>
      </w:r>
    </w:p>
    <w:p w:rsidR="007D1C4D" w:rsidRPr="007D1C4D" w:rsidRDefault="007D1C4D" w:rsidP="007D1C4D">
      <w:pPr>
        <w:widowControl w:val="0"/>
        <w:numPr>
          <w:ilvl w:val="0"/>
          <w:numId w:val="21"/>
        </w:numPr>
        <w:tabs>
          <w:tab w:val="left" w:pos="505"/>
        </w:tabs>
        <w:autoSpaceDE w:val="0"/>
        <w:autoSpaceDN w:val="0"/>
        <w:spacing w:after="0" w:line="240" w:lineRule="auto"/>
        <w:ind w:right="230"/>
        <w:jc w:val="both"/>
        <w:rPr>
          <w:rFonts w:ascii="Times New Roman" w:eastAsia="Times New Roman" w:hAnsi="Times New Roman" w:cs="Times New Roman"/>
          <w:sz w:val="26"/>
        </w:rPr>
      </w:pPr>
      <w:r w:rsidRPr="007D1C4D">
        <w:rPr>
          <w:rFonts w:ascii="Times New Roman" w:eastAsia="Times New Roman" w:hAnsi="Times New Roman" w:cs="Times New Roman"/>
          <w:w w:val="115"/>
          <w:sz w:val="26"/>
        </w:rPr>
        <w:t>нохчийн</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литературин</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говзарш</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йешаран</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зеделлачух</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къамел</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шардарехь</w:t>
      </w:r>
      <w:r w:rsidRPr="007D1C4D">
        <w:rPr>
          <w:rFonts w:ascii="Times New Roman" w:eastAsia="Times New Roman" w:hAnsi="Times New Roman" w:cs="Times New Roman"/>
          <w:spacing w:val="-72"/>
          <w:w w:val="115"/>
          <w:sz w:val="26"/>
        </w:rPr>
        <w:t xml:space="preserve"> </w:t>
      </w:r>
      <w:r w:rsidRPr="007D1C4D">
        <w:rPr>
          <w:rFonts w:ascii="Times New Roman" w:eastAsia="Times New Roman" w:hAnsi="Times New Roman" w:cs="Times New Roman"/>
          <w:w w:val="115"/>
          <w:sz w:val="26"/>
        </w:rPr>
        <w:t>пайдаэца: ладоьгӀна/йешна текст йийцаре йарехь дакъалаца, текстана тӀе а</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тийжаш, шена хетарг тӀечӀагӀдан;</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йешначу йа ладоьгӀначу</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текстан кепе</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хьаьжжина,</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и</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схьайийца</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(йерриге</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йа</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йоцца),</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дакъалоцучу</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турпалхойн</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цӀарах</w:t>
      </w:r>
      <w:r w:rsidRPr="007D1C4D">
        <w:rPr>
          <w:rFonts w:ascii="Times New Roman" w:eastAsia="Times New Roman" w:hAnsi="Times New Roman" w:cs="Times New Roman"/>
          <w:spacing w:val="2"/>
          <w:w w:val="115"/>
          <w:sz w:val="26"/>
        </w:rPr>
        <w:t xml:space="preserve"> </w:t>
      </w:r>
      <w:r w:rsidRPr="007D1C4D">
        <w:rPr>
          <w:rFonts w:ascii="Times New Roman" w:eastAsia="Times New Roman" w:hAnsi="Times New Roman" w:cs="Times New Roman"/>
          <w:w w:val="115"/>
          <w:sz w:val="26"/>
        </w:rPr>
        <w:t>литаретурин</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говзар</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схьайийца;</w:t>
      </w:r>
    </w:p>
    <w:p w:rsidR="007D1C4D" w:rsidRPr="007D1C4D" w:rsidRDefault="007D1C4D" w:rsidP="007D1C4D">
      <w:pPr>
        <w:widowControl w:val="0"/>
        <w:autoSpaceDE w:val="0"/>
        <w:autoSpaceDN w:val="0"/>
        <w:spacing w:after="0" w:line="240" w:lineRule="auto"/>
        <w:jc w:val="both"/>
        <w:rPr>
          <w:rFonts w:ascii="Times New Roman" w:eastAsia="Times New Roman" w:hAnsi="Times New Roman" w:cs="Times New Roman"/>
          <w:sz w:val="26"/>
        </w:rPr>
        <w:sectPr w:rsidR="007D1C4D" w:rsidRPr="007D1C4D">
          <w:pgSz w:w="11920" w:h="16850"/>
          <w:pgMar w:top="980" w:right="460" w:bottom="760" w:left="1260" w:header="0" w:footer="561" w:gutter="0"/>
          <w:cols w:space="720"/>
        </w:sectPr>
      </w:pPr>
    </w:p>
    <w:p w:rsidR="007D1C4D" w:rsidRPr="007D1C4D" w:rsidRDefault="007D1C4D" w:rsidP="007D1C4D">
      <w:pPr>
        <w:widowControl w:val="0"/>
        <w:numPr>
          <w:ilvl w:val="0"/>
          <w:numId w:val="21"/>
        </w:numPr>
        <w:tabs>
          <w:tab w:val="left" w:pos="505"/>
        </w:tabs>
        <w:autoSpaceDE w:val="0"/>
        <w:autoSpaceDN w:val="0"/>
        <w:spacing w:before="78" w:after="0" w:line="240" w:lineRule="auto"/>
        <w:ind w:right="232"/>
        <w:rPr>
          <w:rFonts w:ascii="Times New Roman" w:eastAsia="Times New Roman" w:hAnsi="Times New Roman" w:cs="Times New Roman"/>
          <w:sz w:val="26"/>
        </w:rPr>
      </w:pPr>
      <w:r w:rsidRPr="007D1C4D">
        <w:rPr>
          <w:rFonts w:ascii="Times New Roman" w:eastAsia="Times New Roman" w:hAnsi="Times New Roman" w:cs="Times New Roman"/>
          <w:w w:val="115"/>
          <w:sz w:val="26"/>
        </w:rPr>
        <w:lastRenderedPageBreak/>
        <w:t>текстах</w:t>
      </w:r>
      <w:r w:rsidRPr="007D1C4D">
        <w:rPr>
          <w:rFonts w:ascii="Times New Roman" w:eastAsia="Times New Roman" w:hAnsi="Times New Roman" w:cs="Times New Roman"/>
          <w:spacing w:val="42"/>
          <w:w w:val="115"/>
          <w:sz w:val="26"/>
        </w:rPr>
        <w:t xml:space="preserve"> </w:t>
      </w:r>
      <w:r w:rsidRPr="007D1C4D">
        <w:rPr>
          <w:rFonts w:ascii="Times New Roman" w:eastAsia="Times New Roman" w:hAnsi="Times New Roman" w:cs="Times New Roman"/>
          <w:w w:val="115"/>
          <w:sz w:val="26"/>
        </w:rPr>
        <w:t>кхетархьама</w:t>
      </w:r>
      <w:r w:rsidRPr="007D1C4D">
        <w:rPr>
          <w:rFonts w:ascii="Times New Roman" w:eastAsia="Times New Roman" w:hAnsi="Times New Roman" w:cs="Times New Roman"/>
          <w:spacing w:val="42"/>
          <w:w w:val="115"/>
          <w:sz w:val="26"/>
        </w:rPr>
        <w:t xml:space="preserve"> </w:t>
      </w:r>
      <w:r w:rsidRPr="007D1C4D">
        <w:rPr>
          <w:rFonts w:ascii="Times New Roman" w:eastAsia="Times New Roman" w:hAnsi="Times New Roman" w:cs="Times New Roman"/>
          <w:w w:val="115"/>
          <w:sz w:val="26"/>
        </w:rPr>
        <w:t>а,</w:t>
      </w:r>
      <w:r w:rsidRPr="007D1C4D">
        <w:rPr>
          <w:rFonts w:ascii="Times New Roman" w:eastAsia="Times New Roman" w:hAnsi="Times New Roman" w:cs="Times New Roman"/>
          <w:spacing w:val="42"/>
          <w:w w:val="115"/>
          <w:sz w:val="26"/>
        </w:rPr>
        <w:t xml:space="preserve"> </w:t>
      </w:r>
      <w:r w:rsidRPr="007D1C4D">
        <w:rPr>
          <w:rFonts w:ascii="Times New Roman" w:eastAsia="Times New Roman" w:hAnsi="Times New Roman" w:cs="Times New Roman"/>
          <w:w w:val="115"/>
          <w:sz w:val="26"/>
        </w:rPr>
        <w:t>кхин</w:t>
      </w:r>
      <w:r w:rsidRPr="007D1C4D">
        <w:rPr>
          <w:rFonts w:ascii="Times New Roman" w:eastAsia="Times New Roman" w:hAnsi="Times New Roman" w:cs="Times New Roman"/>
          <w:spacing w:val="39"/>
          <w:w w:val="115"/>
          <w:sz w:val="26"/>
        </w:rPr>
        <w:t xml:space="preserve"> </w:t>
      </w:r>
      <w:r w:rsidRPr="007D1C4D">
        <w:rPr>
          <w:rFonts w:ascii="Times New Roman" w:eastAsia="Times New Roman" w:hAnsi="Times New Roman" w:cs="Times New Roman"/>
          <w:w w:val="115"/>
          <w:sz w:val="26"/>
        </w:rPr>
        <w:t>совнаха</w:t>
      </w:r>
      <w:r w:rsidRPr="007D1C4D">
        <w:rPr>
          <w:rFonts w:ascii="Times New Roman" w:eastAsia="Times New Roman" w:hAnsi="Times New Roman" w:cs="Times New Roman"/>
          <w:spacing w:val="40"/>
          <w:w w:val="115"/>
          <w:sz w:val="26"/>
        </w:rPr>
        <w:t xml:space="preserve"> </w:t>
      </w:r>
      <w:r w:rsidRPr="007D1C4D">
        <w:rPr>
          <w:rFonts w:ascii="Times New Roman" w:eastAsia="Times New Roman" w:hAnsi="Times New Roman" w:cs="Times New Roman"/>
          <w:w w:val="115"/>
          <w:sz w:val="26"/>
        </w:rPr>
        <w:t>хаамаш</w:t>
      </w:r>
      <w:r w:rsidRPr="007D1C4D">
        <w:rPr>
          <w:rFonts w:ascii="Times New Roman" w:eastAsia="Times New Roman" w:hAnsi="Times New Roman" w:cs="Times New Roman"/>
          <w:spacing w:val="42"/>
          <w:w w:val="115"/>
          <w:sz w:val="26"/>
        </w:rPr>
        <w:t xml:space="preserve"> </w:t>
      </w:r>
      <w:r w:rsidRPr="007D1C4D">
        <w:rPr>
          <w:rFonts w:ascii="Times New Roman" w:eastAsia="Times New Roman" w:hAnsi="Times New Roman" w:cs="Times New Roman"/>
          <w:w w:val="115"/>
          <w:sz w:val="26"/>
        </w:rPr>
        <w:t>бовзархьама</w:t>
      </w:r>
      <w:r w:rsidRPr="007D1C4D">
        <w:rPr>
          <w:rFonts w:ascii="Times New Roman" w:eastAsia="Times New Roman" w:hAnsi="Times New Roman" w:cs="Times New Roman"/>
          <w:spacing w:val="42"/>
          <w:w w:val="115"/>
          <w:sz w:val="26"/>
        </w:rPr>
        <w:t xml:space="preserve"> </w:t>
      </w:r>
      <w:r w:rsidRPr="007D1C4D">
        <w:rPr>
          <w:rFonts w:ascii="Times New Roman" w:eastAsia="Times New Roman" w:hAnsi="Times New Roman" w:cs="Times New Roman"/>
          <w:w w:val="115"/>
          <w:sz w:val="26"/>
        </w:rPr>
        <w:t>а</w:t>
      </w:r>
      <w:r w:rsidRPr="007D1C4D">
        <w:rPr>
          <w:rFonts w:ascii="Times New Roman" w:eastAsia="Times New Roman" w:hAnsi="Times New Roman" w:cs="Times New Roman"/>
          <w:spacing w:val="42"/>
          <w:w w:val="115"/>
          <w:sz w:val="26"/>
        </w:rPr>
        <w:t xml:space="preserve"> </w:t>
      </w:r>
      <w:r w:rsidRPr="007D1C4D">
        <w:rPr>
          <w:rFonts w:ascii="Times New Roman" w:eastAsia="Times New Roman" w:hAnsi="Times New Roman" w:cs="Times New Roman"/>
          <w:w w:val="115"/>
          <w:sz w:val="26"/>
        </w:rPr>
        <w:t>куьйгаллин</w:t>
      </w:r>
      <w:r w:rsidRPr="007D1C4D">
        <w:rPr>
          <w:rFonts w:ascii="Times New Roman" w:eastAsia="Times New Roman" w:hAnsi="Times New Roman" w:cs="Times New Roman"/>
          <w:spacing w:val="-72"/>
          <w:w w:val="115"/>
          <w:sz w:val="26"/>
        </w:rPr>
        <w:t xml:space="preserve"> </w:t>
      </w:r>
      <w:r w:rsidRPr="007D1C4D">
        <w:rPr>
          <w:rFonts w:ascii="Times New Roman" w:eastAsia="Times New Roman" w:hAnsi="Times New Roman" w:cs="Times New Roman"/>
          <w:w w:val="115"/>
          <w:sz w:val="26"/>
        </w:rPr>
        <w:t>хьостанех</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пайдаэца.</w:t>
      </w:r>
    </w:p>
    <w:p w:rsidR="007D1C4D" w:rsidRPr="007D1C4D" w:rsidRDefault="007D1C4D" w:rsidP="007D1C4D">
      <w:pPr>
        <w:widowControl w:val="0"/>
        <w:autoSpaceDE w:val="0"/>
        <w:autoSpaceDN w:val="0"/>
        <w:spacing w:before="2" w:after="0" w:line="298" w:lineRule="exact"/>
        <w:ind w:left="221"/>
        <w:outlineLvl w:val="1"/>
        <w:rPr>
          <w:rFonts w:ascii="Times New Roman" w:eastAsia="Times New Roman" w:hAnsi="Times New Roman" w:cs="Times New Roman"/>
          <w:b/>
          <w:bCs/>
          <w:sz w:val="26"/>
          <w:szCs w:val="26"/>
        </w:rPr>
      </w:pPr>
      <w:r w:rsidRPr="007D1C4D">
        <w:rPr>
          <w:rFonts w:ascii="Times New Roman" w:eastAsia="Times New Roman" w:hAnsi="Times New Roman" w:cs="Times New Roman"/>
          <w:b/>
          <w:bCs/>
          <w:sz w:val="26"/>
          <w:szCs w:val="26"/>
        </w:rPr>
        <w:t>«Къамелан</w:t>
      </w:r>
      <w:r w:rsidRPr="007D1C4D">
        <w:rPr>
          <w:rFonts w:ascii="Times New Roman" w:eastAsia="Times New Roman" w:hAnsi="Times New Roman" w:cs="Times New Roman"/>
          <w:b/>
          <w:bCs/>
          <w:spacing w:val="-3"/>
          <w:sz w:val="26"/>
          <w:szCs w:val="26"/>
        </w:rPr>
        <w:t xml:space="preserve"> </w:t>
      </w:r>
      <w:r w:rsidRPr="007D1C4D">
        <w:rPr>
          <w:rFonts w:ascii="Times New Roman" w:eastAsia="Times New Roman" w:hAnsi="Times New Roman" w:cs="Times New Roman"/>
          <w:b/>
          <w:bCs/>
          <w:sz w:val="26"/>
          <w:szCs w:val="26"/>
        </w:rPr>
        <w:t>а,</w:t>
      </w:r>
      <w:r w:rsidRPr="007D1C4D">
        <w:rPr>
          <w:rFonts w:ascii="Times New Roman" w:eastAsia="Times New Roman" w:hAnsi="Times New Roman" w:cs="Times New Roman"/>
          <w:b/>
          <w:bCs/>
          <w:spacing w:val="-4"/>
          <w:sz w:val="26"/>
          <w:szCs w:val="26"/>
        </w:rPr>
        <w:t xml:space="preserve"> </w:t>
      </w:r>
      <w:r w:rsidRPr="007D1C4D">
        <w:rPr>
          <w:rFonts w:ascii="Times New Roman" w:eastAsia="Times New Roman" w:hAnsi="Times New Roman" w:cs="Times New Roman"/>
          <w:b/>
          <w:bCs/>
          <w:sz w:val="26"/>
          <w:szCs w:val="26"/>
        </w:rPr>
        <w:t>йешаран</w:t>
      </w:r>
      <w:r w:rsidRPr="007D1C4D">
        <w:rPr>
          <w:rFonts w:ascii="Times New Roman" w:eastAsia="Times New Roman" w:hAnsi="Times New Roman" w:cs="Times New Roman"/>
          <w:b/>
          <w:bCs/>
          <w:spacing w:val="-4"/>
          <w:sz w:val="26"/>
          <w:szCs w:val="26"/>
        </w:rPr>
        <w:t xml:space="preserve"> </w:t>
      </w:r>
      <w:r w:rsidRPr="007D1C4D">
        <w:rPr>
          <w:rFonts w:ascii="Times New Roman" w:eastAsia="Times New Roman" w:hAnsi="Times New Roman" w:cs="Times New Roman"/>
          <w:b/>
          <w:bCs/>
          <w:sz w:val="26"/>
          <w:szCs w:val="26"/>
        </w:rPr>
        <w:t>а</w:t>
      </w:r>
      <w:r w:rsidRPr="007D1C4D">
        <w:rPr>
          <w:rFonts w:ascii="Times New Roman" w:eastAsia="Times New Roman" w:hAnsi="Times New Roman" w:cs="Times New Roman"/>
          <w:b/>
          <w:bCs/>
          <w:spacing w:val="-4"/>
          <w:sz w:val="26"/>
          <w:szCs w:val="26"/>
        </w:rPr>
        <w:t xml:space="preserve"> </w:t>
      </w:r>
      <w:r w:rsidRPr="007D1C4D">
        <w:rPr>
          <w:rFonts w:ascii="Times New Roman" w:eastAsia="Times New Roman" w:hAnsi="Times New Roman" w:cs="Times New Roman"/>
          <w:b/>
          <w:bCs/>
          <w:sz w:val="26"/>
          <w:szCs w:val="26"/>
        </w:rPr>
        <w:t>гӀуллакхан</w:t>
      </w:r>
      <w:r w:rsidRPr="007D1C4D">
        <w:rPr>
          <w:rFonts w:ascii="Times New Roman" w:eastAsia="Times New Roman" w:hAnsi="Times New Roman" w:cs="Times New Roman"/>
          <w:b/>
          <w:bCs/>
          <w:spacing w:val="-3"/>
          <w:sz w:val="26"/>
          <w:szCs w:val="26"/>
        </w:rPr>
        <w:t xml:space="preserve"> </w:t>
      </w:r>
      <w:r w:rsidRPr="007D1C4D">
        <w:rPr>
          <w:rFonts w:ascii="Times New Roman" w:eastAsia="Times New Roman" w:hAnsi="Times New Roman" w:cs="Times New Roman"/>
          <w:b/>
          <w:bCs/>
          <w:sz w:val="26"/>
          <w:szCs w:val="26"/>
        </w:rPr>
        <w:t>кепаш»</w:t>
      </w:r>
      <w:r w:rsidRPr="007D1C4D">
        <w:rPr>
          <w:rFonts w:ascii="Times New Roman" w:eastAsia="Times New Roman" w:hAnsi="Times New Roman" w:cs="Times New Roman"/>
          <w:b/>
          <w:bCs/>
          <w:spacing w:val="-4"/>
          <w:sz w:val="26"/>
          <w:szCs w:val="26"/>
        </w:rPr>
        <w:t xml:space="preserve"> </w:t>
      </w:r>
      <w:r w:rsidRPr="007D1C4D">
        <w:rPr>
          <w:rFonts w:ascii="Times New Roman" w:eastAsia="Times New Roman" w:hAnsi="Times New Roman" w:cs="Times New Roman"/>
          <w:b/>
          <w:bCs/>
          <w:sz w:val="26"/>
          <w:szCs w:val="26"/>
        </w:rPr>
        <w:t>дакъа:</w:t>
      </w:r>
    </w:p>
    <w:p w:rsidR="007D1C4D" w:rsidRPr="007D1C4D" w:rsidRDefault="007D1C4D" w:rsidP="007D1C4D">
      <w:pPr>
        <w:widowControl w:val="0"/>
        <w:autoSpaceDE w:val="0"/>
        <w:autoSpaceDN w:val="0"/>
        <w:spacing w:after="0" w:line="298" w:lineRule="exact"/>
        <w:ind w:left="221"/>
        <w:rPr>
          <w:rFonts w:ascii="Times New Roman" w:eastAsia="Times New Roman" w:hAnsi="Times New Roman" w:cs="Times New Roman"/>
          <w:sz w:val="26"/>
          <w:szCs w:val="26"/>
        </w:rPr>
      </w:pPr>
      <w:r w:rsidRPr="007D1C4D">
        <w:rPr>
          <w:rFonts w:ascii="Times New Roman" w:eastAsia="Times New Roman" w:hAnsi="Times New Roman" w:cs="Times New Roman"/>
          <w:sz w:val="26"/>
          <w:szCs w:val="26"/>
        </w:rPr>
        <w:t>аудировани,</w:t>
      </w:r>
    </w:p>
    <w:p w:rsidR="007D1C4D" w:rsidRPr="007D1C4D" w:rsidRDefault="007D1C4D" w:rsidP="007D1C4D">
      <w:pPr>
        <w:widowControl w:val="0"/>
        <w:autoSpaceDE w:val="0"/>
        <w:autoSpaceDN w:val="0"/>
        <w:spacing w:before="1" w:after="0" w:line="240" w:lineRule="auto"/>
        <w:ind w:left="221"/>
        <w:rPr>
          <w:rFonts w:ascii="Times New Roman" w:eastAsia="Times New Roman" w:hAnsi="Times New Roman" w:cs="Times New Roman"/>
          <w:sz w:val="26"/>
          <w:szCs w:val="26"/>
        </w:rPr>
      </w:pPr>
      <w:r w:rsidRPr="007D1C4D">
        <w:rPr>
          <w:rFonts w:ascii="Times New Roman" w:eastAsia="Times New Roman" w:hAnsi="Times New Roman" w:cs="Times New Roman"/>
          <w:sz w:val="26"/>
          <w:szCs w:val="26"/>
        </w:rPr>
        <w:t>хезаш</w:t>
      </w:r>
      <w:r w:rsidRPr="007D1C4D">
        <w:rPr>
          <w:rFonts w:ascii="Times New Roman" w:eastAsia="Times New Roman" w:hAnsi="Times New Roman" w:cs="Times New Roman"/>
          <w:spacing w:val="-3"/>
          <w:sz w:val="26"/>
          <w:szCs w:val="26"/>
        </w:rPr>
        <w:t xml:space="preserve"> </w:t>
      </w:r>
      <w:r w:rsidRPr="007D1C4D">
        <w:rPr>
          <w:rFonts w:ascii="Times New Roman" w:eastAsia="Times New Roman" w:hAnsi="Times New Roman" w:cs="Times New Roman"/>
          <w:sz w:val="26"/>
          <w:szCs w:val="26"/>
        </w:rPr>
        <w:t>а,</w:t>
      </w:r>
      <w:r w:rsidRPr="007D1C4D">
        <w:rPr>
          <w:rFonts w:ascii="Times New Roman" w:eastAsia="Times New Roman" w:hAnsi="Times New Roman" w:cs="Times New Roman"/>
          <w:spacing w:val="-2"/>
          <w:sz w:val="26"/>
          <w:szCs w:val="26"/>
        </w:rPr>
        <w:t xml:space="preserve"> </w:t>
      </w:r>
      <w:r w:rsidRPr="007D1C4D">
        <w:rPr>
          <w:rFonts w:ascii="Times New Roman" w:eastAsia="Times New Roman" w:hAnsi="Times New Roman" w:cs="Times New Roman"/>
          <w:sz w:val="26"/>
          <w:szCs w:val="26"/>
        </w:rPr>
        <w:t>дагахь</w:t>
      </w:r>
      <w:r w:rsidRPr="007D1C4D">
        <w:rPr>
          <w:rFonts w:ascii="Times New Roman" w:eastAsia="Times New Roman" w:hAnsi="Times New Roman" w:cs="Times New Roman"/>
          <w:spacing w:val="-3"/>
          <w:sz w:val="26"/>
          <w:szCs w:val="26"/>
        </w:rPr>
        <w:t xml:space="preserve"> </w:t>
      </w:r>
      <w:r w:rsidRPr="007D1C4D">
        <w:rPr>
          <w:rFonts w:ascii="Times New Roman" w:eastAsia="Times New Roman" w:hAnsi="Times New Roman" w:cs="Times New Roman"/>
          <w:sz w:val="26"/>
          <w:szCs w:val="26"/>
        </w:rPr>
        <w:t>а</w:t>
      </w:r>
      <w:r w:rsidRPr="007D1C4D">
        <w:rPr>
          <w:rFonts w:ascii="Times New Roman" w:eastAsia="Times New Roman" w:hAnsi="Times New Roman" w:cs="Times New Roman"/>
          <w:spacing w:val="-2"/>
          <w:sz w:val="26"/>
          <w:szCs w:val="26"/>
        </w:rPr>
        <w:t xml:space="preserve"> </w:t>
      </w:r>
      <w:r w:rsidRPr="007D1C4D">
        <w:rPr>
          <w:rFonts w:ascii="Times New Roman" w:eastAsia="Times New Roman" w:hAnsi="Times New Roman" w:cs="Times New Roman"/>
          <w:sz w:val="26"/>
          <w:szCs w:val="26"/>
        </w:rPr>
        <w:t>йешар,</w:t>
      </w:r>
    </w:p>
    <w:p w:rsidR="007D1C4D" w:rsidRPr="007D1C4D" w:rsidRDefault="007D1C4D" w:rsidP="007D1C4D">
      <w:pPr>
        <w:widowControl w:val="0"/>
        <w:autoSpaceDE w:val="0"/>
        <w:autoSpaceDN w:val="0"/>
        <w:spacing w:before="1" w:after="0" w:line="240" w:lineRule="auto"/>
        <w:ind w:left="221" w:right="5770"/>
        <w:rPr>
          <w:rFonts w:ascii="Times New Roman" w:eastAsia="Times New Roman" w:hAnsi="Times New Roman" w:cs="Times New Roman"/>
          <w:sz w:val="26"/>
          <w:szCs w:val="26"/>
        </w:rPr>
      </w:pPr>
      <w:r w:rsidRPr="007D1C4D">
        <w:rPr>
          <w:rFonts w:ascii="Times New Roman" w:eastAsia="Times New Roman" w:hAnsi="Times New Roman" w:cs="Times New Roman"/>
          <w:sz w:val="26"/>
          <w:szCs w:val="26"/>
        </w:rPr>
        <w:t>текстан тайп-тайпанчу кепашца болх,</w:t>
      </w:r>
      <w:r w:rsidRPr="007D1C4D">
        <w:rPr>
          <w:rFonts w:ascii="Times New Roman" w:eastAsia="Times New Roman" w:hAnsi="Times New Roman" w:cs="Times New Roman"/>
          <w:spacing w:val="-62"/>
          <w:sz w:val="26"/>
          <w:szCs w:val="26"/>
        </w:rPr>
        <w:t xml:space="preserve"> </w:t>
      </w:r>
      <w:r w:rsidRPr="007D1C4D">
        <w:rPr>
          <w:rFonts w:ascii="Times New Roman" w:eastAsia="Times New Roman" w:hAnsi="Times New Roman" w:cs="Times New Roman"/>
          <w:sz w:val="26"/>
          <w:szCs w:val="26"/>
        </w:rPr>
        <w:t>библиографин</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культура,</w:t>
      </w:r>
    </w:p>
    <w:p w:rsidR="007D1C4D" w:rsidRPr="007D1C4D" w:rsidRDefault="007D1C4D" w:rsidP="007D1C4D">
      <w:pPr>
        <w:widowControl w:val="0"/>
        <w:autoSpaceDE w:val="0"/>
        <w:autoSpaceDN w:val="0"/>
        <w:spacing w:after="0" w:line="240" w:lineRule="auto"/>
        <w:ind w:left="221" w:right="5738"/>
        <w:rPr>
          <w:rFonts w:ascii="Times New Roman" w:eastAsia="Times New Roman" w:hAnsi="Times New Roman" w:cs="Times New Roman"/>
          <w:sz w:val="26"/>
          <w:szCs w:val="26"/>
        </w:rPr>
      </w:pPr>
      <w:r w:rsidRPr="007D1C4D">
        <w:rPr>
          <w:rFonts w:ascii="Times New Roman" w:eastAsia="Times New Roman" w:hAnsi="Times New Roman" w:cs="Times New Roman"/>
          <w:sz w:val="26"/>
          <w:szCs w:val="26"/>
        </w:rPr>
        <w:t>исбаьхьаллин говзаран текстаца болх,</w:t>
      </w:r>
      <w:r w:rsidRPr="007D1C4D">
        <w:rPr>
          <w:rFonts w:ascii="Times New Roman" w:eastAsia="Times New Roman" w:hAnsi="Times New Roman" w:cs="Times New Roman"/>
          <w:spacing w:val="-62"/>
          <w:sz w:val="26"/>
          <w:szCs w:val="26"/>
        </w:rPr>
        <w:t xml:space="preserve"> </w:t>
      </w:r>
      <w:r w:rsidRPr="007D1C4D">
        <w:rPr>
          <w:rFonts w:ascii="Times New Roman" w:eastAsia="Times New Roman" w:hAnsi="Times New Roman" w:cs="Times New Roman"/>
          <w:sz w:val="26"/>
          <w:szCs w:val="26"/>
        </w:rPr>
        <w:t>къамелан</w:t>
      </w:r>
      <w:r w:rsidRPr="007D1C4D">
        <w:rPr>
          <w:rFonts w:ascii="Times New Roman" w:eastAsia="Times New Roman" w:hAnsi="Times New Roman" w:cs="Times New Roman"/>
          <w:spacing w:val="-2"/>
          <w:sz w:val="26"/>
          <w:szCs w:val="26"/>
        </w:rPr>
        <w:t xml:space="preserve"> </w:t>
      </w:r>
      <w:r w:rsidRPr="007D1C4D">
        <w:rPr>
          <w:rFonts w:ascii="Times New Roman" w:eastAsia="Times New Roman" w:hAnsi="Times New Roman" w:cs="Times New Roman"/>
          <w:sz w:val="26"/>
          <w:szCs w:val="26"/>
        </w:rPr>
        <w:t>культура.</w:t>
      </w:r>
    </w:p>
    <w:p w:rsidR="007D1C4D" w:rsidRPr="007D1C4D" w:rsidRDefault="007D1C4D" w:rsidP="007D1C4D">
      <w:pPr>
        <w:widowControl w:val="0"/>
        <w:autoSpaceDE w:val="0"/>
        <w:autoSpaceDN w:val="0"/>
        <w:spacing w:after="0" w:line="298" w:lineRule="exact"/>
        <w:ind w:left="221"/>
        <w:outlineLvl w:val="1"/>
        <w:rPr>
          <w:rFonts w:ascii="Times New Roman" w:eastAsia="Times New Roman" w:hAnsi="Times New Roman" w:cs="Times New Roman"/>
          <w:bCs/>
          <w:sz w:val="26"/>
          <w:szCs w:val="26"/>
        </w:rPr>
      </w:pPr>
      <w:r w:rsidRPr="007D1C4D">
        <w:rPr>
          <w:rFonts w:ascii="Times New Roman" w:eastAsia="Times New Roman" w:hAnsi="Times New Roman" w:cs="Times New Roman"/>
          <w:b/>
          <w:bCs/>
          <w:sz w:val="26"/>
          <w:szCs w:val="26"/>
        </w:rPr>
        <w:t>Дешархошна</w:t>
      </w:r>
      <w:r w:rsidRPr="007D1C4D">
        <w:rPr>
          <w:rFonts w:ascii="Times New Roman" w:eastAsia="Times New Roman" w:hAnsi="Times New Roman" w:cs="Times New Roman"/>
          <w:b/>
          <w:bCs/>
          <w:spacing w:val="-3"/>
          <w:sz w:val="26"/>
          <w:szCs w:val="26"/>
        </w:rPr>
        <w:t xml:space="preserve"> </w:t>
      </w:r>
      <w:r w:rsidRPr="007D1C4D">
        <w:rPr>
          <w:rFonts w:ascii="Times New Roman" w:eastAsia="Times New Roman" w:hAnsi="Times New Roman" w:cs="Times New Roman"/>
          <w:b/>
          <w:bCs/>
          <w:sz w:val="26"/>
          <w:szCs w:val="26"/>
        </w:rPr>
        <w:t>Ӏемар ду</w:t>
      </w:r>
      <w:r w:rsidRPr="007D1C4D">
        <w:rPr>
          <w:rFonts w:ascii="Times New Roman" w:eastAsia="Times New Roman" w:hAnsi="Times New Roman" w:cs="Times New Roman"/>
          <w:bCs/>
          <w:sz w:val="26"/>
          <w:szCs w:val="26"/>
        </w:rPr>
        <w:t>:</w:t>
      </w:r>
    </w:p>
    <w:p w:rsidR="007D1C4D" w:rsidRPr="007D1C4D" w:rsidRDefault="007D1C4D" w:rsidP="007D1C4D">
      <w:pPr>
        <w:widowControl w:val="0"/>
        <w:numPr>
          <w:ilvl w:val="0"/>
          <w:numId w:val="16"/>
        </w:numPr>
        <w:tabs>
          <w:tab w:val="left" w:pos="426"/>
        </w:tabs>
        <w:autoSpaceDE w:val="0"/>
        <w:autoSpaceDN w:val="0"/>
        <w:spacing w:after="0" w:line="240" w:lineRule="auto"/>
        <w:ind w:right="115"/>
        <w:rPr>
          <w:rFonts w:ascii="Times New Roman" w:eastAsia="Times New Roman" w:hAnsi="Times New Roman" w:cs="Times New Roman"/>
          <w:sz w:val="26"/>
        </w:rPr>
      </w:pPr>
      <w:r w:rsidRPr="007D1C4D">
        <w:rPr>
          <w:rFonts w:ascii="Times New Roman" w:eastAsia="Times New Roman" w:hAnsi="Times New Roman" w:cs="Times New Roman"/>
          <w:sz w:val="26"/>
        </w:rPr>
        <w:t>йешаран</w:t>
      </w:r>
      <w:r w:rsidRPr="007D1C4D">
        <w:rPr>
          <w:rFonts w:ascii="Times New Roman" w:eastAsia="Times New Roman" w:hAnsi="Times New Roman" w:cs="Times New Roman"/>
          <w:spacing w:val="46"/>
          <w:sz w:val="26"/>
        </w:rPr>
        <w:t xml:space="preserve"> </w:t>
      </w:r>
      <w:r w:rsidRPr="007D1C4D">
        <w:rPr>
          <w:rFonts w:ascii="Times New Roman" w:eastAsia="Times New Roman" w:hAnsi="Times New Roman" w:cs="Times New Roman"/>
          <w:sz w:val="26"/>
        </w:rPr>
        <w:t>индивидуале</w:t>
      </w:r>
      <w:r w:rsidRPr="007D1C4D">
        <w:rPr>
          <w:rFonts w:ascii="Times New Roman" w:eastAsia="Times New Roman" w:hAnsi="Times New Roman" w:cs="Times New Roman"/>
          <w:spacing w:val="46"/>
          <w:sz w:val="26"/>
        </w:rPr>
        <w:t xml:space="preserve"> </w:t>
      </w:r>
      <w:r w:rsidRPr="007D1C4D">
        <w:rPr>
          <w:rFonts w:ascii="Times New Roman" w:eastAsia="Times New Roman" w:hAnsi="Times New Roman" w:cs="Times New Roman"/>
          <w:sz w:val="26"/>
        </w:rPr>
        <w:t>болар</w:t>
      </w:r>
      <w:r w:rsidRPr="007D1C4D">
        <w:rPr>
          <w:rFonts w:ascii="Times New Roman" w:eastAsia="Times New Roman" w:hAnsi="Times New Roman" w:cs="Times New Roman"/>
          <w:spacing w:val="48"/>
          <w:sz w:val="26"/>
        </w:rPr>
        <w:t xml:space="preserve"> </w:t>
      </w:r>
      <w:r w:rsidRPr="007D1C4D">
        <w:rPr>
          <w:rFonts w:ascii="Times New Roman" w:eastAsia="Times New Roman" w:hAnsi="Times New Roman" w:cs="Times New Roman"/>
          <w:sz w:val="26"/>
        </w:rPr>
        <w:t>тидаме</w:t>
      </w:r>
      <w:r w:rsidRPr="007D1C4D">
        <w:rPr>
          <w:rFonts w:ascii="Times New Roman" w:eastAsia="Times New Roman" w:hAnsi="Times New Roman" w:cs="Times New Roman"/>
          <w:spacing w:val="46"/>
          <w:sz w:val="26"/>
        </w:rPr>
        <w:t xml:space="preserve"> </w:t>
      </w:r>
      <w:r w:rsidRPr="007D1C4D">
        <w:rPr>
          <w:rFonts w:ascii="Times New Roman" w:eastAsia="Times New Roman" w:hAnsi="Times New Roman" w:cs="Times New Roman"/>
          <w:sz w:val="26"/>
        </w:rPr>
        <w:t>а</w:t>
      </w:r>
      <w:r w:rsidRPr="007D1C4D">
        <w:rPr>
          <w:rFonts w:ascii="Times New Roman" w:eastAsia="Times New Roman" w:hAnsi="Times New Roman" w:cs="Times New Roman"/>
          <w:spacing w:val="50"/>
          <w:sz w:val="26"/>
        </w:rPr>
        <w:t xml:space="preserve"> </w:t>
      </w:r>
      <w:r w:rsidRPr="007D1C4D">
        <w:rPr>
          <w:rFonts w:ascii="Times New Roman" w:eastAsia="Times New Roman" w:hAnsi="Times New Roman" w:cs="Times New Roman"/>
          <w:sz w:val="26"/>
        </w:rPr>
        <w:t>оьцуш,</w:t>
      </w:r>
      <w:r w:rsidRPr="007D1C4D">
        <w:rPr>
          <w:rFonts w:ascii="Times New Roman" w:eastAsia="Times New Roman" w:hAnsi="Times New Roman" w:cs="Times New Roman"/>
          <w:spacing w:val="47"/>
          <w:sz w:val="26"/>
        </w:rPr>
        <w:t xml:space="preserve"> </w:t>
      </w:r>
      <w:r w:rsidRPr="007D1C4D">
        <w:rPr>
          <w:rFonts w:ascii="Times New Roman" w:eastAsia="Times New Roman" w:hAnsi="Times New Roman" w:cs="Times New Roman"/>
          <w:sz w:val="26"/>
        </w:rPr>
        <w:t>нийса</w:t>
      </w:r>
      <w:r w:rsidRPr="007D1C4D">
        <w:rPr>
          <w:rFonts w:ascii="Times New Roman" w:eastAsia="Times New Roman" w:hAnsi="Times New Roman" w:cs="Times New Roman"/>
          <w:spacing w:val="47"/>
          <w:sz w:val="26"/>
        </w:rPr>
        <w:t xml:space="preserve"> </w:t>
      </w:r>
      <w:r w:rsidRPr="007D1C4D">
        <w:rPr>
          <w:rFonts w:ascii="Times New Roman" w:eastAsia="Times New Roman" w:hAnsi="Times New Roman" w:cs="Times New Roman"/>
          <w:sz w:val="26"/>
        </w:rPr>
        <w:t>а,</w:t>
      </w:r>
      <w:r w:rsidRPr="007D1C4D">
        <w:rPr>
          <w:rFonts w:ascii="Times New Roman" w:eastAsia="Times New Roman" w:hAnsi="Times New Roman" w:cs="Times New Roman"/>
          <w:spacing w:val="47"/>
          <w:sz w:val="26"/>
        </w:rPr>
        <w:t xml:space="preserve"> </w:t>
      </w:r>
      <w:r w:rsidRPr="007D1C4D">
        <w:rPr>
          <w:rFonts w:ascii="Times New Roman" w:eastAsia="Times New Roman" w:hAnsi="Times New Roman" w:cs="Times New Roman"/>
          <w:sz w:val="26"/>
        </w:rPr>
        <w:t>къаьсташ</w:t>
      </w:r>
      <w:r w:rsidRPr="007D1C4D">
        <w:rPr>
          <w:rFonts w:ascii="Times New Roman" w:eastAsia="Times New Roman" w:hAnsi="Times New Roman" w:cs="Times New Roman"/>
          <w:spacing w:val="45"/>
          <w:sz w:val="26"/>
        </w:rPr>
        <w:t xml:space="preserve"> </w:t>
      </w:r>
      <w:r w:rsidRPr="007D1C4D">
        <w:rPr>
          <w:rFonts w:ascii="Times New Roman" w:eastAsia="Times New Roman" w:hAnsi="Times New Roman" w:cs="Times New Roman"/>
          <w:sz w:val="26"/>
        </w:rPr>
        <w:t>а</w:t>
      </w:r>
      <w:r w:rsidRPr="007D1C4D">
        <w:rPr>
          <w:rFonts w:ascii="Times New Roman" w:eastAsia="Times New Roman" w:hAnsi="Times New Roman" w:cs="Times New Roman"/>
          <w:spacing w:val="48"/>
          <w:sz w:val="26"/>
        </w:rPr>
        <w:t xml:space="preserve"> </w:t>
      </w:r>
      <w:r w:rsidRPr="007D1C4D">
        <w:rPr>
          <w:rFonts w:ascii="Times New Roman" w:eastAsia="Times New Roman" w:hAnsi="Times New Roman" w:cs="Times New Roman"/>
          <w:sz w:val="26"/>
        </w:rPr>
        <w:t>дийнна</w:t>
      </w:r>
      <w:r w:rsidRPr="007D1C4D">
        <w:rPr>
          <w:rFonts w:ascii="Times New Roman" w:eastAsia="Times New Roman" w:hAnsi="Times New Roman" w:cs="Times New Roman"/>
          <w:spacing w:val="45"/>
          <w:sz w:val="26"/>
        </w:rPr>
        <w:t xml:space="preserve"> </w:t>
      </w:r>
      <w:r w:rsidRPr="007D1C4D">
        <w:rPr>
          <w:rFonts w:ascii="Times New Roman" w:eastAsia="Times New Roman" w:hAnsi="Times New Roman" w:cs="Times New Roman"/>
          <w:sz w:val="26"/>
        </w:rPr>
        <w:t>дешнаш</w:t>
      </w:r>
      <w:r w:rsidRPr="007D1C4D">
        <w:rPr>
          <w:rFonts w:ascii="Times New Roman" w:eastAsia="Times New Roman" w:hAnsi="Times New Roman" w:cs="Times New Roman"/>
          <w:spacing w:val="-62"/>
          <w:sz w:val="26"/>
        </w:rPr>
        <w:t xml:space="preserve"> </w:t>
      </w:r>
      <w:r w:rsidRPr="007D1C4D">
        <w:rPr>
          <w:rFonts w:ascii="Times New Roman" w:eastAsia="Times New Roman" w:hAnsi="Times New Roman" w:cs="Times New Roman"/>
          <w:sz w:val="26"/>
        </w:rPr>
        <w:t>хезаш</w:t>
      </w:r>
      <w:r w:rsidRPr="007D1C4D">
        <w:rPr>
          <w:rFonts w:ascii="Times New Roman" w:eastAsia="Times New Roman" w:hAnsi="Times New Roman" w:cs="Times New Roman"/>
          <w:spacing w:val="-2"/>
          <w:sz w:val="26"/>
        </w:rPr>
        <w:t xml:space="preserve"> </w:t>
      </w:r>
      <w:r w:rsidRPr="007D1C4D">
        <w:rPr>
          <w:rFonts w:ascii="Times New Roman" w:eastAsia="Times New Roman" w:hAnsi="Times New Roman" w:cs="Times New Roman"/>
          <w:sz w:val="26"/>
        </w:rPr>
        <w:t>деша;</w:t>
      </w:r>
    </w:p>
    <w:p w:rsidR="007D1C4D" w:rsidRPr="007D1C4D" w:rsidRDefault="007D1C4D" w:rsidP="007D1C4D">
      <w:pPr>
        <w:widowControl w:val="0"/>
        <w:numPr>
          <w:ilvl w:val="0"/>
          <w:numId w:val="16"/>
        </w:numPr>
        <w:tabs>
          <w:tab w:val="left" w:pos="380"/>
        </w:tabs>
        <w:autoSpaceDE w:val="0"/>
        <w:autoSpaceDN w:val="0"/>
        <w:spacing w:before="1" w:after="0" w:line="240" w:lineRule="auto"/>
        <w:ind w:right="121"/>
        <w:rPr>
          <w:rFonts w:ascii="Times New Roman" w:eastAsia="Times New Roman" w:hAnsi="Times New Roman" w:cs="Times New Roman"/>
          <w:sz w:val="26"/>
        </w:rPr>
      </w:pPr>
      <w:r w:rsidRPr="007D1C4D">
        <w:rPr>
          <w:rFonts w:ascii="Times New Roman" w:eastAsia="Times New Roman" w:hAnsi="Times New Roman" w:cs="Times New Roman"/>
          <w:sz w:val="26"/>
        </w:rPr>
        <w:t>хьалха довзаран йешарехь а, йуха бӀаьртохаран йешарехь а, харжаман а, йуха талларан</w:t>
      </w:r>
      <w:r w:rsidRPr="007D1C4D">
        <w:rPr>
          <w:rFonts w:ascii="Times New Roman" w:eastAsia="Times New Roman" w:hAnsi="Times New Roman" w:cs="Times New Roman"/>
          <w:spacing w:val="-62"/>
          <w:sz w:val="26"/>
        </w:rPr>
        <w:t xml:space="preserve"> </w:t>
      </w:r>
      <w:r w:rsidRPr="007D1C4D">
        <w:rPr>
          <w:rFonts w:ascii="Times New Roman" w:eastAsia="Times New Roman" w:hAnsi="Times New Roman" w:cs="Times New Roman"/>
          <w:sz w:val="26"/>
        </w:rPr>
        <w:t>йешарехь а</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дагахь</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йешар;</w:t>
      </w:r>
    </w:p>
    <w:p w:rsidR="007D1C4D" w:rsidRPr="007D1C4D" w:rsidRDefault="007D1C4D" w:rsidP="007D1C4D">
      <w:pPr>
        <w:widowControl w:val="0"/>
        <w:numPr>
          <w:ilvl w:val="0"/>
          <w:numId w:val="16"/>
        </w:numPr>
        <w:tabs>
          <w:tab w:val="left" w:pos="416"/>
        </w:tabs>
        <w:autoSpaceDE w:val="0"/>
        <w:autoSpaceDN w:val="0"/>
        <w:spacing w:after="0" w:line="240" w:lineRule="auto"/>
        <w:ind w:right="118"/>
        <w:rPr>
          <w:rFonts w:ascii="Times New Roman" w:eastAsia="Times New Roman" w:hAnsi="Times New Roman" w:cs="Times New Roman"/>
          <w:sz w:val="26"/>
        </w:rPr>
      </w:pPr>
      <w:r w:rsidRPr="007D1C4D">
        <w:rPr>
          <w:rFonts w:ascii="Times New Roman" w:eastAsia="Times New Roman" w:hAnsi="Times New Roman" w:cs="Times New Roman"/>
          <w:sz w:val="26"/>
        </w:rPr>
        <w:t>Ӏамочу</w:t>
      </w:r>
      <w:r w:rsidRPr="007D1C4D">
        <w:rPr>
          <w:rFonts w:ascii="Times New Roman" w:eastAsia="Times New Roman" w:hAnsi="Times New Roman" w:cs="Times New Roman"/>
          <w:spacing w:val="35"/>
          <w:sz w:val="26"/>
        </w:rPr>
        <w:t xml:space="preserve"> </w:t>
      </w:r>
      <w:r w:rsidRPr="007D1C4D">
        <w:rPr>
          <w:rFonts w:ascii="Times New Roman" w:eastAsia="Times New Roman" w:hAnsi="Times New Roman" w:cs="Times New Roman"/>
          <w:sz w:val="26"/>
        </w:rPr>
        <w:t>говзарийн</w:t>
      </w:r>
      <w:r w:rsidRPr="007D1C4D">
        <w:rPr>
          <w:rFonts w:ascii="Times New Roman" w:eastAsia="Times New Roman" w:hAnsi="Times New Roman" w:cs="Times New Roman"/>
          <w:spacing w:val="34"/>
          <w:sz w:val="26"/>
        </w:rPr>
        <w:t xml:space="preserve"> </w:t>
      </w:r>
      <w:r w:rsidRPr="007D1C4D">
        <w:rPr>
          <w:rFonts w:ascii="Times New Roman" w:eastAsia="Times New Roman" w:hAnsi="Times New Roman" w:cs="Times New Roman"/>
          <w:sz w:val="26"/>
        </w:rPr>
        <w:t>авторийн</w:t>
      </w:r>
      <w:r w:rsidRPr="007D1C4D">
        <w:rPr>
          <w:rFonts w:ascii="Times New Roman" w:eastAsia="Times New Roman" w:hAnsi="Times New Roman" w:cs="Times New Roman"/>
          <w:spacing w:val="36"/>
          <w:sz w:val="26"/>
        </w:rPr>
        <w:t xml:space="preserve"> </w:t>
      </w:r>
      <w:r w:rsidRPr="007D1C4D">
        <w:rPr>
          <w:rFonts w:ascii="Times New Roman" w:eastAsia="Times New Roman" w:hAnsi="Times New Roman" w:cs="Times New Roman"/>
          <w:sz w:val="26"/>
        </w:rPr>
        <w:t>–</w:t>
      </w:r>
      <w:r w:rsidRPr="007D1C4D">
        <w:rPr>
          <w:rFonts w:ascii="Times New Roman" w:eastAsia="Times New Roman" w:hAnsi="Times New Roman" w:cs="Times New Roman"/>
          <w:spacing w:val="34"/>
          <w:sz w:val="26"/>
        </w:rPr>
        <w:t xml:space="preserve"> </w:t>
      </w:r>
      <w:r w:rsidRPr="007D1C4D">
        <w:rPr>
          <w:rFonts w:ascii="Times New Roman" w:eastAsia="Times New Roman" w:hAnsi="Times New Roman" w:cs="Times New Roman"/>
          <w:sz w:val="26"/>
        </w:rPr>
        <w:t>йаздархойн</w:t>
      </w:r>
      <w:r w:rsidRPr="007D1C4D">
        <w:rPr>
          <w:rFonts w:ascii="Times New Roman" w:eastAsia="Times New Roman" w:hAnsi="Times New Roman" w:cs="Times New Roman"/>
          <w:spacing w:val="34"/>
          <w:sz w:val="26"/>
        </w:rPr>
        <w:t xml:space="preserve"> </w:t>
      </w:r>
      <w:r w:rsidRPr="007D1C4D">
        <w:rPr>
          <w:rFonts w:ascii="Times New Roman" w:eastAsia="Times New Roman" w:hAnsi="Times New Roman" w:cs="Times New Roman"/>
          <w:sz w:val="26"/>
        </w:rPr>
        <w:t>а,</w:t>
      </w:r>
      <w:r w:rsidRPr="007D1C4D">
        <w:rPr>
          <w:rFonts w:ascii="Times New Roman" w:eastAsia="Times New Roman" w:hAnsi="Times New Roman" w:cs="Times New Roman"/>
          <w:spacing w:val="35"/>
          <w:sz w:val="26"/>
        </w:rPr>
        <w:t xml:space="preserve"> </w:t>
      </w:r>
      <w:r w:rsidRPr="007D1C4D">
        <w:rPr>
          <w:rFonts w:ascii="Times New Roman" w:eastAsia="Times New Roman" w:hAnsi="Times New Roman" w:cs="Times New Roman"/>
          <w:sz w:val="26"/>
        </w:rPr>
        <w:t>поэтийн</w:t>
      </w:r>
      <w:r w:rsidRPr="007D1C4D">
        <w:rPr>
          <w:rFonts w:ascii="Times New Roman" w:eastAsia="Times New Roman" w:hAnsi="Times New Roman" w:cs="Times New Roman"/>
          <w:spacing w:val="34"/>
          <w:sz w:val="26"/>
        </w:rPr>
        <w:t xml:space="preserve"> </w:t>
      </w:r>
      <w:r w:rsidRPr="007D1C4D">
        <w:rPr>
          <w:rFonts w:ascii="Times New Roman" w:eastAsia="Times New Roman" w:hAnsi="Times New Roman" w:cs="Times New Roman"/>
          <w:sz w:val="26"/>
        </w:rPr>
        <w:t>а</w:t>
      </w:r>
      <w:r w:rsidRPr="007D1C4D">
        <w:rPr>
          <w:rFonts w:ascii="Times New Roman" w:eastAsia="Times New Roman" w:hAnsi="Times New Roman" w:cs="Times New Roman"/>
          <w:spacing w:val="34"/>
          <w:sz w:val="26"/>
        </w:rPr>
        <w:t xml:space="preserve"> </w:t>
      </w:r>
      <w:r w:rsidRPr="007D1C4D">
        <w:rPr>
          <w:rFonts w:ascii="Times New Roman" w:eastAsia="Times New Roman" w:hAnsi="Times New Roman" w:cs="Times New Roman"/>
          <w:sz w:val="26"/>
        </w:rPr>
        <w:t>цӀерш</w:t>
      </w:r>
      <w:r w:rsidRPr="007D1C4D">
        <w:rPr>
          <w:rFonts w:ascii="Times New Roman" w:eastAsia="Times New Roman" w:hAnsi="Times New Roman" w:cs="Times New Roman"/>
          <w:spacing w:val="35"/>
          <w:sz w:val="26"/>
        </w:rPr>
        <w:t xml:space="preserve"> </w:t>
      </w:r>
      <w:r w:rsidRPr="007D1C4D">
        <w:rPr>
          <w:rFonts w:ascii="Times New Roman" w:eastAsia="Times New Roman" w:hAnsi="Times New Roman" w:cs="Times New Roman"/>
          <w:sz w:val="26"/>
        </w:rPr>
        <w:t>йаха,</w:t>
      </w:r>
      <w:r w:rsidRPr="007D1C4D">
        <w:rPr>
          <w:rFonts w:ascii="Times New Roman" w:eastAsia="Times New Roman" w:hAnsi="Times New Roman" w:cs="Times New Roman"/>
          <w:spacing w:val="33"/>
          <w:sz w:val="26"/>
        </w:rPr>
        <w:t xml:space="preserve"> </w:t>
      </w:r>
      <w:r w:rsidRPr="007D1C4D">
        <w:rPr>
          <w:rFonts w:ascii="Times New Roman" w:eastAsia="Times New Roman" w:hAnsi="Times New Roman" w:cs="Times New Roman"/>
          <w:sz w:val="26"/>
        </w:rPr>
        <w:t>церан</w:t>
      </w:r>
      <w:r w:rsidRPr="007D1C4D">
        <w:rPr>
          <w:rFonts w:ascii="Times New Roman" w:eastAsia="Times New Roman" w:hAnsi="Times New Roman" w:cs="Times New Roman"/>
          <w:spacing w:val="34"/>
          <w:sz w:val="26"/>
        </w:rPr>
        <w:t xml:space="preserve"> </w:t>
      </w:r>
      <w:r w:rsidRPr="007D1C4D">
        <w:rPr>
          <w:rFonts w:ascii="Times New Roman" w:eastAsia="Times New Roman" w:hAnsi="Times New Roman" w:cs="Times New Roman"/>
          <w:sz w:val="26"/>
        </w:rPr>
        <w:t>говзарийн</w:t>
      </w:r>
      <w:r w:rsidRPr="007D1C4D">
        <w:rPr>
          <w:rFonts w:ascii="Times New Roman" w:eastAsia="Times New Roman" w:hAnsi="Times New Roman" w:cs="Times New Roman"/>
          <w:spacing w:val="-62"/>
          <w:sz w:val="26"/>
        </w:rPr>
        <w:t xml:space="preserve"> </w:t>
      </w:r>
      <w:r w:rsidRPr="007D1C4D">
        <w:rPr>
          <w:rFonts w:ascii="Times New Roman" w:eastAsia="Times New Roman" w:hAnsi="Times New Roman" w:cs="Times New Roman"/>
          <w:sz w:val="26"/>
        </w:rPr>
        <w:t>цӀерш</w:t>
      </w:r>
      <w:r w:rsidRPr="007D1C4D">
        <w:rPr>
          <w:rFonts w:ascii="Times New Roman" w:eastAsia="Times New Roman" w:hAnsi="Times New Roman" w:cs="Times New Roman"/>
          <w:spacing w:val="-2"/>
          <w:sz w:val="26"/>
        </w:rPr>
        <w:t xml:space="preserve"> </w:t>
      </w:r>
      <w:r w:rsidRPr="007D1C4D">
        <w:rPr>
          <w:rFonts w:ascii="Times New Roman" w:eastAsia="Times New Roman" w:hAnsi="Times New Roman" w:cs="Times New Roman"/>
          <w:sz w:val="26"/>
        </w:rPr>
        <w:t>йаха</w:t>
      </w:r>
      <w:r w:rsidRPr="007D1C4D">
        <w:rPr>
          <w:rFonts w:ascii="Times New Roman" w:eastAsia="Times New Roman" w:hAnsi="Times New Roman" w:cs="Times New Roman"/>
          <w:spacing w:val="-2"/>
          <w:sz w:val="26"/>
        </w:rPr>
        <w:t xml:space="preserve"> </w:t>
      </w:r>
      <w:r w:rsidRPr="007D1C4D">
        <w:rPr>
          <w:rFonts w:ascii="Times New Roman" w:eastAsia="Times New Roman" w:hAnsi="Times New Roman" w:cs="Times New Roman"/>
          <w:sz w:val="26"/>
        </w:rPr>
        <w:t>а,</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классехь</w:t>
      </w:r>
      <w:r w:rsidRPr="007D1C4D">
        <w:rPr>
          <w:rFonts w:ascii="Times New Roman" w:eastAsia="Times New Roman" w:hAnsi="Times New Roman" w:cs="Times New Roman"/>
          <w:spacing w:val="-2"/>
          <w:sz w:val="26"/>
        </w:rPr>
        <w:t xml:space="preserve"> </w:t>
      </w:r>
      <w:r w:rsidRPr="007D1C4D">
        <w:rPr>
          <w:rFonts w:ascii="Times New Roman" w:eastAsia="Times New Roman" w:hAnsi="Times New Roman" w:cs="Times New Roman"/>
          <w:sz w:val="26"/>
        </w:rPr>
        <w:t>йешначу</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текстийн</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чулацам</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боцца</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схьабийца</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а;</w:t>
      </w:r>
    </w:p>
    <w:p w:rsidR="007D1C4D" w:rsidRPr="007D1C4D" w:rsidRDefault="007D1C4D" w:rsidP="007D1C4D">
      <w:pPr>
        <w:widowControl w:val="0"/>
        <w:numPr>
          <w:ilvl w:val="0"/>
          <w:numId w:val="16"/>
        </w:numPr>
        <w:tabs>
          <w:tab w:val="left" w:pos="378"/>
        </w:tabs>
        <w:autoSpaceDE w:val="0"/>
        <w:autoSpaceDN w:val="0"/>
        <w:spacing w:after="0" w:line="298" w:lineRule="exact"/>
        <w:ind w:left="377" w:hanging="157"/>
        <w:rPr>
          <w:rFonts w:ascii="Times New Roman" w:eastAsia="Times New Roman" w:hAnsi="Times New Roman" w:cs="Times New Roman"/>
          <w:sz w:val="26"/>
        </w:rPr>
      </w:pPr>
      <w:r w:rsidRPr="007D1C4D">
        <w:rPr>
          <w:rFonts w:ascii="Times New Roman" w:eastAsia="Times New Roman" w:hAnsi="Times New Roman" w:cs="Times New Roman"/>
          <w:sz w:val="26"/>
        </w:rPr>
        <w:t>дукха</w:t>
      </w:r>
      <w:r w:rsidRPr="007D1C4D">
        <w:rPr>
          <w:rFonts w:ascii="Times New Roman" w:eastAsia="Times New Roman" w:hAnsi="Times New Roman" w:cs="Times New Roman"/>
          <w:spacing w:val="-3"/>
          <w:sz w:val="26"/>
        </w:rPr>
        <w:t xml:space="preserve"> </w:t>
      </w:r>
      <w:r w:rsidRPr="007D1C4D">
        <w:rPr>
          <w:rFonts w:ascii="Times New Roman" w:eastAsia="Times New Roman" w:hAnsi="Times New Roman" w:cs="Times New Roman"/>
          <w:sz w:val="26"/>
        </w:rPr>
        <w:t>везачу</w:t>
      </w:r>
      <w:r w:rsidRPr="007D1C4D">
        <w:rPr>
          <w:rFonts w:ascii="Times New Roman" w:eastAsia="Times New Roman" w:hAnsi="Times New Roman" w:cs="Times New Roman"/>
          <w:spacing w:val="-3"/>
          <w:sz w:val="26"/>
        </w:rPr>
        <w:t xml:space="preserve"> </w:t>
      </w:r>
      <w:r w:rsidRPr="007D1C4D">
        <w:rPr>
          <w:rFonts w:ascii="Times New Roman" w:eastAsia="Times New Roman" w:hAnsi="Times New Roman" w:cs="Times New Roman"/>
          <w:sz w:val="26"/>
        </w:rPr>
        <w:t>литературин</w:t>
      </w:r>
      <w:r w:rsidRPr="007D1C4D">
        <w:rPr>
          <w:rFonts w:ascii="Times New Roman" w:eastAsia="Times New Roman" w:hAnsi="Times New Roman" w:cs="Times New Roman"/>
          <w:spacing w:val="-3"/>
          <w:sz w:val="26"/>
        </w:rPr>
        <w:t xml:space="preserve"> </w:t>
      </w:r>
      <w:r w:rsidRPr="007D1C4D">
        <w:rPr>
          <w:rFonts w:ascii="Times New Roman" w:eastAsia="Times New Roman" w:hAnsi="Times New Roman" w:cs="Times New Roman"/>
          <w:sz w:val="26"/>
        </w:rPr>
        <w:t>турпалхочух</w:t>
      </w:r>
      <w:r w:rsidRPr="007D1C4D">
        <w:rPr>
          <w:rFonts w:ascii="Times New Roman" w:eastAsia="Times New Roman" w:hAnsi="Times New Roman" w:cs="Times New Roman"/>
          <w:spacing w:val="-3"/>
          <w:sz w:val="26"/>
        </w:rPr>
        <w:t xml:space="preserve"> </w:t>
      </w:r>
      <w:r w:rsidRPr="007D1C4D">
        <w:rPr>
          <w:rFonts w:ascii="Times New Roman" w:eastAsia="Times New Roman" w:hAnsi="Times New Roman" w:cs="Times New Roman"/>
          <w:sz w:val="26"/>
        </w:rPr>
        <w:t>дийца;</w:t>
      </w:r>
    </w:p>
    <w:p w:rsidR="007D1C4D" w:rsidRPr="007D1C4D" w:rsidRDefault="007D1C4D" w:rsidP="007D1C4D">
      <w:pPr>
        <w:widowControl w:val="0"/>
        <w:numPr>
          <w:ilvl w:val="0"/>
          <w:numId w:val="16"/>
        </w:numPr>
        <w:tabs>
          <w:tab w:val="left" w:pos="378"/>
        </w:tabs>
        <w:autoSpaceDE w:val="0"/>
        <w:autoSpaceDN w:val="0"/>
        <w:spacing w:after="0" w:line="298" w:lineRule="exact"/>
        <w:ind w:left="377" w:hanging="157"/>
        <w:rPr>
          <w:rFonts w:ascii="Times New Roman" w:eastAsia="Times New Roman" w:hAnsi="Times New Roman" w:cs="Times New Roman"/>
          <w:sz w:val="26"/>
        </w:rPr>
      </w:pPr>
      <w:r w:rsidRPr="007D1C4D">
        <w:rPr>
          <w:rFonts w:ascii="Times New Roman" w:eastAsia="Times New Roman" w:hAnsi="Times New Roman" w:cs="Times New Roman"/>
          <w:sz w:val="26"/>
        </w:rPr>
        <w:t>турпалхочуьнга</w:t>
      </w:r>
      <w:r w:rsidRPr="007D1C4D">
        <w:rPr>
          <w:rFonts w:ascii="Times New Roman" w:eastAsia="Times New Roman" w:hAnsi="Times New Roman" w:cs="Times New Roman"/>
          <w:spacing w:val="-4"/>
          <w:sz w:val="26"/>
        </w:rPr>
        <w:t xml:space="preserve"> </w:t>
      </w:r>
      <w:r w:rsidRPr="007D1C4D">
        <w:rPr>
          <w:rFonts w:ascii="Times New Roman" w:eastAsia="Times New Roman" w:hAnsi="Times New Roman" w:cs="Times New Roman"/>
          <w:sz w:val="26"/>
        </w:rPr>
        <w:t>йолу</w:t>
      </w:r>
      <w:r w:rsidRPr="007D1C4D">
        <w:rPr>
          <w:rFonts w:ascii="Times New Roman" w:eastAsia="Times New Roman" w:hAnsi="Times New Roman" w:cs="Times New Roman"/>
          <w:spacing w:val="-4"/>
          <w:sz w:val="26"/>
        </w:rPr>
        <w:t xml:space="preserve"> </w:t>
      </w:r>
      <w:r w:rsidRPr="007D1C4D">
        <w:rPr>
          <w:rFonts w:ascii="Times New Roman" w:eastAsia="Times New Roman" w:hAnsi="Times New Roman" w:cs="Times New Roman"/>
          <w:sz w:val="26"/>
        </w:rPr>
        <w:t>авторна</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ойла</w:t>
      </w:r>
      <w:r w:rsidRPr="007D1C4D">
        <w:rPr>
          <w:rFonts w:ascii="Times New Roman" w:eastAsia="Times New Roman" w:hAnsi="Times New Roman" w:cs="Times New Roman"/>
          <w:spacing w:val="-4"/>
          <w:sz w:val="26"/>
        </w:rPr>
        <w:t xml:space="preserve"> </w:t>
      </w:r>
      <w:r w:rsidRPr="007D1C4D">
        <w:rPr>
          <w:rFonts w:ascii="Times New Roman" w:eastAsia="Times New Roman" w:hAnsi="Times New Roman" w:cs="Times New Roman"/>
          <w:sz w:val="26"/>
        </w:rPr>
        <w:t>билгалйан;</w:t>
      </w:r>
    </w:p>
    <w:p w:rsidR="007D1C4D" w:rsidRPr="007D1C4D" w:rsidRDefault="007D1C4D" w:rsidP="007D1C4D">
      <w:pPr>
        <w:widowControl w:val="0"/>
        <w:numPr>
          <w:ilvl w:val="0"/>
          <w:numId w:val="16"/>
        </w:numPr>
        <w:tabs>
          <w:tab w:val="left" w:pos="493"/>
        </w:tabs>
        <w:autoSpaceDE w:val="0"/>
        <w:autoSpaceDN w:val="0"/>
        <w:spacing w:before="1" w:after="0" w:line="240" w:lineRule="auto"/>
        <w:ind w:right="120"/>
        <w:rPr>
          <w:rFonts w:ascii="Times New Roman" w:eastAsia="Times New Roman" w:hAnsi="Times New Roman" w:cs="Times New Roman"/>
          <w:sz w:val="26"/>
        </w:rPr>
      </w:pPr>
      <w:r w:rsidRPr="007D1C4D">
        <w:rPr>
          <w:rFonts w:ascii="Times New Roman" w:eastAsia="Times New Roman" w:hAnsi="Times New Roman" w:cs="Times New Roman"/>
          <w:sz w:val="26"/>
        </w:rPr>
        <w:t>говзарийн</w:t>
      </w:r>
      <w:r w:rsidRPr="007D1C4D">
        <w:rPr>
          <w:rFonts w:ascii="Times New Roman" w:eastAsia="Times New Roman" w:hAnsi="Times New Roman" w:cs="Times New Roman"/>
          <w:spacing w:val="48"/>
          <w:sz w:val="26"/>
        </w:rPr>
        <w:t xml:space="preserve"> </w:t>
      </w:r>
      <w:r w:rsidRPr="007D1C4D">
        <w:rPr>
          <w:rFonts w:ascii="Times New Roman" w:eastAsia="Times New Roman" w:hAnsi="Times New Roman" w:cs="Times New Roman"/>
          <w:sz w:val="26"/>
        </w:rPr>
        <w:t>турпалхойн</w:t>
      </w:r>
      <w:r w:rsidRPr="007D1C4D">
        <w:rPr>
          <w:rFonts w:ascii="Times New Roman" w:eastAsia="Times New Roman" w:hAnsi="Times New Roman" w:cs="Times New Roman"/>
          <w:spacing w:val="46"/>
          <w:sz w:val="26"/>
        </w:rPr>
        <w:t xml:space="preserve"> </w:t>
      </w:r>
      <w:r w:rsidRPr="007D1C4D">
        <w:rPr>
          <w:rFonts w:ascii="Times New Roman" w:eastAsia="Times New Roman" w:hAnsi="Times New Roman" w:cs="Times New Roman"/>
          <w:sz w:val="26"/>
        </w:rPr>
        <w:t>мах</w:t>
      </w:r>
      <w:r w:rsidRPr="007D1C4D">
        <w:rPr>
          <w:rFonts w:ascii="Times New Roman" w:eastAsia="Times New Roman" w:hAnsi="Times New Roman" w:cs="Times New Roman"/>
          <w:spacing w:val="48"/>
          <w:sz w:val="26"/>
        </w:rPr>
        <w:t xml:space="preserve"> </w:t>
      </w:r>
      <w:r w:rsidRPr="007D1C4D">
        <w:rPr>
          <w:rFonts w:ascii="Times New Roman" w:eastAsia="Times New Roman" w:hAnsi="Times New Roman" w:cs="Times New Roman"/>
          <w:sz w:val="26"/>
        </w:rPr>
        <w:t>хадон;</w:t>
      </w:r>
      <w:r w:rsidRPr="007D1C4D">
        <w:rPr>
          <w:rFonts w:ascii="Times New Roman" w:eastAsia="Times New Roman" w:hAnsi="Times New Roman" w:cs="Times New Roman"/>
          <w:spacing w:val="48"/>
          <w:sz w:val="26"/>
        </w:rPr>
        <w:t xml:space="preserve"> </w:t>
      </w:r>
      <w:r w:rsidRPr="007D1C4D">
        <w:rPr>
          <w:rFonts w:ascii="Times New Roman" w:eastAsia="Times New Roman" w:hAnsi="Times New Roman" w:cs="Times New Roman"/>
          <w:sz w:val="26"/>
        </w:rPr>
        <w:t>тайп-тайпанчу</w:t>
      </w:r>
      <w:r w:rsidRPr="007D1C4D">
        <w:rPr>
          <w:rFonts w:ascii="Times New Roman" w:eastAsia="Times New Roman" w:hAnsi="Times New Roman" w:cs="Times New Roman"/>
          <w:spacing w:val="47"/>
          <w:sz w:val="26"/>
        </w:rPr>
        <w:t xml:space="preserve"> </w:t>
      </w:r>
      <w:r w:rsidRPr="007D1C4D">
        <w:rPr>
          <w:rFonts w:ascii="Times New Roman" w:eastAsia="Times New Roman" w:hAnsi="Times New Roman" w:cs="Times New Roman"/>
          <w:sz w:val="26"/>
        </w:rPr>
        <w:t>говзарийн</w:t>
      </w:r>
      <w:r w:rsidRPr="007D1C4D">
        <w:rPr>
          <w:rFonts w:ascii="Times New Roman" w:eastAsia="Times New Roman" w:hAnsi="Times New Roman" w:cs="Times New Roman"/>
          <w:spacing w:val="46"/>
          <w:sz w:val="26"/>
        </w:rPr>
        <w:t xml:space="preserve"> </w:t>
      </w:r>
      <w:r w:rsidRPr="007D1C4D">
        <w:rPr>
          <w:rFonts w:ascii="Times New Roman" w:eastAsia="Times New Roman" w:hAnsi="Times New Roman" w:cs="Times New Roman"/>
          <w:sz w:val="26"/>
        </w:rPr>
        <w:t>турпалхойн</w:t>
      </w:r>
      <w:r w:rsidRPr="007D1C4D">
        <w:rPr>
          <w:rFonts w:ascii="Times New Roman" w:eastAsia="Times New Roman" w:hAnsi="Times New Roman" w:cs="Times New Roman"/>
          <w:spacing w:val="48"/>
          <w:sz w:val="26"/>
        </w:rPr>
        <w:t xml:space="preserve"> </w:t>
      </w:r>
      <w:r w:rsidRPr="007D1C4D">
        <w:rPr>
          <w:rFonts w:ascii="Times New Roman" w:eastAsia="Times New Roman" w:hAnsi="Times New Roman" w:cs="Times New Roman"/>
          <w:sz w:val="26"/>
        </w:rPr>
        <w:t>амалш</w:t>
      </w:r>
      <w:r w:rsidRPr="007D1C4D">
        <w:rPr>
          <w:rFonts w:ascii="Times New Roman" w:eastAsia="Times New Roman" w:hAnsi="Times New Roman" w:cs="Times New Roman"/>
          <w:spacing w:val="-62"/>
          <w:sz w:val="26"/>
        </w:rPr>
        <w:t xml:space="preserve"> </w:t>
      </w:r>
      <w:r w:rsidRPr="007D1C4D">
        <w:rPr>
          <w:rFonts w:ascii="Times New Roman" w:eastAsia="Times New Roman" w:hAnsi="Times New Roman" w:cs="Times New Roman"/>
          <w:sz w:val="26"/>
        </w:rPr>
        <w:t>вовшашца</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йуста;</w:t>
      </w:r>
    </w:p>
    <w:p w:rsidR="007D1C4D" w:rsidRPr="007D1C4D" w:rsidRDefault="007D1C4D" w:rsidP="007D1C4D">
      <w:pPr>
        <w:widowControl w:val="0"/>
        <w:numPr>
          <w:ilvl w:val="0"/>
          <w:numId w:val="16"/>
        </w:numPr>
        <w:tabs>
          <w:tab w:val="left" w:pos="378"/>
        </w:tabs>
        <w:autoSpaceDE w:val="0"/>
        <w:autoSpaceDN w:val="0"/>
        <w:spacing w:after="0" w:line="299" w:lineRule="exact"/>
        <w:ind w:left="377" w:hanging="157"/>
        <w:rPr>
          <w:rFonts w:ascii="Times New Roman" w:eastAsia="Times New Roman" w:hAnsi="Times New Roman" w:cs="Times New Roman"/>
          <w:sz w:val="26"/>
        </w:rPr>
      </w:pPr>
      <w:r w:rsidRPr="007D1C4D">
        <w:rPr>
          <w:rFonts w:ascii="Times New Roman" w:eastAsia="Times New Roman" w:hAnsi="Times New Roman" w:cs="Times New Roman"/>
          <w:sz w:val="26"/>
        </w:rPr>
        <w:t>тайп-тайпанчу</w:t>
      </w:r>
      <w:r w:rsidRPr="007D1C4D">
        <w:rPr>
          <w:rFonts w:ascii="Times New Roman" w:eastAsia="Times New Roman" w:hAnsi="Times New Roman" w:cs="Times New Roman"/>
          <w:spacing w:val="-3"/>
          <w:sz w:val="26"/>
        </w:rPr>
        <w:t xml:space="preserve"> </w:t>
      </w:r>
      <w:r w:rsidRPr="007D1C4D">
        <w:rPr>
          <w:rFonts w:ascii="Times New Roman" w:eastAsia="Times New Roman" w:hAnsi="Times New Roman" w:cs="Times New Roman"/>
          <w:sz w:val="26"/>
        </w:rPr>
        <w:t>авторийн 6–8</w:t>
      </w:r>
      <w:r w:rsidRPr="007D1C4D">
        <w:rPr>
          <w:rFonts w:ascii="Times New Roman" w:eastAsia="Times New Roman" w:hAnsi="Times New Roman" w:cs="Times New Roman"/>
          <w:spacing w:val="-3"/>
          <w:sz w:val="26"/>
        </w:rPr>
        <w:t xml:space="preserve"> </w:t>
      </w:r>
      <w:r w:rsidRPr="007D1C4D">
        <w:rPr>
          <w:rFonts w:ascii="Times New Roman" w:eastAsia="Times New Roman" w:hAnsi="Times New Roman" w:cs="Times New Roman"/>
          <w:sz w:val="26"/>
        </w:rPr>
        <w:t>байт</w:t>
      </w:r>
      <w:r w:rsidRPr="007D1C4D">
        <w:rPr>
          <w:rFonts w:ascii="Times New Roman" w:eastAsia="Times New Roman" w:hAnsi="Times New Roman" w:cs="Times New Roman"/>
          <w:spacing w:val="-3"/>
          <w:sz w:val="26"/>
        </w:rPr>
        <w:t xml:space="preserve"> </w:t>
      </w:r>
      <w:r w:rsidRPr="007D1C4D">
        <w:rPr>
          <w:rFonts w:ascii="Times New Roman" w:eastAsia="Times New Roman" w:hAnsi="Times New Roman" w:cs="Times New Roman"/>
          <w:sz w:val="26"/>
        </w:rPr>
        <w:t>дагахь</w:t>
      </w:r>
      <w:r w:rsidRPr="007D1C4D">
        <w:rPr>
          <w:rFonts w:ascii="Times New Roman" w:eastAsia="Times New Roman" w:hAnsi="Times New Roman" w:cs="Times New Roman"/>
          <w:spacing w:val="-2"/>
          <w:sz w:val="26"/>
        </w:rPr>
        <w:t xml:space="preserve"> </w:t>
      </w:r>
      <w:r w:rsidRPr="007D1C4D">
        <w:rPr>
          <w:rFonts w:ascii="Times New Roman" w:eastAsia="Times New Roman" w:hAnsi="Times New Roman" w:cs="Times New Roman"/>
          <w:sz w:val="26"/>
        </w:rPr>
        <w:t>йеша</w:t>
      </w:r>
      <w:r w:rsidRPr="007D1C4D">
        <w:rPr>
          <w:rFonts w:ascii="Times New Roman" w:eastAsia="Times New Roman" w:hAnsi="Times New Roman" w:cs="Times New Roman"/>
          <w:spacing w:val="-2"/>
          <w:sz w:val="26"/>
        </w:rPr>
        <w:t xml:space="preserve"> </w:t>
      </w:r>
      <w:r w:rsidRPr="007D1C4D">
        <w:rPr>
          <w:rFonts w:ascii="Times New Roman" w:eastAsia="Times New Roman" w:hAnsi="Times New Roman" w:cs="Times New Roman"/>
          <w:sz w:val="26"/>
        </w:rPr>
        <w:t>(харжамца);</w:t>
      </w:r>
    </w:p>
    <w:p w:rsidR="007D1C4D" w:rsidRPr="007D1C4D" w:rsidRDefault="007D1C4D" w:rsidP="007D1C4D">
      <w:pPr>
        <w:widowControl w:val="0"/>
        <w:numPr>
          <w:ilvl w:val="0"/>
          <w:numId w:val="16"/>
        </w:numPr>
        <w:tabs>
          <w:tab w:val="left" w:pos="378"/>
        </w:tabs>
        <w:autoSpaceDE w:val="0"/>
        <w:autoSpaceDN w:val="0"/>
        <w:spacing w:before="1" w:after="0" w:line="298" w:lineRule="exact"/>
        <w:ind w:left="377" w:hanging="157"/>
        <w:rPr>
          <w:rFonts w:ascii="Times New Roman" w:eastAsia="Times New Roman" w:hAnsi="Times New Roman" w:cs="Times New Roman"/>
          <w:sz w:val="26"/>
        </w:rPr>
      </w:pPr>
      <w:r w:rsidRPr="007D1C4D">
        <w:rPr>
          <w:rFonts w:ascii="Times New Roman" w:eastAsia="Times New Roman" w:hAnsi="Times New Roman" w:cs="Times New Roman"/>
          <w:sz w:val="26"/>
        </w:rPr>
        <w:t>элементашца</w:t>
      </w:r>
      <w:r w:rsidRPr="007D1C4D">
        <w:rPr>
          <w:rFonts w:ascii="Times New Roman" w:eastAsia="Times New Roman" w:hAnsi="Times New Roman" w:cs="Times New Roman"/>
          <w:spacing w:val="-3"/>
          <w:sz w:val="26"/>
        </w:rPr>
        <w:t xml:space="preserve"> </w:t>
      </w:r>
      <w:r w:rsidRPr="007D1C4D">
        <w:rPr>
          <w:rFonts w:ascii="Times New Roman" w:eastAsia="Times New Roman" w:hAnsi="Times New Roman" w:cs="Times New Roman"/>
          <w:sz w:val="26"/>
        </w:rPr>
        <w:t>киншка</w:t>
      </w:r>
      <w:r w:rsidRPr="007D1C4D">
        <w:rPr>
          <w:rFonts w:ascii="Times New Roman" w:eastAsia="Times New Roman" w:hAnsi="Times New Roman" w:cs="Times New Roman"/>
          <w:spacing w:val="-3"/>
          <w:sz w:val="26"/>
        </w:rPr>
        <w:t xml:space="preserve"> </w:t>
      </w:r>
      <w:r w:rsidRPr="007D1C4D">
        <w:rPr>
          <w:rFonts w:ascii="Times New Roman" w:eastAsia="Times New Roman" w:hAnsi="Times New Roman" w:cs="Times New Roman"/>
          <w:sz w:val="26"/>
        </w:rPr>
        <w:t>йовза</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(автор,</w:t>
      </w:r>
      <w:r w:rsidRPr="007D1C4D">
        <w:rPr>
          <w:rFonts w:ascii="Times New Roman" w:eastAsia="Times New Roman" w:hAnsi="Times New Roman" w:cs="Times New Roman"/>
          <w:spacing w:val="-2"/>
          <w:sz w:val="26"/>
        </w:rPr>
        <w:t xml:space="preserve"> </w:t>
      </w:r>
      <w:r w:rsidRPr="007D1C4D">
        <w:rPr>
          <w:rFonts w:ascii="Times New Roman" w:eastAsia="Times New Roman" w:hAnsi="Times New Roman" w:cs="Times New Roman"/>
          <w:sz w:val="26"/>
        </w:rPr>
        <w:t>цӀе,</w:t>
      </w:r>
      <w:r w:rsidRPr="007D1C4D">
        <w:rPr>
          <w:rFonts w:ascii="Times New Roman" w:eastAsia="Times New Roman" w:hAnsi="Times New Roman" w:cs="Times New Roman"/>
          <w:spacing w:val="-3"/>
          <w:sz w:val="26"/>
        </w:rPr>
        <w:t xml:space="preserve"> </w:t>
      </w:r>
      <w:r w:rsidRPr="007D1C4D">
        <w:rPr>
          <w:rFonts w:ascii="Times New Roman" w:eastAsia="Times New Roman" w:hAnsi="Times New Roman" w:cs="Times New Roman"/>
          <w:sz w:val="26"/>
        </w:rPr>
        <w:t>«Чулацам»</w:t>
      </w:r>
      <w:r w:rsidRPr="007D1C4D">
        <w:rPr>
          <w:rFonts w:ascii="Times New Roman" w:eastAsia="Times New Roman" w:hAnsi="Times New Roman" w:cs="Times New Roman"/>
          <w:spacing w:val="-2"/>
          <w:sz w:val="26"/>
        </w:rPr>
        <w:t xml:space="preserve"> </w:t>
      </w:r>
      <w:r w:rsidRPr="007D1C4D">
        <w:rPr>
          <w:rFonts w:ascii="Times New Roman" w:eastAsia="Times New Roman" w:hAnsi="Times New Roman" w:cs="Times New Roman"/>
          <w:sz w:val="26"/>
        </w:rPr>
        <w:t>агӀо,</w:t>
      </w:r>
      <w:r w:rsidRPr="007D1C4D">
        <w:rPr>
          <w:rFonts w:ascii="Times New Roman" w:eastAsia="Times New Roman" w:hAnsi="Times New Roman" w:cs="Times New Roman"/>
          <w:spacing w:val="-3"/>
          <w:sz w:val="26"/>
        </w:rPr>
        <w:t xml:space="preserve"> </w:t>
      </w:r>
      <w:r w:rsidRPr="007D1C4D">
        <w:rPr>
          <w:rFonts w:ascii="Times New Roman" w:eastAsia="Times New Roman" w:hAnsi="Times New Roman" w:cs="Times New Roman"/>
          <w:sz w:val="26"/>
        </w:rPr>
        <w:t>иллюстрациш).</w:t>
      </w:r>
    </w:p>
    <w:p w:rsidR="007D1C4D" w:rsidRPr="007D1C4D" w:rsidRDefault="007D1C4D" w:rsidP="007D1C4D">
      <w:pPr>
        <w:widowControl w:val="0"/>
        <w:autoSpaceDE w:val="0"/>
        <w:autoSpaceDN w:val="0"/>
        <w:spacing w:after="0" w:line="240" w:lineRule="auto"/>
        <w:ind w:left="221"/>
        <w:outlineLvl w:val="1"/>
        <w:rPr>
          <w:rFonts w:ascii="Times New Roman" w:eastAsia="Times New Roman" w:hAnsi="Times New Roman" w:cs="Times New Roman"/>
          <w:b/>
          <w:bCs/>
          <w:sz w:val="26"/>
          <w:szCs w:val="26"/>
        </w:rPr>
      </w:pPr>
      <w:r w:rsidRPr="007D1C4D">
        <w:rPr>
          <w:rFonts w:ascii="Times New Roman" w:eastAsia="Times New Roman" w:hAnsi="Times New Roman" w:cs="Times New Roman"/>
          <w:b/>
          <w:bCs/>
          <w:sz w:val="26"/>
          <w:szCs w:val="26"/>
        </w:rPr>
        <w:t>Дешархойн</w:t>
      </w:r>
      <w:r w:rsidRPr="007D1C4D">
        <w:rPr>
          <w:rFonts w:ascii="Times New Roman" w:eastAsia="Times New Roman" w:hAnsi="Times New Roman" w:cs="Times New Roman"/>
          <w:b/>
          <w:bCs/>
          <w:spacing w:val="46"/>
          <w:sz w:val="26"/>
          <w:szCs w:val="26"/>
        </w:rPr>
        <w:t xml:space="preserve"> </w:t>
      </w:r>
      <w:r w:rsidRPr="007D1C4D">
        <w:rPr>
          <w:rFonts w:ascii="Times New Roman" w:eastAsia="Times New Roman" w:hAnsi="Times New Roman" w:cs="Times New Roman"/>
          <w:b/>
          <w:bCs/>
          <w:sz w:val="26"/>
          <w:szCs w:val="26"/>
        </w:rPr>
        <w:t>шаьш</w:t>
      </w:r>
      <w:r w:rsidRPr="007D1C4D">
        <w:rPr>
          <w:rFonts w:ascii="Times New Roman" w:eastAsia="Times New Roman" w:hAnsi="Times New Roman" w:cs="Times New Roman"/>
          <w:b/>
          <w:bCs/>
          <w:spacing w:val="46"/>
          <w:sz w:val="26"/>
          <w:szCs w:val="26"/>
        </w:rPr>
        <w:t xml:space="preserve"> </w:t>
      </w:r>
      <w:r w:rsidRPr="007D1C4D">
        <w:rPr>
          <w:rFonts w:ascii="Times New Roman" w:eastAsia="Times New Roman" w:hAnsi="Times New Roman" w:cs="Times New Roman"/>
          <w:b/>
          <w:bCs/>
          <w:sz w:val="26"/>
          <w:szCs w:val="26"/>
        </w:rPr>
        <w:t>бечу,</w:t>
      </w:r>
      <w:r w:rsidRPr="007D1C4D">
        <w:rPr>
          <w:rFonts w:ascii="Times New Roman" w:eastAsia="Times New Roman" w:hAnsi="Times New Roman" w:cs="Times New Roman"/>
          <w:b/>
          <w:bCs/>
          <w:spacing w:val="47"/>
          <w:sz w:val="26"/>
          <w:szCs w:val="26"/>
        </w:rPr>
        <w:t xml:space="preserve"> </w:t>
      </w:r>
      <w:r w:rsidRPr="007D1C4D">
        <w:rPr>
          <w:rFonts w:ascii="Times New Roman" w:eastAsia="Times New Roman" w:hAnsi="Times New Roman" w:cs="Times New Roman"/>
          <w:b/>
          <w:bCs/>
          <w:sz w:val="26"/>
          <w:szCs w:val="26"/>
        </w:rPr>
        <w:t>шимма</w:t>
      </w:r>
      <w:r w:rsidRPr="007D1C4D">
        <w:rPr>
          <w:rFonts w:ascii="Times New Roman" w:eastAsia="Times New Roman" w:hAnsi="Times New Roman" w:cs="Times New Roman"/>
          <w:b/>
          <w:bCs/>
          <w:spacing w:val="46"/>
          <w:sz w:val="26"/>
          <w:szCs w:val="26"/>
        </w:rPr>
        <w:t xml:space="preserve"> </w:t>
      </w:r>
      <w:r w:rsidRPr="007D1C4D">
        <w:rPr>
          <w:rFonts w:ascii="Times New Roman" w:eastAsia="Times New Roman" w:hAnsi="Times New Roman" w:cs="Times New Roman"/>
          <w:b/>
          <w:bCs/>
          <w:sz w:val="26"/>
          <w:szCs w:val="26"/>
        </w:rPr>
        <w:t>цхьаьна</w:t>
      </w:r>
      <w:r w:rsidRPr="007D1C4D">
        <w:rPr>
          <w:rFonts w:ascii="Times New Roman" w:eastAsia="Times New Roman" w:hAnsi="Times New Roman" w:cs="Times New Roman"/>
          <w:b/>
          <w:bCs/>
          <w:spacing w:val="46"/>
          <w:sz w:val="26"/>
          <w:szCs w:val="26"/>
        </w:rPr>
        <w:t xml:space="preserve"> </w:t>
      </w:r>
      <w:r w:rsidRPr="007D1C4D">
        <w:rPr>
          <w:rFonts w:ascii="Times New Roman" w:eastAsia="Times New Roman" w:hAnsi="Times New Roman" w:cs="Times New Roman"/>
          <w:b/>
          <w:bCs/>
          <w:sz w:val="26"/>
          <w:szCs w:val="26"/>
        </w:rPr>
        <w:t>бечу,</w:t>
      </w:r>
      <w:r w:rsidRPr="007D1C4D">
        <w:rPr>
          <w:rFonts w:ascii="Times New Roman" w:eastAsia="Times New Roman" w:hAnsi="Times New Roman" w:cs="Times New Roman"/>
          <w:b/>
          <w:bCs/>
          <w:spacing w:val="47"/>
          <w:sz w:val="26"/>
          <w:szCs w:val="26"/>
        </w:rPr>
        <w:t xml:space="preserve"> </w:t>
      </w:r>
      <w:r w:rsidRPr="007D1C4D">
        <w:rPr>
          <w:rFonts w:ascii="Times New Roman" w:eastAsia="Times New Roman" w:hAnsi="Times New Roman" w:cs="Times New Roman"/>
          <w:b/>
          <w:bCs/>
          <w:sz w:val="26"/>
          <w:szCs w:val="26"/>
        </w:rPr>
        <w:t>тобанца</w:t>
      </w:r>
      <w:r w:rsidRPr="007D1C4D">
        <w:rPr>
          <w:rFonts w:ascii="Times New Roman" w:eastAsia="Times New Roman" w:hAnsi="Times New Roman" w:cs="Times New Roman"/>
          <w:b/>
          <w:bCs/>
          <w:spacing w:val="46"/>
          <w:sz w:val="26"/>
          <w:szCs w:val="26"/>
        </w:rPr>
        <w:t xml:space="preserve"> </w:t>
      </w:r>
      <w:r w:rsidRPr="007D1C4D">
        <w:rPr>
          <w:rFonts w:ascii="Times New Roman" w:eastAsia="Times New Roman" w:hAnsi="Times New Roman" w:cs="Times New Roman"/>
          <w:b/>
          <w:bCs/>
          <w:sz w:val="26"/>
          <w:szCs w:val="26"/>
        </w:rPr>
        <w:t>йа</w:t>
      </w:r>
      <w:r w:rsidRPr="007D1C4D">
        <w:rPr>
          <w:rFonts w:ascii="Times New Roman" w:eastAsia="Times New Roman" w:hAnsi="Times New Roman" w:cs="Times New Roman"/>
          <w:b/>
          <w:bCs/>
          <w:spacing w:val="46"/>
          <w:sz w:val="26"/>
          <w:szCs w:val="26"/>
        </w:rPr>
        <w:t xml:space="preserve"> </w:t>
      </w:r>
      <w:r w:rsidRPr="007D1C4D">
        <w:rPr>
          <w:rFonts w:ascii="Times New Roman" w:eastAsia="Times New Roman" w:hAnsi="Times New Roman" w:cs="Times New Roman"/>
          <w:b/>
          <w:bCs/>
          <w:sz w:val="26"/>
          <w:szCs w:val="26"/>
        </w:rPr>
        <w:t>массара</w:t>
      </w:r>
      <w:r w:rsidRPr="007D1C4D">
        <w:rPr>
          <w:rFonts w:ascii="Times New Roman" w:eastAsia="Times New Roman" w:hAnsi="Times New Roman" w:cs="Times New Roman"/>
          <w:b/>
          <w:bCs/>
          <w:spacing w:val="48"/>
          <w:sz w:val="26"/>
          <w:szCs w:val="26"/>
        </w:rPr>
        <w:t xml:space="preserve"> </w:t>
      </w:r>
      <w:r w:rsidRPr="007D1C4D">
        <w:rPr>
          <w:rFonts w:ascii="Times New Roman" w:eastAsia="Times New Roman" w:hAnsi="Times New Roman" w:cs="Times New Roman"/>
          <w:b/>
          <w:bCs/>
          <w:sz w:val="26"/>
          <w:szCs w:val="26"/>
        </w:rPr>
        <w:t>цхьаьна</w:t>
      </w:r>
      <w:r w:rsidRPr="007D1C4D">
        <w:rPr>
          <w:rFonts w:ascii="Times New Roman" w:eastAsia="Times New Roman" w:hAnsi="Times New Roman" w:cs="Times New Roman"/>
          <w:b/>
          <w:bCs/>
          <w:spacing w:val="46"/>
          <w:sz w:val="26"/>
          <w:szCs w:val="26"/>
        </w:rPr>
        <w:t xml:space="preserve"> </w:t>
      </w:r>
      <w:r w:rsidRPr="007D1C4D">
        <w:rPr>
          <w:rFonts w:ascii="Times New Roman" w:eastAsia="Times New Roman" w:hAnsi="Times New Roman" w:cs="Times New Roman"/>
          <w:b/>
          <w:bCs/>
          <w:sz w:val="26"/>
          <w:szCs w:val="26"/>
        </w:rPr>
        <w:t>бечу</w:t>
      </w:r>
      <w:r w:rsidRPr="007D1C4D">
        <w:rPr>
          <w:rFonts w:ascii="Times New Roman" w:eastAsia="Times New Roman" w:hAnsi="Times New Roman" w:cs="Times New Roman"/>
          <w:b/>
          <w:bCs/>
          <w:spacing w:val="-62"/>
          <w:sz w:val="26"/>
          <w:szCs w:val="26"/>
        </w:rPr>
        <w:t xml:space="preserve"> </w:t>
      </w:r>
      <w:r w:rsidRPr="007D1C4D">
        <w:rPr>
          <w:rFonts w:ascii="Times New Roman" w:eastAsia="Times New Roman" w:hAnsi="Times New Roman" w:cs="Times New Roman"/>
          <w:b/>
          <w:bCs/>
          <w:sz w:val="26"/>
          <w:szCs w:val="26"/>
        </w:rPr>
        <w:t>белхан</w:t>
      </w:r>
      <w:r w:rsidRPr="007D1C4D">
        <w:rPr>
          <w:rFonts w:ascii="Times New Roman" w:eastAsia="Times New Roman" w:hAnsi="Times New Roman" w:cs="Times New Roman"/>
          <w:b/>
          <w:bCs/>
          <w:spacing w:val="-2"/>
          <w:sz w:val="26"/>
          <w:szCs w:val="26"/>
        </w:rPr>
        <w:t xml:space="preserve"> </w:t>
      </w:r>
      <w:r w:rsidRPr="007D1C4D">
        <w:rPr>
          <w:rFonts w:ascii="Times New Roman" w:eastAsia="Times New Roman" w:hAnsi="Times New Roman" w:cs="Times New Roman"/>
          <w:b/>
          <w:bCs/>
          <w:sz w:val="26"/>
          <w:szCs w:val="26"/>
        </w:rPr>
        <w:t>процессехь</w:t>
      </w:r>
      <w:r w:rsidRPr="007D1C4D">
        <w:rPr>
          <w:rFonts w:ascii="Times New Roman" w:eastAsia="Times New Roman" w:hAnsi="Times New Roman" w:cs="Times New Roman"/>
          <w:b/>
          <w:bCs/>
          <w:spacing w:val="1"/>
          <w:sz w:val="26"/>
          <w:szCs w:val="26"/>
        </w:rPr>
        <w:t xml:space="preserve"> </w:t>
      </w:r>
      <w:r w:rsidRPr="007D1C4D">
        <w:rPr>
          <w:rFonts w:ascii="Times New Roman" w:eastAsia="Times New Roman" w:hAnsi="Times New Roman" w:cs="Times New Roman"/>
          <w:b/>
          <w:bCs/>
          <w:sz w:val="26"/>
          <w:szCs w:val="26"/>
        </w:rPr>
        <w:t>Ӏама</w:t>
      </w:r>
      <w:r w:rsidRPr="007D1C4D">
        <w:rPr>
          <w:rFonts w:ascii="Times New Roman" w:eastAsia="Times New Roman" w:hAnsi="Times New Roman" w:cs="Times New Roman"/>
          <w:b/>
          <w:bCs/>
          <w:spacing w:val="-1"/>
          <w:sz w:val="26"/>
          <w:szCs w:val="26"/>
        </w:rPr>
        <w:t xml:space="preserve"> </w:t>
      </w:r>
      <w:r w:rsidRPr="007D1C4D">
        <w:rPr>
          <w:rFonts w:ascii="Times New Roman" w:eastAsia="Times New Roman" w:hAnsi="Times New Roman" w:cs="Times New Roman"/>
          <w:b/>
          <w:bCs/>
          <w:sz w:val="26"/>
          <w:szCs w:val="26"/>
        </w:rPr>
        <w:t>таро</w:t>
      </w:r>
      <w:r w:rsidRPr="007D1C4D">
        <w:rPr>
          <w:rFonts w:ascii="Times New Roman" w:eastAsia="Times New Roman" w:hAnsi="Times New Roman" w:cs="Times New Roman"/>
          <w:b/>
          <w:bCs/>
          <w:spacing w:val="-1"/>
          <w:sz w:val="26"/>
          <w:szCs w:val="26"/>
        </w:rPr>
        <w:t xml:space="preserve"> </w:t>
      </w:r>
      <w:r w:rsidRPr="007D1C4D">
        <w:rPr>
          <w:rFonts w:ascii="Times New Roman" w:eastAsia="Times New Roman" w:hAnsi="Times New Roman" w:cs="Times New Roman"/>
          <w:b/>
          <w:bCs/>
          <w:sz w:val="26"/>
          <w:szCs w:val="26"/>
        </w:rPr>
        <w:t>хир</w:t>
      </w:r>
      <w:r w:rsidRPr="007D1C4D">
        <w:rPr>
          <w:rFonts w:ascii="Times New Roman" w:eastAsia="Times New Roman" w:hAnsi="Times New Roman" w:cs="Times New Roman"/>
          <w:b/>
          <w:bCs/>
          <w:spacing w:val="-1"/>
          <w:sz w:val="26"/>
          <w:szCs w:val="26"/>
        </w:rPr>
        <w:t xml:space="preserve"> </w:t>
      </w:r>
      <w:r w:rsidRPr="007D1C4D">
        <w:rPr>
          <w:rFonts w:ascii="Times New Roman" w:eastAsia="Times New Roman" w:hAnsi="Times New Roman" w:cs="Times New Roman"/>
          <w:b/>
          <w:bCs/>
          <w:sz w:val="26"/>
          <w:szCs w:val="26"/>
        </w:rPr>
        <w:t>йу:</w:t>
      </w:r>
    </w:p>
    <w:p w:rsidR="007D1C4D" w:rsidRPr="007D1C4D" w:rsidRDefault="007D1C4D" w:rsidP="007D1C4D">
      <w:pPr>
        <w:widowControl w:val="0"/>
        <w:numPr>
          <w:ilvl w:val="0"/>
          <w:numId w:val="16"/>
        </w:numPr>
        <w:tabs>
          <w:tab w:val="left" w:pos="378"/>
        </w:tabs>
        <w:autoSpaceDE w:val="0"/>
        <w:autoSpaceDN w:val="0"/>
        <w:spacing w:after="0" w:line="299" w:lineRule="exact"/>
        <w:ind w:left="377" w:hanging="157"/>
        <w:rPr>
          <w:rFonts w:ascii="Times New Roman" w:eastAsia="Times New Roman" w:hAnsi="Times New Roman" w:cs="Times New Roman"/>
          <w:sz w:val="26"/>
        </w:rPr>
      </w:pPr>
      <w:r w:rsidRPr="007D1C4D">
        <w:rPr>
          <w:rFonts w:ascii="Times New Roman" w:eastAsia="Times New Roman" w:hAnsi="Times New Roman" w:cs="Times New Roman"/>
          <w:sz w:val="26"/>
        </w:rPr>
        <w:t>шаьш</w:t>
      </w:r>
      <w:r w:rsidRPr="007D1C4D">
        <w:rPr>
          <w:rFonts w:ascii="Times New Roman" w:eastAsia="Times New Roman" w:hAnsi="Times New Roman" w:cs="Times New Roman"/>
          <w:spacing w:val="-4"/>
          <w:sz w:val="26"/>
        </w:rPr>
        <w:t xml:space="preserve"> </w:t>
      </w:r>
      <w:r w:rsidRPr="007D1C4D">
        <w:rPr>
          <w:rFonts w:ascii="Times New Roman" w:eastAsia="Times New Roman" w:hAnsi="Times New Roman" w:cs="Times New Roman"/>
          <w:sz w:val="26"/>
        </w:rPr>
        <w:t>киншка</w:t>
      </w:r>
      <w:r w:rsidRPr="007D1C4D">
        <w:rPr>
          <w:rFonts w:ascii="Times New Roman" w:eastAsia="Times New Roman" w:hAnsi="Times New Roman" w:cs="Times New Roman"/>
          <w:spacing w:val="-3"/>
          <w:sz w:val="26"/>
        </w:rPr>
        <w:t xml:space="preserve"> </w:t>
      </w:r>
      <w:r w:rsidRPr="007D1C4D">
        <w:rPr>
          <w:rFonts w:ascii="Times New Roman" w:eastAsia="Times New Roman" w:hAnsi="Times New Roman" w:cs="Times New Roman"/>
          <w:sz w:val="26"/>
        </w:rPr>
        <w:t>харжа а,</w:t>
      </w:r>
      <w:r w:rsidRPr="007D1C4D">
        <w:rPr>
          <w:rFonts w:ascii="Times New Roman" w:eastAsia="Times New Roman" w:hAnsi="Times New Roman" w:cs="Times New Roman"/>
          <w:spacing w:val="-4"/>
          <w:sz w:val="26"/>
        </w:rPr>
        <w:t xml:space="preserve"> </w:t>
      </w:r>
      <w:r w:rsidRPr="007D1C4D">
        <w:rPr>
          <w:rFonts w:ascii="Times New Roman" w:eastAsia="Times New Roman" w:hAnsi="Times New Roman" w:cs="Times New Roman"/>
          <w:sz w:val="26"/>
        </w:rPr>
        <w:t>цуьнан элементашца</w:t>
      </w:r>
      <w:r w:rsidRPr="007D1C4D">
        <w:rPr>
          <w:rFonts w:ascii="Times New Roman" w:eastAsia="Times New Roman" w:hAnsi="Times New Roman" w:cs="Times New Roman"/>
          <w:spacing w:val="-3"/>
          <w:sz w:val="26"/>
        </w:rPr>
        <w:t xml:space="preserve"> </w:t>
      </w:r>
      <w:r w:rsidRPr="007D1C4D">
        <w:rPr>
          <w:rFonts w:ascii="Times New Roman" w:eastAsia="Times New Roman" w:hAnsi="Times New Roman" w:cs="Times New Roman"/>
          <w:sz w:val="26"/>
        </w:rPr>
        <w:t>киншкин</w:t>
      </w:r>
      <w:r w:rsidRPr="007D1C4D">
        <w:rPr>
          <w:rFonts w:ascii="Times New Roman" w:eastAsia="Times New Roman" w:hAnsi="Times New Roman" w:cs="Times New Roman"/>
          <w:spacing w:val="-2"/>
          <w:sz w:val="26"/>
        </w:rPr>
        <w:t xml:space="preserve"> </w:t>
      </w:r>
      <w:r w:rsidRPr="007D1C4D">
        <w:rPr>
          <w:rFonts w:ascii="Times New Roman" w:eastAsia="Times New Roman" w:hAnsi="Times New Roman" w:cs="Times New Roman"/>
          <w:sz w:val="26"/>
        </w:rPr>
        <w:t>чулацам</w:t>
      </w:r>
      <w:r w:rsidRPr="007D1C4D">
        <w:rPr>
          <w:rFonts w:ascii="Times New Roman" w:eastAsia="Times New Roman" w:hAnsi="Times New Roman" w:cs="Times New Roman"/>
          <w:spacing w:val="-2"/>
          <w:sz w:val="26"/>
        </w:rPr>
        <w:t xml:space="preserve"> </w:t>
      </w:r>
      <w:r w:rsidRPr="007D1C4D">
        <w:rPr>
          <w:rFonts w:ascii="Times New Roman" w:eastAsia="Times New Roman" w:hAnsi="Times New Roman" w:cs="Times New Roman"/>
          <w:sz w:val="26"/>
        </w:rPr>
        <w:t>бовза</w:t>
      </w:r>
      <w:r w:rsidRPr="007D1C4D">
        <w:rPr>
          <w:rFonts w:ascii="Times New Roman" w:eastAsia="Times New Roman" w:hAnsi="Times New Roman" w:cs="Times New Roman"/>
          <w:spacing w:val="-3"/>
          <w:sz w:val="26"/>
        </w:rPr>
        <w:t xml:space="preserve"> </w:t>
      </w:r>
      <w:r w:rsidRPr="007D1C4D">
        <w:rPr>
          <w:rFonts w:ascii="Times New Roman" w:eastAsia="Times New Roman" w:hAnsi="Times New Roman" w:cs="Times New Roman"/>
          <w:sz w:val="26"/>
        </w:rPr>
        <w:t>а;</w:t>
      </w:r>
    </w:p>
    <w:p w:rsidR="007D1C4D" w:rsidRPr="007D1C4D" w:rsidRDefault="007D1C4D" w:rsidP="007D1C4D">
      <w:pPr>
        <w:widowControl w:val="0"/>
        <w:numPr>
          <w:ilvl w:val="0"/>
          <w:numId w:val="16"/>
        </w:numPr>
        <w:tabs>
          <w:tab w:val="left" w:pos="378"/>
        </w:tabs>
        <w:autoSpaceDE w:val="0"/>
        <w:autoSpaceDN w:val="0"/>
        <w:spacing w:before="1" w:after="0" w:line="240" w:lineRule="auto"/>
        <w:ind w:left="377" w:hanging="157"/>
        <w:rPr>
          <w:rFonts w:ascii="Times New Roman" w:eastAsia="Times New Roman" w:hAnsi="Times New Roman" w:cs="Times New Roman"/>
          <w:sz w:val="26"/>
        </w:rPr>
      </w:pPr>
      <w:r w:rsidRPr="007D1C4D">
        <w:rPr>
          <w:rFonts w:ascii="Times New Roman" w:eastAsia="Times New Roman" w:hAnsi="Times New Roman" w:cs="Times New Roman"/>
          <w:sz w:val="26"/>
        </w:rPr>
        <w:t>билгалйина</w:t>
      </w:r>
      <w:r w:rsidRPr="007D1C4D">
        <w:rPr>
          <w:rFonts w:ascii="Times New Roman" w:eastAsia="Times New Roman" w:hAnsi="Times New Roman" w:cs="Times New Roman"/>
          <w:spacing w:val="-5"/>
          <w:sz w:val="26"/>
        </w:rPr>
        <w:t xml:space="preserve"> </w:t>
      </w:r>
      <w:r w:rsidRPr="007D1C4D">
        <w:rPr>
          <w:rFonts w:ascii="Times New Roman" w:eastAsia="Times New Roman" w:hAnsi="Times New Roman" w:cs="Times New Roman"/>
          <w:sz w:val="26"/>
        </w:rPr>
        <w:t>киншкаш</w:t>
      </w:r>
      <w:r w:rsidRPr="007D1C4D">
        <w:rPr>
          <w:rFonts w:ascii="Times New Roman" w:eastAsia="Times New Roman" w:hAnsi="Times New Roman" w:cs="Times New Roman"/>
          <w:spacing w:val="-4"/>
          <w:sz w:val="26"/>
        </w:rPr>
        <w:t xml:space="preserve"> </w:t>
      </w:r>
      <w:r w:rsidRPr="007D1C4D">
        <w:rPr>
          <w:rFonts w:ascii="Times New Roman" w:eastAsia="Times New Roman" w:hAnsi="Times New Roman" w:cs="Times New Roman"/>
          <w:sz w:val="26"/>
        </w:rPr>
        <w:t>шаьш</w:t>
      </w:r>
      <w:r w:rsidRPr="007D1C4D">
        <w:rPr>
          <w:rFonts w:ascii="Times New Roman" w:eastAsia="Times New Roman" w:hAnsi="Times New Roman" w:cs="Times New Roman"/>
          <w:spacing w:val="-4"/>
          <w:sz w:val="26"/>
        </w:rPr>
        <w:t xml:space="preserve"> </w:t>
      </w:r>
      <w:r w:rsidRPr="007D1C4D">
        <w:rPr>
          <w:rFonts w:ascii="Times New Roman" w:eastAsia="Times New Roman" w:hAnsi="Times New Roman" w:cs="Times New Roman"/>
          <w:sz w:val="26"/>
        </w:rPr>
        <w:t>йеша;</w:t>
      </w:r>
    </w:p>
    <w:p w:rsidR="007D1C4D" w:rsidRPr="007D1C4D" w:rsidRDefault="007D1C4D" w:rsidP="007D1C4D">
      <w:pPr>
        <w:widowControl w:val="0"/>
        <w:numPr>
          <w:ilvl w:val="0"/>
          <w:numId w:val="16"/>
        </w:numPr>
        <w:tabs>
          <w:tab w:val="left" w:pos="378"/>
        </w:tabs>
        <w:autoSpaceDE w:val="0"/>
        <w:autoSpaceDN w:val="0"/>
        <w:spacing w:before="1" w:after="0" w:line="298" w:lineRule="exact"/>
        <w:ind w:left="377" w:hanging="157"/>
        <w:rPr>
          <w:rFonts w:ascii="Times New Roman" w:eastAsia="Times New Roman" w:hAnsi="Times New Roman" w:cs="Times New Roman"/>
          <w:sz w:val="26"/>
        </w:rPr>
      </w:pPr>
      <w:r w:rsidRPr="007D1C4D">
        <w:rPr>
          <w:rFonts w:ascii="Times New Roman" w:eastAsia="Times New Roman" w:hAnsi="Times New Roman" w:cs="Times New Roman"/>
          <w:sz w:val="26"/>
        </w:rPr>
        <w:t>йешначу</w:t>
      </w:r>
      <w:r w:rsidRPr="007D1C4D">
        <w:rPr>
          <w:rFonts w:ascii="Times New Roman" w:eastAsia="Times New Roman" w:hAnsi="Times New Roman" w:cs="Times New Roman"/>
          <w:spacing w:val="-3"/>
          <w:sz w:val="26"/>
        </w:rPr>
        <w:t xml:space="preserve"> </w:t>
      </w:r>
      <w:r w:rsidRPr="007D1C4D">
        <w:rPr>
          <w:rFonts w:ascii="Times New Roman" w:eastAsia="Times New Roman" w:hAnsi="Times New Roman" w:cs="Times New Roman"/>
          <w:sz w:val="26"/>
        </w:rPr>
        <w:t>говзарийн</w:t>
      </w:r>
      <w:r w:rsidRPr="007D1C4D">
        <w:rPr>
          <w:rFonts w:ascii="Times New Roman" w:eastAsia="Times New Roman" w:hAnsi="Times New Roman" w:cs="Times New Roman"/>
          <w:spacing w:val="-2"/>
          <w:sz w:val="26"/>
        </w:rPr>
        <w:t xml:space="preserve"> </w:t>
      </w:r>
      <w:r w:rsidRPr="007D1C4D">
        <w:rPr>
          <w:rFonts w:ascii="Times New Roman" w:eastAsia="Times New Roman" w:hAnsi="Times New Roman" w:cs="Times New Roman"/>
          <w:sz w:val="26"/>
        </w:rPr>
        <w:t>турпалхойх</w:t>
      </w:r>
      <w:r w:rsidRPr="007D1C4D">
        <w:rPr>
          <w:rFonts w:ascii="Times New Roman" w:eastAsia="Times New Roman" w:hAnsi="Times New Roman" w:cs="Times New Roman"/>
          <w:spacing w:val="-3"/>
          <w:sz w:val="26"/>
        </w:rPr>
        <w:t xml:space="preserve"> </w:t>
      </w:r>
      <w:r w:rsidRPr="007D1C4D">
        <w:rPr>
          <w:rFonts w:ascii="Times New Roman" w:eastAsia="Times New Roman" w:hAnsi="Times New Roman" w:cs="Times New Roman"/>
          <w:sz w:val="26"/>
        </w:rPr>
        <w:t>мах</w:t>
      </w:r>
      <w:r w:rsidRPr="007D1C4D">
        <w:rPr>
          <w:rFonts w:ascii="Times New Roman" w:eastAsia="Times New Roman" w:hAnsi="Times New Roman" w:cs="Times New Roman"/>
          <w:spacing w:val="-5"/>
          <w:sz w:val="26"/>
        </w:rPr>
        <w:t xml:space="preserve"> </w:t>
      </w:r>
      <w:r w:rsidRPr="007D1C4D">
        <w:rPr>
          <w:rFonts w:ascii="Times New Roman" w:eastAsia="Times New Roman" w:hAnsi="Times New Roman" w:cs="Times New Roman"/>
          <w:sz w:val="26"/>
        </w:rPr>
        <w:t>хадоран</w:t>
      </w:r>
      <w:r w:rsidRPr="007D1C4D">
        <w:rPr>
          <w:rFonts w:ascii="Times New Roman" w:eastAsia="Times New Roman" w:hAnsi="Times New Roman" w:cs="Times New Roman"/>
          <w:spacing w:val="-4"/>
          <w:sz w:val="26"/>
        </w:rPr>
        <w:t xml:space="preserve"> </w:t>
      </w:r>
      <w:r w:rsidRPr="007D1C4D">
        <w:rPr>
          <w:rFonts w:ascii="Times New Roman" w:eastAsia="Times New Roman" w:hAnsi="Times New Roman" w:cs="Times New Roman"/>
          <w:sz w:val="26"/>
        </w:rPr>
        <w:t>ойла</w:t>
      </w:r>
      <w:r w:rsidRPr="007D1C4D">
        <w:rPr>
          <w:rFonts w:ascii="Times New Roman" w:eastAsia="Times New Roman" w:hAnsi="Times New Roman" w:cs="Times New Roman"/>
          <w:spacing w:val="-5"/>
          <w:sz w:val="26"/>
        </w:rPr>
        <w:t xml:space="preserve"> </w:t>
      </w:r>
      <w:r w:rsidRPr="007D1C4D">
        <w:rPr>
          <w:rFonts w:ascii="Times New Roman" w:eastAsia="Times New Roman" w:hAnsi="Times New Roman" w:cs="Times New Roman"/>
          <w:sz w:val="26"/>
        </w:rPr>
        <w:t>йовзийта;</w:t>
      </w:r>
    </w:p>
    <w:p w:rsidR="007D1C4D" w:rsidRPr="007D1C4D" w:rsidRDefault="007D1C4D" w:rsidP="007D1C4D">
      <w:pPr>
        <w:widowControl w:val="0"/>
        <w:numPr>
          <w:ilvl w:val="0"/>
          <w:numId w:val="16"/>
        </w:numPr>
        <w:tabs>
          <w:tab w:val="left" w:pos="377"/>
        </w:tabs>
        <w:autoSpaceDE w:val="0"/>
        <w:autoSpaceDN w:val="0"/>
        <w:spacing w:after="0" w:line="298" w:lineRule="exact"/>
        <w:ind w:left="376" w:hanging="156"/>
        <w:rPr>
          <w:rFonts w:ascii="Times New Roman" w:eastAsia="Times New Roman" w:hAnsi="Times New Roman" w:cs="Times New Roman"/>
          <w:sz w:val="26"/>
        </w:rPr>
      </w:pPr>
      <w:r w:rsidRPr="007D1C4D">
        <w:rPr>
          <w:rFonts w:ascii="Times New Roman" w:eastAsia="Times New Roman" w:hAnsi="Times New Roman" w:cs="Times New Roman"/>
          <w:sz w:val="26"/>
        </w:rPr>
        <w:t>дошамашца</w:t>
      </w:r>
      <w:r w:rsidRPr="007D1C4D">
        <w:rPr>
          <w:rFonts w:ascii="Times New Roman" w:eastAsia="Times New Roman" w:hAnsi="Times New Roman" w:cs="Times New Roman"/>
          <w:spacing w:val="-2"/>
          <w:sz w:val="26"/>
        </w:rPr>
        <w:t xml:space="preserve"> </w:t>
      </w:r>
      <w:r w:rsidRPr="007D1C4D">
        <w:rPr>
          <w:rFonts w:ascii="Times New Roman" w:eastAsia="Times New Roman" w:hAnsi="Times New Roman" w:cs="Times New Roman"/>
          <w:sz w:val="26"/>
        </w:rPr>
        <w:t>шаьш болх</w:t>
      </w:r>
      <w:r w:rsidRPr="007D1C4D">
        <w:rPr>
          <w:rFonts w:ascii="Times New Roman" w:eastAsia="Times New Roman" w:hAnsi="Times New Roman" w:cs="Times New Roman"/>
          <w:spacing w:val="-2"/>
          <w:sz w:val="26"/>
        </w:rPr>
        <w:t xml:space="preserve"> </w:t>
      </w:r>
      <w:r w:rsidRPr="007D1C4D">
        <w:rPr>
          <w:rFonts w:ascii="Times New Roman" w:eastAsia="Times New Roman" w:hAnsi="Times New Roman" w:cs="Times New Roman"/>
          <w:sz w:val="26"/>
        </w:rPr>
        <w:t>бан.</w:t>
      </w:r>
    </w:p>
    <w:p w:rsidR="007D1C4D" w:rsidRPr="007D1C4D" w:rsidRDefault="007D1C4D" w:rsidP="007D1C4D">
      <w:pPr>
        <w:widowControl w:val="0"/>
        <w:autoSpaceDE w:val="0"/>
        <w:autoSpaceDN w:val="0"/>
        <w:spacing w:before="1" w:after="0" w:line="240" w:lineRule="auto"/>
        <w:ind w:left="221" w:right="114" w:firstLine="64"/>
        <w:jc w:val="both"/>
        <w:rPr>
          <w:rFonts w:ascii="Times New Roman" w:eastAsia="Times New Roman" w:hAnsi="Times New Roman" w:cs="Times New Roman"/>
          <w:sz w:val="26"/>
          <w:szCs w:val="26"/>
        </w:rPr>
      </w:pPr>
      <w:r w:rsidRPr="007D1C4D">
        <w:rPr>
          <w:rFonts w:ascii="Times New Roman" w:eastAsia="Times New Roman" w:hAnsi="Times New Roman" w:cs="Times New Roman"/>
          <w:b/>
          <w:sz w:val="26"/>
          <w:szCs w:val="26"/>
        </w:rPr>
        <w:t>«Литературоведенина</w:t>
      </w:r>
      <w:r w:rsidRPr="007D1C4D">
        <w:rPr>
          <w:rFonts w:ascii="Times New Roman" w:eastAsia="Times New Roman" w:hAnsi="Times New Roman" w:cs="Times New Roman"/>
          <w:b/>
          <w:spacing w:val="1"/>
          <w:sz w:val="26"/>
          <w:szCs w:val="26"/>
        </w:rPr>
        <w:t xml:space="preserve"> </w:t>
      </w:r>
      <w:r w:rsidRPr="007D1C4D">
        <w:rPr>
          <w:rFonts w:ascii="Times New Roman" w:eastAsia="Times New Roman" w:hAnsi="Times New Roman" w:cs="Times New Roman"/>
          <w:b/>
          <w:sz w:val="26"/>
          <w:szCs w:val="26"/>
        </w:rPr>
        <w:t>йукъадалор»</w:t>
      </w:r>
      <w:r w:rsidRPr="007D1C4D">
        <w:rPr>
          <w:rFonts w:ascii="Times New Roman" w:eastAsia="Times New Roman" w:hAnsi="Times New Roman" w:cs="Times New Roman"/>
          <w:b/>
          <w:spacing w:val="1"/>
          <w:sz w:val="26"/>
          <w:szCs w:val="26"/>
        </w:rPr>
        <w:t xml:space="preserve"> </w:t>
      </w:r>
      <w:r w:rsidRPr="007D1C4D">
        <w:rPr>
          <w:rFonts w:ascii="Times New Roman" w:eastAsia="Times New Roman" w:hAnsi="Times New Roman" w:cs="Times New Roman"/>
          <w:b/>
          <w:sz w:val="26"/>
          <w:szCs w:val="26"/>
        </w:rPr>
        <w:t>дакъа:</w:t>
      </w:r>
      <w:r w:rsidRPr="007D1C4D">
        <w:rPr>
          <w:rFonts w:ascii="Times New Roman" w:eastAsia="Times New Roman" w:hAnsi="Times New Roman" w:cs="Times New Roman"/>
          <w:b/>
          <w:spacing w:val="1"/>
          <w:sz w:val="26"/>
          <w:szCs w:val="26"/>
        </w:rPr>
        <w:t xml:space="preserve"> </w:t>
      </w:r>
      <w:r w:rsidRPr="007D1C4D">
        <w:rPr>
          <w:rFonts w:ascii="Times New Roman" w:eastAsia="Times New Roman" w:hAnsi="Times New Roman" w:cs="Times New Roman"/>
          <w:sz w:val="26"/>
          <w:szCs w:val="26"/>
        </w:rPr>
        <w:t>байташкахь</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йазйинчу</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говзаран</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башхаллаш</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йовзар</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(ритм,</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рифма</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и.</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кх.</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дӀ.),</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говзарийн</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башхаллаш</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вовшах</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къастор</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(туьйра</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а,</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дийцар</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а;</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дийнатех</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туьйра</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а,</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инзаре-тамашийна</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туьйра</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а,</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и.</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кх.дӀ.),</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литературин</w:t>
      </w:r>
      <w:r w:rsidRPr="007D1C4D">
        <w:rPr>
          <w:rFonts w:ascii="Times New Roman" w:eastAsia="Times New Roman" w:hAnsi="Times New Roman" w:cs="Times New Roman"/>
          <w:spacing w:val="-2"/>
          <w:sz w:val="26"/>
          <w:szCs w:val="26"/>
        </w:rPr>
        <w:t xml:space="preserve"> </w:t>
      </w:r>
      <w:r w:rsidRPr="007D1C4D">
        <w:rPr>
          <w:rFonts w:ascii="Times New Roman" w:eastAsia="Times New Roman" w:hAnsi="Times New Roman" w:cs="Times New Roman"/>
          <w:sz w:val="26"/>
          <w:szCs w:val="26"/>
        </w:rPr>
        <w:t>приемаш</w:t>
      </w:r>
      <w:r w:rsidRPr="007D1C4D">
        <w:rPr>
          <w:rFonts w:ascii="Times New Roman" w:eastAsia="Times New Roman" w:hAnsi="Times New Roman" w:cs="Times New Roman"/>
          <w:spacing w:val="-2"/>
          <w:sz w:val="26"/>
          <w:szCs w:val="26"/>
        </w:rPr>
        <w:t xml:space="preserve"> </w:t>
      </w:r>
      <w:r w:rsidRPr="007D1C4D">
        <w:rPr>
          <w:rFonts w:ascii="Times New Roman" w:eastAsia="Times New Roman" w:hAnsi="Times New Roman" w:cs="Times New Roman"/>
          <w:sz w:val="26"/>
          <w:szCs w:val="26"/>
        </w:rPr>
        <w:t>йовзар</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(дустар, олицетворени,</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контраст,</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и.</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кх.</w:t>
      </w:r>
      <w:r w:rsidRPr="007D1C4D">
        <w:rPr>
          <w:rFonts w:ascii="Times New Roman" w:eastAsia="Times New Roman" w:hAnsi="Times New Roman" w:cs="Times New Roman"/>
          <w:spacing w:val="-2"/>
          <w:sz w:val="26"/>
          <w:szCs w:val="26"/>
        </w:rPr>
        <w:t xml:space="preserve"> </w:t>
      </w:r>
      <w:r w:rsidRPr="007D1C4D">
        <w:rPr>
          <w:rFonts w:ascii="Times New Roman" w:eastAsia="Times New Roman" w:hAnsi="Times New Roman" w:cs="Times New Roman"/>
          <w:sz w:val="26"/>
          <w:szCs w:val="26"/>
        </w:rPr>
        <w:t>дӀ.).</w:t>
      </w:r>
    </w:p>
    <w:p w:rsidR="007D1C4D" w:rsidRPr="007D1C4D" w:rsidRDefault="007D1C4D" w:rsidP="007D1C4D">
      <w:pPr>
        <w:widowControl w:val="0"/>
        <w:autoSpaceDE w:val="0"/>
        <w:autoSpaceDN w:val="0"/>
        <w:spacing w:after="0" w:line="298" w:lineRule="exact"/>
        <w:ind w:left="286"/>
        <w:jc w:val="both"/>
        <w:outlineLvl w:val="1"/>
        <w:rPr>
          <w:rFonts w:ascii="Times New Roman" w:eastAsia="Times New Roman" w:hAnsi="Times New Roman" w:cs="Times New Roman"/>
          <w:bCs/>
          <w:sz w:val="26"/>
          <w:szCs w:val="26"/>
        </w:rPr>
      </w:pPr>
      <w:r w:rsidRPr="007D1C4D">
        <w:rPr>
          <w:rFonts w:ascii="Times New Roman" w:eastAsia="Times New Roman" w:hAnsi="Times New Roman" w:cs="Times New Roman"/>
          <w:b/>
          <w:bCs/>
          <w:sz w:val="26"/>
          <w:szCs w:val="26"/>
        </w:rPr>
        <w:t>Дешархошна</w:t>
      </w:r>
      <w:r w:rsidRPr="007D1C4D">
        <w:rPr>
          <w:rFonts w:ascii="Times New Roman" w:eastAsia="Times New Roman" w:hAnsi="Times New Roman" w:cs="Times New Roman"/>
          <w:b/>
          <w:bCs/>
          <w:spacing w:val="-3"/>
          <w:sz w:val="26"/>
          <w:szCs w:val="26"/>
        </w:rPr>
        <w:t xml:space="preserve"> </w:t>
      </w:r>
      <w:r w:rsidRPr="007D1C4D">
        <w:rPr>
          <w:rFonts w:ascii="Times New Roman" w:eastAsia="Times New Roman" w:hAnsi="Times New Roman" w:cs="Times New Roman"/>
          <w:b/>
          <w:bCs/>
          <w:sz w:val="26"/>
          <w:szCs w:val="26"/>
        </w:rPr>
        <w:t>Ӏемар</w:t>
      </w:r>
      <w:r w:rsidRPr="007D1C4D">
        <w:rPr>
          <w:rFonts w:ascii="Times New Roman" w:eastAsia="Times New Roman" w:hAnsi="Times New Roman" w:cs="Times New Roman"/>
          <w:b/>
          <w:bCs/>
          <w:spacing w:val="-1"/>
          <w:sz w:val="26"/>
          <w:szCs w:val="26"/>
        </w:rPr>
        <w:t xml:space="preserve"> </w:t>
      </w:r>
      <w:r w:rsidRPr="007D1C4D">
        <w:rPr>
          <w:rFonts w:ascii="Times New Roman" w:eastAsia="Times New Roman" w:hAnsi="Times New Roman" w:cs="Times New Roman"/>
          <w:b/>
          <w:bCs/>
          <w:sz w:val="26"/>
          <w:szCs w:val="26"/>
        </w:rPr>
        <w:t>ду</w:t>
      </w:r>
      <w:r w:rsidRPr="007D1C4D">
        <w:rPr>
          <w:rFonts w:ascii="Times New Roman" w:eastAsia="Times New Roman" w:hAnsi="Times New Roman" w:cs="Times New Roman"/>
          <w:bCs/>
          <w:sz w:val="26"/>
          <w:szCs w:val="26"/>
        </w:rPr>
        <w:t>:</w:t>
      </w:r>
    </w:p>
    <w:p w:rsidR="007D1C4D" w:rsidRPr="007D1C4D" w:rsidRDefault="007D1C4D" w:rsidP="007D1C4D">
      <w:pPr>
        <w:widowControl w:val="0"/>
        <w:numPr>
          <w:ilvl w:val="0"/>
          <w:numId w:val="16"/>
        </w:numPr>
        <w:tabs>
          <w:tab w:val="left" w:pos="431"/>
        </w:tabs>
        <w:autoSpaceDE w:val="0"/>
        <w:autoSpaceDN w:val="0"/>
        <w:spacing w:before="1" w:after="0" w:line="240" w:lineRule="auto"/>
        <w:ind w:right="119"/>
        <w:jc w:val="both"/>
        <w:rPr>
          <w:rFonts w:ascii="Times New Roman" w:eastAsia="Times New Roman" w:hAnsi="Times New Roman" w:cs="Times New Roman"/>
          <w:sz w:val="26"/>
        </w:rPr>
      </w:pPr>
      <w:r w:rsidRPr="007D1C4D">
        <w:rPr>
          <w:rFonts w:ascii="Times New Roman" w:eastAsia="Times New Roman" w:hAnsi="Times New Roman" w:cs="Times New Roman"/>
          <w:sz w:val="26"/>
        </w:rPr>
        <w:t>дийнатех лаьцна, инзаре-тамашийна, Ӏер-дахаран хьокъехь долу туьйранаш вовшех</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къастон;</w:t>
      </w:r>
    </w:p>
    <w:p w:rsidR="007D1C4D" w:rsidRPr="007D1C4D" w:rsidRDefault="007D1C4D" w:rsidP="007D1C4D">
      <w:pPr>
        <w:widowControl w:val="0"/>
        <w:numPr>
          <w:ilvl w:val="0"/>
          <w:numId w:val="16"/>
        </w:numPr>
        <w:tabs>
          <w:tab w:val="left" w:pos="378"/>
        </w:tabs>
        <w:autoSpaceDE w:val="0"/>
        <w:autoSpaceDN w:val="0"/>
        <w:spacing w:after="0" w:line="298" w:lineRule="exact"/>
        <w:ind w:left="377" w:hanging="157"/>
        <w:jc w:val="both"/>
        <w:rPr>
          <w:rFonts w:ascii="Times New Roman" w:eastAsia="Times New Roman" w:hAnsi="Times New Roman" w:cs="Times New Roman"/>
          <w:sz w:val="26"/>
        </w:rPr>
      </w:pPr>
      <w:r w:rsidRPr="007D1C4D">
        <w:rPr>
          <w:rFonts w:ascii="Times New Roman" w:eastAsia="Times New Roman" w:hAnsi="Times New Roman" w:cs="Times New Roman"/>
          <w:sz w:val="26"/>
        </w:rPr>
        <w:t>дийцар</w:t>
      </w:r>
      <w:r w:rsidRPr="007D1C4D">
        <w:rPr>
          <w:rFonts w:ascii="Times New Roman" w:eastAsia="Times New Roman" w:hAnsi="Times New Roman" w:cs="Times New Roman"/>
          <w:spacing w:val="-4"/>
          <w:sz w:val="26"/>
        </w:rPr>
        <w:t xml:space="preserve"> </w:t>
      </w:r>
      <w:r w:rsidRPr="007D1C4D">
        <w:rPr>
          <w:rFonts w:ascii="Times New Roman" w:eastAsia="Times New Roman" w:hAnsi="Times New Roman" w:cs="Times New Roman"/>
          <w:sz w:val="26"/>
        </w:rPr>
        <w:t>а,</w:t>
      </w:r>
      <w:r w:rsidRPr="007D1C4D">
        <w:rPr>
          <w:rFonts w:ascii="Times New Roman" w:eastAsia="Times New Roman" w:hAnsi="Times New Roman" w:cs="Times New Roman"/>
          <w:spacing w:val="-3"/>
          <w:sz w:val="26"/>
        </w:rPr>
        <w:t xml:space="preserve"> </w:t>
      </w:r>
      <w:r w:rsidRPr="007D1C4D">
        <w:rPr>
          <w:rFonts w:ascii="Times New Roman" w:eastAsia="Times New Roman" w:hAnsi="Times New Roman" w:cs="Times New Roman"/>
          <w:sz w:val="26"/>
        </w:rPr>
        <w:t>туьйра</w:t>
      </w:r>
      <w:r w:rsidRPr="007D1C4D">
        <w:rPr>
          <w:rFonts w:ascii="Times New Roman" w:eastAsia="Times New Roman" w:hAnsi="Times New Roman" w:cs="Times New Roman"/>
          <w:spacing w:val="-3"/>
          <w:sz w:val="26"/>
        </w:rPr>
        <w:t xml:space="preserve"> </w:t>
      </w:r>
      <w:r w:rsidRPr="007D1C4D">
        <w:rPr>
          <w:rFonts w:ascii="Times New Roman" w:eastAsia="Times New Roman" w:hAnsi="Times New Roman" w:cs="Times New Roman"/>
          <w:sz w:val="26"/>
        </w:rPr>
        <w:t>а</w:t>
      </w:r>
      <w:r w:rsidRPr="007D1C4D">
        <w:rPr>
          <w:rFonts w:ascii="Times New Roman" w:eastAsia="Times New Roman" w:hAnsi="Times New Roman" w:cs="Times New Roman"/>
          <w:spacing w:val="-3"/>
          <w:sz w:val="26"/>
        </w:rPr>
        <w:t xml:space="preserve"> </w:t>
      </w:r>
      <w:r w:rsidRPr="007D1C4D">
        <w:rPr>
          <w:rFonts w:ascii="Times New Roman" w:eastAsia="Times New Roman" w:hAnsi="Times New Roman" w:cs="Times New Roman"/>
          <w:sz w:val="26"/>
        </w:rPr>
        <w:t>вовшех</w:t>
      </w:r>
      <w:r w:rsidRPr="007D1C4D">
        <w:rPr>
          <w:rFonts w:ascii="Times New Roman" w:eastAsia="Times New Roman" w:hAnsi="Times New Roman" w:cs="Times New Roman"/>
          <w:spacing w:val="-3"/>
          <w:sz w:val="26"/>
        </w:rPr>
        <w:t xml:space="preserve"> </w:t>
      </w:r>
      <w:r w:rsidRPr="007D1C4D">
        <w:rPr>
          <w:rFonts w:ascii="Times New Roman" w:eastAsia="Times New Roman" w:hAnsi="Times New Roman" w:cs="Times New Roman"/>
          <w:sz w:val="26"/>
        </w:rPr>
        <w:t>къастон;</w:t>
      </w:r>
    </w:p>
    <w:p w:rsidR="007D1C4D" w:rsidRPr="007D1C4D" w:rsidRDefault="007D1C4D" w:rsidP="007D1C4D">
      <w:pPr>
        <w:widowControl w:val="0"/>
        <w:numPr>
          <w:ilvl w:val="0"/>
          <w:numId w:val="16"/>
        </w:numPr>
        <w:tabs>
          <w:tab w:val="left" w:pos="445"/>
        </w:tabs>
        <w:autoSpaceDE w:val="0"/>
        <w:autoSpaceDN w:val="0"/>
        <w:spacing w:after="0" w:line="240" w:lineRule="auto"/>
        <w:ind w:right="118"/>
        <w:jc w:val="both"/>
        <w:rPr>
          <w:rFonts w:ascii="Times New Roman" w:eastAsia="Times New Roman" w:hAnsi="Times New Roman" w:cs="Times New Roman"/>
          <w:sz w:val="26"/>
        </w:rPr>
      </w:pPr>
      <w:r w:rsidRPr="007D1C4D">
        <w:rPr>
          <w:rFonts w:ascii="Times New Roman" w:eastAsia="Times New Roman" w:hAnsi="Times New Roman" w:cs="Times New Roman"/>
          <w:sz w:val="26"/>
        </w:rPr>
        <w:t>авторийн</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литературехь</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исбаьхьаллин</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вастийн</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гӀирсаш</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карон</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а,</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вовшех</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къастон</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а</w:t>
      </w:r>
      <w:r w:rsidRPr="007D1C4D">
        <w:rPr>
          <w:rFonts w:ascii="Times New Roman" w:eastAsia="Times New Roman" w:hAnsi="Times New Roman" w:cs="Times New Roman"/>
          <w:spacing w:val="-62"/>
          <w:sz w:val="26"/>
        </w:rPr>
        <w:t xml:space="preserve"> </w:t>
      </w:r>
      <w:r w:rsidRPr="007D1C4D">
        <w:rPr>
          <w:rFonts w:ascii="Times New Roman" w:eastAsia="Times New Roman" w:hAnsi="Times New Roman" w:cs="Times New Roman"/>
          <w:sz w:val="26"/>
        </w:rPr>
        <w:t>(приемаш: дустар, олицетворени, гипербола (хӀума дестор олу вай), контраст; фигураш:</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йух-йуха</w:t>
      </w:r>
      <w:r w:rsidRPr="007D1C4D">
        <w:rPr>
          <w:rFonts w:ascii="Times New Roman" w:eastAsia="Times New Roman" w:hAnsi="Times New Roman" w:cs="Times New Roman"/>
          <w:spacing w:val="-2"/>
          <w:sz w:val="26"/>
        </w:rPr>
        <w:t xml:space="preserve"> </w:t>
      </w:r>
      <w:r w:rsidRPr="007D1C4D">
        <w:rPr>
          <w:rFonts w:ascii="Times New Roman" w:eastAsia="Times New Roman" w:hAnsi="Times New Roman" w:cs="Times New Roman"/>
          <w:sz w:val="26"/>
        </w:rPr>
        <w:t>алар).</w:t>
      </w:r>
    </w:p>
    <w:p w:rsidR="007D1C4D" w:rsidRPr="007D1C4D" w:rsidRDefault="007D1C4D" w:rsidP="007D1C4D">
      <w:pPr>
        <w:widowControl w:val="0"/>
        <w:autoSpaceDE w:val="0"/>
        <w:autoSpaceDN w:val="0"/>
        <w:spacing w:before="1" w:after="0" w:line="240" w:lineRule="auto"/>
        <w:ind w:left="221"/>
        <w:jc w:val="both"/>
        <w:outlineLvl w:val="1"/>
        <w:rPr>
          <w:rFonts w:ascii="Times New Roman" w:eastAsia="Times New Roman" w:hAnsi="Times New Roman" w:cs="Times New Roman"/>
          <w:b/>
          <w:bCs/>
          <w:sz w:val="26"/>
          <w:szCs w:val="26"/>
        </w:rPr>
      </w:pPr>
      <w:r w:rsidRPr="007D1C4D">
        <w:rPr>
          <w:rFonts w:ascii="Times New Roman" w:eastAsia="Times New Roman" w:hAnsi="Times New Roman" w:cs="Times New Roman"/>
          <w:b/>
          <w:bCs/>
          <w:sz w:val="26"/>
          <w:szCs w:val="26"/>
        </w:rPr>
        <w:t>Дешархойн</w:t>
      </w:r>
      <w:r w:rsidRPr="007D1C4D">
        <w:rPr>
          <w:rFonts w:ascii="Times New Roman" w:eastAsia="Times New Roman" w:hAnsi="Times New Roman" w:cs="Times New Roman"/>
          <w:b/>
          <w:bCs/>
          <w:spacing w:val="-4"/>
          <w:sz w:val="26"/>
          <w:szCs w:val="26"/>
        </w:rPr>
        <w:t xml:space="preserve"> </w:t>
      </w:r>
      <w:r w:rsidRPr="007D1C4D">
        <w:rPr>
          <w:rFonts w:ascii="Times New Roman" w:eastAsia="Times New Roman" w:hAnsi="Times New Roman" w:cs="Times New Roman"/>
          <w:b/>
          <w:bCs/>
          <w:sz w:val="26"/>
          <w:szCs w:val="26"/>
        </w:rPr>
        <w:t>таро</w:t>
      </w:r>
      <w:r w:rsidRPr="007D1C4D">
        <w:rPr>
          <w:rFonts w:ascii="Times New Roman" w:eastAsia="Times New Roman" w:hAnsi="Times New Roman" w:cs="Times New Roman"/>
          <w:b/>
          <w:bCs/>
          <w:spacing w:val="-4"/>
          <w:sz w:val="26"/>
          <w:szCs w:val="26"/>
        </w:rPr>
        <w:t xml:space="preserve"> </w:t>
      </w:r>
      <w:r w:rsidRPr="007D1C4D">
        <w:rPr>
          <w:rFonts w:ascii="Times New Roman" w:eastAsia="Times New Roman" w:hAnsi="Times New Roman" w:cs="Times New Roman"/>
          <w:b/>
          <w:bCs/>
          <w:sz w:val="26"/>
          <w:szCs w:val="26"/>
        </w:rPr>
        <w:t>хир</w:t>
      </w:r>
      <w:r w:rsidRPr="007D1C4D">
        <w:rPr>
          <w:rFonts w:ascii="Times New Roman" w:eastAsia="Times New Roman" w:hAnsi="Times New Roman" w:cs="Times New Roman"/>
          <w:b/>
          <w:bCs/>
          <w:spacing w:val="-1"/>
          <w:sz w:val="26"/>
          <w:szCs w:val="26"/>
        </w:rPr>
        <w:t xml:space="preserve"> </w:t>
      </w:r>
      <w:r w:rsidRPr="007D1C4D">
        <w:rPr>
          <w:rFonts w:ascii="Times New Roman" w:eastAsia="Times New Roman" w:hAnsi="Times New Roman" w:cs="Times New Roman"/>
          <w:b/>
          <w:bCs/>
          <w:sz w:val="26"/>
          <w:szCs w:val="26"/>
        </w:rPr>
        <w:t>йу</w:t>
      </w:r>
      <w:r w:rsidRPr="007D1C4D">
        <w:rPr>
          <w:rFonts w:ascii="Times New Roman" w:eastAsia="Times New Roman" w:hAnsi="Times New Roman" w:cs="Times New Roman"/>
          <w:b/>
          <w:bCs/>
          <w:spacing w:val="-2"/>
          <w:sz w:val="26"/>
          <w:szCs w:val="26"/>
        </w:rPr>
        <w:t xml:space="preserve"> </w:t>
      </w:r>
      <w:r w:rsidRPr="007D1C4D">
        <w:rPr>
          <w:rFonts w:ascii="Times New Roman" w:eastAsia="Times New Roman" w:hAnsi="Times New Roman" w:cs="Times New Roman"/>
          <w:b/>
          <w:bCs/>
          <w:sz w:val="26"/>
          <w:szCs w:val="26"/>
        </w:rPr>
        <w:t>Ӏама:</w:t>
      </w:r>
    </w:p>
    <w:p w:rsidR="007D1C4D" w:rsidRPr="007D1C4D" w:rsidRDefault="007D1C4D" w:rsidP="007D1C4D">
      <w:pPr>
        <w:widowControl w:val="0"/>
        <w:numPr>
          <w:ilvl w:val="0"/>
          <w:numId w:val="16"/>
        </w:numPr>
        <w:tabs>
          <w:tab w:val="left" w:pos="378"/>
        </w:tabs>
        <w:autoSpaceDE w:val="0"/>
        <w:autoSpaceDN w:val="0"/>
        <w:spacing w:before="1" w:after="0" w:line="298" w:lineRule="exact"/>
        <w:ind w:left="377" w:hanging="157"/>
        <w:jc w:val="both"/>
        <w:rPr>
          <w:rFonts w:ascii="Times New Roman" w:eastAsia="Times New Roman" w:hAnsi="Times New Roman" w:cs="Times New Roman"/>
          <w:sz w:val="26"/>
        </w:rPr>
      </w:pPr>
      <w:r w:rsidRPr="007D1C4D">
        <w:rPr>
          <w:rFonts w:ascii="Times New Roman" w:eastAsia="Times New Roman" w:hAnsi="Times New Roman" w:cs="Times New Roman"/>
          <w:sz w:val="26"/>
        </w:rPr>
        <w:t>дийнатех</w:t>
      </w:r>
      <w:r w:rsidRPr="007D1C4D">
        <w:rPr>
          <w:rFonts w:ascii="Times New Roman" w:eastAsia="Times New Roman" w:hAnsi="Times New Roman" w:cs="Times New Roman"/>
          <w:spacing w:val="-4"/>
          <w:sz w:val="26"/>
        </w:rPr>
        <w:t xml:space="preserve"> </w:t>
      </w:r>
      <w:r w:rsidRPr="007D1C4D">
        <w:rPr>
          <w:rFonts w:ascii="Times New Roman" w:eastAsia="Times New Roman" w:hAnsi="Times New Roman" w:cs="Times New Roman"/>
          <w:sz w:val="26"/>
        </w:rPr>
        <w:t>лаьцначу</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туьйранан</w:t>
      </w:r>
      <w:r w:rsidRPr="007D1C4D">
        <w:rPr>
          <w:rFonts w:ascii="Times New Roman" w:eastAsia="Times New Roman" w:hAnsi="Times New Roman" w:cs="Times New Roman"/>
          <w:spacing w:val="-2"/>
          <w:sz w:val="26"/>
        </w:rPr>
        <w:t xml:space="preserve"> </w:t>
      </w:r>
      <w:r w:rsidRPr="007D1C4D">
        <w:rPr>
          <w:rFonts w:ascii="Times New Roman" w:eastAsia="Times New Roman" w:hAnsi="Times New Roman" w:cs="Times New Roman"/>
          <w:sz w:val="26"/>
        </w:rPr>
        <w:t>кхиарх</w:t>
      </w:r>
      <w:r w:rsidRPr="007D1C4D">
        <w:rPr>
          <w:rFonts w:ascii="Times New Roman" w:eastAsia="Times New Roman" w:hAnsi="Times New Roman" w:cs="Times New Roman"/>
          <w:spacing w:val="-3"/>
          <w:sz w:val="26"/>
        </w:rPr>
        <w:t xml:space="preserve"> </w:t>
      </w:r>
      <w:r w:rsidRPr="007D1C4D">
        <w:rPr>
          <w:rFonts w:ascii="Times New Roman" w:eastAsia="Times New Roman" w:hAnsi="Times New Roman" w:cs="Times New Roman"/>
          <w:sz w:val="26"/>
        </w:rPr>
        <w:t>кхета;</w:t>
      </w:r>
    </w:p>
    <w:p w:rsidR="007D1C4D" w:rsidRPr="007D1C4D" w:rsidRDefault="007D1C4D" w:rsidP="007D1C4D">
      <w:pPr>
        <w:widowControl w:val="0"/>
        <w:numPr>
          <w:ilvl w:val="0"/>
          <w:numId w:val="16"/>
        </w:numPr>
        <w:tabs>
          <w:tab w:val="left" w:pos="431"/>
        </w:tabs>
        <w:autoSpaceDE w:val="0"/>
        <w:autoSpaceDN w:val="0"/>
        <w:spacing w:after="0" w:line="240" w:lineRule="auto"/>
        <w:ind w:right="116"/>
        <w:jc w:val="both"/>
        <w:rPr>
          <w:rFonts w:ascii="Times New Roman" w:eastAsia="Times New Roman" w:hAnsi="Times New Roman" w:cs="Times New Roman"/>
          <w:sz w:val="26"/>
        </w:rPr>
      </w:pPr>
      <w:r w:rsidRPr="007D1C4D">
        <w:rPr>
          <w:rFonts w:ascii="Times New Roman" w:eastAsia="Times New Roman" w:hAnsi="Times New Roman" w:cs="Times New Roman"/>
          <w:sz w:val="26"/>
        </w:rPr>
        <w:t>дуьненан тайп-тайпанчу халкъийн туьйранашкахь «лелаш йолу» сюжеташ («лелаш</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долу</w:t>
      </w:r>
      <w:r w:rsidRPr="007D1C4D">
        <w:rPr>
          <w:rFonts w:ascii="Times New Roman" w:eastAsia="Times New Roman" w:hAnsi="Times New Roman" w:cs="Times New Roman"/>
          <w:spacing w:val="-2"/>
          <w:sz w:val="26"/>
        </w:rPr>
        <w:t xml:space="preserve"> </w:t>
      </w:r>
      <w:r w:rsidRPr="007D1C4D">
        <w:rPr>
          <w:rFonts w:ascii="Times New Roman" w:eastAsia="Times New Roman" w:hAnsi="Times New Roman" w:cs="Times New Roman"/>
          <w:sz w:val="26"/>
        </w:rPr>
        <w:t>туьйранийн дийцарш»)</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карон.</w:t>
      </w:r>
    </w:p>
    <w:p w:rsidR="007D1C4D" w:rsidRPr="007D1C4D" w:rsidRDefault="007D1C4D" w:rsidP="007D1C4D">
      <w:pPr>
        <w:widowControl w:val="0"/>
        <w:autoSpaceDE w:val="0"/>
        <w:autoSpaceDN w:val="0"/>
        <w:spacing w:after="0" w:line="240" w:lineRule="auto"/>
        <w:ind w:left="221" w:right="115"/>
        <w:jc w:val="both"/>
        <w:rPr>
          <w:rFonts w:ascii="Times New Roman" w:eastAsia="Times New Roman" w:hAnsi="Times New Roman" w:cs="Times New Roman"/>
          <w:sz w:val="26"/>
        </w:rPr>
      </w:pPr>
      <w:r w:rsidRPr="007D1C4D">
        <w:rPr>
          <w:rFonts w:ascii="Times New Roman" w:eastAsia="Times New Roman" w:hAnsi="Times New Roman" w:cs="Times New Roman"/>
          <w:b/>
          <w:sz w:val="26"/>
        </w:rPr>
        <w:t>«Дешархойн</w:t>
      </w:r>
      <w:r w:rsidRPr="007D1C4D">
        <w:rPr>
          <w:rFonts w:ascii="Times New Roman" w:eastAsia="Times New Roman" w:hAnsi="Times New Roman" w:cs="Times New Roman"/>
          <w:b/>
          <w:spacing w:val="1"/>
          <w:sz w:val="26"/>
        </w:rPr>
        <w:t xml:space="preserve"> </w:t>
      </w:r>
      <w:r w:rsidRPr="007D1C4D">
        <w:rPr>
          <w:rFonts w:ascii="Times New Roman" w:eastAsia="Times New Roman" w:hAnsi="Times New Roman" w:cs="Times New Roman"/>
          <w:b/>
          <w:sz w:val="26"/>
        </w:rPr>
        <w:t>кхоллараллин</w:t>
      </w:r>
      <w:r w:rsidRPr="007D1C4D">
        <w:rPr>
          <w:rFonts w:ascii="Times New Roman" w:eastAsia="Times New Roman" w:hAnsi="Times New Roman" w:cs="Times New Roman"/>
          <w:b/>
          <w:spacing w:val="1"/>
          <w:sz w:val="26"/>
        </w:rPr>
        <w:t xml:space="preserve"> </w:t>
      </w:r>
      <w:r w:rsidRPr="007D1C4D">
        <w:rPr>
          <w:rFonts w:ascii="Times New Roman" w:eastAsia="Times New Roman" w:hAnsi="Times New Roman" w:cs="Times New Roman"/>
          <w:b/>
          <w:sz w:val="26"/>
        </w:rPr>
        <w:t>гӀуллакхан</w:t>
      </w:r>
      <w:r w:rsidRPr="007D1C4D">
        <w:rPr>
          <w:rFonts w:ascii="Times New Roman" w:eastAsia="Times New Roman" w:hAnsi="Times New Roman" w:cs="Times New Roman"/>
          <w:b/>
          <w:spacing w:val="1"/>
          <w:sz w:val="26"/>
        </w:rPr>
        <w:t xml:space="preserve"> </w:t>
      </w:r>
      <w:r w:rsidRPr="007D1C4D">
        <w:rPr>
          <w:rFonts w:ascii="Times New Roman" w:eastAsia="Times New Roman" w:hAnsi="Times New Roman" w:cs="Times New Roman"/>
          <w:b/>
          <w:sz w:val="26"/>
        </w:rPr>
        <w:t>элементаш»</w:t>
      </w:r>
      <w:r w:rsidRPr="007D1C4D">
        <w:rPr>
          <w:rFonts w:ascii="Times New Roman" w:eastAsia="Times New Roman" w:hAnsi="Times New Roman" w:cs="Times New Roman"/>
          <w:b/>
          <w:spacing w:val="1"/>
          <w:sz w:val="26"/>
        </w:rPr>
        <w:t xml:space="preserve"> </w:t>
      </w:r>
      <w:r w:rsidRPr="007D1C4D">
        <w:rPr>
          <w:rFonts w:ascii="Times New Roman" w:eastAsia="Times New Roman" w:hAnsi="Times New Roman" w:cs="Times New Roman"/>
          <w:b/>
          <w:sz w:val="26"/>
        </w:rPr>
        <w:t>дакъа:</w:t>
      </w:r>
      <w:r w:rsidRPr="007D1C4D">
        <w:rPr>
          <w:rFonts w:ascii="Times New Roman" w:eastAsia="Times New Roman" w:hAnsi="Times New Roman" w:cs="Times New Roman"/>
          <w:b/>
          <w:spacing w:val="1"/>
          <w:sz w:val="26"/>
        </w:rPr>
        <w:t xml:space="preserve"> </w:t>
      </w:r>
      <w:r w:rsidRPr="007D1C4D">
        <w:rPr>
          <w:rFonts w:ascii="Times New Roman" w:eastAsia="Times New Roman" w:hAnsi="Times New Roman" w:cs="Times New Roman"/>
          <w:sz w:val="26"/>
        </w:rPr>
        <w:t>ролашца</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йешар,</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инсценировка, драматизаци, барта дешнашца суртдиллар,</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репродукцишца болх, шаьш</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тексташ</w:t>
      </w:r>
      <w:r w:rsidRPr="007D1C4D">
        <w:rPr>
          <w:rFonts w:ascii="Times New Roman" w:eastAsia="Times New Roman" w:hAnsi="Times New Roman" w:cs="Times New Roman"/>
          <w:spacing w:val="-2"/>
          <w:sz w:val="26"/>
        </w:rPr>
        <w:t xml:space="preserve"> </w:t>
      </w:r>
      <w:r w:rsidRPr="007D1C4D">
        <w:rPr>
          <w:rFonts w:ascii="Times New Roman" w:eastAsia="Times New Roman" w:hAnsi="Times New Roman" w:cs="Times New Roman"/>
          <w:sz w:val="26"/>
        </w:rPr>
        <w:t>кхоллар.</w:t>
      </w:r>
    </w:p>
    <w:p w:rsidR="007D1C4D" w:rsidRPr="007D1C4D" w:rsidRDefault="007D1C4D" w:rsidP="007D1C4D">
      <w:pPr>
        <w:widowControl w:val="0"/>
        <w:autoSpaceDE w:val="0"/>
        <w:autoSpaceDN w:val="0"/>
        <w:spacing w:after="0" w:line="240" w:lineRule="auto"/>
        <w:ind w:left="221"/>
        <w:jc w:val="both"/>
        <w:outlineLvl w:val="1"/>
        <w:rPr>
          <w:rFonts w:ascii="Times New Roman" w:eastAsia="Times New Roman" w:hAnsi="Times New Roman" w:cs="Times New Roman"/>
          <w:bCs/>
          <w:sz w:val="26"/>
          <w:szCs w:val="26"/>
        </w:rPr>
      </w:pPr>
      <w:r w:rsidRPr="007D1C4D">
        <w:rPr>
          <w:rFonts w:ascii="Times New Roman" w:eastAsia="Times New Roman" w:hAnsi="Times New Roman" w:cs="Times New Roman"/>
          <w:b/>
          <w:bCs/>
          <w:sz w:val="26"/>
          <w:szCs w:val="26"/>
        </w:rPr>
        <w:t>Дешархошна</w:t>
      </w:r>
      <w:r w:rsidRPr="007D1C4D">
        <w:rPr>
          <w:rFonts w:ascii="Times New Roman" w:eastAsia="Times New Roman" w:hAnsi="Times New Roman" w:cs="Times New Roman"/>
          <w:b/>
          <w:bCs/>
          <w:spacing w:val="-3"/>
          <w:sz w:val="26"/>
          <w:szCs w:val="26"/>
        </w:rPr>
        <w:t xml:space="preserve"> </w:t>
      </w:r>
      <w:r w:rsidRPr="007D1C4D">
        <w:rPr>
          <w:rFonts w:ascii="Times New Roman" w:eastAsia="Times New Roman" w:hAnsi="Times New Roman" w:cs="Times New Roman"/>
          <w:b/>
          <w:bCs/>
          <w:sz w:val="26"/>
          <w:szCs w:val="26"/>
        </w:rPr>
        <w:t>Ӏемар ду</w:t>
      </w:r>
      <w:r w:rsidRPr="007D1C4D">
        <w:rPr>
          <w:rFonts w:ascii="Times New Roman" w:eastAsia="Times New Roman" w:hAnsi="Times New Roman" w:cs="Times New Roman"/>
          <w:bCs/>
          <w:sz w:val="26"/>
          <w:szCs w:val="26"/>
        </w:rPr>
        <w:t>:</w:t>
      </w:r>
    </w:p>
    <w:p w:rsidR="007D1C4D" w:rsidRPr="007D1C4D" w:rsidRDefault="007D1C4D" w:rsidP="007D1C4D">
      <w:pPr>
        <w:widowControl w:val="0"/>
        <w:numPr>
          <w:ilvl w:val="0"/>
          <w:numId w:val="16"/>
        </w:numPr>
        <w:tabs>
          <w:tab w:val="left" w:pos="488"/>
        </w:tabs>
        <w:autoSpaceDE w:val="0"/>
        <w:autoSpaceDN w:val="0"/>
        <w:spacing w:after="0" w:line="240" w:lineRule="auto"/>
        <w:ind w:right="116"/>
        <w:jc w:val="both"/>
        <w:rPr>
          <w:rFonts w:ascii="Times New Roman" w:eastAsia="Times New Roman" w:hAnsi="Times New Roman" w:cs="Times New Roman"/>
          <w:sz w:val="26"/>
        </w:rPr>
      </w:pPr>
      <w:r w:rsidRPr="007D1C4D">
        <w:rPr>
          <w:rFonts w:ascii="Times New Roman" w:eastAsia="Times New Roman" w:hAnsi="Times New Roman" w:cs="Times New Roman"/>
          <w:sz w:val="26"/>
        </w:rPr>
        <w:t>йешначун</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чулацамах</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кхета;</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йешаран</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башхаллашца</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йогӀуш</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йолу</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соцунгӀа</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йан,</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азъайдар</w:t>
      </w:r>
      <w:r w:rsidRPr="007D1C4D">
        <w:rPr>
          <w:rFonts w:ascii="Times New Roman" w:eastAsia="Times New Roman" w:hAnsi="Times New Roman" w:cs="Times New Roman"/>
          <w:spacing w:val="-2"/>
          <w:sz w:val="26"/>
        </w:rPr>
        <w:t xml:space="preserve"> </w:t>
      </w:r>
      <w:r w:rsidRPr="007D1C4D">
        <w:rPr>
          <w:rFonts w:ascii="Times New Roman" w:eastAsia="Times New Roman" w:hAnsi="Times New Roman" w:cs="Times New Roman"/>
          <w:sz w:val="26"/>
        </w:rPr>
        <w:t>а,</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йешаран</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болар</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а</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харжа;</w:t>
      </w:r>
    </w:p>
    <w:p w:rsidR="007D1C4D" w:rsidRPr="007D1C4D" w:rsidRDefault="007D1C4D" w:rsidP="007D1C4D">
      <w:pPr>
        <w:widowControl w:val="0"/>
        <w:autoSpaceDE w:val="0"/>
        <w:autoSpaceDN w:val="0"/>
        <w:spacing w:after="0" w:line="240" w:lineRule="auto"/>
        <w:jc w:val="both"/>
        <w:rPr>
          <w:rFonts w:ascii="Times New Roman" w:eastAsia="Times New Roman" w:hAnsi="Times New Roman" w:cs="Times New Roman"/>
          <w:sz w:val="26"/>
        </w:rPr>
        <w:sectPr w:rsidR="007D1C4D" w:rsidRPr="007D1C4D">
          <w:pgSz w:w="11920" w:h="16850"/>
          <w:pgMar w:top="960" w:right="460" w:bottom="760" w:left="1260" w:header="0" w:footer="561" w:gutter="0"/>
          <w:cols w:space="720"/>
        </w:sectPr>
      </w:pPr>
    </w:p>
    <w:p w:rsidR="007D1C4D" w:rsidRPr="007D1C4D" w:rsidRDefault="007D1C4D" w:rsidP="007D1C4D">
      <w:pPr>
        <w:widowControl w:val="0"/>
        <w:numPr>
          <w:ilvl w:val="0"/>
          <w:numId w:val="16"/>
        </w:numPr>
        <w:tabs>
          <w:tab w:val="left" w:pos="387"/>
        </w:tabs>
        <w:autoSpaceDE w:val="0"/>
        <w:autoSpaceDN w:val="0"/>
        <w:spacing w:before="60" w:after="0" w:line="240" w:lineRule="auto"/>
        <w:ind w:right="115"/>
        <w:rPr>
          <w:rFonts w:ascii="Times New Roman" w:eastAsia="Times New Roman" w:hAnsi="Times New Roman" w:cs="Times New Roman"/>
          <w:sz w:val="26"/>
        </w:rPr>
      </w:pPr>
      <w:r w:rsidRPr="007D1C4D">
        <w:rPr>
          <w:rFonts w:ascii="Times New Roman" w:eastAsia="Times New Roman" w:hAnsi="Times New Roman" w:cs="Times New Roman"/>
          <w:sz w:val="26"/>
        </w:rPr>
        <w:lastRenderedPageBreak/>
        <w:t>программица</w:t>
      </w:r>
      <w:r w:rsidRPr="007D1C4D">
        <w:rPr>
          <w:rFonts w:ascii="Times New Roman" w:eastAsia="Times New Roman" w:hAnsi="Times New Roman" w:cs="Times New Roman"/>
          <w:spacing w:val="5"/>
          <w:sz w:val="26"/>
        </w:rPr>
        <w:t xml:space="preserve"> </w:t>
      </w:r>
      <w:r w:rsidRPr="007D1C4D">
        <w:rPr>
          <w:rFonts w:ascii="Times New Roman" w:eastAsia="Times New Roman" w:hAnsi="Times New Roman" w:cs="Times New Roman"/>
          <w:sz w:val="26"/>
        </w:rPr>
        <w:t>билгалйина</w:t>
      </w:r>
      <w:r w:rsidRPr="007D1C4D">
        <w:rPr>
          <w:rFonts w:ascii="Times New Roman" w:eastAsia="Times New Roman" w:hAnsi="Times New Roman" w:cs="Times New Roman"/>
          <w:spacing w:val="6"/>
          <w:sz w:val="26"/>
        </w:rPr>
        <w:t xml:space="preserve"> </w:t>
      </w:r>
      <w:r w:rsidRPr="007D1C4D">
        <w:rPr>
          <w:rFonts w:ascii="Times New Roman" w:eastAsia="Times New Roman" w:hAnsi="Times New Roman" w:cs="Times New Roman"/>
          <w:sz w:val="26"/>
        </w:rPr>
        <w:t>йолу</w:t>
      </w:r>
      <w:r w:rsidRPr="007D1C4D">
        <w:rPr>
          <w:rFonts w:ascii="Times New Roman" w:eastAsia="Times New Roman" w:hAnsi="Times New Roman" w:cs="Times New Roman"/>
          <w:spacing w:val="5"/>
          <w:sz w:val="26"/>
        </w:rPr>
        <w:t xml:space="preserve"> </w:t>
      </w:r>
      <w:r w:rsidRPr="007D1C4D">
        <w:rPr>
          <w:rFonts w:ascii="Times New Roman" w:eastAsia="Times New Roman" w:hAnsi="Times New Roman" w:cs="Times New Roman"/>
          <w:sz w:val="26"/>
        </w:rPr>
        <w:t>исбаьхьаллин</w:t>
      </w:r>
      <w:r w:rsidRPr="007D1C4D">
        <w:rPr>
          <w:rFonts w:ascii="Times New Roman" w:eastAsia="Times New Roman" w:hAnsi="Times New Roman" w:cs="Times New Roman"/>
          <w:spacing w:val="5"/>
          <w:sz w:val="26"/>
        </w:rPr>
        <w:t xml:space="preserve"> </w:t>
      </w:r>
      <w:r w:rsidRPr="007D1C4D">
        <w:rPr>
          <w:rFonts w:ascii="Times New Roman" w:eastAsia="Times New Roman" w:hAnsi="Times New Roman" w:cs="Times New Roman"/>
          <w:sz w:val="26"/>
        </w:rPr>
        <w:t>говзарш</w:t>
      </w:r>
      <w:r w:rsidRPr="007D1C4D">
        <w:rPr>
          <w:rFonts w:ascii="Times New Roman" w:eastAsia="Times New Roman" w:hAnsi="Times New Roman" w:cs="Times New Roman"/>
          <w:spacing w:val="6"/>
          <w:sz w:val="26"/>
        </w:rPr>
        <w:t xml:space="preserve"> </w:t>
      </w:r>
      <w:r w:rsidRPr="007D1C4D">
        <w:rPr>
          <w:rFonts w:ascii="Times New Roman" w:eastAsia="Times New Roman" w:hAnsi="Times New Roman" w:cs="Times New Roman"/>
          <w:sz w:val="26"/>
        </w:rPr>
        <w:t>лерсица</w:t>
      </w:r>
      <w:r w:rsidRPr="007D1C4D">
        <w:rPr>
          <w:rFonts w:ascii="Times New Roman" w:eastAsia="Times New Roman" w:hAnsi="Times New Roman" w:cs="Times New Roman"/>
          <w:spacing w:val="8"/>
          <w:sz w:val="26"/>
        </w:rPr>
        <w:t xml:space="preserve"> </w:t>
      </w:r>
      <w:r w:rsidRPr="007D1C4D">
        <w:rPr>
          <w:rFonts w:ascii="Times New Roman" w:eastAsia="Times New Roman" w:hAnsi="Times New Roman" w:cs="Times New Roman"/>
          <w:sz w:val="26"/>
        </w:rPr>
        <w:t>тӀелаца</w:t>
      </w:r>
      <w:r w:rsidRPr="007D1C4D">
        <w:rPr>
          <w:rFonts w:ascii="Times New Roman" w:eastAsia="Times New Roman" w:hAnsi="Times New Roman" w:cs="Times New Roman"/>
          <w:spacing w:val="6"/>
          <w:sz w:val="26"/>
        </w:rPr>
        <w:t xml:space="preserve"> </w:t>
      </w:r>
      <w:r w:rsidRPr="007D1C4D">
        <w:rPr>
          <w:rFonts w:ascii="Times New Roman" w:eastAsia="Times New Roman" w:hAnsi="Times New Roman" w:cs="Times New Roman"/>
          <w:sz w:val="26"/>
        </w:rPr>
        <w:t>а,</w:t>
      </w:r>
      <w:r w:rsidRPr="007D1C4D">
        <w:rPr>
          <w:rFonts w:ascii="Times New Roman" w:eastAsia="Times New Roman" w:hAnsi="Times New Roman" w:cs="Times New Roman"/>
          <w:spacing w:val="5"/>
          <w:sz w:val="26"/>
        </w:rPr>
        <w:t xml:space="preserve"> </w:t>
      </w:r>
      <w:r w:rsidRPr="007D1C4D">
        <w:rPr>
          <w:rFonts w:ascii="Times New Roman" w:eastAsia="Times New Roman" w:hAnsi="Times New Roman" w:cs="Times New Roman"/>
          <w:sz w:val="26"/>
        </w:rPr>
        <w:t>шайна</w:t>
      </w:r>
      <w:r w:rsidRPr="007D1C4D">
        <w:rPr>
          <w:rFonts w:ascii="Times New Roman" w:eastAsia="Times New Roman" w:hAnsi="Times New Roman" w:cs="Times New Roman"/>
          <w:spacing w:val="6"/>
          <w:sz w:val="26"/>
        </w:rPr>
        <w:t xml:space="preserve"> </w:t>
      </w:r>
      <w:r w:rsidRPr="007D1C4D">
        <w:rPr>
          <w:rFonts w:ascii="Times New Roman" w:eastAsia="Times New Roman" w:hAnsi="Times New Roman" w:cs="Times New Roman"/>
          <w:sz w:val="26"/>
        </w:rPr>
        <w:t>хетарг</w:t>
      </w:r>
      <w:r w:rsidRPr="007D1C4D">
        <w:rPr>
          <w:rFonts w:ascii="Times New Roman" w:eastAsia="Times New Roman" w:hAnsi="Times New Roman" w:cs="Times New Roman"/>
          <w:spacing w:val="-62"/>
          <w:sz w:val="26"/>
        </w:rPr>
        <w:t xml:space="preserve"> </w:t>
      </w:r>
      <w:r w:rsidRPr="007D1C4D">
        <w:rPr>
          <w:rFonts w:ascii="Times New Roman" w:eastAsia="Times New Roman" w:hAnsi="Times New Roman" w:cs="Times New Roman"/>
          <w:sz w:val="26"/>
        </w:rPr>
        <w:t>барта</w:t>
      </w:r>
      <w:r w:rsidRPr="007D1C4D">
        <w:rPr>
          <w:rFonts w:ascii="Times New Roman" w:eastAsia="Times New Roman" w:hAnsi="Times New Roman" w:cs="Times New Roman"/>
          <w:spacing w:val="-2"/>
          <w:sz w:val="26"/>
        </w:rPr>
        <w:t xml:space="preserve"> </w:t>
      </w:r>
      <w:r w:rsidRPr="007D1C4D">
        <w:rPr>
          <w:rFonts w:ascii="Times New Roman" w:eastAsia="Times New Roman" w:hAnsi="Times New Roman" w:cs="Times New Roman"/>
          <w:sz w:val="26"/>
        </w:rPr>
        <w:t>схьадийца</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а;</w:t>
      </w:r>
    </w:p>
    <w:p w:rsidR="007D1C4D" w:rsidRPr="007D1C4D" w:rsidRDefault="007D1C4D" w:rsidP="007D1C4D">
      <w:pPr>
        <w:widowControl w:val="0"/>
        <w:numPr>
          <w:ilvl w:val="0"/>
          <w:numId w:val="16"/>
        </w:numPr>
        <w:tabs>
          <w:tab w:val="left" w:pos="431"/>
        </w:tabs>
        <w:autoSpaceDE w:val="0"/>
        <w:autoSpaceDN w:val="0"/>
        <w:spacing w:after="0" w:line="240" w:lineRule="auto"/>
        <w:ind w:right="116"/>
        <w:rPr>
          <w:rFonts w:ascii="Times New Roman" w:eastAsia="Times New Roman" w:hAnsi="Times New Roman" w:cs="Times New Roman"/>
          <w:sz w:val="26"/>
        </w:rPr>
      </w:pPr>
      <w:r w:rsidRPr="007D1C4D">
        <w:rPr>
          <w:rFonts w:ascii="Times New Roman" w:eastAsia="Times New Roman" w:hAnsi="Times New Roman" w:cs="Times New Roman"/>
          <w:sz w:val="26"/>
        </w:rPr>
        <w:t>литературин</w:t>
      </w:r>
      <w:r w:rsidRPr="007D1C4D">
        <w:rPr>
          <w:rFonts w:ascii="Times New Roman" w:eastAsia="Times New Roman" w:hAnsi="Times New Roman" w:cs="Times New Roman"/>
          <w:spacing w:val="52"/>
          <w:sz w:val="26"/>
        </w:rPr>
        <w:t xml:space="preserve"> </w:t>
      </w:r>
      <w:r w:rsidRPr="007D1C4D">
        <w:rPr>
          <w:rFonts w:ascii="Times New Roman" w:eastAsia="Times New Roman" w:hAnsi="Times New Roman" w:cs="Times New Roman"/>
          <w:sz w:val="26"/>
        </w:rPr>
        <w:t>текстан</w:t>
      </w:r>
      <w:r w:rsidRPr="007D1C4D">
        <w:rPr>
          <w:rFonts w:ascii="Times New Roman" w:eastAsia="Times New Roman" w:hAnsi="Times New Roman" w:cs="Times New Roman"/>
          <w:spacing w:val="49"/>
          <w:sz w:val="26"/>
        </w:rPr>
        <w:t xml:space="preserve"> </w:t>
      </w:r>
      <w:r w:rsidRPr="007D1C4D">
        <w:rPr>
          <w:rFonts w:ascii="Times New Roman" w:eastAsia="Times New Roman" w:hAnsi="Times New Roman" w:cs="Times New Roman"/>
          <w:sz w:val="26"/>
        </w:rPr>
        <w:t>а,</w:t>
      </w:r>
      <w:r w:rsidRPr="007D1C4D">
        <w:rPr>
          <w:rFonts w:ascii="Times New Roman" w:eastAsia="Times New Roman" w:hAnsi="Times New Roman" w:cs="Times New Roman"/>
          <w:spacing w:val="50"/>
          <w:sz w:val="26"/>
        </w:rPr>
        <w:t xml:space="preserve"> </w:t>
      </w:r>
      <w:r w:rsidRPr="007D1C4D">
        <w:rPr>
          <w:rFonts w:ascii="Times New Roman" w:eastAsia="Times New Roman" w:hAnsi="Times New Roman" w:cs="Times New Roman"/>
          <w:sz w:val="26"/>
        </w:rPr>
        <w:t>суртдилларн</w:t>
      </w:r>
      <w:r w:rsidRPr="007D1C4D">
        <w:rPr>
          <w:rFonts w:ascii="Times New Roman" w:eastAsia="Times New Roman" w:hAnsi="Times New Roman" w:cs="Times New Roman"/>
          <w:spacing w:val="50"/>
          <w:sz w:val="26"/>
        </w:rPr>
        <w:t xml:space="preserve"> </w:t>
      </w:r>
      <w:r w:rsidRPr="007D1C4D">
        <w:rPr>
          <w:rFonts w:ascii="Times New Roman" w:eastAsia="Times New Roman" w:hAnsi="Times New Roman" w:cs="Times New Roman"/>
          <w:sz w:val="26"/>
        </w:rPr>
        <w:t>а,</w:t>
      </w:r>
      <w:r w:rsidRPr="007D1C4D">
        <w:rPr>
          <w:rFonts w:ascii="Times New Roman" w:eastAsia="Times New Roman" w:hAnsi="Times New Roman" w:cs="Times New Roman"/>
          <w:spacing w:val="54"/>
          <w:sz w:val="26"/>
        </w:rPr>
        <w:t xml:space="preserve"> </w:t>
      </w:r>
      <w:r w:rsidRPr="007D1C4D">
        <w:rPr>
          <w:rFonts w:ascii="Times New Roman" w:eastAsia="Times New Roman" w:hAnsi="Times New Roman" w:cs="Times New Roman"/>
          <w:sz w:val="26"/>
        </w:rPr>
        <w:t>музыкин</w:t>
      </w:r>
      <w:r w:rsidRPr="007D1C4D">
        <w:rPr>
          <w:rFonts w:ascii="Times New Roman" w:eastAsia="Times New Roman" w:hAnsi="Times New Roman" w:cs="Times New Roman"/>
          <w:spacing w:val="50"/>
          <w:sz w:val="26"/>
        </w:rPr>
        <w:t xml:space="preserve"> </w:t>
      </w:r>
      <w:r w:rsidRPr="007D1C4D">
        <w:rPr>
          <w:rFonts w:ascii="Times New Roman" w:eastAsia="Times New Roman" w:hAnsi="Times New Roman" w:cs="Times New Roman"/>
          <w:sz w:val="26"/>
        </w:rPr>
        <w:t>а</w:t>
      </w:r>
      <w:r w:rsidRPr="007D1C4D">
        <w:rPr>
          <w:rFonts w:ascii="Times New Roman" w:eastAsia="Times New Roman" w:hAnsi="Times New Roman" w:cs="Times New Roman"/>
          <w:spacing w:val="58"/>
          <w:sz w:val="26"/>
        </w:rPr>
        <w:t xml:space="preserve"> </w:t>
      </w:r>
      <w:r w:rsidRPr="007D1C4D">
        <w:rPr>
          <w:rFonts w:ascii="Times New Roman" w:eastAsia="Times New Roman" w:hAnsi="Times New Roman" w:cs="Times New Roman"/>
          <w:sz w:val="26"/>
        </w:rPr>
        <w:t>говзарийн</w:t>
      </w:r>
      <w:r w:rsidRPr="007D1C4D">
        <w:rPr>
          <w:rFonts w:ascii="Times New Roman" w:eastAsia="Times New Roman" w:hAnsi="Times New Roman" w:cs="Times New Roman"/>
          <w:spacing w:val="52"/>
          <w:sz w:val="26"/>
        </w:rPr>
        <w:t xml:space="preserve"> </w:t>
      </w:r>
      <w:r w:rsidRPr="007D1C4D">
        <w:rPr>
          <w:rFonts w:ascii="Times New Roman" w:eastAsia="Times New Roman" w:hAnsi="Times New Roman" w:cs="Times New Roman"/>
          <w:sz w:val="26"/>
        </w:rPr>
        <w:t>маьӀна</w:t>
      </w:r>
      <w:r w:rsidRPr="007D1C4D">
        <w:rPr>
          <w:rFonts w:ascii="Times New Roman" w:eastAsia="Times New Roman" w:hAnsi="Times New Roman" w:cs="Times New Roman"/>
          <w:spacing w:val="50"/>
          <w:sz w:val="26"/>
        </w:rPr>
        <w:t xml:space="preserve"> </w:t>
      </w:r>
      <w:r w:rsidRPr="007D1C4D">
        <w:rPr>
          <w:rFonts w:ascii="Times New Roman" w:eastAsia="Times New Roman" w:hAnsi="Times New Roman" w:cs="Times New Roman"/>
          <w:sz w:val="26"/>
        </w:rPr>
        <w:t>дан,</w:t>
      </w:r>
      <w:r w:rsidRPr="007D1C4D">
        <w:rPr>
          <w:rFonts w:ascii="Times New Roman" w:eastAsia="Times New Roman" w:hAnsi="Times New Roman" w:cs="Times New Roman"/>
          <w:spacing w:val="49"/>
          <w:sz w:val="26"/>
        </w:rPr>
        <w:t xml:space="preserve"> </w:t>
      </w:r>
      <w:r w:rsidRPr="007D1C4D">
        <w:rPr>
          <w:rFonts w:ascii="Times New Roman" w:eastAsia="Times New Roman" w:hAnsi="Times New Roman" w:cs="Times New Roman"/>
          <w:sz w:val="26"/>
        </w:rPr>
        <w:t>(гиначух,</w:t>
      </w:r>
      <w:r w:rsidRPr="007D1C4D">
        <w:rPr>
          <w:rFonts w:ascii="Times New Roman" w:eastAsia="Times New Roman" w:hAnsi="Times New Roman" w:cs="Times New Roman"/>
          <w:spacing w:val="-62"/>
          <w:sz w:val="26"/>
        </w:rPr>
        <w:t xml:space="preserve"> </w:t>
      </w:r>
      <w:r w:rsidRPr="007D1C4D">
        <w:rPr>
          <w:rFonts w:ascii="Times New Roman" w:eastAsia="Times New Roman" w:hAnsi="Times New Roman" w:cs="Times New Roman"/>
          <w:sz w:val="26"/>
        </w:rPr>
        <w:t>йешначух, хезначух</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шайн ойла</w:t>
      </w:r>
      <w:r w:rsidRPr="007D1C4D">
        <w:rPr>
          <w:rFonts w:ascii="Times New Roman" w:eastAsia="Times New Roman" w:hAnsi="Times New Roman" w:cs="Times New Roman"/>
          <w:spacing w:val="-2"/>
          <w:sz w:val="26"/>
        </w:rPr>
        <w:t xml:space="preserve"> </w:t>
      </w:r>
      <w:r w:rsidRPr="007D1C4D">
        <w:rPr>
          <w:rFonts w:ascii="Times New Roman" w:eastAsia="Times New Roman" w:hAnsi="Times New Roman" w:cs="Times New Roman"/>
          <w:sz w:val="26"/>
        </w:rPr>
        <w:t>а,</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синхаамаш</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а</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бовзийта);</w:t>
      </w:r>
    </w:p>
    <w:p w:rsidR="007D1C4D" w:rsidRPr="007D1C4D" w:rsidRDefault="007D1C4D" w:rsidP="007D1C4D">
      <w:pPr>
        <w:widowControl w:val="0"/>
        <w:numPr>
          <w:ilvl w:val="0"/>
          <w:numId w:val="16"/>
        </w:numPr>
        <w:tabs>
          <w:tab w:val="left" w:pos="528"/>
          <w:tab w:val="left" w:pos="529"/>
          <w:tab w:val="left" w:pos="2140"/>
          <w:tab w:val="left" w:pos="3356"/>
          <w:tab w:val="left" w:pos="4742"/>
          <w:tab w:val="left" w:pos="6136"/>
          <w:tab w:val="left" w:pos="7822"/>
        </w:tabs>
        <w:autoSpaceDE w:val="0"/>
        <w:autoSpaceDN w:val="0"/>
        <w:spacing w:after="0" w:line="240" w:lineRule="auto"/>
        <w:ind w:right="125"/>
        <w:rPr>
          <w:rFonts w:ascii="Times New Roman" w:eastAsia="Times New Roman" w:hAnsi="Times New Roman" w:cs="Times New Roman"/>
          <w:sz w:val="26"/>
        </w:rPr>
      </w:pPr>
      <w:r w:rsidRPr="007D1C4D">
        <w:rPr>
          <w:rFonts w:ascii="Times New Roman" w:eastAsia="Times New Roman" w:hAnsi="Times New Roman" w:cs="Times New Roman"/>
          <w:sz w:val="26"/>
        </w:rPr>
        <w:t>литературин</w:t>
      </w:r>
      <w:r w:rsidRPr="007D1C4D">
        <w:rPr>
          <w:rFonts w:ascii="Times New Roman" w:eastAsia="Times New Roman" w:hAnsi="Times New Roman" w:cs="Times New Roman"/>
          <w:sz w:val="26"/>
        </w:rPr>
        <w:tab/>
        <w:t>текстийн</w:t>
      </w:r>
      <w:r w:rsidRPr="007D1C4D">
        <w:rPr>
          <w:rFonts w:ascii="Times New Roman" w:eastAsia="Times New Roman" w:hAnsi="Times New Roman" w:cs="Times New Roman"/>
          <w:sz w:val="26"/>
        </w:rPr>
        <w:tab/>
        <w:t>диалогийн</w:t>
      </w:r>
      <w:r w:rsidRPr="007D1C4D">
        <w:rPr>
          <w:rFonts w:ascii="Times New Roman" w:eastAsia="Times New Roman" w:hAnsi="Times New Roman" w:cs="Times New Roman"/>
          <w:sz w:val="26"/>
        </w:rPr>
        <w:tab/>
        <w:t>йаккхийчу</w:t>
      </w:r>
      <w:r w:rsidRPr="007D1C4D">
        <w:rPr>
          <w:rFonts w:ascii="Times New Roman" w:eastAsia="Times New Roman" w:hAnsi="Times New Roman" w:cs="Times New Roman"/>
          <w:sz w:val="26"/>
        </w:rPr>
        <w:tab/>
        <w:t>фрагментийн</w:t>
      </w:r>
      <w:r w:rsidRPr="007D1C4D">
        <w:rPr>
          <w:rFonts w:ascii="Times New Roman" w:eastAsia="Times New Roman" w:hAnsi="Times New Roman" w:cs="Times New Roman"/>
          <w:sz w:val="26"/>
        </w:rPr>
        <w:tab/>
        <w:t>инсценировкашкахь</w:t>
      </w:r>
      <w:r w:rsidRPr="007D1C4D">
        <w:rPr>
          <w:rFonts w:ascii="Times New Roman" w:eastAsia="Times New Roman" w:hAnsi="Times New Roman" w:cs="Times New Roman"/>
          <w:spacing w:val="-62"/>
          <w:sz w:val="26"/>
        </w:rPr>
        <w:t xml:space="preserve"> </w:t>
      </w:r>
      <w:r w:rsidRPr="007D1C4D">
        <w:rPr>
          <w:rFonts w:ascii="Times New Roman" w:eastAsia="Times New Roman" w:hAnsi="Times New Roman" w:cs="Times New Roman"/>
          <w:sz w:val="26"/>
        </w:rPr>
        <w:t>(ролашца</w:t>
      </w:r>
      <w:r w:rsidRPr="007D1C4D">
        <w:rPr>
          <w:rFonts w:ascii="Times New Roman" w:eastAsia="Times New Roman" w:hAnsi="Times New Roman" w:cs="Times New Roman"/>
          <w:spacing w:val="-2"/>
          <w:sz w:val="26"/>
        </w:rPr>
        <w:t xml:space="preserve"> </w:t>
      </w:r>
      <w:r w:rsidRPr="007D1C4D">
        <w:rPr>
          <w:rFonts w:ascii="Times New Roman" w:eastAsia="Times New Roman" w:hAnsi="Times New Roman" w:cs="Times New Roman"/>
          <w:sz w:val="26"/>
        </w:rPr>
        <w:t>ловзорехь)</w:t>
      </w:r>
      <w:r w:rsidRPr="007D1C4D">
        <w:rPr>
          <w:rFonts w:ascii="Times New Roman" w:eastAsia="Times New Roman" w:hAnsi="Times New Roman" w:cs="Times New Roman"/>
          <w:spacing w:val="4"/>
          <w:sz w:val="26"/>
        </w:rPr>
        <w:t xml:space="preserve"> </w:t>
      </w:r>
      <w:r w:rsidRPr="007D1C4D">
        <w:rPr>
          <w:rFonts w:ascii="Times New Roman" w:eastAsia="Times New Roman" w:hAnsi="Times New Roman" w:cs="Times New Roman"/>
          <w:sz w:val="26"/>
        </w:rPr>
        <w:t>дакъалаца.</w:t>
      </w:r>
    </w:p>
    <w:p w:rsidR="007D1C4D" w:rsidRPr="007D1C4D" w:rsidRDefault="007D1C4D" w:rsidP="007D1C4D">
      <w:pPr>
        <w:widowControl w:val="0"/>
        <w:autoSpaceDE w:val="0"/>
        <w:autoSpaceDN w:val="0"/>
        <w:spacing w:after="0" w:line="240" w:lineRule="auto"/>
        <w:ind w:left="221" w:firstLine="707"/>
        <w:outlineLvl w:val="1"/>
        <w:rPr>
          <w:rFonts w:ascii="Times New Roman" w:eastAsia="Times New Roman" w:hAnsi="Times New Roman" w:cs="Times New Roman"/>
          <w:b/>
          <w:bCs/>
          <w:sz w:val="26"/>
          <w:szCs w:val="26"/>
        </w:rPr>
      </w:pPr>
      <w:r w:rsidRPr="007D1C4D">
        <w:rPr>
          <w:rFonts w:ascii="Times New Roman" w:eastAsia="Times New Roman" w:hAnsi="Times New Roman" w:cs="Times New Roman"/>
          <w:b/>
          <w:bCs/>
          <w:sz w:val="26"/>
          <w:szCs w:val="26"/>
        </w:rPr>
        <w:t>Дешархошна</w:t>
      </w:r>
      <w:r w:rsidRPr="007D1C4D">
        <w:rPr>
          <w:rFonts w:ascii="Times New Roman" w:eastAsia="Times New Roman" w:hAnsi="Times New Roman" w:cs="Times New Roman"/>
          <w:b/>
          <w:bCs/>
          <w:spacing w:val="17"/>
          <w:sz w:val="26"/>
          <w:szCs w:val="26"/>
        </w:rPr>
        <w:t xml:space="preserve"> </w:t>
      </w:r>
      <w:r w:rsidRPr="007D1C4D">
        <w:rPr>
          <w:rFonts w:ascii="Times New Roman" w:eastAsia="Times New Roman" w:hAnsi="Times New Roman" w:cs="Times New Roman"/>
          <w:b/>
          <w:bCs/>
          <w:sz w:val="26"/>
          <w:szCs w:val="26"/>
        </w:rPr>
        <w:t>шаьш</w:t>
      </w:r>
      <w:r w:rsidRPr="007D1C4D">
        <w:rPr>
          <w:rFonts w:ascii="Times New Roman" w:eastAsia="Times New Roman" w:hAnsi="Times New Roman" w:cs="Times New Roman"/>
          <w:b/>
          <w:bCs/>
          <w:spacing w:val="17"/>
          <w:sz w:val="26"/>
          <w:szCs w:val="26"/>
        </w:rPr>
        <w:t xml:space="preserve"> </w:t>
      </w:r>
      <w:r w:rsidRPr="007D1C4D">
        <w:rPr>
          <w:rFonts w:ascii="Times New Roman" w:eastAsia="Times New Roman" w:hAnsi="Times New Roman" w:cs="Times New Roman"/>
          <w:b/>
          <w:bCs/>
          <w:sz w:val="26"/>
          <w:szCs w:val="26"/>
        </w:rPr>
        <w:t>бечу,</w:t>
      </w:r>
      <w:r w:rsidRPr="007D1C4D">
        <w:rPr>
          <w:rFonts w:ascii="Times New Roman" w:eastAsia="Times New Roman" w:hAnsi="Times New Roman" w:cs="Times New Roman"/>
          <w:b/>
          <w:bCs/>
          <w:spacing w:val="15"/>
          <w:sz w:val="26"/>
          <w:szCs w:val="26"/>
        </w:rPr>
        <w:t xml:space="preserve"> </w:t>
      </w:r>
      <w:r w:rsidRPr="007D1C4D">
        <w:rPr>
          <w:rFonts w:ascii="Times New Roman" w:eastAsia="Times New Roman" w:hAnsi="Times New Roman" w:cs="Times New Roman"/>
          <w:b/>
          <w:bCs/>
          <w:sz w:val="26"/>
          <w:szCs w:val="26"/>
        </w:rPr>
        <w:t>шимма</w:t>
      </w:r>
      <w:r w:rsidRPr="007D1C4D">
        <w:rPr>
          <w:rFonts w:ascii="Times New Roman" w:eastAsia="Times New Roman" w:hAnsi="Times New Roman" w:cs="Times New Roman"/>
          <w:b/>
          <w:bCs/>
          <w:spacing w:val="15"/>
          <w:sz w:val="26"/>
          <w:szCs w:val="26"/>
        </w:rPr>
        <w:t xml:space="preserve"> </w:t>
      </w:r>
      <w:r w:rsidRPr="007D1C4D">
        <w:rPr>
          <w:rFonts w:ascii="Times New Roman" w:eastAsia="Times New Roman" w:hAnsi="Times New Roman" w:cs="Times New Roman"/>
          <w:b/>
          <w:bCs/>
          <w:sz w:val="26"/>
          <w:szCs w:val="26"/>
        </w:rPr>
        <w:t>цхьаьна</w:t>
      </w:r>
      <w:r w:rsidRPr="007D1C4D">
        <w:rPr>
          <w:rFonts w:ascii="Times New Roman" w:eastAsia="Times New Roman" w:hAnsi="Times New Roman" w:cs="Times New Roman"/>
          <w:b/>
          <w:bCs/>
          <w:spacing w:val="15"/>
          <w:sz w:val="26"/>
          <w:szCs w:val="26"/>
        </w:rPr>
        <w:t xml:space="preserve"> </w:t>
      </w:r>
      <w:r w:rsidRPr="007D1C4D">
        <w:rPr>
          <w:rFonts w:ascii="Times New Roman" w:eastAsia="Times New Roman" w:hAnsi="Times New Roman" w:cs="Times New Roman"/>
          <w:b/>
          <w:bCs/>
          <w:sz w:val="26"/>
          <w:szCs w:val="26"/>
        </w:rPr>
        <w:t>бечу,</w:t>
      </w:r>
      <w:r w:rsidRPr="007D1C4D">
        <w:rPr>
          <w:rFonts w:ascii="Times New Roman" w:eastAsia="Times New Roman" w:hAnsi="Times New Roman" w:cs="Times New Roman"/>
          <w:b/>
          <w:bCs/>
          <w:spacing w:val="15"/>
          <w:sz w:val="26"/>
          <w:szCs w:val="26"/>
        </w:rPr>
        <w:t xml:space="preserve"> </w:t>
      </w:r>
      <w:r w:rsidRPr="007D1C4D">
        <w:rPr>
          <w:rFonts w:ascii="Times New Roman" w:eastAsia="Times New Roman" w:hAnsi="Times New Roman" w:cs="Times New Roman"/>
          <w:b/>
          <w:bCs/>
          <w:sz w:val="26"/>
          <w:szCs w:val="26"/>
        </w:rPr>
        <w:t>тобанца</w:t>
      </w:r>
      <w:r w:rsidRPr="007D1C4D">
        <w:rPr>
          <w:rFonts w:ascii="Times New Roman" w:eastAsia="Times New Roman" w:hAnsi="Times New Roman" w:cs="Times New Roman"/>
          <w:b/>
          <w:bCs/>
          <w:spacing w:val="17"/>
          <w:sz w:val="26"/>
          <w:szCs w:val="26"/>
        </w:rPr>
        <w:t xml:space="preserve"> </w:t>
      </w:r>
      <w:r w:rsidRPr="007D1C4D">
        <w:rPr>
          <w:rFonts w:ascii="Times New Roman" w:eastAsia="Times New Roman" w:hAnsi="Times New Roman" w:cs="Times New Roman"/>
          <w:b/>
          <w:bCs/>
          <w:sz w:val="26"/>
          <w:szCs w:val="26"/>
        </w:rPr>
        <w:t>йа</w:t>
      </w:r>
      <w:r w:rsidRPr="007D1C4D">
        <w:rPr>
          <w:rFonts w:ascii="Times New Roman" w:eastAsia="Times New Roman" w:hAnsi="Times New Roman" w:cs="Times New Roman"/>
          <w:b/>
          <w:bCs/>
          <w:spacing w:val="24"/>
          <w:sz w:val="26"/>
          <w:szCs w:val="26"/>
        </w:rPr>
        <w:t xml:space="preserve"> </w:t>
      </w:r>
      <w:r w:rsidRPr="007D1C4D">
        <w:rPr>
          <w:rFonts w:ascii="Times New Roman" w:eastAsia="Times New Roman" w:hAnsi="Times New Roman" w:cs="Times New Roman"/>
          <w:b/>
          <w:bCs/>
          <w:sz w:val="26"/>
          <w:szCs w:val="26"/>
        </w:rPr>
        <w:t>массара</w:t>
      </w:r>
      <w:r w:rsidRPr="007D1C4D">
        <w:rPr>
          <w:rFonts w:ascii="Times New Roman" w:eastAsia="Times New Roman" w:hAnsi="Times New Roman" w:cs="Times New Roman"/>
          <w:b/>
          <w:bCs/>
          <w:spacing w:val="15"/>
          <w:sz w:val="26"/>
          <w:szCs w:val="26"/>
        </w:rPr>
        <w:t xml:space="preserve"> </w:t>
      </w:r>
      <w:r w:rsidRPr="007D1C4D">
        <w:rPr>
          <w:rFonts w:ascii="Times New Roman" w:eastAsia="Times New Roman" w:hAnsi="Times New Roman" w:cs="Times New Roman"/>
          <w:b/>
          <w:bCs/>
          <w:sz w:val="26"/>
          <w:szCs w:val="26"/>
        </w:rPr>
        <w:t>цхьаьна</w:t>
      </w:r>
      <w:r w:rsidRPr="007D1C4D">
        <w:rPr>
          <w:rFonts w:ascii="Times New Roman" w:eastAsia="Times New Roman" w:hAnsi="Times New Roman" w:cs="Times New Roman"/>
          <w:b/>
          <w:bCs/>
          <w:spacing w:val="-62"/>
          <w:sz w:val="26"/>
          <w:szCs w:val="26"/>
        </w:rPr>
        <w:t xml:space="preserve"> </w:t>
      </w:r>
      <w:r w:rsidRPr="007D1C4D">
        <w:rPr>
          <w:rFonts w:ascii="Times New Roman" w:eastAsia="Times New Roman" w:hAnsi="Times New Roman" w:cs="Times New Roman"/>
          <w:b/>
          <w:bCs/>
          <w:sz w:val="26"/>
          <w:szCs w:val="26"/>
        </w:rPr>
        <w:t>бечу</w:t>
      </w:r>
      <w:r w:rsidRPr="007D1C4D">
        <w:rPr>
          <w:rFonts w:ascii="Times New Roman" w:eastAsia="Times New Roman" w:hAnsi="Times New Roman" w:cs="Times New Roman"/>
          <w:b/>
          <w:bCs/>
          <w:spacing w:val="-2"/>
          <w:sz w:val="26"/>
          <w:szCs w:val="26"/>
        </w:rPr>
        <w:t xml:space="preserve"> </w:t>
      </w:r>
      <w:r w:rsidRPr="007D1C4D">
        <w:rPr>
          <w:rFonts w:ascii="Times New Roman" w:eastAsia="Times New Roman" w:hAnsi="Times New Roman" w:cs="Times New Roman"/>
          <w:b/>
          <w:bCs/>
          <w:sz w:val="26"/>
          <w:szCs w:val="26"/>
        </w:rPr>
        <w:t>белхан</w:t>
      </w:r>
      <w:r w:rsidRPr="007D1C4D">
        <w:rPr>
          <w:rFonts w:ascii="Times New Roman" w:eastAsia="Times New Roman" w:hAnsi="Times New Roman" w:cs="Times New Roman"/>
          <w:b/>
          <w:bCs/>
          <w:spacing w:val="1"/>
          <w:sz w:val="26"/>
          <w:szCs w:val="26"/>
        </w:rPr>
        <w:t xml:space="preserve"> </w:t>
      </w:r>
      <w:r w:rsidRPr="007D1C4D">
        <w:rPr>
          <w:rFonts w:ascii="Times New Roman" w:eastAsia="Times New Roman" w:hAnsi="Times New Roman" w:cs="Times New Roman"/>
          <w:b/>
          <w:bCs/>
          <w:sz w:val="26"/>
          <w:szCs w:val="26"/>
        </w:rPr>
        <w:t>процессехь</w:t>
      </w:r>
      <w:r w:rsidRPr="007D1C4D">
        <w:rPr>
          <w:rFonts w:ascii="Times New Roman" w:eastAsia="Times New Roman" w:hAnsi="Times New Roman" w:cs="Times New Roman"/>
          <w:b/>
          <w:bCs/>
          <w:spacing w:val="1"/>
          <w:sz w:val="26"/>
          <w:szCs w:val="26"/>
        </w:rPr>
        <w:t xml:space="preserve"> </w:t>
      </w:r>
      <w:r w:rsidRPr="007D1C4D">
        <w:rPr>
          <w:rFonts w:ascii="Times New Roman" w:eastAsia="Times New Roman" w:hAnsi="Times New Roman" w:cs="Times New Roman"/>
          <w:b/>
          <w:bCs/>
          <w:sz w:val="26"/>
          <w:szCs w:val="26"/>
        </w:rPr>
        <w:t>Ӏама</w:t>
      </w:r>
      <w:r w:rsidRPr="007D1C4D">
        <w:rPr>
          <w:rFonts w:ascii="Times New Roman" w:eastAsia="Times New Roman" w:hAnsi="Times New Roman" w:cs="Times New Roman"/>
          <w:b/>
          <w:bCs/>
          <w:spacing w:val="-1"/>
          <w:sz w:val="26"/>
          <w:szCs w:val="26"/>
        </w:rPr>
        <w:t xml:space="preserve"> </w:t>
      </w:r>
      <w:r w:rsidRPr="007D1C4D">
        <w:rPr>
          <w:rFonts w:ascii="Times New Roman" w:eastAsia="Times New Roman" w:hAnsi="Times New Roman" w:cs="Times New Roman"/>
          <w:b/>
          <w:bCs/>
          <w:sz w:val="26"/>
          <w:szCs w:val="26"/>
        </w:rPr>
        <w:t>таро</w:t>
      </w:r>
      <w:r w:rsidRPr="007D1C4D">
        <w:rPr>
          <w:rFonts w:ascii="Times New Roman" w:eastAsia="Times New Roman" w:hAnsi="Times New Roman" w:cs="Times New Roman"/>
          <w:b/>
          <w:bCs/>
          <w:spacing w:val="-1"/>
          <w:sz w:val="26"/>
          <w:szCs w:val="26"/>
        </w:rPr>
        <w:t xml:space="preserve"> </w:t>
      </w:r>
      <w:r w:rsidRPr="007D1C4D">
        <w:rPr>
          <w:rFonts w:ascii="Times New Roman" w:eastAsia="Times New Roman" w:hAnsi="Times New Roman" w:cs="Times New Roman"/>
          <w:b/>
          <w:bCs/>
          <w:sz w:val="26"/>
          <w:szCs w:val="26"/>
        </w:rPr>
        <w:t>хир</w:t>
      </w:r>
      <w:r w:rsidRPr="007D1C4D">
        <w:rPr>
          <w:rFonts w:ascii="Times New Roman" w:eastAsia="Times New Roman" w:hAnsi="Times New Roman" w:cs="Times New Roman"/>
          <w:b/>
          <w:bCs/>
          <w:spacing w:val="-2"/>
          <w:sz w:val="26"/>
          <w:szCs w:val="26"/>
        </w:rPr>
        <w:t xml:space="preserve"> </w:t>
      </w:r>
      <w:r w:rsidRPr="007D1C4D">
        <w:rPr>
          <w:rFonts w:ascii="Times New Roman" w:eastAsia="Times New Roman" w:hAnsi="Times New Roman" w:cs="Times New Roman"/>
          <w:b/>
          <w:bCs/>
          <w:sz w:val="26"/>
          <w:szCs w:val="26"/>
        </w:rPr>
        <w:t>йу:</w:t>
      </w:r>
    </w:p>
    <w:p w:rsidR="007D1C4D" w:rsidRPr="007D1C4D" w:rsidRDefault="007D1C4D" w:rsidP="007D1C4D">
      <w:pPr>
        <w:widowControl w:val="0"/>
        <w:numPr>
          <w:ilvl w:val="0"/>
          <w:numId w:val="14"/>
        </w:numPr>
        <w:tabs>
          <w:tab w:val="left" w:pos="378"/>
        </w:tabs>
        <w:autoSpaceDE w:val="0"/>
        <w:autoSpaceDN w:val="0"/>
        <w:spacing w:after="0" w:line="299" w:lineRule="exact"/>
        <w:ind w:hanging="157"/>
        <w:jc w:val="both"/>
        <w:rPr>
          <w:rFonts w:ascii="Times New Roman" w:eastAsia="Times New Roman" w:hAnsi="Times New Roman" w:cs="Times New Roman"/>
          <w:sz w:val="26"/>
        </w:rPr>
      </w:pPr>
      <w:r w:rsidRPr="007D1C4D">
        <w:rPr>
          <w:rFonts w:ascii="Times New Roman" w:eastAsia="Times New Roman" w:hAnsi="Times New Roman" w:cs="Times New Roman"/>
          <w:sz w:val="26"/>
        </w:rPr>
        <w:t>байтийн</w:t>
      </w:r>
      <w:r w:rsidRPr="007D1C4D">
        <w:rPr>
          <w:rFonts w:ascii="Times New Roman" w:eastAsia="Times New Roman" w:hAnsi="Times New Roman" w:cs="Times New Roman"/>
          <w:spacing w:val="-3"/>
          <w:sz w:val="26"/>
        </w:rPr>
        <w:t xml:space="preserve"> </w:t>
      </w:r>
      <w:r w:rsidRPr="007D1C4D">
        <w:rPr>
          <w:rFonts w:ascii="Times New Roman" w:eastAsia="Times New Roman" w:hAnsi="Times New Roman" w:cs="Times New Roman"/>
          <w:sz w:val="26"/>
        </w:rPr>
        <w:t>а,</w:t>
      </w:r>
      <w:r w:rsidRPr="007D1C4D">
        <w:rPr>
          <w:rFonts w:ascii="Times New Roman" w:eastAsia="Times New Roman" w:hAnsi="Times New Roman" w:cs="Times New Roman"/>
          <w:spacing w:val="-3"/>
          <w:sz w:val="26"/>
        </w:rPr>
        <w:t xml:space="preserve"> </w:t>
      </w:r>
      <w:r w:rsidRPr="007D1C4D">
        <w:rPr>
          <w:rFonts w:ascii="Times New Roman" w:eastAsia="Times New Roman" w:hAnsi="Times New Roman" w:cs="Times New Roman"/>
          <w:sz w:val="26"/>
        </w:rPr>
        <w:t>прозин</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а текст</w:t>
      </w:r>
      <w:r w:rsidRPr="007D1C4D">
        <w:rPr>
          <w:rFonts w:ascii="Times New Roman" w:eastAsia="Times New Roman" w:hAnsi="Times New Roman" w:cs="Times New Roman"/>
          <w:spacing w:val="-3"/>
          <w:sz w:val="26"/>
        </w:rPr>
        <w:t xml:space="preserve"> </w:t>
      </w:r>
      <w:r w:rsidRPr="007D1C4D">
        <w:rPr>
          <w:rFonts w:ascii="Times New Roman" w:eastAsia="Times New Roman" w:hAnsi="Times New Roman" w:cs="Times New Roman"/>
          <w:sz w:val="26"/>
        </w:rPr>
        <w:t>хезаш</w:t>
      </w:r>
      <w:r w:rsidRPr="007D1C4D">
        <w:rPr>
          <w:rFonts w:ascii="Times New Roman" w:eastAsia="Times New Roman" w:hAnsi="Times New Roman" w:cs="Times New Roman"/>
          <w:spacing w:val="-2"/>
          <w:sz w:val="26"/>
        </w:rPr>
        <w:t xml:space="preserve"> </w:t>
      </w:r>
      <w:r w:rsidRPr="007D1C4D">
        <w:rPr>
          <w:rFonts w:ascii="Times New Roman" w:eastAsia="Times New Roman" w:hAnsi="Times New Roman" w:cs="Times New Roman"/>
          <w:sz w:val="26"/>
        </w:rPr>
        <w:t>йеша:</w:t>
      </w:r>
    </w:p>
    <w:p w:rsidR="007D1C4D" w:rsidRPr="007D1C4D" w:rsidRDefault="007D1C4D" w:rsidP="007D1C4D">
      <w:pPr>
        <w:widowControl w:val="0"/>
        <w:numPr>
          <w:ilvl w:val="0"/>
          <w:numId w:val="13"/>
        </w:numPr>
        <w:tabs>
          <w:tab w:val="left" w:pos="467"/>
        </w:tabs>
        <w:autoSpaceDE w:val="0"/>
        <w:autoSpaceDN w:val="0"/>
        <w:spacing w:before="1" w:after="0" w:line="240" w:lineRule="auto"/>
        <w:ind w:right="117"/>
        <w:jc w:val="both"/>
        <w:rPr>
          <w:rFonts w:ascii="Times New Roman" w:eastAsia="Times New Roman" w:hAnsi="Times New Roman" w:cs="Times New Roman"/>
          <w:sz w:val="26"/>
        </w:rPr>
      </w:pPr>
      <w:r w:rsidRPr="007D1C4D">
        <w:rPr>
          <w:rFonts w:ascii="Times New Roman" w:eastAsia="Times New Roman" w:hAnsi="Times New Roman" w:cs="Times New Roman"/>
          <w:sz w:val="26"/>
        </w:rPr>
        <w:t>Ӏамат</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тӀерачу</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иллюстрацишка</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хьовса,</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музыкин</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говзаршка</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ладогӀа,</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исбаьхьаллин</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тексташца а, суртдилларан говзаршца а царна тӀехь гайтинчу ойланийн, синхаамийн,</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сагатдарийн</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хьежамца</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уьш</w:t>
      </w:r>
      <w:r w:rsidRPr="007D1C4D">
        <w:rPr>
          <w:rFonts w:ascii="Times New Roman" w:eastAsia="Times New Roman" w:hAnsi="Times New Roman" w:cs="Times New Roman"/>
          <w:spacing w:val="63"/>
          <w:sz w:val="26"/>
        </w:rPr>
        <w:t xml:space="preserve"> </w:t>
      </w:r>
      <w:r w:rsidRPr="007D1C4D">
        <w:rPr>
          <w:rFonts w:ascii="Times New Roman" w:eastAsia="Times New Roman" w:hAnsi="Times New Roman" w:cs="Times New Roman"/>
          <w:sz w:val="26"/>
        </w:rPr>
        <w:t>йуста;</w:t>
      </w:r>
    </w:p>
    <w:p w:rsidR="007D1C4D" w:rsidRPr="007D1C4D" w:rsidRDefault="007D1C4D" w:rsidP="007D1C4D">
      <w:pPr>
        <w:widowControl w:val="0"/>
        <w:numPr>
          <w:ilvl w:val="0"/>
          <w:numId w:val="13"/>
        </w:numPr>
        <w:tabs>
          <w:tab w:val="left" w:pos="406"/>
        </w:tabs>
        <w:autoSpaceDE w:val="0"/>
        <w:autoSpaceDN w:val="0"/>
        <w:spacing w:after="0" w:line="240" w:lineRule="auto"/>
        <w:ind w:right="115"/>
        <w:jc w:val="both"/>
        <w:rPr>
          <w:rFonts w:ascii="Times New Roman" w:eastAsia="Times New Roman" w:hAnsi="Times New Roman" w:cs="Times New Roman"/>
          <w:sz w:val="26"/>
        </w:rPr>
      </w:pPr>
      <w:r w:rsidRPr="007D1C4D">
        <w:rPr>
          <w:rFonts w:ascii="Times New Roman" w:eastAsia="Times New Roman" w:hAnsi="Times New Roman" w:cs="Times New Roman"/>
          <w:sz w:val="26"/>
        </w:rPr>
        <w:t>барта а, йозанца а (аларца а/йа йоццачу сочиненица) литературин а, суртдилларан а,</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музыкин</w:t>
      </w:r>
      <w:r w:rsidRPr="007D1C4D">
        <w:rPr>
          <w:rFonts w:ascii="Times New Roman" w:eastAsia="Times New Roman" w:hAnsi="Times New Roman" w:cs="Times New Roman"/>
          <w:spacing w:val="-2"/>
          <w:sz w:val="26"/>
        </w:rPr>
        <w:t xml:space="preserve"> </w:t>
      </w:r>
      <w:r w:rsidRPr="007D1C4D">
        <w:rPr>
          <w:rFonts w:ascii="Times New Roman" w:eastAsia="Times New Roman" w:hAnsi="Times New Roman" w:cs="Times New Roman"/>
          <w:sz w:val="26"/>
        </w:rPr>
        <w:t>а</w:t>
      </w:r>
      <w:r w:rsidRPr="007D1C4D">
        <w:rPr>
          <w:rFonts w:ascii="Times New Roman" w:eastAsia="Times New Roman" w:hAnsi="Times New Roman" w:cs="Times New Roman"/>
          <w:spacing w:val="-3"/>
          <w:sz w:val="26"/>
        </w:rPr>
        <w:t xml:space="preserve"> </w:t>
      </w:r>
      <w:r w:rsidRPr="007D1C4D">
        <w:rPr>
          <w:rFonts w:ascii="Times New Roman" w:eastAsia="Times New Roman" w:hAnsi="Times New Roman" w:cs="Times New Roman"/>
          <w:sz w:val="26"/>
        </w:rPr>
        <w:t>говзарш</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йийцаре</w:t>
      </w:r>
      <w:r w:rsidRPr="007D1C4D">
        <w:rPr>
          <w:rFonts w:ascii="Times New Roman" w:eastAsia="Times New Roman" w:hAnsi="Times New Roman" w:cs="Times New Roman"/>
          <w:spacing w:val="-3"/>
          <w:sz w:val="26"/>
        </w:rPr>
        <w:t xml:space="preserve"> </w:t>
      </w:r>
      <w:r w:rsidRPr="007D1C4D">
        <w:rPr>
          <w:rFonts w:ascii="Times New Roman" w:eastAsia="Times New Roman" w:hAnsi="Times New Roman" w:cs="Times New Roman"/>
          <w:sz w:val="26"/>
        </w:rPr>
        <w:t>йечу</w:t>
      </w:r>
      <w:r w:rsidRPr="007D1C4D">
        <w:rPr>
          <w:rFonts w:ascii="Times New Roman" w:eastAsia="Times New Roman" w:hAnsi="Times New Roman" w:cs="Times New Roman"/>
          <w:spacing w:val="-3"/>
          <w:sz w:val="26"/>
        </w:rPr>
        <w:t xml:space="preserve"> </w:t>
      </w:r>
      <w:r w:rsidRPr="007D1C4D">
        <w:rPr>
          <w:rFonts w:ascii="Times New Roman" w:eastAsia="Times New Roman" w:hAnsi="Times New Roman" w:cs="Times New Roman"/>
          <w:sz w:val="26"/>
        </w:rPr>
        <w:t>хенахь шайн</w:t>
      </w:r>
      <w:r w:rsidRPr="007D1C4D">
        <w:rPr>
          <w:rFonts w:ascii="Times New Roman" w:eastAsia="Times New Roman" w:hAnsi="Times New Roman" w:cs="Times New Roman"/>
          <w:spacing w:val="-2"/>
          <w:sz w:val="26"/>
        </w:rPr>
        <w:t xml:space="preserve"> </w:t>
      </w:r>
      <w:r w:rsidRPr="007D1C4D">
        <w:rPr>
          <w:rFonts w:ascii="Times New Roman" w:eastAsia="Times New Roman" w:hAnsi="Times New Roman" w:cs="Times New Roman"/>
          <w:sz w:val="26"/>
        </w:rPr>
        <w:t>хилла</w:t>
      </w:r>
      <w:r w:rsidRPr="007D1C4D">
        <w:rPr>
          <w:rFonts w:ascii="Times New Roman" w:eastAsia="Times New Roman" w:hAnsi="Times New Roman" w:cs="Times New Roman"/>
          <w:spacing w:val="-3"/>
          <w:sz w:val="26"/>
        </w:rPr>
        <w:t xml:space="preserve"> </w:t>
      </w:r>
      <w:r w:rsidRPr="007D1C4D">
        <w:rPr>
          <w:rFonts w:ascii="Times New Roman" w:eastAsia="Times New Roman" w:hAnsi="Times New Roman" w:cs="Times New Roman"/>
          <w:sz w:val="26"/>
        </w:rPr>
        <w:t>ойланаш</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а, тидамаш</w:t>
      </w:r>
      <w:r w:rsidRPr="007D1C4D">
        <w:rPr>
          <w:rFonts w:ascii="Times New Roman" w:eastAsia="Times New Roman" w:hAnsi="Times New Roman" w:cs="Times New Roman"/>
          <w:spacing w:val="-3"/>
          <w:sz w:val="26"/>
        </w:rPr>
        <w:t xml:space="preserve"> </w:t>
      </w:r>
      <w:r w:rsidRPr="007D1C4D">
        <w:rPr>
          <w:rFonts w:ascii="Times New Roman" w:eastAsia="Times New Roman" w:hAnsi="Times New Roman" w:cs="Times New Roman"/>
          <w:sz w:val="26"/>
        </w:rPr>
        <w:t>а</w:t>
      </w:r>
      <w:r w:rsidRPr="007D1C4D">
        <w:rPr>
          <w:rFonts w:ascii="Times New Roman" w:eastAsia="Times New Roman" w:hAnsi="Times New Roman" w:cs="Times New Roman"/>
          <w:spacing w:val="-2"/>
          <w:sz w:val="26"/>
        </w:rPr>
        <w:t xml:space="preserve"> </w:t>
      </w:r>
      <w:r w:rsidRPr="007D1C4D">
        <w:rPr>
          <w:rFonts w:ascii="Times New Roman" w:eastAsia="Times New Roman" w:hAnsi="Times New Roman" w:cs="Times New Roman"/>
          <w:sz w:val="26"/>
        </w:rPr>
        <w:t>бовзийта.</w:t>
      </w:r>
    </w:p>
    <w:p w:rsidR="007D1C4D" w:rsidRPr="007D1C4D" w:rsidRDefault="007D1C4D" w:rsidP="007D1C4D">
      <w:pPr>
        <w:widowControl w:val="0"/>
        <w:autoSpaceDE w:val="0"/>
        <w:autoSpaceDN w:val="0"/>
        <w:spacing w:after="0" w:line="298" w:lineRule="exact"/>
        <w:ind w:left="221"/>
        <w:jc w:val="both"/>
        <w:outlineLvl w:val="1"/>
        <w:rPr>
          <w:rFonts w:ascii="Times New Roman" w:eastAsia="Times New Roman" w:hAnsi="Times New Roman" w:cs="Times New Roman"/>
          <w:b/>
          <w:bCs/>
          <w:sz w:val="26"/>
          <w:szCs w:val="26"/>
        </w:rPr>
      </w:pPr>
      <w:r w:rsidRPr="007D1C4D">
        <w:rPr>
          <w:rFonts w:ascii="Times New Roman" w:eastAsia="Times New Roman" w:hAnsi="Times New Roman" w:cs="Times New Roman"/>
          <w:b/>
          <w:bCs/>
          <w:sz w:val="26"/>
          <w:szCs w:val="26"/>
        </w:rPr>
        <w:t>Довзаран</w:t>
      </w:r>
      <w:r w:rsidRPr="007D1C4D">
        <w:rPr>
          <w:rFonts w:ascii="Times New Roman" w:eastAsia="Times New Roman" w:hAnsi="Times New Roman" w:cs="Times New Roman"/>
          <w:b/>
          <w:bCs/>
          <w:spacing w:val="-4"/>
          <w:sz w:val="26"/>
          <w:szCs w:val="26"/>
        </w:rPr>
        <w:t xml:space="preserve"> </w:t>
      </w:r>
      <w:r w:rsidRPr="007D1C4D">
        <w:rPr>
          <w:rFonts w:ascii="Times New Roman" w:eastAsia="Times New Roman" w:hAnsi="Times New Roman" w:cs="Times New Roman"/>
          <w:b/>
          <w:bCs/>
          <w:sz w:val="26"/>
          <w:szCs w:val="26"/>
        </w:rPr>
        <w:t>дешаран</w:t>
      </w:r>
      <w:r w:rsidRPr="007D1C4D">
        <w:rPr>
          <w:rFonts w:ascii="Times New Roman" w:eastAsia="Times New Roman" w:hAnsi="Times New Roman" w:cs="Times New Roman"/>
          <w:b/>
          <w:bCs/>
          <w:spacing w:val="-3"/>
          <w:sz w:val="26"/>
          <w:szCs w:val="26"/>
        </w:rPr>
        <w:t xml:space="preserve"> </w:t>
      </w:r>
      <w:r w:rsidRPr="007D1C4D">
        <w:rPr>
          <w:rFonts w:ascii="Times New Roman" w:eastAsia="Times New Roman" w:hAnsi="Times New Roman" w:cs="Times New Roman"/>
          <w:b/>
          <w:bCs/>
          <w:sz w:val="26"/>
          <w:szCs w:val="26"/>
        </w:rPr>
        <w:t>дарийн</w:t>
      </w:r>
      <w:r w:rsidRPr="007D1C4D">
        <w:rPr>
          <w:rFonts w:ascii="Times New Roman" w:eastAsia="Times New Roman" w:hAnsi="Times New Roman" w:cs="Times New Roman"/>
          <w:b/>
          <w:bCs/>
          <w:spacing w:val="-1"/>
          <w:sz w:val="26"/>
          <w:szCs w:val="26"/>
        </w:rPr>
        <w:t xml:space="preserve"> </w:t>
      </w:r>
      <w:r w:rsidRPr="007D1C4D">
        <w:rPr>
          <w:rFonts w:ascii="Times New Roman" w:eastAsia="Times New Roman" w:hAnsi="Times New Roman" w:cs="Times New Roman"/>
          <w:b/>
          <w:bCs/>
          <w:sz w:val="26"/>
          <w:szCs w:val="26"/>
        </w:rPr>
        <w:t>декъехь</w:t>
      </w:r>
      <w:r w:rsidRPr="007D1C4D">
        <w:rPr>
          <w:rFonts w:ascii="Times New Roman" w:eastAsia="Times New Roman" w:hAnsi="Times New Roman" w:cs="Times New Roman"/>
          <w:b/>
          <w:bCs/>
          <w:spacing w:val="-2"/>
          <w:sz w:val="26"/>
          <w:szCs w:val="26"/>
        </w:rPr>
        <w:t xml:space="preserve"> </w:t>
      </w:r>
      <w:r w:rsidRPr="007D1C4D">
        <w:rPr>
          <w:rFonts w:ascii="Times New Roman" w:eastAsia="Times New Roman" w:hAnsi="Times New Roman" w:cs="Times New Roman"/>
          <w:b/>
          <w:bCs/>
          <w:sz w:val="26"/>
          <w:szCs w:val="26"/>
        </w:rPr>
        <w:t>дешархошна</w:t>
      </w:r>
      <w:r w:rsidRPr="007D1C4D">
        <w:rPr>
          <w:rFonts w:ascii="Times New Roman" w:eastAsia="Times New Roman" w:hAnsi="Times New Roman" w:cs="Times New Roman"/>
          <w:b/>
          <w:bCs/>
          <w:spacing w:val="-2"/>
          <w:sz w:val="26"/>
          <w:szCs w:val="26"/>
        </w:rPr>
        <w:t xml:space="preserve"> </w:t>
      </w:r>
      <w:r w:rsidRPr="007D1C4D">
        <w:rPr>
          <w:rFonts w:ascii="Times New Roman" w:eastAsia="Times New Roman" w:hAnsi="Times New Roman" w:cs="Times New Roman"/>
          <w:b/>
          <w:bCs/>
          <w:sz w:val="26"/>
          <w:szCs w:val="26"/>
        </w:rPr>
        <w:t>Ӏемар</w:t>
      </w:r>
      <w:r w:rsidRPr="007D1C4D">
        <w:rPr>
          <w:rFonts w:ascii="Times New Roman" w:eastAsia="Times New Roman" w:hAnsi="Times New Roman" w:cs="Times New Roman"/>
          <w:b/>
          <w:bCs/>
          <w:spacing w:val="-3"/>
          <w:sz w:val="26"/>
          <w:szCs w:val="26"/>
        </w:rPr>
        <w:t xml:space="preserve"> </w:t>
      </w:r>
      <w:r w:rsidRPr="007D1C4D">
        <w:rPr>
          <w:rFonts w:ascii="Times New Roman" w:eastAsia="Times New Roman" w:hAnsi="Times New Roman" w:cs="Times New Roman"/>
          <w:b/>
          <w:bCs/>
          <w:sz w:val="26"/>
          <w:szCs w:val="26"/>
        </w:rPr>
        <w:t>ду</w:t>
      </w:r>
    </w:p>
    <w:p w:rsidR="007D1C4D" w:rsidRPr="007D1C4D" w:rsidRDefault="007D1C4D" w:rsidP="007D1C4D">
      <w:pPr>
        <w:widowControl w:val="0"/>
        <w:numPr>
          <w:ilvl w:val="0"/>
          <w:numId w:val="13"/>
        </w:numPr>
        <w:tabs>
          <w:tab w:val="left" w:pos="445"/>
        </w:tabs>
        <w:autoSpaceDE w:val="0"/>
        <w:autoSpaceDN w:val="0"/>
        <w:spacing w:after="0" w:line="240" w:lineRule="auto"/>
        <w:ind w:right="116"/>
        <w:jc w:val="both"/>
        <w:rPr>
          <w:rFonts w:ascii="Times New Roman" w:eastAsia="Times New Roman" w:hAnsi="Times New Roman" w:cs="Times New Roman"/>
          <w:sz w:val="26"/>
        </w:rPr>
      </w:pPr>
      <w:r w:rsidRPr="007D1C4D">
        <w:rPr>
          <w:rFonts w:ascii="Times New Roman" w:eastAsia="Times New Roman" w:hAnsi="Times New Roman" w:cs="Times New Roman"/>
          <w:sz w:val="26"/>
        </w:rPr>
        <w:t>дешаран</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дошамийн</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корпусах</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паргӀат</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пайдаэца,</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оьшу</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йолу</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дошаман</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статья</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сихха</w:t>
      </w:r>
      <w:r w:rsidRPr="007D1C4D">
        <w:rPr>
          <w:rFonts w:ascii="Times New Roman" w:eastAsia="Times New Roman" w:hAnsi="Times New Roman" w:cs="Times New Roman"/>
          <w:spacing w:val="-62"/>
          <w:sz w:val="26"/>
        </w:rPr>
        <w:t xml:space="preserve"> </w:t>
      </w:r>
      <w:r w:rsidRPr="007D1C4D">
        <w:rPr>
          <w:rFonts w:ascii="Times New Roman" w:eastAsia="Times New Roman" w:hAnsi="Times New Roman" w:cs="Times New Roman"/>
          <w:sz w:val="26"/>
        </w:rPr>
        <w:t>карон;</w:t>
      </w:r>
    </w:p>
    <w:p w:rsidR="007D1C4D" w:rsidRPr="007D1C4D" w:rsidRDefault="007D1C4D" w:rsidP="007D1C4D">
      <w:pPr>
        <w:widowControl w:val="0"/>
        <w:numPr>
          <w:ilvl w:val="0"/>
          <w:numId w:val="13"/>
        </w:numPr>
        <w:tabs>
          <w:tab w:val="left" w:pos="397"/>
        </w:tabs>
        <w:autoSpaceDE w:val="0"/>
        <w:autoSpaceDN w:val="0"/>
        <w:spacing w:before="2" w:after="0" w:line="240" w:lineRule="auto"/>
        <w:ind w:right="117"/>
        <w:jc w:val="both"/>
        <w:rPr>
          <w:rFonts w:ascii="Times New Roman" w:eastAsia="Times New Roman" w:hAnsi="Times New Roman" w:cs="Times New Roman"/>
          <w:sz w:val="26"/>
        </w:rPr>
      </w:pPr>
      <w:r w:rsidRPr="007D1C4D">
        <w:rPr>
          <w:rFonts w:ascii="Times New Roman" w:eastAsia="Times New Roman" w:hAnsi="Times New Roman" w:cs="Times New Roman"/>
          <w:sz w:val="26"/>
        </w:rPr>
        <w:t>дешаран Ӏаматах паргӀат пайдаэца: билламийн билгалонийн мотт бешалур бу (маттах</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кхетар</w:t>
      </w:r>
      <w:r w:rsidRPr="007D1C4D">
        <w:rPr>
          <w:rFonts w:ascii="Times New Roman" w:eastAsia="Times New Roman" w:hAnsi="Times New Roman" w:cs="Times New Roman"/>
          <w:spacing w:val="-2"/>
          <w:sz w:val="26"/>
        </w:rPr>
        <w:t xml:space="preserve"> </w:t>
      </w:r>
      <w:r w:rsidRPr="007D1C4D">
        <w:rPr>
          <w:rFonts w:ascii="Times New Roman" w:eastAsia="Times New Roman" w:hAnsi="Times New Roman" w:cs="Times New Roman"/>
          <w:sz w:val="26"/>
        </w:rPr>
        <w:t>бу);</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«Чулацам»</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а,</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«Корта»</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а</w:t>
      </w:r>
      <w:r w:rsidRPr="007D1C4D">
        <w:rPr>
          <w:rFonts w:ascii="Times New Roman" w:eastAsia="Times New Roman" w:hAnsi="Times New Roman" w:cs="Times New Roman"/>
          <w:spacing w:val="-2"/>
          <w:sz w:val="26"/>
        </w:rPr>
        <w:t xml:space="preserve"> </w:t>
      </w:r>
      <w:r w:rsidRPr="007D1C4D">
        <w:rPr>
          <w:rFonts w:ascii="Times New Roman" w:eastAsia="Times New Roman" w:hAnsi="Times New Roman" w:cs="Times New Roman"/>
          <w:sz w:val="26"/>
        </w:rPr>
        <w:t>агӀонашца</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оьшу</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текст</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карон</w:t>
      </w:r>
      <w:r w:rsidRPr="007D1C4D">
        <w:rPr>
          <w:rFonts w:ascii="Times New Roman" w:eastAsia="Times New Roman" w:hAnsi="Times New Roman" w:cs="Times New Roman"/>
          <w:spacing w:val="2"/>
          <w:sz w:val="26"/>
        </w:rPr>
        <w:t xml:space="preserve"> </w:t>
      </w:r>
      <w:r w:rsidRPr="007D1C4D">
        <w:rPr>
          <w:rFonts w:ascii="Times New Roman" w:eastAsia="Times New Roman" w:hAnsi="Times New Roman" w:cs="Times New Roman"/>
          <w:sz w:val="26"/>
        </w:rPr>
        <w:t>а;</w:t>
      </w:r>
    </w:p>
    <w:p w:rsidR="007D1C4D" w:rsidRPr="007D1C4D" w:rsidRDefault="007D1C4D" w:rsidP="007D1C4D">
      <w:pPr>
        <w:widowControl w:val="0"/>
        <w:numPr>
          <w:ilvl w:val="0"/>
          <w:numId w:val="13"/>
        </w:numPr>
        <w:tabs>
          <w:tab w:val="left" w:pos="380"/>
        </w:tabs>
        <w:autoSpaceDE w:val="0"/>
        <w:autoSpaceDN w:val="0"/>
        <w:spacing w:after="0" w:line="240" w:lineRule="auto"/>
        <w:ind w:right="117"/>
        <w:jc w:val="both"/>
        <w:rPr>
          <w:rFonts w:ascii="Times New Roman" w:eastAsia="Times New Roman" w:hAnsi="Times New Roman" w:cs="Times New Roman"/>
          <w:sz w:val="26"/>
        </w:rPr>
      </w:pPr>
      <w:r w:rsidRPr="007D1C4D">
        <w:rPr>
          <w:rFonts w:ascii="Times New Roman" w:eastAsia="Times New Roman" w:hAnsi="Times New Roman" w:cs="Times New Roman"/>
          <w:sz w:val="26"/>
        </w:rPr>
        <w:t>текстаца болх бан: цуьнан тема а, коьрта ойла (идея, сагатдар) а, дахаран тайп-тайпана</w:t>
      </w:r>
      <w:r w:rsidRPr="007D1C4D">
        <w:rPr>
          <w:rFonts w:ascii="Times New Roman" w:eastAsia="Times New Roman" w:hAnsi="Times New Roman" w:cs="Times New Roman"/>
          <w:spacing w:val="-62"/>
          <w:sz w:val="26"/>
        </w:rPr>
        <w:t xml:space="preserve"> </w:t>
      </w:r>
      <w:r w:rsidRPr="007D1C4D">
        <w:rPr>
          <w:rFonts w:ascii="Times New Roman" w:eastAsia="Times New Roman" w:hAnsi="Times New Roman" w:cs="Times New Roman"/>
          <w:sz w:val="26"/>
        </w:rPr>
        <w:t>агӀонаш</w:t>
      </w:r>
      <w:r w:rsidRPr="007D1C4D">
        <w:rPr>
          <w:rFonts w:ascii="Times New Roman" w:eastAsia="Times New Roman" w:hAnsi="Times New Roman" w:cs="Times New Roman"/>
          <w:spacing w:val="-2"/>
          <w:sz w:val="26"/>
        </w:rPr>
        <w:t xml:space="preserve"> </w:t>
      </w:r>
      <w:r w:rsidRPr="007D1C4D">
        <w:rPr>
          <w:rFonts w:ascii="Times New Roman" w:eastAsia="Times New Roman" w:hAnsi="Times New Roman" w:cs="Times New Roman"/>
          <w:sz w:val="26"/>
        </w:rPr>
        <w:t>(хьежам,</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дӀахӀоттамаш,</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кхетаман</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латтам)</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а</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къастон;</w:t>
      </w:r>
    </w:p>
    <w:p w:rsidR="007D1C4D" w:rsidRPr="007D1C4D" w:rsidRDefault="007D1C4D" w:rsidP="007D1C4D">
      <w:pPr>
        <w:widowControl w:val="0"/>
        <w:numPr>
          <w:ilvl w:val="0"/>
          <w:numId w:val="13"/>
        </w:numPr>
        <w:tabs>
          <w:tab w:val="left" w:pos="402"/>
        </w:tabs>
        <w:autoSpaceDE w:val="0"/>
        <w:autoSpaceDN w:val="0"/>
        <w:spacing w:after="0" w:line="240" w:lineRule="auto"/>
        <w:ind w:right="113"/>
        <w:jc w:val="both"/>
        <w:rPr>
          <w:rFonts w:ascii="Times New Roman" w:eastAsia="Times New Roman" w:hAnsi="Times New Roman" w:cs="Times New Roman"/>
          <w:sz w:val="26"/>
        </w:rPr>
      </w:pPr>
      <w:r w:rsidRPr="007D1C4D">
        <w:rPr>
          <w:rFonts w:ascii="Times New Roman" w:eastAsia="Times New Roman" w:hAnsi="Times New Roman" w:cs="Times New Roman"/>
          <w:sz w:val="26"/>
        </w:rPr>
        <w:t>хаамийн масех хьостанца (дешаран Ӏаматца, ша бечу белхан тептарца, хрестоматица;</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дешаран Ӏаматца а, дешаран дошамашца а; дешаран Ӏаматца а, хаамийн тӀетоьхначу</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хьостанашца</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а</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(дешаран</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кхечу</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гуларшца,</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библиотекин</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киншкашца,</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Интернетерчу</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хаамашца);</w:t>
      </w:r>
      <w:r w:rsidRPr="007D1C4D">
        <w:rPr>
          <w:rFonts w:ascii="Times New Roman" w:eastAsia="Times New Roman" w:hAnsi="Times New Roman" w:cs="Times New Roman"/>
          <w:spacing w:val="-2"/>
          <w:sz w:val="26"/>
        </w:rPr>
        <w:t xml:space="preserve"> </w:t>
      </w:r>
      <w:r w:rsidRPr="007D1C4D">
        <w:rPr>
          <w:rFonts w:ascii="Times New Roman" w:eastAsia="Times New Roman" w:hAnsi="Times New Roman" w:cs="Times New Roman"/>
          <w:sz w:val="26"/>
        </w:rPr>
        <w:t>тексташца</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а,</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тексташна</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иллюстрацишца</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а</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болх</w:t>
      </w:r>
      <w:r w:rsidRPr="007D1C4D">
        <w:rPr>
          <w:rFonts w:ascii="Times New Roman" w:eastAsia="Times New Roman" w:hAnsi="Times New Roman" w:cs="Times New Roman"/>
          <w:spacing w:val="-2"/>
          <w:sz w:val="26"/>
        </w:rPr>
        <w:t xml:space="preserve"> </w:t>
      </w:r>
      <w:r w:rsidRPr="007D1C4D">
        <w:rPr>
          <w:rFonts w:ascii="Times New Roman" w:eastAsia="Times New Roman" w:hAnsi="Times New Roman" w:cs="Times New Roman"/>
          <w:sz w:val="26"/>
        </w:rPr>
        <w:t>бан.</w:t>
      </w:r>
    </w:p>
    <w:p w:rsidR="007D1C4D" w:rsidRPr="007D1C4D" w:rsidRDefault="007D1C4D" w:rsidP="007D1C4D">
      <w:pPr>
        <w:widowControl w:val="0"/>
        <w:autoSpaceDE w:val="0"/>
        <w:autoSpaceDN w:val="0"/>
        <w:spacing w:after="0" w:line="298" w:lineRule="exact"/>
        <w:ind w:left="929"/>
        <w:jc w:val="both"/>
        <w:outlineLvl w:val="1"/>
        <w:rPr>
          <w:rFonts w:ascii="Times New Roman" w:eastAsia="Times New Roman" w:hAnsi="Times New Roman" w:cs="Times New Roman"/>
          <w:b/>
          <w:bCs/>
          <w:sz w:val="26"/>
          <w:szCs w:val="26"/>
        </w:rPr>
      </w:pPr>
      <w:r w:rsidRPr="007D1C4D">
        <w:rPr>
          <w:rFonts w:ascii="Times New Roman" w:eastAsia="Times New Roman" w:hAnsi="Times New Roman" w:cs="Times New Roman"/>
          <w:b/>
          <w:bCs/>
          <w:sz w:val="26"/>
          <w:szCs w:val="26"/>
        </w:rPr>
        <w:t>Дешархойн</w:t>
      </w:r>
      <w:r w:rsidRPr="007D1C4D">
        <w:rPr>
          <w:rFonts w:ascii="Times New Roman" w:eastAsia="Times New Roman" w:hAnsi="Times New Roman" w:cs="Times New Roman"/>
          <w:b/>
          <w:bCs/>
          <w:spacing w:val="-3"/>
          <w:sz w:val="26"/>
          <w:szCs w:val="26"/>
        </w:rPr>
        <w:t xml:space="preserve"> </w:t>
      </w:r>
      <w:r w:rsidRPr="007D1C4D">
        <w:rPr>
          <w:rFonts w:ascii="Times New Roman" w:eastAsia="Times New Roman" w:hAnsi="Times New Roman" w:cs="Times New Roman"/>
          <w:b/>
          <w:bCs/>
          <w:sz w:val="26"/>
          <w:szCs w:val="26"/>
        </w:rPr>
        <w:t>Ӏама</w:t>
      </w:r>
      <w:r w:rsidRPr="007D1C4D">
        <w:rPr>
          <w:rFonts w:ascii="Times New Roman" w:eastAsia="Times New Roman" w:hAnsi="Times New Roman" w:cs="Times New Roman"/>
          <w:b/>
          <w:bCs/>
          <w:spacing w:val="-3"/>
          <w:sz w:val="26"/>
          <w:szCs w:val="26"/>
        </w:rPr>
        <w:t xml:space="preserve"> </w:t>
      </w:r>
      <w:r w:rsidRPr="007D1C4D">
        <w:rPr>
          <w:rFonts w:ascii="Times New Roman" w:eastAsia="Times New Roman" w:hAnsi="Times New Roman" w:cs="Times New Roman"/>
          <w:b/>
          <w:bCs/>
          <w:sz w:val="26"/>
          <w:szCs w:val="26"/>
        </w:rPr>
        <w:t>таро</w:t>
      </w:r>
      <w:r w:rsidRPr="007D1C4D">
        <w:rPr>
          <w:rFonts w:ascii="Times New Roman" w:eastAsia="Times New Roman" w:hAnsi="Times New Roman" w:cs="Times New Roman"/>
          <w:b/>
          <w:bCs/>
          <w:spacing w:val="-3"/>
          <w:sz w:val="26"/>
          <w:szCs w:val="26"/>
        </w:rPr>
        <w:t xml:space="preserve"> </w:t>
      </w:r>
      <w:r w:rsidRPr="007D1C4D">
        <w:rPr>
          <w:rFonts w:ascii="Times New Roman" w:eastAsia="Times New Roman" w:hAnsi="Times New Roman" w:cs="Times New Roman"/>
          <w:b/>
          <w:bCs/>
          <w:sz w:val="26"/>
          <w:szCs w:val="26"/>
        </w:rPr>
        <w:t>хир</w:t>
      </w:r>
      <w:r w:rsidRPr="007D1C4D">
        <w:rPr>
          <w:rFonts w:ascii="Times New Roman" w:eastAsia="Times New Roman" w:hAnsi="Times New Roman" w:cs="Times New Roman"/>
          <w:b/>
          <w:bCs/>
          <w:spacing w:val="-1"/>
          <w:sz w:val="26"/>
          <w:szCs w:val="26"/>
        </w:rPr>
        <w:t xml:space="preserve"> </w:t>
      </w:r>
      <w:r w:rsidRPr="007D1C4D">
        <w:rPr>
          <w:rFonts w:ascii="Times New Roman" w:eastAsia="Times New Roman" w:hAnsi="Times New Roman" w:cs="Times New Roman"/>
          <w:b/>
          <w:bCs/>
          <w:sz w:val="26"/>
          <w:szCs w:val="26"/>
        </w:rPr>
        <w:t>йу:</w:t>
      </w:r>
    </w:p>
    <w:p w:rsidR="007D1C4D" w:rsidRPr="007D1C4D" w:rsidRDefault="007D1C4D" w:rsidP="007D1C4D">
      <w:pPr>
        <w:widowControl w:val="0"/>
        <w:numPr>
          <w:ilvl w:val="0"/>
          <w:numId w:val="13"/>
        </w:numPr>
        <w:tabs>
          <w:tab w:val="left" w:pos="455"/>
        </w:tabs>
        <w:autoSpaceDE w:val="0"/>
        <w:autoSpaceDN w:val="0"/>
        <w:spacing w:before="1" w:after="0" w:line="240" w:lineRule="auto"/>
        <w:ind w:right="114"/>
        <w:jc w:val="both"/>
        <w:rPr>
          <w:rFonts w:ascii="Times New Roman" w:eastAsia="Times New Roman" w:hAnsi="Times New Roman" w:cs="Times New Roman"/>
          <w:sz w:val="26"/>
        </w:rPr>
      </w:pPr>
      <w:r w:rsidRPr="007D1C4D">
        <w:rPr>
          <w:rFonts w:ascii="Times New Roman" w:eastAsia="Times New Roman" w:hAnsi="Times New Roman" w:cs="Times New Roman"/>
          <w:sz w:val="26"/>
        </w:rPr>
        <w:t>гуларш</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хӀитторан</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алгоритм</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карайерзон:</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монографийн,</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жанрийн</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а,</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тематически</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а</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(шаьш терминаш –</w:t>
      </w:r>
      <w:r w:rsidRPr="007D1C4D">
        <w:rPr>
          <w:rFonts w:ascii="Times New Roman" w:eastAsia="Times New Roman" w:hAnsi="Times New Roman" w:cs="Times New Roman"/>
          <w:spacing w:val="2"/>
          <w:sz w:val="26"/>
        </w:rPr>
        <w:t xml:space="preserve"> </w:t>
      </w:r>
      <w:r w:rsidRPr="007D1C4D">
        <w:rPr>
          <w:rFonts w:ascii="Times New Roman" w:eastAsia="Times New Roman" w:hAnsi="Times New Roman" w:cs="Times New Roman"/>
          <w:sz w:val="26"/>
        </w:rPr>
        <w:t>гуларийн</w:t>
      </w:r>
      <w:r w:rsidRPr="007D1C4D">
        <w:rPr>
          <w:rFonts w:ascii="Times New Roman" w:eastAsia="Times New Roman" w:hAnsi="Times New Roman" w:cs="Times New Roman"/>
          <w:spacing w:val="64"/>
          <w:sz w:val="26"/>
        </w:rPr>
        <w:t xml:space="preserve"> </w:t>
      </w:r>
      <w:r w:rsidRPr="007D1C4D">
        <w:rPr>
          <w:rFonts w:ascii="Times New Roman" w:eastAsia="Times New Roman" w:hAnsi="Times New Roman" w:cs="Times New Roman"/>
          <w:sz w:val="26"/>
        </w:rPr>
        <w:t>къастамаш</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лелош).</w:t>
      </w:r>
    </w:p>
    <w:p w:rsidR="007D1C4D" w:rsidRPr="007D1C4D" w:rsidRDefault="007D1C4D" w:rsidP="007D1C4D">
      <w:pPr>
        <w:widowControl w:val="0"/>
        <w:autoSpaceDE w:val="0"/>
        <w:autoSpaceDN w:val="0"/>
        <w:spacing w:after="0" w:line="299" w:lineRule="exact"/>
        <w:ind w:left="221"/>
        <w:jc w:val="both"/>
        <w:outlineLvl w:val="1"/>
        <w:rPr>
          <w:rFonts w:ascii="Times New Roman" w:eastAsia="Times New Roman" w:hAnsi="Times New Roman" w:cs="Times New Roman"/>
          <w:b/>
          <w:bCs/>
          <w:sz w:val="26"/>
          <w:szCs w:val="26"/>
        </w:rPr>
      </w:pPr>
      <w:r w:rsidRPr="007D1C4D">
        <w:rPr>
          <w:rFonts w:ascii="Times New Roman" w:eastAsia="Times New Roman" w:hAnsi="Times New Roman" w:cs="Times New Roman"/>
          <w:b/>
          <w:bCs/>
          <w:sz w:val="26"/>
          <w:szCs w:val="26"/>
        </w:rPr>
        <w:t>Коммуникативни</w:t>
      </w:r>
      <w:r w:rsidRPr="007D1C4D">
        <w:rPr>
          <w:rFonts w:ascii="Times New Roman" w:eastAsia="Times New Roman" w:hAnsi="Times New Roman" w:cs="Times New Roman"/>
          <w:b/>
          <w:bCs/>
          <w:spacing w:val="-7"/>
          <w:sz w:val="26"/>
          <w:szCs w:val="26"/>
        </w:rPr>
        <w:t xml:space="preserve"> </w:t>
      </w:r>
      <w:r w:rsidRPr="007D1C4D">
        <w:rPr>
          <w:rFonts w:ascii="Times New Roman" w:eastAsia="Times New Roman" w:hAnsi="Times New Roman" w:cs="Times New Roman"/>
          <w:b/>
          <w:bCs/>
          <w:sz w:val="26"/>
          <w:szCs w:val="26"/>
        </w:rPr>
        <w:t>дешаран</w:t>
      </w:r>
      <w:r w:rsidRPr="007D1C4D">
        <w:rPr>
          <w:rFonts w:ascii="Times New Roman" w:eastAsia="Times New Roman" w:hAnsi="Times New Roman" w:cs="Times New Roman"/>
          <w:b/>
          <w:bCs/>
          <w:spacing w:val="-5"/>
          <w:sz w:val="26"/>
          <w:szCs w:val="26"/>
        </w:rPr>
        <w:t xml:space="preserve"> </w:t>
      </w:r>
      <w:r w:rsidRPr="007D1C4D">
        <w:rPr>
          <w:rFonts w:ascii="Times New Roman" w:eastAsia="Times New Roman" w:hAnsi="Times New Roman" w:cs="Times New Roman"/>
          <w:b/>
          <w:bCs/>
          <w:sz w:val="26"/>
          <w:szCs w:val="26"/>
        </w:rPr>
        <w:t>дарашкахь</w:t>
      </w:r>
      <w:r w:rsidRPr="007D1C4D">
        <w:rPr>
          <w:rFonts w:ascii="Times New Roman" w:eastAsia="Times New Roman" w:hAnsi="Times New Roman" w:cs="Times New Roman"/>
          <w:b/>
          <w:bCs/>
          <w:spacing w:val="1"/>
          <w:sz w:val="26"/>
          <w:szCs w:val="26"/>
        </w:rPr>
        <w:t xml:space="preserve"> </w:t>
      </w:r>
      <w:r w:rsidRPr="007D1C4D">
        <w:rPr>
          <w:rFonts w:ascii="Times New Roman" w:eastAsia="Times New Roman" w:hAnsi="Times New Roman" w:cs="Times New Roman"/>
          <w:b/>
          <w:bCs/>
          <w:sz w:val="26"/>
          <w:szCs w:val="26"/>
        </w:rPr>
        <w:t>дешархошна</w:t>
      </w:r>
      <w:r w:rsidRPr="007D1C4D">
        <w:rPr>
          <w:rFonts w:ascii="Times New Roman" w:eastAsia="Times New Roman" w:hAnsi="Times New Roman" w:cs="Times New Roman"/>
          <w:b/>
          <w:bCs/>
          <w:spacing w:val="-3"/>
          <w:sz w:val="26"/>
          <w:szCs w:val="26"/>
        </w:rPr>
        <w:t xml:space="preserve"> </w:t>
      </w:r>
      <w:r w:rsidRPr="007D1C4D">
        <w:rPr>
          <w:rFonts w:ascii="Times New Roman" w:eastAsia="Times New Roman" w:hAnsi="Times New Roman" w:cs="Times New Roman"/>
          <w:b/>
          <w:bCs/>
          <w:sz w:val="26"/>
          <w:szCs w:val="26"/>
        </w:rPr>
        <w:t>Ӏемар</w:t>
      </w:r>
      <w:r w:rsidRPr="007D1C4D">
        <w:rPr>
          <w:rFonts w:ascii="Times New Roman" w:eastAsia="Times New Roman" w:hAnsi="Times New Roman" w:cs="Times New Roman"/>
          <w:b/>
          <w:bCs/>
          <w:spacing w:val="-6"/>
          <w:sz w:val="26"/>
          <w:szCs w:val="26"/>
        </w:rPr>
        <w:t xml:space="preserve"> </w:t>
      </w:r>
      <w:r w:rsidRPr="007D1C4D">
        <w:rPr>
          <w:rFonts w:ascii="Times New Roman" w:eastAsia="Times New Roman" w:hAnsi="Times New Roman" w:cs="Times New Roman"/>
          <w:b/>
          <w:bCs/>
          <w:sz w:val="26"/>
          <w:szCs w:val="26"/>
        </w:rPr>
        <w:t>ду:</w:t>
      </w:r>
    </w:p>
    <w:p w:rsidR="007D1C4D" w:rsidRPr="007D1C4D" w:rsidRDefault="007D1C4D" w:rsidP="007D1C4D">
      <w:pPr>
        <w:widowControl w:val="0"/>
        <w:autoSpaceDE w:val="0"/>
        <w:autoSpaceDN w:val="0"/>
        <w:spacing w:before="1" w:after="0" w:line="298" w:lineRule="exact"/>
        <w:ind w:left="286"/>
        <w:jc w:val="both"/>
        <w:rPr>
          <w:rFonts w:ascii="Times New Roman" w:eastAsia="Times New Roman" w:hAnsi="Times New Roman" w:cs="Times New Roman"/>
          <w:sz w:val="26"/>
          <w:szCs w:val="26"/>
        </w:rPr>
      </w:pPr>
      <w:r w:rsidRPr="007D1C4D">
        <w:rPr>
          <w:rFonts w:ascii="Times New Roman" w:eastAsia="Times New Roman" w:hAnsi="Times New Roman" w:cs="Times New Roman"/>
          <w:sz w:val="26"/>
          <w:szCs w:val="26"/>
        </w:rPr>
        <w:t>а)</w:t>
      </w:r>
      <w:r w:rsidRPr="007D1C4D">
        <w:rPr>
          <w:rFonts w:ascii="Times New Roman" w:eastAsia="Times New Roman" w:hAnsi="Times New Roman" w:cs="Times New Roman"/>
          <w:spacing w:val="-4"/>
          <w:sz w:val="26"/>
          <w:szCs w:val="26"/>
        </w:rPr>
        <w:t xml:space="preserve"> </w:t>
      </w:r>
      <w:r w:rsidRPr="007D1C4D">
        <w:rPr>
          <w:rFonts w:ascii="Times New Roman" w:eastAsia="Times New Roman" w:hAnsi="Times New Roman" w:cs="Times New Roman"/>
          <w:sz w:val="26"/>
          <w:szCs w:val="26"/>
        </w:rPr>
        <w:t>цхьаьна болх</w:t>
      </w:r>
      <w:r w:rsidRPr="007D1C4D">
        <w:rPr>
          <w:rFonts w:ascii="Times New Roman" w:eastAsia="Times New Roman" w:hAnsi="Times New Roman" w:cs="Times New Roman"/>
          <w:spacing w:val="-4"/>
          <w:sz w:val="26"/>
          <w:szCs w:val="26"/>
        </w:rPr>
        <w:t xml:space="preserve"> </w:t>
      </w:r>
      <w:r w:rsidRPr="007D1C4D">
        <w:rPr>
          <w:rFonts w:ascii="Times New Roman" w:eastAsia="Times New Roman" w:hAnsi="Times New Roman" w:cs="Times New Roman"/>
          <w:sz w:val="26"/>
          <w:szCs w:val="26"/>
        </w:rPr>
        <w:t>бар</w:t>
      </w:r>
      <w:r w:rsidRPr="007D1C4D">
        <w:rPr>
          <w:rFonts w:ascii="Times New Roman" w:eastAsia="Times New Roman" w:hAnsi="Times New Roman" w:cs="Times New Roman"/>
          <w:spacing w:val="-3"/>
          <w:sz w:val="26"/>
          <w:szCs w:val="26"/>
        </w:rPr>
        <w:t xml:space="preserve"> </w:t>
      </w:r>
      <w:r w:rsidRPr="007D1C4D">
        <w:rPr>
          <w:rFonts w:ascii="Times New Roman" w:eastAsia="Times New Roman" w:hAnsi="Times New Roman" w:cs="Times New Roman"/>
          <w:sz w:val="26"/>
          <w:szCs w:val="26"/>
        </w:rPr>
        <w:t>санна,</w:t>
      </w:r>
      <w:r w:rsidRPr="007D1C4D">
        <w:rPr>
          <w:rFonts w:ascii="Times New Roman" w:eastAsia="Times New Roman" w:hAnsi="Times New Roman" w:cs="Times New Roman"/>
          <w:spacing w:val="-4"/>
          <w:sz w:val="26"/>
          <w:szCs w:val="26"/>
        </w:rPr>
        <w:t xml:space="preserve"> </w:t>
      </w:r>
      <w:r w:rsidRPr="007D1C4D">
        <w:rPr>
          <w:rFonts w:ascii="Times New Roman" w:eastAsia="Times New Roman" w:hAnsi="Times New Roman" w:cs="Times New Roman"/>
          <w:sz w:val="26"/>
          <w:szCs w:val="26"/>
        </w:rPr>
        <w:t>хьасене</w:t>
      </w:r>
      <w:r w:rsidRPr="007D1C4D">
        <w:rPr>
          <w:rFonts w:ascii="Times New Roman" w:eastAsia="Times New Roman" w:hAnsi="Times New Roman" w:cs="Times New Roman"/>
          <w:spacing w:val="-3"/>
          <w:sz w:val="26"/>
          <w:szCs w:val="26"/>
        </w:rPr>
        <w:t xml:space="preserve"> </w:t>
      </w:r>
      <w:r w:rsidRPr="007D1C4D">
        <w:rPr>
          <w:rFonts w:ascii="Times New Roman" w:eastAsia="Times New Roman" w:hAnsi="Times New Roman" w:cs="Times New Roman"/>
          <w:sz w:val="26"/>
          <w:szCs w:val="26"/>
        </w:rPr>
        <w:t>хиларан</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гурашкахь:</w:t>
      </w:r>
    </w:p>
    <w:p w:rsidR="007D1C4D" w:rsidRPr="007D1C4D" w:rsidRDefault="007D1C4D" w:rsidP="007D1C4D">
      <w:pPr>
        <w:widowControl w:val="0"/>
        <w:numPr>
          <w:ilvl w:val="0"/>
          <w:numId w:val="13"/>
        </w:numPr>
        <w:tabs>
          <w:tab w:val="left" w:pos="471"/>
        </w:tabs>
        <w:autoSpaceDE w:val="0"/>
        <w:autoSpaceDN w:val="0"/>
        <w:spacing w:after="0" w:line="240" w:lineRule="auto"/>
        <w:ind w:right="118"/>
        <w:jc w:val="both"/>
        <w:rPr>
          <w:rFonts w:ascii="Times New Roman" w:eastAsia="Times New Roman" w:hAnsi="Times New Roman" w:cs="Times New Roman"/>
          <w:sz w:val="26"/>
        </w:rPr>
      </w:pPr>
      <w:r w:rsidRPr="007D1C4D">
        <w:rPr>
          <w:rFonts w:ascii="Times New Roman" w:eastAsia="Times New Roman" w:hAnsi="Times New Roman" w:cs="Times New Roman"/>
          <w:sz w:val="26"/>
        </w:rPr>
        <w:t>парти</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тӀехь</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цхьаьна</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волчу</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лулахочуьнца</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болх</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бан,</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жимачу</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тобанехь,</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йоккхачу</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тобанехь: вовшашна йукъахь болх а, ролаш а йекъа, шен болх кхочушбан а, йукъарчу</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балха</w:t>
      </w:r>
      <w:r w:rsidRPr="007D1C4D">
        <w:rPr>
          <w:rFonts w:ascii="Times New Roman" w:eastAsia="Times New Roman" w:hAnsi="Times New Roman" w:cs="Times New Roman"/>
          <w:spacing w:val="-2"/>
          <w:sz w:val="26"/>
        </w:rPr>
        <w:t xml:space="preserve"> </w:t>
      </w:r>
      <w:r w:rsidRPr="007D1C4D">
        <w:rPr>
          <w:rFonts w:ascii="Times New Roman" w:eastAsia="Times New Roman" w:hAnsi="Times New Roman" w:cs="Times New Roman"/>
          <w:sz w:val="26"/>
        </w:rPr>
        <w:t>йукъа</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и дӀатарбан</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а;</w:t>
      </w:r>
    </w:p>
    <w:p w:rsidR="007D1C4D" w:rsidRPr="007D1C4D" w:rsidRDefault="007D1C4D" w:rsidP="007D1C4D">
      <w:pPr>
        <w:widowControl w:val="0"/>
        <w:autoSpaceDE w:val="0"/>
        <w:autoSpaceDN w:val="0"/>
        <w:spacing w:after="0" w:line="298" w:lineRule="exact"/>
        <w:ind w:left="221"/>
        <w:jc w:val="both"/>
        <w:rPr>
          <w:rFonts w:ascii="Times New Roman" w:eastAsia="Times New Roman" w:hAnsi="Times New Roman" w:cs="Times New Roman"/>
          <w:sz w:val="26"/>
          <w:szCs w:val="26"/>
        </w:rPr>
      </w:pPr>
      <w:r w:rsidRPr="007D1C4D">
        <w:rPr>
          <w:rFonts w:ascii="Times New Roman" w:eastAsia="Times New Roman" w:hAnsi="Times New Roman" w:cs="Times New Roman"/>
          <w:sz w:val="26"/>
          <w:szCs w:val="26"/>
        </w:rPr>
        <w:t>б)</w:t>
      </w:r>
      <w:r w:rsidRPr="007D1C4D">
        <w:rPr>
          <w:rFonts w:ascii="Times New Roman" w:eastAsia="Times New Roman" w:hAnsi="Times New Roman" w:cs="Times New Roman"/>
          <w:spacing w:val="-2"/>
          <w:sz w:val="26"/>
          <w:szCs w:val="26"/>
        </w:rPr>
        <w:t xml:space="preserve"> </w:t>
      </w:r>
      <w:r w:rsidRPr="007D1C4D">
        <w:rPr>
          <w:rFonts w:ascii="Times New Roman" w:eastAsia="Times New Roman" w:hAnsi="Times New Roman" w:cs="Times New Roman"/>
          <w:sz w:val="26"/>
          <w:szCs w:val="26"/>
        </w:rPr>
        <w:t>зӀе</w:t>
      </w:r>
      <w:r w:rsidRPr="007D1C4D">
        <w:rPr>
          <w:rFonts w:ascii="Times New Roman" w:eastAsia="Times New Roman" w:hAnsi="Times New Roman" w:cs="Times New Roman"/>
          <w:spacing w:val="-2"/>
          <w:sz w:val="26"/>
          <w:szCs w:val="26"/>
        </w:rPr>
        <w:t xml:space="preserve"> </w:t>
      </w:r>
      <w:r w:rsidRPr="007D1C4D">
        <w:rPr>
          <w:rFonts w:ascii="Times New Roman" w:eastAsia="Times New Roman" w:hAnsi="Times New Roman" w:cs="Times New Roman"/>
          <w:sz w:val="26"/>
          <w:szCs w:val="26"/>
        </w:rPr>
        <w:t>хиларан</w:t>
      </w:r>
      <w:r w:rsidRPr="007D1C4D">
        <w:rPr>
          <w:rFonts w:ascii="Times New Roman" w:eastAsia="Times New Roman" w:hAnsi="Times New Roman" w:cs="Times New Roman"/>
          <w:spacing w:val="-2"/>
          <w:sz w:val="26"/>
          <w:szCs w:val="26"/>
        </w:rPr>
        <w:t xml:space="preserve"> </w:t>
      </w:r>
      <w:r w:rsidRPr="007D1C4D">
        <w:rPr>
          <w:rFonts w:ascii="Times New Roman" w:eastAsia="Times New Roman" w:hAnsi="Times New Roman" w:cs="Times New Roman"/>
          <w:sz w:val="26"/>
          <w:szCs w:val="26"/>
        </w:rPr>
        <w:t>гурашкахь</w:t>
      </w:r>
      <w:r w:rsidRPr="007D1C4D">
        <w:rPr>
          <w:rFonts w:ascii="Times New Roman" w:eastAsia="Times New Roman" w:hAnsi="Times New Roman" w:cs="Times New Roman"/>
          <w:spacing w:val="-3"/>
          <w:sz w:val="26"/>
          <w:szCs w:val="26"/>
        </w:rPr>
        <w:t xml:space="preserve"> </w:t>
      </w:r>
      <w:r w:rsidRPr="007D1C4D">
        <w:rPr>
          <w:rFonts w:ascii="Times New Roman" w:eastAsia="Times New Roman" w:hAnsi="Times New Roman" w:cs="Times New Roman"/>
          <w:sz w:val="26"/>
          <w:szCs w:val="26"/>
        </w:rPr>
        <w:t>хьасене</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хилар</w:t>
      </w:r>
      <w:r w:rsidRPr="007D1C4D">
        <w:rPr>
          <w:rFonts w:ascii="Times New Roman" w:eastAsia="Times New Roman" w:hAnsi="Times New Roman" w:cs="Times New Roman"/>
          <w:spacing w:val="-2"/>
          <w:sz w:val="26"/>
          <w:szCs w:val="26"/>
        </w:rPr>
        <w:t xml:space="preserve"> </w:t>
      </w:r>
      <w:r w:rsidRPr="007D1C4D">
        <w:rPr>
          <w:rFonts w:ascii="Times New Roman" w:eastAsia="Times New Roman" w:hAnsi="Times New Roman" w:cs="Times New Roman"/>
          <w:sz w:val="26"/>
          <w:szCs w:val="26"/>
        </w:rPr>
        <w:t>санна:</w:t>
      </w:r>
    </w:p>
    <w:p w:rsidR="007D1C4D" w:rsidRPr="007D1C4D" w:rsidRDefault="007D1C4D" w:rsidP="007D1C4D">
      <w:pPr>
        <w:widowControl w:val="0"/>
        <w:numPr>
          <w:ilvl w:val="0"/>
          <w:numId w:val="13"/>
        </w:numPr>
        <w:tabs>
          <w:tab w:val="left" w:pos="495"/>
        </w:tabs>
        <w:autoSpaceDE w:val="0"/>
        <w:autoSpaceDN w:val="0"/>
        <w:spacing w:after="0" w:line="240" w:lineRule="auto"/>
        <w:ind w:right="114" w:firstLine="64"/>
        <w:jc w:val="both"/>
        <w:rPr>
          <w:rFonts w:ascii="Times New Roman" w:eastAsia="Times New Roman" w:hAnsi="Times New Roman" w:cs="Times New Roman"/>
          <w:sz w:val="26"/>
        </w:rPr>
      </w:pPr>
      <w:r w:rsidRPr="007D1C4D">
        <w:rPr>
          <w:rFonts w:ascii="Times New Roman" w:eastAsia="Times New Roman" w:hAnsi="Times New Roman" w:cs="Times New Roman"/>
          <w:sz w:val="26"/>
        </w:rPr>
        <w:t>схьабовзийтинчу хьежамийн а, агӀонийн башхаллийн бухе дилларх кхета а, царах</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цхьахдолчунна</w:t>
      </w:r>
      <w:r w:rsidRPr="007D1C4D">
        <w:rPr>
          <w:rFonts w:ascii="Times New Roman" w:eastAsia="Times New Roman" w:hAnsi="Times New Roman" w:cs="Times New Roman"/>
          <w:spacing w:val="-2"/>
          <w:sz w:val="26"/>
        </w:rPr>
        <w:t xml:space="preserve"> </w:t>
      </w:r>
      <w:r w:rsidRPr="007D1C4D">
        <w:rPr>
          <w:rFonts w:ascii="Times New Roman" w:eastAsia="Times New Roman" w:hAnsi="Times New Roman" w:cs="Times New Roman"/>
          <w:sz w:val="26"/>
        </w:rPr>
        <w:t>тӀетан</w:t>
      </w:r>
      <w:r w:rsidRPr="007D1C4D">
        <w:rPr>
          <w:rFonts w:ascii="Times New Roman" w:eastAsia="Times New Roman" w:hAnsi="Times New Roman" w:cs="Times New Roman"/>
          <w:spacing w:val="2"/>
          <w:sz w:val="26"/>
        </w:rPr>
        <w:t xml:space="preserve"> </w:t>
      </w:r>
      <w:r w:rsidRPr="007D1C4D">
        <w:rPr>
          <w:rFonts w:ascii="Times New Roman" w:eastAsia="Times New Roman" w:hAnsi="Times New Roman" w:cs="Times New Roman"/>
          <w:sz w:val="26"/>
        </w:rPr>
        <w:t>а,</w:t>
      </w:r>
      <w:r w:rsidRPr="007D1C4D">
        <w:rPr>
          <w:rFonts w:ascii="Times New Roman" w:eastAsia="Times New Roman" w:hAnsi="Times New Roman" w:cs="Times New Roman"/>
          <w:spacing w:val="-2"/>
          <w:sz w:val="26"/>
        </w:rPr>
        <w:t xml:space="preserve"> </w:t>
      </w:r>
      <w:r w:rsidRPr="007D1C4D">
        <w:rPr>
          <w:rFonts w:ascii="Times New Roman" w:eastAsia="Times New Roman" w:hAnsi="Times New Roman" w:cs="Times New Roman"/>
          <w:sz w:val="26"/>
        </w:rPr>
        <w:t>йа</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шен хьежам</w:t>
      </w:r>
      <w:r w:rsidRPr="007D1C4D">
        <w:rPr>
          <w:rFonts w:ascii="Times New Roman" w:eastAsia="Times New Roman" w:hAnsi="Times New Roman" w:cs="Times New Roman"/>
          <w:spacing w:val="-2"/>
          <w:sz w:val="26"/>
        </w:rPr>
        <w:t xml:space="preserve"> </w:t>
      </w:r>
      <w:r w:rsidRPr="007D1C4D">
        <w:rPr>
          <w:rFonts w:ascii="Times New Roman" w:eastAsia="Times New Roman" w:hAnsi="Times New Roman" w:cs="Times New Roman"/>
          <w:sz w:val="26"/>
        </w:rPr>
        <w:t>дӀабовзийта</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а</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хаа.</w:t>
      </w:r>
    </w:p>
    <w:p w:rsidR="007D1C4D" w:rsidRPr="007D1C4D" w:rsidRDefault="007D1C4D" w:rsidP="007D1C4D">
      <w:pPr>
        <w:widowControl w:val="0"/>
        <w:autoSpaceDE w:val="0"/>
        <w:autoSpaceDN w:val="0"/>
        <w:spacing w:after="0" w:line="240" w:lineRule="auto"/>
        <w:rPr>
          <w:rFonts w:ascii="Times New Roman" w:eastAsia="Times New Roman" w:hAnsi="Times New Roman" w:cs="Times New Roman"/>
          <w:sz w:val="26"/>
          <w:szCs w:val="26"/>
        </w:rPr>
      </w:pPr>
    </w:p>
    <w:p w:rsidR="007D1C4D" w:rsidRPr="007D1C4D" w:rsidRDefault="007D1C4D" w:rsidP="007D1C4D">
      <w:pPr>
        <w:widowControl w:val="0"/>
        <w:autoSpaceDE w:val="0"/>
        <w:autoSpaceDN w:val="0"/>
        <w:spacing w:after="0" w:line="240" w:lineRule="auto"/>
        <w:ind w:left="221"/>
        <w:outlineLvl w:val="1"/>
        <w:rPr>
          <w:rFonts w:ascii="Times New Roman" w:eastAsia="Times New Roman" w:hAnsi="Times New Roman" w:cs="Times New Roman"/>
          <w:b/>
          <w:bCs/>
          <w:sz w:val="26"/>
          <w:szCs w:val="26"/>
        </w:rPr>
      </w:pPr>
      <w:r w:rsidRPr="007D1C4D">
        <w:rPr>
          <w:rFonts w:ascii="Times New Roman" w:eastAsia="Times New Roman" w:hAnsi="Times New Roman" w:cs="Times New Roman"/>
          <w:b/>
          <w:bCs/>
          <w:sz w:val="26"/>
          <w:szCs w:val="26"/>
        </w:rPr>
        <w:t>Цхьана</w:t>
      </w:r>
      <w:r w:rsidRPr="007D1C4D">
        <w:rPr>
          <w:rFonts w:ascii="Times New Roman" w:eastAsia="Times New Roman" w:hAnsi="Times New Roman" w:cs="Times New Roman"/>
          <w:b/>
          <w:bCs/>
          <w:spacing w:val="22"/>
          <w:sz w:val="26"/>
          <w:szCs w:val="26"/>
        </w:rPr>
        <w:t xml:space="preserve"> </w:t>
      </w:r>
      <w:r w:rsidRPr="007D1C4D">
        <w:rPr>
          <w:rFonts w:ascii="Times New Roman" w:eastAsia="Times New Roman" w:hAnsi="Times New Roman" w:cs="Times New Roman"/>
          <w:b/>
          <w:bCs/>
          <w:sz w:val="26"/>
          <w:szCs w:val="26"/>
        </w:rPr>
        <w:t>къепене</w:t>
      </w:r>
      <w:r w:rsidRPr="007D1C4D">
        <w:rPr>
          <w:rFonts w:ascii="Times New Roman" w:eastAsia="Times New Roman" w:hAnsi="Times New Roman" w:cs="Times New Roman"/>
          <w:b/>
          <w:bCs/>
          <w:spacing w:val="20"/>
          <w:sz w:val="26"/>
          <w:szCs w:val="26"/>
        </w:rPr>
        <w:t xml:space="preserve"> </w:t>
      </w:r>
      <w:r w:rsidRPr="007D1C4D">
        <w:rPr>
          <w:rFonts w:ascii="Times New Roman" w:eastAsia="Times New Roman" w:hAnsi="Times New Roman" w:cs="Times New Roman"/>
          <w:b/>
          <w:bCs/>
          <w:sz w:val="26"/>
          <w:szCs w:val="26"/>
        </w:rPr>
        <w:t>дерзийнчу</w:t>
      </w:r>
      <w:r w:rsidRPr="007D1C4D">
        <w:rPr>
          <w:rFonts w:ascii="Times New Roman" w:eastAsia="Times New Roman" w:hAnsi="Times New Roman" w:cs="Times New Roman"/>
          <w:b/>
          <w:bCs/>
          <w:spacing w:val="20"/>
          <w:sz w:val="26"/>
          <w:szCs w:val="26"/>
        </w:rPr>
        <w:t xml:space="preserve"> </w:t>
      </w:r>
      <w:r w:rsidRPr="007D1C4D">
        <w:rPr>
          <w:rFonts w:ascii="Times New Roman" w:eastAsia="Times New Roman" w:hAnsi="Times New Roman" w:cs="Times New Roman"/>
          <w:b/>
          <w:bCs/>
          <w:sz w:val="26"/>
          <w:szCs w:val="26"/>
        </w:rPr>
        <w:t>дешаран</w:t>
      </w:r>
      <w:r w:rsidRPr="007D1C4D">
        <w:rPr>
          <w:rFonts w:ascii="Times New Roman" w:eastAsia="Times New Roman" w:hAnsi="Times New Roman" w:cs="Times New Roman"/>
          <w:b/>
          <w:bCs/>
          <w:spacing w:val="20"/>
          <w:sz w:val="26"/>
          <w:szCs w:val="26"/>
        </w:rPr>
        <w:t xml:space="preserve"> </w:t>
      </w:r>
      <w:r w:rsidRPr="007D1C4D">
        <w:rPr>
          <w:rFonts w:ascii="Times New Roman" w:eastAsia="Times New Roman" w:hAnsi="Times New Roman" w:cs="Times New Roman"/>
          <w:b/>
          <w:bCs/>
          <w:sz w:val="26"/>
          <w:szCs w:val="26"/>
        </w:rPr>
        <w:t>кхочушдарийн</w:t>
      </w:r>
      <w:r w:rsidRPr="007D1C4D">
        <w:rPr>
          <w:rFonts w:ascii="Times New Roman" w:eastAsia="Times New Roman" w:hAnsi="Times New Roman" w:cs="Times New Roman"/>
          <w:b/>
          <w:bCs/>
          <w:spacing w:val="19"/>
          <w:sz w:val="26"/>
          <w:szCs w:val="26"/>
        </w:rPr>
        <w:t xml:space="preserve"> </w:t>
      </w:r>
      <w:r w:rsidRPr="007D1C4D">
        <w:rPr>
          <w:rFonts w:ascii="Times New Roman" w:eastAsia="Times New Roman" w:hAnsi="Times New Roman" w:cs="Times New Roman"/>
          <w:b/>
          <w:bCs/>
          <w:sz w:val="26"/>
          <w:szCs w:val="26"/>
        </w:rPr>
        <w:t>декъехь</w:t>
      </w:r>
      <w:r w:rsidRPr="007D1C4D">
        <w:rPr>
          <w:rFonts w:ascii="Times New Roman" w:eastAsia="Times New Roman" w:hAnsi="Times New Roman" w:cs="Times New Roman"/>
          <w:b/>
          <w:bCs/>
          <w:spacing w:val="20"/>
          <w:sz w:val="26"/>
          <w:szCs w:val="26"/>
        </w:rPr>
        <w:t xml:space="preserve"> </w:t>
      </w:r>
      <w:r w:rsidRPr="007D1C4D">
        <w:rPr>
          <w:rFonts w:ascii="Times New Roman" w:eastAsia="Times New Roman" w:hAnsi="Times New Roman" w:cs="Times New Roman"/>
          <w:b/>
          <w:bCs/>
          <w:sz w:val="26"/>
          <w:szCs w:val="26"/>
        </w:rPr>
        <w:t>дешна</w:t>
      </w:r>
      <w:r w:rsidRPr="007D1C4D">
        <w:rPr>
          <w:rFonts w:ascii="Times New Roman" w:eastAsia="Times New Roman" w:hAnsi="Times New Roman" w:cs="Times New Roman"/>
          <w:b/>
          <w:bCs/>
          <w:spacing w:val="21"/>
          <w:sz w:val="26"/>
          <w:szCs w:val="26"/>
        </w:rPr>
        <w:t xml:space="preserve"> </w:t>
      </w:r>
      <w:r w:rsidRPr="007D1C4D">
        <w:rPr>
          <w:rFonts w:ascii="Times New Roman" w:eastAsia="Times New Roman" w:hAnsi="Times New Roman" w:cs="Times New Roman"/>
          <w:b/>
          <w:bCs/>
          <w:sz w:val="26"/>
          <w:szCs w:val="26"/>
        </w:rPr>
        <w:t>волучунна</w:t>
      </w:r>
      <w:r w:rsidRPr="007D1C4D">
        <w:rPr>
          <w:rFonts w:ascii="Times New Roman" w:eastAsia="Times New Roman" w:hAnsi="Times New Roman" w:cs="Times New Roman"/>
          <w:b/>
          <w:bCs/>
          <w:spacing w:val="-62"/>
          <w:sz w:val="26"/>
          <w:szCs w:val="26"/>
        </w:rPr>
        <w:t xml:space="preserve"> </w:t>
      </w:r>
      <w:r w:rsidRPr="007D1C4D">
        <w:rPr>
          <w:rFonts w:ascii="Times New Roman" w:eastAsia="Times New Roman" w:hAnsi="Times New Roman" w:cs="Times New Roman"/>
          <w:b/>
          <w:bCs/>
          <w:sz w:val="26"/>
          <w:szCs w:val="26"/>
        </w:rPr>
        <w:t>Ӏемар</w:t>
      </w:r>
      <w:r w:rsidRPr="007D1C4D">
        <w:rPr>
          <w:rFonts w:ascii="Times New Roman" w:eastAsia="Times New Roman" w:hAnsi="Times New Roman" w:cs="Times New Roman"/>
          <w:b/>
          <w:bCs/>
          <w:spacing w:val="-2"/>
          <w:sz w:val="26"/>
          <w:szCs w:val="26"/>
        </w:rPr>
        <w:t xml:space="preserve"> </w:t>
      </w:r>
      <w:r w:rsidRPr="007D1C4D">
        <w:rPr>
          <w:rFonts w:ascii="Times New Roman" w:eastAsia="Times New Roman" w:hAnsi="Times New Roman" w:cs="Times New Roman"/>
          <w:b/>
          <w:bCs/>
          <w:sz w:val="26"/>
          <w:szCs w:val="26"/>
        </w:rPr>
        <w:t>ду:</w:t>
      </w:r>
    </w:p>
    <w:p w:rsidR="007D1C4D" w:rsidRPr="007D1C4D" w:rsidRDefault="007D1C4D" w:rsidP="007D1C4D">
      <w:pPr>
        <w:widowControl w:val="0"/>
        <w:numPr>
          <w:ilvl w:val="0"/>
          <w:numId w:val="13"/>
        </w:numPr>
        <w:tabs>
          <w:tab w:val="left" w:pos="377"/>
        </w:tabs>
        <w:autoSpaceDE w:val="0"/>
        <w:autoSpaceDN w:val="0"/>
        <w:spacing w:after="0" w:line="299" w:lineRule="exact"/>
        <w:ind w:left="376" w:hanging="156"/>
        <w:jc w:val="both"/>
        <w:rPr>
          <w:rFonts w:ascii="Times New Roman" w:eastAsia="Times New Roman" w:hAnsi="Times New Roman" w:cs="Times New Roman"/>
          <w:sz w:val="26"/>
        </w:rPr>
      </w:pPr>
      <w:r w:rsidRPr="007D1C4D">
        <w:rPr>
          <w:rFonts w:ascii="Times New Roman" w:eastAsia="Times New Roman" w:hAnsi="Times New Roman" w:cs="Times New Roman"/>
          <w:sz w:val="26"/>
        </w:rPr>
        <w:t>ша-шен тидам</w:t>
      </w:r>
      <w:r w:rsidRPr="007D1C4D">
        <w:rPr>
          <w:rFonts w:ascii="Times New Roman" w:eastAsia="Times New Roman" w:hAnsi="Times New Roman" w:cs="Times New Roman"/>
          <w:spacing w:val="-2"/>
          <w:sz w:val="26"/>
        </w:rPr>
        <w:t xml:space="preserve"> </w:t>
      </w:r>
      <w:r w:rsidRPr="007D1C4D">
        <w:rPr>
          <w:rFonts w:ascii="Times New Roman" w:eastAsia="Times New Roman" w:hAnsi="Times New Roman" w:cs="Times New Roman"/>
          <w:sz w:val="26"/>
        </w:rPr>
        <w:t>бан</w:t>
      </w:r>
      <w:r w:rsidRPr="007D1C4D">
        <w:rPr>
          <w:rFonts w:ascii="Times New Roman" w:eastAsia="Times New Roman" w:hAnsi="Times New Roman" w:cs="Times New Roman"/>
          <w:spacing w:val="-2"/>
          <w:sz w:val="26"/>
        </w:rPr>
        <w:t xml:space="preserve"> </w:t>
      </w:r>
      <w:r w:rsidRPr="007D1C4D">
        <w:rPr>
          <w:rFonts w:ascii="Times New Roman" w:eastAsia="Times New Roman" w:hAnsi="Times New Roman" w:cs="Times New Roman"/>
          <w:sz w:val="26"/>
        </w:rPr>
        <w:t>а, болх</w:t>
      </w:r>
      <w:r w:rsidRPr="007D1C4D">
        <w:rPr>
          <w:rFonts w:ascii="Times New Roman" w:eastAsia="Times New Roman" w:hAnsi="Times New Roman" w:cs="Times New Roman"/>
          <w:spacing w:val="-2"/>
          <w:sz w:val="26"/>
        </w:rPr>
        <w:t xml:space="preserve"> </w:t>
      </w:r>
      <w:r w:rsidRPr="007D1C4D">
        <w:rPr>
          <w:rFonts w:ascii="Times New Roman" w:eastAsia="Times New Roman" w:hAnsi="Times New Roman" w:cs="Times New Roman"/>
          <w:sz w:val="26"/>
        </w:rPr>
        <w:t>дӀабахьарна</w:t>
      </w:r>
      <w:r w:rsidRPr="007D1C4D">
        <w:rPr>
          <w:rFonts w:ascii="Times New Roman" w:eastAsia="Times New Roman" w:hAnsi="Times New Roman" w:cs="Times New Roman"/>
          <w:spacing w:val="-2"/>
          <w:sz w:val="26"/>
        </w:rPr>
        <w:t xml:space="preserve"> </w:t>
      </w:r>
      <w:r w:rsidRPr="007D1C4D">
        <w:rPr>
          <w:rFonts w:ascii="Times New Roman" w:eastAsia="Times New Roman" w:hAnsi="Times New Roman" w:cs="Times New Roman"/>
          <w:sz w:val="26"/>
        </w:rPr>
        <w:t>а,</w:t>
      </w:r>
      <w:r w:rsidRPr="007D1C4D">
        <w:rPr>
          <w:rFonts w:ascii="Times New Roman" w:eastAsia="Times New Roman" w:hAnsi="Times New Roman" w:cs="Times New Roman"/>
          <w:spacing w:val="-3"/>
          <w:sz w:val="26"/>
        </w:rPr>
        <w:t xml:space="preserve"> </w:t>
      </w:r>
      <w:r w:rsidRPr="007D1C4D">
        <w:rPr>
          <w:rFonts w:ascii="Times New Roman" w:eastAsia="Times New Roman" w:hAnsi="Times New Roman" w:cs="Times New Roman"/>
          <w:sz w:val="26"/>
        </w:rPr>
        <w:t>кхочушхиллачу жамӀана</w:t>
      </w:r>
      <w:r w:rsidRPr="007D1C4D">
        <w:rPr>
          <w:rFonts w:ascii="Times New Roman" w:eastAsia="Times New Roman" w:hAnsi="Times New Roman" w:cs="Times New Roman"/>
          <w:spacing w:val="-2"/>
          <w:sz w:val="26"/>
        </w:rPr>
        <w:t xml:space="preserve"> </w:t>
      </w:r>
      <w:r w:rsidRPr="007D1C4D">
        <w:rPr>
          <w:rFonts w:ascii="Times New Roman" w:eastAsia="Times New Roman" w:hAnsi="Times New Roman" w:cs="Times New Roman"/>
          <w:sz w:val="26"/>
        </w:rPr>
        <w:t>а</w:t>
      </w:r>
      <w:r w:rsidRPr="007D1C4D">
        <w:rPr>
          <w:rFonts w:ascii="Times New Roman" w:eastAsia="Times New Roman" w:hAnsi="Times New Roman" w:cs="Times New Roman"/>
          <w:spacing w:val="-3"/>
          <w:sz w:val="26"/>
        </w:rPr>
        <w:t xml:space="preserve"> </w:t>
      </w:r>
      <w:r w:rsidRPr="007D1C4D">
        <w:rPr>
          <w:rFonts w:ascii="Times New Roman" w:eastAsia="Times New Roman" w:hAnsi="Times New Roman" w:cs="Times New Roman"/>
          <w:sz w:val="26"/>
        </w:rPr>
        <w:t>тӀехь тидам</w:t>
      </w:r>
      <w:r w:rsidRPr="007D1C4D">
        <w:rPr>
          <w:rFonts w:ascii="Times New Roman" w:eastAsia="Times New Roman" w:hAnsi="Times New Roman" w:cs="Times New Roman"/>
          <w:spacing w:val="-2"/>
          <w:sz w:val="26"/>
        </w:rPr>
        <w:t xml:space="preserve"> </w:t>
      </w:r>
      <w:r w:rsidRPr="007D1C4D">
        <w:rPr>
          <w:rFonts w:ascii="Times New Roman" w:eastAsia="Times New Roman" w:hAnsi="Times New Roman" w:cs="Times New Roman"/>
          <w:sz w:val="26"/>
        </w:rPr>
        <w:t>бан</w:t>
      </w:r>
      <w:r w:rsidRPr="007D1C4D">
        <w:rPr>
          <w:rFonts w:ascii="Times New Roman" w:eastAsia="Times New Roman" w:hAnsi="Times New Roman" w:cs="Times New Roman"/>
          <w:spacing w:val="-3"/>
          <w:sz w:val="26"/>
        </w:rPr>
        <w:t xml:space="preserve"> </w:t>
      </w:r>
      <w:r w:rsidRPr="007D1C4D">
        <w:rPr>
          <w:rFonts w:ascii="Times New Roman" w:eastAsia="Times New Roman" w:hAnsi="Times New Roman" w:cs="Times New Roman"/>
          <w:sz w:val="26"/>
        </w:rPr>
        <w:t>а.</w:t>
      </w:r>
    </w:p>
    <w:p w:rsidR="007D1C4D" w:rsidRPr="007D1C4D" w:rsidRDefault="007D1C4D" w:rsidP="007D1C4D">
      <w:pPr>
        <w:widowControl w:val="0"/>
        <w:autoSpaceDE w:val="0"/>
        <w:autoSpaceDN w:val="0"/>
        <w:spacing w:after="0" w:line="240" w:lineRule="auto"/>
        <w:rPr>
          <w:rFonts w:ascii="Times New Roman" w:eastAsia="Times New Roman" w:hAnsi="Times New Roman" w:cs="Times New Roman"/>
          <w:sz w:val="26"/>
          <w:szCs w:val="26"/>
        </w:rPr>
      </w:pPr>
    </w:p>
    <w:p w:rsidR="007D1C4D" w:rsidRPr="007D1C4D" w:rsidRDefault="007D1C4D" w:rsidP="007D1C4D">
      <w:pPr>
        <w:widowControl w:val="0"/>
        <w:numPr>
          <w:ilvl w:val="1"/>
          <w:numId w:val="17"/>
        </w:numPr>
        <w:tabs>
          <w:tab w:val="left" w:pos="915"/>
        </w:tabs>
        <w:autoSpaceDE w:val="0"/>
        <w:autoSpaceDN w:val="0"/>
        <w:spacing w:after="0" w:line="299" w:lineRule="exact"/>
        <w:jc w:val="both"/>
        <w:rPr>
          <w:rFonts w:ascii="Times New Roman" w:eastAsia="Times New Roman" w:hAnsi="Times New Roman" w:cs="Times New Roman"/>
          <w:b/>
          <w:sz w:val="26"/>
        </w:rPr>
      </w:pPr>
      <w:r w:rsidRPr="007D1C4D">
        <w:rPr>
          <w:rFonts w:ascii="Times New Roman" w:eastAsia="Times New Roman" w:hAnsi="Times New Roman" w:cs="Times New Roman"/>
          <w:b/>
          <w:w w:val="110"/>
          <w:sz w:val="26"/>
        </w:rPr>
        <w:t>чу</w:t>
      </w:r>
      <w:r w:rsidRPr="007D1C4D">
        <w:rPr>
          <w:rFonts w:ascii="Times New Roman" w:eastAsia="Times New Roman" w:hAnsi="Times New Roman" w:cs="Times New Roman"/>
          <w:b/>
          <w:spacing w:val="26"/>
          <w:w w:val="110"/>
          <w:sz w:val="26"/>
        </w:rPr>
        <w:t xml:space="preserve"> </w:t>
      </w:r>
      <w:r w:rsidRPr="007D1C4D">
        <w:rPr>
          <w:rFonts w:ascii="Times New Roman" w:eastAsia="Times New Roman" w:hAnsi="Times New Roman" w:cs="Times New Roman"/>
          <w:b/>
          <w:w w:val="110"/>
          <w:sz w:val="26"/>
        </w:rPr>
        <w:t>классехь</w:t>
      </w:r>
      <w:r w:rsidRPr="007D1C4D">
        <w:rPr>
          <w:rFonts w:ascii="Times New Roman" w:eastAsia="Times New Roman" w:hAnsi="Times New Roman" w:cs="Times New Roman"/>
          <w:b/>
          <w:spacing w:val="-5"/>
          <w:w w:val="110"/>
          <w:sz w:val="26"/>
        </w:rPr>
        <w:t xml:space="preserve"> </w:t>
      </w:r>
      <w:r w:rsidRPr="007D1C4D">
        <w:rPr>
          <w:rFonts w:ascii="Times New Roman" w:eastAsia="Times New Roman" w:hAnsi="Times New Roman" w:cs="Times New Roman"/>
          <w:b/>
          <w:w w:val="110"/>
          <w:sz w:val="26"/>
        </w:rPr>
        <w:t>дешар</w:t>
      </w:r>
      <w:r w:rsidRPr="007D1C4D">
        <w:rPr>
          <w:rFonts w:ascii="Times New Roman" w:eastAsia="Times New Roman" w:hAnsi="Times New Roman" w:cs="Times New Roman"/>
          <w:b/>
          <w:spacing w:val="-4"/>
          <w:w w:val="110"/>
          <w:sz w:val="26"/>
        </w:rPr>
        <w:t xml:space="preserve"> </w:t>
      </w:r>
      <w:r w:rsidRPr="007D1C4D">
        <w:rPr>
          <w:rFonts w:ascii="Times New Roman" w:eastAsia="Times New Roman" w:hAnsi="Times New Roman" w:cs="Times New Roman"/>
          <w:b/>
          <w:w w:val="110"/>
          <w:sz w:val="26"/>
        </w:rPr>
        <w:t>чекхдолучу</w:t>
      </w:r>
      <w:r w:rsidRPr="007D1C4D">
        <w:rPr>
          <w:rFonts w:ascii="Times New Roman" w:eastAsia="Times New Roman" w:hAnsi="Times New Roman" w:cs="Times New Roman"/>
          <w:b/>
          <w:spacing w:val="-3"/>
          <w:w w:val="110"/>
          <w:sz w:val="26"/>
        </w:rPr>
        <w:t xml:space="preserve"> </w:t>
      </w:r>
      <w:r w:rsidRPr="007D1C4D">
        <w:rPr>
          <w:rFonts w:ascii="Times New Roman" w:eastAsia="Times New Roman" w:hAnsi="Times New Roman" w:cs="Times New Roman"/>
          <w:b/>
          <w:w w:val="110"/>
          <w:sz w:val="26"/>
        </w:rPr>
        <w:t>хенахь</w:t>
      </w:r>
      <w:r w:rsidRPr="007D1C4D">
        <w:rPr>
          <w:rFonts w:ascii="Times New Roman" w:eastAsia="Times New Roman" w:hAnsi="Times New Roman" w:cs="Times New Roman"/>
          <w:b/>
          <w:spacing w:val="1"/>
          <w:w w:val="110"/>
          <w:sz w:val="26"/>
        </w:rPr>
        <w:t xml:space="preserve"> </w:t>
      </w:r>
      <w:r w:rsidRPr="007D1C4D">
        <w:rPr>
          <w:rFonts w:ascii="Times New Roman" w:eastAsia="Times New Roman" w:hAnsi="Times New Roman" w:cs="Times New Roman"/>
          <w:w w:val="110"/>
          <w:sz w:val="26"/>
        </w:rPr>
        <w:t>дешархочунна</w:t>
      </w:r>
      <w:r w:rsidRPr="007D1C4D">
        <w:rPr>
          <w:rFonts w:ascii="Times New Roman" w:eastAsia="Times New Roman" w:hAnsi="Times New Roman" w:cs="Times New Roman"/>
          <w:spacing w:val="-1"/>
          <w:w w:val="110"/>
          <w:sz w:val="26"/>
        </w:rPr>
        <w:t xml:space="preserve"> </w:t>
      </w:r>
      <w:r w:rsidRPr="007D1C4D">
        <w:rPr>
          <w:rFonts w:ascii="Times New Roman" w:eastAsia="Times New Roman" w:hAnsi="Times New Roman" w:cs="Times New Roman"/>
          <w:b/>
          <w:w w:val="110"/>
          <w:sz w:val="26"/>
        </w:rPr>
        <w:t>Ӏемар</w:t>
      </w:r>
      <w:r w:rsidRPr="007D1C4D">
        <w:rPr>
          <w:rFonts w:ascii="Times New Roman" w:eastAsia="Times New Roman" w:hAnsi="Times New Roman" w:cs="Times New Roman"/>
          <w:b/>
          <w:spacing w:val="-6"/>
          <w:w w:val="110"/>
          <w:sz w:val="26"/>
        </w:rPr>
        <w:t xml:space="preserve"> </w:t>
      </w:r>
      <w:r w:rsidRPr="007D1C4D">
        <w:rPr>
          <w:rFonts w:ascii="Times New Roman" w:eastAsia="Times New Roman" w:hAnsi="Times New Roman" w:cs="Times New Roman"/>
          <w:b/>
          <w:w w:val="110"/>
          <w:sz w:val="26"/>
        </w:rPr>
        <w:t>ду:</w:t>
      </w:r>
    </w:p>
    <w:p w:rsidR="007D1C4D" w:rsidRPr="007D1C4D" w:rsidRDefault="007D1C4D" w:rsidP="007D1C4D">
      <w:pPr>
        <w:widowControl w:val="0"/>
        <w:numPr>
          <w:ilvl w:val="0"/>
          <w:numId w:val="21"/>
        </w:numPr>
        <w:tabs>
          <w:tab w:val="left" w:pos="649"/>
        </w:tabs>
        <w:autoSpaceDE w:val="0"/>
        <w:autoSpaceDN w:val="0"/>
        <w:spacing w:after="0" w:line="240" w:lineRule="auto"/>
        <w:ind w:right="247"/>
        <w:jc w:val="both"/>
        <w:rPr>
          <w:rFonts w:ascii="Times New Roman" w:eastAsia="Times New Roman" w:hAnsi="Times New Roman" w:cs="Times New Roman"/>
          <w:sz w:val="26"/>
        </w:rPr>
      </w:pPr>
      <w:r w:rsidRPr="007D1C4D">
        <w:rPr>
          <w:rFonts w:ascii="Times New Roman" w:eastAsia="Times New Roman" w:hAnsi="Times New Roman" w:cs="Times New Roman"/>
          <w:w w:val="120"/>
          <w:sz w:val="26"/>
        </w:rPr>
        <w:t>амал</w:t>
      </w:r>
      <w:r w:rsidRPr="007D1C4D">
        <w:rPr>
          <w:rFonts w:ascii="Times New Roman" w:eastAsia="Times New Roman" w:hAnsi="Times New Roman" w:cs="Times New Roman"/>
          <w:spacing w:val="1"/>
          <w:w w:val="120"/>
          <w:sz w:val="26"/>
        </w:rPr>
        <w:t xml:space="preserve"> </w:t>
      </w:r>
      <w:r w:rsidRPr="007D1C4D">
        <w:rPr>
          <w:rFonts w:ascii="Times New Roman" w:eastAsia="Times New Roman" w:hAnsi="Times New Roman" w:cs="Times New Roman"/>
          <w:w w:val="120"/>
          <w:sz w:val="26"/>
        </w:rPr>
        <w:t>кхиарехь</w:t>
      </w:r>
      <w:r w:rsidRPr="007D1C4D">
        <w:rPr>
          <w:rFonts w:ascii="Times New Roman" w:eastAsia="Times New Roman" w:hAnsi="Times New Roman" w:cs="Times New Roman"/>
          <w:spacing w:val="1"/>
          <w:w w:val="120"/>
          <w:sz w:val="26"/>
        </w:rPr>
        <w:t xml:space="preserve"> </w:t>
      </w:r>
      <w:r w:rsidRPr="007D1C4D">
        <w:rPr>
          <w:rFonts w:ascii="Times New Roman" w:eastAsia="Times New Roman" w:hAnsi="Times New Roman" w:cs="Times New Roman"/>
          <w:w w:val="120"/>
          <w:sz w:val="26"/>
        </w:rPr>
        <w:t>а,</w:t>
      </w:r>
      <w:r w:rsidRPr="007D1C4D">
        <w:rPr>
          <w:rFonts w:ascii="Times New Roman" w:eastAsia="Times New Roman" w:hAnsi="Times New Roman" w:cs="Times New Roman"/>
          <w:spacing w:val="1"/>
          <w:w w:val="120"/>
          <w:sz w:val="26"/>
        </w:rPr>
        <w:t xml:space="preserve"> </w:t>
      </w:r>
      <w:r w:rsidRPr="007D1C4D">
        <w:rPr>
          <w:rFonts w:ascii="Times New Roman" w:eastAsia="Times New Roman" w:hAnsi="Times New Roman" w:cs="Times New Roman"/>
          <w:w w:val="120"/>
          <w:sz w:val="26"/>
        </w:rPr>
        <w:t>шен</w:t>
      </w:r>
      <w:r w:rsidRPr="007D1C4D">
        <w:rPr>
          <w:rFonts w:ascii="Times New Roman" w:eastAsia="Times New Roman" w:hAnsi="Times New Roman" w:cs="Times New Roman"/>
          <w:spacing w:val="1"/>
          <w:w w:val="120"/>
          <w:sz w:val="26"/>
        </w:rPr>
        <w:t xml:space="preserve"> </w:t>
      </w:r>
      <w:r w:rsidRPr="007D1C4D">
        <w:rPr>
          <w:rFonts w:ascii="Times New Roman" w:eastAsia="Times New Roman" w:hAnsi="Times New Roman" w:cs="Times New Roman"/>
          <w:w w:val="120"/>
          <w:sz w:val="26"/>
        </w:rPr>
        <w:t>культура</w:t>
      </w:r>
      <w:r w:rsidRPr="007D1C4D">
        <w:rPr>
          <w:rFonts w:ascii="Times New Roman" w:eastAsia="Times New Roman" w:hAnsi="Times New Roman" w:cs="Times New Roman"/>
          <w:spacing w:val="1"/>
          <w:w w:val="120"/>
          <w:sz w:val="26"/>
        </w:rPr>
        <w:t xml:space="preserve"> </w:t>
      </w:r>
      <w:r w:rsidRPr="007D1C4D">
        <w:rPr>
          <w:rFonts w:ascii="Times New Roman" w:eastAsia="Times New Roman" w:hAnsi="Times New Roman" w:cs="Times New Roman"/>
          <w:w w:val="120"/>
          <w:sz w:val="26"/>
        </w:rPr>
        <w:t>билгалйаларехь</w:t>
      </w:r>
      <w:r w:rsidRPr="007D1C4D">
        <w:rPr>
          <w:rFonts w:ascii="Times New Roman" w:eastAsia="Times New Roman" w:hAnsi="Times New Roman" w:cs="Times New Roman"/>
          <w:spacing w:val="1"/>
          <w:w w:val="120"/>
          <w:sz w:val="26"/>
        </w:rPr>
        <w:t xml:space="preserve"> </w:t>
      </w:r>
      <w:r w:rsidRPr="007D1C4D">
        <w:rPr>
          <w:rFonts w:ascii="Times New Roman" w:eastAsia="Times New Roman" w:hAnsi="Times New Roman" w:cs="Times New Roman"/>
          <w:w w:val="120"/>
          <w:sz w:val="26"/>
        </w:rPr>
        <w:t>а</w:t>
      </w:r>
      <w:r w:rsidRPr="007D1C4D">
        <w:rPr>
          <w:rFonts w:ascii="Times New Roman" w:eastAsia="Times New Roman" w:hAnsi="Times New Roman" w:cs="Times New Roman"/>
          <w:spacing w:val="1"/>
          <w:w w:val="120"/>
          <w:sz w:val="26"/>
        </w:rPr>
        <w:t xml:space="preserve"> </w:t>
      </w:r>
      <w:r w:rsidRPr="007D1C4D">
        <w:rPr>
          <w:rFonts w:ascii="Times New Roman" w:eastAsia="Times New Roman" w:hAnsi="Times New Roman" w:cs="Times New Roman"/>
          <w:w w:val="120"/>
          <w:sz w:val="26"/>
        </w:rPr>
        <w:t>нохчийн</w:t>
      </w:r>
      <w:r w:rsidRPr="007D1C4D">
        <w:rPr>
          <w:rFonts w:ascii="Times New Roman" w:eastAsia="Times New Roman" w:hAnsi="Times New Roman" w:cs="Times New Roman"/>
          <w:spacing w:val="1"/>
          <w:w w:val="120"/>
          <w:sz w:val="26"/>
        </w:rPr>
        <w:t xml:space="preserve"> </w:t>
      </w:r>
      <w:r w:rsidRPr="007D1C4D">
        <w:rPr>
          <w:rFonts w:ascii="Times New Roman" w:eastAsia="Times New Roman" w:hAnsi="Times New Roman" w:cs="Times New Roman"/>
          <w:w w:val="120"/>
          <w:sz w:val="26"/>
        </w:rPr>
        <w:t>литературин мехаллех</w:t>
      </w:r>
      <w:r w:rsidRPr="007D1C4D">
        <w:rPr>
          <w:rFonts w:ascii="Times New Roman" w:eastAsia="Times New Roman" w:hAnsi="Times New Roman" w:cs="Times New Roman"/>
          <w:spacing w:val="1"/>
          <w:w w:val="120"/>
          <w:sz w:val="26"/>
        </w:rPr>
        <w:t xml:space="preserve"> </w:t>
      </w:r>
      <w:r w:rsidRPr="007D1C4D">
        <w:rPr>
          <w:rFonts w:ascii="Times New Roman" w:eastAsia="Times New Roman" w:hAnsi="Times New Roman" w:cs="Times New Roman"/>
          <w:w w:val="120"/>
          <w:sz w:val="26"/>
        </w:rPr>
        <w:t>кхета;</w:t>
      </w:r>
    </w:p>
    <w:p w:rsidR="007D1C4D" w:rsidRPr="007D1C4D" w:rsidRDefault="007D1C4D" w:rsidP="007D1C4D">
      <w:pPr>
        <w:widowControl w:val="0"/>
        <w:numPr>
          <w:ilvl w:val="0"/>
          <w:numId w:val="21"/>
        </w:numPr>
        <w:tabs>
          <w:tab w:val="left" w:pos="649"/>
        </w:tabs>
        <w:autoSpaceDE w:val="0"/>
        <w:autoSpaceDN w:val="0"/>
        <w:spacing w:after="0" w:line="240" w:lineRule="auto"/>
        <w:ind w:right="246"/>
        <w:jc w:val="both"/>
        <w:rPr>
          <w:rFonts w:ascii="Times New Roman" w:eastAsia="Times New Roman" w:hAnsi="Times New Roman" w:cs="Times New Roman"/>
          <w:sz w:val="26"/>
        </w:rPr>
      </w:pPr>
      <w:r w:rsidRPr="007D1C4D">
        <w:rPr>
          <w:rFonts w:ascii="Times New Roman" w:eastAsia="Times New Roman" w:hAnsi="Times New Roman" w:cs="Times New Roman"/>
          <w:w w:val="115"/>
          <w:sz w:val="26"/>
        </w:rPr>
        <w:t>исбаьхьаллин</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текстан</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турпалхойн</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позицеш</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билгалйан,</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исбаьхьаллин</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текстан</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авторан</w:t>
      </w:r>
      <w:r w:rsidRPr="007D1C4D">
        <w:rPr>
          <w:rFonts w:ascii="Times New Roman" w:eastAsia="Times New Roman" w:hAnsi="Times New Roman" w:cs="Times New Roman"/>
          <w:spacing w:val="2"/>
          <w:w w:val="115"/>
          <w:sz w:val="26"/>
        </w:rPr>
        <w:t xml:space="preserve"> </w:t>
      </w:r>
      <w:r w:rsidRPr="007D1C4D">
        <w:rPr>
          <w:rFonts w:ascii="Times New Roman" w:eastAsia="Times New Roman" w:hAnsi="Times New Roman" w:cs="Times New Roman"/>
          <w:w w:val="115"/>
          <w:sz w:val="26"/>
        </w:rPr>
        <w:t>позицеш</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билгалйан;</w:t>
      </w:r>
    </w:p>
    <w:p w:rsidR="007D1C4D" w:rsidRPr="007D1C4D" w:rsidRDefault="007D1C4D" w:rsidP="007D1C4D">
      <w:pPr>
        <w:widowControl w:val="0"/>
        <w:numPr>
          <w:ilvl w:val="0"/>
          <w:numId w:val="21"/>
        </w:numPr>
        <w:tabs>
          <w:tab w:val="left" w:pos="649"/>
        </w:tabs>
        <w:autoSpaceDE w:val="0"/>
        <w:autoSpaceDN w:val="0"/>
        <w:spacing w:after="0" w:line="240" w:lineRule="auto"/>
        <w:ind w:right="235"/>
        <w:jc w:val="both"/>
        <w:rPr>
          <w:rFonts w:ascii="Times New Roman" w:eastAsia="Times New Roman" w:hAnsi="Times New Roman" w:cs="Times New Roman"/>
          <w:sz w:val="26"/>
        </w:rPr>
      </w:pPr>
      <w:r w:rsidRPr="007D1C4D">
        <w:rPr>
          <w:rFonts w:ascii="Times New Roman" w:eastAsia="Times New Roman" w:hAnsi="Times New Roman" w:cs="Times New Roman"/>
          <w:w w:val="115"/>
          <w:sz w:val="26"/>
        </w:rPr>
        <w:t>нохчийн литературин говзарш йешаран процессехь йешаран говзалла</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лакхайаккха:</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хезаш</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а,</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дагахь</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а</w:t>
      </w:r>
      <w:r w:rsidRPr="007D1C4D">
        <w:rPr>
          <w:rFonts w:ascii="Times New Roman" w:eastAsia="Times New Roman" w:hAnsi="Times New Roman" w:cs="Times New Roman"/>
          <w:spacing w:val="75"/>
          <w:w w:val="115"/>
          <w:sz w:val="26"/>
        </w:rPr>
        <w:t xml:space="preserve"> </w:t>
      </w:r>
      <w:r w:rsidRPr="007D1C4D">
        <w:rPr>
          <w:rFonts w:ascii="Times New Roman" w:eastAsia="Times New Roman" w:hAnsi="Times New Roman" w:cs="Times New Roman"/>
          <w:w w:val="115"/>
          <w:sz w:val="26"/>
        </w:rPr>
        <w:t>йеша,</w:t>
      </w:r>
      <w:r w:rsidRPr="007D1C4D">
        <w:rPr>
          <w:rFonts w:ascii="Times New Roman" w:eastAsia="Times New Roman" w:hAnsi="Times New Roman" w:cs="Times New Roman"/>
          <w:spacing w:val="75"/>
          <w:w w:val="115"/>
          <w:sz w:val="26"/>
        </w:rPr>
        <w:t xml:space="preserve"> </w:t>
      </w:r>
      <w:r w:rsidRPr="007D1C4D">
        <w:rPr>
          <w:rFonts w:ascii="Times New Roman" w:eastAsia="Times New Roman" w:hAnsi="Times New Roman" w:cs="Times New Roman"/>
          <w:w w:val="115"/>
          <w:sz w:val="26"/>
        </w:rPr>
        <w:t>исбаьхьаллин</w:t>
      </w:r>
      <w:r w:rsidRPr="007D1C4D">
        <w:rPr>
          <w:rFonts w:ascii="Times New Roman" w:eastAsia="Times New Roman" w:hAnsi="Times New Roman" w:cs="Times New Roman"/>
          <w:spacing w:val="75"/>
          <w:w w:val="115"/>
          <w:sz w:val="26"/>
        </w:rPr>
        <w:t xml:space="preserve"> </w:t>
      </w:r>
      <w:r w:rsidRPr="007D1C4D">
        <w:rPr>
          <w:rFonts w:ascii="Times New Roman" w:eastAsia="Times New Roman" w:hAnsi="Times New Roman" w:cs="Times New Roman"/>
          <w:w w:val="115"/>
          <w:sz w:val="26"/>
        </w:rPr>
        <w:t>а,</w:t>
      </w:r>
      <w:r w:rsidRPr="007D1C4D">
        <w:rPr>
          <w:rFonts w:ascii="Times New Roman" w:eastAsia="Times New Roman" w:hAnsi="Times New Roman" w:cs="Times New Roman"/>
          <w:spacing w:val="75"/>
          <w:w w:val="115"/>
          <w:sz w:val="26"/>
        </w:rPr>
        <w:t xml:space="preserve"> </w:t>
      </w:r>
      <w:r w:rsidRPr="007D1C4D">
        <w:rPr>
          <w:rFonts w:ascii="Times New Roman" w:eastAsia="Times New Roman" w:hAnsi="Times New Roman" w:cs="Times New Roman"/>
          <w:w w:val="115"/>
          <w:sz w:val="26"/>
        </w:rPr>
        <w:t>Ӏилманан</w:t>
      </w:r>
      <w:r w:rsidRPr="007D1C4D">
        <w:rPr>
          <w:rFonts w:ascii="Times New Roman" w:eastAsia="Times New Roman" w:hAnsi="Times New Roman" w:cs="Times New Roman"/>
          <w:spacing w:val="75"/>
          <w:w w:val="115"/>
          <w:sz w:val="26"/>
        </w:rPr>
        <w:t xml:space="preserve"> </w:t>
      </w:r>
      <w:r w:rsidRPr="007D1C4D">
        <w:rPr>
          <w:rFonts w:ascii="Times New Roman" w:eastAsia="Times New Roman" w:hAnsi="Times New Roman" w:cs="Times New Roman"/>
          <w:w w:val="115"/>
          <w:sz w:val="26"/>
        </w:rPr>
        <w:t>а,</w:t>
      </w:r>
      <w:r w:rsidRPr="007D1C4D">
        <w:rPr>
          <w:rFonts w:ascii="Times New Roman" w:eastAsia="Times New Roman" w:hAnsi="Times New Roman" w:cs="Times New Roman"/>
          <w:spacing w:val="-72"/>
          <w:w w:val="115"/>
          <w:sz w:val="26"/>
        </w:rPr>
        <w:t xml:space="preserve"> </w:t>
      </w:r>
      <w:r w:rsidRPr="007D1C4D">
        <w:rPr>
          <w:rFonts w:ascii="Times New Roman" w:eastAsia="Times New Roman" w:hAnsi="Times New Roman" w:cs="Times New Roman"/>
          <w:w w:val="115"/>
          <w:sz w:val="26"/>
        </w:rPr>
        <w:t>дешаран</w:t>
      </w:r>
      <w:r w:rsidRPr="007D1C4D">
        <w:rPr>
          <w:rFonts w:ascii="Times New Roman" w:eastAsia="Times New Roman" w:hAnsi="Times New Roman" w:cs="Times New Roman"/>
          <w:spacing w:val="51"/>
          <w:w w:val="115"/>
          <w:sz w:val="26"/>
        </w:rPr>
        <w:t xml:space="preserve"> </w:t>
      </w:r>
      <w:r w:rsidRPr="007D1C4D">
        <w:rPr>
          <w:rFonts w:ascii="Times New Roman" w:eastAsia="Times New Roman" w:hAnsi="Times New Roman" w:cs="Times New Roman"/>
          <w:w w:val="115"/>
          <w:sz w:val="26"/>
        </w:rPr>
        <w:t>а</w:t>
      </w:r>
      <w:r w:rsidRPr="007D1C4D">
        <w:rPr>
          <w:rFonts w:ascii="Times New Roman" w:eastAsia="Times New Roman" w:hAnsi="Times New Roman" w:cs="Times New Roman"/>
          <w:spacing w:val="49"/>
          <w:w w:val="115"/>
          <w:sz w:val="26"/>
        </w:rPr>
        <w:t xml:space="preserve"> </w:t>
      </w:r>
      <w:r w:rsidRPr="007D1C4D">
        <w:rPr>
          <w:rFonts w:ascii="Times New Roman" w:eastAsia="Times New Roman" w:hAnsi="Times New Roman" w:cs="Times New Roman"/>
          <w:w w:val="115"/>
          <w:sz w:val="26"/>
        </w:rPr>
        <w:t>текстийн</w:t>
      </w:r>
      <w:r w:rsidRPr="007D1C4D">
        <w:rPr>
          <w:rFonts w:ascii="Times New Roman" w:eastAsia="Times New Roman" w:hAnsi="Times New Roman" w:cs="Times New Roman"/>
          <w:spacing w:val="51"/>
          <w:w w:val="115"/>
          <w:sz w:val="26"/>
        </w:rPr>
        <w:t xml:space="preserve"> </w:t>
      </w:r>
      <w:r w:rsidRPr="007D1C4D">
        <w:rPr>
          <w:rFonts w:ascii="Times New Roman" w:eastAsia="Times New Roman" w:hAnsi="Times New Roman" w:cs="Times New Roman"/>
          <w:w w:val="115"/>
          <w:sz w:val="26"/>
        </w:rPr>
        <w:t>маьӀна</w:t>
      </w:r>
      <w:r w:rsidRPr="007D1C4D">
        <w:rPr>
          <w:rFonts w:ascii="Times New Roman" w:eastAsia="Times New Roman" w:hAnsi="Times New Roman" w:cs="Times New Roman"/>
          <w:spacing w:val="53"/>
          <w:w w:val="115"/>
          <w:sz w:val="26"/>
        </w:rPr>
        <w:t xml:space="preserve"> </w:t>
      </w:r>
      <w:r w:rsidRPr="007D1C4D">
        <w:rPr>
          <w:rFonts w:ascii="Times New Roman" w:eastAsia="Times New Roman" w:hAnsi="Times New Roman" w:cs="Times New Roman"/>
          <w:w w:val="115"/>
          <w:sz w:val="26"/>
        </w:rPr>
        <w:t>даран</w:t>
      </w:r>
      <w:r w:rsidRPr="007D1C4D">
        <w:rPr>
          <w:rFonts w:ascii="Times New Roman" w:eastAsia="Times New Roman" w:hAnsi="Times New Roman" w:cs="Times New Roman"/>
          <w:spacing w:val="51"/>
          <w:w w:val="115"/>
          <w:sz w:val="26"/>
        </w:rPr>
        <w:t xml:space="preserve"> </w:t>
      </w:r>
      <w:r w:rsidRPr="007D1C4D">
        <w:rPr>
          <w:rFonts w:ascii="Times New Roman" w:eastAsia="Times New Roman" w:hAnsi="Times New Roman" w:cs="Times New Roman"/>
          <w:w w:val="115"/>
          <w:sz w:val="26"/>
        </w:rPr>
        <w:t>а,</w:t>
      </w:r>
      <w:r w:rsidRPr="007D1C4D">
        <w:rPr>
          <w:rFonts w:ascii="Times New Roman" w:eastAsia="Times New Roman" w:hAnsi="Times New Roman" w:cs="Times New Roman"/>
          <w:spacing w:val="49"/>
          <w:w w:val="115"/>
          <w:sz w:val="26"/>
        </w:rPr>
        <w:t xml:space="preserve"> </w:t>
      </w:r>
      <w:r w:rsidRPr="007D1C4D">
        <w:rPr>
          <w:rFonts w:ascii="Times New Roman" w:eastAsia="Times New Roman" w:hAnsi="Times New Roman" w:cs="Times New Roman"/>
          <w:w w:val="115"/>
          <w:sz w:val="26"/>
        </w:rPr>
        <w:t>анализан</w:t>
      </w:r>
      <w:r w:rsidRPr="007D1C4D">
        <w:rPr>
          <w:rFonts w:ascii="Times New Roman" w:eastAsia="Times New Roman" w:hAnsi="Times New Roman" w:cs="Times New Roman"/>
          <w:spacing w:val="51"/>
          <w:w w:val="115"/>
          <w:sz w:val="26"/>
        </w:rPr>
        <w:t xml:space="preserve"> </w:t>
      </w:r>
      <w:r w:rsidRPr="007D1C4D">
        <w:rPr>
          <w:rFonts w:ascii="Times New Roman" w:eastAsia="Times New Roman" w:hAnsi="Times New Roman" w:cs="Times New Roman"/>
          <w:w w:val="115"/>
          <w:sz w:val="26"/>
        </w:rPr>
        <w:t>а,</w:t>
      </w:r>
      <w:r w:rsidRPr="007D1C4D">
        <w:rPr>
          <w:rFonts w:ascii="Times New Roman" w:eastAsia="Times New Roman" w:hAnsi="Times New Roman" w:cs="Times New Roman"/>
          <w:spacing w:val="49"/>
          <w:w w:val="115"/>
          <w:sz w:val="26"/>
        </w:rPr>
        <w:t xml:space="preserve"> </w:t>
      </w:r>
      <w:r w:rsidRPr="007D1C4D">
        <w:rPr>
          <w:rFonts w:ascii="Times New Roman" w:eastAsia="Times New Roman" w:hAnsi="Times New Roman" w:cs="Times New Roman"/>
          <w:w w:val="115"/>
          <w:sz w:val="26"/>
        </w:rPr>
        <w:t>хийцаран</w:t>
      </w:r>
      <w:r w:rsidRPr="007D1C4D">
        <w:rPr>
          <w:rFonts w:ascii="Times New Roman" w:eastAsia="Times New Roman" w:hAnsi="Times New Roman" w:cs="Times New Roman"/>
          <w:spacing w:val="51"/>
          <w:w w:val="115"/>
          <w:sz w:val="26"/>
        </w:rPr>
        <w:t xml:space="preserve"> </w:t>
      </w:r>
      <w:r w:rsidRPr="007D1C4D">
        <w:rPr>
          <w:rFonts w:ascii="Times New Roman" w:eastAsia="Times New Roman" w:hAnsi="Times New Roman" w:cs="Times New Roman"/>
          <w:w w:val="115"/>
          <w:sz w:val="26"/>
        </w:rPr>
        <w:t>а</w:t>
      </w:r>
      <w:r w:rsidRPr="007D1C4D">
        <w:rPr>
          <w:rFonts w:ascii="Times New Roman" w:eastAsia="Times New Roman" w:hAnsi="Times New Roman" w:cs="Times New Roman"/>
          <w:spacing w:val="49"/>
          <w:w w:val="115"/>
          <w:sz w:val="26"/>
        </w:rPr>
        <w:t xml:space="preserve"> </w:t>
      </w:r>
      <w:r w:rsidRPr="007D1C4D">
        <w:rPr>
          <w:rFonts w:ascii="Times New Roman" w:eastAsia="Times New Roman" w:hAnsi="Times New Roman" w:cs="Times New Roman"/>
          <w:w w:val="115"/>
          <w:sz w:val="26"/>
        </w:rPr>
        <w:t>коьрта</w:t>
      </w:r>
    </w:p>
    <w:p w:rsidR="007D1C4D" w:rsidRPr="007D1C4D" w:rsidRDefault="007D1C4D" w:rsidP="007D1C4D">
      <w:pPr>
        <w:widowControl w:val="0"/>
        <w:autoSpaceDE w:val="0"/>
        <w:autoSpaceDN w:val="0"/>
        <w:spacing w:after="0" w:line="240" w:lineRule="auto"/>
        <w:jc w:val="both"/>
        <w:rPr>
          <w:rFonts w:ascii="Times New Roman" w:eastAsia="Times New Roman" w:hAnsi="Times New Roman" w:cs="Times New Roman"/>
          <w:sz w:val="26"/>
        </w:rPr>
        <w:sectPr w:rsidR="007D1C4D" w:rsidRPr="007D1C4D">
          <w:pgSz w:w="11920" w:h="16850"/>
          <w:pgMar w:top="980" w:right="460" w:bottom="760" w:left="1260" w:header="0" w:footer="561" w:gutter="0"/>
          <w:cols w:space="720"/>
        </w:sectPr>
      </w:pPr>
    </w:p>
    <w:p w:rsidR="007D1C4D" w:rsidRPr="007D1C4D" w:rsidRDefault="007D1C4D" w:rsidP="007D1C4D">
      <w:pPr>
        <w:widowControl w:val="0"/>
        <w:autoSpaceDE w:val="0"/>
        <w:autoSpaceDN w:val="0"/>
        <w:spacing w:before="60" w:after="0" w:line="299" w:lineRule="exact"/>
        <w:ind w:left="221"/>
        <w:jc w:val="both"/>
        <w:rPr>
          <w:rFonts w:ascii="Times New Roman" w:eastAsia="Times New Roman" w:hAnsi="Times New Roman" w:cs="Times New Roman"/>
          <w:sz w:val="26"/>
          <w:szCs w:val="26"/>
        </w:rPr>
      </w:pPr>
      <w:r w:rsidRPr="007D1C4D">
        <w:rPr>
          <w:rFonts w:ascii="Times New Roman" w:eastAsia="Times New Roman" w:hAnsi="Times New Roman" w:cs="Times New Roman"/>
          <w:w w:val="120"/>
          <w:sz w:val="26"/>
          <w:szCs w:val="26"/>
        </w:rPr>
        <w:lastRenderedPageBreak/>
        <w:t>кепаш</w:t>
      </w:r>
      <w:r w:rsidRPr="007D1C4D">
        <w:rPr>
          <w:rFonts w:ascii="Times New Roman" w:eastAsia="Times New Roman" w:hAnsi="Times New Roman" w:cs="Times New Roman"/>
          <w:spacing w:val="1"/>
          <w:w w:val="120"/>
          <w:sz w:val="26"/>
          <w:szCs w:val="26"/>
        </w:rPr>
        <w:t xml:space="preserve"> </w:t>
      </w:r>
      <w:r w:rsidRPr="007D1C4D">
        <w:rPr>
          <w:rFonts w:ascii="Times New Roman" w:eastAsia="Times New Roman" w:hAnsi="Times New Roman" w:cs="Times New Roman"/>
          <w:w w:val="120"/>
          <w:sz w:val="26"/>
          <w:szCs w:val="26"/>
        </w:rPr>
        <w:t>карайерза</w:t>
      </w:r>
      <w:r w:rsidRPr="007D1C4D">
        <w:rPr>
          <w:rFonts w:ascii="Times New Roman" w:eastAsia="Times New Roman" w:hAnsi="Times New Roman" w:cs="Times New Roman"/>
          <w:spacing w:val="3"/>
          <w:w w:val="120"/>
          <w:sz w:val="26"/>
          <w:szCs w:val="26"/>
        </w:rPr>
        <w:t xml:space="preserve"> </w:t>
      </w:r>
      <w:r w:rsidRPr="007D1C4D">
        <w:rPr>
          <w:rFonts w:ascii="Times New Roman" w:eastAsia="Times New Roman" w:hAnsi="Times New Roman" w:cs="Times New Roman"/>
          <w:w w:val="120"/>
          <w:sz w:val="26"/>
          <w:szCs w:val="26"/>
        </w:rPr>
        <w:t>а;</w:t>
      </w:r>
    </w:p>
    <w:p w:rsidR="007D1C4D" w:rsidRPr="007D1C4D" w:rsidRDefault="007D1C4D" w:rsidP="007D1C4D">
      <w:pPr>
        <w:widowControl w:val="0"/>
        <w:numPr>
          <w:ilvl w:val="0"/>
          <w:numId w:val="21"/>
        </w:numPr>
        <w:tabs>
          <w:tab w:val="left" w:pos="649"/>
        </w:tabs>
        <w:autoSpaceDE w:val="0"/>
        <w:autoSpaceDN w:val="0"/>
        <w:spacing w:after="0" w:line="240" w:lineRule="auto"/>
        <w:ind w:right="230"/>
        <w:jc w:val="both"/>
        <w:rPr>
          <w:rFonts w:ascii="Times New Roman" w:eastAsia="Times New Roman" w:hAnsi="Times New Roman" w:cs="Times New Roman"/>
          <w:sz w:val="26"/>
        </w:rPr>
      </w:pPr>
      <w:r w:rsidRPr="007D1C4D">
        <w:rPr>
          <w:rFonts w:ascii="Times New Roman" w:eastAsia="Times New Roman" w:hAnsi="Times New Roman" w:cs="Times New Roman"/>
          <w:w w:val="115"/>
          <w:sz w:val="26"/>
        </w:rPr>
        <w:t>къамел шардархьама нохчийн литературин говзарш йешаран зеделлачух</w:t>
      </w:r>
      <w:r w:rsidRPr="007D1C4D">
        <w:rPr>
          <w:rFonts w:ascii="Times New Roman" w:eastAsia="Times New Roman" w:hAnsi="Times New Roman" w:cs="Times New Roman"/>
          <w:spacing w:val="-72"/>
          <w:w w:val="115"/>
          <w:sz w:val="26"/>
        </w:rPr>
        <w:t xml:space="preserve"> </w:t>
      </w:r>
      <w:r w:rsidRPr="007D1C4D">
        <w:rPr>
          <w:rFonts w:ascii="Times New Roman" w:eastAsia="Times New Roman" w:hAnsi="Times New Roman" w:cs="Times New Roman"/>
          <w:w w:val="115"/>
          <w:sz w:val="26"/>
        </w:rPr>
        <w:t>пайдаэца: ладоьгӀна/йешна текст йийцаре йарехь дакъа, цу текстана тӀе а</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тийжаш, шена хетарг тӀечӀагдӀан а, бух балон а; йешначун йа ладоьгӀначун</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чулацам текстан кепе хьаьжжина, схьайийцаран (йерриге йа йоцца) кепехь</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бовзийта;</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йешначу</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говзарийн</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буха</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тӀехь</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барта</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дийцар</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хӀоттон,</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хьасене</w:t>
      </w:r>
      <w:r w:rsidRPr="007D1C4D">
        <w:rPr>
          <w:rFonts w:ascii="Times New Roman" w:eastAsia="Times New Roman" w:hAnsi="Times New Roman" w:cs="Times New Roman"/>
          <w:spacing w:val="-72"/>
          <w:w w:val="115"/>
          <w:sz w:val="26"/>
        </w:rPr>
        <w:t xml:space="preserve"> </w:t>
      </w:r>
      <w:r w:rsidRPr="007D1C4D">
        <w:rPr>
          <w:rFonts w:ascii="Times New Roman" w:eastAsia="Times New Roman" w:hAnsi="Times New Roman" w:cs="Times New Roman"/>
          <w:w w:val="115"/>
          <w:sz w:val="26"/>
        </w:rPr>
        <w:t>хиларан</w:t>
      </w:r>
      <w:r w:rsidRPr="007D1C4D">
        <w:rPr>
          <w:rFonts w:ascii="Times New Roman" w:eastAsia="Times New Roman" w:hAnsi="Times New Roman" w:cs="Times New Roman"/>
          <w:spacing w:val="-3"/>
          <w:w w:val="115"/>
          <w:sz w:val="26"/>
        </w:rPr>
        <w:t xml:space="preserve"> </w:t>
      </w:r>
      <w:r w:rsidRPr="007D1C4D">
        <w:rPr>
          <w:rFonts w:ascii="Times New Roman" w:eastAsia="Times New Roman" w:hAnsi="Times New Roman" w:cs="Times New Roman"/>
          <w:w w:val="115"/>
          <w:sz w:val="26"/>
        </w:rPr>
        <w:t>декхарш</w:t>
      </w:r>
      <w:r w:rsidRPr="007D1C4D">
        <w:rPr>
          <w:rFonts w:ascii="Times New Roman" w:eastAsia="Times New Roman" w:hAnsi="Times New Roman" w:cs="Times New Roman"/>
          <w:spacing w:val="-2"/>
          <w:w w:val="115"/>
          <w:sz w:val="26"/>
        </w:rPr>
        <w:t xml:space="preserve"> </w:t>
      </w:r>
      <w:r w:rsidRPr="007D1C4D">
        <w:rPr>
          <w:rFonts w:ascii="Times New Roman" w:eastAsia="Times New Roman" w:hAnsi="Times New Roman" w:cs="Times New Roman"/>
          <w:w w:val="115"/>
          <w:sz w:val="26"/>
        </w:rPr>
        <w:t>тидаме</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а</w:t>
      </w:r>
      <w:r w:rsidRPr="007D1C4D">
        <w:rPr>
          <w:rFonts w:ascii="Times New Roman" w:eastAsia="Times New Roman" w:hAnsi="Times New Roman" w:cs="Times New Roman"/>
          <w:spacing w:val="-2"/>
          <w:w w:val="115"/>
          <w:sz w:val="26"/>
        </w:rPr>
        <w:t xml:space="preserve"> </w:t>
      </w:r>
      <w:r w:rsidRPr="007D1C4D">
        <w:rPr>
          <w:rFonts w:ascii="Times New Roman" w:eastAsia="Times New Roman" w:hAnsi="Times New Roman" w:cs="Times New Roman"/>
          <w:w w:val="115"/>
          <w:sz w:val="26"/>
        </w:rPr>
        <w:t>оьцуш</w:t>
      </w:r>
      <w:r w:rsidRPr="007D1C4D">
        <w:rPr>
          <w:rFonts w:ascii="Times New Roman" w:eastAsia="Times New Roman" w:hAnsi="Times New Roman" w:cs="Times New Roman"/>
          <w:spacing w:val="7"/>
          <w:w w:val="115"/>
          <w:sz w:val="26"/>
        </w:rPr>
        <w:t xml:space="preserve"> </w:t>
      </w:r>
      <w:r w:rsidRPr="007D1C4D">
        <w:rPr>
          <w:rFonts w:ascii="Times New Roman" w:eastAsia="Times New Roman" w:hAnsi="Times New Roman" w:cs="Times New Roman"/>
          <w:w w:val="115"/>
          <w:sz w:val="26"/>
        </w:rPr>
        <w:t>(тайп-тайпанчу</w:t>
      </w:r>
      <w:r w:rsidRPr="007D1C4D">
        <w:rPr>
          <w:rFonts w:ascii="Times New Roman" w:eastAsia="Times New Roman" w:hAnsi="Times New Roman" w:cs="Times New Roman"/>
          <w:spacing w:val="-3"/>
          <w:w w:val="115"/>
          <w:sz w:val="26"/>
        </w:rPr>
        <w:t xml:space="preserve"> </w:t>
      </w:r>
      <w:r w:rsidRPr="007D1C4D">
        <w:rPr>
          <w:rFonts w:ascii="Times New Roman" w:eastAsia="Times New Roman" w:hAnsi="Times New Roman" w:cs="Times New Roman"/>
          <w:w w:val="115"/>
          <w:sz w:val="26"/>
        </w:rPr>
        <w:t>ладогӀархошна);</w:t>
      </w:r>
    </w:p>
    <w:p w:rsidR="007D1C4D" w:rsidRPr="007D1C4D" w:rsidRDefault="007D1C4D" w:rsidP="007D1C4D">
      <w:pPr>
        <w:widowControl w:val="0"/>
        <w:numPr>
          <w:ilvl w:val="0"/>
          <w:numId w:val="21"/>
        </w:numPr>
        <w:tabs>
          <w:tab w:val="left" w:pos="649"/>
        </w:tabs>
        <w:autoSpaceDE w:val="0"/>
        <w:autoSpaceDN w:val="0"/>
        <w:spacing w:after="0" w:line="317" w:lineRule="exact"/>
        <w:ind w:left="648" w:hanging="428"/>
        <w:jc w:val="both"/>
        <w:rPr>
          <w:rFonts w:ascii="Times New Roman" w:eastAsia="Times New Roman" w:hAnsi="Times New Roman" w:cs="Times New Roman"/>
          <w:sz w:val="26"/>
        </w:rPr>
      </w:pPr>
      <w:r w:rsidRPr="007D1C4D">
        <w:rPr>
          <w:rFonts w:ascii="Times New Roman" w:eastAsia="Times New Roman" w:hAnsi="Times New Roman" w:cs="Times New Roman"/>
          <w:w w:val="115"/>
          <w:sz w:val="26"/>
        </w:rPr>
        <w:t>оьшуш</w:t>
      </w:r>
      <w:r w:rsidRPr="007D1C4D">
        <w:rPr>
          <w:rFonts w:ascii="Times New Roman" w:eastAsia="Times New Roman" w:hAnsi="Times New Roman" w:cs="Times New Roman"/>
          <w:spacing w:val="-3"/>
          <w:w w:val="115"/>
          <w:sz w:val="26"/>
        </w:rPr>
        <w:t xml:space="preserve"> </w:t>
      </w:r>
      <w:r w:rsidRPr="007D1C4D">
        <w:rPr>
          <w:rFonts w:ascii="Times New Roman" w:eastAsia="Times New Roman" w:hAnsi="Times New Roman" w:cs="Times New Roman"/>
          <w:w w:val="115"/>
          <w:sz w:val="26"/>
        </w:rPr>
        <w:t>йолу</w:t>
      </w:r>
      <w:r w:rsidRPr="007D1C4D">
        <w:rPr>
          <w:rFonts w:ascii="Times New Roman" w:eastAsia="Times New Roman" w:hAnsi="Times New Roman" w:cs="Times New Roman"/>
          <w:spacing w:val="-5"/>
          <w:w w:val="115"/>
          <w:sz w:val="26"/>
        </w:rPr>
        <w:t xml:space="preserve"> </w:t>
      </w:r>
      <w:r w:rsidRPr="007D1C4D">
        <w:rPr>
          <w:rFonts w:ascii="Times New Roman" w:eastAsia="Times New Roman" w:hAnsi="Times New Roman" w:cs="Times New Roman"/>
          <w:w w:val="115"/>
          <w:sz w:val="26"/>
        </w:rPr>
        <w:t>литература</w:t>
      </w:r>
      <w:r w:rsidRPr="007D1C4D">
        <w:rPr>
          <w:rFonts w:ascii="Times New Roman" w:eastAsia="Times New Roman" w:hAnsi="Times New Roman" w:cs="Times New Roman"/>
          <w:spacing w:val="-2"/>
          <w:w w:val="115"/>
          <w:sz w:val="26"/>
        </w:rPr>
        <w:t xml:space="preserve"> </w:t>
      </w:r>
      <w:r w:rsidRPr="007D1C4D">
        <w:rPr>
          <w:rFonts w:ascii="Times New Roman" w:eastAsia="Times New Roman" w:hAnsi="Times New Roman" w:cs="Times New Roman"/>
          <w:w w:val="115"/>
          <w:sz w:val="26"/>
        </w:rPr>
        <w:t>ша</w:t>
      </w:r>
      <w:r w:rsidRPr="007D1C4D">
        <w:rPr>
          <w:rFonts w:ascii="Times New Roman" w:eastAsia="Times New Roman" w:hAnsi="Times New Roman" w:cs="Times New Roman"/>
          <w:spacing w:val="-5"/>
          <w:w w:val="115"/>
          <w:sz w:val="26"/>
        </w:rPr>
        <w:t xml:space="preserve"> </w:t>
      </w:r>
      <w:r w:rsidRPr="007D1C4D">
        <w:rPr>
          <w:rFonts w:ascii="Times New Roman" w:eastAsia="Times New Roman" w:hAnsi="Times New Roman" w:cs="Times New Roman"/>
          <w:w w:val="115"/>
          <w:sz w:val="26"/>
        </w:rPr>
        <w:t>харжа,</w:t>
      </w:r>
      <w:r w:rsidRPr="007D1C4D">
        <w:rPr>
          <w:rFonts w:ascii="Times New Roman" w:eastAsia="Times New Roman" w:hAnsi="Times New Roman" w:cs="Times New Roman"/>
          <w:spacing w:val="-2"/>
          <w:w w:val="115"/>
          <w:sz w:val="26"/>
        </w:rPr>
        <w:t xml:space="preserve"> </w:t>
      </w:r>
      <w:r w:rsidRPr="007D1C4D">
        <w:rPr>
          <w:rFonts w:ascii="Times New Roman" w:eastAsia="Times New Roman" w:hAnsi="Times New Roman" w:cs="Times New Roman"/>
          <w:w w:val="115"/>
          <w:sz w:val="26"/>
        </w:rPr>
        <w:t>шен</w:t>
      </w:r>
      <w:r w:rsidRPr="007D1C4D">
        <w:rPr>
          <w:rFonts w:ascii="Times New Roman" w:eastAsia="Times New Roman" w:hAnsi="Times New Roman" w:cs="Times New Roman"/>
          <w:spacing w:val="-2"/>
          <w:w w:val="115"/>
          <w:sz w:val="26"/>
        </w:rPr>
        <w:t xml:space="preserve"> </w:t>
      </w:r>
      <w:r w:rsidRPr="007D1C4D">
        <w:rPr>
          <w:rFonts w:ascii="Times New Roman" w:eastAsia="Times New Roman" w:hAnsi="Times New Roman" w:cs="Times New Roman"/>
          <w:w w:val="115"/>
          <w:sz w:val="26"/>
        </w:rPr>
        <w:t>йешаран</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гуо</w:t>
      </w:r>
      <w:r w:rsidRPr="007D1C4D">
        <w:rPr>
          <w:rFonts w:ascii="Times New Roman" w:eastAsia="Times New Roman" w:hAnsi="Times New Roman" w:cs="Times New Roman"/>
          <w:spacing w:val="-2"/>
          <w:w w:val="115"/>
          <w:sz w:val="26"/>
        </w:rPr>
        <w:t xml:space="preserve"> </w:t>
      </w:r>
      <w:r w:rsidRPr="007D1C4D">
        <w:rPr>
          <w:rFonts w:ascii="Times New Roman" w:eastAsia="Times New Roman" w:hAnsi="Times New Roman" w:cs="Times New Roman"/>
          <w:w w:val="115"/>
          <w:sz w:val="26"/>
        </w:rPr>
        <w:t>кхолла</w:t>
      </w:r>
      <w:r w:rsidRPr="007D1C4D">
        <w:rPr>
          <w:rFonts w:ascii="Times New Roman" w:eastAsia="Times New Roman" w:hAnsi="Times New Roman" w:cs="Times New Roman"/>
          <w:spacing w:val="-5"/>
          <w:w w:val="115"/>
          <w:sz w:val="26"/>
        </w:rPr>
        <w:t xml:space="preserve"> </w:t>
      </w:r>
      <w:r w:rsidRPr="007D1C4D">
        <w:rPr>
          <w:rFonts w:ascii="Times New Roman" w:eastAsia="Times New Roman" w:hAnsi="Times New Roman" w:cs="Times New Roman"/>
          <w:w w:val="115"/>
          <w:sz w:val="26"/>
        </w:rPr>
        <w:t>а,</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шорбан</w:t>
      </w:r>
      <w:r w:rsidRPr="007D1C4D">
        <w:rPr>
          <w:rFonts w:ascii="Times New Roman" w:eastAsia="Times New Roman" w:hAnsi="Times New Roman" w:cs="Times New Roman"/>
          <w:spacing w:val="-2"/>
          <w:w w:val="115"/>
          <w:sz w:val="26"/>
        </w:rPr>
        <w:t xml:space="preserve"> </w:t>
      </w:r>
      <w:r w:rsidRPr="007D1C4D">
        <w:rPr>
          <w:rFonts w:ascii="Times New Roman" w:eastAsia="Times New Roman" w:hAnsi="Times New Roman" w:cs="Times New Roman"/>
          <w:w w:val="115"/>
          <w:sz w:val="26"/>
        </w:rPr>
        <w:t>а;</w:t>
      </w:r>
    </w:p>
    <w:p w:rsidR="007D1C4D" w:rsidRPr="007D1C4D" w:rsidRDefault="007D1C4D" w:rsidP="007D1C4D">
      <w:pPr>
        <w:widowControl w:val="0"/>
        <w:numPr>
          <w:ilvl w:val="0"/>
          <w:numId w:val="21"/>
        </w:numPr>
        <w:tabs>
          <w:tab w:val="left" w:pos="649"/>
        </w:tabs>
        <w:autoSpaceDE w:val="0"/>
        <w:autoSpaceDN w:val="0"/>
        <w:spacing w:after="0" w:line="240" w:lineRule="auto"/>
        <w:ind w:right="242"/>
        <w:jc w:val="both"/>
        <w:rPr>
          <w:rFonts w:ascii="Times New Roman" w:eastAsia="Times New Roman" w:hAnsi="Times New Roman" w:cs="Times New Roman"/>
          <w:sz w:val="26"/>
        </w:rPr>
      </w:pPr>
      <w:r w:rsidRPr="007D1C4D">
        <w:rPr>
          <w:rFonts w:ascii="Times New Roman" w:eastAsia="Times New Roman" w:hAnsi="Times New Roman" w:cs="Times New Roman"/>
          <w:w w:val="115"/>
          <w:sz w:val="26"/>
        </w:rPr>
        <w:t>текстах</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кхетархьама</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а,</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кхин</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сов</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хаамаш</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бовзархьама</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а</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куьйгаллин</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хьостанех</w:t>
      </w:r>
      <w:r w:rsidRPr="007D1C4D">
        <w:rPr>
          <w:rFonts w:ascii="Times New Roman" w:eastAsia="Times New Roman" w:hAnsi="Times New Roman" w:cs="Times New Roman"/>
          <w:spacing w:val="-1"/>
          <w:w w:val="115"/>
          <w:sz w:val="26"/>
        </w:rPr>
        <w:t xml:space="preserve"> </w:t>
      </w:r>
      <w:r w:rsidRPr="007D1C4D">
        <w:rPr>
          <w:rFonts w:ascii="Times New Roman" w:eastAsia="Times New Roman" w:hAnsi="Times New Roman" w:cs="Times New Roman"/>
          <w:w w:val="115"/>
          <w:sz w:val="26"/>
        </w:rPr>
        <w:t>пайдаэца.</w:t>
      </w:r>
    </w:p>
    <w:p w:rsidR="007D1C4D" w:rsidRPr="007D1C4D" w:rsidRDefault="007D1C4D" w:rsidP="007D1C4D">
      <w:pPr>
        <w:widowControl w:val="0"/>
        <w:autoSpaceDE w:val="0"/>
        <w:autoSpaceDN w:val="0"/>
        <w:spacing w:after="0" w:line="240" w:lineRule="auto"/>
        <w:ind w:left="221" w:right="116" w:firstLine="837"/>
        <w:jc w:val="both"/>
        <w:rPr>
          <w:rFonts w:ascii="Times New Roman" w:eastAsia="Times New Roman" w:hAnsi="Times New Roman" w:cs="Times New Roman"/>
          <w:sz w:val="26"/>
        </w:rPr>
      </w:pPr>
      <w:r w:rsidRPr="007D1C4D">
        <w:rPr>
          <w:rFonts w:ascii="Times New Roman" w:eastAsia="Times New Roman" w:hAnsi="Times New Roman" w:cs="Times New Roman"/>
          <w:b/>
          <w:sz w:val="26"/>
        </w:rPr>
        <w:t>«Къамелан а, йешаран а гӀуллакхан кепаш» дакъа:</w:t>
      </w:r>
      <w:r w:rsidRPr="007D1C4D">
        <w:rPr>
          <w:rFonts w:ascii="Times New Roman" w:eastAsia="Times New Roman" w:hAnsi="Times New Roman" w:cs="Times New Roman"/>
          <w:b/>
          <w:spacing w:val="1"/>
          <w:sz w:val="26"/>
        </w:rPr>
        <w:t xml:space="preserve"> </w:t>
      </w:r>
      <w:r w:rsidRPr="007D1C4D">
        <w:rPr>
          <w:rFonts w:ascii="Times New Roman" w:eastAsia="Times New Roman" w:hAnsi="Times New Roman" w:cs="Times New Roman"/>
          <w:sz w:val="26"/>
        </w:rPr>
        <w:t>аудировани, хезаш а,</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дагахь а йешар, текстан тайп-тайпанчу кепашца болх бар, библиографически культура,</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исбаьхьаллин</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говзаран</w:t>
      </w:r>
      <w:r w:rsidRPr="007D1C4D">
        <w:rPr>
          <w:rFonts w:ascii="Times New Roman" w:eastAsia="Times New Roman" w:hAnsi="Times New Roman" w:cs="Times New Roman"/>
          <w:spacing w:val="-2"/>
          <w:sz w:val="26"/>
        </w:rPr>
        <w:t xml:space="preserve"> </w:t>
      </w:r>
      <w:r w:rsidRPr="007D1C4D">
        <w:rPr>
          <w:rFonts w:ascii="Times New Roman" w:eastAsia="Times New Roman" w:hAnsi="Times New Roman" w:cs="Times New Roman"/>
          <w:sz w:val="26"/>
        </w:rPr>
        <w:t>текстаца</w:t>
      </w:r>
      <w:r w:rsidRPr="007D1C4D">
        <w:rPr>
          <w:rFonts w:ascii="Times New Roman" w:eastAsia="Times New Roman" w:hAnsi="Times New Roman" w:cs="Times New Roman"/>
          <w:spacing w:val="-2"/>
          <w:sz w:val="26"/>
        </w:rPr>
        <w:t xml:space="preserve"> </w:t>
      </w:r>
      <w:r w:rsidRPr="007D1C4D">
        <w:rPr>
          <w:rFonts w:ascii="Times New Roman" w:eastAsia="Times New Roman" w:hAnsi="Times New Roman" w:cs="Times New Roman"/>
          <w:sz w:val="26"/>
        </w:rPr>
        <w:t>болх</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бар,</w:t>
      </w:r>
      <w:r w:rsidRPr="007D1C4D">
        <w:rPr>
          <w:rFonts w:ascii="Times New Roman" w:eastAsia="Times New Roman" w:hAnsi="Times New Roman" w:cs="Times New Roman"/>
          <w:spacing w:val="-2"/>
          <w:sz w:val="26"/>
        </w:rPr>
        <w:t xml:space="preserve"> </w:t>
      </w:r>
      <w:r w:rsidRPr="007D1C4D">
        <w:rPr>
          <w:rFonts w:ascii="Times New Roman" w:eastAsia="Times New Roman" w:hAnsi="Times New Roman" w:cs="Times New Roman"/>
          <w:sz w:val="26"/>
        </w:rPr>
        <w:t>къамелан</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тӀекаренан</w:t>
      </w:r>
      <w:r w:rsidRPr="007D1C4D">
        <w:rPr>
          <w:rFonts w:ascii="Times New Roman" w:eastAsia="Times New Roman" w:hAnsi="Times New Roman" w:cs="Times New Roman"/>
          <w:spacing w:val="-2"/>
          <w:sz w:val="26"/>
        </w:rPr>
        <w:t xml:space="preserve"> </w:t>
      </w:r>
      <w:r w:rsidRPr="007D1C4D">
        <w:rPr>
          <w:rFonts w:ascii="Times New Roman" w:eastAsia="Times New Roman" w:hAnsi="Times New Roman" w:cs="Times New Roman"/>
          <w:sz w:val="26"/>
        </w:rPr>
        <w:t>культура.</w:t>
      </w:r>
    </w:p>
    <w:p w:rsidR="007D1C4D" w:rsidRPr="007D1C4D" w:rsidRDefault="007D1C4D" w:rsidP="007D1C4D">
      <w:pPr>
        <w:widowControl w:val="0"/>
        <w:autoSpaceDE w:val="0"/>
        <w:autoSpaceDN w:val="0"/>
        <w:spacing w:before="1" w:after="0" w:line="298" w:lineRule="exact"/>
        <w:ind w:left="929"/>
        <w:jc w:val="both"/>
        <w:outlineLvl w:val="1"/>
        <w:rPr>
          <w:rFonts w:ascii="Times New Roman" w:eastAsia="Times New Roman" w:hAnsi="Times New Roman" w:cs="Times New Roman"/>
          <w:bCs/>
          <w:sz w:val="26"/>
          <w:szCs w:val="26"/>
        </w:rPr>
      </w:pPr>
      <w:r w:rsidRPr="007D1C4D">
        <w:rPr>
          <w:rFonts w:ascii="Times New Roman" w:eastAsia="Times New Roman" w:hAnsi="Times New Roman" w:cs="Times New Roman"/>
          <w:b/>
          <w:bCs/>
          <w:sz w:val="26"/>
          <w:szCs w:val="26"/>
        </w:rPr>
        <w:t>Дешна</w:t>
      </w:r>
      <w:r w:rsidRPr="007D1C4D">
        <w:rPr>
          <w:rFonts w:ascii="Times New Roman" w:eastAsia="Times New Roman" w:hAnsi="Times New Roman" w:cs="Times New Roman"/>
          <w:b/>
          <w:bCs/>
          <w:spacing w:val="-3"/>
          <w:sz w:val="26"/>
          <w:szCs w:val="26"/>
        </w:rPr>
        <w:t xml:space="preserve"> </w:t>
      </w:r>
      <w:r w:rsidRPr="007D1C4D">
        <w:rPr>
          <w:rFonts w:ascii="Times New Roman" w:eastAsia="Times New Roman" w:hAnsi="Times New Roman" w:cs="Times New Roman"/>
          <w:b/>
          <w:bCs/>
          <w:sz w:val="26"/>
          <w:szCs w:val="26"/>
        </w:rPr>
        <w:t>волучунна</w:t>
      </w:r>
      <w:r w:rsidRPr="007D1C4D">
        <w:rPr>
          <w:rFonts w:ascii="Times New Roman" w:eastAsia="Times New Roman" w:hAnsi="Times New Roman" w:cs="Times New Roman"/>
          <w:b/>
          <w:bCs/>
          <w:spacing w:val="-2"/>
          <w:sz w:val="26"/>
          <w:szCs w:val="26"/>
        </w:rPr>
        <w:t xml:space="preserve"> </w:t>
      </w:r>
      <w:r w:rsidRPr="007D1C4D">
        <w:rPr>
          <w:rFonts w:ascii="Times New Roman" w:eastAsia="Times New Roman" w:hAnsi="Times New Roman" w:cs="Times New Roman"/>
          <w:b/>
          <w:bCs/>
          <w:sz w:val="26"/>
          <w:szCs w:val="26"/>
        </w:rPr>
        <w:t>хуур</w:t>
      </w:r>
      <w:r w:rsidRPr="007D1C4D">
        <w:rPr>
          <w:rFonts w:ascii="Times New Roman" w:eastAsia="Times New Roman" w:hAnsi="Times New Roman" w:cs="Times New Roman"/>
          <w:b/>
          <w:bCs/>
          <w:spacing w:val="-2"/>
          <w:sz w:val="26"/>
          <w:szCs w:val="26"/>
        </w:rPr>
        <w:t xml:space="preserve"> </w:t>
      </w:r>
      <w:r w:rsidRPr="007D1C4D">
        <w:rPr>
          <w:rFonts w:ascii="Times New Roman" w:eastAsia="Times New Roman" w:hAnsi="Times New Roman" w:cs="Times New Roman"/>
          <w:b/>
          <w:bCs/>
          <w:sz w:val="26"/>
          <w:szCs w:val="26"/>
        </w:rPr>
        <w:t>ду</w:t>
      </w:r>
      <w:r w:rsidRPr="007D1C4D">
        <w:rPr>
          <w:rFonts w:ascii="Times New Roman" w:eastAsia="Times New Roman" w:hAnsi="Times New Roman" w:cs="Times New Roman"/>
          <w:bCs/>
          <w:sz w:val="26"/>
          <w:szCs w:val="26"/>
        </w:rPr>
        <w:t>:</w:t>
      </w:r>
    </w:p>
    <w:p w:rsidR="007D1C4D" w:rsidRPr="007D1C4D" w:rsidRDefault="007D1C4D" w:rsidP="007D1C4D">
      <w:pPr>
        <w:widowControl w:val="0"/>
        <w:numPr>
          <w:ilvl w:val="0"/>
          <w:numId w:val="13"/>
        </w:numPr>
        <w:tabs>
          <w:tab w:val="left" w:pos="428"/>
        </w:tabs>
        <w:autoSpaceDE w:val="0"/>
        <w:autoSpaceDN w:val="0"/>
        <w:spacing w:after="0" w:line="240" w:lineRule="auto"/>
        <w:ind w:right="124"/>
        <w:jc w:val="both"/>
        <w:rPr>
          <w:rFonts w:ascii="Times New Roman" w:eastAsia="Times New Roman" w:hAnsi="Times New Roman" w:cs="Times New Roman"/>
          <w:sz w:val="26"/>
        </w:rPr>
      </w:pPr>
      <w:r w:rsidRPr="007D1C4D">
        <w:rPr>
          <w:rFonts w:ascii="Times New Roman" w:eastAsia="Times New Roman" w:hAnsi="Times New Roman" w:cs="Times New Roman"/>
          <w:sz w:val="26"/>
        </w:rPr>
        <w:t>довзаран а, бӀаьргтохаран а, хаьржинчу а, талламан а йешаран процесссехь дагахь</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йеша;</w:t>
      </w:r>
    </w:p>
    <w:p w:rsidR="007D1C4D" w:rsidRPr="007D1C4D" w:rsidRDefault="007D1C4D" w:rsidP="007D1C4D">
      <w:pPr>
        <w:widowControl w:val="0"/>
        <w:numPr>
          <w:ilvl w:val="0"/>
          <w:numId w:val="13"/>
        </w:numPr>
        <w:tabs>
          <w:tab w:val="left" w:pos="421"/>
        </w:tabs>
        <w:autoSpaceDE w:val="0"/>
        <w:autoSpaceDN w:val="0"/>
        <w:spacing w:after="0" w:line="240" w:lineRule="auto"/>
        <w:ind w:right="118"/>
        <w:jc w:val="both"/>
        <w:rPr>
          <w:rFonts w:ascii="Times New Roman" w:eastAsia="Times New Roman" w:hAnsi="Times New Roman" w:cs="Times New Roman"/>
          <w:sz w:val="26"/>
        </w:rPr>
      </w:pPr>
      <w:r w:rsidRPr="007D1C4D">
        <w:rPr>
          <w:rFonts w:ascii="Times New Roman" w:eastAsia="Times New Roman" w:hAnsi="Times New Roman" w:cs="Times New Roman"/>
          <w:sz w:val="26"/>
        </w:rPr>
        <w:t>говзаран тема а, коьрта ойла а билгалйан; текст маьӀнийн дакъошка йекъа, текстан</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план</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хӀоттон</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а,</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йухасхьайийцарехь</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цунах</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пайдаэца</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а;</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текст</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йоцца</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а,</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ма-йарра</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а</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йухайийца;</w:t>
      </w:r>
    </w:p>
    <w:p w:rsidR="007D1C4D" w:rsidRPr="007D1C4D" w:rsidRDefault="007D1C4D" w:rsidP="007D1C4D">
      <w:pPr>
        <w:widowControl w:val="0"/>
        <w:numPr>
          <w:ilvl w:val="0"/>
          <w:numId w:val="13"/>
        </w:numPr>
        <w:tabs>
          <w:tab w:val="left" w:pos="380"/>
        </w:tabs>
        <w:autoSpaceDE w:val="0"/>
        <w:autoSpaceDN w:val="0"/>
        <w:spacing w:after="0" w:line="240" w:lineRule="auto"/>
        <w:ind w:right="124"/>
        <w:jc w:val="both"/>
        <w:rPr>
          <w:rFonts w:ascii="Times New Roman" w:eastAsia="Times New Roman" w:hAnsi="Times New Roman" w:cs="Times New Roman"/>
          <w:sz w:val="26"/>
        </w:rPr>
      </w:pPr>
      <w:r w:rsidRPr="007D1C4D">
        <w:rPr>
          <w:rFonts w:ascii="Times New Roman" w:eastAsia="Times New Roman" w:hAnsi="Times New Roman" w:cs="Times New Roman"/>
          <w:sz w:val="26"/>
        </w:rPr>
        <w:t>классехь Ӏамийнчу литературин коьртачу говзарийн чулацам бовзийта а, церан авторш</w:t>
      </w:r>
      <w:r w:rsidRPr="007D1C4D">
        <w:rPr>
          <w:rFonts w:ascii="Times New Roman" w:eastAsia="Times New Roman" w:hAnsi="Times New Roman" w:cs="Times New Roman"/>
          <w:spacing w:val="-62"/>
          <w:sz w:val="26"/>
        </w:rPr>
        <w:t xml:space="preserve"> </w:t>
      </w:r>
      <w:r w:rsidRPr="007D1C4D">
        <w:rPr>
          <w:rFonts w:ascii="Times New Roman" w:eastAsia="Times New Roman" w:hAnsi="Times New Roman" w:cs="Times New Roman"/>
          <w:sz w:val="26"/>
        </w:rPr>
        <w:t>а,</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цӀерш</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а</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билгалйан</w:t>
      </w:r>
      <w:r w:rsidRPr="007D1C4D">
        <w:rPr>
          <w:rFonts w:ascii="Times New Roman" w:eastAsia="Times New Roman" w:hAnsi="Times New Roman" w:cs="Times New Roman"/>
          <w:spacing w:val="2"/>
          <w:sz w:val="26"/>
        </w:rPr>
        <w:t xml:space="preserve"> </w:t>
      </w:r>
      <w:r w:rsidRPr="007D1C4D">
        <w:rPr>
          <w:rFonts w:ascii="Times New Roman" w:eastAsia="Times New Roman" w:hAnsi="Times New Roman" w:cs="Times New Roman"/>
          <w:sz w:val="26"/>
        </w:rPr>
        <w:t>а;</w:t>
      </w:r>
    </w:p>
    <w:p w:rsidR="007D1C4D" w:rsidRPr="007D1C4D" w:rsidRDefault="007D1C4D" w:rsidP="007D1C4D">
      <w:pPr>
        <w:widowControl w:val="0"/>
        <w:numPr>
          <w:ilvl w:val="0"/>
          <w:numId w:val="13"/>
        </w:numPr>
        <w:tabs>
          <w:tab w:val="left" w:pos="378"/>
        </w:tabs>
        <w:autoSpaceDE w:val="0"/>
        <w:autoSpaceDN w:val="0"/>
        <w:spacing w:after="0" w:line="299" w:lineRule="exact"/>
        <w:ind w:left="377" w:hanging="157"/>
        <w:jc w:val="both"/>
        <w:rPr>
          <w:rFonts w:ascii="Times New Roman" w:eastAsia="Times New Roman" w:hAnsi="Times New Roman" w:cs="Times New Roman"/>
          <w:sz w:val="26"/>
        </w:rPr>
      </w:pPr>
      <w:r w:rsidRPr="007D1C4D">
        <w:rPr>
          <w:rFonts w:ascii="Times New Roman" w:eastAsia="Times New Roman" w:hAnsi="Times New Roman" w:cs="Times New Roman"/>
          <w:sz w:val="26"/>
        </w:rPr>
        <w:t>«СтелаIад» цӀе</w:t>
      </w:r>
      <w:r w:rsidRPr="007D1C4D">
        <w:rPr>
          <w:rFonts w:ascii="Times New Roman" w:eastAsia="Times New Roman" w:hAnsi="Times New Roman" w:cs="Times New Roman"/>
          <w:spacing w:val="-3"/>
          <w:sz w:val="26"/>
        </w:rPr>
        <w:t xml:space="preserve"> </w:t>
      </w:r>
      <w:r w:rsidRPr="007D1C4D">
        <w:rPr>
          <w:rFonts w:ascii="Times New Roman" w:eastAsia="Times New Roman" w:hAnsi="Times New Roman" w:cs="Times New Roman"/>
          <w:sz w:val="26"/>
        </w:rPr>
        <w:t>йолчу</w:t>
      </w:r>
      <w:r w:rsidRPr="007D1C4D">
        <w:rPr>
          <w:rFonts w:ascii="Times New Roman" w:eastAsia="Times New Roman" w:hAnsi="Times New Roman" w:cs="Times New Roman"/>
          <w:spacing w:val="-3"/>
          <w:sz w:val="26"/>
        </w:rPr>
        <w:t xml:space="preserve"> </w:t>
      </w:r>
      <w:r w:rsidRPr="007D1C4D">
        <w:rPr>
          <w:rFonts w:ascii="Times New Roman" w:eastAsia="Times New Roman" w:hAnsi="Times New Roman" w:cs="Times New Roman"/>
          <w:sz w:val="26"/>
        </w:rPr>
        <w:t>берийн</w:t>
      </w:r>
      <w:r w:rsidRPr="007D1C4D">
        <w:rPr>
          <w:rFonts w:ascii="Times New Roman" w:eastAsia="Times New Roman" w:hAnsi="Times New Roman" w:cs="Times New Roman"/>
          <w:spacing w:val="-3"/>
          <w:sz w:val="26"/>
        </w:rPr>
        <w:t xml:space="preserve"> </w:t>
      </w:r>
      <w:r w:rsidRPr="007D1C4D">
        <w:rPr>
          <w:rFonts w:ascii="Times New Roman" w:eastAsia="Times New Roman" w:hAnsi="Times New Roman" w:cs="Times New Roman"/>
          <w:sz w:val="26"/>
        </w:rPr>
        <w:t>журналан</w:t>
      </w:r>
      <w:r w:rsidRPr="007D1C4D">
        <w:rPr>
          <w:rFonts w:ascii="Times New Roman" w:eastAsia="Times New Roman" w:hAnsi="Times New Roman" w:cs="Times New Roman"/>
          <w:spacing w:val="-3"/>
          <w:sz w:val="26"/>
        </w:rPr>
        <w:t xml:space="preserve"> </w:t>
      </w:r>
      <w:r w:rsidRPr="007D1C4D">
        <w:rPr>
          <w:rFonts w:ascii="Times New Roman" w:eastAsia="Times New Roman" w:hAnsi="Times New Roman" w:cs="Times New Roman"/>
          <w:sz w:val="26"/>
        </w:rPr>
        <w:t>коьрта чулацам</w:t>
      </w:r>
      <w:r w:rsidRPr="007D1C4D">
        <w:rPr>
          <w:rFonts w:ascii="Times New Roman" w:eastAsia="Times New Roman" w:hAnsi="Times New Roman" w:cs="Times New Roman"/>
          <w:spacing w:val="-3"/>
          <w:sz w:val="26"/>
        </w:rPr>
        <w:t xml:space="preserve"> </w:t>
      </w:r>
      <w:r w:rsidRPr="007D1C4D">
        <w:rPr>
          <w:rFonts w:ascii="Times New Roman" w:eastAsia="Times New Roman" w:hAnsi="Times New Roman" w:cs="Times New Roman"/>
          <w:sz w:val="26"/>
        </w:rPr>
        <w:t>бийца</w:t>
      </w:r>
      <w:r w:rsidRPr="007D1C4D">
        <w:rPr>
          <w:rFonts w:ascii="Times New Roman" w:eastAsia="Times New Roman" w:hAnsi="Times New Roman" w:cs="Times New Roman"/>
          <w:spacing w:val="2"/>
          <w:sz w:val="26"/>
        </w:rPr>
        <w:t xml:space="preserve"> </w:t>
      </w:r>
      <w:r w:rsidRPr="007D1C4D">
        <w:rPr>
          <w:rFonts w:ascii="Times New Roman" w:eastAsia="Times New Roman" w:hAnsi="Times New Roman" w:cs="Times New Roman"/>
          <w:sz w:val="26"/>
        </w:rPr>
        <w:t>(рубрикийн</w:t>
      </w:r>
      <w:r w:rsidRPr="007D1C4D">
        <w:rPr>
          <w:rFonts w:ascii="Times New Roman" w:eastAsia="Times New Roman" w:hAnsi="Times New Roman" w:cs="Times New Roman"/>
          <w:spacing w:val="-3"/>
          <w:sz w:val="26"/>
        </w:rPr>
        <w:t xml:space="preserve"> </w:t>
      </w:r>
      <w:r w:rsidRPr="007D1C4D">
        <w:rPr>
          <w:rFonts w:ascii="Times New Roman" w:eastAsia="Times New Roman" w:hAnsi="Times New Roman" w:cs="Times New Roman"/>
          <w:sz w:val="26"/>
        </w:rPr>
        <w:t>тӀегӀанехь);</w:t>
      </w:r>
    </w:p>
    <w:p w:rsidR="007D1C4D" w:rsidRPr="007D1C4D" w:rsidRDefault="007D1C4D" w:rsidP="007D1C4D">
      <w:pPr>
        <w:widowControl w:val="0"/>
        <w:numPr>
          <w:ilvl w:val="0"/>
          <w:numId w:val="13"/>
        </w:numPr>
        <w:tabs>
          <w:tab w:val="left" w:pos="459"/>
        </w:tabs>
        <w:autoSpaceDE w:val="0"/>
        <w:autoSpaceDN w:val="0"/>
        <w:spacing w:before="1" w:after="0" w:line="240" w:lineRule="auto"/>
        <w:ind w:right="116"/>
        <w:rPr>
          <w:rFonts w:ascii="Times New Roman" w:eastAsia="Times New Roman" w:hAnsi="Times New Roman" w:cs="Times New Roman"/>
          <w:sz w:val="26"/>
        </w:rPr>
      </w:pPr>
      <w:r w:rsidRPr="007D1C4D">
        <w:rPr>
          <w:rFonts w:ascii="Times New Roman" w:eastAsia="Times New Roman" w:hAnsi="Times New Roman" w:cs="Times New Roman"/>
          <w:sz w:val="26"/>
        </w:rPr>
        <w:t>говзарийн</w:t>
      </w:r>
      <w:r w:rsidRPr="007D1C4D">
        <w:rPr>
          <w:rFonts w:ascii="Times New Roman" w:eastAsia="Times New Roman" w:hAnsi="Times New Roman" w:cs="Times New Roman"/>
          <w:spacing w:val="17"/>
          <w:sz w:val="26"/>
        </w:rPr>
        <w:t xml:space="preserve"> </w:t>
      </w:r>
      <w:r w:rsidRPr="007D1C4D">
        <w:rPr>
          <w:rFonts w:ascii="Times New Roman" w:eastAsia="Times New Roman" w:hAnsi="Times New Roman" w:cs="Times New Roman"/>
          <w:sz w:val="26"/>
        </w:rPr>
        <w:t>турпалхойн</w:t>
      </w:r>
      <w:r w:rsidRPr="007D1C4D">
        <w:rPr>
          <w:rFonts w:ascii="Times New Roman" w:eastAsia="Times New Roman" w:hAnsi="Times New Roman" w:cs="Times New Roman"/>
          <w:spacing w:val="13"/>
          <w:sz w:val="26"/>
        </w:rPr>
        <w:t xml:space="preserve"> </w:t>
      </w:r>
      <w:r w:rsidRPr="007D1C4D">
        <w:rPr>
          <w:rFonts w:ascii="Times New Roman" w:eastAsia="Times New Roman" w:hAnsi="Times New Roman" w:cs="Times New Roman"/>
          <w:sz w:val="26"/>
        </w:rPr>
        <w:t>амалийн</w:t>
      </w:r>
      <w:r w:rsidRPr="007D1C4D">
        <w:rPr>
          <w:rFonts w:ascii="Times New Roman" w:eastAsia="Times New Roman" w:hAnsi="Times New Roman" w:cs="Times New Roman"/>
          <w:spacing w:val="16"/>
          <w:sz w:val="26"/>
        </w:rPr>
        <w:t xml:space="preserve"> </w:t>
      </w:r>
      <w:r w:rsidRPr="007D1C4D">
        <w:rPr>
          <w:rFonts w:ascii="Times New Roman" w:eastAsia="Times New Roman" w:hAnsi="Times New Roman" w:cs="Times New Roman"/>
          <w:sz w:val="26"/>
        </w:rPr>
        <w:t>мах</w:t>
      </w:r>
      <w:r w:rsidRPr="007D1C4D">
        <w:rPr>
          <w:rFonts w:ascii="Times New Roman" w:eastAsia="Times New Roman" w:hAnsi="Times New Roman" w:cs="Times New Roman"/>
          <w:spacing w:val="15"/>
          <w:sz w:val="26"/>
        </w:rPr>
        <w:t xml:space="preserve"> </w:t>
      </w:r>
      <w:r w:rsidRPr="007D1C4D">
        <w:rPr>
          <w:rFonts w:ascii="Times New Roman" w:eastAsia="Times New Roman" w:hAnsi="Times New Roman" w:cs="Times New Roman"/>
          <w:sz w:val="26"/>
        </w:rPr>
        <w:t>хадон;</w:t>
      </w:r>
      <w:r w:rsidRPr="007D1C4D">
        <w:rPr>
          <w:rFonts w:ascii="Times New Roman" w:eastAsia="Times New Roman" w:hAnsi="Times New Roman" w:cs="Times New Roman"/>
          <w:spacing w:val="13"/>
          <w:sz w:val="26"/>
        </w:rPr>
        <w:t xml:space="preserve"> </w:t>
      </w:r>
      <w:r w:rsidRPr="007D1C4D">
        <w:rPr>
          <w:rFonts w:ascii="Times New Roman" w:eastAsia="Times New Roman" w:hAnsi="Times New Roman" w:cs="Times New Roman"/>
          <w:sz w:val="26"/>
        </w:rPr>
        <w:t>цхьана</w:t>
      </w:r>
      <w:r w:rsidRPr="007D1C4D">
        <w:rPr>
          <w:rFonts w:ascii="Times New Roman" w:eastAsia="Times New Roman" w:hAnsi="Times New Roman" w:cs="Times New Roman"/>
          <w:spacing w:val="16"/>
          <w:sz w:val="26"/>
        </w:rPr>
        <w:t xml:space="preserve"> </w:t>
      </w:r>
      <w:r w:rsidRPr="007D1C4D">
        <w:rPr>
          <w:rFonts w:ascii="Times New Roman" w:eastAsia="Times New Roman" w:hAnsi="Times New Roman" w:cs="Times New Roman"/>
          <w:sz w:val="26"/>
        </w:rPr>
        <w:t>а,</w:t>
      </w:r>
      <w:r w:rsidRPr="007D1C4D">
        <w:rPr>
          <w:rFonts w:ascii="Times New Roman" w:eastAsia="Times New Roman" w:hAnsi="Times New Roman" w:cs="Times New Roman"/>
          <w:spacing w:val="15"/>
          <w:sz w:val="26"/>
        </w:rPr>
        <w:t xml:space="preserve"> </w:t>
      </w:r>
      <w:r w:rsidRPr="007D1C4D">
        <w:rPr>
          <w:rFonts w:ascii="Times New Roman" w:eastAsia="Times New Roman" w:hAnsi="Times New Roman" w:cs="Times New Roman"/>
          <w:sz w:val="26"/>
        </w:rPr>
        <w:t>тайп-тайпанчу</w:t>
      </w:r>
      <w:r w:rsidRPr="007D1C4D">
        <w:rPr>
          <w:rFonts w:ascii="Times New Roman" w:eastAsia="Times New Roman" w:hAnsi="Times New Roman" w:cs="Times New Roman"/>
          <w:spacing w:val="15"/>
          <w:sz w:val="26"/>
        </w:rPr>
        <w:t xml:space="preserve"> </w:t>
      </w:r>
      <w:r w:rsidRPr="007D1C4D">
        <w:rPr>
          <w:rFonts w:ascii="Times New Roman" w:eastAsia="Times New Roman" w:hAnsi="Times New Roman" w:cs="Times New Roman"/>
          <w:sz w:val="26"/>
        </w:rPr>
        <w:t>а</w:t>
      </w:r>
      <w:r w:rsidRPr="007D1C4D">
        <w:rPr>
          <w:rFonts w:ascii="Times New Roman" w:eastAsia="Times New Roman" w:hAnsi="Times New Roman" w:cs="Times New Roman"/>
          <w:spacing w:val="13"/>
          <w:sz w:val="26"/>
        </w:rPr>
        <w:t xml:space="preserve"> </w:t>
      </w:r>
      <w:r w:rsidRPr="007D1C4D">
        <w:rPr>
          <w:rFonts w:ascii="Times New Roman" w:eastAsia="Times New Roman" w:hAnsi="Times New Roman" w:cs="Times New Roman"/>
          <w:sz w:val="26"/>
        </w:rPr>
        <w:t>говзарийн</w:t>
      </w:r>
      <w:r w:rsidRPr="007D1C4D">
        <w:rPr>
          <w:rFonts w:ascii="Times New Roman" w:eastAsia="Times New Roman" w:hAnsi="Times New Roman" w:cs="Times New Roman"/>
          <w:spacing w:val="-62"/>
          <w:sz w:val="26"/>
        </w:rPr>
        <w:t xml:space="preserve"> </w:t>
      </w:r>
      <w:r w:rsidRPr="007D1C4D">
        <w:rPr>
          <w:rFonts w:ascii="Times New Roman" w:eastAsia="Times New Roman" w:hAnsi="Times New Roman" w:cs="Times New Roman"/>
          <w:sz w:val="26"/>
        </w:rPr>
        <w:t>турпалхойн</w:t>
      </w:r>
      <w:r w:rsidRPr="007D1C4D">
        <w:rPr>
          <w:rFonts w:ascii="Times New Roman" w:eastAsia="Times New Roman" w:hAnsi="Times New Roman" w:cs="Times New Roman"/>
          <w:spacing w:val="-3"/>
          <w:sz w:val="26"/>
        </w:rPr>
        <w:t xml:space="preserve"> </w:t>
      </w:r>
      <w:r w:rsidRPr="007D1C4D">
        <w:rPr>
          <w:rFonts w:ascii="Times New Roman" w:eastAsia="Times New Roman" w:hAnsi="Times New Roman" w:cs="Times New Roman"/>
          <w:sz w:val="26"/>
        </w:rPr>
        <w:t>амалш</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вовшашца</w:t>
      </w:r>
      <w:r w:rsidRPr="007D1C4D">
        <w:rPr>
          <w:rFonts w:ascii="Times New Roman" w:eastAsia="Times New Roman" w:hAnsi="Times New Roman" w:cs="Times New Roman"/>
          <w:spacing w:val="-3"/>
          <w:sz w:val="26"/>
        </w:rPr>
        <w:t xml:space="preserve"> </w:t>
      </w:r>
      <w:r w:rsidRPr="007D1C4D">
        <w:rPr>
          <w:rFonts w:ascii="Times New Roman" w:eastAsia="Times New Roman" w:hAnsi="Times New Roman" w:cs="Times New Roman"/>
          <w:sz w:val="26"/>
        </w:rPr>
        <w:t>йуста;</w:t>
      </w:r>
      <w:r w:rsidRPr="007D1C4D">
        <w:rPr>
          <w:rFonts w:ascii="Times New Roman" w:eastAsia="Times New Roman" w:hAnsi="Times New Roman" w:cs="Times New Roman"/>
          <w:spacing w:val="-2"/>
          <w:sz w:val="26"/>
        </w:rPr>
        <w:t xml:space="preserve"> </w:t>
      </w:r>
      <w:r w:rsidRPr="007D1C4D">
        <w:rPr>
          <w:rFonts w:ascii="Times New Roman" w:eastAsia="Times New Roman" w:hAnsi="Times New Roman" w:cs="Times New Roman"/>
          <w:sz w:val="26"/>
        </w:rPr>
        <w:t>авторна</w:t>
      </w:r>
      <w:r w:rsidRPr="007D1C4D">
        <w:rPr>
          <w:rFonts w:ascii="Times New Roman" w:eastAsia="Times New Roman" w:hAnsi="Times New Roman" w:cs="Times New Roman"/>
          <w:spacing w:val="-3"/>
          <w:sz w:val="26"/>
        </w:rPr>
        <w:t xml:space="preserve"> </w:t>
      </w:r>
      <w:r w:rsidRPr="007D1C4D">
        <w:rPr>
          <w:rFonts w:ascii="Times New Roman" w:eastAsia="Times New Roman" w:hAnsi="Times New Roman" w:cs="Times New Roman"/>
          <w:sz w:val="26"/>
        </w:rPr>
        <w:t>турплахочуьнга</w:t>
      </w:r>
      <w:r w:rsidRPr="007D1C4D">
        <w:rPr>
          <w:rFonts w:ascii="Times New Roman" w:eastAsia="Times New Roman" w:hAnsi="Times New Roman" w:cs="Times New Roman"/>
          <w:spacing w:val="-3"/>
          <w:sz w:val="26"/>
        </w:rPr>
        <w:t xml:space="preserve"> </w:t>
      </w:r>
      <w:r w:rsidRPr="007D1C4D">
        <w:rPr>
          <w:rFonts w:ascii="Times New Roman" w:eastAsia="Times New Roman" w:hAnsi="Times New Roman" w:cs="Times New Roman"/>
          <w:sz w:val="26"/>
        </w:rPr>
        <w:t>болу</w:t>
      </w:r>
      <w:r w:rsidRPr="007D1C4D">
        <w:rPr>
          <w:rFonts w:ascii="Times New Roman" w:eastAsia="Times New Roman" w:hAnsi="Times New Roman" w:cs="Times New Roman"/>
          <w:spacing w:val="-3"/>
          <w:sz w:val="26"/>
        </w:rPr>
        <w:t xml:space="preserve"> </w:t>
      </w:r>
      <w:r w:rsidRPr="007D1C4D">
        <w:rPr>
          <w:rFonts w:ascii="Times New Roman" w:eastAsia="Times New Roman" w:hAnsi="Times New Roman" w:cs="Times New Roman"/>
          <w:sz w:val="26"/>
        </w:rPr>
        <w:t>хьежам билгалбан;</w:t>
      </w:r>
    </w:p>
    <w:p w:rsidR="007D1C4D" w:rsidRPr="007D1C4D" w:rsidRDefault="007D1C4D" w:rsidP="007D1C4D">
      <w:pPr>
        <w:widowControl w:val="0"/>
        <w:numPr>
          <w:ilvl w:val="0"/>
          <w:numId w:val="13"/>
        </w:numPr>
        <w:tabs>
          <w:tab w:val="left" w:pos="431"/>
        </w:tabs>
        <w:autoSpaceDE w:val="0"/>
        <w:autoSpaceDN w:val="0"/>
        <w:spacing w:after="0" w:line="240" w:lineRule="auto"/>
        <w:ind w:right="116"/>
        <w:rPr>
          <w:rFonts w:ascii="Times New Roman" w:eastAsia="Times New Roman" w:hAnsi="Times New Roman" w:cs="Times New Roman"/>
          <w:sz w:val="26"/>
        </w:rPr>
      </w:pPr>
      <w:r w:rsidRPr="007D1C4D">
        <w:rPr>
          <w:rFonts w:ascii="Times New Roman" w:eastAsia="Times New Roman" w:hAnsi="Times New Roman" w:cs="Times New Roman"/>
          <w:sz w:val="26"/>
        </w:rPr>
        <w:t>байтин</w:t>
      </w:r>
      <w:r w:rsidRPr="007D1C4D">
        <w:rPr>
          <w:rFonts w:ascii="Times New Roman" w:eastAsia="Times New Roman" w:hAnsi="Times New Roman" w:cs="Times New Roman"/>
          <w:spacing w:val="52"/>
          <w:sz w:val="26"/>
        </w:rPr>
        <w:t xml:space="preserve"> </w:t>
      </w:r>
      <w:r w:rsidRPr="007D1C4D">
        <w:rPr>
          <w:rFonts w:ascii="Times New Roman" w:eastAsia="Times New Roman" w:hAnsi="Times New Roman" w:cs="Times New Roman"/>
          <w:sz w:val="26"/>
        </w:rPr>
        <w:t>говзарш</w:t>
      </w:r>
      <w:r w:rsidRPr="007D1C4D">
        <w:rPr>
          <w:rFonts w:ascii="Times New Roman" w:eastAsia="Times New Roman" w:hAnsi="Times New Roman" w:cs="Times New Roman"/>
          <w:spacing w:val="51"/>
          <w:sz w:val="26"/>
        </w:rPr>
        <w:t xml:space="preserve"> </w:t>
      </w:r>
      <w:r w:rsidRPr="007D1C4D">
        <w:rPr>
          <w:rFonts w:ascii="Times New Roman" w:eastAsia="Times New Roman" w:hAnsi="Times New Roman" w:cs="Times New Roman"/>
          <w:sz w:val="26"/>
        </w:rPr>
        <w:t>йа</w:t>
      </w:r>
      <w:r w:rsidRPr="007D1C4D">
        <w:rPr>
          <w:rFonts w:ascii="Times New Roman" w:eastAsia="Times New Roman" w:hAnsi="Times New Roman" w:cs="Times New Roman"/>
          <w:spacing w:val="52"/>
          <w:sz w:val="26"/>
        </w:rPr>
        <w:t xml:space="preserve"> </w:t>
      </w:r>
      <w:r w:rsidRPr="007D1C4D">
        <w:rPr>
          <w:rFonts w:ascii="Times New Roman" w:eastAsia="Times New Roman" w:hAnsi="Times New Roman" w:cs="Times New Roman"/>
          <w:sz w:val="26"/>
        </w:rPr>
        <w:t>цу</w:t>
      </w:r>
      <w:r w:rsidRPr="007D1C4D">
        <w:rPr>
          <w:rFonts w:ascii="Times New Roman" w:eastAsia="Times New Roman" w:hAnsi="Times New Roman" w:cs="Times New Roman"/>
          <w:spacing w:val="49"/>
          <w:sz w:val="26"/>
        </w:rPr>
        <w:t xml:space="preserve"> </w:t>
      </w:r>
      <w:r w:rsidRPr="007D1C4D">
        <w:rPr>
          <w:rFonts w:ascii="Times New Roman" w:eastAsia="Times New Roman" w:hAnsi="Times New Roman" w:cs="Times New Roman"/>
          <w:sz w:val="26"/>
        </w:rPr>
        <w:t>йукъара</w:t>
      </w:r>
      <w:r w:rsidRPr="007D1C4D">
        <w:rPr>
          <w:rFonts w:ascii="Times New Roman" w:eastAsia="Times New Roman" w:hAnsi="Times New Roman" w:cs="Times New Roman"/>
          <w:spacing w:val="52"/>
          <w:sz w:val="26"/>
        </w:rPr>
        <w:t xml:space="preserve"> </w:t>
      </w:r>
      <w:r w:rsidRPr="007D1C4D">
        <w:rPr>
          <w:rFonts w:ascii="Times New Roman" w:eastAsia="Times New Roman" w:hAnsi="Times New Roman" w:cs="Times New Roman"/>
          <w:sz w:val="26"/>
        </w:rPr>
        <w:t>кийсакаш</w:t>
      </w:r>
      <w:r w:rsidRPr="007D1C4D">
        <w:rPr>
          <w:rFonts w:ascii="Times New Roman" w:eastAsia="Times New Roman" w:hAnsi="Times New Roman" w:cs="Times New Roman"/>
          <w:spacing w:val="49"/>
          <w:sz w:val="26"/>
        </w:rPr>
        <w:t xml:space="preserve"> </w:t>
      </w:r>
      <w:r w:rsidRPr="007D1C4D">
        <w:rPr>
          <w:rFonts w:ascii="Times New Roman" w:eastAsia="Times New Roman" w:hAnsi="Times New Roman" w:cs="Times New Roman"/>
          <w:sz w:val="26"/>
        </w:rPr>
        <w:t>(харжамца)</w:t>
      </w:r>
      <w:r w:rsidRPr="007D1C4D">
        <w:rPr>
          <w:rFonts w:ascii="Times New Roman" w:eastAsia="Times New Roman" w:hAnsi="Times New Roman" w:cs="Times New Roman"/>
          <w:spacing w:val="52"/>
          <w:sz w:val="26"/>
        </w:rPr>
        <w:t xml:space="preserve"> </w:t>
      </w:r>
      <w:r w:rsidRPr="007D1C4D">
        <w:rPr>
          <w:rFonts w:ascii="Times New Roman" w:eastAsia="Times New Roman" w:hAnsi="Times New Roman" w:cs="Times New Roman"/>
          <w:sz w:val="26"/>
        </w:rPr>
        <w:t>дагахь</w:t>
      </w:r>
      <w:r w:rsidRPr="007D1C4D">
        <w:rPr>
          <w:rFonts w:ascii="Times New Roman" w:eastAsia="Times New Roman" w:hAnsi="Times New Roman" w:cs="Times New Roman"/>
          <w:spacing w:val="50"/>
          <w:sz w:val="26"/>
        </w:rPr>
        <w:t xml:space="preserve"> </w:t>
      </w:r>
      <w:r w:rsidRPr="007D1C4D">
        <w:rPr>
          <w:rFonts w:ascii="Times New Roman" w:eastAsia="Times New Roman" w:hAnsi="Times New Roman" w:cs="Times New Roman"/>
          <w:sz w:val="26"/>
        </w:rPr>
        <w:t>йеша,</w:t>
      </w:r>
      <w:r w:rsidRPr="007D1C4D">
        <w:rPr>
          <w:rFonts w:ascii="Times New Roman" w:eastAsia="Times New Roman" w:hAnsi="Times New Roman" w:cs="Times New Roman"/>
          <w:spacing w:val="49"/>
          <w:sz w:val="26"/>
        </w:rPr>
        <w:t xml:space="preserve"> </w:t>
      </w:r>
      <w:r w:rsidRPr="007D1C4D">
        <w:rPr>
          <w:rFonts w:ascii="Times New Roman" w:eastAsia="Times New Roman" w:hAnsi="Times New Roman" w:cs="Times New Roman"/>
          <w:sz w:val="26"/>
        </w:rPr>
        <w:t>йешаран</w:t>
      </w:r>
      <w:r w:rsidRPr="007D1C4D">
        <w:rPr>
          <w:rFonts w:ascii="Times New Roman" w:eastAsia="Times New Roman" w:hAnsi="Times New Roman" w:cs="Times New Roman"/>
          <w:spacing w:val="52"/>
          <w:sz w:val="26"/>
        </w:rPr>
        <w:t xml:space="preserve"> </w:t>
      </w:r>
      <w:r w:rsidRPr="007D1C4D">
        <w:rPr>
          <w:rFonts w:ascii="Times New Roman" w:eastAsia="Times New Roman" w:hAnsi="Times New Roman" w:cs="Times New Roman"/>
          <w:sz w:val="26"/>
        </w:rPr>
        <w:t>хотӀах</w:t>
      </w:r>
      <w:r w:rsidRPr="007D1C4D">
        <w:rPr>
          <w:rFonts w:ascii="Times New Roman" w:eastAsia="Times New Roman" w:hAnsi="Times New Roman" w:cs="Times New Roman"/>
          <w:spacing w:val="-62"/>
          <w:sz w:val="26"/>
        </w:rPr>
        <w:t xml:space="preserve"> </w:t>
      </w:r>
      <w:r w:rsidRPr="007D1C4D">
        <w:rPr>
          <w:rFonts w:ascii="Times New Roman" w:eastAsia="Times New Roman" w:hAnsi="Times New Roman" w:cs="Times New Roman"/>
          <w:sz w:val="26"/>
        </w:rPr>
        <w:t>лаьцна</w:t>
      </w:r>
      <w:r w:rsidRPr="007D1C4D">
        <w:rPr>
          <w:rFonts w:ascii="Times New Roman" w:eastAsia="Times New Roman" w:hAnsi="Times New Roman" w:cs="Times New Roman"/>
          <w:spacing w:val="-2"/>
          <w:sz w:val="26"/>
        </w:rPr>
        <w:t xml:space="preserve"> </w:t>
      </w:r>
      <w:r w:rsidRPr="007D1C4D">
        <w:rPr>
          <w:rFonts w:ascii="Times New Roman" w:eastAsia="Times New Roman" w:hAnsi="Times New Roman" w:cs="Times New Roman"/>
          <w:sz w:val="26"/>
        </w:rPr>
        <w:t>классерчара</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олург</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паргӀат</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тӀелаца;</w:t>
      </w:r>
    </w:p>
    <w:p w:rsidR="007D1C4D" w:rsidRPr="007D1C4D" w:rsidRDefault="007D1C4D" w:rsidP="007D1C4D">
      <w:pPr>
        <w:widowControl w:val="0"/>
        <w:numPr>
          <w:ilvl w:val="0"/>
          <w:numId w:val="13"/>
        </w:numPr>
        <w:tabs>
          <w:tab w:val="left" w:pos="433"/>
        </w:tabs>
        <w:autoSpaceDE w:val="0"/>
        <w:autoSpaceDN w:val="0"/>
        <w:spacing w:after="0" w:line="240" w:lineRule="auto"/>
        <w:ind w:right="126"/>
        <w:rPr>
          <w:rFonts w:ascii="Times New Roman" w:eastAsia="Times New Roman" w:hAnsi="Times New Roman" w:cs="Times New Roman"/>
          <w:sz w:val="26"/>
        </w:rPr>
      </w:pPr>
      <w:r w:rsidRPr="007D1C4D">
        <w:rPr>
          <w:rFonts w:ascii="Times New Roman" w:eastAsia="Times New Roman" w:hAnsi="Times New Roman" w:cs="Times New Roman"/>
          <w:sz w:val="26"/>
        </w:rPr>
        <w:t>литературин</w:t>
      </w:r>
      <w:r w:rsidRPr="007D1C4D">
        <w:rPr>
          <w:rFonts w:ascii="Times New Roman" w:eastAsia="Times New Roman" w:hAnsi="Times New Roman" w:cs="Times New Roman"/>
          <w:spacing w:val="51"/>
          <w:sz w:val="26"/>
        </w:rPr>
        <w:t xml:space="preserve"> </w:t>
      </w:r>
      <w:r w:rsidRPr="007D1C4D">
        <w:rPr>
          <w:rFonts w:ascii="Times New Roman" w:eastAsia="Times New Roman" w:hAnsi="Times New Roman" w:cs="Times New Roman"/>
          <w:sz w:val="26"/>
        </w:rPr>
        <w:t>говзарх</w:t>
      </w:r>
      <w:r w:rsidRPr="007D1C4D">
        <w:rPr>
          <w:rFonts w:ascii="Times New Roman" w:eastAsia="Times New Roman" w:hAnsi="Times New Roman" w:cs="Times New Roman"/>
          <w:spacing w:val="50"/>
          <w:sz w:val="26"/>
        </w:rPr>
        <w:t xml:space="preserve"> </w:t>
      </w:r>
      <w:r w:rsidRPr="007D1C4D">
        <w:rPr>
          <w:rFonts w:ascii="Times New Roman" w:eastAsia="Times New Roman" w:hAnsi="Times New Roman" w:cs="Times New Roman"/>
          <w:sz w:val="26"/>
        </w:rPr>
        <w:t>йа</w:t>
      </w:r>
      <w:r w:rsidRPr="007D1C4D">
        <w:rPr>
          <w:rFonts w:ascii="Times New Roman" w:eastAsia="Times New Roman" w:hAnsi="Times New Roman" w:cs="Times New Roman"/>
          <w:spacing w:val="52"/>
          <w:sz w:val="26"/>
        </w:rPr>
        <w:t xml:space="preserve"> </w:t>
      </w:r>
      <w:r w:rsidRPr="007D1C4D">
        <w:rPr>
          <w:rFonts w:ascii="Times New Roman" w:eastAsia="Times New Roman" w:hAnsi="Times New Roman" w:cs="Times New Roman"/>
          <w:sz w:val="26"/>
        </w:rPr>
        <w:t>турпалхочух</w:t>
      </w:r>
      <w:r w:rsidRPr="007D1C4D">
        <w:rPr>
          <w:rFonts w:ascii="Times New Roman" w:eastAsia="Times New Roman" w:hAnsi="Times New Roman" w:cs="Times New Roman"/>
          <w:spacing w:val="50"/>
          <w:sz w:val="26"/>
        </w:rPr>
        <w:t xml:space="preserve"> </w:t>
      </w:r>
      <w:r w:rsidRPr="007D1C4D">
        <w:rPr>
          <w:rFonts w:ascii="Times New Roman" w:eastAsia="Times New Roman" w:hAnsi="Times New Roman" w:cs="Times New Roman"/>
          <w:sz w:val="26"/>
        </w:rPr>
        <w:t>ша</w:t>
      </w:r>
      <w:r w:rsidRPr="007D1C4D">
        <w:rPr>
          <w:rFonts w:ascii="Times New Roman" w:eastAsia="Times New Roman" w:hAnsi="Times New Roman" w:cs="Times New Roman"/>
          <w:spacing w:val="51"/>
          <w:sz w:val="26"/>
        </w:rPr>
        <w:t xml:space="preserve"> </w:t>
      </w:r>
      <w:r w:rsidRPr="007D1C4D">
        <w:rPr>
          <w:rFonts w:ascii="Times New Roman" w:eastAsia="Times New Roman" w:hAnsi="Times New Roman" w:cs="Times New Roman"/>
          <w:sz w:val="26"/>
        </w:rPr>
        <w:t>аьллачунна</w:t>
      </w:r>
      <w:r w:rsidRPr="007D1C4D">
        <w:rPr>
          <w:rFonts w:ascii="Times New Roman" w:eastAsia="Times New Roman" w:hAnsi="Times New Roman" w:cs="Times New Roman"/>
          <w:spacing w:val="50"/>
          <w:sz w:val="26"/>
        </w:rPr>
        <w:t xml:space="preserve"> </w:t>
      </w:r>
      <w:r w:rsidRPr="007D1C4D">
        <w:rPr>
          <w:rFonts w:ascii="Times New Roman" w:eastAsia="Times New Roman" w:hAnsi="Times New Roman" w:cs="Times New Roman"/>
          <w:sz w:val="26"/>
        </w:rPr>
        <w:t>бух</w:t>
      </w:r>
      <w:r w:rsidRPr="007D1C4D">
        <w:rPr>
          <w:rFonts w:ascii="Times New Roman" w:eastAsia="Times New Roman" w:hAnsi="Times New Roman" w:cs="Times New Roman"/>
          <w:spacing w:val="54"/>
          <w:sz w:val="26"/>
        </w:rPr>
        <w:t xml:space="preserve"> </w:t>
      </w:r>
      <w:r w:rsidRPr="007D1C4D">
        <w:rPr>
          <w:rFonts w:ascii="Times New Roman" w:eastAsia="Times New Roman" w:hAnsi="Times New Roman" w:cs="Times New Roman"/>
          <w:sz w:val="26"/>
        </w:rPr>
        <w:t>балор,</w:t>
      </w:r>
      <w:r w:rsidRPr="007D1C4D">
        <w:rPr>
          <w:rFonts w:ascii="Times New Roman" w:eastAsia="Times New Roman" w:hAnsi="Times New Roman" w:cs="Times New Roman"/>
          <w:spacing w:val="51"/>
          <w:sz w:val="26"/>
        </w:rPr>
        <w:t xml:space="preserve"> </w:t>
      </w:r>
      <w:r w:rsidRPr="007D1C4D">
        <w:rPr>
          <w:rFonts w:ascii="Times New Roman" w:eastAsia="Times New Roman" w:hAnsi="Times New Roman" w:cs="Times New Roman"/>
          <w:sz w:val="26"/>
        </w:rPr>
        <w:t>говзара</w:t>
      </w:r>
      <w:r w:rsidRPr="007D1C4D">
        <w:rPr>
          <w:rFonts w:ascii="Times New Roman" w:eastAsia="Times New Roman" w:hAnsi="Times New Roman" w:cs="Times New Roman"/>
          <w:spacing w:val="50"/>
          <w:sz w:val="26"/>
        </w:rPr>
        <w:t xml:space="preserve"> </w:t>
      </w:r>
      <w:r w:rsidRPr="007D1C4D">
        <w:rPr>
          <w:rFonts w:ascii="Times New Roman" w:eastAsia="Times New Roman" w:hAnsi="Times New Roman" w:cs="Times New Roman"/>
          <w:sz w:val="26"/>
        </w:rPr>
        <w:t>йуккъерчу</w:t>
      </w:r>
      <w:r w:rsidRPr="007D1C4D">
        <w:rPr>
          <w:rFonts w:ascii="Times New Roman" w:eastAsia="Times New Roman" w:hAnsi="Times New Roman" w:cs="Times New Roman"/>
          <w:spacing w:val="-62"/>
          <w:sz w:val="26"/>
        </w:rPr>
        <w:t xml:space="preserve"> </w:t>
      </w:r>
      <w:r w:rsidRPr="007D1C4D">
        <w:rPr>
          <w:rFonts w:ascii="Times New Roman" w:eastAsia="Times New Roman" w:hAnsi="Times New Roman" w:cs="Times New Roman"/>
          <w:sz w:val="26"/>
        </w:rPr>
        <w:t>фрагменташца</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йа</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къаьстинчу могӀанашца</w:t>
      </w:r>
      <w:r w:rsidRPr="007D1C4D">
        <w:rPr>
          <w:rFonts w:ascii="Times New Roman" w:eastAsia="Times New Roman" w:hAnsi="Times New Roman" w:cs="Times New Roman"/>
          <w:spacing w:val="4"/>
          <w:sz w:val="26"/>
        </w:rPr>
        <w:t xml:space="preserve"> </w:t>
      </w:r>
      <w:r w:rsidRPr="007D1C4D">
        <w:rPr>
          <w:rFonts w:ascii="Times New Roman" w:eastAsia="Times New Roman" w:hAnsi="Times New Roman" w:cs="Times New Roman"/>
          <w:sz w:val="26"/>
        </w:rPr>
        <w:t>и</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тӀечӀагӀдан;</w:t>
      </w:r>
    </w:p>
    <w:p w:rsidR="007D1C4D" w:rsidRPr="007D1C4D" w:rsidRDefault="007D1C4D" w:rsidP="007D1C4D">
      <w:pPr>
        <w:widowControl w:val="0"/>
        <w:numPr>
          <w:ilvl w:val="0"/>
          <w:numId w:val="13"/>
        </w:numPr>
        <w:tabs>
          <w:tab w:val="left" w:pos="552"/>
          <w:tab w:val="left" w:pos="553"/>
        </w:tabs>
        <w:autoSpaceDE w:val="0"/>
        <w:autoSpaceDN w:val="0"/>
        <w:spacing w:after="0" w:line="240" w:lineRule="auto"/>
        <w:ind w:right="117"/>
        <w:rPr>
          <w:rFonts w:ascii="Times New Roman" w:eastAsia="Times New Roman" w:hAnsi="Times New Roman" w:cs="Times New Roman"/>
          <w:sz w:val="26"/>
        </w:rPr>
      </w:pPr>
      <w:r w:rsidRPr="007D1C4D">
        <w:rPr>
          <w:rFonts w:ascii="Times New Roman" w:eastAsia="Times New Roman" w:hAnsi="Times New Roman" w:cs="Times New Roman"/>
          <w:sz w:val="26"/>
        </w:rPr>
        <w:t>элементашца</w:t>
      </w:r>
      <w:r w:rsidRPr="007D1C4D">
        <w:rPr>
          <w:rFonts w:ascii="Times New Roman" w:eastAsia="Times New Roman" w:hAnsi="Times New Roman" w:cs="Times New Roman"/>
          <w:spacing w:val="55"/>
          <w:sz w:val="26"/>
        </w:rPr>
        <w:t xml:space="preserve"> </w:t>
      </w:r>
      <w:r w:rsidRPr="007D1C4D">
        <w:rPr>
          <w:rFonts w:ascii="Times New Roman" w:eastAsia="Times New Roman" w:hAnsi="Times New Roman" w:cs="Times New Roman"/>
          <w:sz w:val="26"/>
        </w:rPr>
        <w:t>киншка</w:t>
      </w:r>
      <w:r w:rsidRPr="007D1C4D">
        <w:rPr>
          <w:rFonts w:ascii="Times New Roman" w:eastAsia="Times New Roman" w:hAnsi="Times New Roman" w:cs="Times New Roman"/>
          <w:spacing w:val="52"/>
          <w:sz w:val="26"/>
        </w:rPr>
        <w:t xml:space="preserve"> </w:t>
      </w:r>
      <w:r w:rsidRPr="007D1C4D">
        <w:rPr>
          <w:rFonts w:ascii="Times New Roman" w:eastAsia="Times New Roman" w:hAnsi="Times New Roman" w:cs="Times New Roman"/>
          <w:sz w:val="26"/>
        </w:rPr>
        <w:t>йовза</w:t>
      </w:r>
      <w:r w:rsidRPr="007D1C4D">
        <w:rPr>
          <w:rFonts w:ascii="Times New Roman" w:eastAsia="Times New Roman" w:hAnsi="Times New Roman" w:cs="Times New Roman"/>
          <w:spacing w:val="53"/>
          <w:sz w:val="26"/>
        </w:rPr>
        <w:t xml:space="preserve"> </w:t>
      </w:r>
      <w:r w:rsidRPr="007D1C4D">
        <w:rPr>
          <w:rFonts w:ascii="Times New Roman" w:eastAsia="Times New Roman" w:hAnsi="Times New Roman" w:cs="Times New Roman"/>
          <w:sz w:val="26"/>
        </w:rPr>
        <w:t>(автор,</w:t>
      </w:r>
      <w:r w:rsidRPr="007D1C4D">
        <w:rPr>
          <w:rFonts w:ascii="Times New Roman" w:eastAsia="Times New Roman" w:hAnsi="Times New Roman" w:cs="Times New Roman"/>
          <w:spacing w:val="52"/>
          <w:sz w:val="26"/>
        </w:rPr>
        <w:t xml:space="preserve"> </w:t>
      </w:r>
      <w:r w:rsidRPr="007D1C4D">
        <w:rPr>
          <w:rFonts w:ascii="Times New Roman" w:eastAsia="Times New Roman" w:hAnsi="Times New Roman" w:cs="Times New Roman"/>
          <w:sz w:val="26"/>
        </w:rPr>
        <w:t>цӀе,</w:t>
      </w:r>
      <w:r w:rsidRPr="007D1C4D">
        <w:rPr>
          <w:rFonts w:ascii="Times New Roman" w:eastAsia="Times New Roman" w:hAnsi="Times New Roman" w:cs="Times New Roman"/>
          <w:spacing w:val="54"/>
          <w:sz w:val="26"/>
        </w:rPr>
        <w:t xml:space="preserve"> </w:t>
      </w:r>
      <w:r w:rsidRPr="007D1C4D">
        <w:rPr>
          <w:rFonts w:ascii="Times New Roman" w:eastAsia="Times New Roman" w:hAnsi="Times New Roman" w:cs="Times New Roman"/>
          <w:sz w:val="26"/>
        </w:rPr>
        <w:t>титульни</w:t>
      </w:r>
      <w:r w:rsidRPr="007D1C4D">
        <w:rPr>
          <w:rFonts w:ascii="Times New Roman" w:eastAsia="Times New Roman" w:hAnsi="Times New Roman" w:cs="Times New Roman"/>
          <w:spacing w:val="53"/>
          <w:sz w:val="26"/>
        </w:rPr>
        <w:t xml:space="preserve"> </w:t>
      </w:r>
      <w:r w:rsidRPr="007D1C4D">
        <w:rPr>
          <w:rFonts w:ascii="Times New Roman" w:eastAsia="Times New Roman" w:hAnsi="Times New Roman" w:cs="Times New Roman"/>
          <w:sz w:val="26"/>
        </w:rPr>
        <w:t>агӀо,</w:t>
      </w:r>
      <w:r w:rsidRPr="007D1C4D">
        <w:rPr>
          <w:rFonts w:ascii="Times New Roman" w:eastAsia="Times New Roman" w:hAnsi="Times New Roman" w:cs="Times New Roman"/>
          <w:spacing w:val="53"/>
          <w:sz w:val="26"/>
        </w:rPr>
        <w:t xml:space="preserve"> </w:t>
      </w:r>
      <w:r w:rsidRPr="007D1C4D">
        <w:rPr>
          <w:rFonts w:ascii="Times New Roman" w:eastAsia="Times New Roman" w:hAnsi="Times New Roman" w:cs="Times New Roman"/>
          <w:sz w:val="26"/>
        </w:rPr>
        <w:t>«Чулацам»</w:t>
      </w:r>
      <w:r w:rsidRPr="007D1C4D">
        <w:rPr>
          <w:rFonts w:ascii="Times New Roman" w:eastAsia="Times New Roman" w:hAnsi="Times New Roman" w:cs="Times New Roman"/>
          <w:spacing w:val="52"/>
          <w:sz w:val="26"/>
        </w:rPr>
        <w:t xml:space="preserve"> </w:t>
      </w:r>
      <w:r w:rsidRPr="007D1C4D">
        <w:rPr>
          <w:rFonts w:ascii="Times New Roman" w:eastAsia="Times New Roman" w:hAnsi="Times New Roman" w:cs="Times New Roman"/>
          <w:sz w:val="26"/>
        </w:rPr>
        <w:t>агӀо,</w:t>
      </w:r>
      <w:r w:rsidRPr="007D1C4D">
        <w:rPr>
          <w:rFonts w:ascii="Times New Roman" w:eastAsia="Times New Roman" w:hAnsi="Times New Roman" w:cs="Times New Roman"/>
          <w:spacing w:val="53"/>
          <w:sz w:val="26"/>
        </w:rPr>
        <w:t xml:space="preserve"> </w:t>
      </w:r>
      <w:r w:rsidRPr="007D1C4D">
        <w:rPr>
          <w:rFonts w:ascii="Times New Roman" w:eastAsia="Times New Roman" w:hAnsi="Times New Roman" w:cs="Times New Roman"/>
          <w:sz w:val="26"/>
        </w:rPr>
        <w:t>аннотаци,</w:t>
      </w:r>
      <w:r w:rsidRPr="007D1C4D">
        <w:rPr>
          <w:rFonts w:ascii="Times New Roman" w:eastAsia="Times New Roman" w:hAnsi="Times New Roman" w:cs="Times New Roman"/>
          <w:spacing w:val="-62"/>
          <w:sz w:val="26"/>
        </w:rPr>
        <w:t xml:space="preserve"> </w:t>
      </w:r>
      <w:r w:rsidRPr="007D1C4D">
        <w:rPr>
          <w:rFonts w:ascii="Times New Roman" w:eastAsia="Times New Roman" w:hAnsi="Times New Roman" w:cs="Times New Roman"/>
          <w:sz w:val="26"/>
        </w:rPr>
        <w:t>иллюстрациш);</w:t>
      </w:r>
    </w:p>
    <w:p w:rsidR="007D1C4D" w:rsidRPr="007D1C4D" w:rsidRDefault="007D1C4D" w:rsidP="007D1C4D">
      <w:pPr>
        <w:widowControl w:val="0"/>
        <w:numPr>
          <w:ilvl w:val="0"/>
          <w:numId w:val="13"/>
        </w:numPr>
        <w:tabs>
          <w:tab w:val="left" w:pos="378"/>
        </w:tabs>
        <w:autoSpaceDE w:val="0"/>
        <w:autoSpaceDN w:val="0"/>
        <w:spacing w:after="0" w:line="299" w:lineRule="exact"/>
        <w:ind w:left="377" w:hanging="157"/>
        <w:rPr>
          <w:rFonts w:ascii="Times New Roman" w:eastAsia="Times New Roman" w:hAnsi="Times New Roman" w:cs="Times New Roman"/>
          <w:sz w:val="26"/>
        </w:rPr>
      </w:pPr>
      <w:r w:rsidRPr="007D1C4D">
        <w:rPr>
          <w:rFonts w:ascii="Times New Roman" w:eastAsia="Times New Roman" w:hAnsi="Times New Roman" w:cs="Times New Roman"/>
          <w:sz w:val="26"/>
        </w:rPr>
        <w:t>къаьстинчу</w:t>
      </w:r>
      <w:r w:rsidRPr="007D1C4D">
        <w:rPr>
          <w:rFonts w:ascii="Times New Roman" w:eastAsia="Times New Roman" w:hAnsi="Times New Roman" w:cs="Times New Roman"/>
          <w:spacing w:val="-5"/>
          <w:sz w:val="26"/>
        </w:rPr>
        <w:t xml:space="preserve"> </w:t>
      </w:r>
      <w:r w:rsidRPr="007D1C4D">
        <w:rPr>
          <w:rFonts w:ascii="Times New Roman" w:eastAsia="Times New Roman" w:hAnsi="Times New Roman" w:cs="Times New Roman"/>
          <w:sz w:val="26"/>
        </w:rPr>
        <w:t>говзарна</w:t>
      </w:r>
      <w:r w:rsidRPr="007D1C4D">
        <w:rPr>
          <w:rFonts w:ascii="Times New Roman" w:eastAsia="Times New Roman" w:hAnsi="Times New Roman" w:cs="Times New Roman"/>
          <w:spacing w:val="-3"/>
          <w:sz w:val="26"/>
        </w:rPr>
        <w:t xml:space="preserve"> </w:t>
      </w:r>
      <w:r w:rsidRPr="007D1C4D">
        <w:rPr>
          <w:rFonts w:ascii="Times New Roman" w:eastAsia="Times New Roman" w:hAnsi="Times New Roman" w:cs="Times New Roman"/>
          <w:sz w:val="26"/>
        </w:rPr>
        <w:t>а,</w:t>
      </w:r>
      <w:r w:rsidRPr="007D1C4D">
        <w:rPr>
          <w:rFonts w:ascii="Times New Roman" w:eastAsia="Times New Roman" w:hAnsi="Times New Roman" w:cs="Times New Roman"/>
          <w:spacing w:val="-7"/>
          <w:sz w:val="26"/>
        </w:rPr>
        <w:t xml:space="preserve"> </w:t>
      </w:r>
      <w:r w:rsidRPr="007D1C4D">
        <w:rPr>
          <w:rFonts w:ascii="Times New Roman" w:eastAsia="Times New Roman" w:hAnsi="Times New Roman" w:cs="Times New Roman"/>
          <w:sz w:val="26"/>
        </w:rPr>
        <w:t>говзарийн</w:t>
      </w:r>
      <w:r w:rsidRPr="007D1C4D">
        <w:rPr>
          <w:rFonts w:ascii="Times New Roman" w:eastAsia="Times New Roman" w:hAnsi="Times New Roman" w:cs="Times New Roman"/>
          <w:spacing w:val="-3"/>
          <w:sz w:val="26"/>
        </w:rPr>
        <w:t xml:space="preserve"> </w:t>
      </w:r>
      <w:r w:rsidRPr="007D1C4D">
        <w:rPr>
          <w:rFonts w:ascii="Times New Roman" w:eastAsia="Times New Roman" w:hAnsi="Times New Roman" w:cs="Times New Roman"/>
          <w:sz w:val="26"/>
        </w:rPr>
        <w:t>гуларна</w:t>
      </w:r>
      <w:r w:rsidRPr="007D1C4D">
        <w:rPr>
          <w:rFonts w:ascii="Times New Roman" w:eastAsia="Times New Roman" w:hAnsi="Times New Roman" w:cs="Times New Roman"/>
          <w:spacing w:val="-3"/>
          <w:sz w:val="26"/>
        </w:rPr>
        <w:t xml:space="preserve"> </w:t>
      </w:r>
      <w:r w:rsidRPr="007D1C4D">
        <w:rPr>
          <w:rFonts w:ascii="Times New Roman" w:eastAsia="Times New Roman" w:hAnsi="Times New Roman" w:cs="Times New Roman"/>
          <w:sz w:val="26"/>
        </w:rPr>
        <w:t>а</w:t>
      </w:r>
      <w:r w:rsidRPr="007D1C4D">
        <w:rPr>
          <w:rFonts w:ascii="Times New Roman" w:eastAsia="Times New Roman" w:hAnsi="Times New Roman" w:cs="Times New Roman"/>
          <w:spacing w:val="-3"/>
          <w:sz w:val="26"/>
        </w:rPr>
        <w:t xml:space="preserve"> </w:t>
      </w:r>
      <w:r w:rsidRPr="007D1C4D">
        <w:rPr>
          <w:rFonts w:ascii="Times New Roman" w:eastAsia="Times New Roman" w:hAnsi="Times New Roman" w:cs="Times New Roman"/>
          <w:sz w:val="26"/>
        </w:rPr>
        <w:t>аннотаци</w:t>
      </w:r>
      <w:r w:rsidRPr="007D1C4D">
        <w:rPr>
          <w:rFonts w:ascii="Times New Roman" w:eastAsia="Times New Roman" w:hAnsi="Times New Roman" w:cs="Times New Roman"/>
          <w:spacing w:val="-5"/>
          <w:sz w:val="26"/>
        </w:rPr>
        <w:t xml:space="preserve"> </w:t>
      </w:r>
      <w:r w:rsidRPr="007D1C4D">
        <w:rPr>
          <w:rFonts w:ascii="Times New Roman" w:eastAsia="Times New Roman" w:hAnsi="Times New Roman" w:cs="Times New Roman"/>
          <w:sz w:val="26"/>
        </w:rPr>
        <w:t>хӀоттон;</w:t>
      </w:r>
    </w:p>
    <w:p w:rsidR="007D1C4D" w:rsidRPr="007D1C4D" w:rsidRDefault="007D1C4D" w:rsidP="007D1C4D">
      <w:pPr>
        <w:widowControl w:val="0"/>
        <w:numPr>
          <w:ilvl w:val="0"/>
          <w:numId w:val="13"/>
        </w:numPr>
        <w:tabs>
          <w:tab w:val="left" w:pos="493"/>
        </w:tabs>
        <w:autoSpaceDE w:val="0"/>
        <w:autoSpaceDN w:val="0"/>
        <w:spacing w:after="0" w:line="240" w:lineRule="auto"/>
        <w:ind w:right="119"/>
        <w:rPr>
          <w:rFonts w:ascii="Times New Roman" w:eastAsia="Times New Roman" w:hAnsi="Times New Roman" w:cs="Times New Roman"/>
          <w:sz w:val="26"/>
        </w:rPr>
      </w:pPr>
      <w:r w:rsidRPr="007D1C4D">
        <w:rPr>
          <w:rFonts w:ascii="Times New Roman" w:eastAsia="Times New Roman" w:hAnsi="Times New Roman" w:cs="Times New Roman"/>
          <w:sz w:val="26"/>
        </w:rPr>
        <w:t>тайп-тайпан</w:t>
      </w:r>
      <w:r w:rsidRPr="007D1C4D">
        <w:rPr>
          <w:rFonts w:ascii="Times New Roman" w:eastAsia="Times New Roman" w:hAnsi="Times New Roman" w:cs="Times New Roman"/>
          <w:spacing w:val="51"/>
          <w:sz w:val="26"/>
        </w:rPr>
        <w:t xml:space="preserve"> </w:t>
      </w:r>
      <w:r w:rsidRPr="007D1C4D">
        <w:rPr>
          <w:rFonts w:ascii="Times New Roman" w:eastAsia="Times New Roman" w:hAnsi="Times New Roman" w:cs="Times New Roman"/>
          <w:sz w:val="26"/>
        </w:rPr>
        <w:t>декхарш</w:t>
      </w:r>
      <w:r w:rsidRPr="007D1C4D">
        <w:rPr>
          <w:rFonts w:ascii="Times New Roman" w:eastAsia="Times New Roman" w:hAnsi="Times New Roman" w:cs="Times New Roman"/>
          <w:spacing w:val="48"/>
          <w:sz w:val="26"/>
        </w:rPr>
        <w:t xml:space="preserve"> </w:t>
      </w:r>
      <w:r w:rsidRPr="007D1C4D">
        <w:rPr>
          <w:rFonts w:ascii="Times New Roman" w:eastAsia="Times New Roman" w:hAnsi="Times New Roman" w:cs="Times New Roman"/>
          <w:sz w:val="26"/>
        </w:rPr>
        <w:t>кхочушдаран</w:t>
      </w:r>
      <w:r w:rsidRPr="007D1C4D">
        <w:rPr>
          <w:rFonts w:ascii="Times New Roman" w:eastAsia="Times New Roman" w:hAnsi="Times New Roman" w:cs="Times New Roman"/>
          <w:spacing w:val="53"/>
          <w:sz w:val="26"/>
        </w:rPr>
        <w:t xml:space="preserve"> </w:t>
      </w:r>
      <w:r w:rsidRPr="007D1C4D">
        <w:rPr>
          <w:rFonts w:ascii="Times New Roman" w:eastAsia="Times New Roman" w:hAnsi="Times New Roman" w:cs="Times New Roman"/>
          <w:sz w:val="26"/>
        </w:rPr>
        <w:t>Ӏалашонца</w:t>
      </w:r>
      <w:r w:rsidRPr="007D1C4D">
        <w:rPr>
          <w:rFonts w:ascii="Times New Roman" w:eastAsia="Times New Roman" w:hAnsi="Times New Roman" w:cs="Times New Roman"/>
          <w:spacing w:val="48"/>
          <w:sz w:val="26"/>
        </w:rPr>
        <w:t xml:space="preserve"> </w:t>
      </w:r>
      <w:r w:rsidRPr="007D1C4D">
        <w:rPr>
          <w:rFonts w:ascii="Times New Roman" w:eastAsia="Times New Roman" w:hAnsi="Times New Roman" w:cs="Times New Roman"/>
          <w:sz w:val="26"/>
        </w:rPr>
        <w:t>библиотекехь</w:t>
      </w:r>
      <w:r w:rsidRPr="007D1C4D">
        <w:rPr>
          <w:rFonts w:ascii="Times New Roman" w:eastAsia="Times New Roman" w:hAnsi="Times New Roman" w:cs="Times New Roman"/>
          <w:spacing w:val="48"/>
          <w:sz w:val="26"/>
        </w:rPr>
        <w:t xml:space="preserve"> </w:t>
      </w:r>
      <w:r w:rsidRPr="007D1C4D">
        <w:rPr>
          <w:rFonts w:ascii="Times New Roman" w:eastAsia="Times New Roman" w:hAnsi="Times New Roman" w:cs="Times New Roman"/>
          <w:sz w:val="26"/>
        </w:rPr>
        <w:t>ша</w:t>
      </w:r>
      <w:r w:rsidRPr="007D1C4D">
        <w:rPr>
          <w:rFonts w:ascii="Times New Roman" w:eastAsia="Times New Roman" w:hAnsi="Times New Roman" w:cs="Times New Roman"/>
          <w:spacing w:val="48"/>
          <w:sz w:val="26"/>
        </w:rPr>
        <w:t xml:space="preserve"> </w:t>
      </w:r>
      <w:r w:rsidRPr="007D1C4D">
        <w:rPr>
          <w:rFonts w:ascii="Times New Roman" w:eastAsia="Times New Roman" w:hAnsi="Times New Roman" w:cs="Times New Roman"/>
          <w:sz w:val="26"/>
        </w:rPr>
        <w:t>киншка</w:t>
      </w:r>
      <w:r w:rsidRPr="007D1C4D">
        <w:rPr>
          <w:rFonts w:ascii="Times New Roman" w:eastAsia="Times New Roman" w:hAnsi="Times New Roman" w:cs="Times New Roman"/>
          <w:spacing w:val="48"/>
          <w:sz w:val="26"/>
        </w:rPr>
        <w:t xml:space="preserve"> </w:t>
      </w:r>
      <w:r w:rsidRPr="007D1C4D">
        <w:rPr>
          <w:rFonts w:ascii="Times New Roman" w:eastAsia="Times New Roman" w:hAnsi="Times New Roman" w:cs="Times New Roman"/>
          <w:sz w:val="26"/>
        </w:rPr>
        <w:t>харжа</w:t>
      </w:r>
      <w:r w:rsidRPr="007D1C4D">
        <w:rPr>
          <w:rFonts w:ascii="Times New Roman" w:eastAsia="Times New Roman" w:hAnsi="Times New Roman" w:cs="Times New Roman"/>
          <w:spacing w:val="-62"/>
          <w:sz w:val="26"/>
        </w:rPr>
        <w:t xml:space="preserve"> </w:t>
      </w:r>
      <w:r w:rsidRPr="007D1C4D">
        <w:rPr>
          <w:rFonts w:ascii="Times New Roman" w:eastAsia="Times New Roman" w:hAnsi="Times New Roman" w:cs="Times New Roman"/>
          <w:sz w:val="26"/>
        </w:rPr>
        <w:t>(магийнчу</w:t>
      </w:r>
      <w:r w:rsidRPr="007D1C4D">
        <w:rPr>
          <w:rFonts w:ascii="Times New Roman" w:eastAsia="Times New Roman" w:hAnsi="Times New Roman" w:cs="Times New Roman"/>
          <w:spacing w:val="-2"/>
          <w:sz w:val="26"/>
        </w:rPr>
        <w:t xml:space="preserve"> </w:t>
      </w:r>
      <w:r w:rsidRPr="007D1C4D">
        <w:rPr>
          <w:rFonts w:ascii="Times New Roman" w:eastAsia="Times New Roman" w:hAnsi="Times New Roman" w:cs="Times New Roman"/>
          <w:sz w:val="26"/>
        </w:rPr>
        <w:t>спискаца</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йешар;</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билггалчу</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темина</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барта</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хаам</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кечбар);</w:t>
      </w:r>
    </w:p>
    <w:p w:rsidR="007D1C4D" w:rsidRPr="007D1C4D" w:rsidRDefault="007D1C4D" w:rsidP="007D1C4D">
      <w:pPr>
        <w:widowControl w:val="0"/>
        <w:numPr>
          <w:ilvl w:val="0"/>
          <w:numId w:val="13"/>
        </w:numPr>
        <w:tabs>
          <w:tab w:val="left" w:pos="395"/>
        </w:tabs>
        <w:autoSpaceDE w:val="0"/>
        <w:autoSpaceDN w:val="0"/>
        <w:spacing w:after="0" w:line="240" w:lineRule="auto"/>
        <w:ind w:right="116"/>
        <w:rPr>
          <w:rFonts w:ascii="Times New Roman" w:eastAsia="Times New Roman" w:hAnsi="Times New Roman" w:cs="Times New Roman"/>
          <w:sz w:val="26"/>
        </w:rPr>
      </w:pPr>
      <w:r w:rsidRPr="007D1C4D">
        <w:rPr>
          <w:rFonts w:ascii="Times New Roman" w:eastAsia="Times New Roman" w:hAnsi="Times New Roman" w:cs="Times New Roman"/>
          <w:sz w:val="26"/>
        </w:rPr>
        <w:t>йешначу</w:t>
      </w:r>
      <w:r w:rsidRPr="007D1C4D">
        <w:rPr>
          <w:rFonts w:ascii="Times New Roman" w:eastAsia="Times New Roman" w:hAnsi="Times New Roman" w:cs="Times New Roman"/>
          <w:spacing w:val="13"/>
          <w:sz w:val="26"/>
        </w:rPr>
        <w:t xml:space="preserve"> </w:t>
      </w:r>
      <w:r w:rsidRPr="007D1C4D">
        <w:rPr>
          <w:rFonts w:ascii="Times New Roman" w:eastAsia="Times New Roman" w:hAnsi="Times New Roman" w:cs="Times New Roman"/>
          <w:sz w:val="26"/>
        </w:rPr>
        <w:t>говзарийн</w:t>
      </w:r>
      <w:r w:rsidRPr="007D1C4D">
        <w:rPr>
          <w:rFonts w:ascii="Times New Roman" w:eastAsia="Times New Roman" w:hAnsi="Times New Roman" w:cs="Times New Roman"/>
          <w:spacing w:val="17"/>
          <w:sz w:val="26"/>
        </w:rPr>
        <w:t xml:space="preserve"> </w:t>
      </w:r>
      <w:r w:rsidRPr="007D1C4D">
        <w:rPr>
          <w:rFonts w:ascii="Times New Roman" w:eastAsia="Times New Roman" w:hAnsi="Times New Roman" w:cs="Times New Roman"/>
          <w:sz w:val="26"/>
        </w:rPr>
        <w:t>турпалхойн</w:t>
      </w:r>
      <w:r w:rsidRPr="007D1C4D">
        <w:rPr>
          <w:rFonts w:ascii="Times New Roman" w:eastAsia="Times New Roman" w:hAnsi="Times New Roman" w:cs="Times New Roman"/>
          <w:spacing w:val="16"/>
          <w:sz w:val="26"/>
        </w:rPr>
        <w:t xml:space="preserve"> </w:t>
      </w:r>
      <w:r w:rsidRPr="007D1C4D">
        <w:rPr>
          <w:rFonts w:ascii="Times New Roman" w:eastAsia="Times New Roman" w:hAnsi="Times New Roman" w:cs="Times New Roman"/>
          <w:sz w:val="26"/>
        </w:rPr>
        <w:t>мах</w:t>
      </w:r>
      <w:r w:rsidRPr="007D1C4D">
        <w:rPr>
          <w:rFonts w:ascii="Times New Roman" w:eastAsia="Times New Roman" w:hAnsi="Times New Roman" w:cs="Times New Roman"/>
          <w:spacing w:val="16"/>
          <w:sz w:val="26"/>
        </w:rPr>
        <w:t xml:space="preserve"> </w:t>
      </w:r>
      <w:r w:rsidRPr="007D1C4D">
        <w:rPr>
          <w:rFonts w:ascii="Times New Roman" w:eastAsia="Times New Roman" w:hAnsi="Times New Roman" w:cs="Times New Roman"/>
          <w:sz w:val="26"/>
        </w:rPr>
        <w:t>хадор</w:t>
      </w:r>
      <w:r w:rsidRPr="007D1C4D">
        <w:rPr>
          <w:rFonts w:ascii="Times New Roman" w:eastAsia="Times New Roman" w:hAnsi="Times New Roman" w:cs="Times New Roman"/>
          <w:spacing w:val="18"/>
          <w:sz w:val="26"/>
        </w:rPr>
        <w:t xml:space="preserve"> </w:t>
      </w:r>
      <w:r w:rsidRPr="007D1C4D">
        <w:rPr>
          <w:rFonts w:ascii="Times New Roman" w:eastAsia="Times New Roman" w:hAnsi="Times New Roman" w:cs="Times New Roman"/>
          <w:sz w:val="26"/>
        </w:rPr>
        <w:t>довзийта,</w:t>
      </w:r>
      <w:r w:rsidRPr="007D1C4D">
        <w:rPr>
          <w:rFonts w:ascii="Times New Roman" w:eastAsia="Times New Roman" w:hAnsi="Times New Roman" w:cs="Times New Roman"/>
          <w:spacing w:val="16"/>
          <w:sz w:val="26"/>
        </w:rPr>
        <w:t xml:space="preserve"> </w:t>
      </w:r>
      <w:r w:rsidRPr="007D1C4D">
        <w:rPr>
          <w:rFonts w:ascii="Times New Roman" w:eastAsia="Times New Roman" w:hAnsi="Times New Roman" w:cs="Times New Roman"/>
          <w:sz w:val="26"/>
        </w:rPr>
        <w:t>классерчарна</w:t>
      </w:r>
      <w:r w:rsidRPr="007D1C4D">
        <w:rPr>
          <w:rFonts w:ascii="Times New Roman" w:eastAsia="Times New Roman" w:hAnsi="Times New Roman" w:cs="Times New Roman"/>
          <w:spacing w:val="14"/>
          <w:sz w:val="26"/>
        </w:rPr>
        <w:t xml:space="preserve"> </w:t>
      </w:r>
      <w:r w:rsidRPr="007D1C4D">
        <w:rPr>
          <w:rFonts w:ascii="Times New Roman" w:eastAsia="Times New Roman" w:hAnsi="Times New Roman" w:cs="Times New Roman"/>
          <w:sz w:val="26"/>
        </w:rPr>
        <w:t>хетарг</w:t>
      </w:r>
      <w:r w:rsidRPr="007D1C4D">
        <w:rPr>
          <w:rFonts w:ascii="Times New Roman" w:eastAsia="Times New Roman" w:hAnsi="Times New Roman" w:cs="Times New Roman"/>
          <w:spacing w:val="15"/>
          <w:sz w:val="26"/>
        </w:rPr>
        <w:t xml:space="preserve"> </w:t>
      </w:r>
      <w:r w:rsidRPr="007D1C4D">
        <w:rPr>
          <w:rFonts w:ascii="Times New Roman" w:eastAsia="Times New Roman" w:hAnsi="Times New Roman" w:cs="Times New Roman"/>
          <w:sz w:val="26"/>
        </w:rPr>
        <w:t>гӀиллакхехь</w:t>
      </w:r>
      <w:r w:rsidRPr="007D1C4D">
        <w:rPr>
          <w:rFonts w:ascii="Times New Roman" w:eastAsia="Times New Roman" w:hAnsi="Times New Roman" w:cs="Times New Roman"/>
          <w:spacing w:val="-62"/>
          <w:sz w:val="26"/>
        </w:rPr>
        <w:t xml:space="preserve"> </w:t>
      </w:r>
      <w:r w:rsidRPr="007D1C4D">
        <w:rPr>
          <w:rFonts w:ascii="Times New Roman" w:eastAsia="Times New Roman" w:hAnsi="Times New Roman" w:cs="Times New Roman"/>
          <w:sz w:val="26"/>
        </w:rPr>
        <w:t>тӀелаца;</w:t>
      </w:r>
    </w:p>
    <w:p w:rsidR="007D1C4D" w:rsidRPr="007D1C4D" w:rsidRDefault="007D1C4D" w:rsidP="007D1C4D">
      <w:pPr>
        <w:widowControl w:val="0"/>
        <w:numPr>
          <w:ilvl w:val="0"/>
          <w:numId w:val="13"/>
        </w:numPr>
        <w:tabs>
          <w:tab w:val="left" w:pos="523"/>
          <w:tab w:val="left" w:pos="524"/>
          <w:tab w:val="left" w:pos="1514"/>
          <w:tab w:val="left" w:pos="3343"/>
          <w:tab w:val="left" w:pos="4989"/>
          <w:tab w:val="left" w:pos="5514"/>
          <w:tab w:val="left" w:pos="6248"/>
          <w:tab w:val="left" w:pos="6851"/>
          <w:tab w:val="left" w:pos="8206"/>
          <w:tab w:val="left" w:pos="8600"/>
        </w:tabs>
        <w:autoSpaceDE w:val="0"/>
        <w:autoSpaceDN w:val="0"/>
        <w:spacing w:after="0" w:line="240" w:lineRule="auto"/>
        <w:ind w:right="117"/>
        <w:rPr>
          <w:rFonts w:ascii="Times New Roman" w:eastAsia="Times New Roman" w:hAnsi="Times New Roman" w:cs="Times New Roman"/>
          <w:sz w:val="26"/>
        </w:rPr>
      </w:pPr>
      <w:r w:rsidRPr="007D1C4D">
        <w:rPr>
          <w:rFonts w:ascii="Times New Roman" w:eastAsia="Times New Roman" w:hAnsi="Times New Roman" w:cs="Times New Roman"/>
          <w:sz w:val="26"/>
        </w:rPr>
        <w:t>хааман</w:t>
      </w:r>
      <w:r w:rsidRPr="007D1C4D">
        <w:rPr>
          <w:rFonts w:ascii="Times New Roman" w:eastAsia="Times New Roman" w:hAnsi="Times New Roman" w:cs="Times New Roman"/>
          <w:sz w:val="26"/>
        </w:rPr>
        <w:tab/>
        <w:t>тайп-тайпанчу</w:t>
      </w:r>
      <w:r w:rsidRPr="007D1C4D">
        <w:rPr>
          <w:rFonts w:ascii="Times New Roman" w:eastAsia="Times New Roman" w:hAnsi="Times New Roman" w:cs="Times New Roman"/>
          <w:sz w:val="26"/>
        </w:rPr>
        <w:tab/>
        <w:t>хьостанашца</w:t>
      </w:r>
      <w:r w:rsidRPr="007D1C4D">
        <w:rPr>
          <w:rFonts w:ascii="Times New Roman" w:eastAsia="Times New Roman" w:hAnsi="Times New Roman" w:cs="Times New Roman"/>
          <w:sz w:val="26"/>
        </w:rPr>
        <w:tab/>
        <w:t>ша</w:t>
      </w:r>
      <w:r w:rsidRPr="007D1C4D">
        <w:rPr>
          <w:rFonts w:ascii="Times New Roman" w:eastAsia="Times New Roman" w:hAnsi="Times New Roman" w:cs="Times New Roman"/>
          <w:sz w:val="26"/>
        </w:rPr>
        <w:tab/>
        <w:t>болх</w:t>
      </w:r>
      <w:r w:rsidRPr="007D1C4D">
        <w:rPr>
          <w:rFonts w:ascii="Times New Roman" w:eastAsia="Times New Roman" w:hAnsi="Times New Roman" w:cs="Times New Roman"/>
          <w:sz w:val="26"/>
        </w:rPr>
        <w:tab/>
        <w:t>бан</w:t>
      </w:r>
      <w:r w:rsidRPr="007D1C4D">
        <w:rPr>
          <w:rFonts w:ascii="Times New Roman" w:eastAsia="Times New Roman" w:hAnsi="Times New Roman" w:cs="Times New Roman"/>
          <w:sz w:val="26"/>
        </w:rPr>
        <w:tab/>
        <w:t>(дошамаш</w:t>
      </w:r>
      <w:r w:rsidRPr="007D1C4D">
        <w:rPr>
          <w:rFonts w:ascii="Times New Roman" w:eastAsia="Times New Roman" w:hAnsi="Times New Roman" w:cs="Times New Roman"/>
          <w:sz w:val="26"/>
        </w:rPr>
        <w:tab/>
        <w:t>а,</w:t>
      </w:r>
      <w:r w:rsidRPr="007D1C4D">
        <w:rPr>
          <w:rFonts w:ascii="Times New Roman" w:eastAsia="Times New Roman" w:hAnsi="Times New Roman" w:cs="Times New Roman"/>
          <w:sz w:val="26"/>
        </w:rPr>
        <w:tab/>
        <w:t>тайп-тайпана</w:t>
      </w:r>
      <w:r w:rsidRPr="007D1C4D">
        <w:rPr>
          <w:rFonts w:ascii="Times New Roman" w:eastAsia="Times New Roman" w:hAnsi="Times New Roman" w:cs="Times New Roman"/>
          <w:spacing w:val="-62"/>
          <w:sz w:val="26"/>
        </w:rPr>
        <w:t xml:space="preserve"> </w:t>
      </w:r>
      <w:r w:rsidRPr="007D1C4D">
        <w:rPr>
          <w:rFonts w:ascii="Times New Roman" w:eastAsia="Times New Roman" w:hAnsi="Times New Roman" w:cs="Times New Roman"/>
          <w:sz w:val="26"/>
        </w:rPr>
        <w:t>справочникаш</w:t>
      </w:r>
      <w:r w:rsidRPr="007D1C4D">
        <w:rPr>
          <w:rFonts w:ascii="Times New Roman" w:eastAsia="Times New Roman" w:hAnsi="Times New Roman" w:cs="Times New Roman"/>
          <w:spacing w:val="-2"/>
          <w:sz w:val="26"/>
        </w:rPr>
        <w:t xml:space="preserve"> </w:t>
      </w:r>
      <w:r w:rsidRPr="007D1C4D">
        <w:rPr>
          <w:rFonts w:ascii="Times New Roman" w:eastAsia="Times New Roman" w:hAnsi="Times New Roman" w:cs="Times New Roman"/>
          <w:sz w:val="26"/>
        </w:rPr>
        <w:t>а</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йукъалоцуш).</w:t>
      </w:r>
    </w:p>
    <w:p w:rsidR="007D1C4D" w:rsidRPr="007D1C4D" w:rsidRDefault="007D1C4D" w:rsidP="007D1C4D">
      <w:pPr>
        <w:widowControl w:val="0"/>
        <w:autoSpaceDE w:val="0"/>
        <w:autoSpaceDN w:val="0"/>
        <w:spacing w:after="0" w:line="240" w:lineRule="auto"/>
        <w:ind w:left="221" w:right="116" w:firstLine="772"/>
        <w:jc w:val="both"/>
        <w:rPr>
          <w:rFonts w:ascii="Times New Roman" w:eastAsia="Times New Roman" w:hAnsi="Times New Roman" w:cs="Times New Roman"/>
          <w:sz w:val="26"/>
          <w:szCs w:val="26"/>
        </w:rPr>
      </w:pPr>
      <w:r w:rsidRPr="007D1C4D">
        <w:rPr>
          <w:rFonts w:ascii="Times New Roman" w:eastAsia="Times New Roman" w:hAnsi="Times New Roman" w:cs="Times New Roman"/>
          <w:b/>
          <w:sz w:val="26"/>
          <w:szCs w:val="26"/>
        </w:rPr>
        <w:t>«Литературоведина</w:t>
      </w:r>
      <w:r w:rsidRPr="007D1C4D">
        <w:rPr>
          <w:rFonts w:ascii="Times New Roman" w:eastAsia="Times New Roman" w:hAnsi="Times New Roman" w:cs="Times New Roman"/>
          <w:b/>
          <w:spacing w:val="1"/>
          <w:sz w:val="26"/>
          <w:szCs w:val="26"/>
        </w:rPr>
        <w:t xml:space="preserve"> </w:t>
      </w:r>
      <w:r w:rsidRPr="007D1C4D">
        <w:rPr>
          <w:rFonts w:ascii="Times New Roman" w:eastAsia="Times New Roman" w:hAnsi="Times New Roman" w:cs="Times New Roman"/>
          <w:b/>
          <w:sz w:val="26"/>
          <w:szCs w:val="26"/>
        </w:rPr>
        <w:t>йукъавигар»</w:t>
      </w:r>
      <w:r w:rsidRPr="007D1C4D">
        <w:rPr>
          <w:rFonts w:ascii="Times New Roman" w:eastAsia="Times New Roman" w:hAnsi="Times New Roman" w:cs="Times New Roman"/>
          <w:b/>
          <w:spacing w:val="1"/>
          <w:sz w:val="26"/>
          <w:szCs w:val="26"/>
        </w:rPr>
        <w:t xml:space="preserve"> </w:t>
      </w:r>
      <w:r w:rsidRPr="007D1C4D">
        <w:rPr>
          <w:rFonts w:ascii="Times New Roman" w:eastAsia="Times New Roman" w:hAnsi="Times New Roman" w:cs="Times New Roman"/>
          <w:b/>
          <w:sz w:val="26"/>
          <w:szCs w:val="26"/>
        </w:rPr>
        <w:t>дакъа:</w:t>
      </w:r>
      <w:r w:rsidRPr="007D1C4D">
        <w:rPr>
          <w:rFonts w:ascii="Times New Roman" w:eastAsia="Times New Roman" w:hAnsi="Times New Roman" w:cs="Times New Roman"/>
          <w:b/>
          <w:spacing w:val="1"/>
          <w:sz w:val="26"/>
          <w:szCs w:val="26"/>
        </w:rPr>
        <w:t xml:space="preserve"> </w:t>
      </w:r>
      <w:r w:rsidRPr="007D1C4D">
        <w:rPr>
          <w:rFonts w:ascii="Times New Roman" w:eastAsia="Times New Roman" w:hAnsi="Times New Roman" w:cs="Times New Roman"/>
          <w:sz w:val="26"/>
          <w:szCs w:val="26"/>
        </w:rPr>
        <w:t>рифмийн</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кепаш</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къастор,</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халкъан</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кхоллараллин</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а,</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авторийн</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литературин</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а</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говзарийн</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жанрийн</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башхаллаш</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къастор,</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текстехь литературин приемаш (дустар, олицетворени, контраст, гипербола, и. кх. дӀ.)</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йовзар</w:t>
      </w:r>
      <w:r w:rsidRPr="007D1C4D">
        <w:rPr>
          <w:rFonts w:ascii="Times New Roman" w:eastAsia="Times New Roman" w:hAnsi="Times New Roman" w:cs="Times New Roman"/>
          <w:spacing w:val="-2"/>
          <w:sz w:val="26"/>
          <w:szCs w:val="26"/>
        </w:rPr>
        <w:t xml:space="preserve"> </w:t>
      </w:r>
      <w:r w:rsidRPr="007D1C4D">
        <w:rPr>
          <w:rFonts w:ascii="Times New Roman" w:eastAsia="Times New Roman" w:hAnsi="Times New Roman" w:cs="Times New Roman"/>
          <w:sz w:val="26"/>
          <w:szCs w:val="26"/>
        </w:rPr>
        <w:t>а, царах</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пайдаэцаран</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бахьанех</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кхетар</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а.</w:t>
      </w:r>
    </w:p>
    <w:p w:rsidR="007D1C4D" w:rsidRPr="007D1C4D" w:rsidRDefault="007D1C4D" w:rsidP="007D1C4D">
      <w:pPr>
        <w:widowControl w:val="0"/>
        <w:autoSpaceDE w:val="0"/>
        <w:autoSpaceDN w:val="0"/>
        <w:spacing w:before="2" w:after="0" w:line="298" w:lineRule="exact"/>
        <w:ind w:left="929"/>
        <w:jc w:val="both"/>
        <w:outlineLvl w:val="1"/>
        <w:rPr>
          <w:rFonts w:ascii="Times New Roman" w:eastAsia="Times New Roman" w:hAnsi="Times New Roman" w:cs="Times New Roman"/>
          <w:b/>
          <w:bCs/>
          <w:sz w:val="26"/>
          <w:szCs w:val="26"/>
        </w:rPr>
      </w:pPr>
      <w:r w:rsidRPr="007D1C4D">
        <w:rPr>
          <w:rFonts w:ascii="Times New Roman" w:eastAsia="Times New Roman" w:hAnsi="Times New Roman" w:cs="Times New Roman"/>
          <w:b/>
          <w:bCs/>
          <w:sz w:val="26"/>
          <w:szCs w:val="26"/>
        </w:rPr>
        <w:t>Дешна</w:t>
      </w:r>
      <w:r w:rsidRPr="007D1C4D">
        <w:rPr>
          <w:rFonts w:ascii="Times New Roman" w:eastAsia="Times New Roman" w:hAnsi="Times New Roman" w:cs="Times New Roman"/>
          <w:b/>
          <w:bCs/>
          <w:spacing w:val="-3"/>
          <w:sz w:val="26"/>
          <w:szCs w:val="26"/>
        </w:rPr>
        <w:t xml:space="preserve"> </w:t>
      </w:r>
      <w:r w:rsidRPr="007D1C4D">
        <w:rPr>
          <w:rFonts w:ascii="Times New Roman" w:eastAsia="Times New Roman" w:hAnsi="Times New Roman" w:cs="Times New Roman"/>
          <w:b/>
          <w:bCs/>
          <w:sz w:val="26"/>
          <w:szCs w:val="26"/>
        </w:rPr>
        <w:t>волучунна</w:t>
      </w:r>
      <w:r w:rsidRPr="007D1C4D">
        <w:rPr>
          <w:rFonts w:ascii="Times New Roman" w:eastAsia="Times New Roman" w:hAnsi="Times New Roman" w:cs="Times New Roman"/>
          <w:b/>
          <w:bCs/>
          <w:spacing w:val="-2"/>
          <w:sz w:val="26"/>
          <w:szCs w:val="26"/>
        </w:rPr>
        <w:t xml:space="preserve"> </w:t>
      </w:r>
      <w:r w:rsidRPr="007D1C4D">
        <w:rPr>
          <w:rFonts w:ascii="Times New Roman" w:eastAsia="Times New Roman" w:hAnsi="Times New Roman" w:cs="Times New Roman"/>
          <w:b/>
          <w:bCs/>
          <w:sz w:val="26"/>
          <w:szCs w:val="26"/>
        </w:rPr>
        <w:t>Ӏемар</w:t>
      </w:r>
      <w:r w:rsidRPr="007D1C4D">
        <w:rPr>
          <w:rFonts w:ascii="Times New Roman" w:eastAsia="Times New Roman" w:hAnsi="Times New Roman" w:cs="Times New Roman"/>
          <w:b/>
          <w:bCs/>
          <w:spacing w:val="-2"/>
          <w:sz w:val="26"/>
          <w:szCs w:val="26"/>
        </w:rPr>
        <w:t xml:space="preserve"> </w:t>
      </w:r>
      <w:r w:rsidRPr="007D1C4D">
        <w:rPr>
          <w:rFonts w:ascii="Times New Roman" w:eastAsia="Times New Roman" w:hAnsi="Times New Roman" w:cs="Times New Roman"/>
          <w:b/>
          <w:bCs/>
          <w:sz w:val="26"/>
          <w:szCs w:val="26"/>
        </w:rPr>
        <w:t>ду:</w:t>
      </w:r>
    </w:p>
    <w:p w:rsidR="007D1C4D" w:rsidRPr="007D1C4D" w:rsidRDefault="007D1C4D" w:rsidP="007D1C4D">
      <w:pPr>
        <w:widowControl w:val="0"/>
        <w:numPr>
          <w:ilvl w:val="0"/>
          <w:numId w:val="13"/>
        </w:numPr>
        <w:tabs>
          <w:tab w:val="left" w:pos="495"/>
        </w:tabs>
        <w:autoSpaceDE w:val="0"/>
        <w:autoSpaceDN w:val="0"/>
        <w:spacing w:after="0" w:line="240" w:lineRule="auto"/>
        <w:ind w:right="116"/>
        <w:jc w:val="both"/>
        <w:rPr>
          <w:rFonts w:ascii="Times New Roman" w:eastAsia="Times New Roman" w:hAnsi="Times New Roman" w:cs="Times New Roman"/>
          <w:sz w:val="26"/>
        </w:rPr>
      </w:pPr>
      <w:r w:rsidRPr="007D1C4D">
        <w:rPr>
          <w:rFonts w:ascii="Times New Roman" w:eastAsia="Times New Roman" w:hAnsi="Times New Roman" w:cs="Times New Roman"/>
          <w:sz w:val="26"/>
        </w:rPr>
        <w:t>исбаьхьаллин</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культурин</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кхиаран</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коьрта</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некъ</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ган:</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халкъан</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кхолларалли</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тӀера</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авторийн</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кепашка</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кхаччалц;</w:t>
      </w:r>
    </w:p>
    <w:p w:rsidR="007D1C4D" w:rsidRPr="007D1C4D" w:rsidRDefault="007D1C4D" w:rsidP="007D1C4D">
      <w:pPr>
        <w:widowControl w:val="0"/>
        <w:numPr>
          <w:ilvl w:val="0"/>
          <w:numId w:val="13"/>
        </w:numPr>
        <w:tabs>
          <w:tab w:val="left" w:pos="378"/>
        </w:tabs>
        <w:autoSpaceDE w:val="0"/>
        <w:autoSpaceDN w:val="0"/>
        <w:spacing w:after="0" w:line="299" w:lineRule="exact"/>
        <w:ind w:left="377" w:hanging="157"/>
        <w:jc w:val="both"/>
        <w:rPr>
          <w:rFonts w:ascii="Times New Roman" w:eastAsia="Times New Roman" w:hAnsi="Times New Roman" w:cs="Times New Roman"/>
          <w:sz w:val="26"/>
        </w:rPr>
      </w:pPr>
      <w:r w:rsidRPr="007D1C4D">
        <w:rPr>
          <w:rFonts w:ascii="Times New Roman" w:eastAsia="Times New Roman" w:hAnsi="Times New Roman" w:cs="Times New Roman"/>
          <w:sz w:val="26"/>
        </w:rPr>
        <w:t>халкъан</w:t>
      </w:r>
      <w:r w:rsidRPr="007D1C4D">
        <w:rPr>
          <w:rFonts w:ascii="Times New Roman" w:eastAsia="Times New Roman" w:hAnsi="Times New Roman" w:cs="Times New Roman"/>
          <w:spacing w:val="-5"/>
          <w:sz w:val="26"/>
        </w:rPr>
        <w:t xml:space="preserve"> </w:t>
      </w:r>
      <w:r w:rsidRPr="007D1C4D">
        <w:rPr>
          <w:rFonts w:ascii="Times New Roman" w:eastAsia="Times New Roman" w:hAnsi="Times New Roman" w:cs="Times New Roman"/>
          <w:sz w:val="26"/>
        </w:rPr>
        <w:t>говзарш</w:t>
      </w:r>
      <w:r w:rsidRPr="007D1C4D">
        <w:rPr>
          <w:rFonts w:ascii="Times New Roman" w:eastAsia="Times New Roman" w:hAnsi="Times New Roman" w:cs="Times New Roman"/>
          <w:spacing w:val="-4"/>
          <w:sz w:val="26"/>
        </w:rPr>
        <w:t xml:space="preserve"> </w:t>
      </w:r>
      <w:r w:rsidRPr="007D1C4D">
        <w:rPr>
          <w:rFonts w:ascii="Times New Roman" w:eastAsia="Times New Roman" w:hAnsi="Times New Roman" w:cs="Times New Roman"/>
          <w:sz w:val="26"/>
        </w:rPr>
        <w:t>авторийнчарах</w:t>
      </w:r>
      <w:r w:rsidRPr="007D1C4D">
        <w:rPr>
          <w:rFonts w:ascii="Times New Roman" w:eastAsia="Times New Roman" w:hAnsi="Times New Roman" w:cs="Times New Roman"/>
          <w:spacing w:val="-6"/>
          <w:sz w:val="26"/>
        </w:rPr>
        <w:t xml:space="preserve"> </w:t>
      </w:r>
      <w:r w:rsidRPr="007D1C4D">
        <w:rPr>
          <w:rFonts w:ascii="Times New Roman" w:eastAsia="Times New Roman" w:hAnsi="Times New Roman" w:cs="Times New Roman"/>
          <w:sz w:val="26"/>
        </w:rPr>
        <w:t>къастон;</w:t>
      </w:r>
    </w:p>
    <w:p w:rsidR="007D1C4D" w:rsidRPr="007D1C4D" w:rsidRDefault="007D1C4D" w:rsidP="007D1C4D">
      <w:pPr>
        <w:widowControl w:val="0"/>
        <w:numPr>
          <w:ilvl w:val="0"/>
          <w:numId w:val="13"/>
        </w:numPr>
        <w:tabs>
          <w:tab w:val="left" w:pos="471"/>
        </w:tabs>
        <w:autoSpaceDE w:val="0"/>
        <w:autoSpaceDN w:val="0"/>
        <w:spacing w:after="0" w:line="240" w:lineRule="auto"/>
        <w:ind w:right="117"/>
        <w:jc w:val="both"/>
        <w:rPr>
          <w:rFonts w:ascii="Times New Roman" w:eastAsia="Times New Roman" w:hAnsi="Times New Roman" w:cs="Times New Roman"/>
          <w:sz w:val="26"/>
        </w:rPr>
      </w:pPr>
      <w:r w:rsidRPr="007D1C4D">
        <w:rPr>
          <w:rFonts w:ascii="Times New Roman" w:eastAsia="Times New Roman" w:hAnsi="Times New Roman" w:cs="Times New Roman"/>
          <w:sz w:val="26"/>
        </w:rPr>
        <w:t>авторийн</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литературехь</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исбаьхьаллин</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вастийн</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гӀирсаш</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карон</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а,</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вовшах</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къастон</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(дустар,</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олицетворени,</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гипербола</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(«даздар»</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олу),</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контраст,</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йух-йуха</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алар,</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рифмин</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тайп-тайпана</w:t>
      </w:r>
      <w:r w:rsidRPr="007D1C4D">
        <w:rPr>
          <w:rFonts w:ascii="Times New Roman" w:eastAsia="Times New Roman" w:hAnsi="Times New Roman" w:cs="Times New Roman"/>
          <w:spacing w:val="-2"/>
          <w:sz w:val="26"/>
        </w:rPr>
        <w:t xml:space="preserve"> </w:t>
      </w:r>
      <w:r w:rsidRPr="007D1C4D">
        <w:rPr>
          <w:rFonts w:ascii="Times New Roman" w:eastAsia="Times New Roman" w:hAnsi="Times New Roman" w:cs="Times New Roman"/>
          <w:sz w:val="26"/>
        </w:rPr>
        <w:t>кепаш)</w:t>
      </w:r>
      <w:r w:rsidRPr="007D1C4D">
        <w:rPr>
          <w:rFonts w:ascii="Times New Roman" w:eastAsia="Times New Roman" w:hAnsi="Times New Roman" w:cs="Times New Roman"/>
          <w:spacing w:val="2"/>
          <w:sz w:val="26"/>
        </w:rPr>
        <w:t xml:space="preserve"> </w:t>
      </w:r>
      <w:r w:rsidRPr="007D1C4D">
        <w:rPr>
          <w:rFonts w:ascii="Times New Roman" w:eastAsia="Times New Roman" w:hAnsi="Times New Roman" w:cs="Times New Roman"/>
          <w:sz w:val="26"/>
        </w:rPr>
        <w:t>а.</w:t>
      </w:r>
    </w:p>
    <w:p w:rsidR="007D1C4D" w:rsidRPr="007D1C4D" w:rsidRDefault="007D1C4D" w:rsidP="007D1C4D">
      <w:pPr>
        <w:widowControl w:val="0"/>
        <w:autoSpaceDE w:val="0"/>
        <w:autoSpaceDN w:val="0"/>
        <w:spacing w:after="0" w:line="240" w:lineRule="auto"/>
        <w:jc w:val="both"/>
        <w:rPr>
          <w:rFonts w:ascii="Times New Roman" w:eastAsia="Times New Roman" w:hAnsi="Times New Roman" w:cs="Times New Roman"/>
          <w:sz w:val="26"/>
        </w:rPr>
        <w:sectPr w:rsidR="007D1C4D" w:rsidRPr="007D1C4D">
          <w:pgSz w:w="11920" w:h="16850"/>
          <w:pgMar w:top="980" w:right="460" w:bottom="760" w:left="1260" w:header="0" w:footer="561" w:gutter="0"/>
          <w:cols w:space="720"/>
        </w:sectPr>
      </w:pPr>
    </w:p>
    <w:p w:rsidR="007D1C4D" w:rsidRPr="007D1C4D" w:rsidRDefault="007D1C4D" w:rsidP="007D1C4D">
      <w:pPr>
        <w:widowControl w:val="0"/>
        <w:autoSpaceDE w:val="0"/>
        <w:autoSpaceDN w:val="0"/>
        <w:spacing w:before="60" w:after="0" w:line="240" w:lineRule="auto"/>
        <w:ind w:left="221" w:right="125"/>
        <w:jc w:val="both"/>
        <w:outlineLvl w:val="1"/>
        <w:rPr>
          <w:rFonts w:ascii="Times New Roman" w:eastAsia="Times New Roman" w:hAnsi="Times New Roman" w:cs="Times New Roman"/>
          <w:b/>
          <w:bCs/>
          <w:sz w:val="26"/>
          <w:szCs w:val="26"/>
        </w:rPr>
      </w:pPr>
      <w:r w:rsidRPr="007D1C4D">
        <w:rPr>
          <w:rFonts w:ascii="Times New Roman" w:eastAsia="Times New Roman" w:hAnsi="Times New Roman" w:cs="Times New Roman"/>
          <w:b/>
          <w:bCs/>
          <w:sz w:val="26"/>
          <w:szCs w:val="26"/>
        </w:rPr>
        <w:lastRenderedPageBreak/>
        <w:t>Дешна волучун ша бечу, шимма цхьаьна бечу, тобанца йа массара цхьаьна бечу</w:t>
      </w:r>
      <w:r w:rsidRPr="007D1C4D">
        <w:rPr>
          <w:rFonts w:ascii="Times New Roman" w:eastAsia="Times New Roman" w:hAnsi="Times New Roman" w:cs="Times New Roman"/>
          <w:b/>
          <w:bCs/>
          <w:spacing w:val="1"/>
          <w:sz w:val="26"/>
          <w:szCs w:val="26"/>
        </w:rPr>
        <w:t xml:space="preserve"> </w:t>
      </w:r>
      <w:r w:rsidRPr="007D1C4D">
        <w:rPr>
          <w:rFonts w:ascii="Times New Roman" w:eastAsia="Times New Roman" w:hAnsi="Times New Roman" w:cs="Times New Roman"/>
          <w:b/>
          <w:bCs/>
          <w:sz w:val="26"/>
          <w:szCs w:val="26"/>
        </w:rPr>
        <w:t>белхан</w:t>
      </w:r>
      <w:r w:rsidRPr="007D1C4D">
        <w:rPr>
          <w:rFonts w:ascii="Times New Roman" w:eastAsia="Times New Roman" w:hAnsi="Times New Roman" w:cs="Times New Roman"/>
          <w:b/>
          <w:bCs/>
          <w:spacing w:val="-2"/>
          <w:sz w:val="26"/>
          <w:szCs w:val="26"/>
        </w:rPr>
        <w:t xml:space="preserve"> </w:t>
      </w:r>
      <w:r w:rsidRPr="007D1C4D">
        <w:rPr>
          <w:rFonts w:ascii="Times New Roman" w:eastAsia="Times New Roman" w:hAnsi="Times New Roman" w:cs="Times New Roman"/>
          <w:b/>
          <w:bCs/>
          <w:sz w:val="26"/>
          <w:szCs w:val="26"/>
        </w:rPr>
        <w:t>процессехь</w:t>
      </w:r>
      <w:r w:rsidRPr="007D1C4D">
        <w:rPr>
          <w:rFonts w:ascii="Times New Roman" w:eastAsia="Times New Roman" w:hAnsi="Times New Roman" w:cs="Times New Roman"/>
          <w:b/>
          <w:bCs/>
          <w:spacing w:val="1"/>
          <w:sz w:val="26"/>
          <w:szCs w:val="26"/>
        </w:rPr>
        <w:t xml:space="preserve"> </w:t>
      </w:r>
      <w:r w:rsidRPr="007D1C4D">
        <w:rPr>
          <w:rFonts w:ascii="Times New Roman" w:eastAsia="Times New Roman" w:hAnsi="Times New Roman" w:cs="Times New Roman"/>
          <w:b/>
          <w:bCs/>
          <w:sz w:val="26"/>
          <w:szCs w:val="26"/>
        </w:rPr>
        <w:t>Ӏама</w:t>
      </w:r>
      <w:r w:rsidRPr="007D1C4D">
        <w:rPr>
          <w:rFonts w:ascii="Times New Roman" w:eastAsia="Times New Roman" w:hAnsi="Times New Roman" w:cs="Times New Roman"/>
          <w:b/>
          <w:bCs/>
          <w:spacing w:val="-1"/>
          <w:sz w:val="26"/>
          <w:szCs w:val="26"/>
        </w:rPr>
        <w:t xml:space="preserve"> </w:t>
      </w:r>
      <w:r w:rsidRPr="007D1C4D">
        <w:rPr>
          <w:rFonts w:ascii="Times New Roman" w:eastAsia="Times New Roman" w:hAnsi="Times New Roman" w:cs="Times New Roman"/>
          <w:b/>
          <w:bCs/>
          <w:sz w:val="26"/>
          <w:szCs w:val="26"/>
        </w:rPr>
        <w:t>таро</w:t>
      </w:r>
      <w:r w:rsidRPr="007D1C4D">
        <w:rPr>
          <w:rFonts w:ascii="Times New Roman" w:eastAsia="Times New Roman" w:hAnsi="Times New Roman" w:cs="Times New Roman"/>
          <w:b/>
          <w:bCs/>
          <w:spacing w:val="-1"/>
          <w:sz w:val="26"/>
          <w:szCs w:val="26"/>
        </w:rPr>
        <w:t xml:space="preserve"> </w:t>
      </w:r>
      <w:r w:rsidRPr="007D1C4D">
        <w:rPr>
          <w:rFonts w:ascii="Times New Roman" w:eastAsia="Times New Roman" w:hAnsi="Times New Roman" w:cs="Times New Roman"/>
          <w:b/>
          <w:bCs/>
          <w:sz w:val="26"/>
          <w:szCs w:val="26"/>
        </w:rPr>
        <w:t>хир</w:t>
      </w:r>
      <w:r w:rsidRPr="007D1C4D">
        <w:rPr>
          <w:rFonts w:ascii="Times New Roman" w:eastAsia="Times New Roman" w:hAnsi="Times New Roman" w:cs="Times New Roman"/>
          <w:b/>
          <w:bCs/>
          <w:spacing w:val="-1"/>
          <w:sz w:val="26"/>
          <w:szCs w:val="26"/>
        </w:rPr>
        <w:t xml:space="preserve"> </w:t>
      </w:r>
      <w:r w:rsidRPr="007D1C4D">
        <w:rPr>
          <w:rFonts w:ascii="Times New Roman" w:eastAsia="Times New Roman" w:hAnsi="Times New Roman" w:cs="Times New Roman"/>
          <w:b/>
          <w:bCs/>
          <w:sz w:val="26"/>
          <w:szCs w:val="26"/>
        </w:rPr>
        <w:t>йу:</w:t>
      </w:r>
    </w:p>
    <w:p w:rsidR="007D1C4D" w:rsidRPr="007D1C4D" w:rsidRDefault="007D1C4D" w:rsidP="007D1C4D">
      <w:pPr>
        <w:widowControl w:val="0"/>
        <w:numPr>
          <w:ilvl w:val="0"/>
          <w:numId w:val="13"/>
        </w:numPr>
        <w:tabs>
          <w:tab w:val="left" w:pos="409"/>
        </w:tabs>
        <w:autoSpaceDE w:val="0"/>
        <w:autoSpaceDN w:val="0"/>
        <w:spacing w:after="0" w:line="240" w:lineRule="auto"/>
        <w:ind w:right="117"/>
        <w:jc w:val="both"/>
        <w:rPr>
          <w:rFonts w:ascii="Times New Roman" w:eastAsia="Times New Roman" w:hAnsi="Times New Roman" w:cs="Times New Roman"/>
          <w:sz w:val="26"/>
        </w:rPr>
      </w:pPr>
      <w:r w:rsidRPr="007D1C4D">
        <w:rPr>
          <w:rFonts w:ascii="Times New Roman" w:eastAsia="Times New Roman" w:hAnsi="Times New Roman" w:cs="Times New Roman"/>
          <w:sz w:val="26"/>
        </w:rPr>
        <w:t>дуьненан халкъийн, нохчийн а, оьрсийн а туьйранашкахь мифашкахула дуьне дуьне</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довзаран</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башхаллаш;</w:t>
      </w:r>
    </w:p>
    <w:p w:rsidR="007D1C4D" w:rsidRPr="007D1C4D" w:rsidRDefault="007D1C4D" w:rsidP="007D1C4D">
      <w:pPr>
        <w:widowControl w:val="0"/>
        <w:numPr>
          <w:ilvl w:val="0"/>
          <w:numId w:val="13"/>
        </w:numPr>
        <w:tabs>
          <w:tab w:val="left" w:pos="416"/>
        </w:tabs>
        <w:autoSpaceDE w:val="0"/>
        <w:autoSpaceDN w:val="0"/>
        <w:spacing w:after="0" w:line="240" w:lineRule="auto"/>
        <w:ind w:right="115"/>
        <w:jc w:val="both"/>
        <w:rPr>
          <w:rFonts w:ascii="Times New Roman" w:eastAsia="Times New Roman" w:hAnsi="Times New Roman" w:cs="Times New Roman"/>
          <w:sz w:val="26"/>
        </w:rPr>
      </w:pPr>
      <w:r w:rsidRPr="007D1C4D">
        <w:rPr>
          <w:rFonts w:ascii="Times New Roman" w:eastAsia="Times New Roman" w:hAnsi="Times New Roman" w:cs="Times New Roman"/>
          <w:sz w:val="26"/>
        </w:rPr>
        <w:t>байтан маьӀнин а, поэта хаьржинчу байт кхолларан кепан а зӀе карон (классикин а,</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кхузаманан</w:t>
      </w:r>
      <w:r w:rsidRPr="007D1C4D">
        <w:rPr>
          <w:rFonts w:ascii="Times New Roman" w:eastAsia="Times New Roman" w:hAnsi="Times New Roman" w:cs="Times New Roman"/>
          <w:spacing w:val="-2"/>
          <w:sz w:val="26"/>
        </w:rPr>
        <w:t xml:space="preserve"> </w:t>
      </w:r>
      <w:r w:rsidRPr="007D1C4D">
        <w:rPr>
          <w:rFonts w:ascii="Times New Roman" w:eastAsia="Times New Roman" w:hAnsi="Times New Roman" w:cs="Times New Roman"/>
          <w:sz w:val="26"/>
        </w:rPr>
        <w:t>а</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поэзин</w:t>
      </w:r>
      <w:r w:rsidRPr="007D1C4D">
        <w:rPr>
          <w:rFonts w:ascii="Times New Roman" w:eastAsia="Times New Roman" w:hAnsi="Times New Roman" w:cs="Times New Roman"/>
          <w:spacing w:val="2"/>
          <w:sz w:val="26"/>
        </w:rPr>
        <w:t xml:space="preserve"> </w:t>
      </w:r>
      <w:r w:rsidRPr="007D1C4D">
        <w:rPr>
          <w:rFonts w:ascii="Times New Roman" w:eastAsia="Times New Roman" w:hAnsi="Times New Roman" w:cs="Times New Roman"/>
          <w:sz w:val="26"/>
        </w:rPr>
        <w:t>масалш</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тӀехь);</w:t>
      </w:r>
    </w:p>
    <w:p w:rsidR="007D1C4D" w:rsidRPr="007D1C4D" w:rsidRDefault="007D1C4D" w:rsidP="007D1C4D">
      <w:pPr>
        <w:widowControl w:val="0"/>
        <w:numPr>
          <w:ilvl w:val="0"/>
          <w:numId w:val="13"/>
        </w:numPr>
        <w:tabs>
          <w:tab w:val="left" w:pos="455"/>
        </w:tabs>
        <w:autoSpaceDE w:val="0"/>
        <w:autoSpaceDN w:val="0"/>
        <w:spacing w:after="0" w:line="240" w:lineRule="auto"/>
        <w:ind w:right="116"/>
        <w:jc w:val="both"/>
        <w:rPr>
          <w:rFonts w:ascii="Times New Roman" w:eastAsia="Times New Roman" w:hAnsi="Times New Roman" w:cs="Times New Roman"/>
          <w:sz w:val="26"/>
        </w:rPr>
      </w:pPr>
      <w:r w:rsidRPr="007D1C4D">
        <w:rPr>
          <w:rFonts w:ascii="Times New Roman" w:eastAsia="Times New Roman" w:hAnsi="Times New Roman" w:cs="Times New Roman"/>
          <w:sz w:val="26"/>
        </w:rPr>
        <w:t>исбаьхьаллин</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говзар</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кхолларехь</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йаздархочун</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(поэтан,</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художникан)</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кхоллараллин</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биографин</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ролах</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кхета;</w:t>
      </w:r>
    </w:p>
    <w:p w:rsidR="007D1C4D" w:rsidRPr="007D1C4D" w:rsidRDefault="007D1C4D" w:rsidP="007D1C4D">
      <w:pPr>
        <w:widowControl w:val="0"/>
        <w:numPr>
          <w:ilvl w:val="0"/>
          <w:numId w:val="13"/>
        </w:numPr>
        <w:tabs>
          <w:tab w:val="left" w:pos="558"/>
        </w:tabs>
        <w:autoSpaceDE w:val="0"/>
        <w:autoSpaceDN w:val="0"/>
        <w:spacing w:after="0" w:line="240" w:lineRule="auto"/>
        <w:ind w:right="116"/>
        <w:jc w:val="both"/>
        <w:rPr>
          <w:rFonts w:ascii="Times New Roman" w:eastAsia="Times New Roman" w:hAnsi="Times New Roman" w:cs="Times New Roman"/>
          <w:sz w:val="26"/>
        </w:rPr>
      </w:pPr>
      <w:r w:rsidRPr="007D1C4D">
        <w:rPr>
          <w:rFonts w:ascii="Times New Roman" w:eastAsia="Times New Roman" w:hAnsi="Times New Roman" w:cs="Times New Roman"/>
          <w:sz w:val="26"/>
        </w:rPr>
        <w:t>исбаьхьаллин</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тайп-тайпанчу</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кепашна</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(литературин,</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музыкин,</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суртдилларан)</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йукъайогӀу говзарш церан тематически цхьаьнайарца йуьстина ца Ӏаш, церан авторийн</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дуьнене хьежаман буха тӀехь (говзарехь гайтина йолу ойланаш) а йуста йиш йолуш</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хилар.</w:t>
      </w:r>
    </w:p>
    <w:p w:rsidR="007D1C4D" w:rsidRPr="007D1C4D" w:rsidRDefault="007D1C4D" w:rsidP="007D1C4D">
      <w:pPr>
        <w:widowControl w:val="0"/>
        <w:autoSpaceDE w:val="0"/>
        <w:autoSpaceDN w:val="0"/>
        <w:spacing w:before="1" w:after="0" w:line="240" w:lineRule="auto"/>
        <w:ind w:left="221" w:firstLine="707"/>
        <w:rPr>
          <w:rFonts w:ascii="Times New Roman" w:eastAsia="Times New Roman" w:hAnsi="Times New Roman" w:cs="Times New Roman"/>
          <w:sz w:val="26"/>
        </w:rPr>
      </w:pPr>
      <w:r w:rsidRPr="007D1C4D">
        <w:rPr>
          <w:rFonts w:ascii="Times New Roman" w:eastAsia="Times New Roman" w:hAnsi="Times New Roman" w:cs="Times New Roman"/>
          <w:b/>
          <w:sz w:val="26"/>
        </w:rPr>
        <w:t>«Дешархойн</w:t>
      </w:r>
      <w:r w:rsidRPr="007D1C4D">
        <w:rPr>
          <w:rFonts w:ascii="Times New Roman" w:eastAsia="Times New Roman" w:hAnsi="Times New Roman" w:cs="Times New Roman"/>
          <w:b/>
          <w:spacing w:val="47"/>
          <w:sz w:val="26"/>
        </w:rPr>
        <w:t xml:space="preserve"> </w:t>
      </w:r>
      <w:r w:rsidRPr="007D1C4D">
        <w:rPr>
          <w:rFonts w:ascii="Times New Roman" w:eastAsia="Times New Roman" w:hAnsi="Times New Roman" w:cs="Times New Roman"/>
          <w:b/>
          <w:sz w:val="26"/>
        </w:rPr>
        <w:t>кхоллараллин</w:t>
      </w:r>
      <w:r w:rsidRPr="007D1C4D">
        <w:rPr>
          <w:rFonts w:ascii="Times New Roman" w:eastAsia="Times New Roman" w:hAnsi="Times New Roman" w:cs="Times New Roman"/>
          <w:b/>
          <w:spacing w:val="47"/>
          <w:sz w:val="26"/>
        </w:rPr>
        <w:t xml:space="preserve"> </w:t>
      </w:r>
      <w:r w:rsidRPr="007D1C4D">
        <w:rPr>
          <w:rFonts w:ascii="Times New Roman" w:eastAsia="Times New Roman" w:hAnsi="Times New Roman" w:cs="Times New Roman"/>
          <w:b/>
          <w:sz w:val="26"/>
        </w:rPr>
        <w:t>гӀуллакхан</w:t>
      </w:r>
      <w:r w:rsidRPr="007D1C4D">
        <w:rPr>
          <w:rFonts w:ascii="Times New Roman" w:eastAsia="Times New Roman" w:hAnsi="Times New Roman" w:cs="Times New Roman"/>
          <w:b/>
          <w:spacing w:val="51"/>
          <w:sz w:val="26"/>
        </w:rPr>
        <w:t xml:space="preserve"> </w:t>
      </w:r>
      <w:r w:rsidRPr="007D1C4D">
        <w:rPr>
          <w:rFonts w:ascii="Times New Roman" w:eastAsia="Times New Roman" w:hAnsi="Times New Roman" w:cs="Times New Roman"/>
          <w:b/>
          <w:sz w:val="26"/>
        </w:rPr>
        <w:t>элементаш»</w:t>
      </w:r>
      <w:r w:rsidRPr="007D1C4D">
        <w:rPr>
          <w:rFonts w:ascii="Times New Roman" w:eastAsia="Times New Roman" w:hAnsi="Times New Roman" w:cs="Times New Roman"/>
          <w:b/>
          <w:spacing w:val="48"/>
          <w:sz w:val="26"/>
        </w:rPr>
        <w:t xml:space="preserve"> </w:t>
      </w:r>
      <w:r w:rsidRPr="007D1C4D">
        <w:rPr>
          <w:rFonts w:ascii="Times New Roman" w:eastAsia="Times New Roman" w:hAnsi="Times New Roman" w:cs="Times New Roman"/>
          <w:b/>
          <w:sz w:val="26"/>
        </w:rPr>
        <w:t>дакъа:</w:t>
      </w:r>
      <w:r w:rsidRPr="007D1C4D">
        <w:rPr>
          <w:rFonts w:ascii="Times New Roman" w:eastAsia="Times New Roman" w:hAnsi="Times New Roman" w:cs="Times New Roman"/>
          <w:b/>
          <w:spacing w:val="52"/>
          <w:sz w:val="26"/>
        </w:rPr>
        <w:t xml:space="preserve"> </w:t>
      </w:r>
      <w:r w:rsidRPr="007D1C4D">
        <w:rPr>
          <w:rFonts w:ascii="Times New Roman" w:eastAsia="Times New Roman" w:hAnsi="Times New Roman" w:cs="Times New Roman"/>
          <w:sz w:val="26"/>
        </w:rPr>
        <w:t>ролашца</w:t>
      </w:r>
      <w:r w:rsidRPr="007D1C4D">
        <w:rPr>
          <w:rFonts w:ascii="Times New Roman" w:eastAsia="Times New Roman" w:hAnsi="Times New Roman" w:cs="Times New Roman"/>
          <w:spacing w:val="48"/>
          <w:sz w:val="26"/>
        </w:rPr>
        <w:t xml:space="preserve"> </w:t>
      </w:r>
      <w:r w:rsidRPr="007D1C4D">
        <w:rPr>
          <w:rFonts w:ascii="Times New Roman" w:eastAsia="Times New Roman" w:hAnsi="Times New Roman" w:cs="Times New Roman"/>
          <w:sz w:val="26"/>
        </w:rPr>
        <w:t>йешар,</w:t>
      </w:r>
      <w:r w:rsidRPr="007D1C4D">
        <w:rPr>
          <w:rFonts w:ascii="Times New Roman" w:eastAsia="Times New Roman" w:hAnsi="Times New Roman" w:cs="Times New Roman"/>
          <w:spacing w:val="-62"/>
          <w:sz w:val="26"/>
        </w:rPr>
        <w:t xml:space="preserve"> </w:t>
      </w:r>
      <w:r w:rsidRPr="007D1C4D">
        <w:rPr>
          <w:rFonts w:ascii="Times New Roman" w:eastAsia="Times New Roman" w:hAnsi="Times New Roman" w:cs="Times New Roman"/>
          <w:sz w:val="26"/>
        </w:rPr>
        <w:t>барта</w:t>
      </w:r>
      <w:r w:rsidRPr="007D1C4D">
        <w:rPr>
          <w:rFonts w:ascii="Times New Roman" w:eastAsia="Times New Roman" w:hAnsi="Times New Roman" w:cs="Times New Roman"/>
          <w:spacing w:val="-3"/>
          <w:sz w:val="26"/>
        </w:rPr>
        <w:t xml:space="preserve"> </w:t>
      </w:r>
      <w:r w:rsidRPr="007D1C4D">
        <w:rPr>
          <w:rFonts w:ascii="Times New Roman" w:eastAsia="Times New Roman" w:hAnsi="Times New Roman" w:cs="Times New Roman"/>
          <w:sz w:val="26"/>
        </w:rPr>
        <w:t>дешнашца</w:t>
      </w:r>
      <w:r w:rsidRPr="007D1C4D">
        <w:rPr>
          <w:rFonts w:ascii="Times New Roman" w:eastAsia="Times New Roman" w:hAnsi="Times New Roman" w:cs="Times New Roman"/>
          <w:spacing w:val="-3"/>
          <w:sz w:val="26"/>
        </w:rPr>
        <w:t xml:space="preserve"> </w:t>
      </w:r>
      <w:r w:rsidRPr="007D1C4D">
        <w:rPr>
          <w:rFonts w:ascii="Times New Roman" w:eastAsia="Times New Roman" w:hAnsi="Times New Roman" w:cs="Times New Roman"/>
          <w:sz w:val="26"/>
        </w:rPr>
        <w:t>суртдиллар,</w:t>
      </w:r>
      <w:r w:rsidRPr="007D1C4D">
        <w:rPr>
          <w:rFonts w:ascii="Times New Roman" w:eastAsia="Times New Roman" w:hAnsi="Times New Roman" w:cs="Times New Roman"/>
          <w:spacing w:val="-2"/>
          <w:sz w:val="26"/>
        </w:rPr>
        <w:t xml:space="preserve"> </w:t>
      </w:r>
      <w:r w:rsidRPr="007D1C4D">
        <w:rPr>
          <w:rFonts w:ascii="Times New Roman" w:eastAsia="Times New Roman" w:hAnsi="Times New Roman" w:cs="Times New Roman"/>
          <w:sz w:val="26"/>
        </w:rPr>
        <w:t>репродукцишца</w:t>
      </w:r>
      <w:r w:rsidRPr="007D1C4D">
        <w:rPr>
          <w:rFonts w:ascii="Times New Roman" w:eastAsia="Times New Roman" w:hAnsi="Times New Roman" w:cs="Times New Roman"/>
          <w:spacing w:val="-3"/>
          <w:sz w:val="26"/>
        </w:rPr>
        <w:t xml:space="preserve"> </w:t>
      </w:r>
      <w:r w:rsidRPr="007D1C4D">
        <w:rPr>
          <w:rFonts w:ascii="Times New Roman" w:eastAsia="Times New Roman" w:hAnsi="Times New Roman" w:cs="Times New Roman"/>
          <w:sz w:val="26"/>
        </w:rPr>
        <w:t>болх,</w:t>
      </w:r>
      <w:r w:rsidRPr="007D1C4D">
        <w:rPr>
          <w:rFonts w:ascii="Times New Roman" w:eastAsia="Times New Roman" w:hAnsi="Times New Roman" w:cs="Times New Roman"/>
          <w:spacing w:val="-2"/>
          <w:sz w:val="26"/>
        </w:rPr>
        <w:t xml:space="preserve"> </w:t>
      </w:r>
      <w:r w:rsidRPr="007D1C4D">
        <w:rPr>
          <w:rFonts w:ascii="Times New Roman" w:eastAsia="Times New Roman" w:hAnsi="Times New Roman" w:cs="Times New Roman"/>
          <w:sz w:val="26"/>
        </w:rPr>
        <w:t>шаьш</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тексташ</w:t>
      </w:r>
      <w:r w:rsidRPr="007D1C4D">
        <w:rPr>
          <w:rFonts w:ascii="Times New Roman" w:eastAsia="Times New Roman" w:hAnsi="Times New Roman" w:cs="Times New Roman"/>
          <w:spacing w:val="-3"/>
          <w:sz w:val="26"/>
        </w:rPr>
        <w:t xml:space="preserve"> </w:t>
      </w:r>
      <w:r w:rsidRPr="007D1C4D">
        <w:rPr>
          <w:rFonts w:ascii="Times New Roman" w:eastAsia="Times New Roman" w:hAnsi="Times New Roman" w:cs="Times New Roman"/>
          <w:sz w:val="26"/>
        </w:rPr>
        <w:t>кхоллар</w:t>
      </w:r>
      <w:r w:rsidRPr="007D1C4D">
        <w:rPr>
          <w:rFonts w:ascii="Times New Roman" w:eastAsia="Times New Roman" w:hAnsi="Times New Roman" w:cs="Times New Roman"/>
          <w:spacing w:val="-3"/>
          <w:sz w:val="26"/>
        </w:rPr>
        <w:t xml:space="preserve"> </w:t>
      </w:r>
      <w:r w:rsidRPr="007D1C4D">
        <w:rPr>
          <w:rFonts w:ascii="Times New Roman" w:eastAsia="Times New Roman" w:hAnsi="Times New Roman" w:cs="Times New Roman"/>
          <w:sz w:val="26"/>
        </w:rPr>
        <w:t>(йазйар).</w:t>
      </w:r>
    </w:p>
    <w:p w:rsidR="007D1C4D" w:rsidRPr="007D1C4D" w:rsidRDefault="007D1C4D" w:rsidP="007D1C4D">
      <w:pPr>
        <w:widowControl w:val="0"/>
        <w:autoSpaceDE w:val="0"/>
        <w:autoSpaceDN w:val="0"/>
        <w:spacing w:after="0" w:line="240" w:lineRule="auto"/>
        <w:ind w:left="221" w:firstLine="707"/>
        <w:outlineLvl w:val="1"/>
        <w:rPr>
          <w:rFonts w:ascii="Times New Roman" w:eastAsia="Times New Roman" w:hAnsi="Times New Roman" w:cs="Times New Roman"/>
          <w:b/>
          <w:bCs/>
          <w:sz w:val="26"/>
          <w:szCs w:val="26"/>
        </w:rPr>
      </w:pPr>
      <w:r w:rsidRPr="007D1C4D">
        <w:rPr>
          <w:rFonts w:ascii="Times New Roman" w:eastAsia="Times New Roman" w:hAnsi="Times New Roman" w:cs="Times New Roman"/>
          <w:b/>
          <w:bCs/>
          <w:sz w:val="26"/>
          <w:szCs w:val="26"/>
        </w:rPr>
        <w:t>Дешна</w:t>
      </w:r>
      <w:r w:rsidRPr="007D1C4D">
        <w:rPr>
          <w:rFonts w:ascii="Times New Roman" w:eastAsia="Times New Roman" w:hAnsi="Times New Roman" w:cs="Times New Roman"/>
          <w:b/>
          <w:bCs/>
          <w:spacing w:val="35"/>
          <w:sz w:val="26"/>
          <w:szCs w:val="26"/>
        </w:rPr>
        <w:t xml:space="preserve"> </w:t>
      </w:r>
      <w:r w:rsidRPr="007D1C4D">
        <w:rPr>
          <w:rFonts w:ascii="Times New Roman" w:eastAsia="Times New Roman" w:hAnsi="Times New Roman" w:cs="Times New Roman"/>
          <w:b/>
          <w:bCs/>
          <w:sz w:val="26"/>
          <w:szCs w:val="26"/>
        </w:rPr>
        <w:t>волучун</w:t>
      </w:r>
      <w:r w:rsidRPr="007D1C4D">
        <w:rPr>
          <w:rFonts w:ascii="Times New Roman" w:eastAsia="Times New Roman" w:hAnsi="Times New Roman" w:cs="Times New Roman"/>
          <w:b/>
          <w:bCs/>
          <w:spacing w:val="35"/>
          <w:sz w:val="26"/>
          <w:szCs w:val="26"/>
        </w:rPr>
        <w:t xml:space="preserve"> </w:t>
      </w:r>
      <w:r w:rsidRPr="007D1C4D">
        <w:rPr>
          <w:rFonts w:ascii="Times New Roman" w:eastAsia="Times New Roman" w:hAnsi="Times New Roman" w:cs="Times New Roman"/>
          <w:b/>
          <w:bCs/>
          <w:sz w:val="26"/>
          <w:szCs w:val="26"/>
        </w:rPr>
        <w:t>шаьш</w:t>
      </w:r>
      <w:r w:rsidRPr="007D1C4D">
        <w:rPr>
          <w:rFonts w:ascii="Times New Roman" w:eastAsia="Times New Roman" w:hAnsi="Times New Roman" w:cs="Times New Roman"/>
          <w:b/>
          <w:bCs/>
          <w:spacing w:val="35"/>
          <w:sz w:val="26"/>
          <w:szCs w:val="26"/>
        </w:rPr>
        <w:t xml:space="preserve"> </w:t>
      </w:r>
      <w:r w:rsidRPr="007D1C4D">
        <w:rPr>
          <w:rFonts w:ascii="Times New Roman" w:eastAsia="Times New Roman" w:hAnsi="Times New Roman" w:cs="Times New Roman"/>
          <w:b/>
          <w:bCs/>
          <w:sz w:val="26"/>
          <w:szCs w:val="26"/>
        </w:rPr>
        <w:t>бечу,</w:t>
      </w:r>
      <w:r w:rsidRPr="007D1C4D">
        <w:rPr>
          <w:rFonts w:ascii="Times New Roman" w:eastAsia="Times New Roman" w:hAnsi="Times New Roman" w:cs="Times New Roman"/>
          <w:b/>
          <w:bCs/>
          <w:spacing w:val="35"/>
          <w:sz w:val="26"/>
          <w:szCs w:val="26"/>
        </w:rPr>
        <w:t xml:space="preserve"> </w:t>
      </w:r>
      <w:r w:rsidRPr="007D1C4D">
        <w:rPr>
          <w:rFonts w:ascii="Times New Roman" w:eastAsia="Times New Roman" w:hAnsi="Times New Roman" w:cs="Times New Roman"/>
          <w:b/>
          <w:bCs/>
          <w:sz w:val="26"/>
          <w:szCs w:val="26"/>
        </w:rPr>
        <w:t>шимма</w:t>
      </w:r>
      <w:r w:rsidRPr="007D1C4D">
        <w:rPr>
          <w:rFonts w:ascii="Times New Roman" w:eastAsia="Times New Roman" w:hAnsi="Times New Roman" w:cs="Times New Roman"/>
          <w:b/>
          <w:bCs/>
          <w:spacing w:val="35"/>
          <w:sz w:val="26"/>
          <w:szCs w:val="26"/>
        </w:rPr>
        <w:t xml:space="preserve"> </w:t>
      </w:r>
      <w:r w:rsidRPr="007D1C4D">
        <w:rPr>
          <w:rFonts w:ascii="Times New Roman" w:eastAsia="Times New Roman" w:hAnsi="Times New Roman" w:cs="Times New Roman"/>
          <w:b/>
          <w:bCs/>
          <w:sz w:val="26"/>
          <w:szCs w:val="26"/>
        </w:rPr>
        <w:t>цхьаьна</w:t>
      </w:r>
      <w:r w:rsidRPr="007D1C4D">
        <w:rPr>
          <w:rFonts w:ascii="Times New Roman" w:eastAsia="Times New Roman" w:hAnsi="Times New Roman" w:cs="Times New Roman"/>
          <w:b/>
          <w:bCs/>
          <w:spacing w:val="35"/>
          <w:sz w:val="26"/>
          <w:szCs w:val="26"/>
        </w:rPr>
        <w:t xml:space="preserve"> </w:t>
      </w:r>
      <w:r w:rsidRPr="007D1C4D">
        <w:rPr>
          <w:rFonts w:ascii="Times New Roman" w:eastAsia="Times New Roman" w:hAnsi="Times New Roman" w:cs="Times New Roman"/>
          <w:b/>
          <w:bCs/>
          <w:sz w:val="26"/>
          <w:szCs w:val="26"/>
        </w:rPr>
        <w:t>бечу,</w:t>
      </w:r>
      <w:r w:rsidRPr="007D1C4D">
        <w:rPr>
          <w:rFonts w:ascii="Times New Roman" w:eastAsia="Times New Roman" w:hAnsi="Times New Roman" w:cs="Times New Roman"/>
          <w:b/>
          <w:bCs/>
          <w:spacing w:val="35"/>
          <w:sz w:val="26"/>
          <w:szCs w:val="26"/>
        </w:rPr>
        <w:t xml:space="preserve"> </w:t>
      </w:r>
      <w:r w:rsidRPr="007D1C4D">
        <w:rPr>
          <w:rFonts w:ascii="Times New Roman" w:eastAsia="Times New Roman" w:hAnsi="Times New Roman" w:cs="Times New Roman"/>
          <w:b/>
          <w:bCs/>
          <w:sz w:val="26"/>
          <w:szCs w:val="26"/>
        </w:rPr>
        <w:t>тобанца</w:t>
      </w:r>
      <w:r w:rsidRPr="007D1C4D">
        <w:rPr>
          <w:rFonts w:ascii="Times New Roman" w:eastAsia="Times New Roman" w:hAnsi="Times New Roman" w:cs="Times New Roman"/>
          <w:b/>
          <w:bCs/>
          <w:spacing w:val="35"/>
          <w:sz w:val="26"/>
          <w:szCs w:val="26"/>
        </w:rPr>
        <w:t xml:space="preserve"> </w:t>
      </w:r>
      <w:r w:rsidRPr="007D1C4D">
        <w:rPr>
          <w:rFonts w:ascii="Times New Roman" w:eastAsia="Times New Roman" w:hAnsi="Times New Roman" w:cs="Times New Roman"/>
          <w:b/>
          <w:bCs/>
          <w:sz w:val="26"/>
          <w:szCs w:val="26"/>
        </w:rPr>
        <w:t>йа</w:t>
      </w:r>
      <w:r w:rsidRPr="007D1C4D">
        <w:rPr>
          <w:rFonts w:ascii="Times New Roman" w:eastAsia="Times New Roman" w:hAnsi="Times New Roman" w:cs="Times New Roman"/>
          <w:b/>
          <w:bCs/>
          <w:spacing w:val="35"/>
          <w:sz w:val="26"/>
          <w:szCs w:val="26"/>
        </w:rPr>
        <w:t xml:space="preserve"> </w:t>
      </w:r>
      <w:r w:rsidRPr="007D1C4D">
        <w:rPr>
          <w:rFonts w:ascii="Times New Roman" w:eastAsia="Times New Roman" w:hAnsi="Times New Roman" w:cs="Times New Roman"/>
          <w:b/>
          <w:bCs/>
          <w:sz w:val="26"/>
          <w:szCs w:val="26"/>
        </w:rPr>
        <w:t>массара</w:t>
      </w:r>
      <w:r w:rsidRPr="007D1C4D">
        <w:rPr>
          <w:rFonts w:ascii="Times New Roman" w:eastAsia="Times New Roman" w:hAnsi="Times New Roman" w:cs="Times New Roman"/>
          <w:b/>
          <w:bCs/>
          <w:spacing w:val="-62"/>
          <w:sz w:val="26"/>
          <w:szCs w:val="26"/>
        </w:rPr>
        <w:t xml:space="preserve"> </w:t>
      </w:r>
      <w:r w:rsidRPr="007D1C4D">
        <w:rPr>
          <w:rFonts w:ascii="Times New Roman" w:eastAsia="Times New Roman" w:hAnsi="Times New Roman" w:cs="Times New Roman"/>
          <w:b/>
          <w:bCs/>
          <w:sz w:val="26"/>
          <w:szCs w:val="26"/>
        </w:rPr>
        <w:t>цхьаьна</w:t>
      </w:r>
      <w:r w:rsidRPr="007D1C4D">
        <w:rPr>
          <w:rFonts w:ascii="Times New Roman" w:eastAsia="Times New Roman" w:hAnsi="Times New Roman" w:cs="Times New Roman"/>
          <w:b/>
          <w:bCs/>
          <w:spacing w:val="-2"/>
          <w:sz w:val="26"/>
          <w:szCs w:val="26"/>
        </w:rPr>
        <w:t xml:space="preserve"> </w:t>
      </w:r>
      <w:r w:rsidRPr="007D1C4D">
        <w:rPr>
          <w:rFonts w:ascii="Times New Roman" w:eastAsia="Times New Roman" w:hAnsi="Times New Roman" w:cs="Times New Roman"/>
          <w:b/>
          <w:bCs/>
          <w:sz w:val="26"/>
          <w:szCs w:val="26"/>
        </w:rPr>
        <w:t>бечу</w:t>
      </w:r>
      <w:r w:rsidRPr="007D1C4D">
        <w:rPr>
          <w:rFonts w:ascii="Times New Roman" w:eastAsia="Times New Roman" w:hAnsi="Times New Roman" w:cs="Times New Roman"/>
          <w:b/>
          <w:bCs/>
          <w:spacing w:val="-1"/>
          <w:sz w:val="26"/>
          <w:szCs w:val="26"/>
        </w:rPr>
        <w:t xml:space="preserve"> </w:t>
      </w:r>
      <w:r w:rsidRPr="007D1C4D">
        <w:rPr>
          <w:rFonts w:ascii="Times New Roman" w:eastAsia="Times New Roman" w:hAnsi="Times New Roman" w:cs="Times New Roman"/>
          <w:b/>
          <w:bCs/>
          <w:sz w:val="26"/>
          <w:szCs w:val="26"/>
        </w:rPr>
        <w:t>белхан</w:t>
      </w:r>
      <w:r w:rsidRPr="007D1C4D">
        <w:rPr>
          <w:rFonts w:ascii="Times New Roman" w:eastAsia="Times New Roman" w:hAnsi="Times New Roman" w:cs="Times New Roman"/>
          <w:b/>
          <w:bCs/>
          <w:spacing w:val="1"/>
          <w:sz w:val="26"/>
          <w:szCs w:val="26"/>
        </w:rPr>
        <w:t xml:space="preserve"> </w:t>
      </w:r>
      <w:r w:rsidRPr="007D1C4D">
        <w:rPr>
          <w:rFonts w:ascii="Times New Roman" w:eastAsia="Times New Roman" w:hAnsi="Times New Roman" w:cs="Times New Roman"/>
          <w:b/>
          <w:bCs/>
          <w:sz w:val="26"/>
          <w:szCs w:val="26"/>
        </w:rPr>
        <w:t>процессехь Ӏама</w:t>
      </w:r>
      <w:r w:rsidRPr="007D1C4D">
        <w:rPr>
          <w:rFonts w:ascii="Times New Roman" w:eastAsia="Times New Roman" w:hAnsi="Times New Roman" w:cs="Times New Roman"/>
          <w:b/>
          <w:bCs/>
          <w:spacing w:val="-1"/>
          <w:sz w:val="26"/>
          <w:szCs w:val="26"/>
        </w:rPr>
        <w:t xml:space="preserve"> </w:t>
      </w:r>
      <w:r w:rsidRPr="007D1C4D">
        <w:rPr>
          <w:rFonts w:ascii="Times New Roman" w:eastAsia="Times New Roman" w:hAnsi="Times New Roman" w:cs="Times New Roman"/>
          <w:b/>
          <w:bCs/>
          <w:sz w:val="26"/>
          <w:szCs w:val="26"/>
        </w:rPr>
        <w:t>таро</w:t>
      </w:r>
      <w:r w:rsidRPr="007D1C4D">
        <w:rPr>
          <w:rFonts w:ascii="Times New Roman" w:eastAsia="Times New Roman" w:hAnsi="Times New Roman" w:cs="Times New Roman"/>
          <w:b/>
          <w:bCs/>
          <w:spacing w:val="-1"/>
          <w:sz w:val="26"/>
          <w:szCs w:val="26"/>
        </w:rPr>
        <w:t xml:space="preserve"> </w:t>
      </w:r>
      <w:r w:rsidRPr="007D1C4D">
        <w:rPr>
          <w:rFonts w:ascii="Times New Roman" w:eastAsia="Times New Roman" w:hAnsi="Times New Roman" w:cs="Times New Roman"/>
          <w:b/>
          <w:bCs/>
          <w:sz w:val="26"/>
          <w:szCs w:val="26"/>
        </w:rPr>
        <w:t>хир йу:</w:t>
      </w:r>
    </w:p>
    <w:p w:rsidR="007D1C4D" w:rsidRPr="007D1C4D" w:rsidRDefault="007D1C4D" w:rsidP="007D1C4D">
      <w:pPr>
        <w:widowControl w:val="0"/>
        <w:numPr>
          <w:ilvl w:val="0"/>
          <w:numId w:val="13"/>
        </w:numPr>
        <w:tabs>
          <w:tab w:val="left" w:pos="378"/>
        </w:tabs>
        <w:autoSpaceDE w:val="0"/>
        <w:autoSpaceDN w:val="0"/>
        <w:spacing w:after="0" w:line="299" w:lineRule="exact"/>
        <w:ind w:left="377" w:hanging="157"/>
        <w:rPr>
          <w:rFonts w:ascii="Times New Roman" w:eastAsia="Times New Roman" w:hAnsi="Times New Roman" w:cs="Times New Roman"/>
          <w:sz w:val="26"/>
        </w:rPr>
      </w:pPr>
      <w:r w:rsidRPr="007D1C4D">
        <w:rPr>
          <w:rFonts w:ascii="Times New Roman" w:eastAsia="Times New Roman" w:hAnsi="Times New Roman" w:cs="Times New Roman"/>
          <w:sz w:val="26"/>
        </w:rPr>
        <w:t>байтийн</w:t>
      </w:r>
      <w:r w:rsidRPr="007D1C4D">
        <w:rPr>
          <w:rFonts w:ascii="Times New Roman" w:eastAsia="Times New Roman" w:hAnsi="Times New Roman" w:cs="Times New Roman"/>
          <w:spacing w:val="-3"/>
          <w:sz w:val="26"/>
        </w:rPr>
        <w:t xml:space="preserve"> </w:t>
      </w:r>
      <w:r w:rsidRPr="007D1C4D">
        <w:rPr>
          <w:rFonts w:ascii="Times New Roman" w:eastAsia="Times New Roman" w:hAnsi="Times New Roman" w:cs="Times New Roman"/>
          <w:sz w:val="26"/>
        </w:rPr>
        <w:t>а,</w:t>
      </w:r>
      <w:r w:rsidRPr="007D1C4D">
        <w:rPr>
          <w:rFonts w:ascii="Times New Roman" w:eastAsia="Times New Roman" w:hAnsi="Times New Roman" w:cs="Times New Roman"/>
          <w:spacing w:val="-3"/>
          <w:sz w:val="26"/>
        </w:rPr>
        <w:t xml:space="preserve"> </w:t>
      </w:r>
      <w:r w:rsidRPr="007D1C4D">
        <w:rPr>
          <w:rFonts w:ascii="Times New Roman" w:eastAsia="Times New Roman" w:hAnsi="Times New Roman" w:cs="Times New Roman"/>
          <w:sz w:val="26"/>
        </w:rPr>
        <w:t>прозин</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а</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текст</w:t>
      </w:r>
      <w:r w:rsidRPr="007D1C4D">
        <w:rPr>
          <w:rFonts w:ascii="Times New Roman" w:eastAsia="Times New Roman" w:hAnsi="Times New Roman" w:cs="Times New Roman"/>
          <w:spacing w:val="-3"/>
          <w:sz w:val="26"/>
        </w:rPr>
        <w:t xml:space="preserve"> </w:t>
      </w:r>
      <w:r w:rsidRPr="007D1C4D">
        <w:rPr>
          <w:rFonts w:ascii="Times New Roman" w:eastAsia="Times New Roman" w:hAnsi="Times New Roman" w:cs="Times New Roman"/>
          <w:sz w:val="26"/>
        </w:rPr>
        <w:t>хезаш</w:t>
      </w:r>
      <w:r w:rsidRPr="007D1C4D">
        <w:rPr>
          <w:rFonts w:ascii="Times New Roman" w:eastAsia="Times New Roman" w:hAnsi="Times New Roman" w:cs="Times New Roman"/>
          <w:spacing w:val="-2"/>
          <w:sz w:val="26"/>
        </w:rPr>
        <w:t xml:space="preserve"> </w:t>
      </w:r>
      <w:r w:rsidRPr="007D1C4D">
        <w:rPr>
          <w:rFonts w:ascii="Times New Roman" w:eastAsia="Times New Roman" w:hAnsi="Times New Roman" w:cs="Times New Roman"/>
          <w:sz w:val="26"/>
        </w:rPr>
        <w:t>йеша:</w:t>
      </w:r>
    </w:p>
    <w:p w:rsidR="007D1C4D" w:rsidRPr="007D1C4D" w:rsidRDefault="007D1C4D" w:rsidP="007D1C4D">
      <w:pPr>
        <w:widowControl w:val="0"/>
        <w:numPr>
          <w:ilvl w:val="0"/>
          <w:numId w:val="13"/>
        </w:numPr>
        <w:tabs>
          <w:tab w:val="left" w:pos="481"/>
        </w:tabs>
        <w:autoSpaceDE w:val="0"/>
        <w:autoSpaceDN w:val="0"/>
        <w:spacing w:before="1" w:after="0" w:line="240" w:lineRule="auto"/>
        <w:ind w:right="118"/>
        <w:rPr>
          <w:rFonts w:ascii="Times New Roman" w:eastAsia="Times New Roman" w:hAnsi="Times New Roman" w:cs="Times New Roman"/>
          <w:sz w:val="26"/>
        </w:rPr>
      </w:pPr>
      <w:r w:rsidRPr="007D1C4D">
        <w:rPr>
          <w:rFonts w:ascii="Times New Roman" w:eastAsia="Times New Roman" w:hAnsi="Times New Roman" w:cs="Times New Roman"/>
          <w:sz w:val="26"/>
        </w:rPr>
        <w:t>классерчаьрца</w:t>
      </w:r>
      <w:r w:rsidRPr="007D1C4D">
        <w:rPr>
          <w:rFonts w:ascii="Times New Roman" w:eastAsia="Times New Roman" w:hAnsi="Times New Roman" w:cs="Times New Roman"/>
          <w:spacing w:val="37"/>
          <w:sz w:val="26"/>
        </w:rPr>
        <w:t xml:space="preserve"> </w:t>
      </w:r>
      <w:r w:rsidRPr="007D1C4D">
        <w:rPr>
          <w:rFonts w:ascii="Times New Roman" w:eastAsia="Times New Roman" w:hAnsi="Times New Roman" w:cs="Times New Roman"/>
          <w:sz w:val="26"/>
        </w:rPr>
        <w:t>литературин</w:t>
      </w:r>
      <w:r w:rsidRPr="007D1C4D">
        <w:rPr>
          <w:rFonts w:ascii="Times New Roman" w:eastAsia="Times New Roman" w:hAnsi="Times New Roman" w:cs="Times New Roman"/>
          <w:spacing w:val="37"/>
          <w:sz w:val="26"/>
        </w:rPr>
        <w:t xml:space="preserve"> </w:t>
      </w:r>
      <w:r w:rsidRPr="007D1C4D">
        <w:rPr>
          <w:rFonts w:ascii="Times New Roman" w:eastAsia="Times New Roman" w:hAnsi="Times New Roman" w:cs="Times New Roman"/>
          <w:sz w:val="26"/>
        </w:rPr>
        <w:t>а,</w:t>
      </w:r>
      <w:r w:rsidRPr="007D1C4D">
        <w:rPr>
          <w:rFonts w:ascii="Times New Roman" w:eastAsia="Times New Roman" w:hAnsi="Times New Roman" w:cs="Times New Roman"/>
          <w:spacing w:val="39"/>
          <w:sz w:val="26"/>
        </w:rPr>
        <w:t xml:space="preserve"> </w:t>
      </w:r>
      <w:r w:rsidRPr="007D1C4D">
        <w:rPr>
          <w:rFonts w:ascii="Times New Roman" w:eastAsia="Times New Roman" w:hAnsi="Times New Roman" w:cs="Times New Roman"/>
          <w:sz w:val="26"/>
        </w:rPr>
        <w:t>суртдилларан</w:t>
      </w:r>
      <w:r w:rsidRPr="007D1C4D">
        <w:rPr>
          <w:rFonts w:ascii="Times New Roman" w:eastAsia="Times New Roman" w:hAnsi="Times New Roman" w:cs="Times New Roman"/>
          <w:spacing w:val="37"/>
          <w:sz w:val="26"/>
        </w:rPr>
        <w:t xml:space="preserve"> </w:t>
      </w:r>
      <w:r w:rsidRPr="007D1C4D">
        <w:rPr>
          <w:rFonts w:ascii="Times New Roman" w:eastAsia="Times New Roman" w:hAnsi="Times New Roman" w:cs="Times New Roman"/>
          <w:sz w:val="26"/>
        </w:rPr>
        <w:t>а,</w:t>
      </w:r>
      <w:r w:rsidRPr="007D1C4D">
        <w:rPr>
          <w:rFonts w:ascii="Times New Roman" w:eastAsia="Times New Roman" w:hAnsi="Times New Roman" w:cs="Times New Roman"/>
          <w:spacing w:val="37"/>
          <w:sz w:val="26"/>
        </w:rPr>
        <w:t xml:space="preserve"> </w:t>
      </w:r>
      <w:r w:rsidRPr="007D1C4D">
        <w:rPr>
          <w:rFonts w:ascii="Times New Roman" w:eastAsia="Times New Roman" w:hAnsi="Times New Roman" w:cs="Times New Roman"/>
          <w:sz w:val="26"/>
        </w:rPr>
        <w:t>музыкин</w:t>
      </w:r>
      <w:r w:rsidRPr="007D1C4D">
        <w:rPr>
          <w:rFonts w:ascii="Times New Roman" w:eastAsia="Times New Roman" w:hAnsi="Times New Roman" w:cs="Times New Roman"/>
          <w:spacing w:val="37"/>
          <w:sz w:val="26"/>
        </w:rPr>
        <w:t xml:space="preserve"> </w:t>
      </w:r>
      <w:r w:rsidRPr="007D1C4D">
        <w:rPr>
          <w:rFonts w:ascii="Times New Roman" w:eastAsia="Times New Roman" w:hAnsi="Times New Roman" w:cs="Times New Roman"/>
          <w:sz w:val="26"/>
        </w:rPr>
        <w:t>а</w:t>
      </w:r>
      <w:r w:rsidRPr="007D1C4D">
        <w:rPr>
          <w:rFonts w:ascii="Times New Roman" w:eastAsia="Times New Roman" w:hAnsi="Times New Roman" w:cs="Times New Roman"/>
          <w:spacing w:val="37"/>
          <w:sz w:val="26"/>
        </w:rPr>
        <w:t xml:space="preserve"> </w:t>
      </w:r>
      <w:r w:rsidRPr="007D1C4D">
        <w:rPr>
          <w:rFonts w:ascii="Times New Roman" w:eastAsia="Times New Roman" w:hAnsi="Times New Roman" w:cs="Times New Roman"/>
          <w:sz w:val="26"/>
        </w:rPr>
        <w:t>говзарш</w:t>
      </w:r>
      <w:r w:rsidRPr="007D1C4D">
        <w:rPr>
          <w:rFonts w:ascii="Times New Roman" w:eastAsia="Times New Roman" w:hAnsi="Times New Roman" w:cs="Times New Roman"/>
          <w:spacing w:val="38"/>
          <w:sz w:val="26"/>
        </w:rPr>
        <w:t xml:space="preserve"> </w:t>
      </w:r>
      <w:r w:rsidRPr="007D1C4D">
        <w:rPr>
          <w:rFonts w:ascii="Times New Roman" w:eastAsia="Times New Roman" w:hAnsi="Times New Roman" w:cs="Times New Roman"/>
          <w:sz w:val="26"/>
        </w:rPr>
        <w:t>царна</w:t>
      </w:r>
      <w:r w:rsidRPr="007D1C4D">
        <w:rPr>
          <w:rFonts w:ascii="Times New Roman" w:eastAsia="Times New Roman" w:hAnsi="Times New Roman" w:cs="Times New Roman"/>
          <w:spacing w:val="37"/>
          <w:sz w:val="26"/>
        </w:rPr>
        <w:t xml:space="preserve"> </w:t>
      </w:r>
      <w:r w:rsidRPr="007D1C4D">
        <w:rPr>
          <w:rFonts w:ascii="Times New Roman" w:eastAsia="Times New Roman" w:hAnsi="Times New Roman" w:cs="Times New Roman"/>
          <w:sz w:val="26"/>
        </w:rPr>
        <w:t>тӀехь</w:t>
      </w:r>
      <w:r w:rsidRPr="007D1C4D">
        <w:rPr>
          <w:rFonts w:ascii="Times New Roman" w:eastAsia="Times New Roman" w:hAnsi="Times New Roman" w:cs="Times New Roman"/>
          <w:spacing w:val="-62"/>
          <w:sz w:val="26"/>
        </w:rPr>
        <w:t xml:space="preserve"> </w:t>
      </w:r>
      <w:r w:rsidRPr="007D1C4D">
        <w:rPr>
          <w:rFonts w:ascii="Times New Roman" w:eastAsia="Times New Roman" w:hAnsi="Times New Roman" w:cs="Times New Roman"/>
          <w:sz w:val="26"/>
        </w:rPr>
        <w:t>гайтинчу ойланийн,</w:t>
      </w:r>
      <w:r w:rsidRPr="007D1C4D">
        <w:rPr>
          <w:rFonts w:ascii="Times New Roman" w:eastAsia="Times New Roman" w:hAnsi="Times New Roman" w:cs="Times New Roman"/>
          <w:spacing w:val="-2"/>
          <w:sz w:val="26"/>
        </w:rPr>
        <w:t xml:space="preserve"> </w:t>
      </w:r>
      <w:r w:rsidRPr="007D1C4D">
        <w:rPr>
          <w:rFonts w:ascii="Times New Roman" w:eastAsia="Times New Roman" w:hAnsi="Times New Roman" w:cs="Times New Roman"/>
          <w:sz w:val="26"/>
        </w:rPr>
        <w:t>синхаамийн,</w:t>
      </w:r>
      <w:r w:rsidRPr="007D1C4D">
        <w:rPr>
          <w:rFonts w:ascii="Times New Roman" w:eastAsia="Times New Roman" w:hAnsi="Times New Roman" w:cs="Times New Roman"/>
          <w:spacing w:val="-2"/>
          <w:sz w:val="26"/>
        </w:rPr>
        <w:t xml:space="preserve"> </w:t>
      </w:r>
      <w:r w:rsidRPr="007D1C4D">
        <w:rPr>
          <w:rFonts w:ascii="Times New Roman" w:eastAsia="Times New Roman" w:hAnsi="Times New Roman" w:cs="Times New Roman"/>
          <w:sz w:val="26"/>
        </w:rPr>
        <w:t>сагатдарийн хьежамца</w:t>
      </w:r>
      <w:r w:rsidRPr="007D1C4D">
        <w:rPr>
          <w:rFonts w:ascii="Times New Roman" w:eastAsia="Times New Roman" w:hAnsi="Times New Roman" w:cs="Times New Roman"/>
          <w:spacing w:val="-2"/>
          <w:sz w:val="26"/>
        </w:rPr>
        <w:t xml:space="preserve"> </w:t>
      </w:r>
      <w:r w:rsidRPr="007D1C4D">
        <w:rPr>
          <w:rFonts w:ascii="Times New Roman" w:eastAsia="Times New Roman" w:hAnsi="Times New Roman" w:cs="Times New Roman"/>
          <w:sz w:val="26"/>
        </w:rPr>
        <w:t>йийцаре</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йар;</w:t>
      </w:r>
    </w:p>
    <w:p w:rsidR="007D1C4D" w:rsidRPr="007D1C4D" w:rsidRDefault="007D1C4D" w:rsidP="007D1C4D">
      <w:pPr>
        <w:widowControl w:val="0"/>
        <w:numPr>
          <w:ilvl w:val="0"/>
          <w:numId w:val="13"/>
        </w:numPr>
        <w:tabs>
          <w:tab w:val="left" w:pos="404"/>
        </w:tabs>
        <w:autoSpaceDE w:val="0"/>
        <w:autoSpaceDN w:val="0"/>
        <w:spacing w:after="0" w:line="240" w:lineRule="auto"/>
        <w:ind w:right="121"/>
        <w:rPr>
          <w:rFonts w:ascii="Times New Roman" w:eastAsia="Times New Roman" w:hAnsi="Times New Roman" w:cs="Times New Roman"/>
          <w:b/>
          <w:sz w:val="26"/>
        </w:rPr>
      </w:pPr>
      <w:r w:rsidRPr="007D1C4D">
        <w:rPr>
          <w:rFonts w:ascii="Times New Roman" w:eastAsia="Times New Roman" w:hAnsi="Times New Roman" w:cs="Times New Roman"/>
          <w:sz w:val="26"/>
        </w:rPr>
        <w:t>барта</w:t>
      </w:r>
      <w:r w:rsidRPr="007D1C4D">
        <w:rPr>
          <w:rFonts w:ascii="Times New Roman" w:eastAsia="Times New Roman" w:hAnsi="Times New Roman" w:cs="Times New Roman"/>
          <w:spacing w:val="22"/>
          <w:sz w:val="26"/>
        </w:rPr>
        <w:t xml:space="preserve"> </w:t>
      </w:r>
      <w:r w:rsidRPr="007D1C4D">
        <w:rPr>
          <w:rFonts w:ascii="Times New Roman" w:eastAsia="Times New Roman" w:hAnsi="Times New Roman" w:cs="Times New Roman"/>
          <w:sz w:val="26"/>
        </w:rPr>
        <w:t>а,</w:t>
      </w:r>
      <w:r w:rsidRPr="007D1C4D">
        <w:rPr>
          <w:rFonts w:ascii="Times New Roman" w:eastAsia="Times New Roman" w:hAnsi="Times New Roman" w:cs="Times New Roman"/>
          <w:spacing w:val="24"/>
          <w:sz w:val="26"/>
        </w:rPr>
        <w:t xml:space="preserve"> </w:t>
      </w:r>
      <w:r w:rsidRPr="007D1C4D">
        <w:rPr>
          <w:rFonts w:ascii="Times New Roman" w:eastAsia="Times New Roman" w:hAnsi="Times New Roman" w:cs="Times New Roman"/>
          <w:sz w:val="26"/>
        </w:rPr>
        <w:t>йозанца</w:t>
      </w:r>
      <w:r w:rsidRPr="007D1C4D">
        <w:rPr>
          <w:rFonts w:ascii="Times New Roman" w:eastAsia="Times New Roman" w:hAnsi="Times New Roman" w:cs="Times New Roman"/>
          <w:spacing w:val="26"/>
          <w:sz w:val="26"/>
        </w:rPr>
        <w:t xml:space="preserve"> </w:t>
      </w:r>
      <w:r w:rsidRPr="007D1C4D">
        <w:rPr>
          <w:rFonts w:ascii="Times New Roman" w:eastAsia="Times New Roman" w:hAnsi="Times New Roman" w:cs="Times New Roman"/>
          <w:sz w:val="26"/>
        </w:rPr>
        <w:t>а</w:t>
      </w:r>
      <w:r w:rsidRPr="007D1C4D">
        <w:rPr>
          <w:rFonts w:ascii="Times New Roman" w:eastAsia="Times New Roman" w:hAnsi="Times New Roman" w:cs="Times New Roman"/>
          <w:spacing w:val="25"/>
          <w:sz w:val="26"/>
        </w:rPr>
        <w:t xml:space="preserve"> </w:t>
      </w:r>
      <w:r w:rsidRPr="007D1C4D">
        <w:rPr>
          <w:rFonts w:ascii="Times New Roman" w:eastAsia="Times New Roman" w:hAnsi="Times New Roman" w:cs="Times New Roman"/>
          <w:sz w:val="26"/>
        </w:rPr>
        <w:t>(аларца</w:t>
      </w:r>
      <w:r w:rsidRPr="007D1C4D">
        <w:rPr>
          <w:rFonts w:ascii="Times New Roman" w:eastAsia="Times New Roman" w:hAnsi="Times New Roman" w:cs="Times New Roman"/>
          <w:spacing w:val="24"/>
          <w:sz w:val="26"/>
        </w:rPr>
        <w:t xml:space="preserve"> </w:t>
      </w:r>
      <w:r w:rsidRPr="007D1C4D">
        <w:rPr>
          <w:rFonts w:ascii="Times New Roman" w:eastAsia="Times New Roman" w:hAnsi="Times New Roman" w:cs="Times New Roman"/>
          <w:sz w:val="26"/>
        </w:rPr>
        <w:t>а/йа</w:t>
      </w:r>
      <w:r w:rsidRPr="007D1C4D">
        <w:rPr>
          <w:rFonts w:ascii="Times New Roman" w:eastAsia="Times New Roman" w:hAnsi="Times New Roman" w:cs="Times New Roman"/>
          <w:spacing w:val="24"/>
          <w:sz w:val="26"/>
        </w:rPr>
        <w:t xml:space="preserve"> </w:t>
      </w:r>
      <w:r w:rsidRPr="007D1C4D">
        <w:rPr>
          <w:rFonts w:ascii="Times New Roman" w:eastAsia="Times New Roman" w:hAnsi="Times New Roman" w:cs="Times New Roman"/>
          <w:sz w:val="26"/>
        </w:rPr>
        <w:t>йоццачу</w:t>
      </w:r>
      <w:r w:rsidRPr="007D1C4D">
        <w:rPr>
          <w:rFonts w:ascii="Times New Roman" w:eastAsia="Times New Roman" w:hAnsi="Times New Roman" w:cs="Times New Roman"/>
          <w:spacing w:val="26"/>
          <w:sz w:val="26"/>
        </w:rPr>
        <w:t xml:space="preserve"> </w:t>
      </w:r>
      <w:r w:rsidRPr="007D1C4D">
        <w:rPr>
          <w:rFonts w:ascii="Times New Roman" w:eastAsia="Times New Roman" w:hAnsi="Times New Roman" w:cs="Times New Roman"/>
          <w:sz w:val="26"/>
        </w:rPr>
        <w:t>сочиненица)</w:t>
      </w:r>
      <w:r w:rsidRPr="007D1C4D">
        <w:rPr>
          <w:rFonts w:ascii="Times New Roman" w:eastAsia="Times New Roman" w:hAnsi="Times New Roman" w:cs="Times New Roman"/>
          <w:spacing w:val="24"/>
          <w:sz w:val="26"/>
        </w:rPr>
        <w:t xml:space="preserve"> </w:t>
      </w:r>
      <w:r w:rsidRPr="007D1C4D">
        <w:rPr>
          <w:rFonts w:ascii="Times New Roman" w:eastAsia="Times New Roman" w:hAnsi="Times New Roman" w:cs="Times New Roman"/>
          <w:sz w:val="26"/>
        </w:rPr>
        <w:t>литерутурин</w:t>
      </w:r>
      <w:r w:rsidRPr="007D1C4D">
        <w:rPr>
          <w:rFonts w:ascii="Times New Roman" w:eastAsia="Times New Roman" w:hAnsi="Times New Roman" w:cs="Times New Roman"/>
          <w:spacing w:val="24"/>
          <w:sz w:val="26"/>
        </w:rPr>
        <w:t xml:space="preserve"> </w:t>
      </w:r>
      <w:r w:rsidRPr="007D1C4D">
        <w:rPr>
          <w:rFonts w:ascii="Times New Roman" w:eastAsia="Times New Roman" w:hAnsi="Times New Roman" w:cs="Times New Roman"/>
          <w:sz w:val="26"/>
        </w:rPr>
        <w:t>а,</w:t>
      </w:r>
      <w:r w:rsidRPr="007D1C4D">
        <w:rPr>
          <w:rFonts w:ascii="Times New Roman" w:eastAsia="Times New Roman" w:hAnsi="Times New Roman" w:cs="Times New Roman"/>
          <w:spacing w:val="24"/>
          <w:sz w:val="26"/>
        </w:rPr>
        <w:t xml:space="preserve"> </w:t>
      </w:r>
      <w:r w:rsidRPr="007D1C4D">
        <w:rPr>
          <w:rFonts w:ascii="Times New Roman" w:eastAsia="Times New Roman" w:hAnsi="Times New Roman" w:cs="Times New Roman"/>
          <w:sz w:val="26"/>
        </w:rPr>
        <w:t>суртдилларан</w:t>
      </w:r>
      <w:r w:rsidRPr="007D1C4D">
        <w:rPr>
          <w:rFonts w:ascii="Times New Roman" w:eastAsia="Times New Roman" w:hAnsi="Times New Roman" w:cs="Times New Roman"/>
          <w:spacing w:val="26"/>
          <w:sz w:val="26"/>
        </w:rPr>
        <w:t xml:space="preserve"> </w:t>
      </w:r>
      <w:r w:rsidRPr="007D1C4D">
        <w:rPr>
          <w:rFonts w:ascii="Times New Roman" w:eastAsia="Times New Roman" w:hAnsi="Times New Roman" w:cs="Times New Roman"/>
          <w:sz w:val="26"/>
        </w:rPr>
        <w:t>а,</w:t>
      </w:r>
      <w:r w:rsidRPr="007D1C4D">
        <w:rPr>
          <w:rFonts w:ascii="Times New Roman" w:eastAsia="Times New Roman" w:hAnsi="Times New Roman" w:cs="Times New Roman"/>
          <w:spacing w:val="-62"/>
          <w:sz w:val="26"/>
        </w:rPr>
        <w:t xml:space="preserve"> </w:t>
      </w:r>
      <w:r w:rsidRPr="007D1C4D">
        <w:rPr>
          <w:rFonts w:ascii="Times New Roman" w:eastAsia="Times New Roman" w:hAnsi="Times New Roman" w:cs="Times New Roman"/>
          <w:sz w:val="26"/>
        </w:rPr>
        <w:t>музыкин а говзарш йийцйаре йечу хенахь шайн хилла ойланаш а, тидамаш а бовзийта.</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b/>
          <w:sz w:val="26"/>
        </w:rPr>
        <w:t>Довзаран</w:t>
      </w:r>
      <w:r w:rsidRPr="007D1C4D">
        <w:rPr>
          <w:rFonts w:ascii="Times New Roman" w:eastAsia="Times New Roman" w:hAnsi="Times New Roman" w:cs="Times New Roman"/>
          <w:b/>
          <w:spacing w:val="-2"/>
          <w:sz w:val="26"/>
        </w:rPr>
        <w:t xml:space="preserve"> </w:t>
      </w:r>
      <w:r w:rsidRPr="007D1C4D">
        <w:rPr>
          <w:rFonts w:ascii="Times New Roman" w:eastAsia="Times New Roman" w:hAnsi="Times New Roman" w:cs="Times New Roman"/>
          <w:b/>
          <w:sz w:val="26"/>
        </w:rPr>
        <w:t>дешаран</w:t>
      </w:r>
      <w:r w:rsidRPr="007D1C4D">
        <w:rPr>
          <w:rFonts w:ascii="Times New Roman" w:eastAsia="Times New Roman" w:hAnsi="Times New Roman" w:cs="Times New Roman"/>
          <w:b/>
          <w:spacing w:val="-1"/>
          <w:sz w:val="26"/>
        </w:rPr>
        <w:t xml:space="preserve"> </w:t>
      </w:r>
      <w:r w:rsidRPr="007D1C4D">
        <w:rPr>
          <w:rFonts w:ascii="Times New Roman" w:eastAsia="Times New Roman" w:hAnsi="Times New Roman" w:cs="Times New Roman"/>
          <w:b/>
          <w:sz w:val="26"/>
        </w:rPr>
        <w:t>дарийн</w:t>
      </w:r>
      <w:r w:rsidRPr="007D1C4D">
        <w:rPr>
          <w:rFonts w:ascii="Times New Roman" w:eastAsia="Times New Roman" w:hAnsi="Times New Roman" w:cs="Times New Roman"/>
          <w:b/>
          <w:spacing w:val="1"/>
          <w:sz w:val="26"/>
        </w:rPr>
        <w:t xml:space="preserve"> </w:t>
      </w:r>
      <w:r w:rsidRPr="007D1C4D">
        <w:rPr>
          <w:rFonts w:ascii="Times New Roman" w:eastAsia="Times New Roman" w:hAnsi="Times New Roman" w:cs="Times New Roman"/>
          <w:b/>
          <w:sz w:val="26"/>
        </w:rPr>
        <w:t>декъехь</w:t>
      </w:r>
      <w:r w:rsidRPr="007D1C4D">
        <w:rPr>
          <w:rFonts w:ascii="Times New Roman" w:eastAsia="Times New Roman" w:hAnsi="Times New Roman" w:cs="Times New Roman"/>
          <w:b/>
          <w:spacing w:val="-2"/>
          <w:sz w:val="26"/>
        </w:rPr>
        <w:t xml:space="preserve"> </w:t>
      </w:r>
      <w:r w:rsidRPr="007D1C4D">
        <w:rPr>
          <w:rFonts w:ascii="Times New Roman" w:eastAsia="Times New Roman" w:hAnsi="Times New Roman" w:cs="Times New Roman"/>
          <w:b/>
          <w:sz w:val="26"/>
        </w:rPr>
        <w:t>дешна</w:t>
      </w:r>
      <w:r w:rsidRPr="007D1C4D">
        <w:rPr>
          <w:rFonts w:ascii="Times New Roman" w:eastAsia="Times New Roman" w:hAnsi="Times New Roman" w:cs="Times New Roman"/>
          <w:b/>
          <w:spacing w:val="-1"/>
          <w:sz w:val="26"/>
        </w:rPr>
        <w:t xml:space="preserve"> </w:t>
      </w:r>
      <w:r w:rsidRPr="007D1C4D">
        <w:rPr>
          <w:rFonts w:ascii="Times New Roman" w:eastAsia="Times New Roman" w:hAnsi="Times New Roman" w:cs="Times New Roman"/>
          <w:b/>
          <w:sz w:val="26"/>
        </w:rPr>
        <w:t>волучунна</w:t>
      </w:r>
      <w:r w:rsidRPr="007D1C4D">
        <w:rPr>
          <w:rFonts w:ascii="Times New Roman" w:eastAsia="Times New Roman" w:hAnsi="Times New Roman" w:cs="Times New Roman"/>
          <w:b/>
          <w:spacing w:val="2"/>
          <w:sz w:val="26"/>
        </w:rPr>
        <w:t xml:space="preserve"> </w:t>
      </w:r>
      <w:r w:rsidRPr="007D1C4D">
        <w:rPr>
          <w:rFonts w:ascii="Times New Roman" w:eastAsia="Times New Roman" w:hAnsi="Times New Roman" w:cs="Times New Roman"/>
          <w:b/>
          <w:sz w:val="26"/>
        </w:rPr>
        <w:t>Ӏемар</w:t>
      </w:r>
      <w:r w:rsidRPr="007D1C4D">
        <w:rPr>
          <w:rFonts w:ascii="Times New Roman" w:eastAsia="Times New Roman" w:hAnsi="Times New Roman" w:cs="Times New Roman"/>
          <w:b/>
          <w:spacing w:val="-2"/>
          <w:sz w:val="26"/>
        </w:rPr>
        <w:t xml:space="preserve"> </w:t>
      </w:r>
      <w:r w:rsidRPr="007D1C4D">
        <w:rPr>
          <w:rFonts w:ascii="Times New Roman" w:eastAsia="Times New Roman" w:hAnsi="Times New Roman" w:cs="Times New Roman"/>
          <w:b/>
          <w:sz w:val="26"/>
        </w:rPr>
        <w:t>ду:</w:t>
      </w:r>
    </w:p>
    <w:p w:rsidR="007D1C4D" w:rsidRPr="007D1C4D" w:rsidRDefault="007D1C4D" w:rsidP="007D1C4D">
      <w:pPr>
        <w:widowControl w:val="0"/>
        <w:numPr>
          <w:ilvl w:val="0"/>
          <w:numId w:val="13"/>
        </w:numPr>
        <w:tabs>
          <w:tab w:val="left" w:pos="474"/>
        </w:tabs>
        <w:autoSpaceDE w:val="0"/>
        <w:autoSpaceDN w:val="0"/>
        <w:spacing w:after="0" w:line="240" w:lineRule="auto"/>
        <w:ind w:right="124"/>
        <w:rPr>
          <w:rFonts w:ascii="Times New Roman" w:eastAsia="Times New Roman" w:hAnsi="Times New Roman" w:cs="Times New Roman"/>
          <w:sz w:val="26"/>
        </w:rPr>
      </w:pPr>
      <w:r w:rsidRPr="007D1C4D">
        <w:rPr>
          <w:rFonts w:ascii="Times New Roman" w:eastAsia="Times New Roman" w:hAnsi="Times New Roman" w:cs="Times New Roman"/>
          <w:sz w:val="26"/>
        </w:rPr>
        <w:t>текстаца</w:t>
      </w:r>
      <w:r w:rsidRPr="007D1C4D">
        <w:rPr>
          <w:rFonts w:ascii="Times New Roman" w:eastAsia="Times New Roman" w:hAnsi="Times New Roman" w:cs="Times New Roman"/>
          <w:spacing w:val="29"/>
          <w:sz w:val="26"/>
        </w:rPr>
        <w:t xml:space="preserve"> </w:t>
      </w:r>
      <w:r w:rsidRPr="007D1C4D">
        <w:rPr>
          <w:rFonts w:ascii="Times New Roman" w:eastAsia="Times New Roman" w:hAnsi="Times New Roman" w:cs="Times New Roman"/>
          <w:sz w:val="26"/>
        </w:rPr>
        <w:t>паргӀат</w:t>
      </w:r>
      <w:r w:rsidRPr="007D1C4D">
        <w:rPr>
          <w:rFonts w:ascii="Times New Roman" w:eastAsia="Times New Roman" w:hAnsi="Times New Roman" w:cs="Times New Roman"/>
          <w:spacing w:val="30"/>
          <w:sz w:val="26"/>
        </w:rPr>
        <w:t xml:space="preserve"> </w:t>
      </w:r>
      <w:r w:rsidRPr="007D1C4D">
        <w:rPr>
          <w:rFonts w:ascii="Times New Roman" w:eastAsia="Times New Roman" w:hAnsi="Times New Roman" w:cs="Times New Roman"/>
          <w:sz w:val="26"/>
        </w:rPr>
        <w:t>болх</w:t>
      </w:r>
      <w:r w:rsidRPr="007D1C4D">
        <w:rPr>
          <w:rFonts w:ascii="Times New Roman" w:eastAsia="Times New Roman" w:hAnsi="Times New Roman" w:cs="Times New Roman"/>
          <w:spacing w:val="29"/>
          <w:sz w:val="26"/>
        </w:rPr>
        <w:t xml:space="preserve"> </w:t>
      </w:r>
      <w:r w:rsidRPr="007D1C4D">
        <w:rPr>
          <w:rFonts w:ascii="Times New Roman" w:eastAsia="Times New Roman" w:hAnsi="Times New Roman" w:cs="Times New Roman"/>
          <w:sz w:val="26"/>
        </w:rPr>
        <w:t>бан:</w:t>
      </w:r>
      <w:r w:rsidRPr="007D1C4D">
        <w:rPr>
          <w:rFonts w:ascii="Times New Roman" w:eastAsia="Times New Roman" w:hAnsi="Times New Roman" w:cs="Times New Roman"/>
          <w:spacing w:val="28"/>
          <w:sz w:val="26"/>
        </w:rPr>
        <w:t xml:space="preserve"> </w:t>
      </w:r>
      <w:r w:rsidRPr="007D1C4D">
        <w:rPr>
          <w:rFonts w:ascii="Times New Roman" w:eastAsia="Times New Roman" w:hAnsi="Times New Roman" w:cs="Times New Roman"/>
          <w:sz w:val="26"/>
        </w:rPr>
        <w:t>талла</w:t>
      </w:r>
      <w:r w:rsidRPr="007D1C4D">
        <w:rPr>
          <w:rFonts w:ascii="Times New Roman" w:eastAsia="Times New Roman" w:hAnsi="Times New Roman" w:cs="Times New Roman"/>
          <w:spacing w:val="28"/>
          <w:sz w:val="26"/>
        </w:rPr>
        <w:t xml:space="preserve"> </w:t>
      </w:r>
      <w:r w:rsidRPr="007D1C4D">
        <w:rPr>
          <w:rFonts w:ascii="Times New Roman" w:eastAsia="Times New Roman" w:hAnsi="Times New Roman" w:cs="Times New Roman"/>
          <w:sz w:val="26"/>
        </w:rPr>
        <w:t>билгалйинчу</w:t>
      </w:r>
      <w:r w:rsidRPr="007D1C4D">
        <w:rPr>
          <w:rFonts w:ascii="Times New Roman" w:eastAsia="Times New Roman" w:hAnsi="Times New Roman" w:cs="Times New Roman"/>
          <w:spacing w:val="28"/>
          <w:sz w:val="26"/>
        </w:rPr>
        <w:t xml:space="preserve"> </w:t>
      </w:r>
      <w:r w:rsidRPr="007D1C4D">
        <w:rPr>
          <w:rFonts w:ascii="Times New Roman" w:eastAsia="Times New Roman" w:hAnsi="Times New Roman" w:cs="Times New Roman"/>
          <w:sz w:val="26"/>
        </w:rPr>
        <w:t>аспектах</w:t>
      </w:r>
      <w:r w:rsidRPr="007D1C4D">
        <w:rPr>
          <w:rFonts w:ascii="Times New Roman" w:eastAsia="Times New Roman" w:hAnsi="Times New Roman" w:cs="Times New Roman"/>
          <w:spacing w:val="28"/>
          <w:sz w:val="26"/>
        </w:rPr>
        <w:t xml:space="preserve"> </w:t>
      </w:r>
      <w:r w:rsidRPr="007D1C4D">
        <w:rPr>
          <w:rFonts w:ascii="Times New Roman" w:eastAsia="Times New Roman" w:hAnsi="Times New Roman" w:cs="Times New Roman"/>
          <w:sz w:val="26"/>
        </w:rPr>
        <w:t>хаамаш</w:t>
      </w:r>
      <w:r w:rsidRPr="007D1C4D">
        <w:rPr>
          <w:rFonts w:ascii="Times New Roman" w:eastAsia="Times New Roman" w:hAnsi="Times New Roman" w:cs="Times New Roman"/>
          <w:spacing w:val="27"/>
          <w:sz w:val="26"/>
        </w:rPr>
        <w:t xml:space="preserve"> </w:t>
      </w:r>
      <w:r w:rsidRPr="007D1C4D">
        <w:rPr>
          <w:rFonts w:ascii="Times New Roman" w:eastAsia="Times New Roman" w:hAnsi="Times New Roman" w:cs="Times New Roman"/>
          <w:sz w:val="26"/>
        </w:rPr>
        <w:t>билгалбан</w:t>
      </w:r>
      <w:r w:rsidRPr="007D1C4D">
        <w:rPr>
          <w:rFonts w:ascii="Times New Roman" w:eastAsia="Times New Roman" w:hAnsi="Times New Roman" w:cs="Times New Roman"/>
          <w:spacing w:val="28"/>
          <w:sz w:val="26"/>
        </w:rPr>
        <w:t xml:space="preserve"> </w:t>
      </w:r>
      <w:r w:rsidRPr="007D1C4D">
        <w:rPr>
          <w:rFonts w:ascii="Times New Roman" w:eastAsia="Times New Roman" w:hAnsi="Times New Roman" w:cs="Times New Roman"/>
          <w:sz w:val="26"/>
        </w:rPr>
        <w:t>хаа,</w:t>
      </w:r>
      <w:r w:rsidRPr="007D1C4D">
        <w:rPr>
          <w:rFonts w:ascii="Times New Roman" w:eastAsia="Times New Roman" w:hAnsi="Times New Roman" w:cs="Times New Roman"/>
          <w:spacing w:val="-62"/>
          <w:sz w:val="26"/>
        </w:rPr>
        <w:t xml:space="preserve"> </w:t>
      </w:r>
      <w:r w:rsidRPr="007D1C4D">
        <w:rPr>
          <w:rFonts w:ascii="Times New Roman" w:eastAsia="Times New Roman" w:hAnsi="Times New Roman" w:cs="Times New Roman"/>
          <w:sz w:val="26"/>
        </w:rPr>
        <w:t>билгалйина</w:t>
      </w:r>
      <w:r w:rsidRPr="007D1C4D">
        <w:rPr>
          <w:rFonts w:ascii="Times New Roman" w:eastAsia="Times New Roman" w:hAnsi="Times New Roman" w:cs="Times New Roman"/>
          <w:spacing w:val="-2"/>
          <w:sz w:val="26"/>
        </w:rPr>
        <w:t xml:space="preserve"> </w:t>
      </w:r>
      <w:r w:rsidRPr="007D1C4D">
        <w:rPr>
          <w:rFonts w:ascii="Times New Roman" w:eastAsia="Times New Roman" w:hAnsi="Times New Roman" w:cs="Times New Roman"/>
          <w:sz w:val="26"/>
        </w:rPr>
        <w:t>аспект</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сацон;</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талламан</w:t>
      </w:r>
      <w:r w:rsidRPr="007D1C4D">
        <w:rPr>
          <w:rFonts w:ascii="Times New Roman" w:eastAsia="Times New Roman" w:hAnsi="Times New Roman" w:cs="Times New Roman"/>
          <w:spacing w:val="-2"/>
          <w:sz w:val="26"/>
        </w:rPr>
        <w:t xml:space="preserve"> </w:t>
      </w:r>
      <w:r w:rsidRPr="007D1C4D">
        <w:rPr>
          <w:rFonts w:ascii="Times New Roman" w:eastAsia="Times New Roman" w:hAnsi="Times New Roman" w:cs="Times New Roman"/>
          <w:sz w:val="26"/>
        </w:rPr>
        <w:t>аспект</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сихха</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хийца</w:t>
      </w:r>
      <w:r w:rsidRPr="007D1C4D">
        <w:rPr>
          <w:rFonts w:ascii="Times New Roman" w:eastAsia="Times New Roman" w:hAnsi="Times New Roman" w:cs="Times New Roman"/>
          <w:spacing w:val="-2"/>
          <w:sz w:val="26"/>
        </w:rPr>
        <w:t xml:space="preserve"> </w:t>
      </w:r>
      <w:r w:rsidRPr="007D1C4D">
        <w:rPr>
          <w:rFonts w:ascii="Times New Roman" w:eastAsia="Times New Roman" w:hAnsi="Times New Roman" w:cs="Times New Roman"/>
          <w:sz w:val="26"/>
        </w:rPr>
        <w:t>хаа;</w:t>
      </w:r>
    </w:p>
    <w:p w:rsidR="007D1C4D" w:rsidRPr="007D1C4D" w:rsidRDefault="007D1C4D" w:rsidP="007D1C4D">
      <w:pPr>
        <w:widowControl w:val="0"/>
        <w:numPr>
          <w:ilvl w:val="0"/>
          <w:numId w:val="13"/>
        </w:numPr>
        <w:tabs>
          <w:tab w:val="left" w:pos="314"/>
        </w:tabs>
        <w:autoSpaceDE w:val="0"/>
        <w:autoSpaceDN w:val="0"/>
        <w:spacing w:after="0" w:line="240" w:lineRule="auto"/>
        <w:ind w:right="113"/>
        <w:jc w:val="both"/>
        <w:rPr>
          <w:rFonts w:ascii="Times New Roman" w:eastAsia="Times New Roman" w:hAnsi="Times New Roman" w:cs="Times New Roman"/>
          <w:sz w:val="26"/>
        </w:rPr>
      </w:pPr>
      <w:r w:rsidRPr="007D1C4D">
        <w:rPr>
          <w:rFonts w:ascii="Times New Roman" w:eastAsia="Times New Roman" w:hAnsi="Times New Roman" w:cs="Times New Roman"/>
          <w:sz w:val="26"/>
        </w:rPr>
        <w:t>карарчу дешаран киншки тӀехь а, коплектан кхечу киншкахь тӀехь а паргӀат хӀума лаха;</w:t>
      </w:r>
      <w:r w:rsidRPr="007D1C4D">
        <w:rPr>
          <w:rFonts w:ascii="Times New Roman" w:eastAsia="Times New Roman" w:hAnsi="Times New Roman" w:cs="Times New Roman"/>
          <w:spacing w:val="-62"/>
          <w:sz w:val="26"/>
        </w:rPr>
        <w:t xml:space="preserve"> </w:t>
      </w:r>
      <w:r w:rsidRPr="007D1C4D">
        <w:rPr>
          <w:rFonts w:ascii="Times New Roman" w:eastAsia="Times New Roman" w:hAnsi="Times New Roman" w:cs="Times New Roman"/>
          <w:sz w:val="26"/>
        </w:rPr>
        <w:t>дешаран дошаман корпусех пайдаэца, школин библиотекин фондехь лаха; оьшу хаамаш</w:t>
      </w:r>
      <w:r w:rsidRPr="007D1C4D">
        <w:rPr>
          <w:rFonts w:ascii="Times New Roman" w:eastAsia="Times New Roman" w:hAnsi="Times New Roman" w:cs="Times New Roman"/>
          <w:spacing w:val="-62"/>
          <w:sz w:val="26"/>
        </w:rPr>
        <w:t xml:space="preserve"> </w:t>
      </w:r>
      <w:r w:rsidRPr="007D1C4D">
        <w:rPr>
          <w:rFonts w:ascii="Times New Roman" w:eastAsia="Times New Roman" w:hAnsi="Times New Roman" w:cs="Times New Roman"/>
          <w:sz w:val="26"/>
        </w:rPr>
        <w:t>лаха</w:t>
      </w:r>
      <w:r w:rsidRPr="007D1C4D">
        <w:rPr>
          <w:rFonts w:ascii="Times New Roman" w:eastAsia="Times New Roman" w:hAnsi="Times New Roman" w:cs="Times New Roman"/>
          <w:spacing w:val="-2"/>
          <w:sz w:val="26"/>
        </w:rPr>
        <w:t xml:space="preserve"> </w:t>
      </w:r>
      <w:r w:rsidRPr="007D1C4D">
        <w:rPr>
          <w:rFonts w:ascii="Times New Roman" w:eastAsia="Times New Roman" w:hAnsi="Times New Roman" w:cs="Times New Roman"/>
          <w:sz w:val="26"/>
        </w:rPr>
        <w:t>а, дешаран</w:t>
      </w:r>
      <w:r w:rsidRPr="007D1C4D">
        <w:rPr>
          <w:rFonts w:ascii="Times New Roman" w:eastAsia="Times New Roman" w:hAnsi="Times New Roman" w:cs="Times New Roman"/>
          <w:spacing w:val="-2"/>
          <w:sz w:val="26"/>
        </w:rPr>
        <w:t xml:space="preserve"> </w:t>
      </w:r>
      <w:r w:rsidRPr="007D1C4D">
        <w:rPr>
          <w:rFonts w:ascii="Times New Roman" w:eastAsia="Times New Roman" w:hAnsi="Times New Roman" w:cs="Times New Roman"/>
          <w:sz w:val="26"/>
        </w:rPr>
        <w:t>тайп-тайпанчу Ӏалашонашкахь</w:t>
      </w:r>
      <w:r w:rsidRPr="007D1C4D">
        <w:rPr>
          <w:rFonts w:ascii="Times New Roman" w:eastAsia="Times New Roman" w:hAnsi="Times New Roman" w:cs="Times New Roman"/>
          <w:spacing w:val="-2"/>
          <w:sz w:val="26"/>
        </w:rPr>
        <w:t xml:space="preserve"> </w:t>
      </w:r>
      <w:r w:rsidRPr="007D1C4D">
        <w:rPr>
          <w:rFonts w:ascii="Times New Roman" w:eastAsia="Times New Roman" w:hAnsi="Times New Roman" w:cs="Times New Roman"/>
          <w:sz w:val="26"/>
        </w:rPr>
        <w:t>цунах</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пайдаэца</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а;</w:t>
      </w:r>
    </w:p>
    <w:p w:rsidR="007D1C4D" w:rsidRPr="007D1C4D" w:rsidRDefault="007D1C4D" w:rsidP="007D1C4D">
      <w:pPr>
        <w:widowControl w:val="0"/>
        <w:numPr>
          <w:ilvl w:val="0"/>
          <w:numId w:val="13"/>
        </w:numPr>
        <w:tabs>
          <w:tab w:val="left" w:pos="380"/>
        </w:tabs>
        <w:autoSpaceDE w:val="0"/>
        <w:autoSpaceDN w:val="0"/>
        <w:spacing w:after="0" w:line="240" w:lineRule="auto"/>
        <w:ind w:right="119"/>
        <w:jc w:val="both"/>
        <w:rPr>
          <w:rFonts w:ascii="Times New Roman" w:eastAsia="Times New Roman" w:hAnsi="Times New Roman" w:cs="Times New Roman"/>
          <w:sz w:val="26"/>
        </w:rPr>
      </w:pPr>
      <w:r w:rsidRPr="007D1C4D">
        <w:rPr>
          <w:rFonts w:ascii="Times New Roman" w:eastAsia="Times New Roman" w:hAnsi="Times New Roman" w:cs="Times New Roman"/>
          <w:sz w:val="26"/>
        </w:rPr>
        <w:t>хаамийн тайп-тайпанчу хьостанашца паргӀат болх бан (текстан кепехь, суртдилларан я</w:t>
      </w:r>
      <w:r w:rsidRPr="007D1C4D">
        <w:rPr>
          <w:rFonts w:ascii="Times New Roman" w:eastAsia="Times New Roman" w:hAnsi="Times New Roman" w:cs="Times New Roman"/>
          <w:spacing w:val="-62"/>
          <w:sz w:val="26"/>
        </w:rPr>
        <w:t xml:space="preserve"> </w:t>
      </w:r>
      <w:r w:rsidRPr="007D1C4D">
        <w:rPr>
          <w:rFonts w:ascii="Times New Roman" w:eastAsia="Times New Roman" w:hAnsi="Times New Roman" w:cs="Times New Roman"/>
          <w:sz w:val="26"/>
        </w:rPr>
        <w:t>музыкин</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говзаллехь</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санна</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схьагайтинчу).</w:t>
      </w:r>
    </w:p>
    <w:p w:rsidR="007D1C4D" w:rsidRPr="007D1C4D" w:rsidRDefault="007D1C4D" w:rsidP="007D1C4D">
      <w:pPr>
        <w:widowControl w:val="0"/>
        <w:autoSpaceDE w:val="0"/>
        <w:autoSpaceDN w:val="0"/>
        <w:spacing w:before="1" w:after="0" w:line="240" w:lineRule="auto"/>
        <w:ind w:left="221" w:right="2154"/>
        <w:jc w:val="both"/>
        <w:rPr>
          <w:rFonts w:ascii="Times New Roman" w:eastAsia="Times New Roman" w:hAnsi="Times New Roman" w:cs="Times New Roman"/>
          <w:sz w:val="26"/>
        </w:rPr>
      </w:pPr>
      <w:r w:rsidRPr="007D1C4D">
        <w:rPr>
          <w:rFonts w:ascii="Times New Roman" w:eastAsia="Times New Roman" w:hAnsi="Times New Roman" w:cs="Times New Roman"/>
          <w:b/>
          <w:sz w:val="26"/>
        </w:rPr>
        <w:t>Коммуникативни дешаран дарашкахь дешна волучунна Ӏемар ду</w:t>
      </w:r>
      <w:r w:rsidRPr="007D1C4D">
        <w:rPr>
          <w:rFonts w:ascii="Times New Roman" w:eastAsia="Times New Roman" w:hAnsi="Times New Roman" w:cs="Times New Roman"/>
          <w:sz w:val="26"/>
        </w:rPr>
        <w:t>:</w:t>
      </w:r>
      <w:r w:rsidRPr="007D1C4D">
        <w:rPr>
          <w:rFonts w:ascii="Times New Roman" w:eastAsia="Times New Roman" w:hAnsi="Times New Roman" w:cs="Times New Roman"/>
          <w:spacing w:val="-62"/>
          <w:sz w:val="26"/>
        </w:rPr>
        <w:t xml:space="preserve"> </w:t>
      </w:r>
      <w:r w:rsidRPr="007D1C4D">
        <w:rPr>
          <w:rFonts w:ascii="Times New Roman" w:eastAsia="Times New Roman" w:hAnsi="Times New Roman" w:cs="Times New Roman"/>
          <w:sz w:val="26"/>
        </w:rPr>
        <w:t>а)</w:t>
      </w:r>
      <w:r w:rsidRPr="007D1C4D">
        <w:rPr>
          <w:rFonts w:ascii="Times New Roman" w:eastAsia="Times New Roman" w:hAnsi="Times New Roman" w:cs="Times New Roman"/>
          <w:spacing w:val="-2"/>
          <w:sz w:val="26"/>
        </w:rPr>
        <w:t xml:space="preserve"> </w:t>
      </w:r>
      <w:r w:rsidRPr="007D1C4D">
        <w:rPr>
          <w:rFonts w:ascii="Times New Roman" w:eastAsia="Times New Roman" w:hAnsi="Times New Roman" w:cs="Times New Roman"/>
          <w:sz w:val="26"/>
        </w:rPr>
        <w:t>цхьаьна</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болх</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бар</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санна,</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хьасене</w:t>
      </w:r>
      <w:r w:rsidRPr="007D1C4D">
        <w:rPr>
          <w:rFonts w:ascii="Times New Roman" w:eastAsia="Times New Roman" w:hAnsi="Times New Roman" w:cs="Times New Roman"/>
          <w:spacing w:val="-2"/>
          <w:sz w:val="26"/>
        </w:rPr>
        <w:t xml:space="preserve"> </w:t>
      </w:r>
      <w:r w:rsidRPr="007D1C4D">
        <w:rPr>
          <w:rFonts w:ascii="Times New Roman" w:eastAsia="Times New Roman" w:hAnsi="Times New Roman" w:cs="Times New Roman"/>
          <w:sz w:val="26"/>
        </w:rPr>
        <w:t>хиларан</w:t>
      </w:r>
      <w:r w:rsidRPr="007D1C4D">
        <w:rPr>
          <w:rFonts w:ascii="Times New Roman" w:eastAsia="Times New Roman" w:hAnsi="Times New Roman" w:cs="Times New Roman"/>
          <w:spacing w:val="2"/>
          <w:sz w:val="26"/>
        </w:rPr>
        <w:t xml:space="preserve"> </w:t>
      </w:r>
      <w:r w:rsidRPr="007D1C4D">
        <w:rPr>
          <w:rFonts w:ascii="Times New Roman" w:eastAsia="Times New Roman" w:hAnsi="Times New Roman" w:cs="Times New Roman"/>
          <w:sz w:val="26"/>
        </w:rPr>
        <w:t>гурашкахь:</w:t>
      </w:r>
    </w:p>
    <w:p w:rsidR="007D1C4D" w:rsidRPr="007D1C4D" w:rsidRDefault="007D1C4D" w:rsidP="007D1C4D">
      <w:pPr>
        <w:widowControl w:val="0"/>
        <w:numPr>
          <w:ilvl w:val="0"/>
          <w:numId w:val="13"/>
        </w:numPr>
        <w:tabs>
          <w:tab w:val="left" w:pos="493"/>
        </w:tabs>
        <w:autoSpaceDE w:val="0"/>
        <w:autoSpaceDN w:val="0"/>
        <w:spacing w:after="0" w:line="240" w:lineRule="auto"/>
        <w:ind w:right="113"/>
        <w:jc w:val="both"/>
        <w:rPr>
          <w:rFonts w:ascii="Times New Roman" w:eastAsia="Times New Roman" w:hAnsi="Times New Roman" w:cs="Times New Roman"/>
          <w:sz w:val="26"/>
        </w:rPr>
      </w:pPr>
      <w:r w:rsidRPr="007D1C4D">
        <w:rPr>
          <w:rFonts w:ascii="Times New Roman" w:eastAsia="Times New Roman" w:hAnsi="Times New Roman" w:cs="Times New Roman"/>
          <w:sz w:val="26"/>
        </w:rPr>
        <w:t>дешаран</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кооперацин</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тайп-тайпанчу</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кепаш</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(шимма</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цхьаьна</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бен</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болх,</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жимачу</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тобанехь болх, йоккхачу тобанехь болх) а, социалан тайп-тайпана ролаш</w:t>
      </w:r>
      <w:r w:rsidRPr="007D1C4D">
        <w:rPr>
          <w:rFonts w:ascii="Times New Roman" w:eastAsia="Times New Roman" w:hAnsi="Times New Roman" w:cs="Times New Roman"/>
          <w:spacing w:val="65"/>
          <w:sz w:val="26"/>
        </w:rPr>
        <w:t xml:space="preserve"> </w:t>
      </w:r>
      <w:r w:rsidRPr="007D1C4D">
        <w:rPr>
          <w:rFonts w:ascii="Times New Roman" w:eastAsia="Times New Roman" w:hAnsi="Times New Roman" w:cs="Times New Roman"/>
          <w:sz w:val="26"/>
        </w:rPr>
        <w:t>(дӀахьошверг</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а,</w:t>
      </w:r>
      <w:r w:rsidRPr="007D1C4D">
        <w:rPr>
          <w:rFonts w:ascii="Times New Roman" w:eastAsia="Times New Roman" w:hAnsi="Times New Roman" w:cs="Times New Roman"/>
          <w:spacing w:val="-2"/>
          <w:sz w:val="26"/>
        </w:rPr>
        <w:t xml:space="preserve"> </w:t>
      </w:r>
      <w:r w:rsidRPr="007D1C4D">
        <w:rPr>
          <w:rFonts w:ascii="Times New Roman" w:eastAsia="Times New Roman" w:hAnsi="Times New Roman" w:cs="Times New Roman"/>
          <w:sz w:val="26"/>
        </w:rPr>
        <w:t>кхочушдийриг</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а)</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а;</w:t>
      </w:r>
    </w:p>
    <w:p w:rsidR="007D1C4D" w:rsidRPr="007D1C4D" w:rsidRDefault="007D1C4D" w:rsidP="007D1C4D">
      <w:pPr>
        <w:widowControl w:val="0"/>
        <w:autoSpaceDE w:val="0"/>
        <w:autoSpaceDN w:val="0"/>
        <w:spacing w:after="0" w:line="297" w:lineRule="exact"/>
        <w:ind w:left="221"/>
        <w:jc w:val="both"/>
        <w:rPr>
          <w:rFonts w:ascii="Times New Roman" w:eastAsia="Times New Roman" w:hAnsi="Times New Roman" w:cs="Times New Roman"/>
          <w:sz w:val="26"/>
          <w:szCs w:val="26"/>
        </w:rPr>
      </w:pPr>
      <w:r w:rsidRPr="007D1C4D">
        <w:rPr>
          <w:rFonts w:ascii="Times New Roman" w:eastAsia="Times New Roman" w:hAnsi="Times New Roman" w:cs="Times New Roman"/>
          <w:sz w:val="26"/>
          <w:szCs w:val="26"/>
        </w:rPr>
        <w:t>б)</w:t>
      </w:r>
      <w:r w:rsidRPr="007D1C4D">
        <w:rPr>
          <w:rFonts w:ascii="Times New Roman" w:eastAsia="Times New Roman" w:hAnsi="Times New Roman" w:cs="Times New Roman"/>
          <w:spacing w:val="-2"/>
          <w:sz w:val="26"/>
          <w:szCs w:val="26"/>
        </w:rPr>
        <w:t xml:space="preserve"> </w:t>
      </w:r>
      <w:r w:rsidRPr="007D1C4D">
        <w:rPr>
          <w:rFonts w:ascii="Times New Roman" w:eastAsia="Times New Roman" w:hAnsi="Times New Roman" w:cs="Times New Roman"/>
          <w:sz w:val="26"/>
          <w:szCs w:val="26"/>
        </w:rPr>
        <w:t>зӀе</w:t>
      </w:r>
      <w:r w:rsidRPr="007D1C4D">
        <w:rPr>
          <w:rFonts w:ascii="Times New Roman" w:eastAsia="Times New Roman" w:hAnsi="Times New Roman" w:cs="Times New Roman"/>
          <w:spacing w:val="-2"/>
          <w:sz w:val="26"/>
          <w:szCs w:val="26"/>
        </w:rPr>
        <w:t xml:space="preserve"> </w:t>
      </w:r>
      <w:r w:rsidRPr="007D1C4D">
        <w:rPr>
          <w:rFonts w:ascii="Times New Roman" w:eastAsia="Times New Roman" w:hAnsi="Times New Roman" w:cs="Times New Roman"/>
          <w:sz w:val="26"/>
          <w:szCs w:val="26"/>
        </w:rPr>
        <w:t>хиларан</w:t>
      </w:r>
      <w:r w:rsidRPr="007D1C4D">
        <w:rPr>
          <w:rFonts w:ascii="Times New Roman" w:eastAsia="Times New Roman" w:hAnsi="Times New Roman" w:cs="Times New Roman"/>
          <w:spacing w:val="-2"/>
          <w:sz w:val="26"/>
          <w:szCs w:val="26"/>
        </w:rPr>
        <w:t xml:space="preserve"> </w:t>
      </w:r>
      <w:r w:rsidRPr="007D1C4D">
        <w:rPr>
          <w:rFonts w:ascii="Times New Roman" w:eastAsia="Times New Roman" w:hAnsi="Times New Roman" w:cs="Times New Roman"/>
          <w:sz w:val="26"/>
          <w:szCs w:val="26"/>
        </w:rPr>
        <w:t>гурашкахь</w:t>
      </w:r>
      <w:r w:rsidRPr="007D1C4D">
        <w:rPr>
          <w:rFonts w:ascii="Times New Roman" w:eastAsia="Times New Roman" w:hAnsi="Times New Roman" w:cs="Times New Roman"/>
          <w:spacing w:val="-2"/>
          <w:sz w:val="26"/>
          <w:szCs w:val="26"/>
        </w:rPr>
        <w:t xml:space="preserve"> </w:t>
      </w:r>
      <w:r w:rsidRPr="007D1C4D">
        <w:rPr>
          <w:rFonts w:ascii="Times New Roman" w:eastAsia="Times New Roman" w:hAnsi="Times New Roman" w:cs="Times New Roman"/>
          <w:sz w:val="26"/>
          <w:szCs w:val="26"/>
        </w:rPr>
        <w:t>хьасене хилар</w:t>
      </w:r>
      <w:r w:rsidRPr="007D1C4D">
        <w:rPr>
          <w:rFonts w:ascii="Times New Roman" w:eastAsia="Times New Roman" w:hAnsi="Times New Roman" w:cs="Times New Roman"/>
          <w:spacing w:val="-2"/>
          <w:sz w:val="26"/>
          <w:szCs w:val="26"/>
        </w:rPr>
        <w:t xml:space="preserve"> </w:t>
      </w:r>
      <w:r w:rsidRPr="007D1C4D">
        <w:rPr>
          <w:rFonts w:ascii="Times New Roman" w:eastAsia="Times New Roman" w:hAnsi="Times New Roman" w:cs="Times New Roman"/>
          <w:sz w:val="26"/>
          <w:szCs w:val="26"/>
        </w:rPr>
        <w:t>санна:</w:t>
      </w:r>
    </w:p>
    <w:p w:rsidR="007D1C4D" w:rsidRPr="007D1C4D" w:rsidRDefault="007D1C4D" w:rsidP="007D1C4D">
      <w:pPr>
        <w:widowControl w:val="0"/>
        <w:numPr>
          <w:ilvl w:val="0"/>
          <w:numId w:val="13"/>
        </w:numPr>
        <w:tabs>
          <w:tab w:val="left" w:pos="495"/>
        </w:tabs>
        <w:autoSpaceDE w:val="0"/>
        <w:autoSpaceDN w:val="0"/>
        <w:spacing w:before="1" w:after="0" w:line="240" w:lineRule="auto"/>
        <w:ind w:right="114" w:firstLine="64"/>
        <w:jc w:val="both"/>
        <w:rPr>
          <w:rFonts w:ascii="Times New Roman" w:eastAsia="Times New Roman" w:hAnsi="Times New Roman" w:cs="Times New Roman"/>
          <w:sz w:val="26"/>
        </w:rPr>
      </w:pPr>
      <w:r w:rsidRPr="007D1C4D">
        <w:rPr>
          <w:rFonts w:ascii="Times New Roman" w:eastAsia="Times New Roman" w:hAnsi="Times New Roman" w:cs="Times New Roman"/>
          <w:sz w:val="26"/>
        </w:rPr>
        <w:t>схьабовзийтинчу хьежамийн а, агӀонийн башхаллийн бухе дилларх кхета а, царах</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цхьахдолчунна</w:t>
      </w:r>
      <w:r w:rsidRPr="007D1C4D">
        <w:rPr>
          <w:rFonts w:ascii="Times New Roman" w:eastAsia="Times New Roman" w:hAnsi="Times New Roman" w:cs="Times New Roman"/>
          <w:spacing w:val="-2"/>
          <w:sz w:val="26"/>
        </w:rPr>
        <w:t xml:space="preserve"> </w:t>
      </w:r>
      <w:r w:rsidRPr="007D1C4D">
        <w:rPr>
          <w:rFonts w:ascii="Times New Roman" w:eastAsia="Times New Roman" w:hAnsi="Times New Roman" w:cs="Times New Roman"/>
          <w:sz w:val="26"/>
        </w:rPr>
        <w:t>тӀетан</w:t>
      </w:r>
      <w:r w:rsidRPr="007D1C4D">
        <w:rPr>
          <w:rFonts w:ascii="Times New Roman" w:eastAsia="Times New Roman" w:hAnsi="Times New Roman" w:cs="Times New Roman"/>
          <w:spacing w:val="2"/>
          <w:sz w:val="26"/>
        </w:rPr>
        <w:t xml:space="preserve"> </w:t>
      </w:r>
      <w:r w:rsidRPr="007D1C4D">
        <w:rPr>
          <w:rFonts w:ascii="Times New Roman" w:eastAsia="Times New Roman" w:hAnsi="Times New Roman" w:cs="Times New Roman"/>
          <w:sz w:val="26"/>
        </w:rPr>
        <w:t>а,</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йа</w:t>
      </w:r>
      <w:r w:rsidRPr="007D1C4D">
        <w:rPr>
          <w:rFonts w:ascii="Times New Roman" w:eastAsia="Times New Roman" w:hAnsi="Times New Roman" w:cs="Times New Roman"/>
          <w:spacing w:val="-2"/>
          <w:sz w:val="26"/>
        </w:rPr>
        <w:t xml:space="preserve"> </w:t>
      </w:r>
      <w:r w:rsidRPr="007D1C4D">
        <w:rPr>
          <w:rFonts w:ascii="Times New Roman" w:eastAsia="Times New Roman" w:hAnsi="Times New Roman" w:cs="Times New Roman"/>
          <w:sz w:val="26"/>
        </w:rPr>
        <w:t>шен</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хьежам</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дӀабовзийта</w:t>
      </w:r>
      <w:r w:rsidRPr="007D1C4D">
        <w:rPr>
          <w:rFonts w:ascii="Times New Roman" w:eastAsia="Times New Roman" w:hAnsi="Times New Roman" w:cs="Times New Roman"/>
          <w:spacing w:val="-2"/>
          <w:sz w:val="26"/>
        </w:rPr>
        <w:t xml:space="preserve"> </w:t>
      </w:r>
      <w:r w:rsidRPr="007D1C4D">
        <w:rPr>
          <w:rFonts w:ascii="Times New Roman" w:eastAsia="Times New Roman" w:hAnsi="Times New Roman" w:cs="Times New Roman"/>
          <w:sz w:val="26"/>
        </w:rPr>
        <w:t>а</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хаа.</w:t>
      </w:r>
    </w:p>
    <w:p w:rsidR="007D1C4D" w:rsidRPr="007D1C4D" w:rsidRDefault="007D1C4D" w:rsidP="007D1C4D">
      <w:pPr>
        <w:widowControl w:val="0"/>
        <w:autoSpaceDE w:val="0"/>
        <w:autoSpaceDN w:val="0"/>
        <w:spacing w:after="0" w:line="240" w:lineRule="auto"/>
        <w:ind w:left="221" w:right="126"/>
        <w:jc w:val="both"/>
        <w:outlineLvl w:val="1"/>
        <w:rPr>
          <w:rFonts w:ascii="Times New Roman" w:eastAsia="Times New Roman" w:hAnsi="Times New Roman" w:cs="Times New Roman"/>
          <w:b/>
          <w:bCs/>
          <w:sz w:val="26"/>
          <w:szCs w:val="26"/>
        </w:rPr>
      </w:pPr>
      <w:r w:rsidRPr="007D1C4D">
        <w:rPr>
          <w:rFonts w:ascii="Times New Roman" w:eastAsia="Times New Roman" w:hAnsi="Times New Roman" w:cs="Times New Roman"/>
          <w:b/>
          <w:bCs/>
          <w:sz w:val="26"/>
          <w:szCs w:val="26"/>
        </w:rPr>
        <w:t>Цхьана</w:t>
      </w:r>
      <w:r w:rsidRPr="007D1C4D">
        <w:rPr>
          <w:rFonts w:ascii="Times New Roman" w:eastAsia="Times New Roman" w:hAnsi="Times New Roman" w:cs="Times New Roman"/>
          <w:b/>
          <w:bCs/>
          <w:spacing w:val="1"/>
          <w:sz w:val="26"/>
          <w:szCs w:val="26"/>
        </w:rPr>
        <w:t xml:space="preserve"> </w:t>
      </w:r>
      <w:r w:rsidRPr="007D1C4D">
        <w:rPr>
          <w:rFonts w:ascii="Times New Roman" w:eastAsia="Times New Roman" w:hAnsi="Times New Roman" w:cs="Times New Roman"/>
          <w:b/>
          <w:bCs/>
          <w:sz w:val="26"/>
          <w:szCs w:val="26"/>
        </w:rPr>
        <w:t>къепене</w:t>
      </w:r>
      <w:r w:rsidRPr="007D1C4D">
        <w:rPr>
          <w:rFonts w:ascii="Times New Roman" w:eastAsia="Times New Roman" w:hAnsi="Times New Roman" w:cs="Times New Roman"/>
          <w:b/>
          <w:bCs/>
          <w:spacing w:val="1"/>
          <w:sz w:val="26"/>
          <w:szCs w:val="26"/>
        </w:rPr>
        <w:t xml:space="preserve"> </w:t>
      </w:r>
      <w:r w:rsidRPr="007D1C4D">
        <w:rPr>
          <w:rFonts w:ascii="Times New Roman" w:eastAsia="Times New Roman" w:hAnsi="Times New Roman" w:cs="Times New Roman"/>
          <w:b/>
          <w:bCs/>
          <w:sz w:val="26"/>
          <w:szCs w:val="26"/>
        </w:rPr>
        <w:t>дерзийнчу</w:t>
      </w:r>
      <w:r w:rsidRPr="007D1C4D">
        <w:rPr>
          <w:rFonts w:ascii="Times New Roman" w:eastAsia="Times New Roman" w:hAnsi="Times New Roman" w:cs="Times New Roman"/>
          <w:b/>
          <w:bCs/>
          <w:spacing w:val="1"/>
          <w:sz w:val="26"/>
          <w:szCs w:val="26"/>
        </w:rPr>
        <w:t xml:space="preserve"> </w:t>
      </w:r>
      <w:r w:rsidRPr="007D1C4D">
        <w:rPr>
          <w:rFonts w:ascii="Times New Roman" w:eastAsia="Times New Roman" w:hAnsi="Times New Roman" w:cs="Times New Roman"/>
          <w:b/>
          <w:bCs/>
          <w:sz w:val="26"/>
          <w:szCs w:val="26"/>
        </w:rPr>
        <w:t>дешаран</w:t>
      </w:r>
      <w:r w:rsidRPr="007D1C4D">
        <w:rPr>
          <w:rFonts w:ascii="Times New Roman" w:eastAsia="Times New Roman" w:hAnsi="Times New Roman" w:cs="Times New Roman"/>
          <w:b/>
          <w:bCs/>
          <w:spacing w:val="1"/>
          <w:sz w:val="26"/>
          <w:szCs w:val="26"/>
        </w:rPr>
        <w:t xml:space="preserve"> </w:t>
      </w:r>
      <w:r w:rsidRPr="007D1C4D">
        <w:rPr>
          <w:rFonts w:ascii="Times New Roman" w:eastAsia="Times New Roman" w:hAnsi="Times New Roman" w:cs="Times New Roman"/>
          <w:b/>
          <w:bCs/>
          <w:sz w:val="26"/>
          <w:szCs w:val="26"/>
        </w:rPr>
        <w:t>кхочушдарийн</w:t>
      </w:r>
      <w:r w:rsidRPr="007D1C4D">
        <w:rPr>
          <w:rFonts w:ascii="Times New Roman" w:eastAsia="Times New Roman" w:hAnsi="Times New Roman" w:cs="Times New Roman"/>
          <w:b/>
          <w:bCs/>
          <w:spacing w:val="1"/>
          <w:sz w:val="26"/>
          <w:szCs w:val="26"/>
        </w:rPr>
        <w:t xml:space="preserve"> </w:t>
      </w:r>
      <w:r w:rsidRPr="007D1C4D">
        <w:rPr>
          <w:rFonts w:ascii="Times New Roman" w:eastAsia="Times New Roman" w:hAnsi="Times New Roman" w:cs="Times New Roman"/>
          <w:b/>
          <w:bCs/>
          <w:sz w:val="26"/>
          <w:szCs w:val="26"/>
        </w:rPr>
        <w:t>декъехь</w:t>
      </w:r>
      <w:r w:rsidRPr="007D1C4D">
        <w:rPr>
          <w:rFonts w:ascii="Times New Roman" w:eastAsia="Times New Roman" w:hAnsi="Times New Roman" w:cs="Times New Roman"/>
          <w:b/>
          <w:bCs/>
          <w:spacing w:val="1"/>
          <w:sz w:val="26"/>
          <w:szCs w:val="26"/>
        </w:rPr>
        <w:t xml:space="preserve"> </w:t>
      </w:r>
      <w:r w:rsidRPr="007D1C4D">
        <w:rPr>
          <w:rFonts w:ascii="Times New Roman" w:eastAsia="Times New Roman" w:hAnsi="Times New Roman" w:cs="Times New Roman"/>
          <w:b/>
          <w:bCs/>
          <w:sz w:val="26"/>
          <w:szCs w:val="26"/>
        </w:rPr>
        <w:t>дешна</w:t>
      </w:r>
      <w:r w:rsidRPr="007D1C4D">
        <w:rPr>
          <w:rFonts w:ascii="Times New Roman" w:eastAsia="Times New Roman" w:hAnsi="Times New Roman" w:cs="Times New Roman"/>
          <w:b/>
          <w:bCs/>
          <w:spacing w:val="1"/>
          <w:sz w:val="26"/>
          <w:szCs w:val="26"/>
        </w:rPr>
        <w:t xml:space="preserve"> </w:t>
      </w:r>
      <w:r w:rsidRPr="007D1C4D">
        <w:rPr>
          <w:rFonts w:ascii="Times New Roman" w:eastAsia="Times New Roman" w:hAnsi="Times New Roman" w:cs="Times New Roman"/>
          <w:b/>
          <w:bCs/>
          <w:sz w:val="26"/>
          <w:szCs w:val="26"/>
        </w:rPr>
        <w:t>волучунна</w:t>
      </w:r>
      <w:r w:rsidRPr="007D1C4D">
        <w:rPr>
          <w:rFonts w:ascii="Times New Roman" w:eastAsia="Times New Roman" w:hAnsi="Times New Roman" w:cs="Times New Roman"/>
          <w:b/>
          <w:bCs/>
          <w:spacing w:val="1"/>
          <w:sz w:val="26"/>
          <w:szCs w:val="26"/>
        </w:rPr>
        <w:t xml:space="preserve"> </w:t>
      </w:r>
      <w:r w:rsidRPr="007D1C4D">
        <w:rPr>
          <w:rFonts w:ascii="Times New Roman" w:eastAsia="Times New Roman" w:hAnsi="Times New Roman" w:cs="Times New Roman"/>
          <w:b/>
          <w:bCs/>
          <w:sz w:val="26"/>
          <w:szCs w:val="26"/>
        </w:rPr>
        <w:t>Ӏемар</w:t>
      </w:r>
      <w:r w:rsidRPr="007D1C4D">
        <w:rPr>
          <w:rFonts w:ascii="Times New Roman" w:eastAsia="Times New Roman" w:hAnsi="Times New Roman" w:cs="Times New Roman"/>
          <w:b/>
          <w:bCs/>
          <w:spacing w:val="-2"/>
          <w:sz w:val="26"/>
          <w:szCs w:val="26"/>
        </w:rPr>
        <w:t xml:space="preserve"> </w:t>
      </w:r>
      <w:r w:rsidRPr="007D1C4D">
        <w:rPr>
          <w:rFonts w:ascii="Times New Roman" w:eastAsia="Times New Roman" w:hAnsi="Times New Roman" w:cs="Times New Roman"/>
          <w:b/>
          <w:bCs/>
          <w:sz w:val="26"/>
          <w:szCs w:val="26"/>
        </w:rPr>
        <w:t>ду:</w:t>
      </w:r>
    </w:p>
    <w:p w:rsidR="007D1C4D" w:rsidRPr="007D1C4D" w:rsidRDefault="007D1C4D" w:rsidP="007D1C4D">
      <w:pPr>
        <w:widowControl w:val="0"/>
        <w:numPr>
          <w:ilvl w:val="0"/>
          <w:numId w:val="13"/>
        </w:numPr>
        <w:tabs>
          <w:tab w:val="left" w:pos="378"/>
        </w:tabs>
        <w:autoSpaceDE w:val="0"/>
        <w:autoSpaceDN w:val="0"/>
        <w:spacing w:after="0" w:line="299" w:lineRule="exact"/>
        <w:ind w:left="377" w:hanging="157"/>
        <w:jc w:val="both"/>
        <w:rPr>
          <w:rFonts w:ascii="Times New Roman" w:eastAsia="Times New Roman" w:hAnsi="Times New Roman" w:cs="Times New Roman"/>
          <w:sz w:val="26"/>
        </w:rPr>
      </w:pPr>
      <w:r w:rsidRPr="007D1C4D">
        <w:rPr>
          <w:rFonts w:ascii="Times New Roman" w:eastAsia="Times New Roman" w:hAnsi="Times New Roman" w:cs="Times New Roman"/>
          <w:sz w:val="26"/>
        </w:rPr>
        <w:t>ша-шен тидам</w:t>
      </w:r>
      <w:r w:rsidRPr="007D1C4D">
        <w:rPr>
          <w:rFonts w:ascii="Times New Roman" w:eastAsia="Times New Roman" w:hAnsi="Times New Roman" w:cs="Times New Roman"/>
          <w:spacing w:val="-3"/>
          <w:sz w:val="26"/>
        </w:rPr>
        <w:t xml:space="preserve"> </w:t>
      </w:r>
      <w:r w:rsidRPr="007D1C4D">
        <w:rPr>
          <w:rFonts w:ascii="Times New Roman" w:eastAsia="Times New Roman" w:hAnsi="Times New Roman" w:cs="Times New Roman"/>
          <w:sz w:val="26"/>
        </w:rPr>
        <w:t>бан</w:t>
      </w:r>
      <w:r w:rsidRPr="007D1C4D">
        <w:rPr>
          <w:rFonts w:ascii="Times New Roman" w:eastAsia="Times New Roman" w:hAnsi="Times New Roman" w:cs="Times New Roman"/>
          <w:spacing w:val="-2"/>
          <w:sz w:val="26"/>
        </w:rPr>
        <w:t xml:space="preserve"> </w:t>
      </w:r>
      <w:r w:rsidRPr="007D1C4D">
        <w:rPr>
          <w:rFonts w:ascii="Times New Roman" w:eastAsia="Times New Roman" w:hAnsi="Times New Roman" w:cs="Times New Roman"/>
          <w:sz w:val="26"/>
        </w:rPr>
        <w:t>а,</w:t>
      </w:r>
      <w:r w:rsidRPr="007D1C4D">
        <w:rPr>
          <w:rFonts w:ascii="Times New Roman" w:eastAsia="Times New Roman" w:hAnsi="Times New Roman" w:cs="Times New Roman"/>
          <w:spacing w:val="2"/>
          <w:sz w:val="26"/>
        </w:rPr>
        <w:t xml:space="preserve"> </w:t>
      </w:r>
      <w:r w:rsidRPr="007D1C4D">
        <w:rPr>
          <w:rFonts w:ascii="Times New Roman" w:eastAsia="Times New Roman" w:hAnsi="Times New Roman" w:cs="Times New Roman"/>
          <w:sz w:val="26"/>
        </w:rPr>
        <w:t>болх</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дӀабахьарна</w:t>
      </w:r>
      <w:r w:rsidRPr="007D1C4D">
        <w:rPr>
          <w:rFonts w:ascii="Times New Roman" w:eastAsia="Times New Roman" w:hAnsi="Times New Roman" w:cs="Times New Roman"/>
          <w:spacing w:val="-3"/>
          <w:sz w:val="26"/>
        </w:rPr>
        <w:t xml:space="preserve"> </w:t>
      </w:r>
      <w:r w:rsidRPr="007D1C4D">
        <w:rPr>
          <w:rFonts w:ascii="Times New Roman" w:eastAsia="Times New Roman" w:hAnsi="Times New Roman" w:cs="Times New Roman"/>
          <w:sz w:val="26"/>
        </w:rPr>
        <w:t>а,</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кхочушхиллачу</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жамӀана</w:t>
      </w:r>
      <w:r w:rsidRPr="007D1C4D">
        <w:rPr>
          <w:rFonts w:ascii="Times New Roman" w:eastAsia="Times New Roman" w:hAnsi="Times New Roman" w:cs="Times New Roman"/>
          <w:spacing w:val="-2"/>
          <w:sz w:val="26"/>
        </w:rPr>
        <w:t xml:space="preserve"> </w:t>
      </w:r>
      <w:r w:rsidRPr="007D1C4D">
        <w:rPr>
          <w:rFonts w:ascii="Times New Roman" w:eastAsia="Times New Roman" w:hAnsi="Times New Roman" w:cs="Times New Roman"/>
          <w:sz w:val="26"/>
        </w:rPr>
        <w:t>а</w:t>
      </w:r>
      <w:r w:rsidRPr="007D1C4D">
        <w:rPr>
          <w:rFonts w:ascii="Times New Roman" w:eastAsia="Times New Roman" w:hAnsi="Times New Roman" w:cs="Times New Roman"/>
          <w:spacing w:val="-3"/>
          <w:sz w:val="26"/>
        </w:rPr>
        <w:t xml:space="preserve"> </w:t>
      </w:r>
      <w:r w:rsidRPr="007D1C4D">
        <w:rPr>
          <w:rFonts w:ascii="Times New Roman" w:eastAsia="Times New Roman" w:hAnsi="Times New Roman" w:cs="Times New Roman"/>
          <w:sz w:val="26"/>
        </w:rPr>
        <w:t>тӀехь тидам</w:t>
      </w:r>
      <w:r w:rsidRPr="007D1C4D">
        <w:rPr>
          <w:rFonts w:ascii="Times New Roman" w:eastAsia="Times New Roman" w:hAnsi="Times New Roman" w:cs="Times New Roman"/>
          <w:spacing w:val="-3"/>
          <w:sz w:val="26"/>
        </w:rPr>
        <w:t xml:space="preserve"> </w:t>
      </w:r>
      <w:r w:rsidRPr="007D1C4D">
        <w:rPr>
          <w:rFonts w:ascii="Times New Roman" w:eastAsia="Times New Roman" w:hAnsi="Times New Roman" w:cs="Times New Roman"/>
          <w:sz w:val="26"/>
        </w:rPr>
        <w:t>бан</w:t>
      </w:r>
      <w:r w:rsidRPr="007D1C4D">
        <w:rPr>
          <w:rFonts w:ascii="Times New Roman" w:eastAsia="Times New Roman" w:hAnsi="Times New Roman" w:cs="Times New Roman"/>
          <w:spacing w:val="-2"/>
          <w:sz w:val="26"/>
        </w:rPr>
        <w:t xml:space="preserve"> </w:t>
      </w:r>
      <w:r w:rsidRPr="007D1C4D">
        <w:rPr>
          <w:rFonts w:ascii="Times New Roman" w:eastAsia="Times New Roman" w:hAnsi="Times New Roman" w:cs="Times New Roman"/>
          <w:sz w:val="26"/>
        </w:rPr>
        <w:t>а.</w:t>
      </w:r>
    </w:p>
    <w:p w:rsidR="007D1C4D" w:rsidRPr="007D1C4D" w:rsidRDefault="007D1C4D" w:rsidP="007D1C4D">
      <w:pPr>
        <w:widowControl w:val="0"/>
        <w:autoSpaceDE w:val="0"/>
        <w:autoSpaceDN w:val="0"/>
        <w:spacing w:before="1" w:after="0" w:line="240" w:lineRule="auto"/>
        <w:ind w:left="221" w:right="117" w:firstLine="707"/>
        <w:jc w:val="both"/>
        <w:outlineLvl w:val="1"/>
        <w:rPr>
          <w:rFonts w:ascii="Times New Roman" w:eastAsia="Times New Roman" w:hAnsi="Times New Roman" w:cs="Times New Roman"/>
          <w:b/>
          <w:bCs/>
          <w:sz w:val="26"/>
          <w:szCs w:val="26"/>
        </w:rPr>
      </w:pPr>
      <w:r w:rsidRPr="007D1C4D">
        <w:rPr>
          <w:rFonts w:ascii="Times New Roman" w:eastAsia="Times New Roman" w:hAnsi="Times New Roman" w:cs="Times New Roman"/>
          <w:b/>
          <w:bCs/>
          <w:sz w:val="26"/>
          <w:szCs w:val="26"/>
        </w:rPr>
        <w:t>Амал кхиаран дешаран кхочушдарийн декъехь дешна ваьллачун Ӏама таро</w:t>
      </w:r>
      <w:r w:rsidRPr="007D1C4D">
        <w:rPr>
          <w:rFonts w:ascii="Times New Roman" w:eastAsia="Times New Roman" w:hAnsi="Times New Roman" w:cs="Times New Roman"/>
          <w:b/>
          <w:bCs/>
          <w:spacing w:val="1"/>
          <w:sz w:val="26"/>
          <w:szCs w:val="26"/>
        </w:rPr>
        <w:t xml:space="preserve"> </w:t>
      </w:r>
      <w:r w:rsidRPr="007D1C4D">
        <w:rPr>
          <w:rFonts w:ascii="Times New Roman" w:eastAsia="Times New Roman" w:hAnsi="Times New Roman" w:cs="Times New Roman"/>
          <w:b/>
          <w:bCs/>
          <w:sz w:val="26"/>
          <w:szCs w:val="26"/>
        </w:rPr>
        <w:t>хир</w:t>
      </w:r>
      <w:r w:rsidRPr="007D1C4D">
        <w:rPr>
          <w:rFonts w:ascii="Times New Roman" w:eastAsia="Times New Roman" w:hAnsi="Times New Roman" w:cs="Times New Roman"/>
          <w:b/>
          <w:bCs/>
          <w:spacing w:val="-2"/>
          <w:sz w:val="26"/>
          <w:szCs w:val="26"/>
        </w:rPr>
        <w:t xml:space="preserve"> </w:t>
      </w:r>
      <w:r w:rsidRPr="007D1C4D">
        <w:rPr>
          <w:rFonts w:ascii="Times New Roman" w:eastAsia="Times New Roman" w:hAnsi="Times New Roman" w:cs="Times New Roman"/>
          <w:b/>
          <w:bCs/>
          <w:sz w:val="26"/>
          <w:szCs w:val="26"/>
        </w:rPr>
        <w:t>йу:</w:t>
      </w:r>
    </w:p>
    <w:p w:rsidR="007D1C4D" w:rsidRPr="007D1C4D" w:rsidRDefault="007D1C4D" w:rsidP="007D1C4D">
      <w:pPr>
        <w:widowControl w:val="0"/>
        <w:numPr>
          <w:ilvl w:val="1"/>
          <w:numId w:val="13"/>
        </w:numPr>
        <w:tabs>
          <w:tab w:val="left" w:pos="1191"/>
        </w:tabs>
        <w:autoSpaceDE w:val="0"/>
        <w:autoSpaceDN w:val="0"/>
        <w:spacing w:after="0" w:line="240" w:lineRule="auto"/>
        <w:ind w:right="126" w:firstLine="707"/>
        <w:jc w:val="both"/>
        <w:rPr>
          <w:rFonts w:ascii="Times New Roman" w:eastAsia="Times New Roman" w:hAnsi="Times New Roman" w:cs="Times New Roman"/>
          <w:sz w:val="26"/>
        </w:rPr>
      </w:pPr>
      <w:r w:rsidRPr="007D1C4D">
        <w:rPr>
          <w:rFonts w:ascii="Times New Roman" w:eastAsia="Times New Roman" w:hAnsi="Times New Roman" w:cs="Times New Roman"/>
          <w:sz w:val="26"/>
        </w:rPr>
        <w:t>шен</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леларан</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культура</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а,</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дуьненах</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кхетар</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а</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кхолладаралехь</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литературин</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йешаран</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мехаллах</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кхета;</w:t>
      </w:r>
    </w:p>
    <w:p w:rsidR="007D1C4D" w:rsidRPr="007D1C4D" w:rsidRDefault="007D1C4D" w:rsidP="007D1C4D">
      <w:pPr>
        <w:widowControl w:val="0"/>
        <w:numPr>
          <w:ilvl w:val="1"/>
          <w:numId w:val="13"/>
        </w:numPr>
        <w:tabs>
          <w:tab w:val="left" w:pos="1155"/>
        </w:tabs>
        <w:autoSpaceDE w:val="0"/>
        <w:autoSpaceDN w:val="0"/>
        <w:spacing w:after="0" w:line="240" w:lineRule="auto"/>
        <w:ind w:right="117" w:firstLine="707"/>
        <w:jc w:val="both"/>
        <w:rPr>
          <w:rFonts w:ascii="Times New Roman" w:eastAsia="Times New Roman" w:hAnsi="Times New Roman" w:cs="Times New Roman"/>
          <w:sz w:val="26"/>
        </w:rPr>
      </w:pPr>
      <w:r w:rsidRPr="007D1C4D">
        <w:rPr>
          <w:rFonts w:ascii="Times New Roman" w:eastAsia="Times New Roman" w:hAnsi="Times New Roman" w:cs="Times New Roman"/>
          <w:sz w:val="26"/>
        </w:rPr>
        <w:t>шен</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оьздангаллин-этически</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къилба</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цхьана</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хорша</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дерзон</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(говзарийн</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анализ</w:t>
      </w:r>
      <w:r w:rsidRPr="007D1C4D">
        <w:rPr>
          <w:rFonts w:ascii="Times New Roman" w:eastAsia="Times New Roman" w:hAnsi="Times New Roman" w:cs="Times New Roman"/>
          <w:spacing w:val="-62"/>
          <w:sz w:val="26"/>
        </w:rPr>
        <w:t xml:space="preserve"> </w:t>
      </w:r>
      <w:r w:rsidRPr="007D1C4D">
        <w:rPr>
          <w:rFonts w:ascii="Times New Roman" w:eastAsia="Times New Roman" w:hAnsi="Times New Roman" w:cs="Times New Roman"/>
          <w:sz w:val="26"/>
        </w:rPr>
        <w:t>йаран новкъахь а, церан хьокъехь къамел дечохь а эхь-бехкан мах хадон а, харжам бан а</w:t>
      </w:r>
      <w:r w:rsidRPr="007D1C4D">
        <w:rPr>
          <w:rFonts w:ascii="Times New Roman" w:eastAsia="Times New Roman" w:hAnsi="Times New Roman" w:cs="Times New Roman"/>
          <w:spacing w:val="-62"/>
          <w:sz w:val="26"/>
        </w:rPr>
        <w:t xml:space="preserve"> </w:t>
      </w:r>
      <w:r w:rsidRPr="007D1C4D">
        <w:rPr>
          <w:rFonts w:ascii="Times New Roman" w:eastAsia="Times New Roman" w:hAnsi="Times New Roman" w:cs="Times New Roman"/>
          <w:sz w:val="26"/>
        </w:rPr>
        <w:t>зеделарг</w:t>
      </w:r>
      <w:r w:rsidRPr="007D1C4D">
        <w:rPr>
          <w:rFonts w:ascii="Times New Roman" w:eastAsia="Times New Roman" w:hAnsi="Times New Roman" w:cs="Times New Roman"/>
          <w:spacing w:val="-2"/>
          <w:sz w:val="26"/>
        </w:rPr>
        <w:t xml:space="preserve"> </w:t>
      </w:r>
      <w:r w:rsidRPr="007D1C4D">
        <w:rPr>
          <w:rFonts w:ascii="Times New Roman" w:eastAsia="Times New Roman" w:hAnsi="Times New Roman" w:cs="Times New Roman"/>
          <w:sz w:val="26"/>
        </w:rPr>
        <w:t>гулдан).</w:t>
      </w:r>
    </w:p>
    <w:p w:rsidR="007D1C4D" w:rsidRPr="007D1C4D" w:rsidRDefault="007D1C4D" w:rsidP="007D1C4D">
      <w:pPr>
        <w:widowControl w:val="0"/>
        <w:autoSpaceDE w:val="0"/>
        <w:autoSpaceDN w:val="0"/>
        <w:spacing w:after="0" w:line="240" w:lineRule="auto"/>
        <w:jc w:val="both"/>
        <w:rPr>
          <w:rFonts w:ascii="Times New Roman" w:eastAsia="Times New Roman" w:hAnsi="Times New Roman" w:cs="Times New Roman"/>
          <w:sz w:val="26"/>
        </w:rPr>
        <w:sectPr w:rsidR="007D1C4D" w:rsidRPr="007D1C4D">
          <w:pgSz w:w="11920" w:h="16850"/>
          <w:pgMar w:top="980" w:right="460" w:bottom="760" w:left="1260" w:header="0" w:footer="561" w:gutter="0"/>
          <w:cols w:space="720"/>
        </w:sectPr>
      </w:pPr>
    </w:p>
    <w:p w:rsidR="007D1C4D" w:rsidRPr="007D1C4D" w:rsidRDefault="007D1C4D" w:rsidP="007D1C4D">
      <w:pPr>
        <w:widowControl w:val="0"/>
        <w:autoSpaceDE w:val="0"/>
        <w:autoSpaceDN w:val="0"/>
        <w:spacing w:before="62" w:after="0" w:line="240" w:lineRule="auto"/>
        <w:ind w:left="5786" w:right="5843"/>
        <w:jc w:val="center"/>
        <w:rPr>
          <w:rFonts w:ascii="Times New Roman" w:eastAsia="Times New Roman" w:hAnsi="Times New Roman" w:cs="Times New Roman"/>
          <w:b/>
          <w:sz w:val="24"/>
        </w:rPr>
      </w:pPr>
      <w:r w:rsidRPr="007D1C4D">
        <w:rPr>
          <w:rFonts w:ascii="Times New Roman" w:eastAsia="Times New Roman" w:hAnsi="Times New Roman" w:cs="Times New Roman"/>
          <w:b/>
          <w:sz w:val="24"/>
        </w:rPr>
        <w:lastRenderedPageBreak/>
        <w:t>ТЕМАТИКИН</w:t>
      </w:r>
      <w:r w:rsidRPr="007D1C4D">
        <w:rPr>
          <w:rFonts w:ascii="Times New Roman" w:eastAsia="Times New Roman" w:hAnsi="Times New Roman" w:cs="Times New Roman"/>
          <w:b/>
          <w:spacing w:val="-3"/>
          <w:sz w:val="24"/>
        </w:rPr>
        <w:t xml:space="preserve"> </w:t>
      </w:r>
      <w:r w:rsidRPr="007D1C4D">
        <w:rPr>
          <w:rFonts w:ascii="Times New Roman" w:eastAsia="Times New Roman" w:hAnsi="Times New Roman" w:cs="Times New Roman"/>
          <w:b/>
          <w:sz w:val="24"/>
        </w:rPr>
        <w:t>ПЛАН</w:t>
      </w:r>
      <w:r w:rsidRPr="007D1C4D">
        <w:rPr>
          <w:rFonts w:ascii="Times New Roman" w:eastAsia="Times New Roman" w:hAnsi="Times New Roman" w:cs="Times New Roman"/>
          <w:b/>
          <w:spacing w:val="-3"/>
          <w:sz w:val="24"/>
        </w:rPr>
        <w:t xml:space="preserve"> </w:t>
      </w:r>
      <w:r w:rsidRPr="007D1C4D">
        <w:rPr>
          <w:rFonts w:ascii="Times New Roman" w:eastAsia="Times New Roman" w:hAnsi="Times New Roman" w:cs="Times New Roman"/>
          <w:b/>
          <w:sz w:val="24"/>
        </w:rPr>
        <w:t>ХӀОТТОР</w:t>
      </w:r>
    </w:p>
    <w:p w:rsidR="007D1C4D" w:rsidRPr="007D1C4D" w:rsidRDefault="007D1C4D" w:rsidP="007D1C4D">
      <w:pPr>
        <w:widowControl w:val="0"/>
        <w:numPr>
          <w:ilvl w:val="0"/>
          <w:numId w:val="12"/>
        </w:numPr>
        <w:tabs>
          <w:tab w:val="left" w:pos="400"/>
        </w:tabs>
        <w:autoSpaceDE w:val="0"/>
        <w:autoSpaceDN w:val="0"/>
        <w:spacing w:before="40" w:after="0" w:line="240" w:lineRule="auto"/>
        <w:ind w:right="12368" w:hanging="400"/>
        <w:rPr>
          <w:rFonts w:ascii="Times New Roman" w:eastAsia="Times New Roman" w:hAnsi="Times New Roman" w:cs="Times New Roman"/>
          <w:b/>
          <w:sz w:val="24"/>
        </w:rPr>
      </w:pPr>
      <w:r w:rsidRPr="007D1C4D">
        <w:rPr>
          <w:rFonts w:ascii="Times New Roman" w:eastAsia="Times New Roman" w:hAnsi="Times New Roman" w:cs="Times New Roman"/>
          <w:b/>
          <w:sz w:val="24"/>
        </w:rPr>
        <w:t>КЛАСС</w:t>
      </w:r>
      <w:r w:rsidRPr="007D1C4D">
        <w:rPr>
          <w:rFonts w:ascii="Times New Roman" w:eastAsia="Times New Roman" w:hAnsi="Times New Roman" w:cs="Times New Roman"/>
          <w:b/>
          <w:spacing w:val="-4"/>
          <w:sz w:val="24"/>
        </w:rPr>
        <w:t xml:space="preserve"> </w:t>
      </w:r>
      <w:r w:rsidRPr="007D1C4D">
        <w:rPr>
          <w:rFonts w:ascii="Times New Roman" w:eastAsia="Times New Roman" w:hAnsi="Times New Roman" w:cs="Times New Roman"/>
          <w:b/>
          <w:sz w:val="24"/>
        </w:rPr>
        <w:t>(66</w:t>
      </w:r>
      <w:r w:rsidRPr="007D1C4D">
        <w:rPr>
          <w:rFonts w:ascii="Times New Roman" w:eastAsia="Times New Roman" w:hAnsi="Times New Roman" w:cs="Times New Roman"/>
          <w:b/>
          <w:spacing w:val="-2"/>
          <w:sz w:val="24"/>
        </w:rPr>
        <w:t xml:space="preserve"> </w:t>
      </w:r>
      <w:r w:rsidRPr="007D1C4D">
        <w:rPr>
          <w:rFonts w:ascii="Times New Roman" w:eastAsia="Times New Roman" w:hAnsi="Times New Roman" w:cs="Times New Roman"/>
          <w:b/>
          <w:sz w:val="24"/>
        </w:rPr>
        <w:t>САХЬТ)</w:t>
      </w:r>
    </w:p>
    <w:p w:rsidR="007D1C4D" w:rsidRPr="007D1C4D" w:rsidRDefault="007D1C4D" w:rsidP="007D1C4D">
      <w:pPr>
        <w:widowControl w:val="0"/>
        <w:autoSpaceDE w:val="0"/>
        <w:autoSpaceDN w:val="0"/>
        <w:spacing w:after="0" w:line="240" w:lineRule="auto"/>
        <w:rPr>
          <w:rFonts w:ascii="Times New Roman" w:eastAsia="Times New Roman" w:hAnsi="Times New Roman" w:cs="Times New Roman"/>
          <w:b/>
          <w:sz w:val="20"/>
          <w:szCs w:val="26"/>
        </w:rPr>
      </w:pPr>
    </w:p>
    <w:p w:rsidR="007D1C4D" w:rsidRPr="007D1C4D" w:rsidRDefault="007D1C4D" w:rsidP="007D1C4D">
      <w:pPr>
        <w:widowControl w:val="0"/>
        <w:autoSpaceDE w:val="0"/>
        <w:autoSpaceDN w:val="0"/>
        <w:spacing w:before="2" w:after="0" w:line="240" w:lineRule="auto"/>
        <w:rPr>
          <w:rFonts w:ascii="Times New Roman" w:eastAsia="Times New Roman" w:hAnsi="Times New Roman" w:cs="Times New Roman"/>
          <w:b/>
          <w:sz w:val="11"/>
          <w:szCs w:val="26"/>
        </w:rPr>
      </w:pPr>
    </w:p>
    <w:tbl>
      <w:tblPr>
        <w:tblStyle w:val="TableNormal"/>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70"/>
        <w:gridCol w:w="9215"/>
        <w:gridCol w:w="2410"/>
      </w:tblGrid>
      <w:tr w:rsidR="007D1C4D" w:rsidRPr="007D1C4D" w:rsidTr="00EF0B46">
        <w:trPr>
          <w:trHeight w:val="278"/>
        </w:trPr>
        <w:tc>
          <w:tcPr>
            <w:tcW w:w="3370" w:type="dxa"/>
          </w:tcPr>
          <w:p w:rsidR="007D1C4D" w:rsidRPr="007D1C4D" w:rsidRDefault="007D1C4D" w:rsidP="007D1C4D">
            <w:pPr>
              <w:spacing w:before="1" w:line="257" w:lineRule="exact"/>
              <w:ind w:left="213"/>
              <w:rPr>
                <w:rFonts w:ascii="Times New Roman" w:eastAsia="Times New Roman" w:hAnsi="Times New Roman" w:cs="Times New Roman"/>
                <w:b/>
                <w:sz w:val="24"/>
              </w:rPr>
            </w:pPr>
            <w:r w:rsidRPr="007D1C4D">
              <w:rPr>
                <w:rFonts w:ascii="Times New Roman" w:eastAsia="Times New Roman" w:hAnsi="Times New Roman" w:cs="Times New Roman"/>
                <w:b/>
                <w:sz w:val="24"/>
              </w:rPr>
              <w:t>Дакъойн</w:t>
            </w:r>
            <w:r w:rsidRPr="007D1C4D">
              <w:rPr>
                <w:rFonts w:ascii="Times New Roman" w:eastAsia="Times New Roman" w:hAnsi="Times New Roman" w:cs="Times New Roman"/>
                <w:b/>
                <w:spacing w:val="-2"/>
                <w:sz w:val="24"/>
              </w:rPr>
              <w:t xml:space="preserve"> </w:t>
            </w:r>
            <w:r w:rsidRPr="007D1C4D">
              <w:rPr>
                <w:rFonts w:ascii="Times New Roman" w:eastAsia="Times New Roman" w:hAnsi="Times New Roman" w:cs="Times New Roman"/>
                <w:b/>
                <w:sz w:val="24"/>
              </w:rPr>
              <w:t>тема</w:t>
            </w:r>
            <w:r w:rsidRPr="007D1C4D">
              <w:rPr>
                <w:rFonts w:ascii="Times New Roman" w:eastAsia="Times New Roman" w:hAnsi="Times New Roman" w:cs="Times New Roman"/>
                <w:b/>
                <w:spacing w:val="-2"/>
                <w:sz w:val="24"/>
              </w:rPr>
              <w:t xml:space="preserve"> </w:t>
            </w:r>
            <w:r w:rsidRPr="007D1C4D">
              <w:rPr>
                <w:rFonts w:ascii="Times New Roman" w:eastAsia="Times New Roman" w:hAnsi="Times New Roman" w:cs="Times New Roman"/>
                <w:b/>
                <w:sz w:val="24"/>
              </w:rPr>
              <w:t>а,</w:t>
            </w:r>
            <w:r w:rsidRPr="007D1C4D">
              <w:rPr>
                <w:rFonts w:ascii="Times New Roman" w:eastAsia="Times New Roman" w:hAnsi="Times New Roman" w:cs="Times New Roman"/>
                <w:b/>
                <w:spacing w:val="-1"/>
                <w:sz w:val="24"/>
              </w:rPr>
              <w:t xml:space="preserve"> </w:t>
            </w:r>
            <w:r w:rsidRPr="007D1C4D">
              <w:rPr>
                <w:rFonts w:ascii="Times New Roman" w:eastAsia="Times New Roman" w:hAnsi="Times New Roman" w:cs="Times New Roman"/>
                <w:b/>
                <w:sz w:val="24"/>
              </w:rPr>
              <w:t>чулацам</w:t>
            </w:r>
            <w:r w:rsidRPr="007D1C4D">
              <w:rPr>
                <w:rFonts w:ascii="Times New Roman" w:eastAsia="Times New Roman" w:hAnsi="Times New Roman" w:cs="Times New Roman"/>
                <w:b/>
                <w:spacing w:val="-1"/>
                <w:sz w:val="24"/>
              </w:rPr>
              <w:t xml:space="preserve"> </w:t>
            </w:r>
            <w:r w:rsidRPr="007D1C4D">
              <w:rPr>
                <w:rFonts w:ascii="Times New Roman" w:eastAsia="Times New Roman" w:hAnsi="Times New Roman" w:cs="Times New Roman"/>
                <w:b/>
                <w:sz w:val="24"/>
              </w:rPr>
              <w:t>а</w:t>
            </w:r>
          </w:p>
        </w:tc>
        <w:tc>
          <w:tcPr>
            <w:tcW w:w="9215" w:type="dxa"/>
          </w:tcPr>
          <w:p w:rsidR="007D1C4D" w:rsidRPr="007D1C4D" w:rsidRDefault="007D1C4D" w:rsidP="007D1C4D">
            <w:pPr>
              <w:spacing w:before="1" w:line="257" w:lineRule="exact"/>
              <w:ind w:left="2421" w:right="2412"/>
              <w:jc w:val="center"/>
              <w:rPr>
                <w:rFonts w:ascii="Times New Roman" w:eastAsia="Times New Roman" w:hAnsi="Times New Roman" w:cs="Times New Roman"/>
                <w:b/>
                <w:sz w:val="24"/>
              </w:rPr>
            </w:pPr>
            <w:r w:rsidRPr="007D1C4D">
              <w:rPr>
                <w:rFonts w:ascii="Times New Roman" w:eastAsia="Times New Roman" w:hAnsi="Times New Roman" w:cs="Times New Roman"/>
                <w:b/>
                <w:sz w:val="24"/>
              </w:rPr>
              <w:t>Дешархойн</w:t>
            </w:r>
            <w:r w:rsidRPr="007D1C4D">
              <w:rPr>
                <w:rFonts w:ascii="Times New Roman" w:eastAsia="Times New Roman" w:hAnsi="Times New Roman" w:cs="Times New Roman"/>
                <w:b/>
                <w:spacing w:val="-6"/>
                <w:sz w:val="24"/>
              </w:rPr>
              <w:t xml:space="preserve"> </w:t>
            </w:r>
            <w:r w:rsidRPr="007D1C4D">
              <w:rPr>
                <w:rFonts w:ascii="Times New Roman" w:eastAsia="Times New Roman" w:hAnsi="Times New Roman" w:cs="Times New Roman"/>
                <w:b/>
                <w:sz w:val="24"/>
              </w:rPr>
              <w:t>гӀуллакхан</w:t>
            </w:r>
            <w:r w:rsidRPr="007D1C4D">
              <w:rPr>
                <w:rFonts w:ascii="Times New Roman" w:eastAsia="Times New Roman" w:hAnsi="Times New Roman" w:cs="Times New Roman"/>
                <w:b/>
                <w:spacing w:val="-5"/>
                <w:sz w:val="24"/>
              </w:rPr>
              <w:t xml:space="preserve"> </w:t>
            </w:r>
            <w:r w:rsidRPr="007D1C4D">
              <w:rPr>
                <w:rFonts w:ascii="Times New Roman" w:eastAsia="Times New Roman" w:hAnsi="Times New Roman" w:cs="Times New Roman"/>
                <w:b/>
                <w:sz w:val="24"/>
              </w:rPr>
              <w:t>характеристика</w:t>
            </w:r>
          </w:p>
        </w:tc>
        <w:tc>
          <w:tcPr>
            <w:tcW w:w="2410" w:type="dxa"/>
          </w:tcPr>
          <w:p w:rsidR="007D1C4D" w:rsidRPr="007D1C4D" w:rsidRDefault="007D1C4D" w:rsidP="007D1C4D">
            <w:pPr>
              <w:spacing w:before="1" w:line="257" w:lineRule="exact"/>
              <w:ind w:left="771" w:right="769"/>
              <w:jc w:val="center"/>
              <w:rPr>
                <w:rFonts w:ascii="Times New Roman" w:eastAsia="Times New Roman" w:hAnsi="Times New Roman" w:cs="Times New Roman"/>
                <w:b/>
                <w:sz w:val="24"/>
              </w:rPr>
            </w:pPr>
            <w:r w:rsidRPr="007D1C4D">
              <w:rPr>
                <w:rFonts w:ascii="Times New Roman" w:eastAsia="Times New Roman" w:hAnsi="Times New Roman" w:cs="Times New Roman"/>
                <w:b/>
                <w:sz w:val="24"/>
              </w:rPr>
              <w:t>ЭОР</w:t>
            </w:r>
          </w:p>
        </w:tc>
      </w:tr>
      <w:tr w:rsidR="007D1C4D" w:rsidRPr="007D1C4D" w:rsidTr="00EF0B46">
        <w:trPr>
          <w:trHeight w:val="3588"/>
        </w:trPr>
        <w:tc>
          <w:tcPr>
            <w:tcW w:w="3370" w:type="dxa"/>
          </w:tcPr>
          <w:p w:rsidR="007D1C4D" w:rsidRPr="007D1C4D" w:rsidRDefault="007D1C4D" w:rsidP="007D1C4D">
            <w:pPr>
              <w:spacing w:before="10"/>
              <w:rPr>
                <w:rFonts w:ascii="Times New Roman" w:eastAsia="Times New Roman" w:hAnsi="Times New Roman" w:cs="Times New Roman"/>
                <w:b/>
                <w:sz w:val="23"/>
              </w:rPr>
            </w:pPr>
          </w:p>
          <w:p w:rsidR="007D1C4D" w:rsidRPr="007D1C4D" w:rsidRDefault="007D1C4D" w:rsidP="007D1C4D">
            <w:pPr>
              <w:ind w:left="107"/>
              <w:rPr>
                <w:rFonts w:ascii="Times New Roman" w:eastAsia="Times New Roman" w:hAnsi="Times New Roman" w:cs="Times New Roman"/>
                <w:b/>
                <w:sz w:val="24"/>
              </w:rPr>
            </w:pPr>
            <w:r w:rsidRPr="007D1C4D">
              <w:rPr>
                <w:rFonts w:ascii="Times New Roman" w:eastAsia="Times New Roman" w:hAnsi="Times New Roman" w:cs="Times New Roman"/>
                <w:b/>
                <w:sz w:val="24"/>
              </w:rPr>
              <w:t>Вайна</w:t>
            </w:r>
            <w:r w:rsidRPr="007D1C4D">
              <w:rPr>
                <w:rFonts w:ascii="Times New Roman" w:eastAsia="Times New Roman" w:hAnsi="Times New Roman" w:cs="Times New Roman"/>
                <w:b/>
                <w:spacing w:val="-1"/>
                <w:sz w:val="24"/>
              </w:rPr>
              <w:t xml:space="preserve"> </w:t>
            </w:r>
            <w:r w:rsidRPr="007D1C4D">
              <w:rPr>
                <w:rFonts w:ascii="Times New Roman" w:eastAsia="Times New Roman" w:hAnsi="Times New Roman" w:cs="Times New Roman"/>
                <w:b/>
                <w:sz w:val="24"/>
              </w:rPr>
              <w:t>гонахара</w:t>
            </w:r>
            <w:r w:rsidRPr="007D1C4D">
              <w:rPr>
                <w:rFonts w:ascii="Times New Roman" w:eastAsia="Times New Roman" w:hAnsi="Times New Roman" w:cs="Times New Roman"/>
                <w:b/>
                <w:spacing w:val="-3"/>
                <w:sz w:val="24"/>
              </w:rPr>
              <w:t xml:space="preserve"> </w:t>
            </w:r>
            <w:r w:rsidRPr="007D1C4D">
              <w:rPr>
                <w:rFonts w:ascii="Times New Roman" w:eastAsia="Times New Roman" w:hAnsi="Times New Roman" w:cs="Times New Roman"/>
                <w:b/>
                <w:sz w:val="24"/>
              </w:rPr>
              <w:t>дуьне</w:t>
            </w:r>
            <w:r w:rsidRPr="007D1C4D">
              <w:rPr>
                <w:rFonts w:ascii="Times New Roman" w:eastAsia="Times New Roman" w:hAnsi="Times New Roman" w:cs="Times New Roman"/>
                <w:b/>
                <w:spacing w:val="-3"/>
                <w:sz w:val="24"/>
              </w:rPr>
              <w:t xml:space="preserve"> </w:t>
            </w:r>
            <w:r w:rsidRPr="007D1C4D">
              <w:rPr>
                <w:rFonts w:ascii="Times New Roman" w:eastAsia="Times New Roman" w:hAnsi="Times New Roman" w:cs="Times New Roman"/>
                <w:b/>
                <w:sz w:val="24"/>
              </w:rPr>
              <w:t>– Ӏ5</w:t>
            </w:r>
            <w:r w:rsidRPr="007D1C4D">
              <w:rPr>
                <w:rFonts w:ascii="Times New Roman" w:eastAsia="Times New Roman" w:hAnsi="Times New Roman" w:cs="Times New Roman"/>
                <w:b/>
                <w:spacing w:val="-2"/>
                <w:sz w:val="24"/>
              </w:rPr>
              <w:t xml:space="preserve"> </w:t>
            </w:r>
            <w:r w:rsidRPr="007D1C4D">
              <w:rPr>
                <w:rFonts w:ascii="Times New Roman" w:eastAsia="Times New Roman" w:hAnsi="Times New Roman" w:cs="Times New Roman"/>
                <w:b/>
                <w:sz w:val="24"/>
              </w:rPr>
              <w:t>с.</w:t>
            </w:r>
          </w:p>
          <w:p w:rsidR="007D1C4D" w:rsidRPr="007D1C4D" w:rsidRDefault="007D1C4D" w:rsidP="007D1C4D">
            <w:pPr>
              <w:rPr>
                <w:rFonts w:ascii="Times New Roman" w:eastAsia="Times New Roman" w:hAnsi="Times New Roman" w:cs="Times New Roman"/>
                <w:b/>
                <w:sz w:val="24"/>
              </w:rPr>
            </w:pPr>
          </w:p>
          <w:p w:rsidR="007D1C4D" w:rsidRPr="007D1C4D" w:rsidRDefault="007D1C4D" w:rsidP="007D1C4D">
            <w:pPr>
              <w:ind w:left="107" w:right="714"/>
              <w:rPr>
                <w:rFonts w:ascii="Times New Roman" w:eastAsia="Times New Roman" w:hAnsi="Times New Roman" w:cs="Times New Roman"/>
                <w:sz w:val="24"/>
              </w:rPr>
            </w:pPr>
            <w:r w:rsidRPr="007D1C4D">
              <w:rPr>
                <w:rFonts w:ascii="Times New Roman" w:eastAsia="Times New Roman" w:hAnsi="Times New Roman" w:cs="Times New Roman"/>
                <w:sz w:val="24"/>
              </w:rPr>
              <w:t>Пачхьалкхан</w:t>
            </w:r>
            <w:r w:rsidRPr="007D1C4D">
              <w:rPr>
                <w:rFonts w:ascii="Times New Roman" w:eastAsia="Times New Roman" w:hAnsi="Times New Roman" w:cs="Times New Roman"/>
                <w:spacing w:val="-4"/>
                <w:sz w:val="24"/>
              </w:rPr>
              <w:t xml:space="preserve"> </w:t>
            </w:r>
            <w:r w:rsidRPr="007D1C4D">
              <w:rPr>
                <w:rFonts w:ascii="Times New Roman" w:eastAsia="Times New Roman" w:hAnsi="Times New Roman" w:cs="Times New Roman"/>
                <w:sz w:val="24"/>
              </w:rPr>
              <w:t>а,</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къоман</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а</w:t>
            </w:r>
            <w:r w:rsidRPr="007D1C4D">
              <w:rPr>
                <w:rFonts w:ascii="Times New Roman" w:eastAsia="Times New Roman" w:hAnsi="Times New Roman" w:cs="Times New Roman"/>
                <w:spacing w:val="-57"/>
                <w:sz w:val="24"/>
              </w:rPr>
              <w:t xml:space="preserve"> </w:t>
            </w:r>
            <w:r w:rsidRPr="007D1C4D">
              <w:rPr>
                <w:rFonts w:ascii="Times New Roman" w:eastAsia="Times New Roman" w:hAnsi="Times New Roman" w:cs="Times New Roman"/>
                <w:sz w:val="24"/>
              </w:rPr>
              <w:t>символика (гимн, герб).</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Беснаш.</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Светофор.</w:t>
            </w:r>
          </w:p>
          <w:p w:rsidR="007D1C4D" w:rsidRPr="007D1C4D" w:rsidRDefault="007D1C4D" w:rsidP="007D1C4D">
            <w:pPr>
              <w:spacing w:before="1"/>
              <w:ind w:left="107"/>
              <w:rPr>
                <w:rFonts w:ascii="Times New Roman" w:eastAsia="Times New Roman" w:hAnsi="Times New Roman" w:cs="Times New Roman"/>
                <w:sz w:val="24"/>
              </w:rPr>
            </w:pPr>
            <w:r w:rsidRPr="007D1C4D">
              <w:rPr>
                <w:rFonts w:ascii="Times New Roman" w:eastAsia="Times New Roman" w:hAnsi="Times New Roman" w:cs="Times New Roman"/>
                <w:sz w:val="24"/>
              </w:rPr>
              <w:t>Ишколехь.</w:t>
            </w:r>
          </w:p>
          <w:p w:rsidR="007D1C4D" w:rsidRPr="007D1C4D" w:rsidRDefault="007D1C4D" w:rsidP="007D1C4D">
            <w:pPr>
              <w:ind w:left="107"/>
              <w:rPr>
                <w:rFonts w:ascii="Times New Roman" w:eastAsia="Times New Roman" w:hAnsi="Times New Roman" w:cs="Times New Roman"/>
                <w:sz w:val="24"/>
              </w:rPr>
            </w:pPr>
            <w:r w:rsidRPr="007D1C4D">
              <w:rPr>
                <w:rFonts w:ascii="Times New Roman" w:eastAsia="Times New Roman" w:hAnsi="Times New Roman" w:cs="Times New Roman"/>
                <w:sz w:val="24"/>
              </w:rPr>
              <w:t>Ӏаламан</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дуьне</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(цӀера</w:t>
            </w:r>
          </w:p>
          <w:p w:rsidR="007D1C4D" w:rsidRPr="007D1C4D" w:rsidRDefault="007D1C4D" w:rsidP="007D1C4D">
            <w:pPr>
              <w:ind w:left="107" w:right="891"/>
              <w:rPr>
                <w:rFonts w:ascii="Times New Roman" w:eastAsia="Times New Roman" w:hAnsi="Times New Roman" w:cs="Times New Roman"/>
                <w:sz w:val="24"/>
              </w:rPr>
            </w:pPr>
            <w:r w:rsidRPr="007D1C4D">
              <w:rPr>
                <w:rFonts w:ascii="Times New Roman" w:eastAsia="Times New Roman" w:hAnsi="Times New Roman" w:cs="Times New Roman"/>
                <w:sz w:val="24"/>
              </w:rPr>
              <w:t>дийнаташ а, акхарой а,</w:t>
            </w:r>
            <w:r w:rsidRPr="007D1C4D">
              <w:rPr>
                <w:rFonts w:ascii="Times New Roman" w:eastAsia="Times New Roman" w:hAnsi="Times New Roman" w:cs="Times New Roman"/>
                <w:spacing w:val="-57"/>
                <w:sz w:val="24"/>
              </w:rPr>
              <w:t xml:space="preserve"> </w:t>
            </w:r>
            <w:r w:rsidRPr="007D1C4D">
              <w:rPr>
                <w:rFonts w:ascii="Times New Roman" w:eastAsia="Times New Roman" w:hAnsi="Times New Roman" w:cs="Times New Roman"/>
                <w:sz w:val="24"/>
              </w:rPr>
              <w:t>олхазарш,</w:t>
            </w:r>
            <w:r w:rsidRPr="007D1C4D">
              <w:rPr>
                <w:rFonts w:ascii="Times New Roman" w:eastAsia="Times New Roman" w:hAnsi="Times New Roman" w:cs="Times New Roman"/>
                <w:spacing w:val="-15"/>
                <w:sz w:val="24"/>
              </w:rPr>
              <w:t xml:space="preserve"> </w:t>
            </w:r>
            <w:r w:rsidRPr="007D1C4D">
              <w:rPr>
                <w:rFonts w:ascii="Times New Roman" w:eastAsia="Times New Roman" w:hAnsi="Times New Roman" w:cs="Times New Roman"/>
                <w:sz w:val="24"/>
              </w:rPr>
              <w:t>сагалматаш,</w:t>
            </w:r>
            <w:r w:rsidRPr="007D1C4D">
              <w:rPr>
                <w:rFonts w:ascii="Times New Roman" w:eastAsia="Times New Roman" w:hAnsi="Times New Roman" w:cs="Times New Roman"/>
                <w:spacing w:val="-57"/>
                <w:sz w:val="24"/>
              </w:rPr>
              <w:t xml:space="preserve"> </w:t>
            </w:r>
            <w:r w:rsidRPr="007D1C4D">
              <w:rPr>
                <w:rFonts w:ascii="Times New Roman" w:eastAsia="Times New Roman" w:hAnsi="Times New Roman" w:cs="Times New Roman"/>
                <w:sz w:val="24"/>
              </w:rPr>
              <w:t>дитташ, хасстоьмаш,</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стоьмаш).</w:t>
            </w:r>
          </w:p>
          <w:p w:rsidR="007D1C4D" w:rsidRPr="007D1C4D" w:rsidRDefault="007D1C4D" w:rsidP="007D1C4D">
            <w:pPr>
              <w:spacing w:line="257" w:lineRule="exact"/>
              <w:ind w:left="107"/>
              <w:rPr>
                <w:rFonts w:ascii="Times New Roman" w:eastAsia="Times New Roman" w:hAnsi="Times New Roman" w:cs="Times New Roman"/>
                <w:sz w:val="24"/>
              </w:rPr>
            </w:pPr>
            <w:r w:rsidRPr="007D1C4D">
              <w:rPr>
                <w:rFonts w:ascii="Times New Roman" w:eastAsia="Times New Roman" w:hAnsi="Times New Roman" w:cs="Times New Roman"/>
                <w:sz w:val="24"/>
              </w:rPr>
              <w:t>КӀиранан</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денош.</w:t>
            </w:r>
          </w:p>
        </w:tc>
        <w:tc>
          <w:tcPr>
            <w:tcW w:w="9215" w:type="dxa"/>
          </w:tcPr>
          <w:p w:rsidR="007D1C4D" w:rsidRPr="007D1C4D" w:rsidRDefault="007D1C4D" w:rsidP="007D1C4D">
            <w:pPr>
              <w:ind w:left="107" w:right="45"/>
              <w:rPr>
                <w:rFonts w:ascii="Times New Roman" w:eastAsia="Times New Roman" w:hAnsi="Times New Roman" w:cs="Times New Roman"/>
                <w:sz w:val="24"/>
              </w:rPr>
            </w:pPr>
            <w:r w:rsidRPr="007D1C4D">
              <w:rPr>
                <w:rFonts w:ascii="Times New Roman" w:eastAsia="Times New Roman" w:hAnsi="Times New Roman" w:cs="Times New Roman"/>
                <w:sz w:val="24"/>
              </w:rPr>
              <w:t>Берашкахь</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тӀекаренан</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а,</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вовшашца</w:t>
            </w:r>
            <w:r w:rsidRPr="007D1C4D">
              <w:rPr>
                <w:rFonts w:ascii="Times New Roman" w:eastAsia="Times New Roman" w:hAnsi="Times New Roman" w:cs="Times New Roman"/>
                <w:spacing w:val="-4"/>
                <w:sz w:val="24"/>
              </w:rPr>
              <w:t xml:space="preserve"> </w:t>
            </w:r>
            <w:r w:rsidRPr="007D1C4D">
              <w:rPr>
                <w:rFonts w:ascii="Times New Roman" w:eastAsia="Times New Roman" w:hAnsi="Times New Roman" w:cs="Times New Roman"/>
                <w:sz w:val="24"/>
              </w:rPr>
              <w:t>лелон</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йезачу</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йукъаметтигийн</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а</w:t>
            </w:r>
            <w:r w:rsidRPr="007D1C4D">
              <w:rPr>
                <w:rFonts w:ascii="Times New Roman" w:eastAsia="Times New Roman" w:hAnsi="Times New Roman" w:cs="Times New Roman"/>
                <w:spacing w:val="-4"/>
                <w:sz w:val="24"/>
              </w:rPr>
              <w:t xml:space="preserve"> </w:t>
            </w:r>
            <w:r w:rsidRPr="007D1C4D">
              <w:rPr>
                <w:rFonts w:ascii="Times New Roman" w:eastAsia="Times New Roman" w:hAnsi="Times New Roman" w:cs="Times New Roman"/>
                <w:sz w:val="24"/>
              </w:rPr>
              <w:t>бакъонаш</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а,</w:t>
            </w:r>
            <w:r w:rsidRPr="007D1C4D">
              <w:rPr>
                <w:rFonts w:ascii="Times New Roman" w:eastAsia="Times New Roman" w:hAnsi="Times New Roman" w:cs="Times New Roman"/>
                <w:spacing w:val="-57"/>
                <w:sz w:val="24"/>
              </w:rPr>
              <w:t xml:space="preserve"> </w:t>
            </w:r>
            <w:r w:rsidRPr="007D1C4D">
              <w:rPr>
                <w:rFonts w:ascii="Times New Roman" w:eastAsia="Times New Roman" w:hAnsi="Times New Roman" w:cs="Times New Roman"/>
                <w:sz w:val="24"/>
              </w:rPr>
              <w:t>ламасташ а</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кхиор а, дешаре</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йолу ойла</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Ӏалашйар а.</w:t>
            </w:r>
          </w:p>
          <w:p w:rsidR="007D1C4D" w:rsidRPr="007D1C4D" w:rsidRDefault="007D1C4D" w:rsidP="007D1C4D">
            <w:pPr>
              <w:ind w:left="107" w:right="45"/>
              <w:rPr>
                <w:rFonts w:ascii="Times New Roman" w:eastAsia="Times New Roman" w:hAnsi="Times New Roman" w:cs="Times New Roman"/>
                <w:sz w:val="24"/>
              </w:rPr>
            </w:pPr>
            <w:r w:rsidRPr="007D1C4D">
              <w:rPr>
                <w:rFonts w:ascii="Times New Roman" w:eastAsia="Times New Roman" w:hAnsi="Times New Roman" w:cs="Times New Roman"/>
                <w:sz w:val="24"/>
              </w:rPr>
              <w:t>Нийсачу</w:t>
            </w:r>
            <w:r w:rsidRPr="007D1C4D">
              <w:rPr>
                <w:rFonts w:ascii="Times New Roman" w:eastAsia="Times New Roman" w:hAnsi="Times New Roman" w:cs="Times New Roman"/>
                <w:spacing w:val="-4"/>
                <w:sz w:val="24"/>
              </w:rPr>
              <w:t xml:space="preserve"> </w:t>
            </w:r>
            <w:r w:rsidRPr="007D1C4D">
              <w:rPr>
                <w:rFonts w:ascii="Times New Roman" w:eastAsia="Times New Roman" w:hAnsi="Times New Roman" w:cs="Times New Roman"/>
                <w:sz w:val="24"/>
              </w:rPr>
              <w:t>рогӀаллехь</w:t>
            </w:r>
            <w:r w:rsidRPr="007D1C4D">
              <w:rPr>
                <w:rFonts w:ascii="Times New Roman" w:eastAsia="Times New Roman" w:hAnsi="Times New Roman" w:cs="Times New Roman"/>
                <w:spacing w:val="-5"/>
                <w:sz w:val="24"/>
              </w:rPr>
              <w:t xml:space="preserve"> </w:t>
            </w:r>
            <w:r w:rsidRPr="007D1C4D">
              <w:rPr>
                <w:rFonts w:ascii="Times New Roman" w:eastAsia="Times New Roman" w:hAnsi="Times New Roman" w:cs="Times New Roman"/>
                <w:sz w:val="24"/>
              </w:rPr>
              <w:t>дӀахӀиттийнчу</w:t>
            </w:r>
            <w:r w:rsidRPr="007D1C4D">
              <w:rPr>
                <w:rFonts w:ascii="Times New Roman" w:eastAsia="Times New Roman" w:hAnsi="Times New Roman" w:cs="Times New Roman"/>
                <w:spacing w:val="-4"/>
                <w:sz w:val="24"/>
              </w:rPr>
              <w:t xml:space="preserve"> </w:t>
            </w:r>
            <w:r w:rsidRPr="007D1C4D">
              <w:rPr>
                <w:rFonts w:ascii="Times New Roman" w:eastAsia="Times New Roman" w:hAnsi="Times New Roman" w:cs="Times New Roman"/>
                <w:sz w:val="24"/>
              </w:rPr>
              <w:t>сюжетан</w:t>
            </w:r>
            <w:r w:rsidRPr="007D1C4D">
              <w:rPr>
                <w:rFonts w:ascii="Times New Roman" w:eastAsia="Times New Roman" w:hAnsi="Times New Roman" w:cs="Times New Roman"/>
                <w:spacing w:val="-4"/>
                <w:sz w:val="24"/>
              </w:rPr>
              <w:t xml:space="preserve"> </w:t>
            </w:r>
            <w:r w:rsidRPr="007D1C4D">
              <w:rPr>
                <w:rFonts w:ascii="Times New Roman" w:eastAsia="Times New Roman" w:hAnsi="Times New Roman" w:cs="Times New Roman"/>
                <w:sz w:val="24"/>
              </w:rPr>
              <w:t>суьрташца</w:t>
            </w:r>
            <w:r w:rsidRPr="007D1C4D">
              <w:rPr>
                <w:rFonts w:ascii="Times New Roman" w:eastAsia="Times New Roman" w:hAnsi="Times New Roman" w:cs="Times New Roman"/>
                <w:spacing w:val="-5"/>
                <w:sz w:val="24"/>
              </w:rPr>
              <w:t xml:space="preserve"> </w:t>
            </w:r>
            <w:r w:rsidRPr="007D1C4D">
              <w:rPr>
                <w:rFonts w:ascii="Times New Roman" w:eastAsia="Times New Roman" w:hAnsi="Times New Roman" w:cs="Times New Roman"/>
                <w:sz w:val="24"/>
              </w:rPr>
              <w:t>болх:</w:t>
            </w:r>
            <w:r w:rsidRPr="007D1C4D">
              <w:rPr>
                <w:rFonts w:ascii="Times New Roman" w:eastAsia="Times New Roman" w:hAnsi="Times New Roman" w:cs="Times New Roman"/>
                <w:spacing w:val="-4"/>
                <w:sz w:val="24"/>
              </w:rPr>
              <w:t xml:space="preserve"> </w:t>
            </w:r>
            <w:r w:rsidRPr="007D1C4D">
              <w:rPr>
                <w:rFonts w:ascii="Times New Roman" w:eastAsia="Times New Roman" w:hAnsi="Times New Roman" w:cs="Times New Roman"/>
                <w:sz w:val="24"/>
              </w:rPr>
              <w:t>гайтинчу</w:t>
            </w:r>
            <w:r w:rsidRPr="007D1C4D">
              <w:rPr>
                <w:rFonts w:ascii="Times New Roman" w:eastAsia="Times New Roman" w:hAnsi="Times New Roman" w:cs="Times New Roman"/>
                <w:spacing w:val="-4"/>
                <w:sz w:val="24"/>
              </w:rPr>
              <w:t xml:space="preserve"> </w:t>
            </w:r>
            <w:r w:rsidRPr="007D1C4D">
              <w:rPr>
                <w:rFonts w:ascii="Times New Roman" w:eastAsia="Times New Roman" w:hAnsi="Times New Roman" w:cs="Times New Roman"/>
                <w:sz w:val="24"/>
              </w:rPr>
              <w:t>хиламийн</w:t>
            </w:r>
            <w:r w:rsidRPr="007D1C4D">
              <w:rPr>
                <w:rFonts w:ascii="Times New Roman" w:eastAsia="Times New Roman" w:hAnsi="Times New Roman" w:cs="Times New Roman"/>
                <w:spacing w:val="-57"/>
                <w:sz w:val="24"/>
              </w:rPr>
              <w:t xml:space="preserve"> </w:t>
            </w:r>
            <w:r w:rsidRPr="007D1C4D">
              <w:rPr>
                <w:rFonts w:ascii="Times New Roman" w:eastAsia="Times New Roman" w:hAnsi="Times New Roman" w:cs="Times New Roman"/>
                <w:sz w:val="24"/>
              </w:rPr>
              <w:t>анализ,</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сюжет</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йийцаре</w:t>
            </w:r>
            <w:r w:rsidRPr="007D1C4D">
              <w:rPr>
                <w:rFonts w:ascii="Times New Roman" w:eastAsia="Times New Roman" w:hAnsi="Times New Roman" w:cs="Times New Roman"/>
                <w:spacing w:val="-5"/>
                <w:sz w:val="24"/>
              </w:rPr>
              <w:t xml:space="preserve"> </w:t>
            </w:r>
            <w:r w:rsidRPr="007D1C4D">
              <w:rPr>
                <w:rFonts w:ascii="Times New Roman" w:eastAsia="Times New Roman" w:hAnsi="Times New Roman" w:cs="Times New Roman"/>
                <w:sz w:val="24"/>
              </w:rPr>
              <w:t>йар, суьрташна</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тӀе</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а</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тийжаш,</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барта</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дийцар хӀоттор.</w:t>
            </w:r>
          </w:p>
          <w:p w:rsidR="007D1C4D" w:rsidRPr="007D1C4D" w:rsidRDefault="007D1C4D" w:rsidP="007D1C4D">
            <w:pPr>
              <w:ind w:left="107" w:right="45"/>
              <w:rPr>
                <w:rFonts w:ascii="Times New Roman" w:eastAsia="Times New Roman" w:hAnsi="Times New Roman" w:cs="Times New Roman"/>
                <w:sz w:val="24"/>
              </w:rPr>
            </w:pPr>
            <w:r w:rsidRPr="007D1C4D">
              <w:rPr>
                <w:rFonts w:ascii="Times New Roman" w:eastAsia="Times New Roman" w:hAnsi="Times New Roman" w:cs="Times New Roman"/>
                <w:sz w:val="24"/>
              </w:rPr>
              <w:t>Цхьаьна</w:t>
            </w:r>
            <w:r w:rsidRPr="007D1C4D">
              <w:rPr>
                <w:rFonts w:ascii="Times New Roman" w:eastAsia="Times New Roman" w:hAnsi="Times New Roman" w:cs="Times New Roman"/>
                <w:spacing w:val="-4"/>
                <w:sz w:val="24"/>
              </w:rPr>
              <w:t xml:space="preserve"> </w:t>
            </w:r>
            <w:r w:rsidRPr="007D1C4D">
              <w:rPr>
                <w:rFonts w:ascii="Times New Roman" w:eastAsia="Times New Roman" w:hAnsi="Times New Roman" w:cs="Times New Roman"/>
                <w:sz w:val="24"/>
              </w:rPr>
              <w:t>дийцар</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хӀотторан</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жамӀашца</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дешаран диалог,</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хӀара</w:t>
            </w:r>
            <w:r w:rsidRPr="007D1C4D">
              <w:rPr>
                <w:rFonts w:ascii="Times New Roman" w:eastAsia="Times New Roman" w:hAnsi="Times New Roman" w:cs="Times New Roman"/>
                <w:spacing w:val="-4"/>
                <w:sz w:val="24"/>
              </w:rPr>
              <w:t xml:space="preserve"> </w:t>
            </w:r>
            <w:r w:rsidRPr="007D1C4D">
              <w:rPr>
                <w:rFonts w:ascii="Times New Roman" w:eastAsia="Times New Roman" w:hAnsi="Times New Roman" w:cs="Times New Roman"/>
                <w:sz w:val="24"/>
              </w:rPr>
              <w:t>йа</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важа</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дош</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лелор</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догӀуш</w:t>
            </w:r>
            <w:r w:rsidRPr="007D1C4D">
              <w:rPr>
                <w:rFonts w:ascii="Times New Roman" w:eastAsia="Times New Roman" w:hAnsi="Times New Roman" w:cs="Times New Roman"/>
                <w:spacing w:val="-57"/>
                <w:sz w:val="24"/>
              </w:rPr>
              <w:t xml:space="preserve"> </w:t>
            </w:r>
            <w:r w:rsidRPr="007D1C4D">
              <w:rPr>
                <w:rFonts w:ascii="Times New Roman" w:eastAsia="Times New Roman" w:hAnsi="Times New Roman" w:cs="Times New Roman"/>
                <w:sz w:val="24"/>
              </w:rPr>
              <w:t>йа</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ца</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догӀуш</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хиларх</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кхетор,</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диалогехь</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дакъалацар,</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шен</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хьежам</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бовзийтар</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а,</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цуьнан</w:t>
            </w:r>
          </w:p>
          <w:p w:rsidR="007D1C4D" w:rsidRPr="007D1C4D" w:rsidRDefault="007D1C4D" w:rsidP="007D1C4D">
            <w:pPr>
              <w:ind w:left="107"/>
              <w:rPr>
                <w:rFonts w:ascii="Times New Roman" w:eastAsia="Times New Roman" w:hAnsi="Times New Roman" w:cs="Times New Roman"/>
                <w:sz w:val="24"/>
              </w:rPr>
            </w:pPr>
            <w:r w:rsidRPr="007D1C4D">
              <w:rPr>
                <w:rFonts w:ascii="Times New Roman" w:eastAsia="Times New Roman" w:hAnsi="Times New Roman" w:cs="Times New Roman"/>
                <w:sz w:val="24"/>
              </w:rPr>
              <w:t>бух</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балор</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а.</w:t>
            </w:r>
          </w:p>
          <w:p w:rsidR="007D1C4D" w:rsidRPr="007D1C4D" w:rsidRDefault="007D1C4D" w:rsidP="007D1C4D">
            <w:pPr>
              <w:ind w:left="107" w:right="45"/>
              <w:rPr>
                <w:rFonts w:ascii="Times New Roman" w:eastAsia="Times New Roman" w:hAnsi="Times New Roman" w:cs="Times New Roman"/>
                <w:sz w:val="24"/>
              </w:rPr>
            </w:pPr>
            <w:r w:rsidRPr="007D1C4D">
              <w:rPr>
                <w:rFonts w:ascii="Times New Roman" w:eastAsia="Times New Roman" w:hAnsi="Times New Roman" w:cs="Times New Roman"/>
                <w:sz w:val="24"/>
              </w:rPr>
              <w:t>Хьехархочо йешначу текстах кхетар. Сюжетан суьртийн серица, шайн ловзарийн</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материалашца,</w:t>
            </w:r>
            <w:r w:rsidRPr="007D1C4D">
              <w:rPr>
                <w:rFonts w:ascii="Times New Roman" w:eastAsia="Times New Roman" w:hAnsi="Times New Roman" w:cs="Times New Roman"/>
                <w:spacing w:val="-4"/>
                <w:sz w:val="24"/>
              </w:rPr>
              <w:t xml:space="preserve"> </w:t>
            </w:r>
            <w:r w:rsidRPr="007D1C4D">
              <w:rPr>
                <w:rFonts w:ascii="Times New Roman" w:eastAsia="Times New Roman" w:hAnsi="Times New Roman" w:cs="Times New Roman"/>
                <w:sz w:val="24"/>
              </w:rPr>
              <w:t>тидамашца,</w:t>
            </w:r>
            <w:r w:rsidRPr="007D1C4D">
              <w:rPr>
                <w:rFonts w:ascii="Times New Roman" w:eastAsia="Times New Roman" w:hAnsi="Times New Roman" w:cs="Times New Roman"/>
                <w:spacing w:val="-4"/>
                <w:sz w:val="24"/>
              </w:rPr>
              <w:t xml:space="preserve"> </w:t>
            </w:r>
            <w:r w:rsidRPr="007D1C4D">
              <w:rPr>
                <w:rFonts w:ascii="Times New Roman" w:eastAsia="Times New Roman" w:hAnsi="Times New Roman" w:cs="Times New Roman"/>
                <w:sz w:val="24"/>
              </w:rPr>
              <w:t>занятишца,</w:t>
            </w:r>
            <w:r w:rsidRPr="007D1C4D">
              <w:rPr>
                <w:rFonts w:ascii="Times New Roman" w:eastAsia="Times New Roman" w:hAnsi="Times New Roman" w:cs="Times New Roman"/>
                <w:spacing w:val="-4"/>
                <w:sz w:val="24"/>
              </w:rPr>
              <w:t xml:space="preserve"> </w:t>
            </w:r>
            <w:r w:rsidRPr="007D1C4D">
              <w:rPr>
                <w:rFonts w:ascii="Times New Roman" w:eastAsia="Times New Roman" w:hAnsi="Times New Roman" w:cs="Times New Roman"/>
                <w:sz w:val="24"/>
              </w:rPr>
              <w:t>гӀоьналлин</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дешнашца</w:t>
            </w:r>
            <w:r w:rsidRPr="007D1C4D">
              <w:rPr>
                <w:rFonts w:ascii="Times New Roman" w:eastAsia="Times New Roman" w:hAnsi="Times New Roman" w:cs="Times New Roman"/>
                <w:spacing w:val="-5"/>
                <w:sz w:val="24"/>
              </w:rPr>
              <w:t xml:space="preserve"> </w:t>
            </w:r>
            <w:r w:rsidRPr="007D1C4D">
              <w:rPr>
                <w:rFonts w:ascii="Times New Roman" w:eastAsia="Times New Roman" w:hAnsi="Times New Roman" w:cs="Times New Roman"/>
                <w:sz w:val="24"/>
              </w:rPr>
              <w:t>кегий</w:t>
            </w:r>
            <w:r w:rsidRPr="007D1C4D">
              <w:rPr>
                <w:rFonts w:ascii="Times New Roman" w:eastAsia="Times New Roman" w:hAnsi="Times New Roman" w:cs="Times New Roman"/>
                <w:spacing w:val="-4"/>
                <w:sz w:val="24"/>
              </w:rPr>
              <w:t xml:space="preserve"> </w:t>
            </w:r>
            <w:r w:rsidRPr="007D1C4D">
              <w:rPr>
                <w:rFonts w:ascii="Times New Roman" w:eastAsia="Times New Roman" w:hAnsi="Times New Roman" w:cs="Times New Roman"/>
                <w:sz w:val="24"/>
              </w:rPr>
              <w:t>дийцарш</w:t>
            </w:r>
            <w:r w:rsidRPr="007D1C4D">
              <w:rPr>
                <w:rFonts w:ascii="Times New Roman" w:eastAsia="Times New Roman" w:hAnsi="Times New Roman" w:cs="Times New Roman"/>
                <w:spacing w:val="-4"/>
                <w:sz w:val="24"/>
              </w:rPr>
              <w:t xml:space="preserve"> </w:t>
            </w:r>
            <w:r w:rsidRPr="007D1C4D">
              <w:rPr>
                <w:rFonts w:ascii="Times New Roman" w:eastAsia="Times New Roman" w:hAnsi="Times New Roman" w:cs="Times New Roman"/>
                <w:sz w:val="24"/>
              </w:rPr>
              <w:t>хӀиттор.</w:t>
            </w:r>
          </w:p>
        </w:tc>
        <w:tc>
          <w:tcPr>
            <w:tcW w:w="2410" w:type="dxa"/>
          </w:tcPr>
          <w:p w:rsidR="007D1C4D" w:rsidRPr="007D1C4D" w:rsidRDefault="007D1C4D" w:rsidP="007D1C4D">
            <w:pPr>
              <w:ind w:left="105"/>
              <w:rPr>
                <w:rFonts w:ascii="Times New Roman" w:eastAsia="Times New Roman" w:hAnsi="Times New Roman" w:cs="Times New Roman"/>
                <w:sz w:val="24"/>
              </w:rPr>
            </w:pPr>
            <w:r w:rsidRPr="007D1C4D">
              <w:rPr>
                <w:rFonts w:ascii="Times New Roman" w:eastAsia="Times New Roman" w:hAnsi="Times New Roman" w:cs="Times New Roman"/>
                <w:sz w:val="24"/>
              </w:rPr>
              <w:t>https://neb-</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pacing w:val="-1"/>
                <w:sz w:val="24"/>
              </w:rPr>
              <w:t>chr.ru/read/cat/yazyko</w:t>
            </w:r>
            <w:r w:rsidRPr="007D1C4D">
              <w:rPr>
                <w:rFonts w:ascii="Times New Roman" w:eastAsia="Times New Roman" w:hAnsi="Times New Roman" w:cs="Times New Roman"/>
                <w:spacing w:val="-57"/>
                <w:sz w:val="24"/>
              </w:rPr>
              <w:t xml:space="preserve"> </w:t>
            </w:r>
            <w:r w:rsidRPr="007D1C4D">
              <w:rPr>
                <w:rFonts w:ascii="Times New Roman" w:eastAsia="Times New Roman" w:hAnsi="Times New Roman" w:cs="Times New Roman"/>
                <w:sz w:val="24"/>
              </w:rPr>
              <w:t>znanie</w:t>
            </w:r>
          </w:p>
        </w:tc>
      </w:tr>
      <w:tr w:rsidR="007D1C4D" w:rsidRPr="007D1C4D" w:rsidTr="00EF0B46">
        <w:trPr>
          <w:trHeight w:val="275"/>
        </w:trPr>
        <w:tc>
          <w:tcPr>
            <w:tcW w:w="12585" w:type="dxa"/>
            <w:gridSpan w:val="2"/>
          </w:tcPr>
          <w:p w:rsidR="007D1C4D" w:rsidRPr="007D1C4D" w:rsidRDefault="007D1C4D" w:rsidP="007D1C4D">
            <w:pPr>
              <w:spacing w:line="256" w:lineRule="exact"/>
              <w:ind w:left="107"/>
              <w:rPr>
                <w:rFonts w:ascii="Times New Roman" w:eastAsia="Times New Roman" w:hAnsi="Times New Roman" w:cs="Times New Roman"/>
                <w:b/>
                <w:sz w:val="24"/>
              </w:rPr>
            </w:pPr>
            <w:r w:rsidRPr="007D1C4D">
              <w:rPr>
                <w:rFonts w:ascii="Times New Roman" w:eastAsia="Times New Roman" w:hAnsi="Times New Roman" w:cs="Times New Roman"/>
                <w:b/>
                <w:sz w:val="24"/>
              </w:rPr>
              <w:t>Вайн</w:t>
            </w:r>
            <w:r w:rsidRPr="007D1C4D">
              <w:rPr>
                <w:rFonts w:ascii="Times New Roman" w:eastAsia="Times New Roman" w:hAnsi="Times New Roman" w:cs="Times New Roman"/>
                <w:b/>
                <w:spacing w:val="-2"/>
                <w:sz w:val="24"/>
              </w:rPr>
              <w:t xml:space="preserve"> </w:t>
            </w:r>
            <w:r w:rsidRPr="007D1C4D">
              <w:rPr>
                <w:rFonts w:ascii="Times New Roman" w:eastAsia="Times New Roman" w:hAnsi="Times New Roman" w:cs="Times New Roman"/>
                <w:b/>
                <w:sz w:val="24"/>
              </w:rPr>
              <w:t>Даймохк</w:t>
            </w:r>
            <w:r w:rsidRPr="007D1C4D">
              <w:rPr>
                <w:rFonts w:ascii="Times New Roman" w:eastAsia="Times New Roman" w:hAnsi="Times New Roman" w:cs="Times New Roman"/>
                <w:b/>
                <w:spacing w:val="1"/>
                <w:sz w:val="24"/>
              </w:rPr>
              <w:t xml:space="preserve"> </w:t>
            </w:r>
            <w:r w:rsidRPr="007D1C4D">
              <w:rPr>
                <w:rFonts w:ascii="Times New Roman" w:eastAsia="Times New Roman" w:hAnsi="Times New Roman" w:cs="Times New Roman"/>
                <w:b/>
                <w:sz w:val="24"/>
              </w:rPr>
              <w:t>–</w:t>
            </w:r>
            <w:r w:rsidRPr="007D1C4D">
              <w:rPr>
                <w:rFonts w:ascii="Times New Roman" w:eastAsia="Times New Roman" w:hAnsi="Times New Roman" w:cs="Times New Roman"/>
                <w:b/>
                <w:spacing w:val="-1"/>
                <w:sz w:val="24"/>
              </w:rPr>
              <w:t xml:space="preserve"> </w:t>
            </w:r>
            <w:r w:rsidRPr="007D1C4D">
              <w:rPr>
                <w:rFonts w:ascii="Times New Roman" w:eastAsia="Times New Roman" w:hAnsi="Times New Roman" w:cs="Times New Roman"/>
                <w:b/>
                <w:sz w:val="24"/>
              </w:rPr>
              <w:t>Ӏ5</w:t>
            </w:r>
            <w:r w:rsidRPr="007D1C4D">
              <w:rPr>
                <w:rFonts w:ascii="Times New Roman" w:eastAsia="Times New Roman" w:hAnsi="Times New Roman" w:cs="Times New Roman"/>
                <w:b/>
                <w:spacing w:val="-3"/>
                <w:sz w:val="24"/>
              </w:rPr>
              <w:t xml:space="preserve"> </w:t>
            </w:r>
            <w:r w:rsidRPr="007D1C4D">
              <w:rPr>
                <w:rFonts w:ascii="Times New Roman" w:eastAsia="Times New Roman" w:hAnsi="Times New Roman" w:cs="Times New Roman"/>
                <w:b/>
                <w:sz w:val="24"/>
              </w:rPr>
              <w:t>с.</w:t>
            </w:r>
          </w:p>
        </w:tc>
        <w:tc>
          <w:tcPr>
            <w:tcW w:w="2410" w:type="dxa"/>
          </w:tcPr>
          <w:p w:rsidR="007D1C4D" w:rsidRPr="007D1C4D" w:rsidRDefault="007D1C4D" w:rsidP="007D1C4D">
            <w:pPr>
              <w:rPr>
                <w:rFonts w:ascii="Times New Roman" w:eastAsia="Times New Roman" w:hAnsi="Times New Roman" w:cs="Times New Roman"/>
                <w:sz w:val="20"/>
              </w:rPr>
            </w:pPr>
          </w:p>
        </w:tc>
      </w:tr>
      <w:tr w:rsidR="007D1C4D" w:rsidRPr="007D1C4D" w:rsidTr="00EF0B46">
        <w:trPr>
          <w:trHeight w:val="275"/>
        </w:trPr>
        <w:tc>
          <w:tcPr>
            <w:tcW w:w="3370" w:type="dxa"/>
            <w:tcBorders>
              <w:bottom w:val="nil"/>
            </w:tcBorders>
          </w:tcPr>
          <w:p w:rsidR="007D1C4D" w:rsidRPr="007D1C4D" w:rsidRDefault="007D1C4D" w:rsidP="007D1C4D">
            <w:pPr>
              <w:spacing w:line="255" w:lineRule="exact"/>
              <w:ind w:left="107"/>
              <w:rPr>
                <w:rFonts w:ascii="Times New Roman" w:eastAsia="Times New Roman" w:hAnsi="Times New Roman" w:cs="Times New Roman"/>
                <w:sz w:val="24"/>
              </w:rPr>
            </w:pPr>
            <w:r w:rsidRPr="007D1C4D">
              <w:rPr>
                <w:rFonts w:ascii="Times New Roman" w:eastAsia="Times New Roman" w:hAnsi="Times New Roman" w:cs="Times New Roman"/>
                <w:sz w:val="24"/>
              </w:rPr>
              <w:t>Вайн</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Даймохк</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w:t>
            </w:r>
          </w:p>
        </w:tc>
        <w:tc>
          <w:tcPr>
            <w:tcW w:w="9215" w:type="dxa"/>
            <w:tcBorders>
              <w:bottom w:val="nil"/>
            </w:tcBorders>
          </w:tcPr>
          <w:p w:rsidR="007D1C4D" w:rsidRPr="007D1C4D" w:rsidRDefault="007D1C4D" w:rsidP="007D1C4D">
            <w:pPr>
              <w:spacing w:line="255" w:lineRule="exact"/>
              <w:ind w:left="107"/>
              <w:rPr>
                <w:rFonts w:ascii="Times New Roman" w:eastAsia="Times New Roman" w:hAnsi="Times New Roman" w:cs="Times New Roman"/>
                <w:sz w:val="24"/>
              </w:rPr>
            </w:pPr>
            <w:r w:rsidRPr="007D1C4D">
              <w:rPr>
                <w:rFonts w:ascii="Times New Roman" w:eastAsia="Times New Roman" w:hAnsi="Times New Roman" w:cs="Times New Roman"/>
                <w:sz w:val="24"/>
              </w:rPr>
              <w:t>«Даймохк»</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бохучу</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дашах</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кхетам</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хир</w:t>
            </w:r>
            <w:r w:rsidRPr="007D1C4D">
              <w:rPr>
                <w:rFonts w:ascii="Times New Roman" w:eastAsia="Times New Roman" w:hAnsi="Times New Roman" w:cs="Times New Roman"/>
                <w:spacing w:val="57"/>
                <w:sz w:val="24"/>
              </w:rPr>
              <w:t xml:space="preserve"> </w:t>
            </w:r>
            <w:r w:rsidRPr="007D1C4D">
              <w:rPr>
                <w:rFonts w:ascii="Times New Roman" w:eastAsia="Times New Roman" w:hAnsi="Times New Roman" w:cs="Times New Roman"/>
                <w:sz w:val="24"/>
              </w:rPr>
              <w:t>бу.</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Даймохк</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безар</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а,</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ларбар</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а,</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Ӏалашбар</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а</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хӀун</w:t>
            </w:r>
          </w:p>
        </w:tc>
        <w:tc>
          <w:tcPr>
            <w:tcW w:w="2410" w:type="dxa"/>
            <w:vMerge w:val="restart"/>
          </w:tcPr>
          <w:p w:rsidR="007D1C4D" w:rsidRPr="007D1C4D" w:rsidRDefault="007D1C4D" w:rsidP="007D1C4D">
            <w:pPr>
              <w:rPr>
                <w:rFonts w:ascii="Times New Roman" w:eastAsia="Times New Roman" w:hAnsi="Times New Roman" w:cs="Times New Roman"/>
                <w:sz w:val="24"/>
              </w:rPr>
            </w:pPr>
          </w:p>
        </w:tc>
      </w:tr>
      <w:tr w:rsidR="007D1C4D" w:rsidRPr="007D1C4D" w:rsidTr="00EF0B46">
        <w:trPr>
          <w:trHeight w:val="266"/>
        </w:trPr>
        <w:tc>
          <w:tcPr>
            <w:tcW w:w="3370" w:type="dxa"/>
            <w:tcBorders>
              <w:top w:val="nil"/>
              <w:bottom w:val="nil"/>
            </w:tcBorders>
          </w:tcPr>
          <w:p w:rsidR="007D1C4D" w:rsidRPr="007D1C4D" w:rsidRDefault="007D1C4D" w:rsidP="007D1C4D">
            <w:pPr>
              <w:spacing w:line="246" w:lineRule="exact"/>
              <w:ind w:left="107"/>
              <w:rPr>
                <w:rFonts w:ascii="Times New Roman" w:eastAsia="Times New Roman" w:hAnsi="Times New Roman" w:cs="Times New Roman"/>
                <w:sz w:val="24"/>
              </w:rPr>
            </w:pPr>
            <w:r w:rsidRPr="007D1C4D">
              <w:rPr>
                <w:rFonts w:ascii="Times New Roman" w:eastAsia="Times New Roman" w:hAnsi="Times New Roman" w:cs="Times New Roman"/>
                <w:sz w:val="24"/>
              </w:rPr>
              <w:t>Соьлжа-ГӀала</w:t>
            </w:r>
            <w:r w:rsidRPr="007D1C4D">
              <w:rPr>
                <w:rFonts w:ascii="Times New Roman" w:eastAsia="Times New Roman" w:hAnsi="Times New Roman" w:cs="Times New Roman"/>
                <w:spacing w:val="-4"/>
                <w:sz w:val="24"/>
              </w:rPr>
              <w:t xml:space="preserve"> </w:t>
            </w:r>
            <w:r w:rsidRPr="007D1C4D">
              <w:rPr>
                <w:rFonts w:ascii="Times New Roman" w:eastAsia="Times New Roman" w:hAnsi="Times New Roman" w:cs="Times New Roman"/>
                <w:sz w:val="24"/>
              </w:rPr>
              <w:t>/</w:t>
            </w:r>
          </w:p>
        </w:tc>
        <w:tc>
          <w:tcPr>
            <w:tcW w:w="9215" w:type="dxa"/>
            <w:tcBorders>
              <w:top w:val="nil"/>
              <w:bottom w:val="nil"/>
            </w:tcBorders>
          </w:tcPr>
          <w:p w:rsidR="007D1C4D" w:rsidRPr="007D1C4D" w:rsidRDefault="007D1C4D" w:rsidP="007D1C4D">
            <w:pPr>
              <w:spacing w:line="246" w:lineRule="exact"/>
              <w:ind w:left="107"/>
              <w:rPr>
                <w:rFonts w:ascii="Times New Roman" w:eastAsia="Times New Roman" w:hAnsi="Times New Roman" w:cs="Times New Roman"/>
                <w:sz w:val="24"/>
              </w:rPr>
            </w:pPr>
            <w:r w:rsidRPr="007D1C4D">
              <w:rPr>
                <w:rFonts w:ascii="Times New Roman" w:eastAsia="Times New Roman" w:hAnsi="Times New Roman" w:cs="Times New Roman"/>
                <w:sz w:val="24"/>
              </w:rPr>
              <w:t>ду хуур ду.</w:t>
            </w:r>
          </w:p>
        </w:tc>
        <w:tc>
          <w:tcPr>
            <w:tcW w:w="2410" w:type="dxa"/>
            <w:vMerge/>
            <w:tcBorders>
              <w:top w:val="nil"/>
            </w:tcBorders>
          </w:tcPr>
          <w:p w:rsidR="007D1C4D" w:rsidRPr="007D1C4D" w:rsidRDefault="007D1C4D" w:rsidP="007D1C4D">
            <w:pPr>
              <w:rPr>
                <w:rFonts w:ascii="Times New Roman" w:eastAsia="Times New Roman" w:hAnsi="Times New Roman" w:cs="Times New Roman"/>
                <w:sz w:val="2"/>
                <w:szCs w:val="2"/>
              </w:rPr>
            </w:pPr>
          </w:p>
        </w:tc>
      </w:tr>
      <w:tr w:rsidR="007D1C4D" w:rsidRPr="007D1C4D" w:rsidTr="00EF0B46">
        <w:trPr>
          <w:trHeight w:val="265"/>
        </w:trPr>
        <w:tc>
          <w:tcPr>
            <w:tcW w:w="3370" w:type="dxa"/>
            <w:tcBorders>
              <w:top w:val="nil"/>
              <w:bottom w:val="nil"/>
            </w:tcBorders>
          </w:tcPr>
          <w:p w:rsidR="007D1C4D" w:rsidRPr="007D1C4D" w:rsidRDefault="007D1C4D" w:rsidP="007D1C4D">
            <w:pPr>
              <w:spacing w:line="246" w:lineRule="exact"/>
              <w:ind w:left="107"/>
              <w:rPr>
                <w:rFonts w:ascii="Times New Roman" w:eastAsia="Times New Roman" w:hAnsi="Times New Roman" w:cs="Times New Roman"/>
                <w:sz w:val="24"/>
              </w:rPr>
            </w:pPr>
            <w:r w:rsidRPr="007D1C4D">
              <w:rPr>
                <w:rFonts w:ascii="Times New Roman" w:eastAsia="Times New Roman" w:hAnsi="Times New Roman" w:cs="Times New Roman"/>
                <w:sz w:val="24"/>
              </w:rPr>
              <w:t>Вайн</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турпалхой /</w:t>
            </w:r>
          </w:p>
        </w:tc>
        <w:tc>
          <w:tcPr>
            <w:tcW w:w="9215" w:type="dxa"/>
            <w:tcBorders>
              <w:top w:val="nil"/>
              <w:bottom w:val="nil"/>
            </w:tcBorders>
          </w:tcPr>
          <w:p w:rsidR="007D1C4D" w:rsidRPr="007D1C4D" w:rsidRDefault="007D1C4D" w:rsidP="007D1C4D">
            <w:pPr>
              <w:spacing w:line="246" w:lineRule="exact"/>
              <w:ind w:left="107"/>
              <w:rPr>
                <w:rFonts w:ascii="Times New Roman" w:eastAsia="Times New Roman" w:hAnsi="Times New Roman" w:cs="Times New Roman"/>
                <w:sz w:val="24"/>
              </w:rPr>
            </w:pPr>
            <w:r w:rsidRPr="007D1C4D">
              <w:rPr>
                <w:rFonts w:ascii="Times New Roman" w:eastAsia="Times New Roman" w:hAnsi="Times New Roman" w:cs="Times New Roman"/>
                <w:sz w:val="24"/>
              </w:rPr>
              <w:t>Пачхье</w:t>
            </w:r>
            <w:r w:rsidRPr="007D1C4D">
              <w:rPr>
                <w:rFonts w:ascii="Times New Roman" w:eastAsia="Times New Roman" w:hAnsi="Times New Roman" w:cs="Times New Roman"/>
                <w:spacing w:val="-4"/>
                <w:sz w:val="24"/>
              </w:rPr>
              <w:t xml:space="preserve"> </w:t>
            </w:r>
            <w:r w:rsidRPr="007D1C4D">
              <w:rPr>
                <w:rFonts w:ascii="Times New Roman" w:eastAsia="Times New Roman" w:hAnsi="Times New Roman" w:cs="Times New Roman"/>
                <w:sz w:val="24"/>
              </w:rPr>
              <w:t>хӀун</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йу</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хуур</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ду.</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Нохчийн</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Республикин</w:t>
            </w:r>
            <w:r w:rsidRPr="007D1C4D">
              <w:rPr>
                <w:rFonts w:ascii="Times New Roman" w:eastAsia="Times New Roman" w:hAnsi="Times New Roman" w:cs="Times New Roman"/>
                <w:spacing w:val="-5"/>
                <w:sz w:val="24"/>
              </w:rPr>
              <w:t xml:space="preserve"> </w:t>
            </w:r>
            <w:r w:rsidRPr="007D1C4D">
              <w:rPr>
                <w:rFonts w:ascii="Times New Roman" w:eastAsia="Times New Roman" w:hAnsi="Times New Roman" w:cs="Times New Roman"/>
                <w:sz w:val="24"/>
              </w:rPr>
              <w:t>коьртачу</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гӀалин</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Соьлжа-ГӀалин</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цӀе</w:t>
            </w:r>
          </w:p>
        </w:tc>
        <w:tc>
          <w:tcPr>
            <w:tcW w:w="2410" w:type="dxa"/>
            <w:vMerge/>
            <w:tcBorders>
              <w:top w:val="nil"/>
            </w:tcBorders>
          </w:tcPr>
          <w:p w:rsidR="007D1C4D" w:rsidRPr="007D1C4D" w:rsidRDefault="007D1C4D" w:rsidP="007D1C4D">
            <w:pPr>
              <w:rPr>
                <w:rFonts w:ascii="Times New Roman" w:eastAsia="Times New Roman" w:hAnsi="Times New Roman" w:cs="Times New Roman"/>
                <w:sz w:val="2"/>
                <w:szCs w:val="2"/>
              </w:rPr>
            </w:pPr>
          </w:p>
        </w:tc>
      </w:tr>
      <w:tr w:rsidR="007D1C4D" w:rsidRPr="007D1C4D" w:rsidTr="00EF0B46">
        <w:trPr>
          <w:trHeight w:val="266"/>
        </w:trPr>
        <w:tc>
          <w:tcPr>
            <w:tcW w:w="3370" w:type="dxa"/>
            <w:tcBorders>
              <w:top w:val="nil"/>
              <w:bottom w:val="nil"/>
            </w:tcBorders>
          </w:tcPr>
          <w:p w:rsidR="007D1C4D" w:rsidRPr="007D1C4D" w:rsidRDefault="007D1C4D" w:rsidP="007D1C4D">
            <w:pPr>
              <w:spacing w:line="246" w:lineRule="exact"/>
              <w:ind w:left="107"/>
              <w:rPr>
                <w:rFonts w:ascii="Times New Roman" w:eastAsia="Times New Roman" w:hAnsi="Times New Roman" w:cs="Times New Roman"/>
                <w:sz w:val="24"/>
              </w:rPr>
            </w:pPr>
            <w:r w:rsidRPr="007D1C4D">
              <w:rPr>
                <w:rFonts w:ascii="Times New Roman" w:eastAsia="Times New Roman" w:hAnsi="Times New Roman" w:cs="Times New Roman"/>
                <w:sz w:val="24"/>
              </w:rPr>
              <w:t>Халкъан</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хазна</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w:t>
            </w:r>
          </w:p>
        </w:tc>
        <w:tc>
          <w:tcPr>
            <w:tcW w:w="9215" w:type="dxa"/>
            <w:tcBorders>
              <w:top w:val="nil"/>
              <w:bottom w:val="nil"/>
            </w:tcBorders>
          </w:tcPr>
          <w:p w:rsidR="007D1C4D" w:rsidRPr="007D1C4D" w:rsidRDefault="007D1C4D" w:rsidP="007D1C4D">
            <w:pPr>
              <w:spacing w:line="246" w:lineRule="exact"/>
              <w:ind w:left="107"/>
              <w:rPr>
                <w:rFonts w:ascii="Times New Roman" w:eastAsia="Times New Roman" w:hAnsi="Times New Roman" w:cs="Times New Roman"/>
                <w:sz w:val="24"/>
              </w:rPr>
            </w:pPr>
            <w:r w:rsidRPr="007D1C4D">
              <w:rPr>
                <w:rFonts w:ascii="Times New Roman" w:eastAsia="Times New Roman" w:hAnsi="Times New Roman" w:cs="Times New Roman"/>
                <w:sz w:val="24"/>
              </w:rPr>
              <w:t>йевзар</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йу.</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Соьлжа-ГӀалин</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йоцца</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истори</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йевзар</w:t>
            </w:r>
            <w:r w:rsidRPr="007D1C4D">
              <w:rPr>
                <w:rFonts w:ascii="Times New Roman" w:eastAsia="Times New Roman" w:hAnsi="Times New Roman" w:cs="Times New Roman"/>
                <w:spacing w:val="-5"/>
                <w:sz w:val="24"/>
              </w:rPr>
              <w:t xml:space="preserve"> </w:t>
            </w:r>
            <w:r w:rsidRPr="007D1C4D">
              <w:rPr>
                <w:rFonts w:ascii="Times New Roman" w:eastAsia="Times New Roman" w:hAnsi="Times New Roman" w:cs="Times New Roman"/>
                <w:sz w:val="24"/>
              </w:rPr>
              <w:t>йу.</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ДӀадаханчу</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шерийн</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турпалхойх</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а,</w:t>
            </w:r>
          </w:p>
        </w:tc>
        <w:tc>
          <w:tcPr>
            <w:tcW w:w="2410" w:type="dxa"/>
            <w:vMerge/>
            <w:tcBorders>
              <w:top w:val="nil"/>
            </w:tcBorders>
          </w:tcPr>
          <w:p w:rsidR="007D1C4D" w:rsidRPr="007D1C4D" w:rsidRDefault="007D1C4D" w:rsidP="007D1C4D">
            <w:pPr>
              <w:rPr>
                <w:rFonts w:ascii="Times New Roman" w:eastAsia="Times New Roman" w:hAnsi="Times New Roman" w:cs="Times New Roman"/>
                <w:sz w:val="2"/>
                <w:szCs w:val="2"/>
              </w:rPr>
            </w:pPr>
          </w:p>
        </w:tc>
      </w:tr>
      <w:tr w:rsidR="007D1C4D" w:rsidRPr="007D1C4D" w:rsidTr="00EF0B46">
        <w:trPr>
          <w:trHeight w:val="265"/>
        </w:trPr>
        <w:tc>
          <w:tcPr>
            <w:tcW w:w="3370" w:type="dxa"/>
            <w:tcBorders>
              <w:top w:val="nil"/>
              <w:bottom w:val="nil"/>
            </w:tcBorders>
          </w:tcPr>
          <w:p w:rsidR="007D1C4D" w:rsidRPr="007D1C4D" w:rsidRDefault="007D1C4D" w:rsidP="007D1C4D">
            <w:pPr>
              <w:spacing w:line="246" w:lineRule="exact"/>
              <w:ind w:left="107"/>
              <w:rPr>
                <w:rFonts w:ascii="Times New Roman" w:eastAsia="Times New Roman" w:hAnsi="Times New Roman" w:cs="Times New Roman"/>
                <w:sz w:val="24"/>
              </w:rPr>
            </w:pPr>
            <w:r w:rsidRPr="007D1C4D">
              <w:rPr>
                <w:rFonts w:ascii="Times New Roman" w:eastAsia="Times New Roman" w:hAnsi="Times New Roman" w:cs="Times New Roman"/>
                <w:sz w:val="24"/>
              </w:rPr>
              <w:t>Ж.</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Махмаев “Бераш</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вайн</w:t>
            </w:r>
          </w:p>
        </w:tc>
        <w:tc>
          <w:tcPr>
            <w:tcW w:w="9215" w:type="dxa"/>
            <w:tcBorders>
              <w:top w:val="nil"/>
              <w:bottom w:val="nil"/>
            </w:tcBorders>
          </w:tcPr>
          <w:p w:rsidR="007D1C4D" w:rsidRPr="007D1C4D" w:rsidRDefault="007D1C4D" w:rsidP="007D1C4D">
            <w:pPr>
              <w:spacing w:line="246" w:lineRule="exact"/>
              <w:ind w:left="107"/>
              <w:rPr>
                <w:rFonts w:ascii="Times New Roman" w:eastAsia="Times New Roman" w:hAnsi="Times New Roman" w:cs="Times New Roman"/>
                <w:sz w:val="24"/>
              </w:rPr>
            </w:pPr>
            <w:r w:rsidRPr="007D1C4D">
              <w:rPr>
                <w:rFonts w:ascii="Times New Roman" w:eastAsia="Times New Roman" w:hAnsi="Times New Roman" w:cs="Times New Roman"/>
                <w:sz w:val="24"/>
              </w:rPr>
              <w:t>кхузаманан</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турпалхочух</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шен</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дахарх</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нохчийн</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къоман</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дуьхьа</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дӀаделлачу</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Кадыров</w:t>
            </w:r>
          </w:p>
        </w:tc>
        <w:tc>
          <w:tcPr>
            <w:tcW w:w="2410" w:type="dxa"/>
            <w:vMerge/>
            <w:tcBorders>
              <w:top w:val="nil"/>
            </w:tcBorders>
          </w:tcPr>
          <w:p w:rsidR="007D1C4D" w:rsidRPr="007D1C4D" w:rsidRDefault="007D1C4D" w:rsidP="007D1C4D">
            <w:pPr>
              <w:rPr>
                <w:rFonts w:ascii="Times New Roman" w:eastAsia="Times New Roman" w:hAnsi="Times New Roman" w:cs="Times New Roman"/>
                <w:sz w:val="2"/>
                <w:szCs w:val="2"/>
              </w:rPr>
            </w:pPr>
          </w:p>
        </w:tc>
      </w:tr>
      <w:tr w:rsidR="007D1C4D" w:rsidRPr="007D1C4D" w:rsidTr="00EF0B46">
        <w:trPr>
          <w:trHeight w:val="266"/>
        </w:trPr>
        <w:tc>
          <w:tcPr>
            <w:tcW w:w="3370" w:type="dxa"/>
            <w:tcBorders>
              <w:top w:val="nil"/>
              <w:bottom w:val="nil"/>
            </w:tcBorders>
          </w:tcPr>
          <w:p w:rsidR="007D1C4D" w:rsidRPr="007D1C4D" w:rsidRDefault="007D1C4D" w:rsidP="007D1C4D">
            <w:pPr>
              <w:spacing w:line="246" w:lineRule="exact"/>
              <w:ind w:left="107"/>
              <w:rPr>
                <w:rFonts w:ascii="Times New Roman" w:eastAsia="Times New Roman" w:hAnsi="Times New Roman" w:cs="Times New Roman"/>
                <w:sz w:val="24"/>
              </w:rPr>
            </w:pPr>
            <w:r w:rsidRPr="007D1C4D">
              <w:rPr>
                <w:rFonts w:ascii="Times New Roman" w:eastAsia="Times New Roman" w:hAnsi="Times New Roman" w:cs="Times New Roman"/>
                <w:sz w:val="24"/>
              </w:rPr>
              <w:t>хиндерг”</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йа</w:t>
            </w:r>
          </w:p>
        </w:tc>
        <w:tc>
          <w:tcPr>
            <w:tcW w:w="9215" w:type="dxa"/>
            <w:tcBorders>
              <w:top w:val="nil"/>
              <w:bottom w:val="nil"/>
            </w:tcBorders>
          </w:tcPr>
          <w:p w:rsidR="007D1C4D" w:rsidRPr="007D1C4D" w:rsidRDefault="007D1C4D" w:rsidP="007D1C4D">
            <w:pPr>
              <w:spacing w:line="246" w:lineRule="exact"/>
              <w:ind w:left="107"/>
              <w:rPr>
                <w:rFonts w:ascii="Times New Roman" w:eastAsia="Times New Roman" w:hAnsi="Times New Roman" w:cs="Times New Roman"/>
                <w:sz w:val="24"/>
              </w:rPr>
            </w:pPr>
            <w:r w:rsidRPr="007D1C4D">
              <w:rPr>
                <w:rFonts w:ascii="Times New Roman" w:eastAsia="Times New Roman" w:hAnsi="Times New Roman" w:cs="Times New Roman"/>
                <w:sz w:val="24"/>
              </w:rPr>
              <w:t>Ахьмад-Хьаьжех</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а</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хаарш</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хир</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ду.</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Текстан</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хиламийн</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анализ</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йан</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а,</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адамийн</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Даймехкан</w:t>
            </w:r>
          </w:p>
        </w:tc>
        <w:tc>
          <w:tcPr>
            <w:tcW w:w="2410" w:type="dxa"/>
            <w:vMerge/>
            <w:tcBorders>
              <w:top w:val="nil"/>
            </w:tcBorders>
          </w:tcPr>
          <w:p w:rsidR="007D1C4D" w:rsidRPr="007D1C4D" w:rsidRDefault="007D1C4D" w:rsidP="007D1C4D">
            <w:pPr>
              <w:rPr>
                <w:rFonts w:ascii="Times New Roman" w:eastAsia="Times New Roman" w:hAnsi="Times New Roman" w:cs="Times New Roman"/>
                <w:sz w:val="2"/>
                <w:szCs w:val="2"/>
              </w:rPr>
            </w:pPr>
          </w:p>
        </w:tc>
      </w:tr>
      <w:tr w:rsidR="007D1C4D" w:rsidRPr="007D1C4D" w:rsidTr="00EF0B46">
        <w:trPr>
          <w:trHeight w:val="266"/>
        </w:trPr>
        <w:tc>
          <w:tcPr>
            <w:tcW w:w="3370" w:type="dxa"/>
            <w:tcBorders>
              <w:top w:val="nil"/>
              <w:bottom w:val="nil"/>
            </w:tcBorders>
          </w:tcPr>
          <w:p w:rsidR="007D1C4D" w:rsidRPr="007D1C4D" w:rsidRDefault="007D1C4D" w:rsidP="007D1C4D">
            <w:pPr>
              <w:spacing w:line="246" w:lineRule="exact"/>
              <w:ind w:left="107"/>
              <w:rPr>
                <w:rFonts w:ascii="Times New Roman" w:eastAsia="Times New Roman" w:hAnsi="Times New Roman" w:cs="Times New Roman"/>
                <w:sz w:val="24"/>
              </w:rPr>
            </w:pPr>
            <w:r w:rsidRPr="007D1C4D">
              <w:rPr>
                <w:rFonts w:ascii="Times New Roman" w:eastAsia="Times New Roman" w:hAnsi="Times New Roman" w:cs="Times New Roman"/>
                <w:sz w:val="24"/>
              </w:rPr>
              <w:t>Арсалиева</w:t>
            </w:r>
            <w:r w:rsidRPr="007D1C4D">
              <w:rPr>
                <w:rFonts w:ascii="Times New Roman" w:eastAsia="Times New Roman" w:hAnsi="Times New Roman" w:cs="Times New Roman"/>
                <w:spacing w:val="-4"/>
                <w:sz w:val="24"/>
              </w:rPr>
              <w:t xml:space="preserve"> </w:t>
            </w:r>
            <w:r w:rsidRPr="007D1C4D">
              <w:rPr>
                <w:rFonts w:ascii="Times New Roman" w:eastAsia="Times New Roman" w:hAnsi="Times New Roman" w:cs="Times New Roman"/>
                <w:sz w:val="24"/>
              </w:rPr>
              <w:t>Люба</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Соьлжа-</w:t>
            </w:r>
          </w:p>
        </w:tc>
        <w:tc>
          <w:tcPr>
            <w:tcW w:w="9215" w:type="dxa"/>
            <w:tcBorders>
              <w:top w:val="nil"/>
              <w:bottom w:val="nil"/>
            </w:tcBorders>
          </w:tcPr>
          <w:p w:rsidR="007D1C4D" w:rsidRPr="007D1C4D" w:rsidRDefault="007D1C4D" w:rsidP="007D1C4D">
            <w:pPr>
              <w:spacing w:line="246" w:lineRule="exact"/>
              <w:ind w:left="107"/>
              <w:rPr>
                <w:rFonts w:ascii="Times New Roman" w:eastAsia="Times New Roman" w:hAnsi="Times New Roman" w:cs="Times New Roman"/>
                <w:sz w:val="24"/>
              </w:rPr>
            </w:pPr>
            <w:r w:rsidRPr="007D1C4D">
              <w:rPr>
                <w:rFonts w:ascii="Times New Roman" w:eastAsia="Times New Roman" w:hAnsi="Times New Roman" w:cs="Times New Roman"/>
                <w:sz w:val="24"/>
              </w:rPr>
              <w:t>дуьхьа</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леларех</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а,</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шайн</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дуьхьа</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леларх</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а</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кхета Ӏемар</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бу.</w:t>
            </w:r>
          </w:p>
        </w:tc>
        <w:tc>
          <w:tcPr>
            <w:tcW w:w="2410" w:type="dxa"/>
            <w:vMerge/>
            <w:tcBorders>
              <w:top w:val="nil"/>
            </w:tcBorders>
          </w:tcPr>
          <w:p w:rsidR="007D1C4D" w:rsidRPr="007D1C4D" w:rsidRDefault="007D1C4D" w:rsidP="007D1C4D">
            <w:pPr>
              <w:rPr>
                <w:rFonts w:ascii="Times New Roman" w:eastAsia="Times New Roman" w:hAnsi="Times New Roman" w:cs="Times New Roman"/>
                <w:sz w:val="2"/>
                <w:szCs w:val="2"/>
              </w:rPr>
            </w:pPr>
          </w:p>
        </w:tc>
      </w:tr>
      <w:tr w:rsidR="007D1C4D" w:rsidRPr="007D1C4D" w:rsidTr="00EF0B46">
        <w:trPr>
          <w:trHeight w:val="266"/>
        </w:trPr>
        <w:tc>
          <w:tcPr>
            <w:tcW w:w="3370" w:type="dxa"/>
            <w:tcBorders>
              <w:top w:val="nil"/>
              <w:bottom w:val="nil"/>
            </w:tcBorders>
          </w:tcPr>
          <w:p w:rsidR="007D1C4D" w:rsidRPr="007D1C4D" w:rsidRDefault="007D1C4D" w:rsidP="007D1C4D">
            <w:pPr>
              <w:spacing w:line="246" w:lineRule="exact"/>
              <w:ind w:left="107"/>
              <w:rPr>
                <w:rFonts w:ascii="Times New Roman" w:eastAsia="Times New Roman" w:hAnsi="Times New Roman" w:cs="Times New Roman"/>
                <w:sz w:val="24"/>
              </w:rPr>
            </w:pPr>
            <w:r w:rsidRPr="007D1C4D">
              <w:rPr>
                <w:rFonts w:ascii="Times New Roman" w:eastAsia="Times New Roman" w:hAnsi="Times New Roman" w:cs="Times New Roman"/>
                <w:sz w:val="24"/>
              </w:rPr>
              <w:t>ГӀала/</w:t>
            </w:r>
            <w:r w:rsidRPr="007D1C4D">
              <w:rPr>
                <w:rFonts w:ascii="Times New Roman" w:eastAsia="Times New Roman" w:hAnsi="Times New Roman" w:cs="Times New Roman"/>
                <w:spacing w:val="-4"/>
                <w:sz w:val="24"/>
              </w:rPr>
              <w:t xml:space="preserve"> </w:t>
            </w:r>
            <w:r w:rsidRPr="007D1C4D">
              <w:rPr>
                <w:rFonts w:ascii="Times New Roman" w:eastAsia="Times New Roman" w:hAnsi="Times New Roman" w:cs="Times New Roman"/>
                <w:sz w:val="24"/>
              </w:rPr>
              <w:t>(вариативни</w:t>
            </w:r>
            <w:r w:rsidRPr="007D1C4D">
              <w:rPr>
                <w:rFonts w:ascii="Times New Roman" w:eastAsia="Times New Roman" w:hAnsi="Times New Roman" w:cs="Times New Roman"/>
                <w:spacing w:val="-4"/>
                <w:sz w:val="24"/>
              </w:rPr>
              <w:t xml:space="preserve"> </w:t>
            </w:r>
            <w:r w:rsidRPr="007D1C4D">
              <w:rPr>
                <w:rFonts w:ascii="Times New Roman" w:eastAsia="Times New Roman" w:hAnsi="Times New Roman" w:cs="Times New Roman"/>
                <w:sz w:val="24"/>
              </w:rPr>
              <w:t>дакъа)</w:t>
            </w:r>
          </w:p>
        </w:tc>
        <w:tc>
          <w:tcPr>
            <w:tcW w:w="9215" w:type="dxa"/>
            <w:tcBorders>
              <w:top w:val="nil"/>
              <w:bottom w:val="nil"/>
            </w:tcBorders>
          </w:tcPr>
          <w:p w:rsidR="007D1C4D" w:rsidRPr="007D1C4D" w:rsidRDefault="007D1C4D" w:rsidP="007D1C4D">
            <w:pPr>
              <w:rPr>
                <w:rFonts w:ascii="Times New Roman" w:eastAsia="Times New Roman" w:hAnsi="Times New Roman" w:cs="Times New Roman"/>
                <w:sz w:val="18"/>
              </w:rPr>
            </w:pPr>
          </w:p>
        </w:tc>
        <w:tc>
          <w:tcPr>
            <w:tcW w:w="2410" w:type="dxa"/>
            <w:vMerge/>
            <w:tcBorders>
              <w:top w:val="nil"/>
            </w:tcBorders>
          </w:tcPr>
          <w:p w:rsidR="007D1C4D" w:rsidRPr="007D1C4D" w:rsidRDefault="007D1C4D" w:rsidP="007D1C4D">
            <w:pPr>
              <w:rPr>
                <w:rFonts w:ascii="Times New Roman" w:eastAsia="Times New Roman" w:hAnsi="Times New Roman" w:cs="Times New Roman"/>
                <w:sz w:val="2"/>
                <w:szCs w:val="2"/>
              </w:rPr>
            </w:pPr>
          </w:p>
        </w:tc>
      </w:tr>
      <w:tr w:rsidR="007D1C4D" w:rsidRPr="007D1C4D" w:rsidTr="00EF0B46">
        <w:trPr>
          <w:trHeight w:val="266"/>
        </w:trPr>
        <w:tc>
          <w:tcPr>
            <w:tcW w:w="3370" w:type="dxa"/>
            <w:tcBorders>
              <w:top w:val="nil"/>
              <w:bottom w:val="nil"/>
            </w:tcBorders>
          </w:tcPr>
          <w:p w:rsidR="007D1C4D" w:rsidRPr="007D1C4D" w:rsidRDefault="007D1C4D" w:rsidP="007D1C4D">
            <w:pPr>
              <w:spacing w:line="246" w:lineRule="exact"/>
              <w:ind w:left="107"/>
              <w:rPr>
                <w:rFonts w:ascii="Times New Roman" w:eastAsia="Times New Roman" w:hAnsi="Times New Roman" w:cs="Times New Roman"/>
                <w:sz w:val="24"/>
              </w:rPr>
            </w:pPr>
            <w:r w:rsidRPr="007D1C4D">
              <w:rPr>
                <w:rFonts w:ascii="Times New Roman" w:eastAsia="Times New Roman" w:hAnsi="Times New Roman" w:cs="Times New Roman"/>
                <w:sz w:val="24"/>
              </w:rPr>
              <w:t>Турпалхойх</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лаьцна</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тексташ:</w:t>
            </w:r>
          </w:p>
        </w:tc>
        <w:tc>
          <w:tcPr>
            <w:tcW w:w="9215" w:type="dxa"/>
            <w:tcBorders>
              <w:top w:val="nil"/>
              <w:bottom w:val="nil"/>
            </w:tcBorders>
          </w:tcPr>
          <w:p w:rsidR="007D1C4D" w:rsidRPr="007D1C4D" w:rsidRDefault="007D1C4D" w:rsidP="007D1C4D">
            <w:pPr>
              <w:rPr>
                <w:rFonts w:ascii="Times New Roman" w:eastAsia="Times New Roman" w:hAnsi="Times New Roman" w:cs="Times New Roman"/>
                <w:sz w:val="18"/>
              </w:rPr>
            </w:pPr>
          </w:p>
        </w:tc>
        <w:tc>
          <w:tcPr>
            <w:tcW w:w="2410" w:type="dxa"/>
            <w:vMerge/>
            <w:tcBorders>
              <w:top w:val="nil"/>
            </w:tcBorders>
          </w:tcPr>
          <w:p w:rsidR="007D1C4D" w:rsidRPr="007D1C4D" w:rsidRDefault="007D1C4D" w:rsidP="007D1C4D">
            <w:pPr>
              <w:rPr>
                <w:rFonts w:ascii="Times New Roman" w:eastAsia="Times New Roman" w:hAnsi="Times New Roman" w:cs="Times New Roman"/>
                <w:sz w:val="2"/>
                <w:szCs w:val="2"/>
              </w:rPr>
            </w:pPr>
          </w:p>
        </w:tc>
      </w:tr>
      <w:tr w:rsidR="007D1C4D" w:rsidRPr="007D1C4D" w:rsidTr="00EF0B46">
        <w:trPr>
          <w:trHeight w:val="265"/>
        </w:trPr>
        <w:tc>
          <w:tcPr>
            <w:tcW w:w="3370" w:type="dxa"/>
            <w:tcBorders>
              <w:top w:val="nil"/>
              <w:bottom w:val="nil"/>
            </w:tcBorders>
          </w:tcPr>
          <w:p w:rsidR="007D1C4D" w:rsidRPr="007D1C4D" w:rsidRDefault="007D1C4D" w:rsidP="007D1C4D">
            <w:pPr>
              <w:spacing w:line="246" w:lineRule="exact"/>
              <w:ind w:left="107"/>
              <w:rPr>
                <w:rFonts w:ascii="Times New Roman" w:eastAsia="Times New Roman" w:hAnsi="Times New Roman" w:cs="Times New Roman"/>
                <w:sz w:val="24"/>
              </w:rPr>
            </w:pPr>
            <w:r w:rsidRPr="007D1C4D">
              <w:rPr>
                <w:rFonts w:ascii="Times New Roman" w:eastAsia="Times New Roman" w:hAnsi="Times New Roman" w:cs="Times New Roman"/>
                <w:sz w:val="24"/>
              </w:rPr>
              <w:t>Кадыров</w:t>
            </w:r>
            <w:r w:rsidRPr="007D1C4D">
              <w:rPr>
                <w:rFonts w:ascii="Times New Roman" w:eastAsia="Times New Roman" w:hAnsi="Times New Roman" w:cs="Times New Roman"/>
                <w:spacing w:val="-4"/>
                <w:sz w:val="24"/>
              </w:rPr>
              <w:t xml:space="preserve"> </w:t>
            </w:r>
            <w:r w:rsidRPr="007D1C4D">
              <w:rPr>
                <w:rFonts w:ascii="Times New Roman" w:eastAsia="Times New Roman" w:hAnsi="Times New Roman" w:cs="Times New Roman"/>
                <w:sz w:val="24"/>
              </w:rPr>
              <w:t>Ахьмад-Хьаьжа;</w:t>
            </w:r>
          </w:p>
        </w:tc>
        <w:tc>
          <w:tcPr>
            <w:tcW w:w="9215" w:type="dxa"/>
            <w:tcBorders>
              <w:top w:val="nil"/>
              <w:bottom w:val="nil"/>
            </w:tcBorders>
          </w:tcPr>
          <w:p w:rsidR="007D1C4D" w:rsidRPr="007D1C4D" w:rsidRDefault="007D1C4D" w:rsidP="007D1C4D">
            <w:pPr>
              <w:rPr>
                <w:rFonts w:ascii="Times New Roman" w:eastAsia="Times New Roman" w:hAnsi="Times New Roman" w:cs="Times New Roman"/>
                <w:sz w:val="18"/>
              </w:rPr>
            </w:pPr>
          </w:p>
        </w:tc>
        <w:tc>
          <w:tcPr>
            <w:tcW w:w="2410" w:type="dxa"/>
            <w:vMerge/>
            <w:tcBorders>
              <w:top w:val="nil"/>
            </w:tcBorders>
          </w:tcPr>
          <w:p w:rsidR="007D1C4D" w:rsidRPr="007D1C4D" w:rsidRDefault="007D1C4D" w:rsidP="007D1C4D">
            <w:pPr>
              <w:rPr>
                <w:rFonts w:ascii="Times New Roman" w:eastAsia="Times New Roman" w:hAnsi="Times New Roman" w:cs="Times New Roman"/>
                <w:sz w:val="2"/>
                <w:szCs w:val="2"/>
              </w:rPr>
            </w:pPr>
          </w:p>
        </w:tc>
      </w:tr>
      <w:tr w:rsidR="007D1C4D" w:rsidRPr="007D1C4D" w:rsidTr="00EF0B46">
        <w:trPr>
          <w:trHeight w:val="266"/>
        </w:trPr>
        <w:tc>
          <w:tcPr>
            <w:tcW w:w="3370" w:type="dxa"/>
            <w:tcBorders>
              <w:top w:val="nil"/>
              <w:bottom w:val="nil"/>
            </w:tcBorders>
          </w:tcPr>
          <w:p w:rsidR="007D1C4D" w:rsidRPr="007D1C4D" w:rsidRDefault="007D1C4D" w:rsidP="007D1C4D">
            <w:pPr>
              <w:spacing w:line="246" w:lineRule="exact"/>
              <w:ind w:left="107"/>
              <w:rPr>
                <w:rFonts w:ascii="Times New Roman" w:eastAsia="Times New Roman" w:hAnsi="Times New Roman" w:cs="Times New Roman"/>
                <w:sz w:val="24"/>
              </w:rPr>
            </w:pPr>
            <w:r w:rsidRPr="007D1C4D">
              <w:rPr>
                <w:rFonts w:ascii="Times New Roman" w:eastAsia="Times New Roman" w:hAnsi="Times New Roman" w:cs="Times New Roman"/>
                <w:sz w:val="24"/>
              </w:rPr>
              <w:t>Нурадилов</w:t>
            </w:r>
            <w:r w:rsidRPr="007D1C4D">
              <w:rPr>
                <w:rFonts w:ascii="Times New Roman" w:eastAsia="Times New Roman" w:hAnsi="Times New Roman" w:cs="Times New Roman"/>
                <w:spacing w:val="-6"/>
                <w:sz w:val="24"/>
              </w:rPr>
              <w:t xml:space="preserve"> </w:t>
            </w:r>
            <w:r w:rsidRPr="007D1C4D">
              <w:rPr>
                <w:rFonts w:ascii="Times New Roman" w:eastAsia="Times New Roman" w:hAnsi="Times New Roman" w:cs="Times New Roman"/>
                <w:sz w:val="24"/>
              </w:rPr>
              <w:t>Ханпаша;</w:t>
            </w:r>
          </w:p>
        </w:tc>
        <w:tc>
          <w:tcPr>
            <w:tcW w:w="9215" w:type="dxa"/>
            <w:tcBorders>
              <w:top w:val="nil"/>
              <w:bottom w:val="nil"/>
            </w:tcBorders>
          </w:tcPr>
          <w:p w:rsidR="007D1C4D" w:rsidRPr="007D1C4D" w:rsidRDefault="007D1C4D" w:rsidP="007D1C4D">
            <w:pPr>
              <w:rPr>
                <w:rFonts w:ascii="Times New Roman" w:eastAsia="Times New Roman" w:hAnsi="Times New Roman" w:cs="Times New Roman"/>
                <w:sz w:val="18"/>
              </w:rPr>
            </w:pPr>
          </w:p>
        </w:tc>
        <w:tc>
          <w:tcPr>
            <w:tcW w:w="2410" w:type="dxa"/>
            <w:vMerge/>
            <w:tcBorders>
              <w:top w:val="nil"/>
            </w:tcBorders>
          </w:tcPr>
          <w:p w:rsidR="007D1C4D" w:rsidRPr="007D1C4D" w:rsidRDefault="007D1C4D" w:rsidP="007D1C4D">
            <w:pPr>
              <w:rPr>
                <w:rFonts w:ascii="Times New Roman" w:eastAsia="Times New Roman" w:hAnsi="Times New Roman" w:cs="Times New Roman"/>
                <w:sz w:val="2"/>
                <w:szCs w:val="2"/>
              </w:rPr>
            </w:pPr>
          </w:p>
        </w:tc>
      </w:tr>
      <w:tr w:rsidR="007D1C4D" w:rsidRPr="007D1C4D" w:rsidTr="00EF0B46">
        <w:trPr>
          <w:trHeight w:val="265"/>
        </w:trPr>
        <w:tc>
          <w:tcPr>
            <w:tcW w:w="3370" w:type="dxa"/>
            <w:tcBorders>
              <w:top w:val="nil"/>
              <w:bottom w:val="nil"/>
            </w:tcBorders>
          </w:tcPr>
          <w:p w:rsidR="007D1C4D" w:rsidRPr="007D1C4D" w:rsidRDefault="007D1C4D" w:rsidP="007D1C4D">
            <w:pPr>
              <w:spacing w:line="246" w:lineRule="exact"/>
              <w:ind w:left="107"/>
              <w:rPr>
                <w:rFonts w:ascii="Times New Roman" w:eastAsia="Times New Roman" w:hAnsi="Times New Roman" w:cs="Times New Roman"/>
                <w:sz w:val="24"/>
              </w:rPr>
            </w:pPr>
            <w:r w:rsidRPr="007D1C4D">
              <w:rPr>
                <w:rFonts w:ascii="Times New Roman" w:eastAsia="Times New Roman" w:hAnsi="Times New Roman" w:cs="Times New Roman"/>
                <w:sz w:val="24"/>
              </w:rPr>
              <w:t>Шерипов</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Асланбек;</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Висаитов</w:t>
            </w:r>
          </w:p>
        </w:tc>
        <w:tc>
          <w:tcPr>
            <w:tcW w:w="9215" w:type="dxa"/>
            <w:tcBorders>
              <w:top w:val="nil"/>
              <w:bottom w:val="nil"/>
            </w:tcBorders>
          </w:tcPr>
          <w:p w:rsidR="007D1C4D" w:rsidRPr="007D1C4D" w:rsidRDefault="007D1C4D" w:rsidP="007D1C4D">
            <w:pPr>
              <w:rPr>
                <w:rFonts w:ascii="Times New Roman" w:eastAsia="Times New Roman" w:hAnsi="Times New Roman" w:cs="Times New Roman"/>
                <w:sz w:val="18"/>
              </w:rPr>
            </w:pPr>
          </w:p>
        </w:tc>
        <w:tc>
          <w:tcPr>
            <w:tcW w:w="2410" w:type="dxa"/>
            <w:vMerge/>
            <w:tcBorders>
              <w:top w:val="nil"/>
            </w:tcBorders>
          </w:tcPr>
          <w:p w:rsidR="007D1C4D" w:rsidRPr="007D1C4D" w:rsidRDefault="007D1C4D" w:rsidP="007D1C4D">
            <w:pPr>
              <w:rPr>
                <w:rFonts w:ascii="Times New Roman" w:eastAsia="Times New Roman" w:hAnsi="Times New Roman" w:cs="Times New Roman"/>
                <w:sz w:val="2"/>
                <w:szCs w:val="2"/>
              </w:rPr>
            </w:pPr>
          </w:p>
        </w:tc>
      </w:tr>
      <w:tr w:rsidR="007D1C4D" w:rsidRPr="007D1C4D" w:rsidTr="00EF0B46">
        <w:trPr>
          <w:trHeight w:val="266"/>
        </w:trPr>
        <w:tc>
          <w:tcPr>
            <w:tcW w:w="3370" w:type="dxa"/>
            <w:tcBorders>
              <w:top w:val="nil"/>
            </w:tcBorders>
          </w:tcPr>
          <w:p w:rsidR="007D1C4D" w:rsidRPr="007D1C4D" w:rsidRDefault="007D1C4D" w:rsidP="007D1C4D">
            <w:pPr>
              <w:spacing w:line="247" w:lineRule="exact"/>
              <w:ind w:left="107"/>
              <w:rPr>
                <w:rFonts w:ascii="Times New Roman" w:eastAsia="Times New Roman" w:hAnsi="Times New Roman" w:cs="Times New Roman"/>
                <w:sz w:val="24"/>
              </w:rPr>
            </w:pPr>
            <w:r w:rsidRPr="007D1C4D">
              <w:rPr>
                <w:rFonts w:ascii="Times New Roman" w:eastAsia="Times New Roman" w:hAnsi="Times New Roman" w:cs="Times New Roman"/>
                <w:sz w:val="24"/>
              </w:rPr>
              <w:t>Мовлид.</w:t>
            </w:r>
          </w:p>
        </w:tc>
        <w:tc>
          <w:tcPr>
            <w:tcW w:w="9215" w:type="dxa"/>
            <w:tcBorders>
              <w:top w:val="nil"/>
            </w:tcBorders>
          </w:tcPr>
          <w:p w:rsidR="007D1C4D" w:rsidRPr="007D1C4D" w:rsidRDefault="007D1C4D" w:rsidP="007D1C4D">
            <w:pPr>
              <w:rPr>
                <w:rFonts w:ascii="Times New Roman" w:eastAsia="Times New Roman" w:hAnsi="Times New Roman" w:cs="Times New Roman"/>
                <w:sz w:val="18"/>
              </w:rPr>
            </w:pPr>
          </w:p>
        </w:tc>
        <w:tc>
          <w:tcPr>
            <w:tcW w:w="2410" w:type="dxa"/>
            <w:vMerge/>
            <w:tcBorders>
              <w:top w:val="nil"/>
            </w:tcBorders>
          </w:tcPr>
          <w:p w:rsidR="007D1C4D" w:rsidRPr="007D1C4D" w:rsidRDefault="007D1C4D" w:rsidP="007D1C4D">
            <w:pPr>
              <w:rPr>
                <w:rFonts w:ascii="Times New Roman" w:eastAsia="Times New Roman" w:hAnsi="Times New Roman" w:cs="Times New Roman"/>
                <w:sz w:val="2"/>
                <w:szCs w:val="2"/>
              </w:rPr>
            </w:pPr>
          </w:p>
        </w:tc>
      </w:tr>
      <w:tr w:rsidR="007D1C4D" w:rsidRPr="007D1C4D" w:rsidTr="00EF0B46">
        <w:trPr>
          <w:trHeight w:val="275"/>
        </w:trPr>
        <w:tc>
          <w:tcPr>
            <w:tcW w:w="12585" w:type="dxa"/>
            <w:gridSpan w:val="2"/>
          </w:tcPr>
          <w:p w:rsidR="007D1C4D" w:rsidRPr="007D1C4D" w:rsidRDefault="007D1C4D" w:rsidP="007D1C4D">
            <w:pPr>
              <w:spacing w:line="256" w:lineRule="exact"/>
              <w:ind w:left="107"/>
              <w:rPr>
                <w:rFonts w:ascii="Times New Roman" w:eastAsia="Times New Roman" w:hAnsi="Times New Roman" w:cs="Times New Roman"/>
                <w:b/>
                <w:sz w:val="24"/>
              </w:rPr>
            </w:pPr>
            <w:r w:rsidRPr="007D1C4D">
              <w:rPr>
                <w:rFonts w:ascii="Times New Roman" w:eastAsia="Times New Roman" w:hAnsi="Times New Roman" w:cs="Times New Roman"/>
                <w:b/>
                <w:sz w:val="24"/>
              </w:rPr>
              <w:t>Вайн</w:t>
            </w:r>
            <w:r w:rsidRPr="007D1C4D">
              <w:rPr>
                <w:rFonts w:ascii="Times New Roman" w:eastAsia="Times New Roman" w:hAnsi="Times New Roman" w:cs="Times New Roman"/>
                <w:b/>
                <w:spacing w:val="-1"/>
                <w:sz w:val="24"/>
              </w:rPr>
              <w:t xml:space="preserve"> </w:t>
            </w:r>
            <w:r w:rsidRPr="007D1C4D">
              <w:rPr>
                <w:rFonts w:ascii="Times New Roman" w:eastAsia="Times New Roman" w:hAnsi="Times New Roman" w:cs="Times New Roman"/>
                <w:b/>
                <w:sz w:val="24"/>
              </w:rPr>
              <w:t>йаздархой</w:t>
            </w:r>
            <w:r w:rsidRPr="007D1C4D">
              <w:rPr>
                <w:rFonts w:ascii="Times New Roman" w:eastAsia="Times New Roman" w:hAnsi="Times New Roman" w:cs="Times New Roman"/>
                <w:b/>
                <w:spacing w:val="1"/>
                <w:sz w:val="24"/>
              </w:rPr>
              <w:t xml:space="preserve"> </w:t>
            </w:r>
            <w:r w:rsidRPr="007D1C4D">
              <w:rPr>
                <w:rFonts w:ascii="Times New Roman" w:eastAsia="Times New Roman" w:hAnsi="Times New Roman" w:cs="Times New Roman"/>
                <w:b/>
                <w:sz w:val="24"/>
              </w:rPr>
              <w:t>–</w:t>
            </w:r>
            <w:r w:rsidRPr="007D1C4D">
              <w:rPr>
                <w:rFonts w:ascii="Times New Roman" w:eastAsia="Times New Roman" w:hAnsi="Times New Roman" w:cs="Times New Roman"/>
                <w:b/>
                <w:spacing w:val="-1"/>
                <w:sz w:val="24"/>
              </w:rPr>
              <w:t xml:space="preserve"> </w:t>
            </w:r>
            <w:r w:rsidRPr="007D1C4D">
              <w:rPr>
                <w:rFonts w:ascii="Times New Roman" w:eastAsia="Times New Roman" w:hAnsi="Times New Roman" w:cs="Times New Roman"/>
                <w:b/>
                <w:sz w:val="24"/>
              </w:rPr>
              <w:t>6 с.</w:t>
            </w:r>
          </w:p>
        </w:tc>
        <w:tc>
          <w:tcPr>
            <w:tcW w:w="2410" w:type="dxa"/>
          </w:tcPr>
          <w:p w:rsidR="007D1C4D" w:rsidRPr="007D1C4D" w:rsidRDefault="007D1C4D" w:rsidP="007D1C4D">
            <w:pPr>
              <w:rPr>
                <w:rFonts w:ascii="Times New Roman" w:eastAsia="Times New Roman" w:hAnsi="Times New Roman" w:cs="Times New Roman"/>
                <w:sz w:val="20"/>
              </w:rPr>
            </w:pPr>
          </w:p>
        </w:tc>
      </w:tr>
    </w:tbl>
    <w:p w:rsidR="007D1C4D" w:rsidRPr="007D1C4D" w:rsidRDefault="007D1C4D" w:rsidP="007D1C4D">
      <w:pPr>
        <w:widowControl w:val="0"/>
        <w:autoSpaceDE w:val="0"/>
        <w:autoSpaceDN w:val="0"/>
        <w:spacing w:after="0" w:line="240" w:lineRule="auto"/>
        <w:rPr>
          <w:rFonts w:ascii="Times New Roman" w:eastAsia="Times New Roman" w:hAnsi="Times New Roman" w:cs="Times New Roman"/>
          <w:sz w:val="20"/>
        </w:rPr>
        <w:sectPr w:rsidR="007D1C4D" w:rsidRPr="007D1C4D">
          <w:footerReference w:type="default" r:id="rId7"/>
          <w:pgSz w:w="16850" w:h="11920" w:orient="landscape"/>
          <w:pgMar w:top="920" w:right="760" w:bottom="280" w:left="860" w:header="0" w:footer="0" w:gutter="0"/>
          <w:cols w:space="720"/>
        </w:sectPr>
      </w:pPr>
    </w:p>
    <w:tbl>
      <w:tblPr>
        <w:tblStyle w:val="TableNormal"/>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70"/>
        <w:gridCol w:w="9215"/>
        <w:gridCol w:w="2410"/>
      </w:tblGrid>
      <w:tr w:rsidR="007D1C4D" w:rsidRPr="007D1C4D" w:rsidTr="00EF0B46">
        <w:trPr>
          <w:trHeight w:val="275"/>
        </w:trPr>
        <w:tc>
          <w:tcPr>
            <w:tcW w:w="3370" w:type="dxa"/>
            <w:tcBorders>
              <w:bottom w:val="nil"/>
            </w:tcBorders>
          </w:tcPr>
          <w:p w:rsidR="007D1C4D" w:rsidRPr="007D1C4D" w:rsidRDefault="007D1C4D" w:rsidP="007D1C4D">
            <w:pPr>
              <w:spacing w:line="255" w:lineRule="exact"/>
              <w:ind w:left="107"/>
              <w:rPr>
                <w:rFonts w:ascii="Times New Roman" w:eastAsia="Times New Roman" w:hAnsi="Times New Roman" w:cs="Times New Roman"/>
                <w:sz w:val="24"/>
              </w:rPr>
            </w:pPr>
            <w:r w:rsidRPr="007D1C4D">
              <w:rPr>
                <w:rFonts w:ascii="Times New Roman" w:eastAsia="Times New Roman" w:hAnsi="Times New Roman" w:cs="Times New Roman"/>
                <w:sz w:val="24"/>
              </w:rPr>
              <w:lastRenderedPageBreak/>
              <w:t>Нохчийн</w:t>
            </w:r>
            <w:r w:rsidRPr="007D1C4D">
              <w:rPr>
                <w:rFonts w:ascii="Times New Roman" w:eastAsia="Times New Roman" w:hAnsi="Times New Roman" w:cs="Times New Roman"/>
                <w:spacing w:val="-4"/>
                <w:sz w:val="24"/>
              </w:rPr>
              <w:t xml:space="preserve"> </w:t>
            </w:r>
            <w:r w:rsidRPr="007D1C4D">
              <w:rPr>
                <w:rFonts w:ascii="Times New Roman" w:eastAsia="Times New Roman" w:hAnsi="Times New Roman" w:cs="Times New Roman"/>
                <w:sz w:val="24"/>
              </w:rPr>
              <w:t>йаздархойн</w:t>
            </w:r>
          </w:p>
        </w:tc>
        <w:tc>
          <w:tcPr>
            <w:tcW w:w="9215" w:type="dxa"/>
            <w:tcBorders>
              <w:bottom w:val="nil"/>
            </w:tcBorders>
          </w:tcPr>
          <w:p w:rsidR="007D1C4D" w:rsidRPr="007D1C4D" w:rsidRDefault="007D1C4D" w:rsidP="007D1C4D">
            <w:pPr>
              <w:spacing w:line="255" w:lineRule="exact"/>
              <w:ind w:left="107"/>
              <w:rPr>
                <w:rFonts w:ascii="Times New Roman" w:eastAsia="Times New Roman" w:hAnsi="Times New Roman" w:cs="Times New Roman"/>
                <w:sz w:val="24"/>
              </w:rPr>
            </w:pPr>
            <w:r w:rsidRPr="007D1C4D">
              <w:rPr>
                <w:rFonts w:ascii="Times New Roman" w:eastAsia="Times New Roman" w:hAnsi="Times New Roman" w:cs="Times New Roman"/>
                <w:sz w:val="24"/>
              </w:rPr>
              <w:t>Нохчийн</w:t>
            </w:r>
            <w:r w:rsidRPr="007D1C4D">
              <w:rPr>
                <w:rFonts w:ascii="Times New Roman" w:eastAsia="Times New Roman" w:hAnsi="Times New Roman" w:cs="Times New Roman"/>
                <w:spacing w:val="-4"/>
                <w:sz w:val="24"/>
              </w:rPr>
              <w:t xml:space="preserve"> </w:t>
            </w:r>
            <w:r w:rsidRPr="007D1C4D">
              <w:rPr>
                <w:rFonts w:ascii="Times New Roman" w:eastAsia="Times New Roman" w:hAnsi="Times New Roman" w:cs="Times New Roman"/>
                <w:sz w:val="24"/>
              </w:rPr>
              <w:t>литературин</w:t>
            </w:r>
            <w:r w:rsidRPr="007D1C4D">
              <w:rPr>
                <w:rFonts w:ascii="Times New Roman" w:eastAsia="Times New Roman" w:hAnsi="Times New Roman" w:cs="Times New Roman"/>
                <w:spacing w:val="-5"/>
                <w:sz w:val="24"/>
              </w:rPr>
              <w:t xml:space="preserve"> </w:t>
            </w:r>
            <w:r w:rsidRPr="007D1C4D">
              <w:rPr>
                <w:rFonts w:ascii="Times New Roman" w:eastAsia="Times New Roman" w:hAnsi="Times New Roman" w:cs="Times New Roman"/>
                <w:sz w:val="24"/>
              </w:rPr>
              <w:t>классикийн</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а,</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кхузаманан</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йаздархойн</w:t>
            </w:r>
            <w:r w:rsidRPr="007D1C4D">
              <w:rPr>
                <w:rFonts w:ascii="Times New Roman" w:eastAsia="Times New Roman" w:hAnsi="Times New Roman" w:cs="Times New Roman"/>
                <w:spacing w:val="-4"/>
                <w:sz w:val="24"/>
              </w:rPr>
              <w:t xml:space="preserve"> </w:t>
            </w:r>
            <w:r w:rsidRPr="007D1C4D">
              <w:rPr>
                <w:rFonts w:ascii="Times New Roman" w:eastAsia="Times New Roman" w:hAnsi="Times New Roman" w:cs="Times New Roman"/>
                <w:sz w:val="24"/>
              </w:rPr>
              <w:t>а</w:t>
            </w:r>
            <w:r w:rsidRPr="007D1C4D">
              <w:rPr>
                <w:rFonts w:ascii="Times New Roman" w:eastAsia="Times New Roman" w:hAnsi="Times New Roman" w:cs="Times New Roman"/>
                <w:spacing w:val="-4"/>
                <w:sz w:val="24"/>
              </w:rPr>
              <w:t xml:space="preserve"> </w:t>
            </w:r>
            <w:r w:rsidRPr="007D1C4D">
              <w:rPr>
                <w:rFonts w:ascii="Times New Roman" w:eastAsia="Times New Roman" w:hAnsi="Times New Roman" w:cs="Times New Roman"/>
                <w:sz w:val="24"/>
              </w:rPr>
              <w:t>кхолларалла</w:t>
            </w:r>
            <w:r w:rsidRPr="007D1C4D">
              <w:rPr>
                <w:rFonts w:ascii="Times New Roman" w:eastAsia="Times New Roman" w:hAnsi="Times New Roman" w:cs="Times New Roman"/>
                <w:spacing w:val="-4"/>
                <w:sz w:val="24"/>
              </w:rPr>
              <w:t xml:space="preserve"> </w:t>
            </w:r>
            <w:r w:rsidRPr="007D1C4D">
              <w:rPr>
                <w:rFonts w:ascii="Times New Roman" w:eastAsia="Times New Roman" w:hAnsi="Times New Roman" w:cs="Times New Roman"/>
                <w:sz w:val="24"/>
              </w:rPr>
              <w:t>йевзар</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йу.</w:t>
            </w:r>
          </w:p>
        </w:tc>
        <w:tc>
          <w:tcPr>
            <w:tcW w:w="2410" w:type="dxa"/>
            <w:vMerge w:val="restart"/>
          </w:tcPr>
          <w:p w:rsidR="007D1C4D" w:rsidRPr="007D1C4D" w:rsidRDefault="007D1C4D" w:rsidP="007D1C4D">
            <w:pPr>
              <w:rPr>
                <w:rFonts w:ascii="Times New Roman" w:eastAsia="Times New Roman" w:hAnsi="Times New Roman" w:cs="Times New Roman"/>
                <w:sz w:val="24"/>
              </w:rPr>
            </w:pPr>
          </w:p>
        </w:tc>
      </w:tr>
      <w:tr w:rsidR="007D1C4D" w:rsidRPr="007D1C4D" w:rsidTr="00EF0B46">
        <w:trPr>
          <w:trHeight w:val="265"/>
        </w:trPr>
        <w:tc>
          <w:tcPr>
            <w:tcW w:w="3370" w:type="dxa"/>
            <w:tcBorders>
              <w:top w:val="nil"/>
              <w:bottom w:val="nil"/>
            </w:tcBorders>
          </w:tcPr>
          <w:p w:rsidR="007D1C4D" w:rsidRPr="007D1C4D" w:rsidRDefault="007D1C4D" w:rsidP="007D1C4D">
            <w:pPr>
              <w:spacing w:line="246" w:lineRule="exact"/>
              <w:ind w:left="107"/>
              <w:rPr>
                <w:rFonts w:ascii="Times New Roman" w:eastAsia="Times New Roman" w:hAnsi="Times New Roman" w:cs="Times New Roman"/>
                <w:sz w:val="24"/>
              </w:rPr>
            </w:pPr>
            <w:r w:rsidRPr="007D1C4D">
              <w:rPr>
                <w:rFonts w:ascii="Times New Roman" w:eastAsia="Times New Roman" w:hAnsi="Times New Roman" w:cs="Times New Roman"/>
                <w:sz w:val="24"/>
              </w:rPr>
              <w:t>кхолларалла</w:t>
            </w:r>
            <w:r w:rsidRPr="007D1C4D">
              <w:rPr>
                <w:rFonts w:ascii="Times New Roman" w:eastAsia="Times New Roman" w:hAnsi="Times New Roman" w:cs="Times New Roman"/>
                <w:spacing w:val="-4"/>
                <w:sz w:val="24"/>
              </w:rPr>
              <w:t xml:space="preserve"> </w:t>
            </w:r>
            <w:r w:rsidRPr="007D1C4D">
              <w:rPr>
                <w:rFonts w:ascii="Times New Roman" w:eastAsia="Times New Roman" w:hAnsi="Times New Roman" w:cs="Times New Roman"/>
                <w:sz w:val="24"/>
              </w:rPr>
              <w:t>йовзар:</w:t>
            </w:r>
          </w:p>
        </w:tc>
        <w:tc>
          <w:tcPr>
            <w:tcW w:w="9215" w:type="dxa"/>
            <w:tcBorders>
              <w:top w:val="nil"/>
              <w:bottom w:val="nil"/>
            </w:tcBorders>
          </w:tcPr>
          <w:p w:rsidR="007D1C4D" w:rsidRPr="007D1C4D" w:rsidRDefault="007D1C4D" w:rsidP="007D1C4D">
            <w:pPr>
              <w:spacing w:line="246" w:lineRule="exact"/>
              <w:ind w:left="107"/>
              <w:rPr>
                <w:rFonts w:ascii="Times New Roman" w:eastAsia="Times New Roman" w:hAnsi="Times New Roman" w:cs="Times New Roman"/>
                <w:sz w:val="24"/>
              </w:rPr>
            </w:pPr>
            <w:r w:rsidRPr="007D1C4D">
              <w:rPr>
                <w:rFonts w:ascii="Times New Roman" w:eastAsia="Times New Roman" w:hAnsi="Times New Roman" w:cs="Times New Roman"/>
                <w:sz w:val="24"/>
              </w:rPr>
              <w:t>Дийнна</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дешнаш</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а,</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дешдакъойн</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элементаш</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а</w:t>
            </w:r>
            <w:r w:rsidRPr="007D1C4D">
              <w:rPr>
                <w:rFonts w:ascii="Times New Roman" w:eastAsia="Times New Roman" w:hAnsi="Times New Roman" w:cs="Times New Roman"/>
                <w:spacing w:val="-4"/>
                <w:sz w:val="24"/>
              </w:rPr>
              <w:t xml:space="preserve"> </w:t>
            </w:r>
            <w:r w:rsidRPr="007D1C4D">
              <w:rPr>
                <w:rFonts w:ascii="Times New Roman" w:eastAsia="Times New Roman" w:hAnsi="Times New Roman" w:cs="Times New Roman"/>
                <w:sz w:val="24"/>
              </w:rPr>
              <w:t>деша,</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йешначун</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чулацамах</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кхета,</w:t>
            </w:r>
          </w:p>
        </w:tc>
        <w:tc>
          <w:tcPr>
            <w:tcW w:w="2410" w:type="dxa"/>
            <w:vMerge/>
            <w:tcBorders>
              <w:top w:val="nil"/>
            </w:tcBorders>
          </w:tcPr>
          <w:p w:rsidR="007D1C4D" w:rsidRPr="007D1C4D" w:rsidRDefault="007D1C4D" w:rsidP="007D1C4D">
            <w:pPr>
              <w:rPr>
                <w:rFonts w:ascii="Times New Roman" w:eastAsia="Times New Roman" w:hAnsi="Times New Roman" w:cs="Times New Roman"/>
                <w:sz w:val="2"/>
                <w:szCs w:val="2"/>
              </w:rPr>
            </w:pPr>
          </w:p>
        </w:tc>
      </w:tr>
      <w:tr w:rsidR="007D1C4D" w:rsidRPr="007D1C4D" w:rsidTr="00EF0B46">
        <w:trPr>
          <w:trHeight w:val="265"/>
        </w:trPr>
        <w:tc>
          <w:tcPr>
            <w:tcW w:w="3370" w:type="dxa"/>
            <w:tcBorders>
              <w:top w:val="nil"/>
              <w:bottom w:val="nil"/>
            </w:tcBorders>
          </w:tcPr>
          <w:p w:rsidR="007D1C4D" w:rsidRPr="007D1C4D" w:rsidRDefault="007D1C4D" w:rsidP="007D1C4D">
            <w:pPr>
              <w:spacing w:line="246" w:lineRule="exact"/>
              <w:ind w:left="107"/>
              <w:rPr>
                <w:rFonts w:ascii="Times New Roman" w:eastAsia="Times New Roman" w:hAnsi="Times New Roman" w:cs="Times New Roman"/>
                <w:sz w:val="24"/>
              </w:rPr>
            </w:pPr>
            <w:r w:rsidRPr="007D1C4D">
              <w:rPr>
                <w:rFonts w:ascii="Times New Roman" w:eastAsia="Times New Roman" w:hAnsi="Times New Roman" w:cs="Times New Roman"/>
                <w:sz w:val="24"/>
              </w:rPr>
              <w:t>Айдамиров</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Абузар</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байт</w:t>
            </w:r>
          </w:p>
        </w:tc>
        <w:tc>
          <w:tcPr>
            <w:tcW w:w="9215" w:type="dxa"/>
            <w:tcBorders>
              <w:top w:val="nil"/>
              <w:bottom w:val="nil"/>
            </w:tcBorders>
          </w:tcPr>
          <w:p w:rsidR="007D1C4D" w:rsidRPr="007D1C4D" w:rsidRDefault="007D1C4D" w:rsidP="007D1C4D">
            <w:pPr>
              <w:spacing w:line="246" w:lineRule="exact"/>
              <w:ind w:left="107"/>
              <w:rPr>
                <w:rFonts w:ascii="Times New Roman" w:eastAsia="Times New Roman" w:hAnsi="Times New Roman" w:cs="Times New Roman"/>
                <w:sz w:val="24"/>
              </w:rPr>
            </w:pPr>
            <w:r w:rsidRPr="007D1C4D">
              <w:rPr>
                <w:rFonts w:ascii="Times New Roman" w:eastAsia="Times New Roman" w:hAnsi="Times New Roman" w:cs="Times New Roman"/>
                <w:sz w:val="24"/>
              </w:rPr>
              <w:t>суьрташна</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тӀе</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а</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тийжаш,</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шайн</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дешнашца</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текст</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схьайийца,</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хаттаршна</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жоьпаш</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дала,</w:t>
            </w:r>
          </w:p>
        </w:tc>
        <w:tc>
          <w:tcPr>
            <w:tcW w:w="2410" w:type="dxa"/>
            <w:vMerge/>
            <w:tcBorders>
              <w:top w:val="nil"/>
            </w:tcBorders>
          </w:tcPr>
          <w:p w:rsidR="007D1C4D" w:rsidRPr="007D1C4D" w:rsidRDefault="007D1C4D" w:rsidP="007D1C4D">
            <w:pPr>
              <w:rPr>
                <w:rFonts w:ascii="Times New Roman" w:eastAsia="Times New Roman" w:hAnsi="Times New Roman" w:cs="Times New Roman"/>
                <w:sz w:val="2"/>
                <w:szCs w:val="2"/>
              </w:rPr>
            </w:pPr>
          </w:p>
        </w:tc>
      </w:tr>
      <w:tr w:rsidR="007D1C4D" w:rsidRPr="007D1C4D" w:rsidTr="00EF0B46">
        <w:trPr>
          <w:trHeight w:val="266"/>
        </w:trPr>
        <w:tc>
          <w:tcPr>
            <w:tcW w:w="3370" w:type="dxa"/>
            <w:tcBorders>
              <w:top w:val="nil"/>
              <w:bottom w:val="nil"/>
            </w:tcBorders>
          </w:tcPr>
          <w:p w:rsidR="007D1C4D" w:rsidRPr="007D1C4D" w:rsidRDefault="007D1C4D" w:rsidP="007D1C4D">
            <w:pPr>
              <w:spacing w:line="246" w:lineRule="exact"/>
              <w:ind w:left="107"/>
              <w:rPr>
                <w:rFonts w:ascii="Times New Roman" w:eastAsia="Times New Roman" w:hAnsi="Times New Roman" w:cs="Times New Roman"/>
                <w:sz w:val="24"/>
              </w:rPr>
            </w:pPr>
            <w:r w:rsidRPr="007D1C4D">
              <w:rPr>
                <w:rFonts w:ascii="Times New Roman" w:eastAsia="Times New Roman" w:hAnsi="Times New Roman" w:cs="Times New Roman"/>
                <w:sz w:val="24"/>
              </w:rPr>
              <w:t>Нана-мохк;</w:t>
            </w:r>
          </w:p>
        </w:tc>
        <w:tc>
          <w:tcPr>
            <w:tcW w:w="9215" w:type="dxa"/>
            <w:tcBorders>
              <w:top w:val="nil"/>
              <w:bottom w:val="nil"/>
            </w:tcBorders>
          </w:tcPr>
          <w:p w:rsidR="007D1C4D" w:rsidRPr="007D1C4D" w:rsidRDefault="007D1C4D" w:rsidP="007D1C4D">
            <w:pPr>
              <w:spacing w:line="246" w:lineRule="exact"/>
              <w:ind w:left="107"/>
              <w:rPr>
                <w:rFonts w:ascii="Times New Roman" w:eastAsia="Times New Roman" w:hAnsi="Times New Roman" w:cs="Times New Roman"/>
                <w:sz w:val="24"/>
              </w:rPr>
            </w:pPr>
            <w:r w:rsidRPr="007D1C4D">
              <w:rPr>
                <w:rFonts w:ascii="Times New Roman" w:eastAsia="Times New Roman" w:hAnsi="Times New Roman" w:cs="Times New Roman"/>
                <w:sz w:val="24"/>
              </w:rPr>
              <w:t>говзаран</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анализ</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йан,</w:t>
            </w:r>
            <w:r w:rsidRPr="007D1C4D">
              <w:rPr>
                <w:rFonts w:ascii="Times New Roman" w:eastAsia="Times New Roman" w:hAnsi="Times New Roman" w:cs="Times New Roman"/>
                <w:spacing w:val="-5"/>
                <w:sz w:val="24"/>
              </w:rPr>
              <w:t xml:space="preserve"> </w:t>
            </w:r>
            <w:r w:rsidRPr="007D1C4D">
              <w:rPr>
                <w:rFonts w:ascii="Times New Roman" w:eastAsia="Times New Roman" w:hAnsi="Times New Roman" w:cs="Times New Roman"/>
                <w:sz w:val="24"/>
              </w:rPr>
              <w:t>йешначух</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лаьцна</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дийца,</w:t>
            </w:r>
            <w:r w:rsidRPr="007D1C4D">
              <w:rPr>
                <w:rFonts w:ascii="Times New Roman" w:eastAsia="Times New Roman" w:hAnsi="Times New Roman" w:cs="Times New Roman"/>
                <w:spacing w:val="-5"/>
                <w:sz w:val="24"/>
              </w:rPr>
              <w:t xml:space="preserve"> </w:t>
            </w:r>
            <w:r w:rsidRPr="007D1C4D">
              <w:rPr>
                <w:rFonts w:ascii="Times New Roman" w:eastAsia="Times New Roman" w:hAnsi="Times New Roman" w:cs="Times New Roman"/>
                <w:sz w:val="24"/>
              </w:rPr>
              <w:t>шайна</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хетарг</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говзаран</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текстах</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йа</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кхечу</w:t>
            </w:r>
          </w:p>
        </w:tc>
        <w:tc>
          <w:tcPr>
            <w:tcW w:w="2410" w:type="dxa"/>
            <w:vMerge/>
            <w:tcBorders>
              <w:top w:val="nil"/>
            </w:tcBorders>
          </w:tcPr>
          <w:p w:rsidR="007D1C4D" w:rsidRPr="007D1C4D" w:rsidRDefault="007D1C4D" w:rsidP="007D1C4D">
            <w:pPr>
              <w:rPr>
                <w:rFonts w:ascii="Times New Roman" w:eastAsia="Times New Roman" w:hAnsi="Times New Roman" w:cs="Times New Roman"/>
                <w:sz w:val="2"/>
                <w:szCs w:val="2"/>
              </w:rPr>
            </w:pPr>
          </w:p>
        </w:tc>
      </w:tr>
      <w:tr w:rsidR="007D1C4D" w:rsidRPr="007D1C4D" w:rsidTr="00EF0B46">
        <w:trPr>
          <w:trHeight w:val="265"/>
        </w:trPr>
        <w:tc>
          <w:tcPr>
            <w:tcW w:w="3370" w:type="dxa"/>
            <w:tcBorders>
              <w:top w:val="nil"/>
              <w:bottom w:val="nil"/>
            </w:tcBorders>
          </w:tcPr>
          <w:p w:rsidR="007D1C4D" w:rsidRPr="007D1C4D" w:rsidRDefault="007D1C4D" w:rsidP="007D1C4D">
            <w:pPr>
              <w:spacing w:line="246" w:lineRule="exact"/>
              <w:ind w:left="107"/>
              <w:rPr>
                <w:rFonts w:ascii="Times New Roman" w:eastAsia="Times New Roman" w:hAnsi="Times New Roman" w:cs="Times New Roman"/>
                <w:sz w:val="24"/>
              </w:rPr>
            </w:pPr>
            <w:r w:rsidRPr="007D1C4D">
              <w:rPr>
                <w:rFonts w:ascii="Times New Roman" w:eastAsia="Times New Roman" w:hAnsi="Times New Roman" w:cs="Times New Roman"/>
                <w:sz w:val="24"/>
              </w:rPr>
              <w:t>Сулейманов</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Ахьмад</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w:t>
            </w:r>
          </w:p>
        </w:tc>
        <w:tc>
          <w:tcPr>
            <w:tcW w:w="9215" w:type="dxa"/>
            <w:tcBorders>
              <w:top w:val="nil"/>
              <w:bottom w:val="nil"/>
            </w:tcBorders>
          </w:tcPr>
          <w:p w:rsidR="007D1C4D" w:rsidRPr="007D1C4D" w:rsidRDefault="007D1C4D" w:rsidP="007D1C4D">
            <w:pPr>
              <w:spacing w:line="246" w:lineRule="exact"/>
              <w:ind w:left="107"/>
              <w:rPr>
                <w:rFonts w:ascii="Times New Roman" w:eastAsia="Times New Roman" w:hAnsi="Times New Roman" w:cs="Times New Roman"/>
                <w:sz w:val="24"/>
              </w:rPr>
            </w:pPr>
            <w:r w:rsidRPr="007D1C4D">
              <w:rPr>
                <w:rFonts w:ascii="Times New Roman" w:eastAsia="Times New Roman" w:hAnsi="Times New Roman" w:cs="Times New Roman"/>
                <w:sz w:val="24"/>
              </w:rPr>
              <w:t>хьостанах</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пайда</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а</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оьцуш,</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довзийта,</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кхета</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а</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кхеташ</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йеша Ӏемар</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бу.</w:t>
            </w:r>
          </w:p>
        </w:tc>
        <w:tc>
          <w:tcPr>
            <w:tcW w:w="2410" w:type="dxa"/>
            <w:vMerge/>
            <w:tcBorders>
              <w:top w:val="nil"/>
            </w:tcBorders>
          </w:tcPr>
          <w:p w:rsidR="007D1C4D" w:rsidRPr="007D1C4D" w:rsidRDefault="007D1C4D" w:rsidP="007D1C4D">
            <w:pPr>
              <w:rPr>
                <w:rFonts w:ascii="Times New Roman" w:eastAsia="Times New Roman" w:hAnsi="Times New Roman" w:cs="Times New Roman"/>
                <w:sz w:val="2"/>
                <w:szCs w:val="2"/>
              </w:rPr>
            </w:pPr>
          </w:p>
        </w:tc>
      </w:tr>
      <w:tr w:rsidR="007D1C4D" w:rsidRPr="007D1C4D" w:rsidTr="00EF0B46">
        <w:trPr>
          <w:trHeight w:val="265"/>
        </w:trPr>
        <w:tc>
          <w:tcPr>
            <w:tcW w:w="3370" w:type="dxa"/>
            <w:tcBorders>
              <w:top w:val="nil"/>
              <w:bottom w:val="nil"/>
            </w:tcBorders>
          </w:tcPr>
          <w:p w:rsidR="007D1C4D" w:rsidRPr="007D1C4D" w:rsidRDefault="007D1C4D" w:rsidP="007D1C4D">
            <w:pPr>
              <w:spacing w:line="246" w:lineRule="exact"/>
              <w:ind w:left="107"/>
              <w:rPr>
                <w:rFonts w:ascii="Times New Roman" w:eastAsia="Times New Roman" w:hAnsi="Times New Roman" w:cs="Times New Roman"/>
                <w:sz w:val="24"/>
              </w:rPr>
            </w:pPr>
            <w:r w:rsidRPr="007D1C4D">
              <w:rPr>
                <w:rFonts w:ascii="Times New Roman" w:eastAsia="Times New Roman" w:hAnsi="Times New Roman" w:cs="Times New Roman"/>
                <w:sz w:val="24"/>
              </w:rPr>
              <w:t>«Дахаран</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генаш»</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поэми</w:t>
            </w:r>
          </w:p>
        </w:tc>
        <w:tc>
          <w:tcPr>
            <w:tcW w:w="9215" w:type="dxa"/>
            <w:tcBorders>
              <w:top w:val="nil"/>
              <w:bottom w:val="nil"/>
            </w:tcBorders>
          </w:tcPr>
          <w:p w:rsidR="007D1C4D" w:rsidRPr="007D1C4D" w:rsidRDefault="007D1C4D" w:rsidP="007D1C4D">
            <w:pPr>
              <w:rPr>
                <w:rFonts w:ascii="Times New Roman" w:eastAsia="Times New Roman" w:hAnsi="Times New Roman" w:cs="Times New Roman"/>
                <w:sz w:val="18"/>
              </w:rPr>
            </w:pPr>
          </w:p>
        </w:tc>
        <w:tc>
          <w:tcPr>
            <w:tcW w:w="2410" w:type="dxa"/>
            <w:vMerge/>
            <w:tcBorders>
              <w:top w:val="nil"/>
            </w:tcBorders>
          </w:tcPr>
          <w:p w:rsidR="007D1C4D" w:rsidRPr="007D1C4D" w:rsidRDefault="007D1C4D" w:rsidP="007D1C4D">
            <w:pPr>
              <w:rPr>
                <w:rFonts w:ascii="Times New Roman" w:eastAsia="Times New Roman" w:hAnsi="Times New Roman" w:cs="Times New Roman"/>
                <w:sz w:val="2"/>
                <w:szCs w:val="2"/>
              </w:rPr>
            </w:pPr>
          </w:p>
        </w:tc>
      </w:tr>
      <w:tr w:rsidR="007D1C4D" w:rsidRPr="007D1C4D" w:rsidTr="00EF0B46">
        <w:trPr>
          <w:trHeight w:val="266"/>
        </w:trPr>
        <w:tc>
          <w:tcPr>
            <w:tcW w:w="3370" w:type="dxa"/>
            <w:tcBorders>
              <w:top w:val="nil"/>
              <w:bottom w:val="nil"/>
            </w:tcBorders>
          </w:tcPr>
          <w:p w:rsidR="007D1C4D" w:rsidRPr="007D1C4D" w:rsidRDefault="007D1C4D" w:rsidP="007D1C4D">
            <w:pPr>
              <w:spacing w:line="246" w:lineRule="exact"/>
              <w:ind w:left="107"/>
              <w:rPr>
                <w:rFonts w:ascii="Times New Roman" w:eastAsia="Times New Roman" w:hAnsi="Times New Roman" w:cs="Times New Roman"/>
                <w:sz w:val="24"/>
              </w:rPr>
            </w:pPr>
            <w:r w:rsidRPr="007D1C4D">
              <w:rPr>
                <w:rFonts w:ascii="Times New Roman" w:eastAsia="Times New Roman" w:hAnsi="Times New Roman" w:cs="Times New Roman"/>
                <w:sz w:val="24"/>
              </w:rPr>
              <w:t>йукъара</w:t>
            </w:r>
            <w:r w:rsidRPr="007D1C4D">
              <w:rPr>
                <w:rFonts w:ascii="Times New Roman" w:eastAsia="Times New Roman" w:hAnsi="Times New Roman" w:cs="Times New Roman"/>
                <w:spacing w:val="-5"/>
                <w:sz w:val="24"/>
              </w:rPr>
              <w:t xml:space="preserve"> </w:t>
            </w:r>
            <w:r w:rsidRPr="007D1C4D">
              <w:rPr>
                <w:rFonts w:ascii="Times New Roman" w:eastAsia="Times New Roman" w:hAnsi="Times New Roman" w:cs="Times New Roman"/>
                <w:sz w:val="24"/>
              </w:rPr>
              <w:t>кийсак</w:t>
            </w:r>
          </w:p>
        </w:tc>
        <w:tc>
          <w:tcPr>
            <w:tcW w:w="9215" w:type="dxa"/>
            <w:tcBorders>
              <w:top w:val="nil"/>
              <w:bottom w:val="nil"/>
            </w:tcBorders>
          </w:tcPr>
          <w:p w:rsidR="007D1C4D" w:rsidRPr="007D1C4D" w:rsidRDefault="007D1C4D" w:rsidP="007D1C4D">
            <w:pPr>
              <w:rPr>
                <w:rFonts w:ascii="Times New Roman" w:eastAsia="Times New Roman" w:hAnsi="Times New Roman" w:cs="Times New Roman"/>
                <w:sz w:val="18"/>
              </w:rPr>
            </w:pPr>
          </w:p>
        </w:tc>
        <w:tc>
          <w:tcPr>
            <w:tcW w:w="2410" w:type="dxa"/>
            <w:vMerge/>
            <w:tcBorders>
              <w:top w:val="nil"/>
            </w:tcBorders>
          </w:tcPr>
          <w:p w:rsidR="007D1C4D" w:rsidRPr="007D1C4D" w:rsidRDefault="007D1C4D" w:rsidP="007D1C4D">
            <w:pPr>
              <w:rPr>
                <w:rFonts w:ascii="Times New Roman" w:eastAsia="Times New Roman" w:hAnsi="Times New Roman" w:cs="Times New Roman"/>
                <w:sz w:val="2"/>
                <w:szCs w:val="2"/>
              </w:rPr>
            </w:pPr>
          </w:p>
        </w:tc>
      </w:tr>
      <w:tr w:rsidR="007D1C4D" w:rsidRPr="007D1C4D" w:rsidTr="00EF0B46">
        <w:trPr>
          <w:trHeight w:val="266"/>
        </w:trPr>
        <w:tc>
          <w:tcPr>
            <w:tcW w:w="3370" w:type="dxa"/>
            <w:tcBorders>
              <w:top w:val="nil"/>
              <w:bottom w:val="nil"/>
            </w:tcBorders>
          </w:tcPr>
          <w:p w:rsidR="007D1C4D" w:rsidRPr="007D1C4D" w:rsidRDefault="007D1C4D" w:rsidP="007D1C4D">
            <w:pPr>
              <w:spacing w:line="246" w:lineRule="exact"/>
              <w:ind w:left="107"/>
              <w:rPr>
                <w:rFonts w:ascii="Times New Roman" w:eastAsia="Times New Roman" w:hAnsi="Times New Roman" w:cs="Times New Roman"/>
                <w:sz w:val="24"/>
              </w:rPr>
            </w:pPr>
            <w:r w:rsidRPr="007D1C4D">
              <w:rPr>
                <w:rFonts w:ascii="Times New Roman" w:eastAsia="Times New Roman" w:hAnsi="Times New Roman" w:cs="Times New Roman"/>
                <w:sz w:val="24"/>
              </w:rPr>
              <w:t>Ахмадов</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Муса</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туьйра</w:t>
            </w:r>
          </w:p>
        </w:tc>
        <w:tc>
          <w:tcPr>
            <w:tcW w:w="9215" w:type="dxa"/>
            <w:tcBorders>
              <w:top w:val="nil"/>
              <w:bottom w:val="nil"/>
            </w:tcBorders>
          </w:tcPr>
          <w:p w:rsidR="007D1C4D" w:rsidRPr="007D1C4D" w:rsidRDefault="007D1C4D" w:rsidP="007D1C4D">
            <w:pPr>
              <w:rPr>
                <w:rFonts w:ascii="Times New Roman" w:eastAsia="Times New Roman" w:hAnsi="Times New Roman" w:cs="Times New Roman"/>
                <w:sz w:val="18"/>
              </w:rPr>
            </w:pPr>
          </w:p>
        </w:tc>
        <w:tc>
          <w:tcPr>
            <w:tcW w:w="2410" w:type="dxa"/>
            <w:vMerge/>
            <w:tcBorders>
              <w:top w:val="nil"/>
            </w:tcBorders>
          </w:tcPr>
          <w:p w:rsidR="007D1C4D" w:rsidRPr="007D1C4D" w:rsidRDefault="007D1C4D" w:rsidP="007D1C4D">
            <w:pPr>
              <w:rPr>
                <w:rFonts w:ascii="Times New Roman" w:eastAsia="Times New Roman" w:hAnsi="Times New Roman" w:cs="Times New Roman"/>
                <w:sz w:val="2"/>
                <w:szCs w:val="2"/>
              </w:rPr>
            </w:pPr>
          </w:p>
        </w:tc>
      </w:tr>
      <w:tr w:rsidR="007D1C4D" w:rsidRPr="007D1C4D" w:rsidTr="00EF0B46">
        <w:trPr>
          <w:trHeight w:val="266"/>
        </w:trPr>
        <w:tc>
          <w:tcPr>
            <w:tcW w:w="3370" w:type="dxa"/>
            <w:tcBorders>
              <w:top w:val="nil"/>
              <w:bottom w:val="nil"/>
            </w:tcBorders>
          </w:tcPr>
          <w:p w:rsidR="007D1C4D" w:rsidRPr="007D1C4D" w:rsidRDefault="007D1C4D" w:rsidP="007D1C4D">
            <w:pPr>
              <w:spacing w:line="246" w:lineRule="exact"/>
              <w:ind w:left="107"/>
              <w:rPr>
                <w:rFonts w:ascii="Times New Roman" w:eastAsia="Times New Roman" w:hAnsi="Times New Roman" w:cs="Times New Roman"/>
                <w:sz w:val="24"/>
              </w:rPr>
            </w:pPr>
            <w:r w:rsidRPr="007D1C4D">
              <w:rPr>
                <w:rFonts w:ascii="Times New Roman" w:eastAsia="Times New Roman" w:hAnsi="Times New Roman" w:cs="Times New Roman"/>
                <w:sz w:val="24"/>
              </w:rPr>
              <w:t>Писулиг</w:t>
            </w:r>
          </w:p>
        </w:tc>
        <w:tc>
          <w:tcPr>
            <w:tcW w:w="9215" w:type="dxa"/>
            <w:tcBorders>
              <w:top w:val="nil"/>
              <w:bottom w:val="nil"/>
            </w:tcBorders>
          </w:tcPr>
          <w:p w:rsidR="007D1C4D" w:rsidRPr="007D1C4D" w:rsidRDefault="007D1C4D" w:rsidP="007D1C4D">
            <w:pPr>
              <w:rPr>
                <w:rFonts w:ascii="Times New Roman" w:eastAsia="Times New Roman" w:hAnsi="Times New Roman" w:cs="Times New Roman"/>
                <w:sz w:val="18"/>
              </w:rPr>
            </w:pPr>
          </w:p>
        </w:tc>
        <w:tc>
          <w:tcPr>
            <w:tcW w:w="2410" w:type="dxa"/>
            <w:vMerge/>
            <w:tcBorders>
              <w:top w:val="nil"/>
            </w:tcBorders>
          </w:tcPr>
          <w:p w:rsidR="007D1C4D" w:rsidRPr="007D1C4D" w:rsidRDefault="007D1C4D" w:rsidP="007D1C4D">
            <w:pPr>
              <w:rPr>
                <w:rFonts w:ascii="Times New Roman" w:eastAsia="Times New Roman" w:hAnsi="Times New Roman" w:cs="Times New Roman"/>
                <w:sz w:val="2"/>
                <w:szCs w:val="2"/>
              </w:rPr>
            </w:pPr>
          </w:p>
        </w:tc>
      </w:tr>
      <w:tr w:rsidR="007D1C4D" w:rsidRPr="007D1C4D" w:rsidTr="00EF0B46">
        <w:trPr>
          <w:trHeight w:val="265"/>
        </w:trPr>
        <w:tc>
          <w:tcPr>
            <w:tcW w:w="3370" w:type="dxa"/>
            <w:tcBorders>
              <w:top w:val="nil"/>
              <w:bottom w:val="nil"/>
            </w:tcBorders>
          </w:tcPr>
          <w:p w:rsidR="007D1C4D" w:rsidRPr="007D1C4D" w:rsidRDefault="007D1C4D" w:rsidP="007D1C4D">
            <w:pPr>
              <w:spacing w:line="246" w:lineRule="exact"/>
              <w:ind w:left="107"/>
              <w:rPr>
                <w:rFonts w:ascii="Times New Roman" w:eastAsia="Times New Roman" w:hAnsi="Times New Roman" w:cs="Times New Roman"/>
                <w:sz w:val="24"/>
              </w:rPr>
            </w:pPr>
            <w:r w:rsidRPr="007D1C4D">
              <w:rPr>
                <w:rFonts w:ascii="Times New Roman" w:eastAsia="Times New Roman" w:hAnsi="Times New Roman" w:cs="Times New Roman"/>
                <w:sz w:val="24"/>
              </w:rPr>
              <w:t>Гацаев</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Саид</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байт</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Борз;</w:t>
            </w:r>
          </w:p>
        </w:tc>
        <w:tc>
          <w:tcPr>
            <w:tcW w:w="9215" w:type="dxa"/>
            <w:tcBorders>
              <w:top w:val="nil"/>
              <w:bottom w:val="nil"/>
            </w:tcBorders>
          </w:tcPr>
          <w:p w:rsidR="007D1C4D" w:rsidRPr="007D1C4D" w:rsidRDefault="007D1C4D" w:rsidP="007D1C4D">
            <w:pPr>
              <w:rPr>
                <w:rFonts w:ascii="Times New Roman" w:eastAsia="Times New Roman" w:hAnsi="Times New Roman" w:cs="Times New Roman"/>
                <w:sz w:val="18"/>
              </w:rPr>
            </w:pPr>
          </w:p>
        </w:tc>
        <w:tc>
          <w:tcPr>
            <w:tcW w:w="2410" w:type="dxa"/>
            <w:vMerge/>
            <w:tcBorders>
              <w:top w:val="nil"/>
            </w:tcBorders>
          </w:tcPr>
          <w:p w:rsidR="007D1C4D" w:rsidRPr="007D1C4D" w:rsidRDefault="007D1C4D" w:rsidP="007D1C4D">
            <w:pPr>
              <w:rPr>
                <w:rFonts w:ascii="Times New Roman" w:eastAsia="Times New Roman" w:hAnsi="Times New Roman" w:cs="Times New Roman"/>
                <w:sz w:val="2"/>
                <w:szCs w:val="2"/>
              </w:rPr>
            </w:pPr>
          </w:p>
        </w:tc>
      </w:tr>
      <w:tr w:rsidR="007D1C4D" w:rsidRPr="007D1C4D" w:rsidTr="00EF0B46">
        <w:trPr>
          <w:trHeight w:val="266"/>
        </w:trPr>
        <w:tc>
          <w:tcPr>
            <w:tcW w:w="3370" w:type="dxa"/>
            <w:tcBorders>
              <w:top w:val="nil"/>
              <w:bottom w:val="nil"/>
            </w:tcBorders>
          </w:tcPr>
          <w:p w:rsidR="007D1C4D" w:rsidRPr="007D1C4D" w:rsidRDefault="007D1C4D" w:rsidP="007D1C4D">
            <w:pPr>
              <w:spacing w:line="246" w:lineRule="exact"/>
              <w:ind w:left="107"/>
              <w:rPr>
                <w:rFonts w:ascii="Times New Roman" w:eastAsia="Times New Roman" w:hAnsi="Times New Roman" w:cs="Times New Roman"/>
                <w:sz w:val="24"/>
              </w:rPr>
            </w:pPr>
            <w:r w:rsidRPr="007D1C4D">
              <w:rPr>
                <w:rFonts w:ascii="Times New Roman" w:eastAsia="Times New Roman" w:hAnsi="Times New Roman" w:cs="Times New Roman"/>
                <w:sz w:val="24"/>
              </w:rPr>
              <w:t>Халикова</w:t>
            </w:r>
            <w:r w:rsidRPr="007D1C4D">
              <w:rPr>
                <w:rFonts w:ascii="Times New Roman" w:eastAsia="Times New Roman" w:hAnsi="Times New Roman" w:cs="Times New Roman"/>
                <w:spacing w:val="-4"/>
                <w:sz w:val="24"/>
              </w:rPr>
              <w:t xml:space="preserve"> </w:t>
            </w:r>
            <w:r w:rsidRPr="007D1C4D">
              <w:rPr>
                <w:rFonts w:ascii="Times New Roman" w:eastAsia="Times New Roman" w:hAnsi="Times New Roman" w:cs="Times New Roman"/>
                <w:sz w:val="24"/>
              </w:rPr>
              <w:t>Асет –</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байт</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Зингат</w:t>
            </w:r>
          </w:p>
        </w:tc>
        <w:tc>
          <w:tcPr>
            <w:tcW w:w="9215" w:type="dxa"/>
            <w:tcBorders>
              <w:top w:val="nil"/>
              <w:bottom w:val="nil"/>
            </w:tcBorders>
          </w:tcPr>
          <w:p w:rsidR="007D1C4D" w:rsidRPr="007D1C4D" w:rsidRDefault="007D1C4D" w:rsidP="007D1C4D">
            <w:pPr>
              <w:rPr>
                <w:rFonts w:ascii="Times New Roman" w:eastAsia="Times New Roman" w:hAnsi="Times New Roman" w:cs="Times New Roman"/>
                <w:sz w:val="18"/>
              </w:rPr>
            </w:pPr>
          </w:p>
        </w:tc>
        <w:tc>
          <w:tcPr>
            <w:tcW w:w="2410" w:type="dxa"/>
            <w:vMerge/>
            <w:tcBorders>
              <w:top w:val="nil"/>
            </w:tcBorders>
          </w:tcPr>
          <w:p w:rsidR="007D1C4D" w:rsidRPr="007D1C4D" w:rsidRDefault="007D1C4D" w:rsidP="007D1C4D">
            <w:pPr>
              <w:rPr>
                <w:rFonts w:ascii="Times New Roman" w:eastAsia="Times New Roman" w:hAnsi="Times New Roman" w:cs="Times New Roman"/>
                <w:sz w:val="2"/>
                <w:szCs w:val="2"/>
              </w:rPr>
            </w:pPr>
          </w:p>
        </w:tc>
      </w:tr>
      <w:tr w:rsidR="007D1C4D" w:rsidRPr="007D1C4D" w:rsidTr="00EF0B46">
        <w:trPr>
          <w:trHeight w:val="348"/>
        </w:trPr>
        <w:tc>
          <w:tcPr>
            <w:tcW w:w="3370" w:type="dxa"/>
            <w:tcBorders>
              <w:top w:val="nil"/>
            </w:tcBorders>
          </w:tcPr>
          <w:p w:rsidR="007D1C4D" w:rsidRPr="007D1C4D" w:rsidRDefault="007D1C4D" w:rsidP="007D1C4D">
            <w:pPr>
              <w:spacing w:line="266" w:lineRule="exact"/>
              <w:ind w:left="107"/>
              <w:rPr>
                <w:rFonts w:ascii="Times New Roman" w:eastAsia="Times New Roman" w:hAnsi="Times New Roman" w:cs="Times New Roman"/>
                <w:sz w:val="24"/>
              </w:rPr>
            </w:pPr>
            <w:r w:rsidRPr="007D1C4D">
              <w:rPr>
                <w:rFonts w:ascii="Times New Roman" w:eastAsia="Times New Roman" w:hAnsi="Times New Roman" w:cs="Times New Roman"/>
                <w:sz w:val="24"/>
              </w:rPr>
              <w:t>Хатуев</w:t>
            </w:r>
            <w:r w:rsidRPr="007D1C4D">
              <w:rPr>
                <w:rFonts w:ascii="Times New Roman" w:eastAsia="Times New Roman" w:hAnsi="Times New Roman" w:cs="Times New Roman"/>
                <w:spacing w:val="-4"/>
                <w:sz w:val="24"/>
              </w:rPr>
              <w:t xml:space="preserve"> </w:t>
            </w:r>
            <w:r w:rsidRPr="007D1C4D">
              <w:rPr>
                <w:rFonts w:ascii="Times New Roman" w:eastAsia="Times New Roman" w:hAnsi="Times New Roman" w:cs="Times New Roman"/>
                <w:sz w:val="24"/>
              </w:rPr>
              <w:t>А.-Хь.</w:t>
            </w:r>
          </w:p>
        </w:tc>
        <w:tc>
          <w:tcPr>
            <w:tcW w:w="9215" w:type="dxa"/>
            <w:tcBorders>
              <w:top w:val="nil"/>
            </w:tcBorders>
          </w:tcPr>
          <w:p w:rsidR="007D1C4D" w:rsidRPr="007D1C4D" w:rsidRDefault="007D1C4D" w:rsidP="007D1C4D">
            <w:pPr>
              <w:rPr>
                <w:rFonts w:ascii="Times New Roman" w:eastAsia="Times New Roman" w:hAnsi="Times New Roman" w:cs="Times New Roman"/>
                <w:sz w:val="24"/>
              </w:rPr>
            </w:pPr>
          </w:p>
        </w:tc>
        <w:tc>
          <w:tcPr>
            <w:tcW w:w="2410" w:type="dxa"/>
            <w:vMerge/>
            <w:tcBorders>
              <w:top w:val="nil"/>
            </w:tcBorders>
          </w:tcPr>
          <w:p w:rsidR="007D1C4D" w:rsidRPr="007D1C4D" w:rsidRDefault="007D1C4D" w:rsidP="007D1C4D">
            <w:pPr>
              <w:rPr>
                <w:rFonts w:ascii="Times New Roman" w:eastAsia="Times New Roman" w:hAnsi="Times New Roman" w:cs="Times New Roman"/>
                <w:sz w:val="2"/>
                <w:szCs w:val="2"/>
              </w:rPr>
            </w:pPr>
          </w:p>
        </w:tc>
      </w:tr>
      <w:tr w:rsidR="007D1C4D" w:rsidRPr="007D1C4D" w:rsidTr="00EF0B46">
        <w:trPr>
          <w:trHeight w:val="587"/>
        </w:trPr>
        <w:tc>
          <w:tcPr>
            <w:tcW w:w="12585" w:type="dxa"/>
            <w:gridSpan w:val="2"/>
          </w:tcPr>
          <w:p w:rsidR="007D1C4D" w:rsidRPr="007D1C4D" w:rsidRDefault="007D1C4D" w:rsidP="007D1C4D">
            <w:pPr>
              <w:spacing w:before="155"/>
              <w:ind w:left="107"/>
              <w:rPr>
                <w:rFonts w:ascii="Times New Roman" w:eastAsia="Times New Roman" w:hAnsi="Times New Roman" w:cs="Times New Roman"/>
                <w:b/>
                <w:sz w:val="24"/>
              </w:rPr>
            </w:pPr>
            <w:r w:rsidRPr="007D1C4D">
              <w:rPr>
                <w:rFonts w:ascii="Times New Roman" w:eastAsia="Times New Roman" w:hAnsi="Times New Roman" w:cs="Times New Roman"/>
                <w:b/>
                <w:sz w:val="24"/>
              </w:rPr>
              <w:t>Халкъан</w:t>
            </w:r>
            <w:r w:rsidRPr="007D1C4D">
              <w:rPr>
                <w:rFonts w:ascii="Times New Roman" w:eastAsia="Times New Roman" w:hAnsi="Times New Roman" w:cs="Times New Roman"/>
                <w:b/>
                <w:spacing w:val="-2"/>
                <w:sz w:val="24"/>
              </w:rPr>
              <w:t xml:space="preserve"> </w:t>
            </w:r>
            <w:r w:rsidRPr="007D1C4D">
              <w:rPr>
                <w:rFonts w:ascii="Times New Roman" w:eastAsia="Times New Roman" w:hAnsi="Times New Roman" w:cs="Times New Roman"/>
                <w:b/>
                <w:sz w:val="24"/>
              </w:rPr>
              <w:t>барта</w:t>
            </w:r>
            <w:r w:rsidRPr="007D1C4D">
              <w:rPr>
                <w:rFonts w:ascii="Times New Roman" w:eastAsia="Times New Roman" w:hAnsi="Times New Roman" w:cs="Times New Roman"/>
                <w:b/>
                <w:spacing w:val="-3"/>
                <w:sz w:val="24"/>
              </w:rPr>
              <w:t xml:space="preserve"> </w:t>
            </w:r>
            <w:r w:rsidRPr="007D1C4D">
              <w:rPr>
                <w:rFonts w:ascii="Times New Roman" w:eastAsia="Times New Roman" w:hAnsi="Times New Roman" w:cs="Times New Roman"/>
                <w:b/>
                <w:sz w:val="24"/>
              </w:rPr>
              <w:t>кхолларалла –</w:t>
            </w:r>
            <w:r w:rsidRPr="007D1C4D">
              <w:rPr>
                <w:rFonts w:ascii="Times New Roman" w:eastAsia="Times New Roman" w:hAnsi="Times New Roman" w:cs="Times New Roman"/>
                <w:b/>
                <w:spacing w:val="-2"/>
                <w:sz w:val="24"/>
              </w:rPr>
              <w:t xml:space="preserve"> </w:t>
            </w:r>
            <w:r w:rsidRPr="007D1C4D">
              <w:rPr>
                <w:rFonts w:ascii="Times New Roman" w:eastAsia="Times New Roman" w:hAnsi="Times New Roman" w:cs="Times New Roman"/>
                <w:b/>
                <w:sz w:val="24"/>
              </w:rPr>
              <w:t>Ӏ0</w:t>
            </w:r>
            <w:r w:rsidRPr="007D1C4D">
              <w:rPr>
                <w:rFonts w:ascii="Times New Roman" w:eastAsia="Times New Roman" w:hAnsi="Times New Roman" w:cs="Times New Roman"/>
                <w:b/>
                <w:spacing w:val="-2"/>
                <w:sz w:val="24"/>
              </w:rPr>
              <w:t xml:space="preserve"> </w:t>
            </w:r>
            <w:r w:rsidRPr="007D1C4D">
              <w:rPr>
                <w:rFonts w:ascii="Times New Roman" w:eastAsia="Times New Roman" w:hAnsi="Times New Roman" w:cs="Times New Roman"/>
                <w:b/>
                <w:sz w:val="24"/>
              </w:rPr>
              <w:t>с.</w:t>
            </w:r>
          </w:p>
        </w:tc>
        <w:tc>
          <w:tcPr>
            <w:tcW w:w="2410" w:type="dxa"/>
          </w:tcPr>
          <w:p w:rsidR="007D1C4D" w:rsidRPr="007D1C4D" w:rsidRDefault="007D1C4D" w:rsidP="007D1C4D">
            <w:pPr>
              <w:rPr>
                <w:rFonts w:ascii="Times New Roman" w:eastAsia="Times New Roman" w:hAnsi="Times New Roman" w:cs="Times New Roman"/>
                <w:sz w:val="24"/>
              </w:rPr>
            </w:pPr>
          </w:p>
        </w:tc>
      </w:tr>
      <w:tr w:rsidR="007D1C4D" w:rsidRPr="007D1C4D" w:rsidTr="00EF0B46">
        <w:trPr>
          <w:trHeight w:val="275"/>
        </w:trPr>
        <w:tc>
          <w:tcPr>
            <w:tcW w:w="3370" w:type="dxa"/>
            <w:tcBorders>
              <w:bottom w:val="nil"/>
            </w:tcBorders>
          </w:tcPr>
          <w:p w:rsidR="007D1C4D" w:rsidRPr="007D1C4D" w:rsidRDefault="007D1C4D" w:rsidP="007D1C4D">
            <w:pPr>
              <w:spacing w:line="255" w:lineRule="exact"/>
              <w:ind w:left="107"/>
              <w:rPr>
                <w:rFonts w:ascii="Times New Roman" w:eastAsia="Times New Roman" w:hAnsi="Times New Roman" w:cs="Times New Roman"/>
                <w:sz w:val="24"/>
              </w:rPr>
            </w:pPr>
            <w:r w:rsidRPr="007D1C4D">
              <w:rPr>
                <w:rFonts w:ascii="Times New Roman" w:eastAsia="Times New Roman" w:hAnsi="Times New Roman" w:cs="Times New Roman"/>
                <w:sz w:val="24"/>
              </w:rPr>
              <w:t>Аганан</w:t>
            </w:r>
            <w:r w:rsidRPr="007D1C4D">
              <w:rPr>
                <w:rFonts w:ascii="Times New Roman" w:eastAsia="Times New Roman" w:hAnsi="Times New Roman" w:cs="Times New Roman"/>
                <w:spacing w:val="-4"/>
                <w:sz w:val="24"/>
              </w:rPr>
              <w:t xml:space="preserve"> </w:t>
            </w:r>
            <w:r w:rsidRPr="007D1C4D">
              <w:rPr>
                <w:rFonts w:ascii="Times New Roman" w:eastAsia="Times New Roman" w:hAnsi="Times New Roman" w:cs="Times New Roman"/>
                <w:sz w:val="24"/>
              </w:rPr>
              <w:t>иллеш</w:t>
            </w:r>
          </w:p>
        </w:tc>
        <w:tc>
          <w:tcPr>
            <w:tcW w:w="9215" w:type="dxa"/>
            <w:tcBorders>
              <w:bottom w:val="nil"/>
            </w:tcBorders>
          </w:tcPr>
          <w:p w:rsidR="007D1C4D" w:rsidRPr="007D1C4D" w:rsidRDefault="007D1C4D" w:rsidP="007D1C4D">
            <w:pPr>
              <w:spacing w:line="255" w:lineRule="exact"/>
              <w:ind w:left="107"/>
              <w:rPr>
                <w:rFonts w:ascii="Times New Roman" w:eastAsia="Times New Roman" w:hAnsi="Times New Roman" w:cs="Times New Roman"/>
                <w:sz w:val="24"/>
              </w:rPr>
            </w:pPr>
            <w:r w:rsidRPr="007D1C4D">
              <w:rPr>
                <w:rFonts w:ascii="Times New Roman" w:eastAsia="Times New Roman" w:hAnsi="Times New Roman" w:cs="Times New Roman"/>
                <w:sz w:val="24"/>
              </w:rPr>
              <w:t>Халкъан</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барта</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кхолларалла</w:t>
            </w:r>
            <w:r w:rsidRPr="007D1C4D">
              <w:rPr>
                <w:rFonts w:ascii="Times New Roman" w:eastAsia="Times New Roman" w:hAnsi="Times New Roman" w:cs="Times New Roman"/>
                <w:spacing w:val="-4"/>
                <w:sz w:val="24"/>
              </w:rPr>
              <w:t xml:space="preserve"> </w:t>
            </w:r>
            <w:r w:rsidRPr="007D1C4D">
              <w:rPr>
                <w:rFonts w:ascii="Times New Roman" w:eastAsia="Times New Roman" w:hAnsi="Times New Roman" w:cs="Times New Roman"/>
                <w:sz w:val="24"/>
              </w:rPr>
              <w:t>йевзар</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йу.</w:t>
            </w:r>
          </w:p>
        </w:tc>
        <w:tc>
          <w:tcPr>
            <w:tcW w:w="2410" w:type="dxa"/>
            <w:vMerge w:val="restart"/>
          </w:tcPr>
          <w:p w:rsidR="007D1C4D" w:rsidRPr="007D1C4D" w:rsidRDefault="007D1C4D" w:rsidP="007D1C4D">
            <w:pPr>
              <w:rPr>
                <w:rFonts w:ascii="Times New Roman" w:eastAsia="Times New Roman" w:hAnsi="Times New Roman" w:cs="Times New Roman"/>
                <w:sz w:val="24"/>
              </w:rPr>
            </w:pPr>
          </w:p>
        </w:tc>
      </w:tr>
      <w:tr w:rsidR="007D1C4D" w:rsidRPr="007D1C4D" w:rsidTr="00EF0B46">
        <w:trPr>
          <w:trHeight w:val="266"/>
        </w:trPr>
        <w:tc>
          <w:tcPr>
            <w:tcW w:w="3370" w:type="dxa"/>
            <w:tcBorders>
              <w:top w:val="nil"/>
              <w:bottom w:val="nil"/>
            </w:tcBorders>
          </w:tcPr>
          <w:p w:rsidR="007D1C4D" w:rsidRPr="007D1C4D" w:rsidRDefault="007D1C4D" w:rsidP="007D1C4D">
            <w:pPr>
              <w:spacing w:line="246" w:lineRule="exact"/>
              <w:ind w:left="167"/>
              <w:rPr>
                <w:rFonts w:ascii="Times New Roman" w:eastAsia="Times New Roman" w:hAnsi="Times New Roman" w:cs="Times New Roman"/>
                <w:sz w:val="24"/>
              </w:rPr>
            </w:pPr>
            <w:r w:rsidRPr="007D1C4D">
              <w:rPr>
                <w:rFonts w:ascii="Times New Roman" w:eastAsia="Times New Roman" w:hAnsi="Times New Roman" w:cs="Times New Roman"/>
                <w:sz w:val="24"/>
              </w:rPr>
              <w:t>Чехкааларш</w:t>
            </w:r>
          </w:p>
        </w:tc>
        <w:tc>
          <w:tcPr>
            <w:tcW w:w="9215" w:type="dxa"/>
            <w:tcBorders>
              <w:top w:val="nil"/>
              <w:bottom w:val="nil"/>
            </w:tcBorders>
          </w:tcPr>
          <w:p w:rsidR="007D1C4D" w:rsidRPr="007D1C4D" w:rsidRDefault="007D1C4D" w:rsidP="007D1C4D">
            <w:pPr>
              <w:spacing w:line="246" w:lineRule="exact"/>
              <w:ind w:left="107"/>
              <w:rPr>
                <w:rFonts w:ascii="Times New Roman" w:eastAsia="Times New Roman" w:hAnsi="Times New Roman" w:cs="Times New Roman"/>
                <w:sz w:val="24"/>
              </w:rPr>
            </w:pPr>
            <w:r w:rsidRPr="007D1C4D">
              <w:rPr>
                <w:rFonts w:ascii="Times New Roman" w:eastAsia="Times New Roman" w:hAnsi="Times New Roman" w:cs="Times New Roman"/>
                <w:sz w:val="24"/>
              </w:rPr>
              <w:t>Текст</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маьӀнин</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дакъошка</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йекъа</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а,</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план</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хӀоттон</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а,</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суьртийн</w:t>
            </w:r>
            <w:r w:rsidRPr="007D1C4D">
              <w:rPr>
                <w:rFonts w:ascii="Times New Roman" w:eastAsia="Times New Roman" w:hAnsi="Times New Roman" w:cs="Times New Roman"/>
                <w:spacing w:val="-4"/>
                <w:sz w:val="24"/>
              </w:rPr>
              <w:t xml:space="preserve"> </w:t>
            </w:r>
            <w:r w:rsidRPr="007D1C4D">
              <w:rPr>
                <w:rFonts w:ascii="Times New Roman" w:eastAsia="Times New Roman" w:hAnsi="Times New Roman" w:cs="Times New Roman"/>
                <w:sz w:val="24"/>
              </w:rPr>
              <w:t>планаца</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текст</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йуха</w:t>
            </w:r>
          </w:p>
        </w:tc>
        <w:tc>
          <w:tcPr>
            <w:tcW w:w="2410" w:type="dxa"/>
            <w:vMerge/>
            <w:tcBorders>
              <w:top w:val="nil"/>
            </w:tcBorders>
          </w:tcPr>
          <w:p w:rsidR="007D1C4D" w:rsidRPr="007D1C4D" w:rsidRDefault="007D1C4D" w:rsidP="007D1C4D">
            <w:pPr>
              <w:rPr>
                <w:rFonts w:ascii="Times New Roman" w:eastAsia="Times New Roman" w:hAnsi="Times New Roman" w:cs="Times New Roman"/>
                <w:sz w:val="2"/>
                <w:szCs w:val="2"/>
              </w:rPr>
            </w:pPr>
          </w:p>
        </w:tc>
      </w:tr>
      <w:tr w:rsidR="007D1C4D" w:rsidRPr="007D1C4D" w:rsidTr="00EF0B46">
        <w:trPr>
          <w:trHeight w:val="266"/>
        </w:trPr>
        <w:tc>
          <w:tcPr>
            <w:tcW w:w="3370" w:type="dxa"/>
            <w:tcBorders>
              <w:top w:val="nil"/>
              <w:bottom w:val="nil"/>
            </w:tcBorders>
          </w:tcPr>
          <w:p w:rsidR="007D1C4D" w:rsidRPr="007D1C4D" w:rsidRDefault="007D1C4D" w:rsidP="007D1C4D">
            <w:pPr>
              <w:spacing w:line="246" w:lineRule="exact"/>
              <w:ind w:left="107"/>
              <w:rPr>
                <w:rFonts w:ascii="Times New Roman" w:eastAsia="Times New Roman" w:hAnsi="Times New Roman" w:cs="Times New Roman"/>
                <w:sz w:val="24"/>
              </w:rPr>
            </w:pPr>
            <w:r w:rsidRPr="007D1C4D">
              <w:rPr>
                <w:rFonts w:ascii="Times New Roman" w:eastAsia="Times New Roman" w:hAnsi="Times New Roman" w:cs="Times New Roman"/>
                <w:sz w:val="24"/>
              </w:rPr>
              <w:t>Дагардарш</w:t>
            </w:r>
          </w:p>
        </w:tc>
        <w:tc>
          <w:tcPr>
            <w:tcW w:w="9215" w:type="dxa"/>
            <w:tcBorders>
              <w:top w:val="nil"/>
              <w:bottom w:val="nil"/>
            </w:tcBorders>
          </w:tcPr>
          <w:p w:rsidR="007D1C4D" w:rsidRPr="007D1C4D" w:rsidRDefault="007D1C4D" w:rsidP="007D1C4D">
            <w:pPr>
              <w:spacing w:line="246" w:lineRule="exact"/>
              <w:ind w:left="107"/>
              <w:rPr>
                <w:rFonts w:ascii="Times New Roman" w:eastAsia="Times New Roman" w:hAnsi="Times New Roman" w:cs="Times New Roman"/>
                <w:sz w:val="24"/>
              </w:rPr>
            </w:pPr>
            <w:r w:rsidRPr="007D1C4D">
              <w:rPr>
                <w:rFonts w:ascii="Times New Roman" w:eastAsia="Times New Roman" w:hAnsi="Times New Roman" w:cs="Times New Roman"/>
                <w:sz w:val="24"/>
              </w:rPr>
              <w:t>схьайийца,</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иллюстрацишца</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болх</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бан,</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турпалхойн</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дика</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а,</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вочу</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а</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амалийн</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анализ</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йан,</w:t>
            </w:r>
          </w:p>
        </w:tc>
        <w:tc>
          <w:tcPr>
            <w:tcW w:w="2410" w:type="dxa"/>
            <w:vMerge/>
            <w:tcBorders>
              <w:top w:val="nil"/>
            </w:tcBorders>
          </w:tcPr>
          <w:p w:rsidR="007D1C4D" w:rsidRPr="007D1C4D" w:rsidRDefault="007D1C4D" w:rsidP="007D1C4D">
            <w:pPr>
              <w:rPr>
                <w:rFonts w:ascii="Times New Roman" w:eastAsia="Times New Roman" w:hAnsi="Times New Roman" w:cs="Times New Roman"/>
                <w:sz w:val="2"/>
                <w:szCs w:val="2"/>
              </w:rPr>
            </w:pPr>
          </w:p>
        </w:tc>
      </w:tr>
      <w:tr w:rsidR="007D1C4D" w:rsidRPr="007D1C4D" w:rsidTr="00EF0B46">
        <w:trPr>
          <w:trHeight w:val="265"/>
        </w:trPr>
        <w:tc>
          <w:tcPr>
            <w:tcW w:w="3370" w:type="dxa"/>
            <w:tcBorders>
              <w:top w:val="nil"/>
              <w:bottom w:val="nil"/>
            </w:tcBorders>
          </w:tcPr>
          <w:p w:rsidR="007D1C4D" w:rsidRPr="007D1C4D" w:rsidRDefault="007D1C4D" w:rsidP="007D1C4D">
            <w:pPr>
              <w:spacing w:line="246" w:lineRule="exact"/>
              <w:ind w:left="107"/>
              <w:rPr>
                <w:rFonts w:ascii="Times New Roman" w:eastAsia="Times New Roman" w:hAnsi="Times New Roman" w:cs="Times New Roman"/>
                <w:sz w:val="24"/>
              </w:rPr>
            </w:pPr>
            <w:r w:rsidRPr="007D1C4D">
              <w:rPr>
                <w:rFonts w:ascii="Times New Roman" w:eastAsia="Times New Roman" w:hAnsi="Times New Roman" w:cs="Times New Roman"/>
                <w:sz w:val="24"/>
              </w:rPr>
              <w:t>Кицанаш</w:t>
            </w:r>
          </w:p>
        </w:tc>
        <w:tc>
          <w:tcPr>
            <w:tcW w:w="9215" w:type="dxa"/>
            <w:tcBorders>
              <w:top w:val="nil"/>
              <w:bottom w:val="nil"/>
            </w:tcBorders>
          </w:tcPr>
          <w:p w:rsidR="007D1C4D" w:rsidRPr="007D1C4D" w:rsidRDefault="007D1C4D" w:rsidP="007D1C4D">
            <w:pPr>
              <w:spacing w:line="246" w:lineRule="exact"/>
              <w:ind w:left="107"/>
              <w:rPr>
                <w:rFonts w:ascii="Times New Roman" w:eastAsia="Times New Roman" w:hAnsi="Times New Roman" w:cs="Times New Roman"/>
                <w:sz w:val="24"/>
              </w:rPr>
            </w:pPr>
            <w:r w:rsidRPr="007D1C4D">
              <w:rPr>
                <w:rFonts w:ascii="Times New Roman" w:eastAsia="Times New Roman" w:hAnsi="Times New Roman" w:cs="Times New Roman"/>
                <w:sz w:val="24"/>
              </w:rPr>
              <w:t>кхета</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а</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кхеташ, дийнна</w:t>
            </w:r>
            <w:r w:rsidRPr="007D1C4D">
              <w:rPr>
                <w:rFonts w:ascii="Times New Roman" w:eastAsia="Times New Roman" w:hAnsi="Times New Roman" w:cs="Times New Roman"/>
                <w:spacing w:val="-5"/>
                <w:sz w:val="24"/>
              </w:rPr>
              <w:t xml:space="preserve"> </w:t>
            </w:r>
            <w:r w:rsidRPr="007D1C4D">
              <w:rPr>
                <w:rFonts w:ascii="Times New Roman" w:eastAsia="Times New Roman" w:hAnsi="Times New Roman" w:cs="Times New Roman"/>
                <w:sz w:val="24"/>
              </w:rPr>
              <w:t>дешнашца</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йеша</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хаарш</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хир</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ду.</w:t>
            </w:r>
          </w:p>
        </w:tc>
        <w:tc>
          <w:tcPr>
            <w:tcW w:w="2410" w:type="dxa"/>
            <w:vMerge/>
            <w:tcBorders>
              <w:top w:val="nil"/>
            </w:tcBorders>
          </w:tcPr>
          <w:p w:rsidR="007D1C4D" w:rsidRPr="007D1C4D" w:rsidRDefault="007D1C4D" w:rsidP="007D1C4D">
            <w:pPr>
              <w:rPr>
                <w:rFonts w:ascii="Times New Roman" w:eastAsia="Times New Roman" w:hAnsi="Times New Roman" w:cs="Times New Roman"/>
                <w:sz w:val="2"/>
                <w:szCs w:val="2"/>
              </w:rPr>
            </w:pPr>
          </w:p>
        </w:tc>
      </w:tr>
      <w:tr w:rsidR="007D1C4D" w:rsidRPr="007D1C4D" w:rsidTr="00EF0B46">
        <w:trPr>
          <w:trHeight w:val="266"/>
        </w:trPr>
        <w:tc>
          <w:tcPr>
            <w:tcW w:w="3370" w:type="dxa"/>
            <w:tcBorders>
              <w:top w:val="nil"/>
              <w:bottom w:val="nil"/>
            </w:tcBorders>
          </w:tcPr>
          <w:p w:rsidR="007D1C4D" w:rsidRPr="007D1C4D" w:rsidRDefault="007D1C4D" w:rsidP="007D1C4D">
            <w:pPr>
              <w:spacing w:line="246" w:lineRule="exact"/>
              <w:ind w:left="107"/>
              <w:rPr>
                <w:rFonts w:ascii="Times New Roman" w:eastAsia="Times New Roman" w:hAnsi="Times New Roman" w:cs="Times New Roman"/>
                <w:sz w:val="24"/>
              </w:rPr>
            </w:pPr>
            <w:r w:rsidRPr="007D1C4D">
              <w:rPr>
                <w:rFonts w:ascii="Times New Roman" w:eastAsia="Times New Roman" w:hAnsi="Times New Roman" w:cs="Times New Roman"/>
                <w:sz w:val="24"/>
              </w:rPr>
              <w:t>ХӀетал-металш</w:t>
            </w:r>
          </w:p>
        </w:tc>
        <w:tc>
          <w:tcPr>
            <w:tcW w:w="9215" w:type="dxa"/>
            <w:tcBorders>
              <w:top w:val="nil"/>
              <w:bottom w:val="nil"/>
            </w:tcBorders>
          </w:tcPr>
          <w:p w:rsidR="007D1C4D" w:rsidRPr="007D1C4D" w:rsidRDefault="007D1C4D" w:rsidP="007D1C4D">
            <w:pPr>
              <w:rPr>
                <w:rFonts w:ascii="Times New Roman" w:eastAsia="Times New Roman" w:hAnsi="Times New Roman" w:cs="Times New Roman"/>
                <w:sz w:val="18"/>
              </w:rPr>
            </w:pPr>
          </w:p>
        </w:tc>
        <w:tc>
          <w:tcPr>
            <w:tcW w:w="2410" w:type="dxa"/>
            <w:vMerge/>
            <w:tcBorders>
              <w:top w:val="nil"/>
            </w:tcBorders>
          </w:tcPr>
          <w:p w:rsidR="007D1C4D" w:rsidRPr="007D1C4D" w:rsidRDefault="007D1C4D" w:rsidP="007D1C4D">
            <w:pPr>
              <w:rPr>
                <w:rFonts w:ascii="Times New Roman" w:eastAsia="Times New Roman" w:hAnsi="Times New Roman" w:cs="Times New Roman"/>
                <w:sz w:val="2"/>
                <w:szCs w:val="2"/>
              </w:rPr>
            </w:pPr>
          </w:p>
        </w:tc>
      </w:tr>
      <w:tr w:rsidR="007D1C4D" w:rsidRPr="007D1C4D" w:rsidTr="00EF0B46">
        <w:trPr>
          <w:trHeight w:val="265"/>
        </w:trPr>
        <w:tc>
          <w:tcPr>
            <w:tcW w:w="3370" w:type="dxa"/>
            <w:tcBorders>
              <w:top w:val="nil"/>
              <w:bottom w:val="nil"/>
            </w:tcBorders>
          </w:tcPr>
          <w:p w:rsidR="007D1C4D" w:rsidRPr="007D1C4D" w:rsidRDefault="007D1C4D" w:rsidP="007D1C4D">
            <w:pPr>
              <w:spacing w:line="246" w:lineRule="exact"/>
              <w:ind w:left="167"/>
              <w:rPr>
                <w:rFonts w:ascii="Times New Roman" w:eastAsia="Times New Roman" w:hAnsi="Times New Roman" w:cs="Times New Roman"/>
                <w:sz w:val="24"/>
              </w:rPr>
            </w:pPr>
            <w:r w:rsidRPr="007D1C4D">
              <w:rPr>
                <w:rFonts w:ascii="Times New Roman" w:eastAsia="Times New Roman" w:hAnsi="Times New Roman" w:cs="Times New Roman"/>
                <w:sz w:val="24"/>
              </w:rPr>
              <w:t>Нохчийн</w:t>
            </w:r>
            <w:r w:rsidRPr="007D1C4D">
              <w:rPr>
                <w:rFonts w:ascii="Times New Roman" w:eastAsia="Times New Roman" w:hAnsi="Times New Roman" w:cs="Times New Roman"/>
                <w:spacing w:val="-4"/>
                <w:sz w:val="24"/>
              </w:rPr>
              <w:t xml:space="preserve"> </w:t>
            </w:r>
            <w:r w:rsidRPr="007D1C4D">
              <w:rPr>
                <w:rFonts w:ascii="Times New Roman" w:eastAsia="Times New Roman" w:hAnsi="Times New Roman" w:cs="Times New Roman"/>
                <w:sz w:val="24"/>
              </w:rPr>
              <w:t>халкъан</w:t>
            </w:r>
            <w:r w:rsidRPr="007D1C4D">
              <w:rPr>
                <w:rFonts w:ascii="Times New Roman" w:eastAsia="Times New Roman" w:hAnsi="Times New Roman" w:cs="Times New Roman"/>
                <w:spacing w:val="-6"/>
                <w:sz w:val="24"/>
              </w:rPr>
              <w:t xml:space="preserve"> </w:t>
            </w:r>
            <w:r w:rsidRPr="007D1C4D">
              <w:rPr>
                <w:rFonts w:ascii="Times New Roman" w:eastAsia="Times New Roman" w:hAnsi="Times New Roman" w:cs="Times New Roman"/>
                <w:sz w:val="24"/>
              </w:rPr>
              <w:t>туьйранаш.</w:t>
            </w:r>
          </w:p>
        </w:tc>
        <w:tc>
          <w:tcPr>
            <w:tcW w:w="9215" w:type="dxa"/>
            <w:tcBorders>
              <w:top w:val="nil"/>
              <w:bottom w:val="nil"/>
            </w:tcBorders>
          </w:tcPr>
          <w:p w:rsidR="007D1C4D" w:rsidRPr="007D1C4D" w:rsidRDefault="007D1C4D" w:rsidP="007D1C4D">
            <w:pPr>
              <w:rPr>
                <w:rFonts w:ascii="Times New Roman" w:eastAsia="Times New Roman" w:hAnsi="Times New Roman" w:cs="Times New Roman"/>
                <w:sz w:val="18"/>
              </w:rPr>
            </w:pPr>
          </w:p>
        </w:tc>
        <w:tc>
          <w:tcPr>
            <w:tcW w:w="2410" w:type="dxa"/>
            <w:vMerge/>
            <w:tcBorders>
              <w:top w:val="nil"/>
            </w:tcBorders>
          </w:tcPr>
          <w:p w:rsidR="007D1C4D" w:rsidRPr="007D1C4D" w:rsidRDefault="007D1C4D" w:rsidP="007D1C4D">
            <w:pPr>
              <w:rPr>
                <w:rFonts w:ascii="Times New Roman" w:eastAsia="Times New Roman" w:hAnsi="Times New Roman" w:cs="Times New Roman"/>
                <w:sz w:val="2"/>
                <w:szCs w:val="2"/>
              </w:rPr>
            </w:pPr>
          </w:p>
        </w:tc>
      </w:tr>
      <w:tr w:rsidR="007D1C4D" w:rsidRPr="007D1C4D" w:rsidTr="00EF0B46">
        <w:trPr>
          <w:trHeight w:val="266"/>
        </w:trPr>
        <w:tc>
          <w:tcPr>
            <w:tcW w:w="3370" w:type="dxa"/>
            <w:tcBorders>
              <w:top w:val="nil"/>
              <w:bottom w:val="nil"/>
            </w:tcBorders>
          </w:tcPr>
          <w:p w:rsidR="007D1C4D" w:rsidRPr="007D1C4D" w:rsidRDefault="007D1C4D" w:rsidP="007D1C4D">
            <w:pPr>
              <w:spacing w:line="246" w:lineRule="exact"/>
              <w:ind w:left="107"/>
              <w:rPr>
                <w:rFonts w:ascii="Times New Roman" w:eastAsia="Times New Roman" w:hAnsi="Times New Roman" w:cs="Times New Roman"/>
                <w:sz w:val="24"/>
              </w:rPr>
            </w:pPr>
            <w:r w:rsidRPr="007D1C4D">
              <w:rPr>
                <w:rFonts w:ascii="Times New Roman" w:eastAsia="Times New Roman" w:hAnsi="Times New Roman" w:cs="Times New Roman"/>
                <w:sz w:val="24"/>
              </w:rPr>
              <w:t>Тамашийна</w:t>
            </w:r>
            <w:r w:rsidRPr="007D1C4D">
              <w:rPr>
                <w:rFonts w:ascii="Times New Roman" w:eastAsia="Times New Roman" w:hAnsi="Times New Roman" w:cs="Times New Roman"/>
                <w:spacing w:val="-5"/>
                <w:sz w:val="24"/>
              </w:rPr>
              <w:t xml:space="preserve"> </w:t>
            </w:r>
            <w:r w:rsidRPr="007D1C4D">
              <w:rPr>
                <w:rFonts w:ascii="Times New Roman" w:eastAsia="Times New Roman" w:hAnsi="Times New Roman" w:cs="Times New Roman"/>
                <w:sz w:val="24"/>
              </w:rPr>
              <w:t>йоӀ.</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Жоьра-Баба.</w:t>
            </w:r>
          </w:p>
        </w:tc>
        <w:tc>
          <w:tcPr>
            <w:tcW w:w="9215" w:type="dxa"/>
            <w:tcBorders>
              <w:top w:val="nil"/>
              <w:bottom w:val="nil"/>
            </w:tcBorders>
          </w:tcPr>
          <w:p w:rsidR="007D1C4D" w:rsidRPr="007D1C4D" w:rsidRDefault="007D1C4D" w:rsidP="007D1C4D">
            <w:pPr>
              <w:rPr>
                <w:rFonts w:ascii="Times New Roman" w:eastAsia="Times New Roman" w:hAnsi="Times New Roman" w:cs="Times New Roman"/>
                <w:sz w:val="18"/>
              </w:rPr>
            </w:pPr>
          </w:p>
        </w:tc>
        <w:tc>
          <w:tcPr>
            <w:tcW w:w="2410" w:type="dxa"/>
            <w:vMerge/>
            <w:tcBorders>
              <w:top w:val="nil"/>
            </w:tcBorders>
          </w:tcPr>
          <w:p w:rsidR="007D1C4D" w:rsidRPr="007D1C4D" w:rsidRDefault="007D1C4D" w:rsidP="007D1C4D">
            <w:pPr>
              <w:rPr>
                <w:rFonts w:ascii="Times New Roman" w:eastAsia="Times New Roman" w:hAnsi="Times New Roman" w:cs="Times New Roman"/>
                <w:sz w:val="2"/>
                <w:szCs w:val="2"/>
              </w:rPr>
            </w:pPr>
          </w:p>
        </w:tc>
      </w:tr>
      <w:tr w:rsidR="007D1C4D" w:rsidRPr="007D1C4D" w:rsidTr="00EF0B46">
        <w:trPr>
          <w:trHeight w:val="266"/>
        </w:trPr>
        <w:tc>
          <w:tcPr>
            <w:tcW w:w="3370" w:type="dxa"/>
            <w:tcBorders>
              <w:top w:val="nil"/>
              <w:bottom w:val="nil"/>
            </w:tcBorders>
          </w:tcPr>
          <w:p w:rsidR="007D1C4D" w:rsidRPr="007D1C4D" w:rsidRDefault="007D1C4D" w:rsidP="007D1C4D">
            <w:pPr>
              <w:spacing w:line="246" w:lineRule="exact"/>
              <w:ind w:left="107"/>
              <w:rPr>
                <w:rFonts w:ascii="Times New Roman" w:eastAsia="Times New Roman" w:hAnsi="Times New Roman" w:cs="Times New Roman"/>
                <w:sz w:val="24"/>
              </w:rPr>
            </w:pPr>
            <w:r w:rsidRPr="007D1C4D">
              <w:rPr>
                <w:rFonts w:ascii="Times New Roman" w:eastAsia="Times New Roman" w:hAnsi="Times New Roman" w:cs="Times New Roman"/>
                <w:sz w:val="24"/>
              </w:rPr>
              <w:t>Хьекъале</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Ӏу</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йа</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Борззий,</w:t>
            </w:r>
          </w:p>
        </w:tc>
        <w:tc>
          <w:tcPr>
            <w:tcW w:w="9215" w:type="dxa"/>
            <w:tcBorders>
              <w:top w:val="nil"/>
              <w:bottom w:val="nil"/>
            </w:tcBorders>
          </w:tcPr>
          <w:p w:rsidR="007D1C4D" w:rsidRPr="007D1C4D" w:rsidRDefault="007D1C4D" w:rsidP="007D1C4D">
            <w:pPr>
              <w:rPr>
                <w:rFonts w:ascii="Times New Roman" w:eastAsia="Times New Roman" w:hAnsi="Times New Roman" w:cs="Times New Roman"/>
                <w:sz w:val="18"/>
              </w:rPr>
            </w:pPr>
          </w:p>
        </w:tc>
        <w:tc>
          <w:tcPr>
            <w:tcW w:w="2410" w:type="dxa"/>
            <w:vMerge/>
            <w:tcBorders>
              <w:top w:val="nil"/>
            </w:tcBorders>
          </w:tcPr>
          <w:p w:rsidR="007D1C4D" w:rsidRPr="007D1C4D" w:rsidRDefault="007D1C4D" w:rsidP="007D1C4D">
            <w:pPr>
              <w:rPr>
                <w:rFonts w:ascii="Times New Roman" w:eastAsia="Times New Roman" w:hAnsi="Times New Roman" w:cs="Times New Roman"/>
                <w:sz w:val="2"/>
                <w:szCs w:val="2"/>
              </w:rPr>
            </w:pPr>
          </w:p>
        </w:tc>
      </w:tr>
      <w:tr w:rsidR="007D1C4D" w:rsidRPr="007D1C4D" w:rsidTr="00EF0B46">
        <w:trPr>
          <w:trHeight w:val="266"/>
        </w:trPr>
        <w:tc>
          <w:tcPr>
            <w:tcW w:w="3370" w:type="dxa"/>
            <w:tcBorders>
              <w:top w:val="nil"/>
              <w:bottom w:val="nil"/>
            </w:tcBorders>
          </w:tcPr>
          <w:p w:rsidR="007D1C4D" w:rsidRPr="007D1C4D" w:rsidRDefault="007D1C4D" w:rsidP="007D1C4D">
            <w:pPr>
              <w:spacing w:line="246" w:lineRule="exact"/>
              <w:ind w:left="107"/>
              <w:rPr>
                <w:rFonts w:ascii="Times New Roman" w:eastAsia="Times New Roman" w:hAnsi="Times New Roman" w:cs="Times New Roman"/>
                <w:sz w:val="24"/>
              </w:rPr>
            </w:pPr>
            <w:r w:rsidRPr="007D1C4D">
              <w:rPr>
                <w:rFonts w:ascii="Times New Roman" w:eastAsia="Times New Roman" w:hAnsi="Times New Roman" w:cs="Times New Roman"/>
                <w:sz w:val="24"/>
              </w:rPr>
              <w:t>цхьогаллий,</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ломмий,</w:t>
            </w:r>
          </w:p>
        </w:tc>
        <w:tc>
          <w:tcPr>
            <w:tcW w:w="9215" w:type="dxa"/>
            <w:tcBorders>
              <w:top w:val="nil"/>
              <w:bottom w:val="nil"/>
            </w:tcBorders>
          </w:tcPr>
          <w:p w:rsidR="007D1C4D" w:rsidRPr="007D1C4D" w:rsidRDefault="007D1C4D" w:rsidP="007D1C4D">
            <w:pPr>
              <w:rPr>
                <w:rFonts w:ascii="Times New Roman" w:eastAsia="Times New Roman" w:hAnsi="Times New Roman" w:cs="Times New Roman"/>
                <w:sz w:val="18"/>
              </w:rPr>
            </w:pPr>
          </w:p>
        </w:tc>
        <w:tc>
          <w:tcPr>
            <w:tcW w:w="2410" w:type="dxa"/>
            <w:vMerge/>
            <w:tcBorders>
              <w:top w:val="nil"/>
            </w:tcBorders>
          </w:tcPr>
          <w:p w:rsidR="007D1C4D" w:rsidRPr="007D1C4D" w:rsidRDefault="007D1C4D" w:rsidP="007D1C4D">
            <w:pPr>
              <w:rPr>
                <w:rFonts w:ascii="Times New Roman" w:eastAsia="Times New Roman" w:hAnsi="Times New Roman" w:cs="Times New Roman"/>
                <w:sz w:val="2"/>
                <w:szCs w:val="2"/>
              </w:rPr>
            </w:pPr>
          </w:p>
        </w:tc>
      </w:tr>
      <w:tr w:rsidR="007D1C4D" w:rsidRPr="007D1C4D" w:rsidTr="00EF0B46">
        <w:trPr>
          <w:trHeight w:val="266"/>
        </w:trPr>
        <w:tc>
          <w:tcPr>
            <w:tcW w:w="3370" w:type="dxa"/>
            <w:tcBorders>
              <w:top w:val="nil"/>
              <w:bottom w:val="nil"/>
            </w:tcBorders>
          </w:tcPr>
          <w:p w:rsidR="007D1C4D" w:rsidRPr="007D1C4D" w:rsidRDefault="007D1C4D" w:rsidP="007D1C4D">
            <w:pPr>
              <w:spacing w:line="246" w:lineRule="exact"/>
              <w:ind w:left="107"/>
              <w:rPr>
                <w:rFonts w:ascii="Times New Roman" w:eastAsia="Times New Roman" w:hAnsi="Times New Roman" w:cs="Times New Roman"/>
                <w:sz w:val="24"/>
              </w:rPr>
            </w:pPr>
            <w:r w:rsidRPr="007D1C4D">
              <w:rPr>
                <w:rFonts w:ascii="Times New Roman" w:eastAsia="Times New Roman" w:hAnsi="Times New Roman" w:cs="Times New Roman"/>
                <w:sz w:val="24"/>
              </w:rPr>
              <w:t>Цхьогаллий,</w:t>
            </w:r>
            <w:r w:rsidRPr="007D1C4D">
              <w:rPr>
                <w:rFonts w:ascii="Times New Roman" w:eastAsia="Times New Roman" w:hAnsi="Times New Roman" w:cs="Times New Roman"/>
                <w:spacing w:val="-7"/>
                <w:sz w:val="24"/>
              </w:rPr>
              <w:t xml:space="preserve"> </w:t>
            </w:r>
            <w:r w:rsidRPr="007D1C4D">
              <w:rPr>
                <w:rFonts w:ascii="Times New Roman" w:eastAsia="Times New Roman" w:hAnsi="Times New Roman" w:cs="Times New Roman"/>
                <w:sz w:val="24"/>
              </w:rPr>
              <w:t>пхьагаллий</w:t>
            </w:r>
          </w:p>
        </w:tc>
        <w:tc>
          <w:tcPr>
            <w:tcW w:w="9215" w:type="dxa"/>
            <w:tcBorders>
              <w:top w:val="nil"/>
              <w:bottom w:val="nil"/>
            </w:tcBorders>
          </w:tcPr>
          <w:p w:rsidR="007D1C4D" w:rsidRPr="007D1C4D" w:rsidRDefault="007D1C4D" w:rsidP="007D1C4D">
            <w:pPr>
              <w:rPr>
                <w:rFonts w:ascii="Times New Roman" w:eastAsia="Times New Roman" w:hAnsi="Times New Roman" w:cs="Times New Roman"/>
                <w:sz w:val="18"/>
              </w:rPr>
            </w:pPr>
          </w:p>
        </w:tc>
        <w:tc>
          <w:tcPr>
            <w:tcW w:w="2410" w:type="dxa"/>
            <w:vMerge/>
            <w:tcBorders>
              <w:top w:val="nil"/>
            </w:tcBorders>
          </w:tcPr>
          <w:p w:rsidR="007D1C4D" w:rsidRPr="007D1C4D" w:rsidRDefault="007D1C4D" w:rsidP="007D1C4D">
            <w:pPr>
              <w:rPr>
                <w:rFonts w:ascii="Times New Roman" w:eastAsia="Times New Roman" w:hAnsi="Times New Roman" w:cs="Times New Roman"/>
                <w:sz w:val="2"/>
                <w:szCs w:val="2"/>
              </w:rPr>
            </w:pPr>
          </w:p>
        </w:tc>
      </w:tr>
      <w:tr w:rsidR="007D1C4D" w:rsidRPr="007D1C4D" w:rsidTr="00EF0B46">
        <w:trPr>
          <w:trHeight w:val="266"/>
        </w:trPr>
        <w:tc>
          <w:tcPr>
            <w:tcW w:w="3370" w:type="dxa"/>
            <w:tcBorders>
              <w:top w:val="nil"/>
            </w:tcBorders>
          </w:tcPr>
          <w:p w:rsidR="007D1C4D" w:rsidRPr="007D1C4D" w:rsidRDefault="007D1C4D" w:rsidP="007D1C4D">
            <w:pPr>
              <w:spacing w:line="247" w:lineRule="exact"/>
              <w:ind w:left="107"/>
              <w:rPr>
                <w:rFonts w:ascii="Times New Roman" w:eastAsia="Times New Roman" w:hAnsi="Times New Roman" w:cs="Times New Roman"/>
                <w:sz w:val="24"/>
              </w:rPr>
            </w:pPr>
            <w:r w:rsidRPr="007D1C4D">
              <w:rPr>
                <w:rFonts w:ascii="Times New Roman" w:eastAsia="Times New Roman" w:hAnsi="Times New Roman" w:cs="Times New Roman"/>
                <w:sz w:val="24"/>
              </w:rPr>
              <w:t>(вариативни</w:t>
            </w:r>
            <w:r w:rsidRPr="007D1C4D">
              <w:rPr>
                <w:rFonts w:ascii="Times New Roman" w:eastAsia="Times New Roman" w:hAnsi="Times New Roman" w:cs="Times New Roman"/>
                <w:spacing w:val="-4"/>
                <w:sz w:val="24"/>
              </w:rPr>
              <w:t xml:space="preserve"> </w:t>
            </w:r>
            <w:r w:rsidRPr="007D1C4D">
              <w:rPr>
                <w:rFonts w:ascii="Times New Roman" w:eastAsia="Times New Roman" w:hAnsi="Times New Roman" w:cs="Times New Roman"/>
                <w:sz w:val="24"/>
              </w:rPr>
              <w:t>дакъа)</w:t>
            </w:r>
          </w:p>
        </w:tc>
        <w:tc>
          <w:tcPr>
            <w:tcW w:w="9215" w:type="dxa"/>
            <w:tcBorders>
              <w:top w:val="nil"/>
            </w:tcBorders>
          </w:tcPr>
          <w:p w:rsidR="007D1C4D" w:rsidRPr="007D1C4D" w:rsidRDefault="007D1C4D" w:rsidP="007D1C4D">
            <w:pPr>
              <w:rPr>
                <w:rFonts w:ascii="Times New Roman" w:eastAsia="Times New Roman" w:hAnsi="Times New Roman" w:cs="Times New Roman"/>
                <w:sz w:val="18"/>
              </w:rPr>
            </w:pPr>
          </w:p>
        </w:tc>
        <w:tc>
          <w:tcPr>
            <w:tcW w:w="2410" w:type="dxa"/>
            <w:vMerge/>
            <w:tcBorders>
              <w:top w:val="nil"/>
            </w:tcBorders>
          </w:tcPr>
          <w:p w:rsidR="007D1C4D" w:rsidRPr="007D1C4D" w:rsidRDefault="007D1C4D" w:rsidP="007D1C4D">
            <w:pPr>
              <w:rPr>
                <w:rFonts w:ascii="Times New Roman" w:eastAsia="Times New Roman" w:hAnsi="Times New Roman" w:cs="Times New Roman"/>
                <w:sz w:val="2"/>
                <w:szCs w:val="2"/>
              </w:rPr>
            </w:pPr>
          </w:p>
        </w:tc>
      </w:tr>
      <w:tr w:rsidR="007D1C4D" w:rsidRPr="007D1C4D" w:rsidTr="00EF0B46">
        <w:trPr>
          <w:trHeight w:val="450"/>
        </w:trPr>
        <w:tc>
          <w:tcPr>
            <w:tcW w:w="12585" w:type="dxa"/>
            <w:gridSpan w:val="2"/>
          </w:tcPr>
          <w:p w:rsidR="007D1C4D" w:rsidRPr="007D1C4D" w:rsidRDefault="007D1C4D" w:rsidP="007D1C4D">
            <w:pPr>
              <w:spacing w:before="87"/>
              <w:ind w:left="107"/>
              <w:rPr>
                <w:rFonts w:ascii="Times New Roman" w:eastAsia="Times New Roman" w:hAnsi="Times New Roman" w:cs="Times New Roman"/>
                <w:b/>
                <w:sz w:val="24"/>
              </w:rPr>
            </w:pPr>
            <w:r w:rsidRPr="007D1C4D">
              <w:rPr>
                <w:rFonts w:ascii="Times New Roman" w:eastAsia="Times New Roman" w:hAnsi="Times New Roman" w:cs="Times New Roman"/>
                <w:b/>
                <w:sz w:val="24"/>
              </w:rPr>
              <w:t>ГӀиллакх-оьздангаллин</w:t>
            </w:r>
            <w:r w:rsidRPr="007D1C4D">
              <w:rPr>
                <w:rFonts w:ascii="Times New Roman" w:eastAsia="Times New Roman" w:hAnsi="Times New Roman" w:cs="Times New Roman"/>
                <w:b/>
                <w:spacing w:val="-2"/>
                <w:sz w:val="24"/>
              </w:rPr>
              <w:t xml:space="preserve"> </w:t>
            </w:r>
            <w:r w:rsidRPr="007D1C4D">
              <w:rPr>
                <w:rFonts w:ascii="Times New Roman" w:eastAsia="Times New Roman" w:hAnsi="Times New Roman" w:cs="Times New Roman"/>
                <w:b/>
                <w:sz w:val="24"/>
              </w:rPr>
              <w:t>дуьне</w:t>
            </w:r>
            <w:r w:rsidRPr="007D1C4D">
              <w:rPr>
                <w:rFonts w:ascii="Times New Roman" w:eastAsia="Times New Roman" w:hAnsi="Times New Roman" w:cs="Times New Roman"/>
                <w:b/>
                <w:spacing w:val="-2"/>
                <w:sz w:val="24"/>
              </w:rPr>
              <w:t xml:space="preserve"> </w:t>
            </w:r>
            <w:r w:rsidRPr="007D1C4D">
              <w:rPr>
                <w:rFonts w:ascii="Times New Roman" w:eastAsia="Times New Roman" w:hAnsi="Times New Roman" w:cs="Times New Roman"/>
                <w:b/>
                <w:sz w:val="24"/>
              </w:rPr>
              <w:t>–</w:t>
            </w:r>
            <w:r w:rsidRPr="007D1C4D">
              <w:rPr>
                <w:rFonts w:ascii="Times New Roman" w:eastAsia="Times New Roman" w:hAnsi="Times New Roman" w:cs="Times New Roman"/>
                <w:b/>
                <w:spacing w:val="-2"/>
                <w:sz w:val="24"/>
              </w:rPr>
              <w:t xml:space="preserve"> </w:t>
            </w:r>
            <w:r w:rsidRPr="007D1C4D">
              <w:rPr>
                <w:rFonts w:ascii="Times New Roman" w:eastAsia="Times New Roman" w:hAnsi="Times New Roman" w:cs="Times New Roman"/>
                <w:b/>
                <w:sz w:val="24"/>
              </w:rPr>
              <w:t>Ӏ0</w:t>
            </w:r>
            <w:r w:rsidRPr="007D1C4D">
              <w:rPr>
                <w:rFonts w:ascii="Times New Roman" w:eastAsia="Times New Roman" w:hAnsi="Times New Roman" w:cs="Times New Roman"/>
                <w:b/>
                <w:spacing w:val="-2"/>
                <w:sz w:val="24"/>
              </w:rPr>
              <w:t xml:space="preserve"> </w:t>
            </w:r>
            <w:r w:rsidRPr="007D1C4D">
              <w:rPr>
                <w:rFonts w:ascii="Times New Roman" w:eastAsia="Times New Roman" w:hAnsi="Times New Roman" w:cs="Times New Roman"/>
                <w:b/>
                <w:sz w:val="24"/>
              </w:rPr>
              <w:t>ч.</w:t>
            </w:r>
          </w:p>
        </w:tc>
        <w:tc>
          <w:tcPr>
            <w:tcW w:w="2410" w:type="dxa"/>
          </w:tcPr>
          <w:p w:rsidR="007D1C4D" w:rsidRPr="007D1C4D" w:rsidRDefault="007D1C4D" w:rsidP="007D1C4D">
            <w:pPr>
              <w:rPr>
                <w:rFonts w:ascii="Times New Roman" w:eastAsia="Times New Roman" w:hAnsi="Times New Roman" w:cs="Times New Roman"/>
                <w:sz w:val="24"/>
              </w:rPr>
            </w:pPr>
          </w:p>
        </w:tc>
      </w:tr>
      <w:tr w:rsidR="007D1C4D" w:rsidRPr="007D1C4D" w:rsidTr="00EF0B46">
        <w:trPr>
          <w:trHeight w:val="275"/>
        </w:trPr>
        <w:tc>
          <w:tcPr>
            <w:tcW w:w="3370" w:type="dxa"/>
            <w:tcBorders>
              <w:bottom w:val="nil"/>
            </w:tcBorders>
          </w:tcPr>
          <w:p w:rsidR="007D1C4D" w:rsidRPr="007D1C4D" w:rsidRDefault="007D1C4D" w:rsidP="007D1C4D">
            <w:pPr>
              <w:spacing w:line="255" w:lineRule="exact"/>
              <w:ind w:left="107"/>
              <w:rPr>
                <w:rFonts w:ascii="Times New Roman" w:eastAsia="Times New Roman" w:hAnsi="Times New Roman" w:cs="Times New Roman"/>
                <w:sz w:val="24"/>
              </w:rPr>
            </w:pPr>
            <w:r w:rsidRPr="007D1C4D">
              <w:rPr>
                <w:rFonts w:ascii="Times New Roman" w:eastAsia="Times New Roman" w:hAnsi="Times New Roman" w:cs="Times New Roman"/>
                <w:sz w:val="24"/>
              </w:rPr>
              <w:t>ДоттагӀалла.</w:t>
            </w:r>
          </w:p>
        </w:tc>
        <w:tc>
          <w:tcPr>
            <w:tcW w:w="9215" w:type="dxa"/>
            <w:tcBorders>
              <w:bottom w:val="nil"/>
            </w:tcBorders>
          </w:tcPr>
          <w:p w:rsidR="007D1C4D" w:rsidRPr="007D1C4D" w:rsidRDefault="007D1C4D" w:rsidP="007D1C4D">
            <w:pPr>
              <w:spacing w:line="255" w:lineRule="exact"/>
              <w:ind w:left="107"/>
              <w:rPr>
                <w:rFonts w:ascii="Times New Roman" w:eastAsia="Times New Roman" w:hAnsi="Times New Roman" w:cs="Times New Roman"/>
                <w:sz w:val="24"/>
              </w:rPr>
            </w:pPr>
            <w:r w:rsidRPr="007D1C4D">
              <w:rPr>
                <w:rFonts w:ascii="Times New Roman" w:eastAsia="Times New Roman" w:hAnsi="Times New Roman" w:cs="Times New Roman"/>
                <w:sz w:val="24"/>
              </w:rPr>
              <w:t>«ДоттагӀалла»,</w:t>
            </w:r>
            <w:r w:rsidRPr="007D1C4D">
              <w:rPr>
                <w:rFonts w:ascii="Times New Roman" w:eastAsia="Times New Roman" w:hAnsi="Times New Roman" w:cs="Times New Roman"/>
                <w:spacing w:val="-5"/>
                <w:sz w:val="24"/>
              </w:rPr>
              <w:t xml:space="preserve"> </w:t>
            </w:r>
            <w:r w:rsidRPr="007D1C4D">
              <w:rPr>
                <w:rFonts w:ascii="Times New Roman" w:eastAsia="Times New Roman" w:hAnsi="Times New Roman" w:cs="Times New Roman"/>
                <w:sz w:val="24"/>
              </w:rPr>
              <w:t>«беркат»,</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«дикалла»,</w:t>
            </w:r>
            <w:r w:rsidRPr="007D1C4D">
              <w:rPr>
                <w:rFonts w:ascii="Times New Roman" w:eastAsia="Times New Roman" w:hAnsi="Times New Roman" w:cs="Times New Roman"/>
                <w:spacing w:val="-5"/>
                <w:sz w:val="24"/>
              </w:rPr>
              <w:t xml:space="preserve"> </w:t>
            </w:r>
            <w:r w:rsidRPr="007D1C4D">
              <w:rPr>
                <w:rFonts w:ascii="Times New Roman" w:eastAsia="Times New Roman" w:hAnsi="Times New Roman" w:cs="Times New Roman"/>
                <w:sz w:val="24"/>
              </w:rPr>
              <w:t>«къинхьегам</w:t>
            </w:r>
            <w:r w:rsidRPr="007D1C4D">
              <w:rPr>
                <w:rFonts w:ascii="Times New Roman" w:eastAsia="Times New Roman" w:hAnsi="Times New Roman" w:cs="Times New Roman"/>
                <w:spacing w:val="-4"/>
                <w:sz w:val="24"/>
              </w:rPr>
              <w:t xml:space="preserve"> </w:t>
            </w:r>
            <w:r w:rsidRPr="007D1C4D">
              <w:rPr>
                <w:rFonts w:ascii="Times New Roman" w:eastAsia="Times New Roman" w:hAnsi="Times New Roman" w:cs="Times New Roman"/>
                <w:sz w:val="24"/>
              </w:rPr>
              <w:t>безар»,</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«гӀиллакх»</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боху</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кхетамаш</w:t>
            </w:r>
            <w:r w:rsidRPr="007D1C4D">
              <w:rPr>
                <w:rFonts w:ascii="Times New Roman" w:eastAsia="Times New Roman" w:hAnsi="Times New Roman" w:cs="Times New Roman"/>
                <w:spacing w:val="-4"/>
                <w:sz w:val="24"/>
              </w:rPr>
              <w:t xml:space="preserve"> </w:t>
            </w:r>
            <w:r w:rsidRPr="007D1C4D">
              <w:rPr>
                <w:rFonts w:ascii="Times New Roman" w:eastAsia="Times New Roman" w:hAnsi="Times New Roman" w:cs="Times New Roman"/>
                <w:sz w:val="24"/>
              </w:rPr>
              <w:t>а</w:t>
            </w:r>
          </w:p>
        </w:tc>
        <w:tc>
          <w:tcPr>
            <w:tcW w:w="2410" w:type="dxa"/>
            <w:vMerge w:val="restart"/>
          </w:tcPr>
          <w:p w:rsidR="007D1C4D" w:rsidRPr="007D1C4D" w:rsidRDefault="007D1C4D" w:rsidP="007D1C4D">
            <w:pPr>
              <w:rPr>
                <w:rFonts w:ascii="Times New Roman" w:eastAsia="Times New Roman" w:hAnsi="Times New Roman" w:cs="Times New Roman"/>
                <w:sz w:val="24"/>
              </w:rPr>
            </w:pPr>
          </w:p>
        </w:tc>
      </w:tr>
      <w:tr w:rsidR="007D1C4D" w:rsidRPr="007D1C4D" w:rsidTr="00EF0B46">
        <w:trPr>
          <w:trHeight w:val="266"/>
        </w:trPr>
        <w:tc>
          <w:tcPr>
            <w:tcW w:w="3370" w:type="dxa"/>
            <w:tcBorders>
              <w:top w:val="nil"/>
              <w:bottom w:val="nil"/>
            </w:tcBorders>
          </w:tcPr>
          <w:p w:rsidR="007D1C4D" w:rsidRPr="007D1C4D" w:rsidRDefault="007D1C4D" w:rsidP="007D1C4D">
            <w:pPr>
              <w:spacing w:line="246" w:lineRule="exact"/>
              <w:ind w:left="107"/>
              <w:rPr>
                <w:rFonts w:ascii="Times New Roman" w:eastAsia="Times New Roman" w:hAnsi="Times New Roman" w:cs="Times New Roman"/>
                <w:sz w:val="24"/>
              </w:rPr>
            </w:pPr>
            <w:r w:rsidRPr="007D1C4D">
              <w:rPr>
                <w:rFonts w:ascii="Times New Roman" w:eastAsia="Times New Roman" w:hAnsi="Times New Roman" w:cs="Times New Roman"/>
                <w:sz w:val="24"/>
              </w:rPr>
              <w:t>Де,</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буьйса.</w:t>
            </w:r>
          </w:p>
        </w:tc>
        <w:tc>
          <w:tcPr>
            <w:tcW w:w="9215" w:type="dxa"/>
            <w:tcBorders>
              <w:top w:val="nil"/>
              <w:bottom w:val="nil"/>
            </w:tcBorders>
          </w:tcPr>
          <w:p w:rsidR="007D1C4D" w:rsidRPr="007D1C4D" w:rsidRDefault="007D1C4D" w:rsidP="007D1C4D">
            <w:pPr>
              <w:spacing w:line="246" w:lineRule="exact"/>
              <w:ind w:left="107"/>
              <w:rPr>
                <w:rFonts w:ascii="Times New Roman" w:eastAsia="Times New Roman" w:hAnsi="Times New Roman" w:cs="Times New Roman"/>
                <w:sz w:val="24"/>
              </w:rPr>
            </w:pPr>
            <w:r w:rsidRPr="007D1C4D">
              <w:rPr>
                <w:rFonts w:ascii="Times New Roman" w:eastAsia="Times New Roman" w:hAnsi="Times New Roman" w:cs="Times New Roman"/>
                <w:sz w:val="24"/>
              </w:rPr>
              <w:t>бевзар</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бу,</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адаман</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дахарехь</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церан</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мехаллех</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а</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хкетар</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бу.</w:t>
            </w:r>
          </w:p>
        </w:tc>
        <w:tc>
          <w:tcPr>
            <w:tcW w:w="2410" w:type="dxa"/>
            <w:vMerge/>
            <w:tcBorders>
              <w:top w:val="nil"/>
            </w:tcBorders>
          </w:tcPr>
          <w:p w:rsidR="007D1C4D" w:rsidRPr="007D1C4D" w:rsidRDefault="007D1C4D" w:rsidP="007D1C4D">
            <w:pPr>
              <w:rPr>
                <w:rFonts w:ascii="Times New Roman" w:eastAsia="Times New Roman" w:hAnsi="Times New Roman" w:cs="Times New Roman"/>
                <w:sz w:val="2"/>
                <w:szCs w:val="2"/>
              </w:rPr>
            </w:pPr>
          </w:p>
        </w:tc>
      </w:tr>
      <w:tr w:rsidR="007D1C4D" w:rsidRPr="007D1C4D" w:rsidTr="00EF0B46">
        <w:trPr>
          <w:trHeight w:val="265"/>
        </w:trPr>
        <w:tc>
          <w:tcPr>
            <w:tcW w:w="3370" w:type="dxa"/>
            <w:tcBorders>
              <w:top w:val="nil"/>
              <w:bottom w:val="nil"/>
            </w:tcBorders>
          </w:tcPr>
          <w:p w:rsidR="007D1C4D" w:rsidRPr="007D1C4D" w:rsidRDefault="007D1C4D" w:rsidP="007D1C4D">
            <w:pPr>
              <w:spacing w:line="246" w:lineRule="exact"/>
              <w:ind w:left="107"/>
              <w:rPr>
                <w:rFonts w:ascii="Times New Roman" w:eastAsia="Times New Roman" w:hAnsi="Times New Roman" w:cs="Times New Roman"/>
                <w:sz w:val="24"/>
              </w:rPr>
            </w:pPr>
            <w:r w:rsidRPr="007D1C4D">
              <w:rPr>
                <w:rFonts w:ascii="Times New Roman" w:eastAsia="Times New Roman" w:hAnsi="Times New Roman" w:cs="Times New Roman"/>
                <w:sz w:val="24"/>
              </w:rPr>
              <w:t>Дайна</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де</w:t>
            </w:r>
          </w:p>
        </w:tc>
        <w:tc>
          <w:tcPr>
            <w:tcW w:w="9215" w:type="dxa"/>
            <w:tcBorders>
              <w:top w:val="nil"/>
              <w:bottom w:val="nil"/>
            </w:tcBorders>
          </w:tcPr>
          <w:p w:rsidR="007D1C4D" w:rsidRPr="007D1C4D" w:rsidRDefault="007D1C4D" w:rsidP="007D1C4D">
            <w:pPr>
              <w:spacing w:line="246" w:lineRule="exact"/>
              <w:ind w:left="107"/>
              <w:rPr>
                <w:rFonts w:ascii="Times New Roman" w:eastAsia="Times New Roman" w:hAnsi="Times New Roman" w:cs="Times New Roman"/>
                <w:sz w:val="24"/>
              </w:rPr>
            </w:pPr>
            <w:r w:rsidRPr="007D1C4D">
              <w:rPr>
                <w:rFonts w:ascii="Times New Roman" w:eastAsia="Times New Roman" w:hAnsi="Times New Roman" w:cs="Times New Roman"/>
                <w:sz w:val="24"/>
              </w:rPr>
              <w:t>КхидӀа</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хьур</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ду</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хаарш</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шардар:</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ойла</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а</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йеш,</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кхета</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а</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кхеташ,</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йешар,</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йешначу</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говзарийн</w:t>
            </w:r>
          </w:p>
        </w:tc>
        <w:tc>
          <w:tcPr>
            <w:tcW w:w="2410" w:type="dxa"/>
            <w:vMerge/>
            <w:tcBorders>
              <w:top w:val="nil"/>
            </w:tcBorders>
          </w:tcPr>
          <w:p w:rsidR="007D1C4D" w:rsidRPr="007D1C4D" w:rsidRDefault="007D1C4D" w:rsidP="007D1C4D">
            <w:pPr>
              <w:rPr>
                <w:rFonts w:ascii="Times New Roman" w:eastAsia="Times New Roman" w:hAnsi="Times New Roman" w:cs="Times New Roman"/>
                <w:sz w:val="2"/>
                <w:szCs w:val="2"/>
              </w:rPr>
            </w:pPr>
          </w:p>
        </w:tc>
      </w:tr>
      <w:tr w:rsidR="007D1C4D" w:rsidRPr="007D1C4D" w:rsidTr="00EF0B46">
        <w:trPr>
          <w:trHeight w:val="266"/>
        </w:trPr>
        <w:tc>
          <w:tcPr>
            <w:tcW w:w="3370" w:type="dxa"/>
            <w:tcBorders>
              <w:top w:val="nil"/>
              <w:bottom w:val="nil"/>
            </w:tcBorders>
          </w:tcPr>
          <w:p w:rsidR="007D1C4D" w:rsidRPr="007D1C4D" w:rsidRDefault="007D1C4D" w:rsidP="007D1C4D">
            <w:pPr>
              <w:spacing w:line="246" w:lineRule="exact"/>
              <w:ind w:left="107"/>
              <w:rPr>
                <w:rFonts w:ascii="Times New Roman" w:eastAsia="Times New Roman" w:hAnsi="Times New Roman" w:cs="Times New Roman"/>
                <w:sz w:val="24"/>
              </w:rPr>
            </w:pPr>
            <w:r w:rsidRPr="007D1C4D">
              <w:rPr>
                <w:rFonts w:ascii="Times New Roman" w:eastAsia="Times New Roman" w:hAnsi="Times New Roman" w:cs="Times New Roman"/>
                <w:sz w:val="24"/>
              </w:rPr>
              <w:t>Беркат</w:t>
            </w:r>
          </w:p>
        </w:tc>
        <w:tc>
          <w:tcPr>
            <w:tcW w:w="9215" w:type="dxa"/>
            <w:tcBorders>
              <w:top w:val="nil"/>
              <w:bottom w:val="nil"/>
            </w:tcBorders>
          </w:tcPr>
          <w:p w:rsidR="007D1C4D" w:rsidRPr="007D1C4D" w:rsidRDefault="007D1C4D" w:rsidP="007D1C4D">
            <w:pPr>
              <w:spacing w:line="246" w:lineRule="exact"/>
              <w:ind w:left="107"/>
              <w:rPr>
                <w:rFonts w:ascii="Times New Roman" w:eastAsia="Times New Roman" w:hAnsi="Times New Roman" w:cs="Times New Roman"/>
                <w:sz w:val="24"/>
              </w:rPr>
            </w:pPr>
            <w:r w:rsidRPr="007D1C4D">
              <w:rPr>
                <w:rFonts w:ascii="Times New Roman" w:eastAsia="Times New Roman" w:hAnsi="Times New Roman" w:cs="Times New Roman"/>
                <w:sz w:val="24"/>
              </w:rPr>
              <w:t>турпалхойн</w:t>
            </w:r>
            <w:r w:rsidRPr="007D1C4D">
              <w:rPr>
                <w:rFonts w:ascii="Times New Roman" w:eastAsia="Times New Roman" w:hAnsi="Times New Roman" w:cs="Times New Roman"/>
                <w:spacing w:val="-4"/>
                <w:sz w:val="24"/>
              </w:rPr>
              <w:t xml:space="preserve"> </w:t>
            </w:r>
            <w:r w:rsidRPr="007D1C4D">
              <w:rPr>
                <w:rFonts w:ascii="Times New Roman" w:eastAsia="Times New Roman" w:hAnsi="Times New Roman" w:cs="Times New Roman"/>
                <w:sz w:val="24"/>
              </w:rPr>
              <w:t>леларийн</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анализ</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йан;</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къаьсташ</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а,</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кхеташ</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а</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дийнна</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дешнаш</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дешар.</w:t>
            </w:r>
          </w:p>
        </w:tc>
        <w:tc>
          <w:tcPr>
            <w:tcW w:w="2410" w:type="dxa"/>
            <w:vMerge/>
            <w:tcBorders>
              <w:top w:val="nil"/>
            </w:tcBorders>
          </w:tcPr>
          <w:p w:rsidR="007D1C4D" w:rsidRPr="007D1C4D" w:rsidRDefault="007D1C4D" w:rsidP="007D1C4D">
            <w:pPr>
              <w:rPr>
                <w:rFonts w:ascii="Times New Roman" w:eastAsia="Times New Roman" w:hAnsi="Times New Roman" w:cs="Times New Roman"/>
                <w:sz w:val="2"/>
                <w:szCs w:val="2"/>
              </w:rPr>
            </w:pPr>
          </w:p>
        </w:tc>
      </w:tr>
      <w:tr w:rsidR="007D1C4D" w:rsidRPr="007D1C4D" w:rsidTr="00EF0B46">
        <w:trPr>
          <w:trHeight w:val="266"/>
        </w:trPr>
        <w:tc>
          <w:tcPr>
            <w:tcW w:w="3370" w:type="dxa"/>
            <w:tcBorders>
              <w:top w:val="nil"/>
              <w:bottom w:val="nil"/>
            </w:tcBorders>
          </w:tcPr>
          <w:p w:rsidR="007D1C4D" w:rsidRPr="007D1C4D" w:rsidRDefault="007D1C4D" w:rsidP="007D1C4D">
            <w:pPr>
              <w:spacing w:line="246" w:lineRule="exact"/>
              <w:ind w:left="107"/>
              <w:rPr>
                <w:rFonts w:ascii="Times New Roman" w:eastAsia="Times New Roman" w:hAnsi="Times New Roman" w:cs="Times New Roman"/>
                <w:sz w:val="24"/>
              </w:rPr>
            </w:pPr>
            <w:r w:rsidRPr="007D1C4D">
              <w:rPr>
                <w:rFonts w:ascii="Times New Roman" w:eastAsia="Times New Roman" w:hAnsi="Times New Roman" w:cs="Times New Roman"/>
                <w:sz w:val="24"/>
              </w:rPr>
              <w:t>Ж.</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Махмаев</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Делалой</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вай</w:t>
            </w:r>
          </w:p>
        </w:tc>
        <w:tc>
          <w:tcPr>
            <w:tcW w:w="9215" w:type="dxa"/>
            <w:tcBorders>
              <w:top w:val="nil"/>
              <w:bottom w:val="nil"/>
            </w:tcBorders>
          </w:tcPr>
          <w:p w:rsidR="007D1C4D" w:rsidRPr="007D1C4D" w:rsidRDefault="007D1C4D" w:rsidP="007D1C4D">
            <w:pPr>
              <w:rPr>
                <w:rFonts w:ascii="Times New Roman" w:eastAsia="Times New Roman" w:hAnsi="Times New Roman" w:cs="Times New Roman"/>
                <w:sz w:val="18"/>
              </w:rPr>
            </w:pPr>
          </w:p>
        </w:tc>
        <w:tc>
          <w:tcPr>
            <w:tcW w:w="2410" w:type="dxa"/>
            <w:vMerge/>
            <w:tcBorders>
              <w:top w:val="nil"/>
            </w:tcBorders>
          </w:tcPr>
          <w:p w:rsidR="007D1C4D" w:rsidRPr="007D1C4D" w:rsidRDefault="007D1C4D" w:rsidP="007D1C4D">
            <w:pPr>
              <w:rPr>
                <w:rFonts w:ascii="Times New Roman" w:eastAsia="Times New Roman" w:hAnsi="Times New Roman" w:cs="Times New Roman"/>
                <w:sz w:val="2"/>
                <w:szCs w:val="2"/>
              </w:rPr>
            </w:pPr>
          </w:p>
        </w:tc>
      </w:tr>
      <w:tr w:rsidR="007D1C4D" w:rsidRPr="007D1C4D" w:rsidTr="00EF0B46">
        <w:trPr>
          <w:trHeight w:val="266"/>
        </w:trPr>
        <w:tc>
          <w:tcPr>
            <w:tcW w:w="3370" w:type="dxa"/>
            <w:tcBorders>
              <w:top w:val="nil"/>
              <w:bottom w:val="nil"/>
            </w:tcBorders>
          </w:tcPr>
          <w:p w:rsidR="007D1C4D" w:rsidRPr="007D1C4D" w:rsidRDefault="007D1C4D" w:rsidP="007D1C4D">
            <w:pPr>
              <w:spacing w:line="246" w:lineRule="exact"/>
              <w:ind w:left="107"/>
              <w:rPr>
                <w:rFonts w:ascii="Times New Roman" w:eastAsia="Times New Roman" w:hAnsi="Times New Roman" w:cs="Times New Roman"/>
                <w:sz w:val="24"/>
              </w:rPr>
            </w:pPr>
            <w:r w:rsidRPr="007D1C4D">
              <w:rPr>
                <w:rFonts w:ascii="Times New Roman" w:eastAsia="Times New Roman" w:hAnsi="Times New Roman" w:cs="Times New Roman"/>
                <w:sz w:val="24"/>
              </w:rPr>
              <w:t>А-Х.</w:t>
            </w:r>
            <w:r w:rsidRPr="007D1C4D">
              <w:rPr>
                <w:rFonts w:ascii="Times New Roman" w:eastAsia="Times New Roman" w:hAnsi="Times New Roman" w:cs="Times New Roman"/>
                <w:spacing w:val="-4"/>
                <w:sz w:val="24"/>
              </w:rPr>
              <w:t xml:space="preserve"> </w:t>
            </w:r>
            <w:r w:rsidRPr="007D1C4D">
              <w:rPr>
                <w:rFonts w:ascii="Times New Roman" w:eastAsia="Times New Roman" w:hAnsi="Times New Roman" w:cs="Times New Roman"/>
                <w:sz w:val="24"/>
              </w:rPr>
              <w:t>Хатуев</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Зингат</w:t>
            </w:r>
          </w:p>
        </w:tc>
        <w:tc>
          <w:tcPr>
            <w:tcW w:w="9215" w:type="dxa"/>
            <w:tcBorders>
              <w:top w:val="nil"/>
              <w:bottom w:val="nil"/>
            </w:tcBorders>
          </w:tcPr>
          <w:p w:rsidR="007D1C4D" w:rsidRPr="007D1C4D" w:rsidRDefault="007D1C4D" w:rsidP="007D1C4D">
            <w:pPr>
              <w:rPr>
                <w:rFonts w:ascii="Times New Roman" w:eastAsia="Times New Roman" w:hAnsi="Times New Roman" w:cs="Times New Roman"/>
                <w:sz w:val="18"/>
              </w:rPr>
            </w:pPr>
          </w:p>
        </w:tc>
        <w:tc>
          <w:tcPr>
            <w:tcW w:w="2410" w:type="dxa"/>
            <w:vMerge/>
            <w:tcBorders>
              <w:top w:val="nil"/>
            </w:tcBorders>
          </w:tcPr>
          <w:p w:rsidR="007D1C4D" w:rsidRPr="007D1C4D" w:rsidRDefault="007D1C4D" w:rsidP="007D1C4D">
            <w:pPr>
              <w:rPr>
                <w:rFonts w:ascii="Times New Roman" w:eastAsia="Times New Roman" w:hAnsi="Times New Roman" w:cs="Times New Roman"/>
                <w:sz w:val="2"/>
                <w:szCs w:val="2"/>
              </w:rPr>
            </w:pPr>
          </w:p>
        </w:tc>
      </w:tr>
      <w:tr w:rsidR="007D1C4D" w:rsidRPr="007D1C4D" w:rsidTr="00EF0B46">
        <w:trPr>
          <w:trHeight w:val="266"/>
        </w:trPr>
        <w:tc>
          <w:tcPr>
            <w:tcW w:w="3370" w:type="dxa"/>
            <w:tcBorders>
              <w:top w:val="nil"/>
            </w:tcBorders>
          </w:tcPr>
          <w:p w:rsidR="007D1C4D" w:rsidRPr="007D1C4D" w:rsidRDefault="007D1C4D" w:rsidP="007D1C4D">
            <w:pPr>
              <w:spacing w:line="247" w:lineRule="exact"/>
              <w:ind w:left="107"/>
              <w:rPr>
                <w:rFonts w:ascii="Times New Roman" w:eastAsia="Times New Roman" w:hAnsi="Times New Roman" w:cs="Times New Roman"/>
                <w:sz w:val="24"/>
              </w:rPr>
            </w:pPr>
            <w:r w:rsidRPr="007D1C4D">
              <w:rPr>
                <w:rFonts w:ascii="Times New Roman" w:eastAsia="Times New Roman" w:hAnsi="Times New Roman" w:cs="Times New Roman"/>
                <w:sz w:val="24"/>
              </w:rPr>
              <w:t>А.</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Демеев</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Малонче</w:t>
            </w:r>
          </w:p>
        </w:tc>
        <w:tc>
          <w:tcPr>
            <w:tcW w:w="9215" w:type="dxa"/>
            <w:tcBorders>
              <w:top w:val="nil"/>
            </w:tcBorders>
          </w:tcPr>
          <w:p w:rsidR="007D1C4D" w:rsidRPr="007D1C4D" w:rsidRDefault="007D1C4D" w:rsidP="007D1C4D">
            <w:pPr>
              <w:rPr>
                <w:rFonts w:ascii="Times New Roman" w:eastAsia="Times New Roman" w:hAnsi="Times New Roman" w:cs="Times New Roman"/>
                <w:sz w:val="18"/>
              </w:rPr>
            </w:pPr>
          </w:p>
        </w:tc>
        <w:tc>
          <w:tcPr>
            <w:tcW w:w="2410" w:type="dxa"/>
            <w:vMerge/>
            <w:tcBorders>
              <w:top w:val="nil"/>
            </w:tcBorders>
          </w:tcPr>
          <w:p w:rsidR="007D1C4D" w:rsidRPr="007D1C4D" w:rsidRDefault="007D1C4D" w:rsidP="007D1C4D">
            <w:pPr>
              <w:rPr>
                <w:rFonts w:ascii="Times New Roman" w:eastAsia="Times New Roman" w:hAnsi="Times New Roman" w:cs="Times New Roman"/>
                <w:sz w:val="2"/>
                <w:szCs w:val="2"/>
              </w:rPr>
            </w:pPr>
          </w:p>
        </w:tc>
      </w:tr>
    </w:tbl>
    <w:p w:rsidR="007D1C4D" w:rsidRPr="007D1C4D" w:rsidRDefault="007D1C4D" w:rsidP="007D1C4D">
      <w:pPr>
        <w:widowControl w:val="0"/>
        <w:autoSpaceDE w:val="0"/>
        <w:autoSpaceDN w:val="0"/>
        <w:spacing w:after="0" w:line="240" w:lineRule="auto"/>
        <w:rPr>
          <w:rFonts w:ascii="Times New Roman" w:eastAsia="Times New Roman" w:hAnsi="Times New Roman" w:cs="Times New Roman"/>
          <w:sz w:val="2"/>
          <w:szCs w:val="2"/>
        </w:rPr>
        <w:sectPr w:rsidR="007D1C4D" w:rsidRPr="007D1C4D">
          <w:footerReference w:type="default" r:id="rId8"/>
          <w:pgSz w:w="16850" w:h="11920" w:orient="landscape"/>
          <w:pgMar w:top="980" w:right="760" w:bottom="1280" w:left="860" w:header="0" w:footer="1095" w:gutter="0"/>
          <w:pgNumType w:start="25"/>
          <w:cols w:space="720"/>
        </w:sectPr>
      </w:pPr>
    </w:p>
    <w:tbl>
      <w:tblPr>
        <w:tblStyle w:val="TableNormal"/>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70"/>
        <w:gridCol w:w="9215"/>
        <w:gridCol w:w="2410"/>
      </w:tblGrid>
      <w:tr w:rsidR="007D1C4D" w:rsidRPr="007D1C4D" w:rsidTr="00EF0B46">
        <w:trPr>
          <w:trHeight w:val="556"/>
        </w:trPr>
        <w:tc>
          <w:tcPr>
            <w:tcW w:w="3370" w:type="dxa"/>
          </w:tcPr>
          <w:p w:rsidR="007D1C4D" w:rsidRPr="007D1C4D" w:rsidRDefault="007D1C4D" w:rsidP="007D1C4D">
            <w:pPr>
              <w:spacing w:line="276" w:lineRule="exact"/>
              <w:ind w:left="107" w:right="1686"/>
              <w:rPr>
                <w:rFonts w:ascii="Times New Roman" w:eastAsia="Times New Roman" w:hAnsi="Times New Roman" w:cs="Times New Roman"/>
                <w:sz w:val="24"/>
              </w:rPr>
            </w:pPr>
            <w:r w:rsidRPr="007D1C4D">
              <w:rPr>
                <w:rFonts w:ascii="Times New Roman" w:eastAsia="Times New Roman" w:hAnsi="Times New Roman" w:cs="Times New Roman"/>
                <w:sz w:val="24"/>
              </w:rPr>
              <w:lastRenderedPageBreak/>
              <w:t>С.</w:t>
            </w:r>
            <w:r w:rsidRPr="007D1C4D">
              <w:rPr>
                <w:rFonts w:ascii="Times New Roman" w:eastAsia="Times New Roman" w:hAnsi="Times New Roman" w:cs="Times New Roman"/>
                <w:spacing w:val="-4"/>
                <w:sz w:val="24"/>
              </w:rPr>
              <w:t xml:space="preserve"> </w:t>
            </w:r>
            <w:r w:rsidRPr="007D1C4D">
              <w:rPr>
                <w:rFonts w:ascii="Times New Roman" w:eastAsia="Times New Roman" w:hAnsi="Times New Roman" w:cs="Times New Roman"/>
                <w:sz w:val="24"/>
              </w:rPr>
              <w:t>Эдилов</w:t>
            </w:r>
            <w:r w:rsidRPr="007D1C4D">
              <w:rPr>
                <w:rFonts w:ascii="Times New Roman" w:eastAsia="Times New Roman" w:hAnsi="Times New Roman" w:cs="Times New Roman"/>
                <w:spacing w:val="-5"/>
                <w:sz w:val="24"/>
              </w:rPr>
              <w:t xml:space="preserve"> </w:t>
            </w:r>
            <w:r w:rsidRPr="007D1C4D">
              <w:rPr>
                <w:rFonts w:ascii="Times New Roman" w:eastAsia="Times New Roman" w:hAnsi="Times New Roman" w:cs="Times New Roman"/>
                <w:sz w:val="24"/>
              </w:rPr>
              <w:t>ГӀан</w:t>
            </w:r>
            <w:r w:rsidRPr="007D1C4D">
              <w:rPr>
                <w:rFonts w:ascii="Times New Roman" w:eastAsia="Times New Roman" w:hAnsi="Times New Roman" w:cs="Times New Roman"/>
                <w:spacing w:val="-57"/>
                <w:sz w:val="24"/>
              </w:rPr>
              <w:t xml:space="preserve"> </w:t>
            </w:r>
            <w:r w:rsidRPr="007D1C4D">
              <w:rPr>
                <w:rFonts w:ascii="Times New Roman" w:eastAsia="Times New Roman" w:hAnsi="Times New Roman" w:cs="Times New Roman"/>
                <w:sz w:val="24"/>
              </w:rPr>
              <w:t>Деза</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дешнаш</w:t>
            </w:r>
          </w:p>
        </w:tc>
        <w:tc>
          <w:tcPr>
            <w:tcW w:w="9215" w:type="dxa"/>
          </w:tcPr>
          <w:p w:rsidR="007D1C4D" w:rsidRPr="007D1C4D" w:rsidRDefault="007D1C4D" w:rsidP="007D1C4D">
            <w:pPr>
              <w:rPr>
                <w:rFonts w:ascii="Times New Roman" w:eastAsia="Times New Roman" w:hAnsi="Times New Roman" w:cs="Times New Roman"/>
                <w:sz w:val="24"/>
              </w:rPr>
            </w:pPr>
          </w:p>
        </w:tc>
        <w:tc>
          <w:tcPr>
            <w:tcW w:w="2410" w:type="dxa"/>
          </w:tcPr>
          <w:p w:rsidR="007D1C4D" w:rsidRPr="007D1C4D" w:rsidRDefault="007D1C4D" w:rsidP="007D1C4D">
            <w:pPr>
              <w:rPr>
                <w:rFonts w:ascii="Times New Roman" w:eastAsia="Times New Roman" w:hAnsi="Times New Roman" w:cs="Times New Roman"/>
                <w:sz w:val="24"/>
              </w:rPr>
            </w:pPr>
          </w:p>
        </w:tc>
      </w:tr>
      <w:tr w:rsidR="007D1C4D" w:rsidRPr="007D1C4D" w:rsidTr="00EF0B46">
        <w:trPr>
          <w:trHeight w:val="397"/>
        </w:trPr>
        <w:tc>
          <w:tcPr>
            <w:tcW w:w="12585" w:type="dxa"/>
            <w:gridSpan w:val="2"/>
          </w:tcPr>
          <w:p w:rsidR="007D1C4D" w:rsidRPr="007D1C4D" w:rsidRDefault="007D1C4D" w:rsidP="007D1C4D">
            <w:pPr>
              <w:spacing w:before="59"/>
              <w:ind w:left="107"/>
              <w:rPr>
                <w:rFonts w:ascii="Times New Roman" w:eastAsia="Times New Roman" w:hAnsi="Times New Roman" w:cs="Times New Roman"/>
                <w:b/>
                <w:sz w:val="24"/>
              </w:rPr>
            </w:pPr>
            <w:r w:rsidRPr="007D1C4D">
              <w:rPr>
                <w:rFonts w:ascii="Times New Roman" w:eastAsia="Times New Roman" w:hAnsi="Times New Roman" w:cs="Times New Roman"/>
                <w:b/>
                <w:sz w:val="24"/>
              </w:rPr>
              <w:t>Кхечу</w:t>
            </w:r>
            <w:r w:rsidRPr="007D1C4D">
              <w:rPr>
                <w:rFonts w:ascii="Times New Roman" w:eastAsia="Times New Roman" w:hAnsi="Times New Roman" w:cs="Times New Roman"/>
                <w:b/>
                <w:spacing w:val="-2"/>
                <w:sz w:val="24"/>
              </w:rPr>
              <w:t xml:space="preserve"> </w:t>
            </w:r>
            <w:r w:rsidRPr="007D1C4D">
              <w:rPr>
                <w:rFonts w:ascii="Times New Roman" w:eastAsia="Times New Roman" w:hAnsi="Times New Roman" w:cs="Times New Roman"/>
                <w:b/>
                <w:sz w:val="24"/>
              </w:rPr>
              <w:t>къаьмнийн</w:t>
            </w:r>
            <w:r w:rsidRPr="007D1C4D">
              <w:rPr>
                <w:rFonts w:ascii="Times New Roman" w:eastAsia="Times New Roman" w:hAnsi="Times New Roman" w:cs="Times New Roman"/>
                <w:b/>
                <w:spacing w:val="-2"/>
                <w:sz w:val="24"/>
              </w:rPr>
              <w:t xml:space="preserve"> </w:t>
            </w:r>
            <w:r w:rsidRPr="007D1C4D">
              <w:rPr>
                <w:rFonts w:ascii="Times New Roman" w:eastAsia="Times New Roman" w:hAnsi="Times New Roman" w:cs="Times New Roman"/>
                <w:b/>
                <w:sz w:val="24"/>
              </w:rPr>
              <w:t>литература</w:t>
            </w:r>
            <w:r w:rsidRPr="007D1C4D">
              <w:rPr>
                <w:rFonts w:ascii="Times New Roman" w:eastAsia="Times New Roman" w:hAnsi="Times New Roman" w:cs="Times New Roman"/>
                <w:b/>
                <w:spacing w:val="1"/>
                <w:sz w:val="24"/>
              </w:rPr>
              <w:t xml:space="preserve"> </w:t>
            </w:r>
            <w:r w:rsidRPr="007D1C4D">
              <w:rPr>
                <w:rFonts w:ascii="Times New Roman" w:eastAsia="Times New Roman" w:hAnsi="Times New Roman" w:cs="Times New Roman"/>
                <w:b/>
                <w:sz w:val="24"/>
              </w:rPr>
              <w:t>–</w:t>
            </w:r>
            <w:r w:rsidRPr="007D1C4D">
              <w:rPr>
                <w:rFonts w:ascii="Times New Roman" w:eastAsia="Times New Roman" w:hAnsi="Times New Roman" w:cs="Times New Roman"/>
                <w:b/>
                <w:spacing w:val="-2"/>
                <w:sz w:val="24"/>
              </w:rPr>
              <w:t xml:space="preserve"> </w:t>
            </w:r>
            <w:r w:rsidRPr="007D1C4D">
              <w:rPr>
                <w:rFonts w:ascii="Times New Roman" w:eastAsia="Times New Roman" w:hAnsi="Times New Roman" w:cs="Times New Roman"/>
                <w:b/>
                <w:sz w:val="24"/>
              </w:rPr>
              <w:t>3</w:t>
            </w:r>
            <w:r w:rsidRPr="007D1C4D">
              <w:rPr>
                <w:rFonts w:ascii="Times New Roman" w:eastAsia="Times New Roman" w:hAnsi="Times New Roman" w:cs="Times New Roman"/>
                <w:b/>
                <w:spacing w:val="-1"/>
                <w:sz w:val="24"/>
              </w:rPr>
              <w:t xml:space="preserve"> </w:t>
            </w:r>
            <w:r w:rsidRPr="007D1C4D">
              <w:rPr>
                <w:rFonts w:ascii="Times New Roman" w:eastAsia="Times New Roman" w:hAnsi="Times New Roman" w:cs="Times New Roman"/>
                <w:b/>
                <w:sz w:val="24"/>
              </w:rPr>
              <w:t>с.</w:t>
            </w:r>
          </w:p>
        </w:tc>
        <w:tc>
          <w:tcPr>
            <w:tcW w:w="2410" w:type="dxa"/>
          </w:tcPr>
          <w:p w:rsidR="007D1C4D" w:rsidRPr="007D1C4D" w:rsidRDefault="007D1C4D" w:rsidP="007D1C4D">
            <w:pPr>
              <w:rPr>
                <w:rFonts w:ascii="Times New Roman" w:eastAsia="Times New Roman" w:hAnsi="Times New Roman" w:cs="Times New Roman"/>
                <w:sz w:val="24"/>
              </w:rPr>
            </w:pPr>
          </w:p>
        </w:tc>
      </w:tr>
      <w:tr w:rsidR="007D1C4D" w:rsidRPr="007D1C4D" w:rsidTr="00EF0B46">
        <w:trPr>
          <w:trHeight w:val="1103"/>
        </w:trPr>
        <w:tc>
          <w:tcPr>
            <w:tcW w:w="3370" w:type="dxa"/>
          </w:tcPr>
          <w:p w:rsidR="007D1C4D" w:rsidRPr="007D1C4D" w:rsidRDefault="007D1C4D" w:rsidP="007D1C4D">
            <w:pPr>
              <w:spacing w:line="275" w:lineRule="exact"/>
              <w:ind w:left="107"/>
              <w:rPr>
                <w:rFonts w:ascii="Times New Roman" w:eastAsia="Times New Roman" w:hAnsi="Times New Roman" w:cs="Times New Roman"/>
                <w:sz w:val="24"/>
              </w:rPr>
            </w:pPr>
            <w:r w:rsidRPr="007D1C4D">
              <w:rPr>
                <w:rFonts w:ascii="Times New Roman" w:eastAsia="Times New Roman" w:hAnsi="Times New Roman" w:cs="Times New Roman"/>
                <w:sz w:val="24"/>
              </w:rPr>
              <w:t>Осеева</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В. –</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дийцарш</w:t>
            </w:r>
          </w:p>
          <w:p w:rsidR="007D1C4D" w:rsidRPr="007D1C4D" w:rsidRDefault="007D1C4D" w:rsidP="007D1C4D">
            <w:pPr>
              <w:ind w:left="107" w:right="607"/>
              <w:rPr>
                <w:rFonts w:ascii="Times New Roman" w:eastAsia="Times New Roman" w:hAnsi="Times New Roman" w:cs="Times New Roman"/>
                <w:sz w:val="24"/>
              </w:rPr>
            </w:pPr>
            <w:r w:rsidRPr="007D1C4D">
              <w:rPr>
                <w:rFonts w:ascii="Times New Roman" w:eastAsia="Times New Roman" w:hAnsi="Times New Roman" w:cs="Times New Roman"/>
                <w:sz w:val="24"/>
              </w:rPr>
              <w:t>«Цхьаьна», «Иштта дӀа»;</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Сутеев</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В.</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туьйра</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«Ӏаж»,</w:t>
            </w:r>
          </w:p>
        </w:tc>
        <w:tc>
          <w:tcPr>
            <w:tcW w:w="9215" w:type="dxa"/>
          </w:tcPr>
          <w:p w:rsidR="007D1C4D" w:rsidRPr="007D1C4D" w:rsidRDefault="007D1C4D" w:rsidP="007D1C4D">
            <w:pPr>
              <w:ind w:left="107" w:right="45"/>
              <w:rPr>
                <w:rFonts w:ascii="Times New Roman" w:eastAsia="Times New Roman" w:hAnsi="Times New Roman" w:cs="Times New Roman"/>
                <w:sz w:val="24"/>
              </w:rPr>
            </w:pPr>
            <w:r w:rsidRPr="007D1C4D">
              <w:rPr>
                <w:rFonts w:ascii="Times New Roman" w:eastAsia="Times New Roman" w:hAnsi="Times New Roman" w:cs="Times New Roman"/>
                <w:sz w:val="24"/>
              </w:rPr>
              <w:t>«ДоттагӀалла»,</w:t>
            </w:r>
            <w:r w:rsidRPr="007D1C4D">
              <w:rPr>
                <w:rFonts w:ascii="Times New Roman" w:eastAsia="Times New Roman" w:hAnsi="Times New Roman" w:cs="Times New Roman"/>
                <w:spacing w:val="-5"/>
                <w:sz w:val="24"/>
              </w:rPr>
              <w:t xml:space="preserve"> </w:t>
            </w:r>
            <w:r w:rsidRPr="007D1C4D">
              <w:rPr>
                <w:rFonts w:ascii="Times New Roman" w:eastAsia="Times New Roman" w:hAnsi="Times New Roman" w:cs="Times New Roman"/>
                <w:sz w:val="24"/>
              </w:rPr>
              <w:t>«беркат»,</w:t>
            </w:r>
            <w:r w:rsidRPr="007D1C4D">
              <w:rPr>
                <w:rFonts w:ascii="Times New Roman" w:eastAsia="Times New Roman" w:hAnsi="Times New Roman" w:cs="Times New Roman"/>
                <w:spacing w:val="-4"/>
                <w:sz w:val="24"/>
              </w:rPr>
              <w:t xml:space="preserve"> </w:t>
            </w:r>
            <w:r w:rsidRPr="007D1C4D">
              <w:rPr>
                <w:rFonts w:ascii="Times New Roman" w:eastAsia="Times New Roman" w:hAnsi="Times New Roman" w:cs="Times New Roman"/>
                <w:sz w:val="24"/>
              </w:rPr>
              <w:t>«дикалла»,</w:t>
            </w:r>
            <w:r w:rsidRPr="007D1C4D">
              <w:rPr>
                <w:rFonts w:ascii="Times New Roman" w:eastAsia="Times New Roman" w:hAnsi="Times New Roman" w:cs="Times New Roman"/>
                <w:spacing w:val="-5"/>
                <w:sz w:val="24"/>
              </w:rPr>
              <w:t xml:space="preserve"> </w:t>
            </w:r>
            <w:r w:rsidRPr="007D1C4D">
              <w:rPr>
                <w:rFonts w:ascii="Times New Roman" w:eastAsia="Times New Roman" w:hAnsi="Times New Roman" w:cs="Times New Roman"/>
                <w:sz w:val="24"/>
              </w:rPr>
              <w:t>«къинхьегам</w:t>
            </w:r>
            <w:r w:rsidRPr="007D1C4D">
              <w:rPr>
                <w:rFonts w:ascii="Times New Roman" w:eastAsia="Times New Roman" w:hAnsi="Times New Roman" w:cs="Times New Roman"/>
                <w:spacing w:val="-4"/>
                <w:sz w:val="24"/>
              </w:rPr>
              <w:t xml:space="preserve"> </w:t>
            </w:r>
            <w:r w:rsidRPr="007D1C4D">
              <w:rPr>
                <w:rFonts w:ascii="Times New Roman" w:eastAsia="Times New Roman" w:hAnsi="Times New Roman" w:cs="Times New Roman"/>
                <w:sz w:val="24"/>
              </w:rPr>
              <w:t>безар»,</w:t>
            </w:r>
            <w:r w:rsidRPr="007D1C4D">
              <w:rPr>
                <w:rFonts w:ascii="Times New Roman" w:eastAsia="Times New Roman" w:hAnsi="Times New Roman" w:cs="Times New Roman"/>
                <w:spacing w:val="-4"/>
                <w:sz w:val="24"/>
              </w:rPr>
              <w:t xml:space="preserve"> </w:t>
            </w:r>
            <w:r w:rsidRPr="007D1C4D">
              <w:rPr>
                <w:rFonts w:ascii="Times New Roman" w:eastAsia="Times New Roman" w:hAnsi="Times New Roman" w:cs="Times New Roman"/>
                <w:sz w:val="24"/>
              </w:rPr>
              <w:t>«гӀиллакх»</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боху</w:t>
            </w:r>
            <w:r w:rsidRPr="007D1C4D">
              <w:rPr>
                <w:rFonts w:ascii="Times New Roman" w:eastAsia="Times New Roman" w:hAnsi="Times New Roman" w:cs="Times New Roman"/>
                <w:spacing w:val="-4"/>
                <w:sz w:val="24"/>
              </w:rPr>
              <w:t xml:space="preserve"> </w:t>
            </w:r>
            <w:r w:rsidRPr="007D1C4D">
              <w:rPr>
                <w:rFonts w:ascii="Times New Roman" w:eastAsia="Times New Roman" w:hAnsi="Times New Roman" w:cs="Times New Roman"/>
                <w:sz w:val="24"/>
              </w:rPr>
              <w:t>кхетамаш</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а</w:t>
            </w:r>
            <w:r w:rsidRPr="007D1C4D">
              <w:rPr>
                <w:rFonts w:ascii="Times New Roman" w:eastAsia="Times New Roman" w:hAnsi="Times New Roman" w:cs="Times New Roman"/>
                <w:spacing w:val="-57"/>
                <w:sz w:val="24"/>
              </w:rPr>
              <w:t xml:space="preserve"> </w:t>
            </w:r>
            <w:r w:rsidRPr="007D1C4D">
              <w:rPr>
                <w:rFonts w:ascii="Times New Roman" w:eastAsia="Times New Roman" w:hAnsi="Times New Roman" w:cs="Times New Roman"/>
                <w:sz w:val="24"/>
              </w:rPr>
              <w:t>бевзар</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бу, адаман дахарехь церан мехаллех</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а</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кхетар бу.</w:t>
            </w:r>
          </w:p>
          <w:p w:rsidR="007D1C4D" w:rsidRPr="007D1C4D" w:rsidRDefault="007D1C4D" w:rsidP="007D1C4D">
            <w:pPr>
              <w:spacing w:line="270" w:lineRule="atLeast"/>
              <w:ind w:left="107" w:right="262"/>
              <w:rPr>
                <w:rFonts w:ascii="Times New Roman" w:eastAsia="Times New Roman" w:hAnsi="Times New Roman" w:cs="Times New Roman"/>
                <w:sz w:val="24"/>
              </w:rPr>
            </w:pPr>
            <w:r w:rsidRPr="007D1C4D">
              <w:rPr>
                <w:rFonts w:ascii="Times New Roman" w:eastAsia="Times New Roman" w:hAnsi="Times New Roman" w:cs="Times New Roman"/>
                <w:sz w:val="24"/>
              </w:rPr>
              <w:t>КхидӀа</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хьур</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ду</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хаарш</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шардар:</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ойла</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а</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йеш,</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кхета</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а</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кхеташ,</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йешар,</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йешначу</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говзарийн</w:t>
            </w:r>
            <w:r w:rsidRPr="007D1C4D">
              <w:rPr>
                <w:rFonts w:ascii="Times New Roman" w:eastAsia="Times New Roman" w:hAnsi="Times New Roman" w:cs="Times New Roman"/>
                <w:spacing w:val="-57"/>
                <w:sz w:val="24"/>
              </w:rPr>
              <w:t xml:space="preserve"> </w:t>
            </w:r>
            <w:r w:rsidRPr="007D1C4D">
              <w:rPr>
                <w:rFonts w:ascii="Times New Roman" w:eastAsia="Times New Roman" w:hAnsi="Times New Roman" w:cs="Times New Roman"/>
                <w:sz w:val="24"/>
              </w:rPr>
              <w:t>турпалхойн</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леларийн</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анализ</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йан;</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къаьсташ</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а, кхеташ</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а</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дийнна</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дешнаш</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дешар.</w:t>
            </w:r>
          </w:p>
        </w:tc>
        <w:tc>
          <w:tcPr>
            <w:tcW w:w="2410" w:type="dxa"/>
          </w:tcPr>
          <w:p w:rsidR="007D1C4D" w:rsidRPr="007D1C4D" w:rsidRDefault="007D1C4D" w:rsidP="007D1C4D">
            <w:pPr>
              <w:rPr>
                <w:rFonts w:ascii="Times New Roman" w:eastAsia="Times New Roman" w:hAnsi="Times New Roman" w:cs="Times New Roman"/>
                <w:sz w:val="24"/>
              </w:rPr>
            </w:pPr>
          </w:p>
        </w:tc>
      </w:tr>
      <w:tr w:rsidR="007D1C4D" w:rsidRPr="007D1C4D" w:rsidTr="00EF0B46">
        <w:trPr>
          <w:trHeight w:val="410"/>
        </w:trPr>
        <w:tc>
          <w:tcPr>
            <w:tcW w:w="3370" w:type="dxa"/>
          </w:tcPr>
          <w:p w:rsidR="007D1C4D" w:rsidRPr="007D1C4D" w:rsidRDefault="007D1C4D" w:rsidP="007D1C4D">
            <w:pPr>
              <w:spacing w:line="275" w:lineRule="exact"/>
              <w:ind w:left="107"/>
              <w:rPr>
                <w:rFonts w:ascii="Times New Roman" w:eastAsia="Times New Roman" w:hAnsi="Times New Roman" w:cs="Times New Roman"/>
                <w:b/>
                <w:sz w:val="24"/>
              </w:rPr>
            </w:pPr>
            <w:r w:rsidRPr="007D1C4D">
              <w:rPr>
                <w:rFonts w:ascii="Times New Roman" w:eastAsia="Times New Roman" w:hAnsi="Times New Roman" w:cs="Times New Roman"/>
                <w:b/>
                <w:sz w:val="24"/>
              </w:rPr>
              <w:t>Резерв</w:t>
            </w:r>
            <w:r w:rsidRPr="007D1C4D">
              <w:rPr>
                <w:rFonts w:ascii="Times New Roman" w:eastAsia="Times New Roman" w:hAnsi="Times New Roman" w:cs="Times New Roman"/>
                <w:b/>
                <w:spacing w:val="58"/>
                <w:sz w:val="24"/>
              </w:rPr>
              <w:t xml:space="preserve"> </w:t>
            </w:r>
            <w:r w:rsidRPr="007D1C4D">
              <w:rPr>
                <w:rFonts w:ascii="Times New Roman" w:eastAsia="Times New Roman" w:hAnsi="Times New Roman" w:cs="Times New Roman"/>
                <w:b/>
                <w:sz w:val="24"/>
              </w:rPr>
              <w:t>–</w:t>
            </w:r>
            <w:r w:rsidRPr="007D1C4D">
              <w:rPr>
                <w:rFonts w:ascii="Times New Roman" w:eastAsia="Times New Roman" w:hAnsi="Times New Roman" w:cs="Times New Roman"/>
                <w:b/>
                <w:spacing w:val="-2"/>
                <w:sz w:val="24"/>
              </w:rPr>
              <w:t xml:space="preserve"> </w:t>
            </w:r>
            <w:r w:rsidRPr="007D1C4D">
              <w:rPr>
                <w:rFonts w:ascii="Times New Roman" w:eastAsia="Times New Roman" w:hAnsi="Times New Roman" w:cs="Times New Roman"/>
                <w:b/>
                <w:sz w:val="24"/>
              </w:rPr>
              <w:t>7</w:t>
            </w:r>
            <w:r w:rsidRPr="007D1C4D">
              <w:rPr>
                <w:rFonts w:ascii="Times New Roman" w:eastAsia="Times New Roman" w:hAnsi="Times New Roman" w:cs="Times New Roman"/>
                <w:b/>
                <w:spacing w:val="-1"/>
                <w:sz w:val="24"/>
              </w:rPr>
              <w:t xml:space="preserve"> </w:t>
            </w:r>
            <w:r w:rsidRPr="007D1C4D">
              <w:rPr>
                <w:rFonts w:ascii="Times New Roman" w:eastAsia="Times New Roman" w:hAnsi="Times New Roman" w:cs="Times New Roman"/>
                <w:b/>
                <w:sz w:val="24"/>
              </w:rPr>
              <w:t>с.</w:t>
            </w:r>
          </w:p>
        </w:tc>
        <w:tc>
          <w:tcPr>
            <w:tcW w:w="9215" w:type="dxa"/>
          </w:tcPr>
          <w:p w:rsidR="007D1C4D" w:rsidRPr="007D1C4D" w:rsidRDefault="007D1C4D" w:rsidP="007D1C4D">
            <w:pPr>
              <w:rPr>
                <w:rFonts w:ascii="Times New Roman" w:eastAsia="Times New Roman" w:hAnsi="Times New Roman" w:cs="Times New Roman"/>
                <w:sz w:val="24"/>
              </w:rPr>
            </w:pPr>
          </w:p>
        </w:tc>
        <w:tc>
          <w:tcPr>
            <w:tcW w:w="2410" w:type="dxa"/>
          </w:tcPr>
          <w:p w:rsidR="007D1C4D" w:rsidRPr="007D1C4D" w:rsidRDefault="007D1C4D" w:rsidP="007D1C4D">
            <w:pPr>
              <w:rPr>
                <w:rFonts w:ascii="Times New Roman" w:eastAsia="Times New Roman" w:hAnsi="Times New Roman" w:cs="Times New Roman"/>
                <w:sz w:val="24"/>
              </w:rPr>
            </w:pPr>
          </w:p>
        </w:tc>
      </w:tr>
    </w:tbl>
    <w:p w:rsidR="007D1C4D" w:rsidRPr="007D1C4D" w:rsidRDefault="007D1C4D" w:rsidP="007D1C4D">
      <w:pPr>
        <w:widowControl w:val="0"/>
        <w:autoSpaceDE w:val="0"/>
        <w:autoSpaceDN w:val="0"/>
        <w:spacing w:after="0" w:line="240" w:lineRule="auto"/>
        <w:rPr>
          <w:rFonts w:ascii="Times New Roman" w:eastAsia="Times New Roman" w:hAnsi="Times New Roman" w:cs="Times New Roman"/>
          <w:b/>
          <w:sz w:val="20"/>
          <w:szCs w:val="26"/>
        </w:rPr>
      </w:pPr>
    </w:p>
    <w:p w:rsidR="007D1C4D" w:rsidRPr="007D1C4D" w:rsidRDefault="007D1C4D" w:rsidP="007D1C4D">
      <w:pPr>
        <w:widowControl w:val="0"/>
        <w:numPr>
          <w:ilvl w:val="0"/>
          <w:numId w:val="12"/>
        </w:numPr>
        <w:tabs>
          <w:tab w:val="left" w:pos="400"/>
        </w:tabs>
        <w:autoSpaceDE w:val="0"/>
        <w:autoSpaceDN w:val="0"/>
        <w:spacing w:before="90" w:after="0" w:line="240" w:lineRule="auto"/>
        <w:rPr>
          <w:rFonts w:ascii="Times New Roman" w:eastAsia="Times New Roman" w:hAnsi="Times New Roman" w:cs="Times New Roman"/>
          <w:b/>
          <w:sz w:val="24"/>
        </w:rPr>
      </w:pPr>
      <w:r w:rsidRPr="007D1C4D">
        <w:rPr>
          <w:rFonts w:ascii="Times New Roman" w:eastAsia="Times New Roman" w:hAnsi="Times New Roman" w:cs="Times New Roman"/>
          <w:b/>
          <w:sz w:val="24"/>
        </w:rPr>
        <w:t>КЛАСС</w:t>
      </w:r>
      <w:r w:rsidRPr="007D1C4D">
        <w:rPr>
          <w:rFonts w:ascii="Times New Roman" w:eastAsia="Times New Roman" w:hAnsi="Times New Roman" w:cs="Times New Roman"/>
          <w:b/>
          <w:spacing w:val="-4"/>
          <w:sz w:val="24"/>
        </w:rPr>
        <w:t xml:space="preserve"> </w:t>
      </w:r>
      <w:r w:rsidRPr="007D1C4D">
        <w:rPr>
          <w:rFonts w:ascii="Times New Roman" w:eastAsia="Times New Roman" w:hAnsi="Times New Roman" w:cs="Times New Roman"/>
          <w:b/>
          <w:sz w:val="24"/>
        </w:rPr>
        <w:t>(68</w:t>
      </w:r>
      <w:r w:rsidRPr="007D1C4D">
        <w:rPr>
          <w:rFonts w:ascii="Times New Roman" w:eastAsia="Times New Roman" w:hAnsi="Times New Roman" w:cs="Times New Roman"/>
          <w:b/>
          <w:spacing w:val="-3"/>
          <w:sz w:val="24"/>
        </w:rPr>
        <w:t xml:space="preserve"> </w:t>
      </w:r>
      <w:r w:rsidRPr="007D1C4D">
        <w:rPr>
          <w:rFonts w:ascii="Times New Roman" w:eastAsia="Times New Roman" w:hAnsi="Times New Roman" w:cs="Times New Roman"/>
          <w:b/>
          <w:sz w:val="24"/>
        </w:rPr>
        <w:t>Сахьт)</w:t>
      </w:r>
    </w:p>
    <w:p w:rsidR="007D1C4D" w:rsidRPr="007D1C4D" w:rsidRDefault="007D1C4D" w:rsidP="007D1C4D">
      <w:pPr>
        <w:widowControl w:val="0"/>
        <w:autoSpaceDE w:val="0"/>
        <w:autoSpaceDN w:val="0"/>
        <w:spacing w:after="0" w:line="240" w:lineRule="auto"/>
        <w:rPr>
          <w:rFonts w:ascii="Times New Roman" w:eastAsia="Times New Roman" w:hAnsi="Times New Roman" w:cs="Times New Roman"/>
          <w:b/>
          <w:sz w:val="20"/>
          <w:szCs w:val="26"/>
        </w:rPr>
      </w:pPr>
    </w:p>
    <w:p w:rsidR="007D1C4D" w:rsidRPr="007D1C4D" w:rsidRDefault="007D1C4D" w:rsidP="007D1C4D">
      <w:pPr>
        <w:widowControl w:val="0"/>
        <w:autoSpaceDE w:val="0"/>
        <w:autoSpaceDN w:val="0"/>
        <w:spacing w:before="2" w:after="0" w:line="240" w:lineRule="auto"/>
        <w:rPr>
          <w:rFonts w:ascii="Times New Roman" w:eastAsia="Times New Roman" w:hAnsi="Times New Roman" w:cs="Times New Roman"/>
          <w:b/>
          <w:sz w:val="11"/>
          <w:szCs w:val="26"/>
        </w:rPr>
      </w:pPr>
    </w:p>
    <w:tbl>
      <w:tblPr>
        <w:tblStyle w:val="TableNormal"/>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20"/>
        <w:gridCol w:w="9356"/>
        <w:gridCol w:w="2409"/>
      </w:tblGrid>
      <w:tr w:rsidR="007D1C4D" w:rsidRPr="007D1C4D" w:rsidTr="00EF0B46">
        <w:trPr>
          <w:trHeight w:val="551"/>
        </w:trPr>
        <w:tc>
          <w:tcPr>
            <w:tcW w:w="3120" w:type="dxa"/>
          </w:tcPr>
          <w:p w:rsidR="007D1C4D" w:rsidRPr="007D1C4D" w:rsidRDefault="007D1C4D" w:rsidP="007D1C4D">
            <w:pPr>
              <w:spacing w:line="276" w:lineRule="exact"/>
              <w:ind w:left="107" w:right="223"/>
              <w:rPr>
                <w:rFonts w:ascii="Times New Roman" w:eastAsia="Times New Roman" w:hAnsi="Times New Roman" w:cs="Times New Roman"/>
                <w:b/>
                <w:sz w:val="24"/>
              </w:rPr>
            </w:pPr>
            <w:r w:rsidRPr="007D1C4D">
              <w:rPr>
                <w:rFonts w:ascii="Times New Roman" w:eastAsia="Times New Roman" w:hAnsi="Times New Roman" w:cs="Times New Roman"/>
                <w:b/>
                <w:sz w:val="24"/>
              </w:rPr>
              <w:t>Дакъойн тема а, чулацам</w:t>
            </w:r>
            <w:r w:rsidRPr="007D1C4D">
              <w:rPr>
                <w:rFonts w:ascii="Times New Roman" w:eastAsia="Times New Roman" w:hAnsi="Times New Roman" w:cs="Times New Roman"/>
                <w:b/>
                <w:spacing w:val="-58"/>
                <w:sz w:val="24"/>
              </w:rPr>
              <w:t xml:space="preserve"> </w:t>
            </w:r>
            <w:r w:rsidRPr="007D1C4D">
              <w:rPr>
                <w:rFonts w:ascii="Times New Roman" w:eastAsia="Times New Roman" w:hAnsi="Times New Roman" w:cs="Times New Roman"/>
                <w:b/>
                <w:sz w:val="24"/>
              </w:rPr>
              <w:t>а</w:t>
            </w:r>
          </w:p>
        </w:tc>
        <w:tc>
          <w:tcPr>
            <w:tcW w:w="9356" w:type="dxa"/>
          </w:tcPr>
          <w:p w:rsidR="007D1C4D" w:rsidRPr="007D1C4D" w:rsidRDefault="007D1C4D" w:rsidP="007D1C4D">
            <w:pPr>
              <w:spacing w:line="275" w:lineRule="exact"/>
              <w:ind w:left="108"/>
              <w:rPr>
                <w:rFonts w:ascii="Times New Roman" w:eastAsia="Times New Roman" w:hAnsi="Times New Roman" w:cs="Times New Roman"/>
                <w:b/>
                <w:sz w:val="24"/>
              </w:rPr>
            </w:pPr>
            <w:r w:rsidRPr="007D1C4D">
              <w:rPr>
                <w:rFonts w:ascii="Times New Roman" w:eastAsia="Times New Roman" w:hAnsi="Times New Roman" w:cs="Times New Roman"/>
                <w:b/>
                <w:sz w:val="24"/>
              </w:rPr>
              <w:t>Дешархойн</w:t>
            </w:r>
            <w:r w:rsidRPr="007D1C4D">
              <w:rPr>
                <w:rFonts w:ascii="Times New Roman" w:eastAsia="Times New Roman" w:hAnsi="Times New Roman" w:cs="Times New Roman"/>
                <w:b/>
                <w:spacing w:val="-6"/>
                <w:sz w:val="24"/>
              </w:rPr>
              <w:t xml:space="preserve"> </w:t>
            </w:r>
            <w:r w:rsidRPr="007D1C4D">
              <w:rPr>
                <w:rFonts w:ascii="Times New Roman" w:eastAsia="Times New Roman" w:hAnsi="Times New Roman" w:cs="Times New Roman"/>
                <w:b/>
                <w:sz w:val="24"/>
              </w:rPr>
              <w:t>гӀуллакхан</w:t>
            </w:r>
            <w:r w:rsidRPr="007D1C4D">
              <w:rPr>
                <w:rFonts w:ascii="Times New Roman" w:eastAsia="Times New Roman" w:hAnsi="Times New Roman" w:cs="Times New Roman"/>
                <w:b/>
                <w:spacing w:val="-5"/>
                <w:sz w:val="24"/>
              </w:rPr>
              <w:t xml:space="preserve"> </w:t>
            </w:r>
            <w:r w:rsidRPr="007D1C4D">
              <w:rPr>
                <w:rFonts w:ascii="Times New Roman" w:eastAsia="Times New Roman" w:hAnsi="Times New Roman" w:cs="Times New Roman"/>
                <w:b/>
                <w:sz w:val="24"/>
              </w:rPr>
              <w:t>характеристика</w:t>
            </w:r>
          </w:p>
        </w:tc>
        <w:tc>
          <w:tcPr>
            <w:tcW w:w="2409" w:type="dxa"/>
          </w:tcPr>
          <w:p w:rsidR="007D1C4D" w:rsidRPr="007D1C4D" w:rsidRDefault="007D1C4D" w:rsidP="007D1C4D">
            <w:pPr>
              <w:spacing w:before="138"/>
              <w:ind w:left="933" w:right="928"/>
              <w:jc w:val="center"/>
              <w:rPr>
                <w:rFonts w:ascii="Times New Roman" w:eastAsia="Times New Roman" w:hAnsi="Times New Roman" w:cs="Times New Roman"/>
                <w:b/>
                <w:sz w:val="24"/>
              </w:rPr>
            </w:pPr>
            <w:r w:rsidRPr="007D1C4D">
              <w:rPr>
                <w:rFonts w:ascii="Times New Roman" w:eastAsia="Times New Roman" w:hAnsi="Times New Roman" w:cs="Times New Roman"/>
                <w:b/>
                <w:sz w:val="24"/>
              </w:rPr>
              <w:t>ЭОР</w:t>
            </w:r>
          </w:p>
        </w:tc>
      </w:tr>
      <w:tr w:rsidR="007D1C4D" w:rsidRPr="007D1C4D" w:rsidTr="00EF0B46">
        <w:trPr>
          <w:trHeight w:val="3588"/>
        </w:trPr>
        <w:tc>
          <w:tcPr>
            <w:tcW w:w="3120" w:type="dxa"/>
          </w:tcPr>
          <w:p w:rsidR="007D1C4D" w:rsidRPr="007D1C4D" w:rsidRDefault="007D1C4D" w:rsidP="007D1C4D">
            <w:pPr>
              <w:rPr>
                <w:rFonts w:ascii="Times New Roman" w:eastAsia="Times New Roman" w:hAnsi="Times New Roman" w:cs="Times New Roman"/>
                <w:sz w:val="24"/>
              </w:rPr>
            </w:pPr>
          </w:p>
        </w:tc>
        <w:tc>
          <w:tcPr>
            <w:tcW w:w="9356" w:type="dxa"/>
          </w:tcPr>
          <w:p w:rsidR="007D1C4D" w:rsidRPr="007D1C4D" w:rsidRDefault="007D1C4D" w:rsidP="007D1C4D">
            <w:pPr>
              <w:spacing w:line="275" w:lineRule="exact"/>
              <w:ind w:left="108"/>
              <w:rPr>
                <w:rFonts w:ascii="Times New Roman" w:eastAsia="Times New Roman" w:hAnsi="Times New Roman" w:cs="Times New Roman"/>
                <w:sz w:val="24"/>
              </w:rPr>
            </w:pPr>
            <w:r w:rsidRPr="007D1C4D">
              <w:rPr>
                <w:rFonts w:ascii="Times New Roman" w:eastAsia="Times New Roman" w:hAnsi="Times New Roman" w:cs="Times New Roman"/>
                <w:color w:val="212121"/>
                <w:sz w:val="24"/>
              </w:rPr>
              <w:t>ЛадогӀар:</w:t>
            </w:r>
            <w:r w:rsidRPr="007D1C4D">
              <w:rPr>
                <w:rFonts w:ascii="Times New Roman" w:eastAsia="Times New Roman" w:hAnsi="Times New Roman" w:cs="Times New Roman"/>
                <w:color w:val="212121"/>
                <w:spacing w:val="-3"/>
                <w:sz w:val="24"/>
              </w:rPr>
              <w:t xml:space="preserve"> </w:t>
            </w:r>
            <w:r w:rsidRPr="007D1C4D">
              <w:rPr>
                <w:rFonts w:ascii="Times New Roman" w:eastAsia="Times New Roman" w:hAnsi="Times New Roman" w:cs="Times New Roman"/>
                <w:color w:val="212121"/>
                <w:sz w:val="24"/>
              </w:rPr>
              <w:t>дешархоша</w:t>
            </w:r>
            <w:r w:rsidRPr="007D1C4D">
              <w:rPr>
                <w:rFonts w:ascii="Times New Roman" w:eastAsia="Times New Roman" w:hAnsi="Times New Roman" w:cs="Times New Roman"/>
                <w:color w:val="212121"/>
                <w:spacing w:val="-4"/>
                <w:sz w:val="24"/>
              </w:rPr>
              <w:t xml:space="preserve"> </w:t>
            </w:r>
            <w:r w:rsidRPr="007D1C4D">
              <w:rPr>
                <w:rFonts w:ascii="Times New Roman" w:eastAsia="Times New Roman" w:hAnsi="Times New Roman" w:cs="Times New Roman"/>
                <w:color w:val="212121"/>
                <w:sz w:val="24"/>
              </w:rPr>
              <w:t>ладугӀу</w:t>
            </w:r>
            <w:r w:rsidRPr="007D1C4D">
              <w:rPr>
                <w:rFonts w:ascii="Times New Roman" w:eastAsia="Times New Roman" w:hAnsi="Times New Roman" w:cs="Times New Roman"/>
                <w:color w:val="212121"/>
                <w:spacing w:val="-2"/>
                <w:sz w:val="24"/>
              </w:rPr>
              <w:t xml:space="preserve"> </w:t>
            </w:r>
            <w:r w:rsidRPr="007D1C4D">
              <w:rPr>
                <w:rFonts w:ascii="Times New Roman" w:eastAsia="Times New Roman" w:hAnsi="Times New Roman" w:cs="Times New Roman"/>
                <w:color w:val="212121"/>
                <w:sz w:val="24"/>
              </w:rPr>
              <w:t>хьехархочо</w:t>
            </w:r>
            <w:r w:rsidRPr="007D1C4D">
              <w:rPr>
                <w:rFonts w:ascii="Times New Roman" w:eastAsia="Times New Roman" w:hAnsi="Times New Roman" w:cs="Times New Roman"/>
                <w:color w:val="212121"/>
                <w:spacing w:val="-3"/>
                <w:sz w:val="24"/>
              </w:rPr>
              <w:t xml:space="preserve"> </w:t>
            </w:r>
            <w:r w:rsidRPr="007D1C4D">
              <w:rPr>
                <w:rFonts w:ascii="Times New Roman" w:eastAsia="Times New Roman" w:hAnsi="Times New Roman" w:cs="Times New Roman"/>
                <w:color w:val="212121"/>
                <w:sz w:val="24"/>
              </w:rPr>
              <w:t>йа</w:t>
            </w:r>
            <w:r w:rsidRPr="007D1C4D">
              <w:rPr>
                <w:rFonts w:ascii="Times New Roman" w:eastAsia="Times New Roman" w:hAnsi="Times New Roman" w:cs="Times New Roman"/>
                <w:color w:val="212121"/>
                <w:spacing w:val="-3"/>
                <w:sz w:val="24"/>
              </w:rPr>
              <w:t xml:space="preserve"> </w:t>
            </w:r>
            <w:r w:rsidRPr="007D1C4D">
              <w:rPr>
                <w:rFonts w:ascii="Times New Roman" w:eastAsia="Times New Roman" w:hAnsi="Times New Roman" w:cs="Times New Roman"/>
                <w:color w:val="212121"/>
                <w:sz w:val="24"/>
              </w:rPr>
              <w:t>говзаллин</w:t>
            </w:r>
            <w:r w:rsidRPr="007D1C4D">
              <w:rPr>
                <w:rFonts w:ascii="Times New Roman" w:eastAsia="Times New Roman" w:hAnsi="Times New Roman" w:cs="Times New Roman"/>
                <w:color w:val="212121"/>
                <w:spacing w:val="-3"/>
                <w:sz w:val="24"/>
              </w:rPr>
              <w:t xml:space="preserve"> </w:t>
            </w:r>
            <w:r w:rsidRPr="007D1C4D">
              <w:rPr>
                <w:rFonts w:ascii="Times New Roman" w:eastAsia="Times New Roman" w:hAnsi="Times New Roman" w:cs="Times New Roman"/>
                <w:color w:val="212121"/>
                <w:sz w:val="24"/>
              </w:rPr>
              <w:t>диктора</w:t>
            </w:r>
            <w:r w:rsidRPr="007D1C4D">
              <w:rPr>
                <w:rFonts w:ascii="Times New Roman" w:eastAsia="Times New Roman" w:hAnsi="Times New Roman" w:cs="Times New Roman"/>
                <w:color w:val="212121"/>
                <w:spacing w:val="-2"/>
                <w:sz w:val="24"/>
              </w:rPr>
              <w:t xml:space="preserve"> </w:t>
            </w:r>
            <w:r w:rsidRPr="007D1C4D">
              <w:rPr>
                <w:rFonts w:ascii="Times New Roman" w:eastAsia="Times New Roman" w:hAnsi="Times New Roman" w:cs="Times New Roman"/>
                <w:color w:val="212121"/>
                <w:sz w:val="24"/>
              </w:rPr>
              <w:t>дӀайоьшучу</w:t>
            </w:r>
          </w:p>
          <w:p w:rsidR="007D1C4D" w:rsidRPr="007D1C4D" w:rsidRDefault="007D1C4D" w:rsidP="007D1C4D">
            <w:pPr>
              <w:ind w:left="108" w:right="591"/>
              <w:rPr>
                <w:rFonts w:ascii="Times New Roman" w:eastAsia="Times New Roman" w:hAnsi="Times New Roman" w:cs="Times New Roman"/>
                <w:sz w:val="24"/>
              </w:rPr>
            </w:pPr>
            <w:r w:rsidRPr="007D1C4D">
              <w:rPr>
                <w:rFonts w:ascii="Times New Roman" w:eastAsia="Times New Roman" w:hAnsi="Times New Roman" w:cs="Times New Roman"/>
                <w:color w:val="212121"/>
                <w:sz w:val="24"/>
              </w:rPr>
              <w:t>исбаьхьаллин тексте (таро йелахь, цу гӀуллакхна оьшучу гӀирсех пайда а оьцуш).</w:t>
            </w:r>
            <w:r w:rsidRPr="007D1C4D">
              <w:rPr>
                <w:rFonts w:ascii="Times New Roman" w:eastAsia="Times New Roman" w:hAnsi="Times New Roman" w:cs="Times New Roman"/>
                <w:color w:val="212121"/>
                <w:spacing w:val="1"/>
                <w:sz w:val="24"/>
              </w:rPr>
              <w:t xml:space="preserve"> </w:t>
            </w:r>
            <w:r w:rsidRPr="007D1C4D">
              <w:rPr>
                <w:rFonts w:ascii="Times New Roman" w:eastAsia="Times New Roman" w:hAnsi="Times New Roman" w:cs="Times New Roman"/>
                <w:color w:val="212121"/>
                <w:sz w:val="24"/>
              </w:rPr>
              <w:t>Хьехархочо</w:t>
            </w:r>
            <w:r w:rsidRPr="007D1C4D">
              <w:rPr>
                <w:rFonts w:ascii="Times New Roman" w:eastAsia="Times New Roman" w:hAnsi="Times New Roman" w:cs="Times New Roman"/>
                <w:color w:val="212121"/>
                <w:spacing w:val="-3"/>
                <w:sz w:val="24"/>
              </w:rPr>
              <w:t xml:space="preserve"> </w:t>
            </w:r>
            <w:r w:rsidRPr="007D1C4D">
              <w:rPr>
                <w:rFonts w:ascii="Times New Roman" w:eastAsia="Times New Roman" w:hAnsi="Times New Roman" w:cs="Times New Roman"/>
                <w:color w:val="212121"/>
                <w:sz w:val="24"/>
              </w:rPr>
              <w:t>дешархойн</w:t>
            </w:r>
            <w:r w:rsidRPr="007D1C4D">
              <w:rPr>
                <w:rFonts w:ascii="Times New Roman" w:eastAsia="Times New Roman" w:hAnsi="Times New Roman" w:cs="Times New Roman"/>
                <w:color w:val="212121"/>
                <w:spacing w:val="-3"/>
                <w:sz w:val="24"/>
              </w:rPr>
              <w:t xml:space="preserve"> </w:t>
            </w:r>
            <w:r w:rsidRPr="007D1C4D">
              <w:rPr>
                <w:rFonts w:ascii="Times New Roman" w:eastAsia="Times New Roman" w:hAnsi="Times New Roman" w:cs="Times New Roman"/>
                <w:color w:val="212121"/>
                <w:sz w:val="24"/>
              </w:rPr>
              <w:t>тидам</w:t>
            </w:r>
            <w:r w:rsidRPr="007D1C4D">
              <w:rPr>
                <w:rFonts w:ascii="Times New Roman" w:eastAsia="Times New Roman" w:hAnsi="Times New Roman" w:cs="Times New Roman"/>
                <w:color w:val="212121"/>
                <w:spacing w:val="-4"/>
                <w:sz w:val="24"/>
              </w:rPr>
              <w:t xml:space="preserve"> </w:t>
            </w:r>
            <w:r w:rsidRPr="007D1C4D">
              <w:rPr>
                <w:rFonts w:ascii="Times New Roman" w:eastAsia="Times New Roman" w:hAnsi="Times New Roman" w:cs="Times New Roman"/>
                <w:color w:val="212121"/>
                <w:sz w:val="24"/>
              </w:rPr>
              <w:t>тӀебохуьйту</w:t>
            </w:r>
            <w:r w:rsidRPr="007D1C4D">
              <w:rPr>
                <w:rFonts w:ascii="Times New Roman" w:eastAsia="Times New Roman" w:hAnsi="Times New Roman" w:cs="Times New Roman"/>
                <w:color w:val="212121"/>
                <w:spacing w:val="-3"/>
                <w:sz w:val="24"/>
              </w:rPr>
              <w:t xml:space="preserve"> </w:t>
            </w:r>
            <w:r w:rsidRPr="007D1C4D">
              <w:rPr>
                <w:rFonts w:ascii="Times New Roman" w:eastAsia="Times New Roman" w:hAnsi="Times New Roman" w:cs="Times New Roman"/>
                <w:color w:val="212121"/>
                <w:sz w:val="24"/>
              </w:rPr>
              <w:t>нохчийн</w:t>
            </w:r>
            <w:r w:rsidRPr="007D1C4D">
              <w:rPr>
                <w:rFonts w:ascii="Times New Roman" w:eastAsia="Times New Roman" w:hAnsi="Times New Roman" w:cs="Times New Roman"/>
                <w:color w:val="212121"/>
                <w:spacing w:val="-3"/>
                <w:sz w:val="24"/>
              </w:rPr>
              <w:t xml:space="preserve"> </w:t>
            </w:r>
            <w:r w:rsidRPr="007D1C4D">
              <w:rPr>
                <w:rFonts w:ascii="Times New Roman" w:eastAsia="Times New Roman" w:hAnsi="Times New Roman" w:cs="Times New Roman"/>
                <w:color w:val="212121"/>
                <w:sz w:val="24"/>
              </w:rPr>
              <w:t>маттахь</w:t>
            </w:r>
            <w:r w:rsidRPr="007D1C4D">
              <w:rPr>
                <w:rFonts w:ascii="Times New Roman" w:eastAsia="Times New Roman" w:hAnsi="Times New Roman" w:cs="Times New Roman"/>
                <w:color w:val="212121"/>
                <w:spacing w:val="-5"/>
                <w:sz w:val="24"/>
              </w:rPr>
              <w:t xml:space="preserve"> </w:t>
            </w:r>
            <w:r w:rsidRPr="007D1C4D">
              <w:rPr>
                <w:rFonts w:ascii="Times New Roman" w:eastAsia="Times New Roman" w:hAnsi="Times New Roman" w:cs="Times New Roman"/>
                <w:color w:val="212121"/>
                <w:sz w:val="24"/>
              </w:rPr>
              <w:t>йешаран</w:t>
            </w:r>
            <w:r w:rsidRPr="007D1C4D">
              <w:rPr>
                <w:rFonts w:ascii="Times New Roman" w:eastAsia="Times New Roman" w:hAnsi="Times New Roman" w:cs="Times New Roman"/>
                <w:color w:val="212121"/>
                <w:spacing w:val="-2"/>
                <w:sz w:val="24"/>
              </w:rPr>
              <w:t xml:space="preserve"> </w:t>
            </w:r>
            <w:r w:rsidRPr="007D1C4D">
              <w:rPr>
                <w:rFonts w:ascii="Times New Roman" w:eastAsia="Times New Roman" w:hAnsi="Times New Roman" w:cs="Times New Roman"/>
                <w:color w:val="212121"/>
                <w:sz w:val="24"/>
              </w:rPr>
              <w:t>башхаллашна.</w:t>
            </w:r>
            <w:r w:rsidRPr="007D1C4D">
              <w:rPr>
                <w:rFonts w:ascii="Times New Roman" w:eastAsia="Times New Roman" w:hAnsi="Times New Roman" w:cs="Times New Roman"/>
                <w:color w:val="212121"/>
                <w:spacing w:val="-57"/>
                <w:sz w:val="24"/>
              </w:rPr>
              <w:t xml:space="preserve"> </w:t>
            </w:r>
            <w:r w:rsidRPr="007D1C4D">
              <w:rPr>
                <w:rFonts w:ascii="Times New Roman" w:eastAsia="Times New Roman" w:hAnsi="Times New Roman" w:cs="Times New Roman"/>
                <w:color w:val="212121"/>
                <w:sz w:val="24"/>
              </w:rPr>
              <w:t>ЛадоьгӀначу</w:t>
            </w:r>
            <w:r w:rsidRPr="007D1C4D">
              <w:rPr>
                <w:rFonts w:ascii="Times New Roman" w:eastAsia="Times New Roman" w:hAnsi="Times New Roman" w:cs="Times New Roman"/>
                <w:color w:val="212121"/>
                <w:spacing w:val="-1"/>
                <w:sz w:val="24"/>
              </w:rPr>
              <w:t xml:space="preserve"> </w:t>
            </w:r>
            <w:r w:rsidRPr="007D1C4D">
              <w:rPr>
                <w:rFonts w:ascii="Times New Roman" w:eastAsia="Times New Roman" w:hAnsi="Times New Roman" w:cs="Times New Roman"/>
                <w:color w:val="212121"/>
                <w:sz w:val="24"/>
              </w:rPr>
              <w:t>текстах</w:t>
            </w:r>
            <w:r w:rsidRPr="007D1C4D">
              <w:rPr>
                <w:rFonts w:ascii="Times New Roman" w:eastAsia="Times New Roman" w:hAnsi="Times New Roman" w:cs="Times New Roman"/>
                <w:color w:val="212121"/>
                <w:spacing w:val="1"/>
                <w:sz w:val="24"/>
              </w:rPr>
              <w:t xml:space="preserve"> </w:t>
            </w:r>
            <w:r w:rsidRPr="007D1C4D">
              <w:rPr>
                <w:rFonts w:ascii="Times New Roman" w:eastAsia="Times New Roman" w:hAnsi="Times New Roman" w:cs="Times New Roman"/>
                <w:color w:val="212121"/>
                <w:sz w:val="24"/>
              </w:rPr>
              <w:t>муха</w:t>
            </w:r>
            <w:r w:rsidRPr="007D1C4D">
              <w:rPr>
                <w:rFonts w:ascii="Times New Roman" w:eastAsia="Times New Roman" w:hAnsi="Times New Roman" w:cs="Times New Roman"/>
                <w:color w:val="212121"/>
                <w:spacing w:val="-1"/>
                <w:sz w:val="24"/>
              </w:rPr>
              <w:t xml:space="preserve"> </w:t>
            </w:r>
            <w:r w:rsidRPr="007D1C4D">
              <w:rPr>
                <w:rFonts w:ascii="Times New Roman" w:eastAsia="Times New Roman" w:hAnsi="Times New Roman" w:cs="Times New Roman"/>
                <w:color w:val="212121"/>
                <w:sz w:val="24"/>
              </w:rPr>
              <w:t>кхетта</w:t>
            </w:r>
            <w:r w:rsidRPr="007D1C4D">
              <w:rPr>
                <w:rFonts w:ascii="Times New Roman" w:eastAsia="Times New Roman" w:hAnsi="Times New Roman" w:cs="Times New Roman"/>
                <w:color w:val="212121"/>
                <w:spacing w:val="-1"/>
                <w:sz w:val="24"/>
              </w:rPr>
              <w:t xml:space="preserve"> </w:t>
            </w:r>
            <w:r w:rsidRPr="007D1C4D">
              <w:rPr>
                <w:rFonts w:ascii="Times New Roman" w:eastAsia="Times New Roman" w:hAnsi="Times New Roman" w:cs="Times New Roman"/>
                <w:color w:val="212121"/>
                <w:sz w:val="24"/>
              </w:rPr>
              <w:t>хьажа</w:t>
            </w:r>
            <w:r w:rsidRPr="007D1C4D">
              <w:rPr>
                <w:rFonts w:ascii="Times New Roman" w:eastAsia="Times New Roman" w:hAnsi="Times New Roman" w:cs="Times New Roman"/>
                <w:color w:val="212121"/>
                <w:spacing w:val="-2"/>
                <w:sz w:val="24"/>
              </w:rPr>
              <w:t xml:space="preserve"> </w:t>
            </w:r>
            <w:r w:rsidRPr="007D1C4D">
              <w:rPr>
                <w:rFonts w:ascii="Times New Roman" w:eastAsia="Times New Roman" w:hAnsi="Times New Roman" w:cs="Times New Roman"/>
                <w:color w:val="212121"/>
                <w:sz w:val="24"/>
              </w:rPr>
              <w:t>хаттарш.</w:t>
            </w:r>
          </w:p>
          <w:p w:rsidR="007D1C4D" w:rsidRPr="007D1C4D" w:rsidRDefault="007D1C4D" w:rsidP="007D1C4D">
            <w:pPr>
              <w:ind w:left="108" w:right="517" w:firstLine="60"/>
              <w:rPr>
                <w:rFonts w:ascii="Times New Roman" w:eastAsia="Times New Roman" w:hAnsi="Times New Roman" w:cs="Times New Roman"/>
                <w:sz w:val="24"/>
              </w:rPr>
            </w:pPr>
            <w:r w:rsidRPr="007D1C4D">
              <w:rPr>
                <w:rFonts w:ascii="Times New Roman" w:eastAsia="Times New Roman" w:hAnsi="Times New Roman" w:cs="Times New Roman"/>
                <w:color w:val="212121"/>
                <w:sz w:val="24"/>
              </w:rPr>
              <w:t>Хезаш йешар: текстах кхетархьама цаторийла йолчу боларца дешархойх хӀорамма а</w:t>
            </w:r>
            <w:r w:rsidRPr="007D1C4D">
              <w:rPr>
                <w:rFonts w:ascii="Times New Roman" w:eastAsia="Times New Roman" w:hAnsi="Times New Roman" w:cs="Times New Roman"/>
                <w:color w:val="212121"/>
                <w:spacing w:val="-57"/>
                <w:sz w:val="24"/>
              </w:rPr>
              <w:t xml:space="preserve"> </w:t>
            </w:r>
            <w:r w:rsidRPr="007D1C4D">
              <w:rPr>
                <w:rFonts w:ascii="Times New Roman" w:eastAsia="Times New Roman" w:hAnsi="Times New Roman" w:cs="Times New Roman"/>
                <w:color w:val="212121"/>
                <w:sz w:val="24"/>
              </w:rPr>
              <w:t>хезаш</w:t>
            </w:r>
            <w:r w:rsidRPr="007D1C4D">
              <w:rPr>
                <w:rFonts w:ascii="Times New Roman" w:eastAsia="Times New Roman" w:hAnsi="Times New Roman" w:cs="Times New Roman"/>
                <w:color w:val="212121"/>
                <w:spacing w:val="-1"/>
                <w:sz w:val="24"/>
              </w:rPr>
              <w:t xml:space="preserve"> </w:t>
            </w:r>
            <w:r w:rsidRPr="007D1C4D">
              <w:rPr>
                <w:rFonts w:ascii="Times New Roman" w:eastAsia="Times New Roman" w:hAnsi="Times New Roman" w:cs="Times New Roman"/>
                <w:color w:val="212121"/>
                <w:sz w:val="24"/>
              </w:rPr>
              <w:t>йешар.</w:t>
            </w:r>
          </w:p>
          <w:p w:rsidR="007D1C4D" w:rsidRPr="007D1C4D" w:rsidRDefault="007D1C4D" w:rsidP="007D1C4D">
            <w:pPr>
              <w:ind w:left="108"/>
              <w:rPr>
                <w:rFonts w:ascii="Times New Roman" w:eastAsia="Times New Roman" w:hAnsi="Times New Roman" w:cs="Times New Roman"/>
                <w:sz w:val="24"/>
              </w:rPr>
            </w:pPr>
            <w:r w:rsidRPr="007D1C4D">
              <w:rPr>
                <w:rFonts w:ascii="Times New Roman" w:eastAsia="Times New Roman" w:hAnsi="Times New Roman" w:cs="Times New Roman"/>
                <w:sz w:val="24"/>
              </w:rPr>
              <w:t>Дагахь</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йешар:</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текст</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дагахь</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йешар,</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йешначух</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хиинарг</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дийцаре</w:t>
            </w:r>
            <w:r w:rsidRPr="007D1C4D">
              <w:rPr>
                <w:rFonts w:ascii="Times New Roman" w:eastAsia="Times New Roman" w:hAnsi="Times New Roman" w:cs="Times New Roman"/>
                <w:spacing w:val="-4"/>
                <w:sz w:val="24"/>
              </w:rPr>
              <w:t xml:space="preserve"> </w:t>
            </w:r>
            <w:r w:rsidRPr="007D1C4D">
              <w:rPr>
                <w:rFonts w:ascii="Times New Roman" w:eastAsia="Times New Roman" w:hAnsi="Times New Roman" w:cs="Times New Roman"/>
                <w:sz w:val="24"/>
              </w:rPr>
              <w:t>дан</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кечамбар.</w:t>
            </w:r>
          </w:p>
          <w:p w:rsidR="007D1C4D" w:rsidRPr="007D1C4D" w:rsidRDefault="007D1C4D" w:rsidP="007D1C4D">
            <w:pPr>
              <w:ind w:left="108" w:right="517"/>
              <w:rPr>
                <w:rFonts w:ascii="Times New Roman" w:eastAsia="Times New Roman" w:hAnsi="Times New Roman" w:cs="Times New Roman"/>
                <w:sz w:val="24"/>
              </w:rPr>
            </w:pPr>
            <w:r w:rsidRPr="007D1C4D">
              <w:rPr>
                <w:rFonts w:ascii="Times New Roman" w:eastAsia="Times New Roman" w:hAnsi="Times New Roman" w:cs="Times New Roman"/>
                <w:color w:val="212121"/>
                <w:sz w:val="24"/>
              </w:rPr>
              <w:t>Цадевзачу</w:t>
            </w:r>
            <w:r w:rsidRPr="007D1C4D">
              <w:rPr>
                <w:rFonts w:ascii="Times New Roman" w:eastAsia="Times New Roman" w:hAnsi="Times New Roman" w:cs="Times New Roman"/>
                <w:color w:val="212121"/>
                <w:spacing w:val="-2"/>
                <w:sz w:val="24"/>
              </w:rPr>
              <w:t xml:space="preserve"> </w:t>
            </w:r>
            <w:r w:rsidRPr="007D1C4D">
              <w:rPr>
                <w:rFonts w:ascii="Times New Roman" w:eastAsia="Times New Roman" w:hAnsi="Times New Roman" w:cs="Times New Roman"/>
                <w:color w:val="212121"/>
                <w:sz w:val="24"/>
              </w:rPr>
              <w:t>дешнашца</w:t>
            </w:r>
            <w:r w:rsidRPr="007D1C4D">
              <w:rPr>
                <w:rFonts w:ascii="Times New Roman" w:eastAsia="Times New Roman" w:hAnsi="Times New Roman" w:cs="Times New Roman"/>
                <w:color w:val="212121"/>
                <w:spacing w:val="-3"/>
                <w:sz w:val="24"/>
              </w:rPr>
              <w:t xml:space="preserve"> </w:t>
            </w:r>
            <w:r w:rsidRPr="007D1C4D">
              <w:rPr>
                <w:rFonts w:ascii="Times New Roman" w:eastAsia="Times New Roman" w:hAnsi="Times New Roman" w:cs="Times New Roman"/>
                <w:color w:val="212121"/>
                <w:sz w:val="24"/>
              </w:rPr>
              <w:t>а, аларшца</w:t>
            </w:r>
            <w:r w:rsidRPr="007D1C4D">
              <w:rPr>
                <w:rFonts w:ascii="Times New Roman" w:eastAsia="Times New Roman" w:hAnsi="Times New Roman" w:cs="Times New Roman"/>
                <w:color w:val="212121"/>
                <w:spacing w:val="-2"/>
                <w:sz w:val="24"/>
              </w:rPr>
              <w:t xml:space="preserve"> </w:t>
            </w:r>
            <w:r w:rsidRPr="007D1C4D">
              <w:rPr>
                <w:rFonts w:ascii="Times New Roman" w:eastAsia="Times New Roman" w:hAnsi="Times New Roman" w:cs="Times New Roman"/>
                <w:color w:val="212121"/>
                <w:sz w:val="24"/>
              </w:rPr>
              <w:t>а</w:t>
            </w:r>
            <w:r w:rsidRPr="007D1C4D">
              <w:rPr>
                <w:rFonts w:ascii="Times New Roman" w:eastAsia="Times New Roman" w:hAnsi="Times New Roman" w:cs="Times New Roman"/>
                <w:color w:val="212121"/>
                <w:spacing w:val="-3"/>
                <w:sz w:val="24"/>
              </w:rPr>
              <w:t xml:space="preserve"> </w:t>
            </w:r>
            <w:r w:rsidRPr="007D1C4D">
              <w:rPr>
                <w:rFonts w:ascii="Times New Roman" w:eastAsia="Times New Roman" w:hAnsi="Times New Roman" w:cs="Times New Roman"/>
                <w:color w:val="212121"/>
                <w:sz w:val="24"/>
              </w:rPr>
              <w:t>болх</w:t>
            </w:r>
            <w:r w:rsidRPr="007D1C4D">
              <w:rPr>
                <w:rFonts w:ascii="Times New Roman" w:eastAsia="Times New Roman" w:hAnsi="Times New Roman" w:cs="Times New Roman"/>
                <w:color w:val="212121"/>
                <w:spacing w:val="-2"/>
                <w:sz w:val="24"/>
              </w:rPr>
              <w:t xml:space="preserve"> </w:t>
            </w:r>
            <w:r w:rsidRPr="007D1C4D">
              <w:rPr>
                <w:rFonts w:ascii="Times New Roman" w:eastAsia="Times New Roman" w:hAnsi="Times New Roman" w:cs="Times New Roman"/>
                <w:color w:val="212121"/>
                <w:sz w:val="24"/>
              </w:rPr>
              <w:t>бар:</w:t>
            </w:r>
            <w:r w:rsidRPr="007D1C4D">
              <w:rPr>
                <w:rFonts w:ascii="Times New Roman" w:eastAsia="Times New Roman" w:hAnsi="Times New Roman" w:cs="Times New Roman"/>
                <w:color w:val="212121"/>
                <w:spacing w:val="-2"/>
                <w:sz w:val="24"/>
              </w:rPr>
              <w:t xml:space="preserve"> </w:t>
            </w:r>
            <w:r w:rsidRPr="007D1C4D">
              <w:rPr>
                <w:rFonts w:ascii="Times New Roman" w:eastAsia="Times New Roman" w:hAnsi="Times New Roman" w:cs="Times New Roman"/>
                <w:color w:val="212121"/>
                <w:sz w:val="24"/>
              </w:rPr>
              <w:t>маьӀнех</w:t>
            </w:r>
            <w:r w:rsidRPr="007D1C4D">
              <w:rPr>
                <w:rFonts w:ascii="Times New Roman" w:eastAsia="Times New Roman" w:hAnsi="Times New Roman" w:cs="Times New Roman"/>
                <w:color w:val="212121"/>
                <w:spacing w:val="-1"/>
                <w:sz w:val="24"/>
              </w:rPr>
              <w:t xml:space="preserve"> </w:t>
            </w:r>
            <w:r w:rsidRPr="007D1C4D">
              <w:rPr>
                <w:rFonts w:ascii="Times New Roman" w:eastAsia="Times New Roman" w:hAnsi="Times New Roman" w:cs="Times New Roman"/>
                <w:color w:val="212121"/>
                <w:sz w:val="24"/>
              </w:rPr>
              <w:t>кхетархьама</w:t>
            </w:r>
            <w:r w:rsidRPr="007D1C4D">
              <w:rPr>
                <w:rFonts w:ascii="Times New Roman" w:eastAsia="Times New Roman" w:hAnsi="Times New Roman" w:cs="Times New Roman"/>
                <w:color w:val="212121"/>
                <w:spacing w:val="-3"/>
                <w:sz w:val="24"/>
              </w:rPr>
              <w:t xml:space="preserve"> </w:t>
            </w:r>
            <w:r w:rsidRPr="007D1C4D">
              <w:rPr>
                <w:rFonts w:ascii="Times New Roman" w:eastAsia="Times New Roman" w:hAnsi="Times New Roman" w:cs="Times New Roman"/>
                <w:color w:val="212121"/>
                <w:sz w:val="24"/>
              </w:rPr>
              <w:t>контекстан</w:t>
            </w:r>
            <w:r w:rsidRPr="007D1C4D">
              <w:rPr>
                <w:rFonts w:ascii="Times New Roman" w:eastAsia="Times New Roman" w:hAnsi="Times New Roman" w:cs="Times New Roman"/>
                <w:color w:val="212121"/>
                <w:spacing w:val="-2"/>
                <w:sz w:val="24"/>
              </w:rPr>
              <w:t xml:space="preserve"> </w:t>
            </w:r>
            <w:r w:rsidRPr="007D1C4D">
              <w:rPr>
                <w:rFonts w:ascii="Times New Roman" w:eastAsia="Times New Roman" w:hAnsi="Times New Roman" w:cs="Times New Roman"/>
                <w:color w:val="212121"/>
                <w:sz w:val="24"/>
              </w:rPr>
              <w:t>анализ</w:t>
            </w:r>
            <w:r w:rsidRPr="007D1C4D">
              <w:rPr>
                <w:rFonts w:ascii="Times New Roman" w:eastAsia="Times New Roman" w:hAnsi="Times New Roman" w:cs="Times New Roman"/>
                <w:color w:val="212121"/>
                <w:spacing w:val="-57"/>
                <w:sz w:val="24"/>
              </w:rPr>
              <w:t xml:space="preserve"> </w:t>
            </w:r>
            <w:r w:rsidRPr="007D1C4D">
              <w:rPr>
                <w:rFonts w:ascii="Times New Roman" w:eastAsia="Times New Roman" w:hAnsi="Times New Roman" w:cs="Times New Roman"/>
                <w:color w:val="212121"/>
                <w:sz w:val="24"/>
              </w:rPr>
              <w:t>йар.</w:t>
            </w:r>
          </w:p>
          <w:p w:rsidR="007D1C4D" w:rsidRPr="007D1C4D" w:rsidRDefault="007D1C4D" w:rsidP="007D1C4D">
            <w:pPr>
              <w:ind w:left="108"/>
              <w:rPr>
                <w:rFonts w:ascii="Times New Roman" w:eastAsia="Times New Roman" w:hAnsi="Times New Roman" w:cs="Times New Roman"/>
                <w:sz w:val="24"/>
              </w:rPr>
            </w:pPr>
            <w:r w:rsidRPr="007D1C4D">
              <w:rPr>
                <w:rFonts w:ascii="Times New Roman" w:eastAsia="Times New Roman" w:hAnsi="Times New Roman" w:cs="Times New Roman"/>
                <w:sz w:val="24"/>
              </w:rPr>
              <w:t>Исбаьхьаллин</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говзаран</w:t>
            </w:r>
            <w:r w:rsidRPr="007D1C4D">
              <w:rPr>
                <w:rFonts w:ascii="Times New Roman" w:eastAsia="Times New Roman" w:hAnsi="Times New Roman" w:cs="Times New Roman"/>
                <w:spacing w:val="-5"/>
                <w:sz w:val="24"/>
              </w:rPr>
              <w:t xml:space="preserve"> </w:t>
            </w:r>
            <w:r w:rsidRPr="007D1C4D">
              <w:rPr>
                <w:rFonts w:ascii="Times New Roman" w:eastAsia="Times New Roman" w:hAnsi="Times New Roman" w:cs="Times New Roman"/>
                <w:sz w:val="24"/>
              </w:rPr>
              <w:t>анализ</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йар:</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коьрта</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идеяш</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гучуйахар;</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цӀеран</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(коьртан)</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маьӀнех</w:t>
            </w:r>
            <w:r w:rsidRPr="007D1C4D">
              <w:rPr>
                <w:rFonts w:ascii="Times New Roman" w:eastAsia="Times New Roman" w:hAnsi="Times New Roman" w:cs="Times New Roman"/>
                <w:spacing w:val="-57"/>
                <w:sz w:val="24"/>
              </w:rPr>
              <w:t xml:space="preserve"> </w:t>
            </w:r>
            <w:r w:rsidRPr="007D1C4D">
              <w:rPr>
                <w:rFonts w:ascii="Times New Roman" w:eastAsia="Times New Roman" w:hAnsi="Times New Roman" w:cs="Times New Roman"/>
                <w:sz w:val="24"/>
              </w:rPr>
              <w:t>кхетар.</w:t>
            </w:r>
          </w:p>
          <w:p w:rsidR="007D1C4D" w:rsidRPr="007D1C4D" w:rsidRDefault="007D1C4D" w:rsidP="007D1C4D">
            <w:pPr>
              <w:spacing w:line="270" w:lineRule="atLeast"/>
              <w:ind w:left="108"/>
              <w:rPr>
                <w:rFonts w:ascii="Times New Roman" w:eastAsia="Times New Roman" w:hAnsi="Times New Roman" w:cs="Times New Roman"/>
                <w:sz w:val="24"/>
              </w:rPr>
            </w:pPr>
            <w:r w:rsidRPr="007D1C4D">
              <w:rPr>
                <w:rFonts w:ascii="Times New Roman" w:eastAsia="Times New Roman" w:hAnsi="Times New Roman" w:cs="Times New Roman"/>
                <w:sz w:val="24"/>
              </w:rPr>
              <w:t>Текстехь</w:t>
            </w:r>
            <w:r w:rsidRPr="007D1C4D">
              <w:rPr>
                <w:rFonts w:ascii="Times New Roman" w:eastAsia="Times New Roman" w:hAnsi="Times New Roman" w:cs="Times New Roman"/>
                <w:spacing w:val="-4"/>
                <w:sz w:val="24"/>
              </w:rPr>
              <w:t xml:space="preserve"> </w:t>
            </w:r>
            <w:r w:rsidRPr="007D1C4D">
              <w:rPr>
                <w:rFonts w:ascii="Times New Roman" w:eastAsia="Times New Roman" w:hAnsi="Times New Roman" w:cs="Times New Roman"/>
                <w:sz w:val="24"/>
              </w:rPr>
              <w:t>хӀиттийнчу</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гӀиллакх-оьздангаллин</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а,</w:t>
            </w:r>
            <w:r w:rsidRPr="007D1C4D">
              <w:rPr>
                <w:rFonts w:ascii="Times New Roman" w:eastAsia="Times New Roman" w:hAnsi="Times New Roman" w:cs="Times New Roman"/>
                <w:spacing w:val="-6"/>
                <w:sz w:val="24"/>
              </w:rPr>
              <w:t xml:space="preserve"> </w:t>
            </w:r>
            <w:r w:rsidRPr="007D1C4D">
              <w:rPr>
                <w:rFonts w:ascii="Times New Roman" w:eastAsia="Times New Roman" w:hAnsi="Times New Roman" w:cs="Times New Roman"/>
                <w:sz w:val="24"/>
              </w:rPr>
              <w:t>историко-культурин</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а</w:t>
            </w:r>
            <w:r w:rsidRPr="007D1C4D">
              <w:rPr>
                <w:rFonts w:ascii="Times New Roman" w:eastAsia="Times New Roman" w:hAnsi="Times New Roman" w:cs="Times New Roman"/>
                <w:spacing w:val="-7"/>
                <w:sz w:val="24"/>
              </w:rPr>
              <w:t xml:space="preserve"> </w:t>
            </w:r>
            <w:r w:rsidRPr="007D1C4D">
              <w:rPr>
                <w:rFonts w:ascii="Times New Roman" w:eastAsia="Times New Roman" w:hAnsi="Times New Roman" w:cs="Times New Roman"/>
                <w:sz w:val="24"/>
              </w:rPr>
              <w:t>хаттарийн</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анализ</w:t>
            </w:r>
            <w:r w:rsidRPr="007D1C4D">
              <w:rPr>
                <w:rFonts w:ascii="Times New Roman" w:eastAsia="Times New Roman" w:hAnsi="Times New Roman" w:cs="Times New Roman"/>
                <w:spacing w:val="-57"/>
                <w:sz w:val="24"/>
              </w:rPr>
              <w:t xml:space="preserve"> </w:t>
            </w:r>
            <w:r w:rsidRPr="007D1C4D">
              <w:rPr>
                <w:rFonts w:ascii="Times New Roman" w:eastAsia="Times New Roman" w:hAnsi="Times New Roman" w:cs="Times New Roman"/>
                <w:sz w:val="24"/>
              </w:rPr>
              <w:t>йар;</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гонахарчу бакъдолчун хьежамца</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царна</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жоьпаш лаха</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хаар.</w:t>
            </w:r>
          </w:p>
        </w:tc>
        <w:tc>
          <w:tcPr>
            <w:tcW w:w="2409" w:type="dxa"/>
            <w:vMerge w:val="restart"/>
          </w:tcPr>
          <w:p w:rsidR="007D1C4D" w:rsidRPr="007D1C4D" w:rsidRDefault="007D1C4D" w:rsidP="007D1C4D">
            <w:pPr>
              <w:ind w:left="106"/>
              <w:rPr>
                <w:rFonts w:ascii="Times New Roman" w:eastAsia="Times New Roman" w:hAnsi="Times New Roman" w:cs="Times New Roman"/>
                <w:sz w:val="24"/>
              </w:rPr>
            </w:pPr>
            <w:r w:rsidRPr="007D1C4D">
              <w:rPr>
                <w:rFonts w:ascii="Times New Roman" w:eastAsia="Times New Roman" w:hAnsi="Times New Roman" w:cs="Times New Roman"/>
                <w:sz w:val="24"/>
              </w:rPr>
              <w:t>https://neb-</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pacing w:val="-1"/>
                <w:sz w:val="24"/>
              </w:rPr>
              <w:t>chr.ru/read/cat/yazyko</w:t>
            </w:r>
            <w:r w:rsidRPr="007D1C4D">
              <w:rPr>
                <w:rFonts w:ascii="Times New Roman" w:eastAsia="Times New Roman" w:hAnsi="Times New Roman" w:cs="Times New Roman"/>
                <w:spacing w:val="-57"/>
                <w:sz w:val="24"/>
              </w:rPr>
              <w:t xml:space="preserve"> </w:t>
            </w:r>
            <w:r w:rsidRPr="007D1C4D">
              <w:rPr>
                <w:rFonts w:ascii="Times New Roman" w:eastAsia="Times New Roman" w:hAnsi="Times New Roman" w:cs="Times New Roman"/>
                <w:sz w:val="24"/>
              </w:rPr>
              <w:t>znanie</w:t>
            </w:r>
          </w:p>
        </w:tc>
      </w:tr>
      <w:tr w:rsidR="007D1C4D" w:rsidRPr="007D1C4D" w:rsidTr="00EF0B46">
        <w:trPr>
          <w:trHeight w:val="1656"/>
        </w:trPr>
        <w:tc>
          <w:tcPr>
            <w:tcW w:w="3120" w:type="dxa"/>
          </w:tcPr>
          <w:p w:rsidR="007D1C4D" w:rsidRPr="007D1C4D" w:rsidRDefault="007D1C4D" w:rsidP="007D1C4D">
            <w:pPr>
              <w:rPr>
                <w:rFonts w:ascii="Times New Roman" w:eastAsia="Times New Roman" w:hAnsi="Times New Roman" w:cs="Times New Roman"/>
                <w:sz w:val="24"/>
              </w:rPr>
            </w:pPr>
          </w:p>
        </w:tc>
        <w:tc>
          <w:tcPr>
            <w:tcW w:w="9356" w:type="dxa"/>
          </w:tcPr>
          <w:p w:rsidR="007D1C4D" w:rsidRPr="007D1C4D" w:rsidRDefault="007D1C4D" w:rsidP="007D1C4D">
            <w:pPr>
              <w:numPr>
                <w:ilvl w:val="0"/>
                <w:numId w:val="11"/>
              </w:numPr>
              <w:tabs>
                <w:tab w:val="left" w:pos="828"/>
                <w:tab w:val="left" w:pos="829"/>
              </w:tabs>
              <w:spacing w:line="275" w:lineRule="exact"/>
              <w:ind w:hanging="361"/>
              <w:rPr>
                <w:rFonts w:ascii="Times New Roman" w:eastAsia="Times New Roman" w:hAnsi="Times New Roman" w:cs="Times New Roman"/>
                <w:sz w:val="24"/>
              </w:rPr>
            </w:pPr>
            <w:r w:rsidRPr="007D1C4D">
              <w:rPr>
                <w:rFonts w:ascii="Times New Roman" w:eastAsia="Times New Roman" w:hAnsi="Times New Roman" w:cs="Times New Roman"/>
                <w:sz w:val="24"/>
              </w:rPr>
              <w:t>ЛадогӀар:</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дешархоша</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ладугӀу</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хьехархочо</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йа</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говзаллин</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диктора</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дӀайоьшучу</w:t>
            </w:r>
          </w:p>
          <w:p w:rsidR="007D1C4D" w:rsidRPr="007D1C4D" w:rsidRDefault="007D1C4D" w:rsidP="007D1C4D">
            <w:pPr>
              <w:ind w:left="828"/>
              <w:rPr>
                <w:rFonts w:ascii="Times New Roman" w:eastAsia="Times New Roman" w:hAnsi="Times New Roman" w:cs="Times New Roman"/>
                <w:sz w:val="24"/>
              </w:rPr>
            </w:pPr>
            <w:r w:rsidRPr="007D1C4D">
              <w:rPr>
                <w:rFonts w:ascii="Times New Roman" w:eastAsia="Times New Roman" w:hAnsi="Times New Roman" w:cs="Times New Roman"/>
                <w:sz w:val="24"/>
              </w:rPr>
              <w:t>исбаьхьаллин</w:t>
            </w:r>
            <w:r w:rsidRPr="007D1C4D">
              <w:rPr>
                <w:rFonts w:ascii="Times New Roman" w:eastAsia="Times New Roman" w:hAnsi="Times New Roman" w:cs="Times New Roman"/>
                <w:spacing w:val="-4"/>
                <w:sz w:val="24"/>
              </w:rPr>
              <w:t xml:space="preserve"> </w:t>
            </w:r>
            <w:r w:rsidRPr="007D1C4D">
              <w:rPr>
                <w:rFonts w:ascii="Times New Roman" w:eastAsia="Times New Roman" w:hAnsi="Times New Roman" w:cs="Times New Roman"/>
                <w:sz w:val="24"/>
              </w:rPr>
              <w:t>тексте</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(таро</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йелахь,</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цу</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гӀуллакхна</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оьшучу</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гӀирсех</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пайда</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а</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оьцуш).</w:t>
            </w:r>
          </w:p>
          <w:p w:rsidR="007D1C4D" w:rsidRPr="007D1C4D" w:rsidRDefault="007D1C4D" w:rsidP="007D1C4D">
            <w:pPr>
              <w:ind w:left="828" w:right="1395"/>
              <w:rPr>
                <w:rFonts w:ascii="Times New Roman" w:eastAsia="Times New Roman" w:hAnsi="Times New Roman" w:cs="Times New Roman"/>
                <w:sz w:val="24"/>
              </w:rPr>
            </w:pPr>
            <w:r w:rsidRPr="007D1C4D">
              <w:rPr>
                <w:rFonts w:ascii="Times New Roman" w:eastAsia="Times New Roman" w:hAnsi="Times New Roman" w:cs="Times New Roman"/>
                <w:sz w:val="24"/>
              </w:rPr>
              <w:t>Хьехархочо</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дешархойн</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тидам</w:t>
            </w:r>
            <w:r w:rsidRPr="007D1C4D">
              <w:rPr>
                <w:rFonts w:ascii="Times New Roman" w:eastAsia="Times New Roman" w:hAnsi="Times New Roman" w:cs="Times New Roman"/>
                <w:spacing w:val="-4"/>
                <w:sz w:val="24"/>
              </w:rPr>
              <w:t xml:space="preserve"> </w:t>
            </w:r>
            <w:r w:rsidRPr="007D1C4D">
              <w:rPr>
                <w:rFonts w:ascii="Times New Roman" w:eastAsia="Times New Roman" w:hAnsi="Times New Roman" w:cs="Times New Roman"/>
                <w:sz w:val="24"/>
              </w:rPr>
              <w:t>тӀебохуьйту</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нохчийн</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маттахь</w:t>
            </w:r>
            <w:r w:rsidRPr="007D1C4D">
              <w:rPr>
                <w:rFonts w:ascii="Times New Roman" w:eastAsia="Times New Roman" w:hAnsi="Times New Roman" w:cs="Times New Roman"/>
                <w:spacing w:val="-5"/>
                <w:sz w:val="24"/>
              </w:rPr>
              <w:t xml:space="preserve"> </w:t>
            </w:r>
            <w:r w:rsidRPr="007D1C4D">
              <w:rPr>
                <w:rFonts w:ascii="Times New Roman" w:eastAsia="Times New Roman" w:hAnsi="Times New Roman" w:cs="Times New Roman"/>
                <w:sz w:val="24"/>
              </w:rPr>
              <w:t>йешаран</w:t>
            </w:r>
            <w:r w:rsidRPr="007D1C4D">
              <w:rPr>
                <w:rFonts w:ascii="Times New Roman" w:eastAsia="Times New Roman" w:hAnsi="Times New Roman" w:cs="Times New Roman"/>
                <w:spacing w:val="-57"/>
                <w:sz w:val="24"/>
              </w:rPr>
              <w:t xml:space="preserve"> </w:t>
            </w:r>
            <w:r w:rsidRPr="007D1C4D">
              <w:rPr>
                <w:rFonts w:ascii="Times New Roman" w:eastAsia="Times New Roman" w:hAnsi="Times New Roman" w:cs="Times New Roman"/>
                <w:sz w:val="24"/>
              </w:rPr>
              <w:t>башхаллашна.</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ЛадоьгӀначу</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текстах</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муха</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кхетта</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хьажа</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хаттарш.</w:t>
            </w:r>
          </w:p>
          <w:p w:rsidR="007D1C4D" w:rsidRPr="007D1C4D" w:rsidRDefault="007D1C4D" w:rsidP="007D1C4D">
            <w:pPr>
              <w:numPr>
                <w:ilvl w:val="0"/>
                <w:numId w:val="11"/>
              </w:numPr>
              <w:tabs>
                <w:tab w:val="left" w:pos="828"/>
                <w:tab w:val="left" w:pos="829"/>
              </w:tabs>
              <w:spacing w:line="276" w:lineRule="exact"/>
              <w:ind w:right="1057"/>
              <w:rPr>
                <w:rFonts w:ascii="Times New Roman" w:eastAsia="Times New Roman" w:hAnsi="Times New Roman" w:cs="Times New Roman"/>
                <w:sz w:val="24"/>
              </w:rPr>
            </w:pPr>
            <w:r w:rsidRPr="007D1C4D">
              <w:rPr>
                <w:rFonts w:ascii="Times New Roman" w:eastAsia="Times New Roman" w:hAnsi="Times New Roman" w:cs="Times New Roman"/>
                <w:sz w:val="24"/>
              </w:rPr>
              <w:t>Хезаш йешар: текстах кхетархьама цаторийла йолчу боларца дешархойх</w:t>
            </w:r>
            <w:r w:rsidRPr="007D1C4D">
              <w:rPr>
                <w:rFonts w:ascii="Times New Roman" w:eastAsia="Times New Roman" w:hAnsi="Times New Roman" w:cs="Times New Roman"/>
                <w:spacing w:val="-57"/>
                <w:sz w:val="24"/>
              </w:rPr>
              <w:t xml:space="preserve"> </w:t>
            </w:r>
            <w:r w:rsidRPr="007D1C4D">
              <w:rPr>
                <w:rFonts w:ascii="Times New Roman" w:eastAsia="Times New Roman" w:hAnsi="Times New Roman" w:cs="Times New Roman"/>
                <w:sz w:val="24"/>
              </w:rPr>
              <w:t>хӀорамма</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а</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хезаш йешар.</w:t>
            </w:r>
          </w:p>
        </w:tc>
        <w:tc>
          <w:tcPr>
            <w:tcW w:w="2409" w:type="dxa"/>
            <w:vMerge/>
            <w:tcBorders>
              <w:top w:val="nil"/>
            </w:tcBorders>
          </w:tcPr>
          <w:p w:rsidR="007D1C4D" w:rsidRPr="007D1C4D" w:rsidRDefault="007D1C4D" w:rsidP="007D1C4D">
            <w:pPr>
              <w:rPr>
                <w:rFonts w:ascii="Times New Roman" w:eastAsia="Times New Roman" w:hAnsi="Times New Roman" w:cs="Times New Roman"/>
                <w:sz w:val="2"/>
                <w:szCs w:val="2"/>
              </w:rPr>
            </w:pPr>
          </w:p>
        </w:tc>
      </w:tr>
    </w:tbl>
    <w:p w:rsidR="007D1C4D" w:rsidRPr="007D1C4D" w:rsidRDefault="007D1C4D" w:rsidP="007D1C4D">
      <w:pPr>
        <w:widowControl w:val="0"/>
        <w:autoSpaceDE w:val="0"/>
        <w:autoSpaceDN w:val="0"/>
        <w:spacing w:after="0" w:line="240" w:lineRule="auto"/>
        <w:rPr>
          <w:rFonts w:ascii="Times New Roman" w:eastAsia="Times New Roman" w:hAnsi="Times New Roman" w:cs="Times New Roman"/>
          <w:sz w:val="2"/>
          <w:szCs w:val="2"/>
        </w:rPr>
        <w:sectPr w:rsidR="007D1C4D" w:rsidRPr="007D1C4D">
          <w:pgSz w:w="16850" w:h="11920" w:orient="landscape"/>
          <w:pgMar w:top="980" w:right="760" w:bottom="1280" w:left="860" w:header="0" w:footer="1095" w:gutter="0"/>
          <w:cols w:space="720"/>
        </w:sectPr>
      </w:pPr>
    </w:p>
    <w:tbl>
      <w:tblPr>
        <w:tblStyle w:val="TableNormal"/>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20"/>
        <w:gridCol w:w="9356"/>
        <w:gridCol w:w="2409"/>
      </w:tblGrid>
      <w:tr w:rsidR="007D1C4D" w:rsidRPr="007D1C4D" w:rsidTr="00EF0B46">
        <w:trPr>
          <w:trHeight w:val="1380"/>
        </w:trPr>
        <w:tc>
          <w:tcPr>
            <w:tcW w:w="3120" w:type="dxa"/>
          </w:tcPr>
          <w:p w:rsidR="007D1C4D" w:rsidRPr="007D1C4D" w:rsidRDefault="007D1C4D" w:rsidP="007D1C4D">
            <w:pPr>
              <w:rPr>
                <w:rFonts w:ascii="Times New Roman" w:eastAsia="Times New Roman" w:hAnsi="Times New Roman" w:cs="Times New Roman"/>
                <w:sz w:val="24"/>
              </w:rPr>
            </w:pPr>
          </w:p>
        </w:tc>
        <w:tc>
          <w:tcPr>
            <w:tcW w:w="9356" w:type="dxa"/>
          </w:tcPr>
          <w:p w:rsidR="007D1C4D" w:rsidRPr="007D1C4D" w:rsidRDefault="007D1C4D" w:rsidP="007D1C4D">
            <w:pPr>
              <w:numPr>
                <w:ilvl w:val="0"/>
                <w:numId w:val="10"/>
              </w:numPr>
              <w:tabs>
                <w:tab w:val="left" w:pos="828"/>
                <w:tab w:val="left" w:pos="829"/>
              </w:tabs>
              <w:spacing w:line="275" w:lineRule="exact"/>
              <w:ind w:hanging="361"/>
              <w:rPr>
                <w:rFonts w:ascii="Times New Roman" w:eastAsia="Times New Roman" w:hAnsi="Times New Roman" w:cs="Times New Roman"/>
                <w:sz w:val="24"/>
              </w:rPr>
            </w:pPr>
            <w:r w:rsidRPr="007D1C4D">
              <w:rPr>
                <w:rFonts w:ascii="Times New Roman" w:eastAsia="Times New Roman" w:hAnsi="Times New Roman" w:cs="Times New Roman"/>
                <w:sz w:val="24"/>
              </w:rPr>
              <w:t>Дагахь</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йешар:</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текст</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дагахь</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йешар,</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йешначух</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хиинарг</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дийцаре</w:t>
            </w:r>
            <w:r w:rsidRPr="007D1C4D">
              <w:rPr>
                <w:rFonts w:ascii="Times New Roman" w:eastAsia="Times New Roman" w:hAnsi="Times New Roman" w:cs="Times New Roman"/>
                <w:spacing w:val="-4"/>
                <w:sz w:val="24"/>
              </w:rPr>
              <w:t xml:space="preserve"> </w:t>
            </w:r>
            <w:r w:rsidRPr="007D1C4D">
              <w:rPr>
                <w:rFonts w:ascii="Times New Roman" w:eastAsia="Times New Roman" w:hAnsi="Times New Roman" w:cs="Times New Roman"/>
                <w:sz w:val="24"/>
              </w:rPr>
              <w:t>дан</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кечамбар.</w:t>
            </w:r>
          </w:p>
          <w:p w:rsidR="007D1C4D" w:rsidRPr="007D1C4D" w:rsidRDefault="007D1C4D" w:rsidP="007D1C4D">
            <w:pPr>
              <w:numPr>
                <w:ilvl w:val="0"/>
                <w:numId w:val="9"/>
              </w:numPr>
              <w:tabs>
                <w:tab w:val="left" w:pos="430"/>
              </w:tabs>
              <w:ind w:right="608"/>
              <w:rPr>
                <w:rFonts w:ascii="Times New Roman" w:eastAsia="Times New Roman" w:hAnsi="Times New Roman" w:cs="Times New Roman"/>
                <w:sz w:val="24"/>
              </w:rPr>
            </w:pPr>
            <w:r w:rsidRPr="007D1C4D">
              <w:rPr>
                <w:rFonts w:ascii="Times New Roman" w:eastAsia="Times New Roman" w:hAnsi="Times New Roman" w:cs="Times New Roman"/>
                <w:sz w:val="24"/>
              </w:rPr>
              <w:t>Ӏаморан</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текстаца</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диалог:</w:t>
            </w:r>
            <w:r w:rsidRPr="007D1C4D">
              <w:rPr>
                <w:rFonts w:ascii="Times New Roman" w:eastAsia="Times New Roman" w:hAnsi="Times New Roman" w:cs="Times New Roman"/>
                <w:spacing w:val="-4"/>
                <w:sz w:val="24"/>
              </w:rPr>
              <w:t xml:space="preserve"> </w:t>
            </w:r>
            <w:r w:rsidRPr="007D1C4D">
              <w:rPr>
                <w:rFonts w:ascii="Times New Roman" w:eastAsia="Times New Roman" w:hAnsi="Times New Roman" w:cs="Times New Roman"/>
                <w:sz w:val="24"/>
              </w:rPr>
              <w:t>хӀиттийнчу</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хаттаршна</w:t>
            </w:r>
            <w:r w:rsidRPr="007D1C4D">
              <w:rPr>
                <w:rFonts w:ascii="Times New Roman" w:eastAsia="Times New Roman" w:hAnsi="Times New Roman" w:cs="Times New Roman"/>
                <w:spacing w:val="-4"/>
                <w:sz w:val="24"/>
              </w:rPr>
              <w:t xml:space="preserve"> </w:t>
            </w:r>
            <w:r w:rsidRPr="007D1C4D">
              <w:rPr>
                <w:rFonts w:ascii="Times New Roman" w:eastAsia="Times New Roman" w:hAnsi="Times New Roman" w:cs="Times New Roman"/>
                <w:sz w:val="24"/>
              </w:rPr>
              <w:t>жоьпаш;</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кхачамбацар</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дӀадаккха</w:t>
            </w:r>
            <w:r w:rsidRPr="007D1C4D">
              <w:rPr>
                <w:rFonts w:ascii="Times New Roman" w:eastAsia="Times New Roman" w:hAnsi="Times New Roman" w:cs="Times New Roman"/>
                <w:spacing w:val="-57"/>
                <w:sz w:val="24"/>
              </w:rPr>
              <w:t xml:space="preserve"> </w:t>
            </w:r>
            <w:r w:rsidRPr="007D1C4D">
              <w:rPr>
                <w:rFonts w:ascii="Times New Roman" w:eastAsia="Times New Roman" w:hAnsi="Times New Roman" w:cs="Times New Roman"/>
                <w:sz w:val="24"/>
              </w:rPr>
              <w:t>шайн</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хьежам</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бовзийтар;</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шайна</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хетачун</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а,</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сацаман</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а</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бухедиллар</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довзийта</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хаар.</w:t>
            </w:r>
          </w:p>
          <w:p w:rsidR="007D1C4D" w:rsidRPr="007D1C4D" w:rsidRDefault="007D1C4D" w:rsidP="007D1C4D">
            <w:pPr>
              <w:numPr>
                <w:ilvl w:val="1"/>
                <w:numId w:val="9"/>
              </w:numPr>
              <w:tabs>
                <w:tab w:val="left" w:pos="828"/>
                <w:tab w:val="left" w:pos="829"/>
              </w:tabs>
              <w:spacing w:line="270" w:lineRule="atLeast"/>
              <w:ind w:right="556"/>
              <w:rPr>
                <w:rFonts w:ascii="Times New Roman" w:eastAsia="Times New Roman" w:hAnsi="Times New Roman" w:cs="Times New Roman"/>
                <w:sz w:val="24"/>
              </w:rPr>
            </w:pPr>
            <w:r w:rsidRPr="007D1C4D">
              <w:rPr>
                <w:rFonts w:ascii="Times New Roman" w:eastAsia="Times New Roman" w:hAnsi="Times New Roman" w:cs="Times New Roman"/>
                <w:sz w:val="24"/>
              </w:rPr>
              <w:t>Тергам</w:t>
            </w:r>
            <w:r w:rsidRPr="007D1C4D">
              <w:rPr>
                <w:rFonts w:ascii="Times New Roman" w:eastAsia="Times New Roman" w:hAnsi="Times New Roman" w:cs="Times New Roman"/>
                <w:spacing w:val="-4"/>
                <w:sz w:val="24"/>
              </w:rPr>
              <w:t xml:space="preserve"> </w:t>
            </w:r>
            <w:r w:rsidRPr="007D1C4D">
              <w:rPr>
                <w:rFonts w:ascii="Times New Roman" w:eastAsia="Times New Roman" w:hAnsi="Times New Roman" w:cs="Times New Roman"/>
                <w:sz w:val="24"/>
              </w:rPr>
              <w:t>бар: суьртан</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(иллюстрацин)</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анализ</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йар,</w:t>
            </w:r>
            <w:r w:rsidRPr="007D1C4D">
              <w:rPr>
                <w:rFonts w:ascii="Times New Roman" w:eastAsia="Times New Roman" w:hAnsi="Times New Roman" w:cs="Times New Roman"/>
                <w:spacing w:val="-5"/>
                <w:sz w:val="24"/>
              </w:rPr>
              <w:t xml:space="preserve"> </w:t>
            </w:r>
            <w:r w:rsidRPr="007D1C4D">
              <w:rPr>
                <w:rFonts w:ascii="Times New Roman" w:eastAsia="Times New Roman" w:hAnsi="Times New Roman" w:cs="Times New Roman"/>
                <w:sz w:val="24"/>
              </w:rPr>
              <w:t>говзаран</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чулацамца</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и</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йустар,</w:t>
            </w:r>
            <w:r w:rsidRPr="007D1C4D">
              <w:rPr>
                <w:rFonts w:ascii="Times New Roman" w:eastAsia="Times New Roman" w:hAnsi="Times New Roman" w:cs="Times New Roman"/>
                <w:spacing w:val="-57"/>
                <w:sz w:val="24"/>
              </w:rPr>
              <w:t xml:space="preserve"> </w:t>
            </w:r>
            <w:r w:rsidRPr="007D1C4D">
              <w:rPr>
                <w:rFonts w:ascii="Times New Roman" w:eastAsia="Times New Roman" w:hAnsi="Times New Roman" w:cs="Times New Roman"/>
                <w:sz w:val="24"/>
              </w:rPr>
              <w:t>говзарна</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суьрташ дахкаран шайн кепаш</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йалор.</w:t>
            </w:r>
          </w:p>
        </w:tc>
        <w:tc>
          <w:tcPr>
            <w:tcW w:w="2409" w:type="dxa"/>
          </w:tcPr>
          <w:p w:rsidR="007D1C4D" w:rsidRPr="007D1C4D" w:rsidRDefault="007D1C4D" w:rsidP="007D1C4D">
            <w:pPr>
              <w:rPr>
                <w:rFonts w:ascii="Times New Roman" w:eastAsia="Times New Roman" w:hAnsi="Times New Roman" w:cs="Times New Roman"/>
                <w:sz w:val="24"/>
              </w:rPr>
            </w:pPr>
          </w:p>
        </w:tc>
      </w:tr>
      <w:tr w:rsidR="007D1C4D" w:rsidRPr="007D1C4D" w:rsidTr="00EF0B46">
        <w:trPr>
          <w:trHeight w:val="7453"/>
        </w:trPr>
        <w:tc>
          <w:tcPr>
            <w:tcW w:w="3120" w:type="dxa"/>
          </w:tcPr>
          <w:p w:rsidR="007D1C4D" w:rsidRPr="007D1C4D" w:rsidRDefault="007D1C4D" w:rsidP="007D1C4D">
            <w:pPr>
              <w:rPr>
                <w:rFonts w:ascii="Times New Roman" w:eastAsia="Times New Roman" w:hAnsi="Times New Roman" w:cs="Times New Roman"/>
                <w:sz w:val="24"/>
              </w:rPr>
            </w:pPr>
          </w:p>
        </w:tc>
        <w:tc>
          <w:tcPr>
            <w:tcW w:w="9356" w:type="dxa"/>
          </w:tcPr>
          <w:p w:rsidR="007D1C4D" w:rsidRPr="007D1C4D" w:rsidRDefault="007D1C4D" w:rsidP="007D1C4D">
            <w:pPr>
              <w:spacing w:line="275" w:lineRule="exact"/>
              <w:ind w:left="165"/>
              <w:rPr>
                <w:rFonts w:ascii="Times New Roman" w:eastAsia="Times New Roman" w:hAnsi="Times New Roman" w:cs="Times New Roman"/>
                <w:sz w:val="24"/>
              </w:rPr>
            </w:pPr>
            <w:r w:rsidRPr="007D1C4D">
              <w:rPr>
                <w:rFonts w:ascii="Times New Roman" w:eastAsia="Times New Roman" w:hAnsi="Times New Roman" w:cs="Times New Roman"/>
                <w:sz w:val="24"/>
              </w:rPr>
              <w:t>ЛадогӀар:</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дешархоша</w:t>
            </w:r>
            <w:r w:rsidRPr="007D1C4D">
              <w:rPr>
                <w:rFonts w:ascii="Times New Roman" w:eastAsia="Times New Roman" w:hAnsi="Times New Roman" w:cs="Times New Roman"/>
                <w:spacing w:val="-4"/>
                <w:sz w:val="24"/>
              </w:rPr>
              <w:t xml:space="preserve"> </w:t>
            </w:r>
            <w:r w:rsidRPr="007D1C4D">
              <w:rPr>
                <w:rFonts w:ascii="Times New Roman" w:eastAsia="Times New Roman" w:hAnsi="Times New Roman" w:cs="Times New Roman"/>
                <w:sz w:val="24"/>
              </w:rPr>
              <w:t>ладугӀу</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хьехархочо</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йа</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говзаллин</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диктора</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дӀайоьшучу</w:t>
            </w:r>
          </w:p>
          <w:p w:rsidR="007D1C4D" w:rsidRPr="007D1C4D" w:rsidRDefault="007D1C4D" w:rsidP="007D1C4D">
            <w:pPr>
              <w:ind w:left="165"/>
              <w:rPr>
                <w:rFonts w:ascii="Times New Roman" w:eastAsia="Times New Roman" w:hAnsi="Times New Roman" w:cs="Times New Roman"/>
                <w:sz w:val="24"/>
              </w:rPr>
            </w:pPr>
            <w:r w:rsidRPr="007D1C4D">
              <w:rPr>
                <w:rFonts w:ascii="Times New Roman" w:eastAsia="Times New Roman" w:hAnsi="Times New Roman" w:cs="Times New Roman"/>
                <w:sz w:val="24"/>
              </w:rPr>
              <w:t>исбаьхьаллин тексте (таро йелахь, цу гӀуллакхна оьшучу гӀирсех пайда а оьцуш).</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Хьехархочо</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дешархойн</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тидам</w:t>
            </w:r>
            <w:r w:rsidRPr="007D1C4D">
              <w:rPr>
                <w:rFonts w:ascii="Times New Roman" w:eastAsia="Times New Roman" w:hAnsi="Times New Roman" w:cs="Times New Roman"/>
                <w:spacing w:val="-4"/>
                <w:sz w:val="24"/>
              </w:rPr>
              <w:t xml:space="preserve"> </w:t>
            </w:r>
            <w:r w:rsidRPr="007D1C4D">
              <w:rPr>
                <w:rFonts w:ascii="Times New Roman" w:eastAsia="Times New Roman" w:hAnsi="Times New Roman" w:cs="Times New Roman"/>
                <w:sz w:val="24"/>
              </w:rPr>
              <w:t>тӀебохуьйту</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нохчийн</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маттахь</w:t>
            </w:r>
            <w:r w:rsidRPr="007D1C4D">
              <w:rPr>
                <w:rFonts w:ascii="Times New Roman" w:eastAsia="Times New Roman" w:hAnsi="Times New Roman" w:cs="Times New Roman"/>
                <w:spacing w:val="-5"/>
                <w:sz w:val="24"/>
              </w:rPr>
              <w:t xml:space="preserve"> </w:t>
            </w:r>
            <w:r w:rsidRPr="007D1C4D">
              <w:rPr>
                <w:rFonts w:ascii="Times New Roman" w:eastAsia="Times New Roman" w:hAnsi="Times New Roman" w:cs="Times New Roman"/>
                <w:sz w:val="24"/>
              </w:rPr>
              <w:t>йешаран</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башхаллашна.</w:t>
            </w:r>
            <w:r w:rsidRPr="007D1C4D">
              <w:rPr>
                <w:rFonts w:ascii="Times New Roman" w:eastAsia="Times New Roman" w:hAnsi="Times New Roman" w:cs="Times New Roman"/>
                <w:spacing w:val="-57"/>
                <w:sz w:val="24"/>
              </w:rPr>
              <w:t xml:space="preserve"> </w:t>
            </w:r>
            <w:r w:rsidRPr="007D1C4D">
              <w:rPr>
                <w:rFonts w:ascii="Times New Roman" w:eastAsia="Times New Roman" w:hAnsi="Times New Roman" w:cs="Times New Roman"/>
                <w:sz w:val="24"/>
              </w:rPr>
              <w:t>ЛадоьгӀначу</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текстах</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муха</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кхетта</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хьажа</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хаттарш.</w:t>
            </w:r>
          </w:p>
          <w:p w:rsidR="007D1C4D" w:rsidRPr="007D1C4D" w:rsidRDefault="007D1C4D" w:rsidP="007D1C4D">
            <w:pPr>
              <w:ind w:left="165" w:right="520"/>
              <w:rPr>
                <w:rFonts w:ascii="Times New Roman" w:eastAsia="Times New Roman" w:hAnsi="Times New Roman" w:cs="Times New Roman"/>
                <w:sz w:val="24"/>
              </w:rPr>
            </w:pPr>
            <w:r w:rsidRPr="007D1C4D">
              <w:rPr>
                <w:rFonts w:ascii="Times New Roman" w:eastAsia="Times New Roman" w:hAnsi="Times New Roman" w:cs="Times New Roman"/>
                <w:sz w:val="24"/>
              </w:rPr>
              <w:t>Хезаш йешар: текстах кхетархьама цаторийла йолчу боларца дешархойх хӀорамма а</w:t>
            </w:r>
            <w:r w:rsidRPr="007D1C4D">
              <w:rPr>
                <w:rFonts w:ascii="Times New Roman" w:eastAsia="Times New Roman" w:hAnsi="Times New Roman" w:cs="Times New Roman"/>
                <w:spacing w:val="-57"/>
                <w:sz w:val="24"/>
              </w:rPr>
              <w:t xml:space="preserve"> </w:t>
            </w:r>
            <w:r w:rsidRPr="007D1C4D">
              <w:rPr>
                <w:rFonts w:ascii="Times New Roman" w:eastAsia="Times New Roman" w:hAnsi="Times New Roman" w:cs="Times New Roman"/>
                <w:sz w:val="24"/>
              </w:rPr>
              <w:t>хезаш</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йешар.</w:t>
            </w:r>
          </w:p>
          <w:p w:rsidR="007D1C4D" w:rsidRPr="007D1C4D" w:rsidRDefault="007D1C4D" w:rsidP="007D1C4D">
            <w:pPr>
              <w:ind w:left="165"/>
              <w:rPr>
                <w:rFonts w:ascii="Times New Roman" w:eastAsia="Times New Roman" w:hAnsi="Times New Roman" w:cs="Times New Roman"/>
                <w:sz w:val="24"/>
              </w:rPr>
            </w:pPr>
            <w:r w:rsidRPr="007D1C4D">
              <w:rPr>
                <w:rFonts w:ascii="Times New Roman" w:eastAsia="Times New Roman" w:hAnsi="Times New Roman" w:cs="Times New Roman"/>
                <w:sz w:val="24"/>
              </w:rPr>
              <w:t>Дагахь</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йешар:</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текст</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дагахь</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йешар,</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йешначух</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хиинарг</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дийцаре</w:t>
            </w:r>
            <w:r w:rsidRPr="007D1C4D">
              <w:rPr>
                <w:rFonts w:ascii="Times New Roman" w:eastAsia="Times New Roman" w:hAnsi="Times New Roman" w:cs="Times New Roman"/>
                <w:spacing w:val="-4"/>
                <w:sz w:val="24"/>
              </w:rPr>
              <w:t xml:space="preserve"> </w:t>
            </w:r>
            <w:r w:rsidRPr="007D1C4D">
              <w:rPr>
                <w:rFonts w:ascii="Times New Roman" w:eastAsia="Times New Roman" w:hAnsi="Times New Roman" w:cs="Times New Roman"/>
                <w:sz w:val="24"/>
              </w:rPr>
              <w:t>дан</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кечамбар.</w:t>
            </w:r>
          </w:p>
          <w:p w:rsidR="007D1C4D" w:rsidRPr="007D1C4D" w:rsidRDefault="007D1C4D" w:rsidP="007D1C4D">
            <w:pPr>
              <w:ind w:left="165" w:right="206"/>
              <w:rPr>
                <w:rFonts w:ascii="Times New Roman" w:eastAsia="Times New Roman" w:hAnsi="Times New Roman" w:cs="Times New Roman"/>
                <w:sz w:val="24"/>
              </w:rPr>
            </w:pPr>
            <w:r w:rsidRPr="007D1C4D">
              <w:rPr>
                <w:rFonts w:ascii="Times New Roman" w:eastAsia="Times New Roman" w:hAnsi="Times New Roman" w:cs="Times New Roman"/>
                <w:sz w:val="24"/>
              </w:rPr>
              <w:t>Цадевзачу</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дешнашца</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а, аларшца</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а</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болх</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бар:</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маьӀнех</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кхетархьама</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контекстан</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анализ</w:t>
            </w:r>
            <w:r w:rsidRPr="007D1C4D">
              <w:rPr>
                <w:rFonts w:ascii="Times New Roman" w:eastAsia="Times New Roman" w:hAnsi="Times New Roman" w:cs="Times New Roman"/>
                <w:spacing w:val="-57"/>
                <w:sz w:val="24"/>
              </w:rPr>
              <w:t xml:space="preserve"> </w:t>
            </w:r>
            <w:r w:rsidRPr="007D1C4D">
              <w:rPr>
                <w:rFonts w:ascii="Times New Roman" w:eastAsia="Times New Roman" w:hAnsi="Times New Roman" w:cs="Times New Roman"/>
                <w:sz w:val="24"/>
              </w:rPr>
              <w:t>йар;</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Ӏаматехь йеллачу дошамца</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болх бар.</w:t>
            </w:r>
          </w:p>
          <w:p w:rsidR="007D1C4D" w:rsidRPr="007D1C4D" w:rsidRDefault="007D1C4D" w:rsidP="007D1C4D">
            <w:pPr>
              <w:spacing w:before="1"/>
              <w:ind w:left="165"/>
              <w:rPr>
                <w:rFonts w:ascii="Times New Roman" w:eastAsia="Times New Roman" w:hAnsi="Times New Roman" w:cs="Times New Roman"/>
                <w:sz w:val="24"/>
              </w:rPr>
            </w:pPr>
            <w:r w:rsidRPr="007D1C4D">
              <w:rPr>
                <w:rFonts w:ascii="Times New Roman" w:eastAsia="Times New Roman" w:hAnsi="Times New Roman" w:cs="Times New Roman"/>
                <w:sz w:val="24"/>
              </w:rPr>
              <w:t>Халкъан</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барта</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кхоллараллин</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жанраш</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къастон</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хаар.</w:t>
            </w:r>
          </w:p>
          <w:p w:rsidR="007D1C4D" w:rsidRPr="007D1C4D" w:rsidRDefault="007D1C4D" w:rsidP="007D1C4D">
            <w:pPr>
              <w:ind w:left="165" w:right="591" w:firstLine="650"/>
              <w:rPr>
                <w:rFonts w:ascii="Times New Roman" w:eastAsia="Times New Roman" w:hAnsi="Times New Roman" w:cs="Times New Roman"/>
                <w:sz w:val="24"/>
              </w:rPr>
            </w:pPr>
            <w:r w:rsidRPr="007D1C4D">
              <w:rPr>
                <w:rFonts w:ascii="Times New Roman" w:eastAsia="Times New Roman" w:hAnsi="Times New Roman" w:cs="Times New Roman"/>
                <w:sz w:val="24"/>
              </w:rPr>
              <w:t>Исбаьхьаллин</w:t>
            </w:r>
            <w:r w:rsidRPr="007D1C4D">
              <w:rPr>
                <w:rFonts w:ascii="Times New Roman" w:eastAsia="Times New Roman" w:hAnsi="Times New Roman" w:cs="Times New Roman"/>
                <w:spacing w:val="-4"/>
                <w:sz w:val="24"/>
              </w:rPr>
              <w:t xml:space="preserve"> </w:t>
            </w:r>
            <w:r w:rsidRPr="007D1C4D">
              <w:rPr>
                <w:rFonts w:ascii="Times New Roman" w:eastAsia="Times New Roman" w:hAnsi="Times New Roman" w:cs="Times New Roman"/>
                <w:sz w:val="24"/>
              </w:rPr>
              <w:t>говзаран</w:t>
            </w:r>
            <w:r w:rsidRPr="007D1C4D">
              <w:rPr>
                <w:rFonts w:ascii="Times New Roman" w:eastAsia="Times New Roman" w:hAnsi="Times New Roman" w:cs="Times New Roman"/>
                <w:spacing w:val="-5"/>
                <w:sz w:val="24"/>
              </w:rPr>
              <w:t xml:space="preserve"> </w:t>
            </w:r>
            <w:r w:rsidRPr="007D1C4D">
              <w:rPr>
                <w:rFonts w:ascii="Times New Roman" w:eastAsia="Times New Roman" w:hAnsi="Times New Roman" w:cs="Times New Roman"/>
                <w:sz w:val="24"/>
              </w:rPr>
              <w:t>анализ</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йар:</w:t>
            </w:r>
            <w:r w:rsidRPr="007D1C4D">
              <w:rPr>
                <w:rFonts w:ascii="Times New Roman" w:eastAsia="Times New Roman" w:hAnsi="Times New Roman" w:cs="Times New Roman"/>
                <w:spacing w:val="-4"/>
                <w:sz w:val="24"/>
              </w:rPr>
              <w:t xml:space="preserve"> </w:t>
            </w:r>
            <w:r w:rsidRPr="007D1C4D">
              <w:rPr>
                <w:rFonts w:ascii="Times New Roman" w:eastAsia="Times New Roman" w:hAnsi="Times New Roman" w:cs="Times New Roman"/>
                <w:sz w:val="24"/>
              </w:rPr>
              <w:t>коьрта</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идеяш</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гучуйахар;</w:t>
            </w:r>
            <w:r w:rsidRPr="007D1C4D">
              <w:rPr>
                <w:rFonts w:ascii="Times New Roman" w:eastAsia="Times New Roman" w:hAnsi="Times New Roman" w:cs="Times New Roman"/>
                <w:spacing w:val="-4"/>
                <w:sz w:val="24"/>
              </w:rPr>
              <w:t xml:space="preserve"> </w:t>
            </w:r>
            <w:r w:rsidRPr="007D1C4D">
              <w:rPr>
                <w:rFonts w:ascii="Times New Roman" w:eastAsia="Times New Roman" w:hAnsi="Times New Roman" w:cs="Times New Roman"/>
                <w:sz w:val="24"/>
              </w:rPr>
              <w:t>говзаран</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план</w:t>
            </w:r>
            <w:r w:rsidRPr="007D1C4D">
              <w:rPr>
                <w:rFonts w:ascii="Times New Roman" w:eastAsia="Times New Roman" w:hAnsi="Times New Roman" w:cs="Times New Roman"/>
                <w:spacing w:val="-57"/>
                <w:sz w:val="24"/>
              </w:rPr>
              <w:t xml:space="preserve"> </w:t>
            </w:r>
            <w:r w:rsidRPr="007D1C4D">
              <w:rPr>
                <w:rFonts w:ascii="Times New Roman" w:eastAsia="Times New Roman" w:hAnsi="Times New Roman" w:cs="Times New Roman"/>
                <w:sz w:val="24"/>
              </w:rPr>
              <w:t>хӀоттор.</w:t>
            </w:r>
          </w:p>
          <w:p w:rsidR="007D1C4D" w:rsidRPr="007D1C4D" w:rsidRDefault="007D1C4D" w:rsidP="007D1C4D">
            <w:pPr>
              <w:ind w:left="165"/>
              <w:rPr>
                <w:rFonts w:ascii="Times New Roman" w:eastAsia="Times New Roman" w:hAnsi="Times New Roman" w:cs="Times New Roman"/>
                <w:sz w:val="24"/>
              </w:rPr>
            </w:pPr>
            <w:r w:rsidRPr="007D1C4D">
              <w:rPr>
                <w:rFonts w:ascii="Times New Roman" w:eastAsia="Times New Roman" w:hAnsi="Times New Roman" w:cs="Times New Roman"/>
                <w:sz w:val="24"/>
              </w:rPr>
              <w:t>Исбаьхьаллин</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текстан</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анализ</w:t>
            </w:r>
            <w:r w:rsidRPr="007D1C4D">
              <w:rPr>
                <w:rFonts w:ascii="Times New Roman" w:eastAsia="Times New Roman" w:hAnsi="Times New Roman" w:cs="Times New Roman"/>
                <w:spacing w:val="-5"/>
                <w:sz w:val="24"/>
              </w:rPr>
              <w:t xml:space="preserve"> </w:t>
            </w:r>
            <w:r w:rsidRPr="007D1C4D">
              <w:rPr>
                <w:rFonts w:ascii="Times New Roman" w:eastAsia="Times New Roman" w:hAnsi="Times New Roman" w:cs="Times New Roman"/>
                <w:sz w:val="24"/>
              </w:rPr>
              <w:t>йар:</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исбаьхьаллин</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къегина</w:t>
            </w:r>
            <w:r w:rsidRPr="007D1C4D">
              <w:rPr>
                <w:rFonts w:ascii="Times New Roman" w:eastAsia="Times New Roman" w:hAnsi="Times New Roman" w:cs="Times New Roman"/>
                <w:spacing w:val="-4"/>
                <w:sz w:val="24"/>
              </w:rPr>
              <w:t xml:space="preserve"> </w:t>
            </w:r>
            <w:r w:rsidRPr="007D1C4D">
              <w:rPr>
                <w:rFonts w:ascii="Times New Roman" w:eastAsia="Times New Roman" w:hAnsi="Times New Roman" w:cs="Times New Roman"/>
                <w:sz w:val="24"/>
              </w:rPr>
              <w:t>хиларан</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(вастийн)</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а,</w:t>
            </w:r>
            <w:r w:rsidRPr="007D1C4D">
              <w:rPr>
                <w:rFonts w:ascii="Times New Roman" w:eastAsia="Times New Roman" w:hAnsi="Times New Roman" w:cs="Times New Roman"/>
                <w:spacing w:val="-57"/>
                <w:sz w:val="24"/>
              </w:rPr>
              <w:t xml:space="preserve"> </w:t>
            </w:r>
            <w:r w:rsidRPr="007D1C4D">
              <w:rPr>
                <w:rFonts w:ascii="Times New Roman" w:eastAsia="Times New Roman" w:hAnsi="Times New Roman" w:cs="Times New Roman"/>
                <w:sz w:val="24"/>
              </w:rPr>
              <w:t>литературин</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кепийн а</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гӀирсех</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пайдаэцарх кхетар.</w:t>
            </w:r>
          </w:p>
          <w:p w:rsidR="007D1C4D" w:rsidRPr="007D1C4D" w:rsidRDefault="007D1C4D" w:rsidP="007D1C4D">
            <w:pPr>
              <w:ind w:left="165"/>
              <w:rPr>
                <w:rFonts w:ascii="Times New Roman" w:eastAsia="Times New Roman" w:hAnsi="Times New Roman" w:cs="Times New Roman"/>
                <w:sz w:val="24"/>
              </w:rPr>
            </w:pPr>
            <w:r w:rsidRPr="007D1C4D">
              <w:rPr>
                <w:rFonts w:ascii="Times New Roman" w:eastAsia="Times New Roman" w:hAnsi="Times New Roman" w:cs="Times New Roman"/>
                <w:sz w:val="24"/>
              </w:rPr>
              <w:t>Турпалхойн мах хадор: турпалхочун амалан коьрта битамаш билгалбаха хаар; церан</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леларца</w:t>
            </w:r>
            <w:r w:rsidRPr="007D1C4D">
              <w:rPr>
                <w:rFonts w:ascii="Times New Roman" w:eastAsia="Times New Roman" w:hAnsi="Times New Roman" w:cs="Times New Roman"/>
                <w:spacing w:val="-4"/>
                <w:sz w:val="24"/>
              </w:rPr>
              <w:t xml:space="preserve"> </w:t>
            </w:r>
            <w:r w:rsidRPr="007D1C4D">
              <w:rPr>
                <w:rFonts w:ascii="Times New Roman" w:eastAsia="Times New Roman" w:hAnsi="Times New Roman" w:cs="Times New Roman"/>
                <w:sz w:val="24"/>
              </w:rPr>
              <w:t>амал</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йовзар;</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турпалхойн</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леларийн</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бахьана</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довзийта</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а,</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церан</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гӀуллакхийн</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мах</w:t>
            </w:r>
            <w:r w:rsidRPr="007D1C4D">
              <w:rPr>
                <w:rFonts w:ascii="Times New Roman" w:eastAsia="Times New Roman" w:hAnsi="Times New Roman" w:cs="Times New Roman"/>
                <w:spacing w:val="-57"/>
                <w:sz w:val="24"/>
              </w:rPr>
              <w:t xml:space="preserve"> </w:t>
            </w:r>
            <w:r w:rsidRPr="007D1C4D">
              <w:rPr>
                <w:rFonts w:ascii="Times New Roman" w:eastAsia="Times New Roman" w:hAnsi="Times New Roman" w:cs="Times New Roman"/>
                <w:sz w:val="24"/>
              </w:rPr>
              <w:t>хадон а</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хаар.</w:t>
            </w:r>
          </w:p>
          <w:p w:rsidR="007D1C4D" w:rsidRPr="007D1C4D" w:rsidRDefault="007D1C4D" w:rsidP="007D1C4D">
            <w:pPr>
              <w:ind w:left="165" w:right="206" w:firstLine="60"/>
              <w:rPr>
                <w:rFonts w:ascii="Times New Roman" w:eastAsia="Times New Roman" w:hAnsi="Times New Roman" w:cs="Times New Roman"/>
                <w:sz w:val="24"/>
              </w:rPr>
            </w:pPr>
            <w:r w:rsidRPr="007D1C4D">
              <w:rPr>
                <w:rFonts w:ascii="Times New Roman" w:eastAsia="Times New Roman" w:hAnsi="Times New Roman" w:cs="Times New Roman"/>
                <w:sz w:val="24"/>
              </w:rPr>
              <w:t>Ӏаморан</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текстаца</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диалог:</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хӀиттийнчу</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хаттаршна</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жоьпаш;</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кхачамбацар</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дӀадаккха</w:t>
            </w:r>
            <w:r w:rsidRPr="007D1C4D">
              <w:rPr>
                <w:rFonts w:ascii="Times New Roman" w:eastAsia="Times New Roman" w:hAnsi="Times New Roman" w:cs="Times New Roman"/>
                <w:spacing w:val="-4"/>
                <w:sz w:val="24"/>
              </w:rPr>
              <w:t xml:space="preserve"> </w:t>
            </w:r>
            <w:r w:rsidRPr="007D1C4D">
              <w:rPr>
                <w:rFonts w:ascii="Times New Roman" w:eastAsia="Times New Roman" w:hAnsi="Times New Roman" w:cs="Times New Roman"/>
                <w:sz w:val="24"/>
              </w:rPr>
              <w:t>шайн</w:t>
            </w:r>
            <w:r w:rsidRPr="007D1C4D">
              <w:rPr>
                <w:rFonts w:ascii="Times New Roman" w:eastAsia="Times New Roman" w:hAnsi="Times New Roman" w:cs="Times New Roman"/>
                <w:spacing w:val="-57"/>
                <w:sz w:val="24"/>
              </w:rPr>
              <w:t xml:space="preserve"> </w:t>
            </w:r>
            <w:r w:rsidRPr="007D1C4D">
              <w:rPr>
                <w:rFonts w:ascii="Times New Roman" w:eastAsia="Times New Roman" w:hAnsi="Times New Roman" w:cs="Times New Roman"/>
                <w:sz w:val="24"/>
              </w:rPr>
              <w:t>хьежам</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бовзийтар; шайна</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хетачун а,</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сацаман а бухедиллар</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довзийта</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хаар.</w:t>
            </w:r>
          </w:p>
          <w:p w:rsidR="007D1C4D" w:rsidRPr="007D1C4D" w:rsidRDefault="007D1C4D" w:rsidP="007D1C4D">
            <w:pPr>
              <w:spacing w:before="1"/>
              <w:ind w:left="165"/>
              <w:rPr>
                <w:rFonts w:ascii="Times New Roman" w:eastAsia="Times New Roman" w:hAnsi="Times New Roman" w:cs="Times New Roman"/>
                <w:sz w:val="24"/>
              </w:rPr>
            </w:pPr>
            <w:r w:rsidRPr="007D1C4D">
              <w:rPr>
                <w:rFonts w:ascii="Times New Roman" w:eastAsia="Times New Roman" w:hAnsi="Times New Roman" w:cs="Times New Roman"/>
                <w:sz w:val="24"/>
              </w:rPr>
              <w:t>Кхоллараллин болх: ролашца йешар; турпалхойн</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бӀаьран васташ хӀиттор; цу декъехь</w:t>
            </w:r>
            <w:r w:rsidRPr="007D1C4D">
              <w:rPr>
                <w:rFonts w:ascii="Times New Roman" w:eastAsia="Times New Roman" w:hAnsi="Times New Roman" w:cs="Times New Roman"/>
                <w:spacing w:val="-57"/>
                <w:sz w:val="24"/>
              </w:rPr>
              <w:t xml:space="preserve"> </w:t>
            </w:r>
            <w:r w:rsidRPr="007D1C4D">
              <w:rPr>
                <w:rFonts w:ascii="Times New Roman" w:eastAsia="Times New Roman" w:hAnsi="Times New Roman" w:cs="Times New Roman"/>
                <w:sz w:val="24"/>
              </w:rPr>
              <w:t>йийцаре</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йечу проблемашца</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доцца</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дийцар хӀоттор.</w:t>
            </w:r>
          </w:p>
          <w:p w:rsidR="007D1C4D" w:rsidRPr="007D1C4D" w:rsidRDefault="007D1C4D" w:rsidP="007D1C4D">
            <w:pPr>
              <w:ind w:left="165"/>
              <w:rPr>
                <w:rFonts w:ascii="Times New Roman" w:eastAsia="Times New Roman" w:hAnsi="Times New Roman" w:cs="Times New Roman"/>
                <w:sz w:val="24"/>
              </w:rPr>
            </w:pPr>
            <w:r w:rsidRPr="007D1C4D">
              <w:rPr>
                <w:rFonts w:ascii="Times New Roman" w:eastAsia="Times New Roman" w:hAnsi="Times New Roman" w:cs="Times New Roman"/>
                <w:sz w:val="24"/>
              </w:rPr>
              <w:t>Йухасхьайийцар:</w:t>
            </w:r>
            <w:r w:rsidRPr="007D1C4D">
              <w:rPr>
                <w:rFonts w:ascii="Times New Roman" w:eastAsia="Times New Roman" w:hAnsi="Times New Roman" w:cs="Times New Roman"/>
                <w:spacing w:val="-4"/>
                <w:sz w:val="24"/>
              </w:rPr>
              <w:t xml:space="preserve"> </w:t>
            </w:r>
            <w:r w:rsidRPr="007D1C4D">
              <w:rPr>
                <w:rFonts w:ascii="Times New Roman" w:eastAsia="Times New Roman" w:hAnsi="Times New Roman" w:cs="Times New Roman"/>
                <w:sz w:val="24"/>
              </w:rPr>
              <w:t>суьрташна</w:t>
            </w:r>
            <w:r w:rsidRPr="007D1C4D">
              <w:rPr>
                <w:rFonts w:ascii="Times New Roman" w:eastAsia="Times New Roman" w:hAnsi="Times New Roman" w:cs="Times New Roman"/>
                <w:spacing w:val="-5"/>
                <w:sz w:val="24"/>
              </w:rPr>
              <w:t xml:space="preserve"> </w:t>
            </w:r>
            <w:r w:rsidRPr="007D1C4D">
              <w:rPr>
                <w:rFonts w:ascii="Times New Roman" w:eastAsia="Times New Roman" w:hAnsi="Times New Roman" w:cs="Times New Roman"/>
                <w:sz w:val="24"/>
              </w:rPr>
              <w:t>тӀетийжаш;</w:t>
            </w:r>
            <w:r w:rsidRPr="007D1C4D">
              <w:rPr>
                <w:rFonts w:ascii="Times New Roman" w:eastAsia="Times New Roman" w:hAnsi="Times New Roman" w:cs="Times New Roman"/>
                <w:spacing w:val="-4"/>
                <w:sz w:val="24"/>
              </w:rPr>
              <w:t xml:space="preserve"> </w:t>
            </w:r>
            <w:r w:rsidRPr="007D1C4D">
              <w:rPr>
                <w:rFonts w:ascii="Times New Roman" w:eastAsia="Times New Roman" w:hAnsi="Times New Roman" w:cs="Times New Roman"/>
                <w:sz w:val="24"/>
              </w:rPr>
              <w:t>дешархоша</w:t>
            </w:r>
            <w:r w:rsidRPr="007D1C4D">
              <w:rPr>
                <w:rFonts w:ascii="Times New Roman" w:eastAsia="Times New Roman" w:hAnsi="Times New Roman" w:cs="Times New Roman"/>
                <w:spacing w:val="-4"/>
                <w:sz w:val="24"/>
              </w:rPr>
              <w:t xml:space="preserve"> </w:t>
            </w:r>
            <w:r w:rsidRPr="007D1C4D">
              <w:rPr>
                <w:rFonts w:ascii="Times New Roman" w:eastAsia="Times New Roman" w:hAnsi="Times New Roman" w:cs="Times New Roman"/>
                <w:sz w:val="24"/>
              </w:rPr>
              <w:t>хӀоттийнчу</w:t>
            </w:r>
            <w:r w:rsidRPr="007D1C4D">
              <w:rPr>
                <w:rFonts w:ascii="Times New Roman" w:eastAsia="Times New Roman" w:hAnsi="Times New Roman" w:cs="Times New Roman"/>
                <w:spacing w:val="-4"/>
                <w:sz w:val="24"/>
              </w:rPr>
              <w:t xml:space="preserve"> </w:t>
            </w:r>
            <w:r w:rsidRPr="007D1C4D">
              <w:rPr>
                <w:rFonts w:ascii="Times New Roman" w:eastAsia="Times New Roman" w:hAnsi="Times New Roman" w:cs="Times New Roman"/>
                <w:sz w:val="24"/>
              </w:rPr>
              <w:t>планна</w:t>
            </w:r>
            <w:r w:rsidRPr="007D1C4D">
              <w:rPr>
                <w:rFonts w:ascii="Times New Roman" w:eastAsia="Times New Roman" w:hAnsi="Times New Roman" w:cs="Times New Roman"/>
                <w:spacing w:val="-5"/>
                <w:sz w:val="24"/>
              </w:rPr>
              <w:t xml:space="preserve"> </w:t>
            </w:r>
            <w:r w:rsidRPr="007D1C4D">
              <w:rPr>
                <w:rFonts w:ascii="Times New Roman" w:eastAsia="Times New Roman" w:hAnsi="Times New Roman" w:cs="Times New Roman"/>
                <w:sz w:val="24"/>
              </w:rPr>
              <w:t>тӀетийжаш.</w:t>
            </w:r>
          </w:p>
          <w:p w:rsidR="007D1C4D" w:rsidRPr="007D1C4D" w:rsidRDefault="007D1C4D" w:rsidP="007D1C4D">
            <w:pPr>
              <w:ind w:left="165" w:right="209"/>
              <w:rPr>
                <w:rFonts w:ascii="Times New Roman" w:eastAsia="Times New Roman" w:hAnsi="Times New Roman" w:cs="Times New Roman"/>
                <w:sz w:val="24"/>
              </w:rPr>
            </w:pPr>
            <w:r w:rsidRPr="007D1C4D">
              <w:rPr>
                <w:rFonts w:ascii="Times New Roman" w:eastAsia="Times New Roman" w:hAnsi="Times New Roman" w:cs="Times New Roman"/>
                <w:sz w:val="24"/>
              </w:rPr>
              <w:t>Текстехь хӀиттийнчу гӀиллакх-оьздангаллин а, историко-культурин а хаттарийн анализ</w:t>
            </w:r>
            <w:r w:rsidRPr="007D1C4D">
              <w:rPr>
                <w:rFonts w:ascii="Times New Roman" w:eastAsia="Times New Roman" w:hAnsi="Times New Roman" w:cs="Times New Roman"/>
                <w:spacing w:val="-57"/>
                <w:sz w:val="24"/>
              </w:rPr>
              <w:t xml:space="preserve"> </w:t>
            </w:r>
            <w:r w:rsidRPr="007D1C4D">
              <w:rPr>
                <w:rFonts w:ascii="Times New Roman" w:eastAsia="Times New Roman" w:hAnsi="Times New Roman" w:cs="Times New Roman"/>
                <w:sz w:val="24"/>
              </w:rPr>
              <w:t>йар;</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гонахарчу бакъдолчун хьежамца</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царна</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жоьпаш лаха</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хаар.</w:t>
            </w:r>
          </w:p>
          <w:p w:rsidR="007D1C4D" w:rsidRPr="007D1C4D" w:rsidRDefault="007D1C4D" w:rsidP="007D1C4D">
            <w:pPr>
              <w:ind w:left="165"/>
              <w:rPr>
                <w:rFonts w:ascii="Times New Roman" w:eastAsia="Times New Roman" w:hAnsi="Times New Roman" w:cs="Times New Roman"/>
                <w:sz w:val="24"/>
              </w:rPr>
            </w:pPr>
            <w:r w:rsidRPr="007D1C4D">
              <w:rPr>
                <w:rFonts w:ascii="Times New Roman" w:eastAsia="Times New Roman" w:hAnsi="Times New Roman" w:cs="Times New Roman"/>
                <w:sz w:val="24"/>
              </w:rPr>
              <w:t>Тергам</w:t>
            </w:r>
            <w:r w:rsidRPr="007D1C4D">
              <w:rPr>
                <w:rFonts w:ascii="Times New Roman" w:eastAsia="Times New Roman" w:hAnsi="Times New Roman" w:cs="Times New Roman"/>
                <w:spacing w:val="-4"/>
                <w:sz w:val="24"/>
              </w:rPr>
              <w:t xml:space="preserve"> </w:t>
            </w:r>
            <w:r w:rsidRPr="007D1C4D">
              <w:rPr>
                <w:rFonts w:ascii="Times New Roman" w:eastAsia="Times New Roman" w:hAnsi="Times New Roman" w:cs="Times New Roman"/>
                <w:sz w:val="24"/>
              </w:rPr>
              <w:t>бар: суьртан</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(иллюстрацин)</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анализ</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йар,</w:t>
            </w:r>
            <w:r w:rsidRPr="007D1C4D">
              <w:rPr>
                <w:rFonts w:ascii="Times New Roman" w:eastAsia="Times New Roman" w:hAnsi="Times New Roman" w:cs="Times New Roman"/>
                <w:spacing w:val="-5"/>
                <w:sz w:val="24"/>
              </w:rPr>
              <w:t xml:space="preserve"> </w:t>
            </w:r>
            <w:r w:rsidRPr="007D1C4D">
              <w:rPr>
                <w:rFonts w:ascii="Times New Roman" w:eastAsia="Times New Roman" w:hAnsi="Times New Roman" w:cs="Times New Roman"/>
                <w:sz w:val="24"/>
              </w:rPr>
              <w:t>говзаран</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чулацамца</w:t>
            </w:r>
            <w:r w:rsidRPr="007D1C4D">
              <w:rPr>
                <w:rFonts w:ascii="Times New Roman" w:eastAsia="Times New Roman" w:hAnsi="Times New Roman" w:cs="Times New Roman"/>
                <w:spacing w:val="-4"/>
                <w:sz w:val="24"/>
              </w:rPr>
              <w:t xml:space="preserve"> </w:t>
            </w:r>
            <w:r w:rsidRPr="007D1C4D">
              <w:rPr>
                <w:rFonts w:ascii="Times New Roman" w:eastAsia="Times New Roman" w:hAnsi="Times New Roman" w:cs="Times New Roman"/>
                <w:sz w:val="24"/>
              </w:rPr>
              <w:t>и</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йустар,</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говзарна</w:t>
            </w:r>
            <w:r w:rsidRPr="007D1C4D">
              <w:rPr>
                <w:rFonts w:ascii="Times New Roman" w:eastAsia="Times New Roman" w:hAnsi="Times New Roman" w:cs="Times New Roman"/>
                <w:spacing w:val="-57"/>
                <w:sz w:val="24"/>
              </w:rPr>
              <w:t xml:space="preserve"> </w:t>
            </w:r>
            <w:r w:rsidRPr="007D1C4D">
              <w:rPr>
                <w:rFonts w:ascii="Times New Roman" w:eastAsia="Times New Roman" w:hAnsi="Times New Roman" w:cs="Times New Roman"/>
                <w:sz w:val="24"/>
              </w:rPr>
              <w:t>суьрташ</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дахкаран шайн кепаш йалор.</w:t>
            </w:r>
          </w:p>
          <w:p w:rsidR="007D1C4D" w:rsidRPr="007D1C4D" w:rsidRDefault="007D1C4D" w:rsidP="007D1C4D">
            <w:pPr>
              <w:spacing w:line="257" w:lineRule="exact"/>
              <w:ind w:left="165"/>
              <w:rPr>
                <w:rFonts w:ascii="Times New Roman" w:eastAsia="Times New Roman" w:hAnsi="Times New Roman" w:cs="Times New Roman"/>
                <w:sz w:val="24"/>
              </w:rPr>
            </w:pPr>
            <w:r w:rsidRPr="007D1C4D">
              <w:rPr>
                <w:rFonts w:ascii="Times New Roman" w:eastAsia="Times New Roman" w:hAnsi="Times New Roman" w:cs="Times New Roman"/>
                <w:sz w:val="24"/>
              </w:rPr>
              <w:t>Классал</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арахьара</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йешар:</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схьайеллачу</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говзарех шаьш</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йеша</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говзар</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харжар.</w:t>
            </w:r>
          </w:p>
        </w:tc>
        <w:tc>
          <w:tcPr>
            <w:tcW w:w="2409" w:type="dxa"/>
          </w:tcPr>
          <w:p w:rsidR="007D1C4D" w:rsidRPr="007D1C4D" w:rsidRDefault="007D1C4D" w:rsidP="007D1C4D">
            <w:pPr>
              <w:spacing w:line="275" w:lineRule="exact"/>
              <w:ind w:left="466"/>
              <w:rPr>
                <w:rFonts w:ascii="Times New Roman" w:eastAsia="Times New Roman" w:hAnsi="Times New Roman" w:cs="Times New Roman"/>
                <w:sz w:val="24"/>
              </w:rPr>
            </w:pPr>
            <w:r w:rsidRPr="007D1C4D">
              <w:rPr>
                <w:rFonts w:ascii="Times New Roman" w:eastAsia="Times New Roman" w:hAnsi="Times New Roman" w:cs="Times New Roman"/>
                <w:sz w:val="24"/>
              </w:rPr>
              <w:t>•</w:t>
            </w:r>
          </w:p>
        </w:tc>
      </w:tr>
      <w:tr w:rsidR="007D1C4D" w:rsidRPr="007D1C4D" w:rsidTr="00EF0B46">
        <w:trPr>
          <w:trHeight w:val="552"/>
        </w:trPr>
        <w:tc>
          <w:tcPr>
            <w:tcW w:w="3120" w:type="dxa"/>
          </w:tcPr>
          <w:p w:rsidR="007D1C4D" w:rsidRPr="007D1C4D" w:rsidRDefault="007D1C4D" w:rsidP="007D1C4D">
            <w:pPr>
              <w:rPr>
                <w:rFonts w:ascii="Times New Roman" w:eastAsia="Times New Roman" w:hAnsi="Times New Roman" w:cs="Times New Roman"/>
                <w:sz w:val="24"/>
              </w:rPr>
            </w:pPr>
          </w:p>
        </w:tc>
        <w:tc>
          <w:tcPr>
            <w:tcW w:w="9356" w:type="dxa"/>
          </w:tcPr>
          <w:p w:rsidR="007D1C4D" w:rsidRPr="007D1C4D" w:rsidRDefault="007D1C4D" w:rsidP="007D1C4D">
            <w:pPr>
              <w:spacing w:line="275" w:lineRule="exact"/>
              <w:ind w:left="165"/>
              <w:rPr>
                <w:rFonts w:ascii="Times New Roman" w:eastAsia="Times New Roman" w:hAnsi="Times New Roman" w:cs="Times New Roman"/>
                <w:sz w:val="24"/>
              </w:rPr>
            </w:pPr>
            <w:r w:rsidRPr="007D1C4D">
              <w:rPr>
                <w:rFonts w:ascii="Times New Roman" w:eastAsia="Times New Roman" w:hAnsi="Times New Roman" w:cs="Times New Roman"/>
                <w:sz w:val="24"/>
              </w:rPr>
              <w:t>ЛадогӀар:</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дешархоша</w:t>
            </w:r>
            <w:r w:rsidRPr="007D1C4D">
              <w:rPr>
                <w:rFonts w:ascii="Times New Roman" w:eastAsia="Times New Roman" w:hAnsi="Times New Roman" w:cs="Times New Roman"/>
                <w:spacing w:val="-4"/>
                <w:sz w:val="24"/>
              </w:rPr>
              <w:t xml:space="preserve"> </w:t>
            </w:r>
            <w:r w:rsidRPr="007D1C4D">
              <w:rPr>
                <w:rFonts w:ascii="Times New Roman" w:eastAsia="Times New Roman" w:hAnsi="Times New Roman" w:cs="Times New Roman"/>
                <w:sz w:val="24"/>
              </w:rPr>
              <w:t>ладугӀу</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хьехархочо</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йа</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говзаллин</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диктора</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дӀайоьшучу</w:t>
            </w:r>
          </w:p>
          <w:p w:rsidR="007D1C4D" w:rsidRPr="007D1C4D" w:rsidRDefault="007D1C4D" w:rsidP="007D1C4D">
            <w:pPr>
              <w:spacing w:line="257" w:lineRule="exact"/>
              <w:ind w:left="165"/>
              <w:rPr>
                <w:rFonts w:ascii="Times New Roman" w:eastAsia="Times New Roman" w:hAnsi="Times New Roman" w:cs="Times New Roman"/>
                <w:sz w:val="24"/>
              </w:rPr>
            </w:pPr>
            <w:r w:rsidRPr="007D1C4D">
              <w:rPr>
                <w:rFonts w:ascii="Times New Roman" w:eastAsia="Times New Roman" w:hAnsi="Times New Roman" w:cs="Times New Roman"/>
                <w:sz w:val="24"/>
              </w:rPr>
              <w:t>исбаьхьаллин</w:t>
            </w:r>
            <w:r w:rsidRPr="007D1C4D">
              <w:rPr>
                <w:rFonts w:ascii="Times New Roman" w:eastAsia="Times New Roman" w:hAnsi="Times New Roman" w:cs="Times New Roman"/>
                <w:spacing w:val="-4"/>
                <w:sz w:val="24"/>
              </w:rPr>
              <w:t xml:space="preserve"> </w:t>
            </w:r>
            <w:r w:rsidRPr="007D1C4D">
              <w:rPr>
                <w:rFonts w:ascii="Times New Roman" w:eastAsia="Times New Roman" w:hAnsi="Times New Roman" w:cs="Times New Roman"/>
                <w:sz w:val="24"/>
              </w:rPr>
              <w:t>тексте</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(таро</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йелахь,</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цу</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гӀуллакхна</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оьшучу</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гӀирсех</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пайда</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а</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оьцуш).</w:t>
            </w:r>
          </w:p>
        </w:tc>
        <w:tc>
          <w:tcPr>
            <w:tcW w:w="2409" w:type="dxa"/>
          </w:tcPr>
          <w:p w:rsidR="007D1C4D" w:rsidRPr="007D1C4D" w:rsidRDefault="007D1C4D" w:rsidP="007D1C4D">
            <w:pPr>
              <w:spacing w:line="275" w:lineRule="exact"/>
              <w:ind w:left="145"/>
              <w:rPr>
                <w:rFonts w:ascii="Times New Roman" w:eastAsia="Times New Roman" w:hAnsi="Times New Roman" w:cs="Times New Roman"/>
                <w:sz w:val="24"/>
              </w:rPr>
            </w:pPr>
            <w:r w:rsidRPr="007D1C4D">
              <w:rPr>
                <w:rFonts w:ascii="Times New Roman" w:eastAsia="Times New Roman" w:hAnsi="Times New Roman" w:cs="Times New Roman"/>
                <w:sz w:val="24"/>
              </w:rPr>
              <w:t>•</w:t>
            </w:r>
          </w:p>
        </w:tc>
      </w:tr>
    </w:tbl>
    <w:p w:rsidR="007D1C4D" w:rsidRPr="007D1C4D" w:rsidRDefault="007D1C4D" w:rsidP="007D1C4D">
      <w:pPr>
        <w:widowControl w:val="0"/>
        <w:autoSpaceDE w:val="0"/>
        <w:autoSpaceDN w:val="0"/>
        <w:spacing w:after="0" w:line="275" w:lineRule="exact"/>
        <w:rPr>
          <w:rFonts w:ascii="Times New Roman" w:eastAsia="Times New Roman" w:hAnsi="Times New Roman" w:cs="Times New Roman"/>
          <w:sz w:val="24"/>
        </w:rPr>
        <w:sectPr w:rsidR="007D1C4D" w:rsidRPr="007D1C4D">
          <w:pgSz w:w="16850" w:h="11920" w:orient="landscape"/>
          <w:pgMar w:top="980" w:right="760" w:bottom="1280" w:left="860" w:header="0" w:footer="1095" w:gutter="0"/>
          <w:cols w:space="720"/>
        </w:sectPr>
      </w:pPr>
    </w:p>
    <w:tbl>
      <w:tblPr>
        <w:tblStyle w:val="TableNormal"/>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20"/>
        <w:gridCol w:w="9356"/>
        <w:gridCol w:w="2409"/>
      </w:tblGrid>
      <w:tr w:rsidR="007D1C4D" w:rsidRPr="007D1C4D" w:rsidTr="00EF0B46">
        <w:trPr>
          <w:trHeight w:val="3312"/>
        </w:trPr>
        <w:tc>
          <w:tcPr>
            <w:tcW w:w="3120" w:type="dxa"/>
          </w:tcPr>
          <w:p w:rsidR="007D1C4D" w:rsidRPr="007D1C4D" w:rsidRDefault="007D1C4D" w:rsidP="007D1C4D">
            <w:pPr>
              <w:rPr>
                <w:rFonts w:ascii="Times New Roman" w:eastAsia="Times New Roman" w:hAnsi="Times New Roman" w:cs="Times New Roman"/>
                <w:sz w:val="24"/>
              </w:rPr>
            </w:pPr>
          </w:p>
        </w:tc>
        <w:tc>
          <w:tcPr>
            <w:tcW w:w="9356" w:type="dxa"/>
          </w:tcPr>
          <w:p w:rsidR="007D1C4D" w:rsidRPr="007D1C4D" w:rsidRDefault="007D1C4D" w:rsidP="007D1C4D">
            <w:pPr>
              <w:ind w:left="165"/>
              <w:rPr>
                <w:rFonts w:ascii="Times New Roman" w:eastAsia="Times New Roman" w:hAnsi="Times New Roman" w:cs="Times New Roman"/>
                <w:sz w:val="24"/>
              </w:rPr>
            </w:pPr>
            <w:r w:rsidRPr="007D1C4D">
              <w:rPr>
                <w:rFonts w:ascii="Times New Roman" w:eastAsia="Times New Roman" w:hAnsi="Times New Roman" w:cs="Times New Roman"/>
                <w:sz w:val="24"/>
              </w:rPr>
              <w:t>Хьехархочо</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дешархойн</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тидам</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тӀебохуьйту</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нохчийн</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маттахь</w:t>
            </w:r>
            <w:r w:rsidRPr="007D1C4D">
              <w:rPr>
                <w:rFonts w:ascii="Times New Roman" w:eastAsia="Times New Roman" w:hAnsi="Times New Roman" w:cs="Times New Roman"/>
                <w:spacing w:val="-5"/>
                <w:sz w:val="24"/>
              </w:rPr>
              <w:t xml:space="preserve"> </w:t>
            </w:r>
            <w:r w:rsidRPr="007D1C4D">
              <w:rPr>
                <w:rFonts w:ascii="Times New Roman" w:eastAsia="Times New Roman" w:hAnsi="Times New Roman" w:cs="Times New Roman"/>
                <w:sz w:val="24"/>
              </w:rPr>
              <w:t>йешаран</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башхаллашна.</w:t>
            </w:r>
            <w:r w:rsidRPr="007D1C4D">
              <w:rPr>
                <w:rFonts w:ascii="Times New Roman" w:eastAsia="Times New Roman" w:hAnsi="Times New Roman" w:cs="Times New Roman"/>
                <w:spacing w:val="-57"/>
                <w:sz w:val="24"/>
              </w:rPr>
              <w:t xml:space="preserve"> </w:t>
            </w:r>
            <w:r w:rsidRPr="007D1C4D">
              <w:rPr>
                <w:rFonts w:ascii="Times New Roman" w:eastAsia="Times New Roman" w:hAnsi="Times New Roman" w:cs="Times New Roman"/>
                <w:sz w:val="24"/>
              </w:rPr>
              <w:t>ЛадоьгӀначу</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текстах</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муха</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кхетта</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хьажа</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хаттарш.</w:t>
            </w:r>
          </w:p>
          <w:p w:rsidR="007D1C4D" w:rsidRPr="007D1C4D" w:rsidRDefault="007D1C4D" w:rsidP="007D1C4D">
            <w:pPr>
              <w:ind w:left="165" w:right="538"/>
              <w:rPr>
                <w:rFonts w:ascii="Times New Roman" w:eastAsia="Times New Roman" w:hAnsi="Times New Roman" w:cs="Times New Roman"/>
                <w:sz w:val="24"/>
              </w:rPr>
            </w:pPr>
            <w:r w:rsidRPr="007D1C4D">
              <w:rPr>
                <w:rFonts w:ascii="Times New Roman" w:eastAsia="Times New Roman" w:hAnsi="Times New Roman" w:cs="Times New Roman"/>
                <w:sz w:val="24"/>
              </w:rPr>
              <w:t>Хезаш</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йешар:</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текстах</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кхетархьама</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цаторийла</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йолчу</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боларца</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дешархойх</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хӀорамма</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а</w:t>
            </w:r>
            <w:r w:rsidRPr="007D1C4D">
              <w:rPr>
                <w:rFonts w:ascii="Times New Roman" w:eastAsia="Times New Roman" w:hAnsi="Times New Roman" w:cs="Times New Roman"/>
                <w:spacing w:val="-57"/>
                <w:sz w:val="24"/>
              </w:rPr>
              <w:t xml:space="preserve"> </w:t>
            </w:r>
            <w:r w:rsidRPr="007D1C4D">
              <w:rPr>
                <w:rFonts w:ascii="Times New Roman" w:eastAsia="Times New Roman" w:hAnsi="Times New Roman" w:cs="Times New Roman"/>
                <w:sz w:val="24"/>
              </w:rPr>
              <w:t>хезаш</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йешар.</w:t>
            </w:r>
          </w:p>
          <w:p w:rsidR="007D1C4D" w:rsidRPr="007D1C4D" w:rsidRDefault="007D1C4D" w:rsidP="007D1C4D">
            <w:pPr>
              <w:ind w:left="165"/>
              <w:rPr>
                <w:rFonts w:ascii="Times New Roman" w:eastAsia="Times New Roman" w:hAnsi="Times New Roman" w:cs="Times New Roman"/>
                <w:sz w:val="24"/>
              </w:rPr>
            </w:pPr>
            <w:r w:rsidRPr="007D1C4D">
              <w:rPr>
                <w:rFonts w:ascii="Times New Roman" w:eastAsia="Times New Roman" w:hAnsi="Times New Roman" w:cs="Times New Roman"/>
                <w:sz w:val="24"/>
              </w:rPr>
              <w:t>Дагахь</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йешар:</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текст</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дагахь</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йешар,</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йешначух</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хиинарг</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дийцаре</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дан</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кечамбар.</w:t>
            </w:r>
          </w:p>
          <w:p w:rsidR="007D1C4D" w:rsidRPr="007D1C4D" w:rsidRDefault="007D1C4D" w:rsidP="007D1C4D">
            <w:pPr>
              <w:ind w:left="165" w:right="206"/>
              <w:rPr>
                <w:rFonts w:ascii="Times New Roman" w:eastAsia="Times New Roman" w:hAnsi="Times New Roman" w:cs="Times New Roman"/>
                <w:sz w:val="24"/>
              </w:rPr>
            </w:pPr>
            <w:r w:rsidRPr="007D1C4D">
              <w:rPr>
                <w:rFonts w:ascii="Times New Roman" w:eastAsia="Times New Roman" w:hAnsi="Times New Roman" w:cs="Times New Roman"/>
                <w:sz w:val="24"/>
              </w:rPr>
              <w:t>Цадевзачу</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дешнашца</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а, аларшца</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а</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болх</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бар:</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маьӀнех</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кхетархьама</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контекстан</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анализ</w:t>
            </w:r>
            <w:r w:rsidRPr="007D1C4D">
              <w:rPr>
                <w:rFonts w:ascii="Times New Roman" w:eastAsia="Times New Roman" w:hAnsi="Times New Roman" w:cs="Times New Roman"/>
                <w:spacing w:val="-57"/>
                <w:sz w:val="24"/>
              </w:rPr>
              <w:t xml:space="preserve"> </w:t>
            </w:r>
            <w:r w:rsidRPr="007D1C4D">
              <w:rPr>
                <w:rFonts w:ascii="Times New Roman" w:eastAsia="Times New Roman" w:hAnsi="Times New Roman" w:cs="Times New Roman"/>
                <w:sz w:val="24"/>
              </w:rPr>
              <w:t>йар;</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Ӏаматехь йеллачу дошамца</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болх бар.</w:t>
            </w:r>
          </w:p>
          <w:p w:rsidR="007D1C4D" w:rsidRPr="007D1C4D" w:rsidRDefault="007D1C4D" w:rsidP="007D1C4D">
            <w:pPr>
              <w:ind w:left="816"/>
              <w:rPr>
                <w:rFonts w:ascii="Times New Roman" w:eastAsia="Times New Roman" w:hAnsi="Times New Roman" w:cs="Times New Roman"/>
                <w:sz w:val="24"/>
              </w:rPr>
            </w:pPr>
            <w:r w:rsidRPr="007D1C4D">
              <w:rPr>
                <w:rFonts w:ascii="Times New Roman" w:eastAsia="Times New Roman" w:hAnsi="Times New Roman" w:cs="Times New Roman"/>
                <w:sz w:val="24"/>
              </w:rPr>
              <w:t>Исбаьхьаллин</w:t>
            </w:r>
            <w:r w:rsidRPr="007D1C4D">
              <w:rPr>
                <w:rFonts w:ascii="Times New Roman" w:eastAsia="Times New Roman" w:hAnsi="Times New Roman" w:cs="Times New Roman"/>
                <w:spacing w:val="-4"/>
                <w:sz w:val="24"/>
              </w:rPr>
              <w:t xml:space="preserve"> </w:t>
            </w:r>
            <w:r w:rsidRPr="007D1C4D">
              <w:rPr>
                <w:rFonts w:ascii="Times New Roman" w:eastAsia="Times New Roman" w:hAnsi="Times New Roman" w:cs="Times New Roman"/>
                <w:sz w:val="24"/>
              </w:rPr>
              <w:t>говзаран</w:t>
            </w:r>
            <w:r w:rsidRPr="007D1C4D">
              <w:rPr>
                <w:rFonts w:ascii="Times New Roman" w:eastAsia="Times New Roman" w:hAnsi="Times New Roman" w:cs="Times New Roman"/>
                <w:spacing w:val="-4"/>
                <w:sz w:val="24"/>
              </w:rPr>
              <w:t xml:space="preserve"> </w:t>
            </w:r>
            <w:r w:rsidRPr="007D1C4D">
              <w:rPr>
                <w:rFonts w:ascii="Times New Roman" w:eastAsia="Times New Roman" w:hAnsi="Times New Roman" w:cs="Times New Roman"/>
                <w:sz w:val="24"/>
              </w:rPr>
              <w:t>анализ</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йар:</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коьрта</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идеяш</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гучуйахар.</w:t>
            </w:r>
          </w:p>
          <w:p w:rsidR="007D1C4D" w:rsidRPr="007D1C4D" w:rsidRDefault="007D1C4D" w:rsidP="007D1C4D">
            <w:pPr>
              <w:ind w:left="165" w:right="1163"/>
              <w:rPr>
                <w:rFonts w:ascii="Times New Roman" w:eastAsia="Times New Roman" w:hAnsi="Times New Roman" w:cs="Times New Roman"/>
                <w:sz w:val="24"/>
              </w:rPr>
            </w:pPr>
            <w:r w:rsidRPr="007D1C4D">
              <w:rPr>
                <w:rFonts w:ascii="Times New Roman" w:eastAsia="Times New Roman" w:hAnsi="Times New Roman" w:cs="Times New Roman"/>
                <w:sz w:val="24"/>
              </w:rPr>
              <w:t>Исбаьхьаллин текстан анализ йар: исбаьхьаллин къегина хиларан (вастийн) а,</w:t>
            </w:r>
            <w:r w:rsidRPr="007D1C4D">
              <w:rPr>
                <w:rFonts w:ascii="Times New Roman" w:eastAsia="Times New Roman" w:hAnsi="Times New Roman" w:cs="Times New Roman"/>
                <w:spacing w:val="-57"/>
                <w:sz w:val="24"/>
              </w:rPr>
              <w:t xml:space="preserve"> </w:t>
            </w:r>
            <w:r w:rsidRPr="007D1C4D">
              <w:rPr>
                <w:rFonts w:ascii="Times New Roman" w:eastAsia="Times New Roman" w:hAnsi="Times New Roman" w:cs="Times New Roman"/>
                <w:sz w:val="24"/>
              </w:rPr>
              <w:t>литературин</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кепийн а</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гӀирсех</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пайдаэцарх кхетар.</w:t>
            </w:r>
          </w:p>
          <w:p w:rsidR="007D1C4D" w:rsidRPr="007D1C4D" w:rsidRDefault="007D1C4D" w:rsidP="007D1C4D">
            <w:pPr>
              <w:spacing w:line="270" w:lineRule="atLeast"/>
              <w:ind w:left="165"/>
              <w:rPr>
                <w:rFonts w:ascii="Times New Roman" w:eastAsia="Times New Roman" w:hAnsi="Times New Roman" w:cs="Times New Roman"/>
                <w:sz w:val="24"/>
              </w:rPr>
            </w:pPr>
            <w:r w:rsidRPr="007D1C4D">
              <w:rPr>
                <w:rFonts w:ascii="Times New Roman" w:eastAsia="Times New Roman" w:hAnsi="Times New Roman" w:cs="Times New Roman"/>
                <w:sz w:val="24"/>
              </w:rPr>
              <w:t>Ӏаморан</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текстаца</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диалог:</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хӀиттийнчу</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хаттаршна</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жоьпаш;</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кхачамбацар дӀадаккха</w:t>
            </w:r>
            <w:r w:rsidRPr="007D1C4D">
              <w:rPr>
                <w:rFonts w:ascii="Times New Roman" w:eastAsia="Times New Roman" w:hAnsi="Times New Roman" w:cs="Times New Roman"/>
                <w:spacing w:val="-4"/>
                <w:sz w:val="24"/>
              </w:rPr>
              <w:t xml:space="preserve"> </w:t>
            </w:r>
            <w:r w:rsidRPr="007D1C4D">
              <w:rPr>
                <w:rFonts w:ascii="Times New Roman" w:eastAsia="Times New Roman" w:hAnsi="Times New Roman" w:cs="Times New Roman"/>
                <w:sz w:val="24"/>
              </w:rPr>
              <w:t>шайн</w:t>
            </w:r>
            <w:r w:rsidRPr="007D1C4D">
              <w:rPr>
                <w:rFonts w:ascii="Times New Roman" w:eastAsia="Times New Roman" w:hAnsi="Times New Roman" w:cs="Times New Roman"/>
                <w:spacing w:val="-57"/>
                <w:sz w:val="24"/>
              </w:rPr>
              <w:t xml:space="preserve"> </w:t>
            </w:r>
            <w:r w:rsidRPr="007D1C4D">
              <w:rPr>
                <w:rFonts w:ascii="Times New Roman" w:eastAsia="Times New Roman" w:hAnsi="Times New Roman" w:cs="Times New Roman"/>
                <w:sz w:val="24"/>
              </w:rPr>
              <w:t>хьежам</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бовзийтар;</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шайна</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хетачун</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а, сацаман</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а бухедиллар</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довзийта</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хаар.</w:t>
            </w:r>
          </w:p>
        </w:tc>
        <w:tc>
          <w:tcPr>
            <w:tcW w:w="2409" w:type="dxa"/>
            <w:vMerge w:val="restart"/>
          </w:tcPr>
          <w:p w:rsidR="007D1C4D" w:rsidRPr="007D1C4D" w:rsidRDefault="007D1C4D" w:rsidP="007D1C4D">
            <w:pPr>
              <w:rPr>
                <w:rFonts w:ascii="Times New Roman" w:eastAsia="Times New Roman" w:hAnsi="Times New Roman" w:cs="Times New Roman"/>
                <w:sz w:val="24"/>
              </w:rPr>
            </w:pPr>
          </w:p>
        </w:tc>
      </w:tr>
      <w:tr w:rsidR="007D1C4D" w:rsidRPr="007D1C4D" w:rsidTr="00EF0B46">
        <w:trPr>
          <w:trHeight w:val="6073"/>
        </w:trPr>
        <w:tc>
          <w:tcPr>
            <w:tcW w:w="3120" w:type="dxa"/>
          </w:tcPr>
          <w:p w:rsidR="007D1C4D" w:rsidRPr="007D1C4D" w:rsidRDefault="007D1C4D" w:rsidP="007D1C4D">
            <w:pPr>
              <w:rPr>
                <w:rFonts w:ascii="Times New Roman" w:eastAsia="Times New Roman" w:hAnsi="Times New Roman" w:cs="Times New Roman"/>
                <w:sz w:val="24"/>
              </w:rPr>
            </w:pPr>
          </w:p>
        </w:tc>
        <w:tc>
          <w:tcPr>
            <w:tcW w:w="9356" w:type="dxa"/>
          </w:tcPr>
          <w:p w:rsidR="007D1C4D" w:rsidRPr="007D1C4D" w:rsidRDefault="007D1C4D" w:rsidP="007D1C4D">
            <w:pPr>
              <w:spacing w:line="275" w:lineRule="exact"/>
              <w:ind w:left="165"/>
              <w:rPr>
                <w:rFonts w:ascii="Times New Roman" w:eastAsia="Times New Roman" w:hAnsi="Times New Roman" w:cs="Times New Roman"/>
                <w:sz w:val="24"/>
              </w:rPr>
            </w:pPr>
            <w:r w:rsidRPr="007D1C4D">
              <w:rPr>
                <w:rFonts w:ascii="Times New Roman" w:eastAsia="Times New Roman" w:hAnsi="Times New Roman" w:cs="Times New Roman"/>
                <w:sz w:val="24"/>
              </w:rPr>
              <w:t>ЛадогӀар:</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дешархоша</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ладугӀу</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хьехархочо</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йа</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говзаллин</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диктора</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дӀайоьшучу</w:t>
            </w:r>
          </w:p>
          <w:p w:rsidR="007D1C4D" w:rsidRPr="007D1C4D" w:rsidRDefault="007D1C4D" w:rsidP="007D1C4D">
            <w:pPr>
              <w:ind w:left="165"/>
              <w:rPr>
                <w:rFonts w:ascii="Times New Roman" w:eastAsia="Times New Roman" w:hAnsi="Times New Roman" w:cs="Times New Roman"/>
                <w:sz w:val="24"/>
              </w:rPr>
            </w:pPr>
            <w:r w:rsidRPr="007D1C4D">
              <w:rPr>
                <w:rFonts w:ascii="Times New Roman" w:eastAsia="Times New Roman" w:hAnsi="Times New Roman" w:cs="Times New Roman"/>
                <w:sz w:val="24"/>
              </w:rPr>
              <w:t>исбаьхьаллин тексте (таро йелахь, цу гӀуллакхна оьшучу гӀирсех пайда а оьцуш).</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Хьехархочо</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дешархойн</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тидам</w:t>
            </w:r>
            <w:r w:rsidRPr="007D1C4D">
              <w:rPr>
                <w:rFonts w:ascii="Times New Roman" w:eastAsia="Times New Roman" w:hAnsi="Times New Roman" w:cs="Times New Roman"/>
                <w:spacing w:val="-4"/>
                <w:sz w:val="24"/>
              </w:rPr>
              <w:t xml:space="preserve"> </w:t>
            </w:r>
            <w:r w:rsidRPr="007D1C4D">
              <w:rPr>
                <w:rFonts w:ascii="Times New Roman" w:eastAsia="Times New Roman" w:hAnsi="Times New Roman" w:cs="Times New Roman"/>
                <w:sz w:val="24"/>
              </w:rPr>
              <w:t>тӀебохуьйту</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нохчийн</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маттахь</w:t>
            </w:r>
            <w:r w:rsidRPr="007D1C4D">
              <w:rPr>
                <w:rFonts w:ascii="Times New Roman" w:eastAsia="Times New Roman" w:hAnsi="Times New Roman" w:cs="Times New Roman"/>
                <w:spacing w:val="-5"/>
                <w:sz w:val="24"/>
              </w:rPr>
              <w:t xml:space="preserve"> </w:t>
            </w:r>
            <w:r w:rsidRPr="007D1C4D">
              <w:rPr>
                <w:rFonts w:ascii="Times New Roman" w:eastAsia="Times New Roman" w:hAnsi="Times New Roman" w:cs="Times New Roman"/>
                <w:sz w:val="24"/>
              </w:rPr>
              <w:t>йешаран</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башхаллашна.</w:t>
            </w:r>
            <w:r w:rsidRPr="007D1C4D">
              <w:rPr>
                <w:rFonts w:ascii="Times New Roman" w:eastAsia="Times New Roman" w:hAnsi="Times New Roman" w:cs="Times New Roman"/>
                <w:spacing w:val="-57"/>
                <w:sz w:val="24"/>
              </w:rPr>
              <w:t xml:space="preserve"> </w:t>
            </w:r>
            <w:r w:rsidRPr="007D1C4D">
              <w:rPr>
                <w:rFonts w:ascii="Times New Roman" w:eastAsia="Times New Roman" w:hAnsi="Times New Roman" w:cs="Times New Roman"/>
                <w:sz w:val="24"/>
              </w:rPr>
              <w:t>ЛадоьгӀначу</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текстах</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муха</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кхетта</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хьажа</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хаттарш.</w:t>
            </w:r>
          </w:p>
          <w:p w:rsidR="007D1C4D" w:rsidRPr="007D1C4D" w:rsidRDefault="007D1C4D" w:rsidP="007D1C4D">
            <w:pPr>
              <w:ind w:left="165" w:right="537"/>
              <w:rPr>
                <w:rFonts w:ascii="Times New Roman" w:eastAsia="Times New Roman" w:hAnsi="Times New Roman" w:cs="Times New Roman"/>
                <w:sz w:val="24"/>
              </w:rPr>
            </w:pPr>
            <w:r w:rsidRPr="007D1C4D">
              <w:rPr>
                <w:rFonts w:ascii="Times New Roman" w:eastAsia="Times New Roman" w:hAnsi="Times New Roman" w:cs="Times New Roman"/>
                <w:sz w:val="24"/>
              </w:rPr>
              <w:t>Хезаш</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йешар:</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текстах</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кхетархьама</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цаторийла</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йолчу</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боларца</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дешархойх</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хӀорамма</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а</w:t>
            </w:r>
            <w:r w:rsidRPr="007D1C4D">
              <w:rPr>
                <w:rFonts w:ascii="Times New Roman" w:eastAsia="Times New Roman" w:hAnsi="Times New Roman" w:cs="Times New Roman"/>
                <w:spacing w:val="-57"/>
                <w:sz w:val="24"/>
              </w:rPr>
              <w:t xml:space="preserve"> </w:t>
            </w:r>
            <w:r w:rsidRPr="007D1C4D">
              <w:rPr>
                <w:rFonts w:ascii="Times New Roman" w:eastAsia="Times New Roman" w:hAnsi="Times New Roman" w:cs="Times New Roman"/>
                <w:sz w:val="24"/>
              </w:rPr>
              <w:t>хезаш</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йешар.</w:t>
            </w:r>
          </w:p>
          <w:p w:rsidR="007D1C4D" w:rsidRPr="007D1C4D" w:rsidRDefault="007D1C4D" w:rsidP="007D1C4D">
            <w:pPr>
              <w:ind w:left="165" w:right="591"/>
              <w:rPr>
                <w:rFonts w:ascii="Times New Roman" w:eastAsia="Times New Roman" w:hAnsi="Times New Roman" w:cs="Times New Roman"/>
                <w:sz w:val="24"/>
              </w:rPr>
            </w:pPr>
            <w:r w:rsidRPr="007D1C4D">
              <w:rPr>
                <w:rFonts w:ascii="Times New Roman" w:eastAsia="Times New Roman" w:hAnsi="Times New Roman" w:cs="Times New Roman"/>
                <w:sz w:val="24"/>
              </w:rPr>
              <w:t>Дагахь</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йешар:</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текст</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дагахь</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йешар,</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йешначух</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хиинарг</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дийцаре</w:t>
            </w:r>
            <w:r w:rsidRPr="007D1C4D">
              <w:rPr>
                <w:rFonts w:ascii="Times New Roman" w:eastAsia="Times New Roman" w:hAnsi="Times New Roman" w:cs="Times New Roman"/>
                <w:spacing w:val="-4"/>
                <w:sz w:val="24"/>
              </w:rPr>
              <w:t xml:space="preserve"> </w:t>
            </w:r>
            <w:r w:rsidRPr="007D1C4D">
              <w:rPr>
                <w:rFonts w:ascii="Times New Roman" w:eastAsia="Times New Roman" w:hAnsi="Times New Roman" w:cs="Times New Roman"/>
                <w:sz w:val="24"/>
              </w:rPr>
              <w:t>дан</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кечамбар.</w:t>
            </w:r>
            <w:r w:rsidRPr="007D1C4D">
              <w:rPr>
                <w:rFonts w:ascii="Times New Roman" w:eastAsia="Times New Roman" w:hAnsi="Times New Roman" w:cs="Times New Roman"/>
                <w:spacing w:val="-57"/>
                <w:sz w:val="24"/>
              </w:rPr>
              <w:t xml:space="preserve"> </w:t>
            </w:r>
            <w:r w:rsidRPr="007D1C4D">
              <w:rPr>
                <w:rFonts w:ascii="Times New Roman" w:eastAsia="Times New Roman" w:hAnsi="Times New Roman" w:cs="Times New Roman"/>
                <w:sz w:val="24"/>
              </w:rPr>
              <w:t>Байташ</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дагахь</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Ӏамор.</w:t>
            </w:r>
          </w:p>
          <w:p w:rsidR="007D1C4D" w:rsidRPr="007D1C4D" w:rsidRDefault="007D1C4D" w:rsidP="007D1C4D">
            <w:pPr>
              <w:ind w:left="165"/>
              <w:rPr>
                <w:rFonts w:ascii="Times New Roman" w:eastAsia="Times New Roman" w:hAnsi="Times New Roman" w:cs="Times New Roman"/>
                <w:sz w:val="24"/>
              </w:rPr>
            </w:pPr>
            <w:r w:rsidRPr="007D1C4D">
              <w:rPr>
                <w:rFonts w:ascii="Times New Roman" w:eastAsia="Times New Roman" w:hAnsi="Times New Roman" w:cs="Times New Roman"/>
                <w:sz w:val="24"/>
              </w:rPr>
              <w:t>Кицнана</w:t>
            </w:r>
            <w:r w:rsidRPr="007D1C4D">
              <w:rPr>
                <w:rFonts w:ascii="Times New Roman" w:eastAsia="Times New Roman" w:hAnsi="Times New Roman" w:cs="Times New Roman"/>
                <w:spacing w:val="-5"/>
                <w:sz w:val="24"/>
              </w:rPr>
              <w:t xml:space="preserve"> </w:t>
            </w:r>
            <w:r w:rsidRPr="007D1C4D">
              <w:rPr>
                <w:rFonts w:ascii="Times New Roman" w:eastAsia="Times New Roman" w:hAnsi="Times New Roman" w:cs="Times New Roman"/>
                <w:sz w:val="24"/>
              </w:rPr>
              <w:t>маьӀна</w:t>
            </w:r>
            <w:r w:rsidRPr="007D1C4D">
              <w:rPr>
                <w:rFonts w:ascii="Times New Roman" w:eastAsia="Times New Roman" w:hAnsi="Times New Roman" w:cs="Times New Roman"/>
                <w:spacing w:val="-4"/>
                <w:sz w:val="24"/>
              </w:rPr>
              <w:t xml:space="preserve"> </w:t>
            </w:r>
            <w:r w:rsidRPr="007D1C4D">
              <w:rPr>
                <w:rFonts w:ascii="Times New Roman" w:eastAsia="Times New Roman" w:hAnsi="Times New Roman" w:cs="Times New Roman"/>
                <w:sz w:val="24"/>
              </w:rPr>
              <w:t>литературин</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говзаран</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чулацамца</w:t>
            </w:r>
            <w:r w:rsidRPr="007D1C4D">
              <w:rPr>
                <w:rFonts w:ascii="Times New Roman" w:eastAsia="Times New Roman" w:hAnsi="Times New Roman" w:cs="Times New Roman"/>
                <w:spacing w:val="-4"/>
                <w:sz w:val="24"/>
              </w:rPr>
              <w:t xml:space="preserve"> </w:t>
            </w:r>
            <w:r w:rsidRPr="007D1C4D">
              <w:rPr>
                <w:rFonts w:ascii="Times New Roman" w:eastAsia="Times New Roman" w:hAnsi="Times New Roman" w:cs="Times New Roman"/>
                <w:sz w:val="24"/>
              </w:rPr>
              <w:t>дустар.</w:t>
            </w:r>
          </w:p>
          <w:p w:rsidR="007D1C4D" w:rsidRPr="007D1C4D" w:rsidRDefault="007D1C4D" w:rsidP="007D1C4D">
            <w:pPr>
              <w:ind w:left="165" w:right="490"/>
              <w:rPr>
                <w:rFonts w:ascii="Times New Roman" w:eastAsia="Times New Roman" w:hAnsi="Times New Roman" w:cs="Times New Roman"/>
                <w:sz w:val="24"/>
              </w:rPr>
            </w:pPr>
            <w:r w:rsidRPr="007D1C4D">
              <w:rPr>
                <w:rFonts w:ascii="Times New Roman" w:eastAsia="Times New Roman" w:hAnsi="Times New Roman" w:cs="Times New Roman"/>
                <w:sz w:val="24"/>
              </w:rPr>
              <w:t>Цадевзачу дешнашца а, аларшца а болх бар: маьӀнех кхетархьама контекстан анализ</w:t>
            </w:r>
            <w:r w:rsidRPr="007D1C4D">
              <w:rPr>
                <w:rFonts w:ascii="Times New Roman" w:eastAsia="Times New Roman" w:hAnsi="Times New Roman" w:cs="Times New Roman"/>
                <w:spacing w:val="-57"/>
                <w:sz w:val="24"/>
              </w:rPr>
              <w:t xml:space="preserve"> </w:t>
            </w:r>
            <w:r w:rsidRPr="007D1C4D">
              <w:rPr>
                <w:rFonts w:ascii="Times New Roman" w:eastAsia="Times New Roman" w:hAnsi="Times New Roman" w:cs="Times New Roman"/>
                <w:sz w:val="24"/>
              </w:rPr>
              <w:t>йар;</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Ӏаматехь йеллачу дошамца</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болх бар.</w:t>
            </w:r>
          </w:p>
          <w:p w:rsidR="007D1C4D" w:rsidRPr="007D1C4D" w:rsidRDefault="007D1C4D" w:rsidP="007D1C4D">
            <w:pPr>
              <w:ind w:left="165"/>
              <w:rPr>
                <w:rFonts w:ascii="Times New Roman" w:eastAsia="Times New Roman" w:hAnsi="Times New Roman" w:cs="Times New Roman"/>
                <w:sz w:val="24"/>
              </w:rPr>
            </w:pPr>
            <w:r w:rsidRPr="007D1C4D">
              <w:rPr>
                <w:rFonts w:ascii="Times New Roman" w:eastAsia="Times New Roman" w:hAnsi="Times New Roman" w:cs="Times New Roman"/>
                <w:sz w:val="24"/>
              </w:rPr>
              <w:t>Исбаьхьаллин</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текстан</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анализ</w:t>
            </w:r>
            <w:r w:rsidRPr="007D1C4D">
              <w:rPr>
                <w:rFonts w:ascii="Times New Roman" w:eastAsia="Times New Roman" w:hAnsi="Times New Roman" w:cs="Times New Roman"/>
                <w:spacing w:val="-5"/>
                <w:sz w:val="24"/>
              </w:rPr>
              <w:t xml:space="preserve"> </w:t>
            </w:r>
            <w:r w:rsidRPr="007D1C4D">
              <w:rPr>
                <w:rFonts w:ascii="Times New Roman" w:eastAsia="Times New Roman" w:hAnsi="Times New Roman" w:cs="Times New Roman"/>
                <w:sz w:val="24"/>
              </w:rPr>
              <w:t>йар:</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исбаьхьаллин</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къегина</w:t>
            </w:r>
            <w:r w:rsidRPr="007D1C4D">
              <w:rPr>
                <w:rFonts w:ascii="Times New Roman" w:eastAsia="Times New Roman" w:hAnsi="Times New Roman" w:cs="Times New Roman"/>
                <w:spacing w:val="-4"/>
                <w:sz w:val="24"/>
              </w:rPr>
              <w:t xml:space="preserve"> </w:t>
            </w:r>
            <w:r w:rsidRPr="007D1C4D">
              <w:rPr>
                <w:rFonts w:ascii="Times New Roman" w:eastAsia="Times New Roman" w:hAnsi="Times New Roman" w:cs="Times New Roman"/>
                <w:sz w:val="24"/>
              </w:rPr>
              <w:t>хиларан</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(вастийн)</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а,</w:t>
            </w:r>
            <w:r w:rsidRPr="007D1C4D">
              <w:rPr>
                <w:rFonts w:ascii="Times New Roman" w:eastAsia="Times New Roman" w:hAnsi="Times New Roman" w:cs="Times New Roman"/>
                <w:spacing w:val="-57"/>
                <w:sz w:val="24"/>
              </w:rPr>
              <w:t xml:space="preserve"> </w:t>
            </w:r>
            <w:r w:rsidRPr="007D1C4D">
              <w:rPr>
                <w:rFonts w:ascii="Times New Roman" w:eastAsia="Times New Roman" w:hAnsi="Times New Roman" w:cs="Times New Roman"/>
                <w:sz w:val="24"/>
              </w:rPr>
              <w:t>литературин</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кепийн а</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гӀирсех</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пайдаэцарх кхетар.</w:t>
            </w:r>
          </w:p>
          <w:p w:rsidR="007D1C4D" w:rsidRPr="007D1C4D" w:rsidRDefault="007D1C4D" w:rsidP="007D1C4D">
            <w:pPr>
              <w:spacing w:before="1"/>
              <w:ind w:left="165" w:right="245"/>
              <w:rPr>
                <w:rFonts w:ascii="Times New Roman" w:eastAsia="Times New Roman" w:hAnsi="Times New Roman" w:cs="Times New Roman"/>
                <w:sz w:val="24"/>
              </w:rPr>
            </w:pPr>
            <w:r w:rsidRPr="007D1C4D">
              <w:rPr>
                <w:rFonts w:ascii="Times New Roman" w:eastAsia="Times New Roman" w:hAnsi="Times New Roman" w:cs="Times New Roman"/>
                <w:sz w:val="24"/>
              </w:rPr>
              <w:t>Ӏаморан текстаца диалог: хӀиттийнчу хаттаршна жоьпаш; кхачамбацар дӀадаккха шайн</w:t>
            </w:r>
            <w:r w:rsidRPr="007D1C4D">
              <w:rPr>
                <w:rFonts w:ascii="Times New Roman" w:eastAsia="Times New Roman" w:hAnsi="Times New Roman" w:cs="Times New Roman"/>
                <w:spacing w:val="-57"/>
                <w:sz w:val="24"/>
              </w:rPr>
              <w:t xml:space="preserve"> </w:t>
            </w:r>
            <w:r w:rsidRPr="007D1C4D">
              <w:rPr>
                <w:rFonts w:ascii="Times New Roman" w:eastAsia="Times New Roman" w:hAnsi="Times New Roman" w:cs="Times New Roman"/>
                <w:sz w:val="24"/>
              </w:rPr>
              <w:t>хьежам</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бовзийтар;</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шайна</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хетачун</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а, сацаман</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а бухедиллар</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довзийта</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хаар.</w:t>
            </w:r>
          </w:p>
          <w:p w:rsidR="007D1C4D" w:rsidRPr="007D1C4D" w:rsidRDefault="007D1C4D" w:rsidP="007D1C4D">
            <w:pPr>
              <w:ind w:left="165"/>
              <w:rPr>
                <w:rFonts w:ascii="Times New Roman" w:eastAsia="Times New Roman" w:hAnsi="Times New Roman" w:cs="Times New Roman"/>
                <w:sz w:val="24"/>
              </w:rPr>
            </w:pPr>
            <w:r w:rsidRPr="007D1C4D">
              <w:rPr>
                <w:rFonts w:ascii="Times New Roman" w:eastAsia="Times New Roman" w:hAnsi="Times New Roman" w:cs="Times New Roman"/>
                <w:sz w:val="24"/>
              </w:rPr>
              <w:t>Кхоллараллин болх: гуьйренан Ӏаалман шаьш бинчу тидамех доцца дийцар хӀоттор.</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Йухасхьайийцар:</w:t>
            </w:r>
            <w:r w:rsidRPr="007D1C4D">
              <w:rPr>
                <w:rFonts w:ascii="Times New Roman" w:eastAsia="Times New Roman" w:hAnsi="Times New Roman" w:cs="Times New Roman"/>
                <w:spacing w:val="-4"/>
                <w:sz w:val="24"/>
              </w:rPr>
              <w:t xml:space="preserve"> </w:t>
            </w:r>
            <w:r w:rsidRPr="007D1C4D">
              <w:rPr>
                <w:rFonts w:ascii="Times New Roman" w:eastAsia="Times New Roman" w:hAnsi="Times New Roman" w:cs="Times New Roman"/>
                <w:sz w:val="24"/>
              </w:rPr>
              <w:t>суьрташна</w:t>
            </w:r>
            <w:r w:rsidRPr="007D1C4D">
              <w:rPr>
                <w:rFonts w:ascii="Times New Roman" w:eastAsia="Times New Roman" w:hAnsi="Times New Roman" w:cs="Times New Roman"/>
                <w:spacing w:val="-5"/>
                <w:sz w:val="24"/>
              </w:rPr>
              <w:t xml:space="preserve"> </w:t>
            </w:r>
            <w:r w:rsidRPr="007D1C4D">
              <w:rPr>
                <w:rFonts w:ascii="Times New Roman" w:eastAsia="Times New Roman" w:hAnsi="Times New Roman" w:cs="Times New Roman"/>
                <w:sz w:val="24"/>
              </w:rPr>
              <w:t>тӀетийжаш;</w:t>
            </w:r>
            <w:r w:rsidRPr="007D1C4D">
              <w:rPr>
                <w:rFonts w:ascii="Times New Roman" w:eastAsia="Times New Roman" w:hAnsi="Times New Roman" w:cs="Times New Roman"/>
                <w:spacing w:val="-4"/>
                <w:sz w:val="24"/>
              </w:rPr>
              <w:t xml:space="preserve"> </w:t>
            </w:r>
            <w:r w:rsidRPr="007D1C4D">
              <w:rPr>
                <w:rFonts w:ascii="Times New Roman" w:eastAsia="Times New Roman" w:hAnsi="Times New Roman" w:cs="Times New Roman"/>
                <w:sz w:val="24"/>
              </w:rPr>
              <w:t>гӀьналлин</w:t>
            </w:r>
            <w:r w:rsidRPr="007D1C4D">
              <w:rPr>
                <w:rFonts w:ascii="Times New Roman" w:eastAsia="Times New Roman" w:hAnsi="Times New Roman" w:cs="Times New Roman"/>
                <w:spacing w:val="-4"/>
                <w:sz w:val="24"/>
              </w:rPr>
              <w:t xml:space="preserve"> </w:t>
            </w:r>
            <w:r w:rsidRPr="007D1C4D">
              <w:rPr>
                <w:rFonts w:ascii="Times New Roman" w:eastAsia="Times New Roman" w:hAnsi="Times New Roman" w:cs="Times New Roman"/>
                <w:sz w:val="24"/>
              </w:rPr>
              <w:t>дешнашца;</w:t>
            </w:r>
            <w:r w:rsidRPr="007D1C4D">
              <w:rPr>
                <w:rFonts w:ascii="Times New Roman" w:eastAsia="Times New Roman" w:hAnsi="Times New Roman" w:cs="Times New Roman"/>
                <w:spacing w:val="-4"/>
                <w:sz w:val="24"/>
              </w:rPr>
              <w:t xml:space="preserve"> </w:t>
            </w:r>
            <w:r w:rsidRPr="007D1C4D">
              <w:rPr>
                <w:rFonts w:ascii="Times New Roman" w:eastAsia="Times New Roman" w:hAnsi="Times New Roman" w:cs="Times New Roman"/>
                <w:sz w:val="24"/>
              </w:rPr>
              <w:t>дешархоша</w:t>
            </w:r>
            <w:r w:rsidRPr="007D1C4D">
              <w:rPr>
                <w:rFonts w:ascii="Times New Roman" w:eastAsia="Times New Roman" w:hAnsi="Times New Roman" w:cs="Times New Roman"/>
                <w:spacing w:val="-5"/>
                <w:sz w:val="24"/>
              </w:rPr>
              <w:t xml:space="preserve"> </w:t>
            </w:r>
            <w:r w:rsidRPr="007D1C4D">
              <w:rPr>
                <w:rFonts w:ascii="Times New Roman" w:eastAsia="Times New Roman" w:hAnsi="Times New Roman" w:cs="Times New Roman"/>
                <w:sz w:val="24"/>
              </w:rPr>
              <w:t>хӀоттийнчу</w:t>
            </w:r>
            <w:r w:rsidRPr="007D1C4D">
              <w:rPr>
                <w:rFonts w:ascii="Times New Roman" w:eastAsia="Times New Roman" w:hAnsi="Times New Roman" w:cs="Times New Roman"/>
                <w:spacing w:val="-57"/>
                <w:sz w:val="24"/>
              </w:rPr>
              <w:t xml:space="preserve"> </w:t>
            </w:r>
            <w:r w:rsidRPr="007D1C4D">
              <w:rPr>
                <w:rFonts w:ascii="Times New Roman" w:eastAsia="Times New Roman" w:hAnsi="Times New Roman" w:cs="Times New Roman"/>
                <w:sz w:val="24"/>
              </w:rPr>
              <w:t>планна</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тӀетийжаш.</w:t>
            </w:r>
          </w:p>
          <w:p w:rsidR="007D1C4D" w:rsidRPr="007D1C4D" w:rsidRDefault="007D1C4D" w:rsidP="007D1C4D">
            <w:pPr>
              <w:ind w:left="165" w:right="808"/>
              <w:rPr>
                <w:rFonts w:ascii="Times New Roman" w:eastAsia="Times New Roman" w:hAnsi="Times New Roman" w:cs="Times New Roman"/>
                <w:sz w:val="24"/>
              </w:rPr>
            </w:pPr>
            <w:r w:rsidRPr="007D1C4D">
              <w:rPr>
                <w:rFonts w:ascii="Times New Roman" w:eastAsia="Times New Roman" w:hAnsi="Times New Roman" w:cs="Times New Roman"/>
                <w:sz w:val="24"/>
              </w:rPr>
              <w:t>Текстехь хӀиттийнчу гӀиллакх-оьздангаллин а, историко-культурин а, кхидолчу а</w:t>
            </w:r>
            <w:r w:rsidRPr="007D1C4D">
              <w:rPr>
                <w:rFonts w:ascii="Times New Roman" w:eastAsia="Times New Roman" w:hAnsi="Times New Roman" w:cs="Times New Roman"/>
                <w:spacing w:val="-57"/>
                <w:sz w:val="24"/>
              </w:rPr>
              <w:t xml:space="preserve"> </w:t>
            </w:r>
            <w:r w:rsidRPr="007D1C4D">
              <w:rPr>
                <w:rFonts w:ascii="Times New Roman" w:eastAsia="Times New Roman" w:hAnsi="Times New Roman" w:cs="Times New Roman"/>
                <w:sz w:val="24"/>
              </w:rPr>
              <w:t>хаттарийн</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анализ</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йар;</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гонахарчу</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бакъдолчун</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хьежамца</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царна</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жоьпаш</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лаха</w:t>
            </w:r>
            <w:r w:rsidRPr="007D1C4D">
              <w:rPr>
                <w:rFonts w:ascii="Times New Roman" w:eastAsia="Times New Roman" w:hAnsi="Times New Roman" w:cs="Times New Roman"/>
                <w:spacing w:val="-4"/>
                <w:sz w:val="24"/>
              </w:rPr>
              <w:t xml:space="preserve"> </w:t>
            </w:r>
            <w:r w:rsidRPr="007D1C4D">
              <w:rPr>
                <w:rFonts w:ascii="Times New Roman" w:eastAsia="Times New Roman" w:hAnsi="Times New Roman" w:cs="Times New Roman"/>
                <w:sz w:val="24"/>
              </w:rPr>
              <w:t>хаар.</w:t>
            </w:r>
          </w:p>
          <w:p w:rsidR="007D1C4D" w:rsidRPr="007D1C4D" w:rsidRDefault="007D1C4D" w:rsidP="007D1C4D">
            <w:pPr>
              <w:spacing w:line="276" w:lineRule="exact"/>
              <w:ind w:left="165"/>
              <w:rPr>
                <w:rFonts w:ascii="Times New Roman" w:eastAsia="Times New Roman" w:hAnsi="Times New Roman" w:cs="Times New Roman"/>
                <w:sz w:val="24"/>
              </w:rPr>
            </w:pPr>
            <w:r w:rsidRPr="007D1C4D">
              <w:rPr>
                <w:rFonts w:ascii="Times New Roman" w:eastAsia="Times New Roman" w:hAnsi="Times New Roman" w:cs="Times New Roman"/>
                <w:sz w:val="24"/>
              </w:rPr>
              <w:t>Тергам</w:t>
            </w:r>
            <w:r w:rsidRPr="007D1C4D">
              <w:rPr>
                <w:rFonts w:ascii="Times New Roman" w:eastAsia="Times New Roman" w:hAnsi="Times New Roman" w:cs="Times New Roman"/>
                <w:spacing w:val="-4"/>
                <w:sz w:val="24"/>
              </w:rPr>
              <w:t xml:space="preserve"> </w:t>
            </w:r>
            <w:r w:rsidRPr="007D1C4D">
              <w:rPr>
                <w:rFonts w:ascii="Times New Roman" w:eastAsia="Times New Roman" w:hAnsi="Times New Roman" w:cs="Times New Roman"/>
                <w:sz w:val="24"/>
              </w:rPr>
              <w:t>бар: суьртан</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(иллюстрацин)</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анализ</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йар,</w:t>
            </w:r>
            <w:r w:rsidRPr="007D1C4D">
              <w:rPr>
                <w:rFonts w:ascii="Times New Roman" w:eastAsia="Times New Roman" w:hAnsi="Times New Roman" w:cs="Times New Roman"/>
                <w:spacing w:val="-5"/>
                <w:sz w:val="24"/>
              </w:rPr>
              <w:t xml:space="preserve"> </w:t>
            </w:r>
            <w:r w:rsidRPr="007D1C4D">
              <w:rPr>
                <w:rFonts w:ascii="Times New Roman" w:eastAsia="Times New Roman" w:hAnsi="Times New Roman" w:cs="Times New Roman"/>
                <w:sz w:val="24"/>
              </w:rPr>
              <w:t>говзаран</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чулацамца</w:t>
            </w:r>
            <w:r w:rsidRPr="007D1C4D">
              <w:rPr>
                <w:rFonts w:ascii="Times New Roman" w:eastAsia="Times New Roman" w:hAnsi="Times New Roman" w:cs="Times New Roman"/>
                <w:spacing w:val="-4"/>
                <w:sz w:val="24"/>
              </w:rPr>
              <w:t xml:space="preserve"> </w:t>
            </w:r>
            <w:r w:rsidRPr="007D1C4D">
              <w:rPr>
                <w:rFonts w:ascii="Times New Roman" w:eastAsia="Times New Roman" w:hAnsi="Times New Roman" w:cs="Times New Roman"/>
                <w:sz w:val="24"/>
              </w:rPr>
              <w:t>и</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йустар,</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говзарна</w:t>
            </w:r>
            <w:r w:rsidRPr="007D1C4D">
              <w:rPr>
                <w:rFonts w:ascii="Times New Roman" w:eastAsia="Times New Roman" w:hAnsi="Times New Roman" w:cs="Times New Roman"/>
                <w:spacing w:val="-57"/>
                <w:sz w:val="24"/>
              </w:rPr>
              <w:t xml:space="preserve"> </w:t>
            </w:r>
            <w:r w:rsidRPr="007D1C4D">
              <w:rPr>
                <w:rFonts w:ascii="Times New Roman" w:eastAsia="Times New Roman" w:hAnsi="Times New Roman" w:cs="Times New Roman"/>
                <w:sz w:val="24"/>
              </w:rPr>
              <w:t>суьрташ</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дахкаран шайн кепаш йалор.</w:t>
            </w:r>
          </w:p>
        </w:tc>
        <w:tc>
          <w:tcPr>
            <w:tcW w:w="2409" w:type="dxa"/>
            <w:vMerge/>
            <w:tcBorders>
              <w:top w:val="nil"/>
            </w:tcBorders>
          </w:tcPr>
          <w:p w:rsidR="007D1C4D" w:rsidRPr="007D1C4D" w:rsidRDefault="007D1C4D" w:rsidP="007D1C4D">
            <w:pPr>
              <w:rPr>
                <w:rFonts w:ascii="Times New Roman" w:eastAsia="Times New Roman" w:hAnsi="Times New Roman" w:cs="Times New Roman"/>
                <w:sz w:val="2"/>
                <w:szCs w:val="2"/>
              </w:rPr>
            </w:pPr>
          </w:p>
        </w:tc>
      </w:tr>
    </w:tbl>
    <w:p w:rsidR="007D1C4D" w:rsidRPr="007D1C4D" w:rsidRDefault="007D1C4D" w:rsidP="007D1C4D">
      <w:pPr>
        <w:widowControl w:val="0"/>
        <w:autoSpaceDE w:val="0"/>
        <w:autoSpaceDN w:val="0"/>
        <w:spacing w:after="0" w:line="240" w:lineRule="auto"/>
        <w:rPr>
          <w:rFonts w:ascii="Times New Roman" w:eastAsia="Times New Roman" w:hAnsi="Times New Roman" w:cs="Times New Roman"/>
          <w:sz w:val="2"/>
          <w:szCs w:val="2"/>
        </w:rPr>
        <w:sectPr w:rsidR="007D1C4D" w:rsidRPr="007D1C4D">
          <w:pgSz w:w="16850" w:h="11920" w:orient="landscape"/>
          <w:pgMar w:top="980" w:right="760" w:bottom="1280" w:left="860" w:header="0" w:footer="1095" w:gutter="0"/>
          <w:cols w:space="720"/>
        </w:sectPr>
      </w:pPr>
    </w:p>
    <w:tbl>
      <w:tblPr>
        <w:tblStyle w:val="TableNormal"/>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20"/>
        <w:gridCol w:w="9356"/>
        <w:gridCol w:w="2409"/>
      </w:tblGrid>
      <w:tr w:rsidR="007D1C4D" w:rsidRPr="007D1C4D" w:rsidTr="00EF0B46">
        <w:trPr>
          <w:trHeight w:val="4140"/>
        </w:trPr>
        <w:tc>
          <w:tcPr>
            <w:tcW w:w="3120" w:type="dxa"/>
          </w:tcPr>
          <w:p w:rsidR="007D1C4D" w:rsidRPr="007D1C4D" w:rsidRDefault="007D1C4D" w:rsidP="007D1C4D">
            <w:pPr>
              <w:rPr>
                <w:rFonts w:ascii="Times New Roman" w:eastAsia="Times New Roman" w:hAnsi="Times New Roman" w:cs="Times New Roman"/>
                <w:sz w:val="24"/>
              </w:rPr>
            </w:pPr>
          </w:p>
        </w:tc>
        <w:tc>
          <w:tcPr>
            <w:tcW w:w="9356" w:type="dxa"/>
          </w:tcPr>
          <w:p w:rsidR="007D1C4D" w:rsidRPr="007D1C4D" w:rsidRDefault="007D1C4D" w:rsidP="007D1C4D">
            <w:pPr>
              <w:spacing w:line="275" w:lineRule="exact"/>
              <w:ind w:left="108"/>
              <w:rPr>
                <w:rFonts w:ascii="Times New Roman" w:eastAsia="Times New Roman" w:hAnsi="Times New Roman" w:cs="Times New Roman"/>
                <w:sz w:val="24"/>
              </w:rPr>
            </w:pPr>
            <w:r w:rsidRPr="007D1C4D">
              <w:rPr>
                <w:rFonts w:ascii="Times New Roman" w:eastAsia="Times New Roman" w:hAnsi="Times New Roman" w:cs="Times New Roman"/>
                <w:sz w:val="24"/>
              </w:rPr>
              <w:t>ЛадогӀар:</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дешархоша</w:t>
            </w:r>
            <w:r w:rsidRPr="007D1C4D">
              <w:rPr>
                <w:rFonts w:ascii="Times New Roman" w:eastAsia="Times New Roman" w:hAnsi="Times New Roman" w:cs="Times New Roman"/>
                <w:spacing w:val="-4"/>
                <w:sz w:val="24"/>
              </w:rPr>
              <w:t xml:space="preserve"> </w:t>
            </w:r>
            <w:r w:rsidRPr="007D1C4D">
              <w:rPr>
                <w:rFonts w:ascii="Times New Roman" w:eastAsia="Times New Roman" w:hAnsi="Times New Roman" w:cs="Times New Roman"/>
                <w:sz w:val="24"/>
              </w:rPr>
              <w:t>ладугӀу</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хьехархочо</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йа</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говзаллин</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диктора</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дӀайоьшучу</w:t>
            </w:r>
          </w:p>
          <w:p w:rsidR="007D1C4D" w:rsidRPr="007D1C4D" w:rsidRDefault="007D1C4D" w:rsidP="007D1C4D">
            <w:pPr>
              <w:ind w:left="108" w:right="586"/>
              <w:rPr>
                <w:rFonts w:ascii="Times New Roman" w:eastAsia="Times New Roman" w:hAnsi="Times New Roman" w:cs="Times New Roman"/>
                <w:sz w:val="24"/>
              </w:rPr>
            </w:pPr>
            <w:r w:rsidRPr="007D1C4D">
              <w:rPr>
                <w:rFonts w:ascii="Times New Roman" w:eastAsia="Times New Roman" w:hAnsi="Times New Roman" w:cs="Times New Roman"/>
                <w:sz w:val="24"/>
              </w:rPr>
              <w:t>исбаьхьаллин тексте (таро йелахь, цу гӀуллакхна оьшучу гӀирсех пайда а оьцуш).</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Хьехархочо</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дешархойн</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тидам</w:t>
            </w:r>
            <w:r w:rsidRPr="007D1C4D">
              <w:rPr>
                <w:rFonts w:ascii="Times New Roman" w:eastAsia="Times New Roman" w:hAnsi="Times New Roman" w:cs="Times New Roman"/>
                <w:spacing w:val="-4"/>
                <w:sz w:val="24"/>
              </w:rPr>
              <w:t xml:space="preserve"> </w:t>
            </w:r>
            <w:r w:rsidRPr="007D1C4D">
              <w:rPr>
                <w:rFonts w:ascii="Times New Roman" w:eastAsia="Times New Roman" w:hAnsi="Times New Roman" w:cs="Times New Roman"/>
                <w:sz w:val="24"/>
              </w:rPr>
              <w:t>тӀебохуьйту</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нохчийн</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маттахь</w:t>
            </w:r>
            <w:r w:rsidRPr="007D1C4D">
              <w:rPr>
                <w:rFonts w:ascii="Times New Roman" w:eastAsia="Times New Roman" w:hAnsi="Times New Roman" w:cs="Times New Roman"/>
                <w:spacing w:val="-4"/>
                <w:sz w:val="24"/>
              </w:rPr>
              <w:t xml:space="preserve"> </w:t>
            </w:r>
            <w:r w:rsidRPr="007D1C4D">
              <w:rPr>
                <w:rFonts w:ascii="Times New Roman" w:eastAsia="Times New Roman" w:hAnsi="Times New Roman" w:cs="Times New Roman"/>
                <w:sz w:val="24"/>
              </w:rPr>
              <w:t>йешаран</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башхаллашна.</w:t>
            </w:r>
            <w:r w:rsidRPr="007D1C4D">
              <w:rPr>
                <w:rFonts w:ascii="Times New Roman" w:eastAsia="Times New Roman" w:hAnsi="Times New Roman" w:cs="Times New Roman"/>
                <w:spacing w:val="-57"/>
                <w:sz w:val="24"/>
              </w:rPr>
              <w:t xml:space="preserve"> </w:t>
            </w:r>
            <w:r w:rsidRPr="007D1C4D">
              <w:rPr>
                <w:rFonts w:ascii="Times New Roman" w:eastAsia="Times New Roman" w:hAnsi="Times New Roman" w:cs="Times New Roman"/>
                <w:sz w:val="24"/>
              </w:rPr>
              <w:t>ЛадоьгӀначу</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текстах</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муха</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кхетта</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хьажа</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хаттарш.</w:t>
            </w:r>
          </w:p>
          <w:p w:rsidR="007D1C4D" w:rsidRPr="007D1C4D" w:rsidRDefault="007D1C4D" w:rsidP="007D1C4D">
            <w:pPr>
              <w:ind w:left="108" w:right="595"/>
              <w:rPr>
                <w:rFonts w:ascii="Times New Roman" w:eastAsia="Times New Roman" w:hAnsi="Times New Roman" w:cs="Times New Roman"/>
                <w:sz w:val="24"/>
              </w:rPr>
            </w:pPr>
            <w:r w:rsidRPr="007D1C4D">
              <w:rPr>
                <w:rFonts w:ascii="Times New Roman" w:eastAsia="Times New Roman" w:hAnsi="Times New Roman" w:cs="Times New Roman"/>
                <w:sz w:val="24"/>
              </w:rPr>
              <w:t>Хезаш</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йешар:</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текстах</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кхетархьама</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цаторийла</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йолчу</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боларца</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дешархойх</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хӀорамма</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а</w:t>
            </w:r>
            <w:r w:rsidRPr="007D1C4D">
              <w:rPr>
                <w:rFonts w:ascii="Times New Roman" w:eastAsia="Times New Roman" w:hAnsi="Times New Roman" w:cs="Times New Roman"/>
                <w:spacing w:val="-57"/>
                <w:sz w:val="24"/>
              </w:rPr>
              <w:t xml:space="preserve"> </w:t>
            </w:r>
            <w:r w:rsidRPr="007D1C4D">
              <w:rPr>
                <w:rFonts w:ascii="Times New Roman" w:eastAsia="Times New Roman" w:hAnsi="Times New Roman" w:cs="Times New Roman"/>
                <w:sz w:val="24"/>
              </w:rPr>
              <w:t>хезаш</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йешар.</w:t>
            </w:r>
          </w:p>
          <w:p w:rsidR="007D1C4D" w:rsidRPr="007D1C4D" w:rsidRDefault="007D1C4D" w:rsidP="007D1C4D">
            <w:pPr>
              <w:ind w:left="108"/>
              <w:rPr>
                <w:rFonts w:ascii="Times New Roman" w:eastAsia="Times New Roman" w:hAnsi="Times New Roman" w:cs="Times New Roman"/>
                <w:sz w:val="24"/>
              </w:rPr>
            </w:pPr>
            <w:r w:rsidRPr="007D1C4D">
              <w:rPr>
                <w:rFonts w:ascii="Times New Roman" w:eastAsia="Times New Roman" w:hAnsi="Times New Roman" w:cs="Times New Roman"/>
                <w:sz w:val="24"/>
              </w:rPr>
              <w:t>Дагахь</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йешар:</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текст</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дагахь</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йешар,</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йешначух</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хиинарг</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дийцаре</w:t>
            </w:r>
            <w:r w:rsidRPr="007D1C4D">
              <w:rPr>
                <w:rFonts w:ascii="Times New Roman" w:eastAsia="Times New Roman" w:hAnsi="Times New Roman" w:cs="Times New Roman"/>
                <w:spacing w:val="-4"/>
                <w:sz w:val="24"/>
              </w:rPr>
              <w:t xml:space="preserve"> </w:t>
            </w:r>
            <w:r w:rsidRPr="007D1C4D">
              <w:rPr>
                <w:rFonts w:ascii="Times New Roman" w:eastAsia="Times New Roman" w:hAnsi="Times New Roman" w:cs="Times New Roman"/>
                <w:sz w:val="24"/>
              </w:rPr>
              <w:t>дан</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кечамбар.</w:t>
            </w:r>
          </w:p>
          <w:p w:rsidR="007D1C4D" w:rsidRPr="007D1C4D" w:rsidRDefault="007D1C4D" w:rsidP="007D1C4D">
            <w:pPr>
              <w:ind w:left="108" w:right="547"/>
              <w:rPr>
                <w:rFonts w:ascii="Times New Roman" w:eastAsia="Times New Roman" w:hAnsi="Times New Roman" w:cs="Times New Roman"/>
                <w:sz w:val="24"/>
              </w:rPr>
            </w:pPr>
            <w:r w:rsidRPr="007D1C4D">
              <w:rPr>
                <w:rFonts w:ascii="Times New Roman" w:eastAsia="Times New Roman" w:hAnsi="Times New Roman" w:cs="Times New Roman"/>
                <w:sz w:val="24"/>
              </w:rPr>
              <w:t>Цадевзачу дешнашца а, аларшца а болх бар: маьӀнех кхетархьама контекстан анализ</w:t>
            </w:r>
            <w:r w:rsidRPr="007D1C4D">
              <w:rPr>
                <w:rFonts w:ascii="Times New Roman" w:eastAsia="Times New Roman" w:hAnsi="Times New Roman" w:cs="Times New Roman"/>
                <w:spacing w:val="-58"/>
                <w:sz w:val="24"/>
              </w:rPr>
              <w:t xml:space="preserve"> </w:t>
            </w:r>
            <w:r w:rsidRPr="007D1C4D">
              <w:rPr>
                <w:rFonts w:ascii="Times New Roman" w:eastAsia="Times New Roman" w:hAnsi="Times New Roman" w:cs="Times New Roman"/>
                <w:sz w:val="24"/>
              </w:rPr>
              <w:t>йар;</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дошамца</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болх бар.</w:t>
            </w:r>
          </w:p>
          <w:p w:rsidR="007D1C4D" w:rsidRPr="007D1C4D" w:rsidRDefault="007D1C4D" w:rsidP="007D1C4D">
            <w:pPr>
              <w:spacing w:before="1"/>
              <w:ind w:left="108"/>
              <w:rPr>
                <w:rFonts w:ascii="Times New Roman" w:eastAsia="Times New Roman" w:hAnsi="Times New Roman" w:cs="Times New Roman"/>
                <w:sz w:val="24"/>
              </w:rPr>
            </w:pPr>
            <w:r w:rsidRPr="007D1C4D">
              <w:rPr>
                <w:rFonts w:ascii="Times New Roman" w:eastAsia="Times New Roman" w:hAnsi="Times New Roman" w:cs="Times New Roman"/>
                <w:sz w:val="24"/>
              </w:rPr>
              <w:t>Исбаьхьаллин</w:t>
            </w:r>
            <w:r w:rsidRPr="007D1C4D">
              <w:rPr>
                <w:rFonts w:ascii="Times New Roman" w:eastAsia="Times New Roman" w:hAnsi="Times New Roman" w:cs="Times New Roman"/>
                <w:spacing w:val="-4"/>
                <w:sz w:val="24"/>
              </w:rPr>
              <w:t xml:space="preserve"> </w:t>
            </w:r>
            <w:r w:rsidRPr="007D1C4D">
              <w:rPr>
                <w:rFonts w:ascii="Times New Roman" w:eastAsia="Times New Roman" w:hAnsi="Times New Roman" w:cs="Times New Roman"/>
                <w:sz w:val="24"/>
              </w:rPr>
              <w:t>говзаран</w:t>
            </w:r>
            <w:r w:rsidRPr="007D1C4D">
              <w:rPr>
                <w:rFonts w:ascii="Times New Roman" w:eastAsia="Times New Roman" w:hAnsi="Times New Roman" w:cs="Times New Roman"/>
                <w:spacing w:val="-4"/>
                <w:sz w:val="24"/>
              </w:rPr>
              <w:t xml:space="preserve"> </w:t>
            </w:r>
            <w:r w:rsidRPr="007D1C4D">
              <w:rPr>
                <w:rFonts w:ascii="Times New Roman" w:eastAsia="Times New Roman" w:hAnsi="Times New Roman" w:cs="Times New Roman"/>
                <w:sz w:val="24"/>
              </w:rPr>
              <w:t>анализ</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йар:</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коьрта</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идеяш</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гучуйахар.</w:t>
            </w:r>
          </w:p>
          <w:p w:rsidR="007D1C4D" w:rsidRPr="007D1C4D" w:rsidRDefault="007D1C4D" w:rsidP="007D1C4D">
            <w:pPr>
              <w:ind w:left="108"/>
              <w:rPr>
                <w:rFonts w:ascii="Times New Roman" w:eastAsia="Times New Roman" w:hAnsi="Times New Roman" w:cs="Times New Roman"/>
                <w:sz w:val="24"/>
              </w:rPr>
            </w:pPr>
            <w:r w:rsidRPr="007D1C4D">
              <w:rPr>
                <w:rFonts w:ascii="Times New Roman" w:eastAsia="Times New Roman" w:hAnsi="Times New Roman" w:cs="Times New Roman"/>
                <w:sz w:val="24"/>
              </w:rPr>
              <w:t>Ӏаморан</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текстаца</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диалог:</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хӀиттийнчу</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хаттаршна</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жоьпаш;</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кхачамбацар дӀадаккха</w:t>
            </w:r>
            <w:r w:rsidRPr="007D1C4D">
              <w:rPr>
                <w:rFonts w:ascii="Times New Roman" w:eastAsia="Times New Roman" w:hAnsi="Times New Roman" w:cs="Times New Roman"/>
                <w:spacing w:val="-4"/>
                <w:sz w:val="24"/>
              </w:rPr>
              <w:t xml:space="preserve"> </w:t>
            </w:r>
            <w:r w:rsidRPr="007D1C4D">
              <w:rPr>
                <w:rFonts w:ascii="Times New Roman" w:eastAsia="Times New Roman" w:hAnsi="Times New Roman" w:cs="Times New Roman"/>
                <w:sz w:val="24"/>
              </w:rPr>
              <w:t>шайн</w:t>
            </w:r>
            <w:r w:rsidRPr="007D1C4D">
              <w:rPr>
                <w:rFonts w:ascii="Times New Roman" w:eastAsia="Times New Roman" w:hAnsi="Times New Roman" w:cs="Times New Roman"/>
                <w:spacing w:val="-57"/>
                <w:sz w:val="24"/>
              </w:rPr>
              <w:t xml:space="preserve"> </w:t>
            </w:r>
            <w:r w:rsidRPr="007D1C4D">
              <w:rPr>
                <w:rFonts w:ascii="Times New Roman" w:eastAsia="Times New Roman" w:hAnsi="Times New Roman" w:cs="Times New Roman"/>
                <w:sz w:val="24"/>
              </w:rPr>
              <w:t>хьежам</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бовзийтар;</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шайна</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хетачун</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а, сацаман</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а</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бухедиллар</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довзийта</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хаар.</w:t>
            </w:r>
          </w:p>
          <w:p w:rsidR="007D1C4D" w:rsidRPr="007D1C4D" w:rsidRDefault="007D1C4D" w:rsidP="007D1C4D">
            <w:pPr>
              <w:ind w:left="108" w:right="789"/>
              <w:rPr>
                <w:rFonts w:ascii="Times New Roman" w:eastAsia="Times New Roman" w:hAnsi="Times New Roman" w:cs="Times New Roman"/>
                <w:sz w:val="24"/>
              </w:rPr>
            </w:pPr>
            <w:r w:rsidRPr="007D1C4D">
              <w:rPr>
                <w:rFonts w:ascii="Times New Roman" w:eastAsia="Times New Roman" w:hAnsi="Times New Roman" w:cs="Times New Roman"/>
                <w:sz w:val="24"/>
              </w:rPr>
              <w:t>Кхоллараллин</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болх:</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масала,</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тайп-тайпана</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рубрикаш</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а,</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шайн</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иллюстрациш</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йолуш</w:t>
            </w:r>
            <w:r w:rsidRPr="007D1C4D">
              <w:rPr>
                <w:rFonts w:ascii="Times New Roman" w:eastAsia="Times New Roman" w:hAnsi="Times New Roman" w:cs="Times New Roman"/>
                <w:spacing w:val="-57"/>
                <w:sz w:val="24"/>
              </w:rPr>
              <w:t xml:space="preserve"> </w:t>
            </w:r>
            <w:r w:rsidRPr="007D1C4D">
              <w:rPr>
                <w:rFonts w:ascii="Times New Roman" w:eastAsia="Times New Roman" w:hAnsi="Times New Roman" w:cs="Times New Roman"/>
                <w:sz w:val="24"/>
              </w:rPr>
              <w:t>берийн</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журналан номер кечйар.</w:t>
            </w:r>
          </w:p>
          <w:p w:rsidR="007D1C4D" w:rsidRPr="007D1C4D" w:rsidRDefault="007D1C4D" w:rsidP="007D1C4D">
            <w:pPr>
              <w:spacing w:line="257" w:lineRule="exact"/>
              <w:ind w:left="108"/>
              <w:rPr>
                <w:rFonts w:ascii="Times New Roman" w:eastAsia="Times New Roman" w:hAnsi="Times New Roman" w:cs="Times New Roman"/>
                <w:sz w:val="24"/>
              </w:rPr>
            </w:pPr>
            <w:r w:rsidRPr="007D1C4D">
              <w:rPr>
                <w:rFonts w:ascii="Times New Roman" w:eastAsia="Times New Roman" w:hAnsi="Times New Roman" w:cs="Times New Roman"/>
                <w:sz w:val="24"/>
              </w:rPr>
              <w:t>Классал</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арахьара</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йешар:</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схьайеллачу</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говзарех шаьш</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йеша</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говзар</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харжар.</w:t>
            </w:r>
          </w:p>
        </w:tc>
        <w:tc>
          <w:tcPr>
            <w:tcW w:w="2409" w:type="dxa"/>
          </w:tcPr>
          <w:p w:rsidR="007D1C4D" w:rsidRPr="007D1C4D" w:rsidRDefault="007D1C4D" w:rsidP="007D1C4D">
            <w:pPr>
              <w:spacing w:line="275" w:lineRule="exact"/>
              <w:ind w:left="145"/>
              <w:rPr>
                <w:rFonts w:ascii="Times New Roman" w:eastAsia="Times New Roman" w:hAnsi="Times New Roman" w:cs="Times New Roman"/>
                <w:sz w:val="24"/>
              </w:rPr>
            </w:pPr>
            <w:r w:rsidRPr="007D1C4D">
              <w:rPr>
                <w:rFonts w:ascii="Times New Roman" w:eastAsia="Times New Roman" w:hAnsi="Times New Roman" w:cs="Times New Roman"/>
                <w:sz w:val="24"/>
              </w:rPr>
              <w:t>•</w:t>
            </w:r>
          </w:p>
        </w:tc>
      </w:tr>
      <w:tr w:rsidR="007D1C4D" w:rsidRPr="007D1C4D" w:rsidTr="00EF0B46">
        <w:trPr>
          <w:trHeight w:val="5245"/>
        </w:trPr>
        <w:tc>
          <w:tcPr>
            <w:tcW w:w="3120" w:type="dxa"/>
          </w:tcPr>
          <w:p w:rsidR="007D1C4D" w:rsidRPr="007D1C4D" w:rsidRDefault="007D1C4D" w:rsidP="007D1C4D">
            <w:pPr>
              <w:rPr>
                <w:rFonts w:ascii="Times New Roman" w:eastAsia="Times New Roman" w:hAnsi="Times New Roman" w:cs="Times New Roman"/>
                <w:sz w:val="24"/>
              </w:rPr>
            </w:pPr>
          </w:p>
        </w:tc>
        <w:tc>
          <w:tcPr>
            <w:tcW w:w="9356" w:type="dxa"/>
          </w:tcPr>
          <w:p w:rsidR="007D1C4D" w:rsidRPr="007D1C4D" w:rsidRDefault="007D1C4D" w:rsidP="007D1C4D">
            <w:pPr>
              <w:spacing w:line="275" w:lineRule="exact"/>
              <w:ind w:left="108"/>
              <w:rPr>
                <w:rFonts w:ascii="Times New Roman" w:eastAsia="Times New Roman" w:hAnsi="Times New Roman" w:cs="Times New Roman"/>
                <w:sz w:val="24"/>
              </w:rPr>
            </w:pPr>
            <w:r w:rsidRPr="007D1C4D">
              <w:rPr>
                <w:rFonts w:ascii="Times New Roman" w:eastAsia="Times New Roman" w:hAnsi="Times New Roman" w:cs="Times New Roman"/>
                <w:sz w:val="24"/>
              </w:rPr>
              <w:t>ЛадогӀар:</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дешархоша</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ладугӀу</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хьехархочо</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йа</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говзаллин</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диктора</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дӀайоьшучу</w:t>
            </w:r>
          </w:p>
          <w:p w:rsidR="007D1C4D" w:rsidRPr="007D1C4D" w:rsidRDefault="007D1C4D" w:rsidP="007D1C4D">
            <w:pPr>
              <w:ind w:left="108" w:right="591"/>
              <w:rPr>
                <w:rFonts w:ascii="Times New Roman" w:eastAsia="Times New Roman" w:hAnsi="Times New Roman" w:cs="Times New Roman"/>
                <w:sz w:val="24"/>
              </w:rPr>
            </w:pPr>
            <w:r w:rsidRPr="007D1C4D">
              <w:rPr>
                <w:rFonts w:ascii="Times New Roman" w:eastAsia="Times New Roman" w:hAnsi="Times New Roman" w:cs="Times New Roman"/>
                <w:sz w:val="24"/>
              </w:rPr>
              <w:t>исбаьхьаллин тексте (таро йелахь, цу гӀуллакхна оьшучу гӀирсех пайда а оьцуш).</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Хьехархочо</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дешархойн</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тидам</w:t>
            </w:r>
            <w:r w:rsidRPr="007D1C4D">
              <w:rPr>
                <w:rFonts w:ascii="Times New Roman" w:eastAsia="Times New Roman" w:hAnsi="Times New Roman" w:cs="Times New Roman"/>
                <w:spacing w:val="-4"/>
                <w:sz w:val="24"/>
              </w:rPr>
              <w:t xml:space="preserve"> </w:t>
            </w:r>
            <w:r w:rsidRPr="007D1C4D">
              <w:rPr>
                <w:rFonts w:ascii="Times New Roman" w:eastAsia="Times New Roman" w:hAnsi="Times New Roman" w:cs="Times New Roman"/>
                <w:sz w:val="24"/>
              </w:rPr>
              <w:t>тӀебохуьйту</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нохчийн</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маттахь</w:t>
            </w:r>
            <w:r w:rsidRPr="007D1C4D">
              <w:rPr>
                <w:rFonts w:ascii="Times New Roman" w:eastAsia="Times New Roman" w:hAnsi="Times New Roman" w:cs="Times New Roman"/>
                <w:spacing w:val="-5"/>
                <w:sz w:val="24"/>
              </w:rPr>
              <w:t xml:space="preserve"> </w:t>
            </w:r>
            <w:r w:rsidRPr="007D1C4D">
              <w:rPr>
                <w:rFonts w:ascii="Times New Roman" w:eastAsia="Times New Roman" w:hAnsi="Times New Roman" w:cs="Times New Roman"/>
                <w:sz w:val="24"/>
              </w:rPr>
              <w:t>йешаран</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башхаллашна.</w:t>
            </w:r>
            <w:r w:rsidRPr="007D1C4D">
              <w:rPr>
                <w:rFonts w:ascii="Times New Roman" w:eastAsia="Times New Roman" w:hAnsi="Times New Roman" w:cs="Times New Roman"/>
                <w:spacing w:val="-57"/>
                <w:sz w:val="24"/>
              </w:rPr>
              <w:t xml:space="preserve"> </w:t>
            </w:r>
            <w:r w:rsidRPr="007D1C4D">
              <w:rPr>
                <w:rFonts w:ascii="Times New Roman" w:eastAsia="Times New Roman" w:hAnsi="Times New Roman" w:cs="Times New Roman"/>
                <w:sz w:val="24"/>
              </w:rPr>
              <w:t>ЛадоьгӀначу</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текстах</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муха</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кхетта</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хьажа</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хаттарш.</w:t>
            </w:r>
          </w:p>
          <w:p w:rsidR="007D1C4D" w:rsidRPr="007D1C4D" w:rsidRDefault="007D1C4D" w:rsidP="007D1C4D">
            <w:pPr>
              <w:ind w:left="108" w:right="594"/>
              <w:rPr>
                <w:rFonts w:ascii="Times New Roman" w:eastAsia="Times New Roman" w:hAnsi="Times New Roman" w:cs="Times New Roman"/>
                <w:sz w:val="24"/>
              </w:rPr>
            </w:pPr>
            <w:r w:rsidRPr="007D1C4D">
              <w:rPr>
                <w:rFonts w:ascii="Times New Roman" w:eastAsia="Times New Roman" w:hAnsi="Times New Roman" w:cs="Times New Roman"/>
                <w:sz w:val="24"/>
              </w:rPr>
              <w:t>Хезаш</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йешар:</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текстах</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кхетархьама</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цаторийла</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йолчу</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боларца</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дешархойх</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хӀорамма</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а</w:t>
            </w:r>
            <w:r w:rsidRPr="007D1C4D">
              <w:rPr>
                <w:rFonts w:ascii="Times New Roman" w:eastAsia="Times New Roman" w:hAnsi="Times New Roman" w:cs="Times New Roman"/>
                <w:spacing w:val="-57"/>
                <w:sz w:val="24"/>
              </w:rPr>
              <w:t xml:space="preserve"> </w:t>
            </w:r>
            <w:r w:rsidRPr="007D1C4D">
              <w:rPr>
                <w:rFonts w:ascii="Times New Roman" w:eastAsia="Times New Roman" w:hAnsi="Times New Roman" w:cs="Times New Roman"/>
                <w:sz w:val="24"/>
              </w:rPr>
              <w:t>хезаш</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йешар.</w:t>
            </w:r>
          </w:p>
          <w:p w:rsidR="007D1C4D" w:rsidRPr="007D1C4D" w:rsidRDefault="007D1C4D" w:rsidP="007D1C4D">
            <w:pPr>
              <w:ind w:left="108" w:right="1163"/>
              <w:rPr>
                <w:rFonts w:ascii="Times New Roman" w:eastAsia="Times New Roman" w:hAnsi="Times New Roman" w:cs="Times New Roman"/>
                <w:sz w:val="24"/>
              </w:rPr>
            </w:pPr>
            <w:r w:rsidRPr="007D1C4D">
              <w:rPr>
                <w:rFonts w:ascii="Times New Roman" w:eastAsia="Times New Roman" w:hAnsi="Times New Roman" w:cs="Times New Roman"/>
                <w:sz w:val="24"/>
              </w:rPr>
              <w:t>Дагахь</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йешар:</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текст</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дагахь</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йешар,</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йешначух</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хиинарг</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дийцаре</w:t>
            </w:r>
            <w:r w:rsidRPr="007D1C4D">
              <w:rPr>
                <w:rFonts w:ascii="Times New Roman" w:eastAsia="Times New Roman" w:hAnsi="Times New Roman" w:cs="Times New Roman"/>
                <w:spacing w:val="-4"/>
                <w:sz w:val="24"/>
              </w:rPr>
              <w:t xml:space="preserve"> </w:t>
            </w:r>
            <w:r w:rsidRPr="007D1C4D">
              <w:rPr>
                <w:rFonts w:ascii="Times New Roman" w:eastAsia="Times New Roman" w:hAnsi="Times New Roman" w:cs="Times New Roman"/>
                <w:sz w:val="24"/>
              </w:rPr>
              <w:t>дан</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кечамбар.</w:t>
            </w:r>
            <w:r w:rsidRPr="007D1C4D">
              <w:rPr>
                <w:rFonts w:ascii="Times New Roman" w:eastAsia="Times New Roman" w:hAnsi="Times New Roman" w:cs="Times New Roman"/>
                <w:spacing w:val="-57"/>
                <w:sz w:val="24"/>
              </w:rPr>
              <w:t xml:space="preserve"> </w:t>
            </w:r>
            <w:r w:rsidRPr="007D1C4D">
              <w:rPr>
                <w:rFonts w:ascii="Times New Roman" w:eastAsia="Times New Roman" w:hAnsi="Times New Roman" w:cs="Times New Roman"/>
                <w:sz w:val="24"/>
              </w:rPr>
              <w:t>Байт</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дагахь</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Ӏамор.</w:t>
            </w:r>
          </w:p>
          <w:p w:rsidR="007D1C4D" w:rsidRPr="007D1C4D" w:rsidRDefault="007D1C4D" w:rsidP="007D1C4D">
            <w:pPr>
              <w:ind w:left="108" w:right="517"/>
              <w:rPr>
                <w:rFonts w:ascii="Times New Roman" w:eastAsia="Times New Roman" w:hAnsi="Times New Roman" w:cs="Times New Roman"/>
                <w:sz w:val="24"/>
              </w:rPr>
            </w:pPr>
            <w:r w:rsidRPr="007D1C4D">
              <w:rPr>
                <w:rFonts w:ascii="Times New Roman" w:eastAsia="Times New Roman" w:hAnsi="Times New Roman" w:cs="Times New Roman"/>
                <w:sz w:val="24"/>
              </w:rPr>
              <w:t>Цадевзачу</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дешнашца</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а, аларшца</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а</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болх</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бар:</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маьӀнех</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кхетархьама</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контекстан</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анализ</w:t>
            </w:r>
            <w:r w:rsidRPr="007D1C4D">
              <w:rPr>
                <w:rFonts w:ascii="Times New Roman" w:eastAsia="Times New Roman" w:hAnsi="Times New Roman" w:cs="Times New Roman"/>
                <w:spacing w:val="-57"/>
                <w:sz w:val="24"/>
              </w:rPr>
              <w:t xml:space="preserve"> </w:t>
            </w:r>
            <w:r w:rsidRPr="007D1C4D">
              <w:rPr>
                <w:rFonts w:ascii="Times New Roman" w:eastAsia="Times New Roman" w:hAnsi="Times New Roman" w:cs="Times New Roman"/>
                <w:sz w:val="24"/>
              </w:rPr>
              <w:t>йар;</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Ӏаматехь йеллачу дошамца</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болх бар.</w:t>
            </w:r>
          </w:p>
          <w:p w:rsidR="007D1C4D" w:rsidRPr="007D1C4D" w:rsidRDefault="007D1C4D" w:rsidP="007D1C4D">
            <w:pPr>
              <w:spacing w:before="1"/>
              <w:ind w:left="108" w:firstLine="708"/>
              <w:rPr>
                <w:rFonts w:ascii="Times New Roman" w:eastAsia="Times New Roman" w:hAnsi="Times New Roman" w:cs="Times New Roman"/>
                <w:sz w:val="24"/>
              </w:rPr>
            </w:pPr>
            <w:r w:rsidRPr="007D1C4D">
              <w:rPr>
                <w:rFonts w:ascii="Times New Roman" w:eastAsia="Times New Roman" w:hAnsi="Times New Roman" w:cs="Times New Roman"/>
                <w:sz w:val="24"/>
              </w:rPr>
              <w:t>Исбаьхьаллин</w:t>
            </w:r>
            <w:r w:rsidRPr="007D1C4D">
              <w:rPr>
                <w:rFonts w:ascii="Times New Roman" w:eastAsia="Times New Roman" w:hAnsi="Times New Roman" w:cs="Times New Roman"/>
                <w:spacing w:val="-4"/>
                <w:sz w:val="24"/>
              </w:rPr>
              <w:t xml:space="preserve"> </w:t>
            </w:r>
            <w:r w:rsidRPr="007D1C4D">
              <w:rPr>
                <w:rFonts w:ascii="Times New Roman" w:eastAsia="Times New Roman" w:hAnsi="Times New Roman" w:cs="Times New Roman"/>
                <w:sz w:val="24"/>
              </w:rPr>
              <w:t>говзаран</w:t>
            </w:r>
            <w:r w:rsidRPr="007D1C4D">
              <w:rPr>
                <w:rFonts w:ascii="Times New Roman" w:eastAsia="Times New Roman" w:hAnsi="Times New Roman" w:cs="Times New Roman"/>
                <w:spacing w:val="-5"/>
                <w:sz w:val="24"/>
              </w:rPr>
              <w:t xml:space="preserve"> </w:t>
            </w:r>
            <w:r w:rsidRPr="007D1C4D">
              <w:rPr>
                <w:rFonts w:ascii="Times New Roman" w:eastAsia="Times New Roman" w:hAnsi="Times New Roman" w:cs="Times New Roman"/>
                <w:sz w:val="24"/>
              </w:rPr>
              <w:t>анализ</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йар:</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коьрта</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идейаш</w:t>
            </w:r>
            <w:r w:rsidRPr="007D1C4D">
              <w:rPr>
                <w:rFonts w:ascii="Times New Roman" w:eastAsia="Times New Roman" w:hAnsi="Times New Roman" w:cs="Times New Roman"/>
                <w:spacing w:val="-4"/>
                <w:sz w:val="24"/>
              </w:rPr>
              <w:t xml:space="preserve"> </w:t>
            </w:r>
            <w:r w:rsidRPr="007D1C4D">
              <w:rPr>
                <w:rFonts w:ascii="Times New Roman" w:eastAsia="Times New Roman" w:hAnsi="Times New Roman" w:cs="Times New Roman"/>
                <w:sz w:val="24"/>
              </w:rPr>
              <w:t>гучуйахар;</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говзаран</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план</w:t>
            </w:r>
            <w:r w:rsidRPr="007D1C4D">
              <w:rPr>
                <w:rFonts w:ascii="Times New Roman" w:eastAsia="Times New Roman" w:hAnsi="Times New Roman" w:cs="Times New Roman"/>
                <w:spacing w:val="-57"/>
                <w:sz w:val="24"/>
              </w:rPr>
              <w:t xml:space="preserve"> </w:t>
            </w:r>
            <w:r w:rsidRPr="007D1C4D">
              <w:rPr>
                <w:rFonts w:ascii="Times New Roman" w:eastAsia="Times New Roman" w:hAnsi="Times New Roman" w:cs="Times New Roman"/>
                <w:sz w:val="24"/>
              </w:rPr>
              <w:t>хӀоттор.</w:t>
            </w:r>
          </w:p>
          <w:p w:rsidR="007D1C4D" w:rsidRPr="007D1C4D" w:rsidRDefault="007D1C4D" w:rsidP="007D1C4D">
            <w:pPr>
              <w:ind w:left="108" w:right="302"/>
              <w:rPr>
                <w:rFonts w:ascii="Times New Roman" w:eastAsia="Times New Roman" w:hAnsi="Times New Roman" w:cs="Times New Roman"/>
                <w:sz w:val="24"/>
              </w:rPr>
            </w:pPr>
            <w:r w:rsidRPr="007D1C4D">
              <w:rPr>
                <w:rFonts w:ascii="Times New Roman" w:eastAsia="Times New Roman" w:hAnsi="Times New Roman" w:cs="Times New Roman"/>
                <w:sz w:val="24"/>
              </w:rPr>
              <w:t>Турпалхойн мах хадор: турпалхочун амалан коьрта битамаш билгалбаха хаар; церан</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леларца амал йовзар; турпалхойн леларийн бахьана довзийта а, церан гӀуллакхийн мах</w:t>
            </w:r>
            <w:r w:rsidRPr="007D1C4D">
              <w:rPr>
                <w:rFonts w:ascii="Times New Roman" w:eastAsia="Times New Roman" w:hAnsi="Times New Roman" w:cs="Times New Roman"/>
                <w:spacing w:val="-57"/>
                <w:sz w:val="24"/>
              </w:rPr>
              <w:t xml:space="preserve"> </w:t>
            </w:r>
            <w:r w:rsidRPr="007D1C4D">
              <w:rPr>
                <w:rFonts w:ascii="Times New Roman" w:eastAsia="Times New Roman" w:hAnsi="Times New Roman" w:cs="Times New Roman"/>
                <w:sz w:val="24"/>
              </w:rPr>
              <w:t>хадон а</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хаар.</w:t>
            </w:r>
          </w:p>
          <w:p w:rsidR="007D1C4D" w:rsidRPr="007D1C4D" w:rsidRDefault="007D1C4D" w:rsidP="007D1C4D">
            <w:pPr>
              <w:ind w:left="108"/>
              <w:rPr>
                <w:rFonts w:ascii="Times New Roman" w:eastAsia="Times New Roman" w:hAnsi="Times New Roman" w:cs="Times New Roman"/>
                <w:sz w:val="24"/>
              </w:rPr>
            </w:pPr>
            <w:r w:rsidRPr="007D1C4D">
              <w:rPr>
                <w:rFonts w:ascii="Times New Roman" w:eastAsia="Times New Roman" w:hAnsi="Times New Roman" w:cs="Times New Roman"/>
                <w:sz w:val="24"/>
              </w:rPr>
              <w:t>Ӏаморан</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текстаца</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диалог:</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хӀиттийнчу</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хаттаршна</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жоьпаш;</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кхачамбацар дӀадаккха</w:t>
            </w:r>
            <w:r w:rsidRPr="007D1C4D">
              <w:rPr>
                <w:rFonts w:ascii="Times New Roman" w:eastAsia="Times New Roman" w:hAnsi="Times New Roman" w:cs="Times New Roman"/>
                <w:spacing w:val="-4"/>
                <w:sz w:val="24"/>
              </w:rPr>
              <w:t xml:space="preserve"> </w:t>
            </w:r>
            <w:r w:rsidRPr="007D1C4D">
              <w:rPr>
                <w:rFonts w:ascii="Times New Roman" w:eastAsia="Times New Roman" w:hAnsi="Times New Roman" w:cs="Times New Roman"/>
                <w:sz w:val="24"/>
              </w:rPr>
              <w:t>шайн</w:t>
            </w:r>
            <w:r w:rsidRPr="007D1C4D">
              <w:rPr>
                <w:rFonts w:ascii="Times New Roman" w:eastAsia="Times New Roman" w:hAnsi="Times New Roman" w:cs="Times New Roman"/>
                <w:spacing w:val="-57"/>
                <w:sz w:val="24"/>
              </w:rPr>
              <w:t xml:space="preserve"> </w:t>
            </w:r>
            <w:r w:rsidRPr="007D1C4D">
              <w:rPr>
                <w:rFonts w:ascii="Times New Roman" w:eastAsia="Times New Roman" w:hAnsi="Times New Roman" w:cs="Times New Roman"/>
                <w:sz w:val="24"/>
              </w:rPr>
              <w:t>хьежам</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бовзийтар;</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шайна</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хетачун</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а, сацаман</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а бухедиллар</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довзийта</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хаар.</w:t>
            </w:r>
          </w:p>
          <w:p w:rsidR="007D1C4D" w:rsidRPr="007D1C4D" w:rsidRDefault="007D1C4D" w:rsidP="007D1C4D">
            <w:pPr>
              <w:ind w:left="168"/>
              <w:rPr>
                <w:rFonts w:ascii="Times New Roman" w:eastAsia="Times New Roman" w:hAnsi="Times New Roman" w:cs="Times New Roman"/>
                <w:sz w:val="24"/>
              </w:rPr>
            </w:pPr>
            <w:r w:rsidRPr="007D1C4D">
              <w:rPr>
                <w:rFonts w:ascii="Times New Roman" w:eastAsia="Times New Roman" w:hAnsi="Times New Roman" w:cs="Times New Roman"/>
                <w:sz w:val="24"/>
              </w:rPr>
              <w:t>Кхоллараллин</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болх:</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ролашца</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йешар;</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турпалхойн</w:t>
            </w:r>
            <w:r w:rsidRPr="007D1C4D">
              <w:rPr>
                <w:rFonts w:ascii="Times New Roman" w:eastAsia="Times New Roman" w:hAnsi="Times New Roman" w:cs="Times New Roman"/>
                <w:spacing w:val="57"/>
                <w:sz w:val="24"/>
              </w:rPr>
              <w:t xml:space="preserve"> </w:t>
            </w:r>
            <w:r w:rsidRPr="007D1C4D">
              <w:rPr>
                <w:rFonts w:ascii="Times New Roman" w:eastAsia="Times New Roman" w:hAnsi="Times New Roman" w:cs="Times New Roman"/>
                <w:sz w:val="24"/>
              </w:rPr>
              <w:t>бӀаьран</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васташ</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хӀиттор.</w:t>
            </w:r>
          </w:p>
        </w:tc>
        <w:tc>
          <w:tcPr>
            <w:tcW w:w="2409" w:type="dxa"/>
          </w:tcPr>
          <w:p w:rsidR="007D1C4D" w:rsidRPr="007D1C4D" w:rsidRDefault="007D1C4D" w:rsidP="007D1C4D">
            <w:pPr>
              <w:spacing w:line="275" w:lineRule="exact"/>
              <w:ind w:left="145"/>
              <w:rPr>
                <w:rFonts w:ascii="Times New Roman" w:eastAsia="Times New Roman" w:hAnsi="Times New Roman" w:cs="Times New Roman"/>
                <w:sz w:val="24"/>
              </w:rPr>
            </w:pPr>
            <w:r w:rsidRPr="007D1C4D">
              <w:rPr>
                <w:rFonts w:ascii="Times New Roman" w:eastAsia="Times New Roman" w:hAnsi="Times New Roman" w:cs="Times New Roman"/>
                <w:sz w:val="24"/>
              </w:rPr>
              <w:t>•</w:t>
            </w:r>
          </w:p>
        </w:tc>
      </w:tr>
    </w:tbl>
    <w:p w:rsidR="007D1C4D" w:rsidRPr="007D1C4D" w:rsidRDefault="007D1C4D" w:rsidP="007D1C4D">
      <w:pPr>
        <w:widowControl w:val="0"/>
        <w:autoSpaceDE w:val="0"/>
        <w:autoSpaceDN w:val="0"/>
        <w:spacing w:after="0" w:line="275" w:lineRule="exact"/>
        <w:rPr>
          <w:rFonts w:ascii="Times New Roman" w:eastAsia="Times New Roman" w:hAnsi="Times New Roman" w:cs="Times New Roman"/>
          <w:sz w:val="24"/>
        </w:rPr>
        <w:sectPr w:rsidR="007D1C4D" w:rsidRPr="007D1C4D">
          <w:pgSz w:w="16850" w:h="11920" w:orient="landscape"/>
          <w:pgMar w:top="980" w:right="760" w:bottom="1280" w:left="860" w:header="0" w:footer="1095" w:gutter="0"/>
          <w:cols w:space="720"/>
        </w:sectPr>
      </w:pPr>
    </w:p>
    <w:tbl>
      <w:tblPr>
        <w:tblStyle w:val="TableNormal"/>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20"/>
        <w:gridCol w:w="9356"/>
        <w:gridCol w:w="2409"/>
      </w:tblGrid>
      <w:tr w:rsidR="007D1C4D" w:rsidRPr="007D1C4D" w:rsidTr="00EF0B46">
        <w:trPr>
          <w:trHeight w:val="1655"/>
        </w:trPr>
        <w:tc>
          <w:tcPr>
            <w:tcW w:w="3120" w:type="dxa"/>
          </w:tcPr>
          <w:p w:rsidR="007D1C4D" w:rsidRPr="007D1C4D" w:rsidRDefault="007D1C4D" w:rsidP="007D1C4D">
            <w:pPr>
              <w:rPr>
                <w:rFonts w:ascii="Times New Roman" w:eastAsia="Times New Roman" w:hAnsi="Times New Roman" w:cs="Times New Roman"/>
                <w:sz w:val="24"/>
              </w:rPr>
            </w:pPr>
          </w:p>
        </w:tc>
        <w:tc>
          <w:tcPr>
            <w:tcW w:w="9356" w:type="dxa"/>
          </w:tcPr>
          <w:p w:rsidR="007D1C4D" w:rsidRPr="007D1C4D" w:rsidRDefault="007D1C4D" w:rsidP="007D1C4D">
            <w:pPr>
              <w:ind w:left="108"/>
              <w:rPr>
                <w:rFonts w:ascii="Times New Roman" w:eastAsia="Times New Roman" w:hAnsi="Times New Roman" w:cs="Times New Roman"/>
                <w:sz w:val="24"/>
              </w:rPr>
            </w:pPr>
            <w:r w:rsidRPr="007D1C4D">
              <w:rPr>
                <w:rFonts w:ascii="Times New Roman" w:eastAsia="Times New Roman" w:hAnsi="Times New Roman" w:cs="Times New Roman"/>
                <w:sz w:val="24"/>
              </w:rPr>
              <w:t>Ӏаморан</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текстаца</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диалог:</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хӀиттийнчу</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хаттаршна</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жоьпаш;</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кхачамбацар дӀадаккха</w:t>
            </w:r>
            <w:r w:rsidRPr="007D1C4D">
              <w:rPr>
                <w:rFonts w:ascii="Times New Roman" w:eastAsia="Times New Roman" w:hAnsi="Times New Roman" w:cs="Times New Roman"/>
                <w:spacing w:val="-4"/>
                <w:sz w:val="24"/>
              </w:rPr>
              <w:t xml:space="preserve"> </w:t>
            </w:r>
            <w:r w:rsidRPr="007D1C4D">
              <w:rPr>
                <w:rFonts w:ascii="Times New Roman" w:eastAsia="Times New Roman" w:hAnsi="Times New Roman" w:cs="Times New Roman"/>
                <w:sz w:val="24"/>
              </w:rPr>
              <w:t>шайн</w:t>
            </w:r>
            <w:r w:rsidRPr="007D1C4D">
              <w:rPr>
                <w:rFonts w:ascii="Times New Roman" w:eastAsia="Times New Roman" w:hAnsi="Times New Roman" w:cs="Times New Roman"/>
                <w:spacing w:val="-57"/>
                <w:sz w:val="24"/>
              </w:rPr>
              <w:t xml:space="preserve"> </w:t>
            </w:r>
            <w:r w:rsidRPr="007D1C4D">
              <w:rPr>
                <w:rFonts w:ascii="Times New Roman" w:eastAsia="Times New Roman" w:hAnsi="Times New Roman" w:cs="Times New Roman"/>
                <w:sz w:val="24"/>
              </w:rPr>
              <w:t>хьежам</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бовзийтар;</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шайна</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хетачун</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а, сацаман</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а бухедиллар</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довзийта</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хаар.</w:t>
            </w:r>
          </w:p>
          <w:p w:rsidR="007D1C4D" w:rsidRPr="007D1C4D" w:rsidRDefault="007D1C4D" w:rsidP="007D1C4D">
            <w:pPr>
              <w:ind w:left="108"/>
              <w:rPr>
                <w:rFonts w:ascii="Times New Roman" w:eastAsia="Times New Roman" w:hAnsi="Times New Roman" w:cs="Times New Roman"/>
                <w:sz w:val="24"/>
              </w:rPr>
            </w:pPr>
            <w:r w:rsidRPr="007D1C4D">
              <w:rPr>
                <w:rFonts w:ascii="Times New Roman" w:eastAsia="Times New Roman" w:hAnsi="Times New Roman" w:cs="Times New Roman"/>
                <w:sz w:val="24"/>
              </w:rPr>
              <w:t>Исбаьхьаллин</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текстан</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анализ</w:t>
            </w:r>
            <w:r w:rsidRPr="007D1C4D">
              <w:rPr>
                <w:rFonts w:ascii="Times New Roman" w:eastAsia="Times New Roman" w:hAnsi="Times New Roman" w:cs="Times New Roman"/>
                <w:spacing w:val="-5"/>
                <w:sz w:val="24"/>
              </w:rPr>
              <w:t xml:space="preserve"> </w:t>
            </w:r>
            <w:r w:rsidRPr="007D1C4D">
              <w:rPr>
                <w:rFonts w:ascii="Times New Roman" w:eastAsia="Times New Roman" w:hAnsi="Times New Roman" w:cs="Times New Roman"/>
                <w:sz w:val="24"/>
              </w:rPr>
              <w:t>йар:</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исбаьхьаллин</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къегина</w:t>
            </w:r>
            <w:r w:rsidRPr="007D1C4D">
              <w:rPr>
                <w:rFonts w:ascii="Times New Roman" w:eastAsia="Times New Roman" w:hAnsi="Times New Roman" w:cs="Times New Roman"/>
                <w:spacing w:val="-4"/>
                <w:sz w:val="24"/>
              </w:rPr>
              <w:t xml:space="preserve"> </w:t>
            </w:r>
            <w:r w:rsidRPr="007D1C4D">
              <w:rPr>
                <w:rFonts w:ascii="Times New Roman" w:eastAsia="Times New Roman" w:hAnsi="Times New Roman" w:cs="Times New Roman"/>
                <w:sz w:val="24"/>
              </w:rPr>
              <w:t>хиларан</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(вастийн)</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а,</w:t>
            </w:r>
            <w:r w:rsidRPr="007D1C4D">
              <w:rPr>
                <w:rFonts w:ascii="Times New Roman" w:eastAsia="Times New Roman" w:hAnsi="Times New Roman" w:cs="Times New Roman"/>
                <w:spacing w:val="-57"/>
                <w:sz w:val="24"/>
              </w:rPr>
              <w:t xml:space="preserve"> </w:t>
            </w:r>
            <w:r w:rsidRPr="007D1C4D">
              <w:rPr>
                <w:rFonts w:ascii="Times New Roman" w:eastAsia="Times New Roman" w:hAnsi="Times New Roman" w:cs="Times New Roman"/>
                <w:sz w:val="24"/>
              </w:rPr>
              <w:t>литературин</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кепийн а</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гӀирсех пайдаэцарх</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кхетар.</w:t>
            </w:r>
          </w:p>
          <w:p w:rsidR="007D1C4D" w:rsidRPr="007D1C4D" w:rsidRDefault="007D1C4D" w:rsidP="007D1C4D">
            <w:pPr>
              <w:spacing w:line="270" w:lineRule="atLeast"/>
              <w:ind w:left="108"/>
              <w:rPr>
                <w:rFonts w:ascii="Times New Roman" w:eastAsia="Times New Roman" w:hAnsi="Times New Roman" w:cs="Times New Roman"/>
                <w:sz w:val="24"/>
              </w:rPr>
            </w:pPr>
            <w:r w:rsidRPr="007D1C4D">
              <w:rPr>
                <w:rFonts w:ascii="Times New Roman" w:eastAsia="Times New Roman" w:hAnsi="Times New Roman" w:cs="Times New Roman"/>
                <w:sz w:val="24"/>
              </w:rPr>
              <w:t>Талламан</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болх:</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масала,</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хьалха</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Ӏамийнчу</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говзаршкахь</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тӀедеъначу</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маьӀнин</w:t>
            </w:r>
            <w:r w:rsidRPr="007D1C4D">
              <w:rPr>
                <w:rFonts w:ascii="Times New Roman" w:eastAsia="Times New Roman" w:hAnsi="Times New Roman" w:cs="Times New Roman"/>
                <w:spacing w:val="-4"/>
                <w:sz w:val="24"/>
              </w:rPr>
              <w:t xml:space="preserve"> </w:t>
            </w:r>
            <w:r w:rsidRPr="007D1C4D">
              <w:rPr>
                <w:rFonts w:ascii="Times New Roman" w:eastAsia="Times New Roman" w:hAnsi="Times New Roman" w:cs="Times New Roman"/>
                <w:sz w:val="24"/>
              </w:rPr>
              <w:t>дешнаш</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а,</w:t>
            </w:r>
            <w:r w:rsidRPr="007D1C4D">
              <w:rPr>
                <w:rFonts w:ascii="Times New Roman" w:eastAsia="Times New Roman" w:hAnsi="Times New Roman" w:cs="Times New Roman"/>
                <w:spacing w:val="-57"/>
                <w:sz w:val="24"/>
              </w:rPr>
              <w:t xml:space="preserve"> </w:t>
            </w:r>
            <w:r w:rsidRPr="007D1C4D">
              <w:rPr>
                <w:rFonts w:ascii="Times New Roman" w:eastAsia="Times New Roman" w:hAnsi="Times New Roman" w:cs="Times New Roman"/>
                <w:sz w:val="24"/>
              </w:rPr>
              <w:t>аларш</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а</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лахар.</w:t>
            </w:r>
          </w:p>
        </w:tc>
        <w:tc>
          <w:tcPr>
            <w:tcW w:w="2409" w:type="dxa"/>
          </w:tcPr>
          <w:p w:rsidR="007D1C4D" w:rsidRPr="007D1C4D" w:rsidRDefault="007D1C4D" w:rsidP="007D1C4D">
            <w:pPr>
              <w:spacing w:line="275" w:lineRule="exact"/>
              <w:ind w:left="466"/>
              <w:rPr>
                <w:rFonts w:ascii="Times New Roman" w:eastAsia="Times New Roman" w:hAnsi="Times New Roman" w:cs="Times New Roman"/>
                <w:sz w:val="24"/>
              </w:rPr>
            </w:pPr>
            <w:r w:rsidRPr="007D1C4D">
              <w:rPr>
                <w:rFonts w:ascii="Times New Roman" w:eastAsia="Times New Roman" w:hAnsi="Times New Roman" w:cs="Times New Roman"/>
                <w:sz w:val="24"/>
              </w:rPr>
              <w:t>•</w:t>
            </w:r>
          </w:p>
        </w:tc>
      </w:tr>
      <w:tr w:rsidR="007D1C4D" w:rsidRPr="007D1C4D" w:rsidTr="00EF0B46">
        <w:trPr>
          <w:trHeight w:val="6073"/>
        </w:trPr>
        <w:tc>
          <w:tcPr>
            <w:tcW w:w="3120" w:type="dxa"/>
          </w:tcPr>
          <w:p w:rsidR="007D1C4D" w:rsidRPr="007D1C4D" w:rsidRDefault="007D1C4D" w:rsidP="007D1C4D">
            <w:pPr>
              <w:rPr>
                <w:rFonts w:ascii="Times New Roman" w:eastAsia="Times New Roman" w:hAnsi="Times New Roman" w:cs="Times New Roman"/>
                <w:sz w:val="24"/>
              </w:rPr>
            </w:pPr>
          </w:p>
        </w:tc>
        <w:tc>
          <w:tcPr>
            <w:tcW w:w="9356" w:type="dxa"/>
          </w:tcPr>
          <w:p w:rsidR="007D1C4D" w:rsidRPr="007D1C4D" w:rsidRDefault="007D1C4D" w:rsidP="007D1C4D">
            <w:pPr>
              <w:spacing w:line="275" w:lineRule="exact"/>
              <w:ind w:left="108"/>
              <w:rPr>
                <w:rFonts w:ascii="Times New Roman" w:eastAsia="Times New Roman" w:hAnsi="Times New Roman" w:cs="Times New Roman"/>
                <w:sz w:val="24"/>
              </w:rPr>
            </w:pPr>
            <w:r w:rsidRPr="007D1C4D">
              <w:rPr>
                <w:rFonts w:ascii="Times New Roman" w:eastAsia="Times New Roman" w:hAnsi="Times New Roman" w:cs="Times New Roman"/>
                <w:color w:val="212121"/>
                <w:sz w:val="24"/>
              </w:rPr>
              <w:t>ЛадогӀар:</w:t>
            </w:r>
            <w:r w:rsidRPr="007D1C4D">
              <w:rPr>
                <w:rFonts w:ascii="Times New Roman" w:eastAsia="Times New Roman" w:hAnsi="Times New Roman" w:cs="Times New Roman"/>
                <w:color w:val="212121"/>
                <w:spacing w:val="-3"/>
                <w:sz w:val="24"/>
              </w:rPr>
              <w:t xml:space="preserve"> </w:t>
            </w:r>
            <w:r w:rsidRPr="007D1C4D">
              <w:rPr>
                <w:rFonts w:ascii="Times New Roman" w:eastAsia="Times New Roman" w:hAnsi="Times New Roman" w:cs="Times New Roman"/>
                <w:color w:val="212121"/>
                <w:sz w:val="24"/>
              </w:rPr>
              <w:t>дешархоша</w:t>
            </w:r>
            <w:r w:rsidRPr="007D1C4D">
              <w:rPr>
                <w:rFonts w:ascii="Times New Roman" w:eastAsia="Times New Roman" w:hAnsi="Times New Roman" w:cs="Times New Roman"/>
                <w:color w:val="212121"/>
                <w:spacing w:val="-4"/>
                <w:sz w:val="24"/>
              </w:rPr>
              <w:t xml:space="preserve"> </w:t>
            </w:r>
            <w:r w:rsidRPr="007D1C4D">
              <w:rPr>
                <w:rFonts w:ascii="Times New Roman" w:eastAsia="Times New Roman" w:hAnsi="Times New Roman" w:cs="Times New Roman"/>
                <w:color w:val="212121"/>
                <w:sz w:val="24"/>
              </w:rPr>
              <w:t>ладугӀу</w:t>
            </w:r>
            <w:r w:rsidRPr="007D1C4D">
              <w:rPr>
                <w:rFonts w:ascii="Times New Roman" w:eastAsia="Times New Roman" w:hAnsi="Times New Roman" w:cs="Times New Roman"/>
                <w:color w:val="212121"/>
                <w:spacing w:val="-2"/>
                <w:sz w:val="24"/>
              </w:rPr>
              <w:t xml:space="preserve"> </w:t>
            </w:r>
            <w:r w:rsidRPr="007D1C4D">
              <w:rPr>
                <w:rFonts w:ascii="Times New Roman" w:eastAsia="Times New Roman" w:hAnsi="Times New Roman" w:cs="Times New Roman"/>
                <w:color w:val="212121"/>
                <w:sz w:val="24"/>
              </w:rPr>
              <w:t>хьехархочо</w:t>
            </w:r>
            <w:r w:rsidRPr="007D1C4D">
              <w:rPr>
                <w:rFonts w:ascii="Times New Roman" w:eastAsia="Times New Roman" w:hAnsi="Times New Roman" w:cs="Times New Roman"/>
                <w:color w:val="212121"/>
                <w:spacing w:val="-3"/>
                <w:sz w:val="24"/>
              </w:rPr>
              <w:t xml:space="preserve"> </w:t>
            </w:r>
            <w:r w:rsidRPr="007D1C4D">
              <w:rPr>
                <w:rFonts w:ascii="Times New Roman" w:eastAsia="Times New Roman" w:hAnsi="Times New Roman" w:cs="Times New Roman"/>
                <w:color w:val="212121"/>
                <w:sz w:val="24"/>
              </w:rPr>
              <w:t>йа</w:t>
            </w:r>
            <w:r w:rsidRPr="007D1C4D">
              <w:rPr>
                <w:rFonts w:ascii="Times New Roman" w:eastAsia="Times New Roman" w:hAnsi="Times New Roman" w:cs="Times New Roman"/>
                <w:color w:val="212121"/>
                <w:spacing w:val="-3"/>
                <w:sz w:val="24"/>
              </w:rPr>
              <w:t xml:space="preserve"> </w:t>
            </w:r>
            <w:r w:rsidRPr="007D1C4D">
              <w:rPr>
                <w:rFonts w:ascii="Times New Roman" w:eastAsia="Times New Roman" w:hAnsi="Times New Roman" w:cs="Times New Roman"/>
                <w:color w:val="212121"/>
                <w:sz w:val="24"/>
              </w:rPr>
              <w:t>говзаллин</w:t>
            </w:r>
            <w:r w:rsidRPr="007D1C4D">
              <w:rPr>
                <w:rFonts w:ascii="Times New Roman" w:eastAsia="Times New Roman" w:hAnsi="Times New Roman" w:cs="Times New Roman"/>
                <w:color w:val="212121"/>
                <w:spacing w:val="-3"/>
                <w:sz w:val="24"/>
              </w:rPr>
              <w:t xml:space="preserve"> </w:t>
            </w:r>
            <w:r w:rsidRPr="007D1C4D">
              <w:rPr>
                <w:rFonts w:ascii="Times New Roman" w:eastAsia="Times New Roman" w:hAnsi="Times New Roman" w:cs="Times New Roman"/>
                <w:color w:val="212121"/>
                <w:sz w:val="24"/>
              </w:rPr>
              <w:t>диктора</w:t>
            </w:r>
            <w:r w:rsidRPr="007D1C4D">
              <w:rPr>
                <w:rFonts w:ascii="Times New Roman" w:eastAsia="Times New Roman" w:hAnsi="Times New Roman" w:cs="Times New Roman"/>
                <w:color w:val="212121"/>
                <w:spacing w:val="-2"/>
                <w:sz w:val="24"/>
              </w:rPr>
              <w:t xml:space="preserve"> </w:t>
            </w:r>
            <w:r w:rsidRPr="007D1C4D">
              <w:rPr>
                <w:rFonts w:ascii="Times New Roman" w:eastAsia="Times New Roman" w:hAnsi="Times New Roman" w:cs="Times New Roman"/>
                <w:color w:val="212121"/>
                <w:sz w:val="24"/>
              </w:rPr>
              <w:t>дӀайоьшучу</w:t>
            </w:r>
          </w:p>
          <w:p w:rsidR="007D1C4D" w:rsidRPr="007D1C4D" w:rsidRDefault="007D1C4D" w:rsidP="007D1C4D">
            <w:pPr>
              <w:ind w:left="108" w:right="591"/>
              <w:rPr>
                <w:rFonts w:ascii="Times New Roman" w:eastAsia="Times New Roman" w:hAnsi="Times New Roman" w:cs="Times New Roman"/>
                <w:sz w:val="24"/>
              </w:rPr>
            </w:pPr>
            <w:r w:rsidRPr="007D1C4D">
              <w:rPr>
                <w:rFonts w:ascii="Times New Roman" w:eastAsia="Times New Roman" w:hAnsi="Times New Roman" w:cs="Times New Roman"/>
                <w:color w:val="212121"/>
                <w:sz w:val="24"/>
              </w:rPr>
              <w:t>исбаьхьаллин тексте (таро йелахь, цу гӀуллакхна оьшучу гӀирсех пайда а оьцуш).</w:t>
            </w:r>
            <w:r w:rsidRPr="007D1C4D">
              <w:rPr>
                <w:rFonts w:ascii="Times New Roman" w:eastAsia="Times New Roman" w:hAnsi="Times New Roman" w:cs="Times New Roman"/>
                <w:color w:val="212121"/>
                <w:spacing w:val="1"/>
                <w:sz w:val="24"/>
              </w:rPr>
              <w:t xml:space="preserve"> </w:t>
            </w:r>
            <w:r w:rsidRPr="007D1C4D">
              <w:rPr>
                <w:rFonts w:ascii="Times New Roman" w:eastAsia="Times New Roman" w:hAnsi="Times New Roman" w:cs="Times New Roman"/>
                <w:color w:val="212121"/>
                <w:sz w:val="24"/>
              </w:rPr>
              <w:t>Хьехархочо</w:t>
            </w:r>
            <w:r w:rsidRPr="007D1C4D">
              <w:rPr>
                <w:rFonts w:ascii="Times New Roman" w:eastAsia="Times New Roman" w:hAnsi="Times New Roman" w:cs="Times New Roman"/>
                <w:color w:val="212121"/>
                <w:spacing w:val="-3"/>
                <w:sz w:val="24"/>
              </w:rPr>
              <w:t xml:space="preserve"> </w:t>
            </w:r>
            <w:r w:rsidRPr="007D1C4D">
              <w:rPr>
                <w:rFonts w:ascii="Times New Roman" w:eastAsia="Times New Roman" w:hAnsi="Times New Roman" w:cs="Times New Roman"/>
                <w:color w:val="212121"/>
                <w:sz w:val="24"/>
              </w:rPr>
              <w:t>дешархойн</w:t>
            </w:r>
            <w:r w:rsidRPr="007D1C4D">
              <w:rPr>
                <w:rFonts w:ascii="Times New Roman" w:eastAsia="Times New Roman" w:hAnsi="Times New Roman" w:cs="Times New Roman"/>
                <w:color w:val="212121"/>
                <w:spacing w:val="-3"/>
                <w:sz w:val="24"/>
              </w:rPr>
              <w:t xml:space="preserve"> </w:t>
            </w:r>
            <w:r w:rsidRPr="007D1C4D">
              <w:rPr>
                <w:rFonts w:ascii="Times New Roman" w:eastAsia="Times New Roman" w:hAnsi="Times New Roman" w:cs="Times New Roman"/>
                <w:color w:val="212121"/>
                <w:sz w:val="24"/>
              </w:rPr>
              <w:t>тидам</w:t>
            </w:r>
            <w:r w:rsidRPr="007D1C4D">
              <w:rPr>
                <w:rFonts w:ascii="Times New Roman" w:eastAsia="Times New Roman" w:hAnsi="Times New Roman" w:cs="Times New Roman"/>
                <w:color w:val="212121"/>
                <w:spacing w:val="-4"/>
                <w:sz w:val="24"/>
              </w:rPr>
              <w:t xml:space="preserve"> </w:t>
            </w:r>
            <w:r w:rsidRPr="007D1C4D">
              <w:rPr>
                <w:rFonts w:ascii="Times New Roman" w:eastAsia="Times New Roman" w:hAnsi="Times New Roman" w:cs="Times New Roman"/>
                <w:color w:val="212121"/>
                <w:sz w:val="24"/>
              </w:rPr>
              <w:t>тӀебохуьйту</w:t>
            </w:r>
            <w:r w:rsidRPr="007D1C4D">
              <w:rPr>
                <w:rFonts w:ascii="Times New Roman" w:eastAsia="Times New Roman" w:hAnsi="Times New Roman" w:cs="Times New Roman"/>
                <w:color w:val="212121"/>
                <w:spacing w:val="-3"/>
                <w:sz w:val="24"/>
              </w:rPr>
              <w:t xml:space="preserve"> </w:t>
            </w:r>
            <w:r w:rsidRPr="007D1C4D">
              <w:rPr>
                <w:rFonts w:ascii="Times New Roman" w:eastAsia="Times New Roman" w:hAnsi="Times New Roman" w:cs="Times New Roman"/>
                <w:color w:val="212121"/>
                <w:sz w:val="24"/>
              </w:rPr>
              <w:t>нохчийн</w:t>
            </w:r>
            <w:r w:rsidRPr="007D1C4D">
              <w:rPr>
                <w:rFonts w:ascii="Times New Roman" w:eastAsia="Times New Roman" w:hAnsi="Times New Roman" w:cs="Times New Roman"/>
                <w:color w:val="212121"/>
                <w:spacing w:val="-3"/>
                <w:sz w:val="24"/>
              </w:rPr>
              <w:t xml:space="preserve"> </w:t>
            </w:r>
            <w:r w:rsidRPr="007D1C4D">
              <w:rPr>
                <w:rFonts w:ascii="Times New Roman" w:eastAsia="Times New Roman" w:hAnsi="Times New Roman" w:cs="Times New Roman"/>
                <w:color w:val="212121"/>
                <w:sz w:val="24"/>
              </w:rPr>
              <w:t>маттахь</w:t>
            </w:r>
            <w:r w:rsidRPr="007D1C4D">
              <w:rPr>
                <w:rFonts w:ascii="Times New Roman" w:eastAsia="Times New Roman" w:hAnsi="Times New Roman" w:cs="Times New Roman"/>
                <w:color w:val="212121"/>
                <w:spacing w:val="-5"/>
                <w:sz w:val="24"/>
              </w:rPr>
              <w:t xml:space="preserve"> </w:t>
            </w:r>
            <w:r w:rsidRPr="007D1C4D">
              <w:rPr>
                <w:rFonts w:ascii="Times New Roman" w:eastAsia="Times New Roman" w:hAnsi="Times New Roman" w:cs="Times New Roman"/>
                <w:color w:val="212121"/>
                <w:sz w:val="24"/>
              </w:rPr>
              <w:t>йешаран</w:t>
            </w:r>
            <w:r w:rsidRPr="007D1C4D">
              <w:rPr>
                <w:rFonts w:ascii="Times New Roman" w:eastAsia="Times New Roman" w:hAnsi="Times New Roman" w:cs="Times New Roman"/>
                <w:color w:val="212121"/>
                <w:spacing w:val="-2"/>
                <w:sz w:val="24"/>
              </w:rPr>
              <w:t xml:space="preserve"> </w:t>
            </w:r>
            <w:r w:rsidRPr="007D1C4D">
              <w:rPr>
                <w:rFonts w:ascii="Times New Roman" w:eastAsia="Times New Roman" w:hAnsi="Times New Roman" w:cs="Times New Roman"/>
                <w:color w:val="212121"/>
                <w:sz w:val="24"/>
              </w:rPr>
              <w:t>башхаллашна.</w:t>
            </w:r>
            <w:r w:rsidRPr="007D1C4D">
              <w:rPr>
                <w:rFonts w:ascii="Times New Roman" w:eastAsia="Times New Roman" w:hAnsi="Times New Roman" w:cs="Times New Roman"/>
                <w:color w:val="212121"/>
                <w:spacing w:val="-57"/>
                <w:sz w:val="24"/>
              </w:rPr>
              <w:t xml:space="preserve"> </w:t>
            </w:r>
            <w:r w:rsidRPr="007D1C4D">
              <w:rPr>
                <w:rFonts w:ascii="Times New Roman" w:eastAsia="Times New Roman" w:hAnsi="Times New Roman" w:cs="Times New Roman"/>
                <w:color w:val="212121"/>
                <w:sz w:val="24"/>
              </w:rPr>
              <w:t>ЛадоьгӀначу</w:t>
            </w:r>
            <w:r w:rsidRPr="007D1C4D">
              <w:rPr>
                <w:rFonts w:ascii="Times New Roman" w:eastAsia="Times New Roman" w:hAnsi="Times New Roman" w:cs="Times New Roman"/>
                <w:color w:val="212121"/>
                <w:spacing w:val="-1"/>
                <w:sz w:val="24"/>
              </w:rPr>
              <w:t xml:space="preserve"> </w:t>
            </w:r>
            <w:r w:rsidRPr="007D1C4D">
              <w:rPr>
                <w:rFonts w:ascii="Times New Roman" w:eastAsia="Times New Roman" w:hAnsi="Times New Roman" w:cs="Times New Roman"/>
                <w:color w:val="212121"/>
                <w:sz w:val="24"/>
              </w:rPr>
              <w:t>текстах</w:t>
            </w:r>
            <w:r w:rsidRPr="007D1C4D">
              <w:rPr>
                <w:rFonts w:ascii="Times New Roman" w:eastAsia="Times New Roman" w:hAnsi="Times New Roman" w:cs="Times New Roman"/>
                <w:color w:val="212121"/>
                <w:spacing w:val="1"/>
                <w:sz w:val="24"/>
              </w:rPr>
              <w:t xml:space="preserve"> </w:t>
            </w:r>
            <w:r w:rsidRPr="007D1C4D">
              <w:rPr>
                <w:rFonts w:ascii="Times New Roman" w:eastAsia="Times New Roman" w:hAnsi="Times New Roman" w:cs="Times New Roman"/>
                <w:color w:val="212121"/>
                <w:sz w:val="24"/>
              </w:rPr>
              <w:t>муха</w:t>
            </w:r>
            <w:r w:rsidRPr="007D1C4D">
              <w:rPr>
                <w:rFonts w:ascii="Times New Roman" w:eastAsia="Times New Roman" w:hAnsi="Times New Roman" w:cs="Times New Roman"/>
                <w:color w:val="212121"/>
                <w:spacing w:val="-1"/>
                <w:sz w:val="24"/>
              </w:rPr>
              <w:t xml:space="preserve"> </w:t>
            </w:r>
            <w:r w:rsidRPr="007D1C4D">
              <w:rPr>
                <w:rFonts w:ascii="Times New Roman" w:eastAsia="Times New Roman" w:hAnsi="Times New Roman" w:cs="Times New Roman"/>
                <w:color w:val="212121"/>
                <w:sz w:val="24"/>
              </w:rPr>
              <w:t>кхетта</w:t>
            </w:r>
            <w:r w:rsidRPr="007D1C4D">
              <w:rPr>
                <w:rFonts w:ascii="Times New Roman" w:eastAsia="Times New Roman" w:hAnsi="Times New Roman" w:cs="Times New Roman"/>
                <w:color w:val="212121"/>
                <w:spacing w:val="-1"/>
                <w:sz w:val="24"/>
              </w:rPr>
              <w:t xml:space="preserve"> </w:t>
            </w:r>
            <w:r w:rsidRPr="007D1C4D">
              <w:rPr>
                <w:rFonts w:ascii="Times New Roman" w:eastAsia="Times New Roman" w:hAnsi="Times New Roman" w:cs="Times New Roman"/>
                <w:color w:val="212121"/>
                <w:sz w:val="24"/>
              </w:rPr>
              <w:t>хьажа</w:t>
            </w:r>
            <w:r w:rsidRPr="007D1C4D">
              <w:rPr>
                <w:rFonts w:ascii="Times New Roman" w:eastAsia="Times New Roman" w:hAnsi="Times New Roman" w:cs="Times New Roman"/>
                <w:color w:val="212121"/>
                <w:spacing w:val="-2"/>
                <w:sz w:val="24"/>
              </w:rPr>
              <w:t xml:space="preserve"> </w:t>
            </w:r>
            <w:r w:rsidRPr="007D1C4D">
              <w:rPr>
                <w:rFonts w:ascii="Times New Roman" w:eastAsia="Times New Roman" w:hAnsi="Times New Roman" w:cs="Times New Roman"/>
                <w:color w:val="212121"/>
                <w:sz w:val="24"/>
              </w:rPr>
              <w:t>хаттарш</w:t>
            </w:r>
            <w:r w:rsidRPr="007D1C4D">
              <w:rPr>
                <w:rFonts w:ascii="Times New Roman" w:eastAsia="Times New Roman" w:hAnsi="Times New Roman" w:cs="Times New Roman"/>
                <w:sz w:val="24"/>
              </w:rPr>
              <w:t>.</w:t>
            </w:r>
          </w:p>
          <w:p w:rsidR="007D1C4D" w:rsidRPr="007D1C4D" w:rsidRDefault="007D1C4D" w:rsidP="007D1C4D">
            <w:pPr>
              <w:ind w:left="108" w:right="595"/>
              <w:rPr>
                <w:rFonts w:ascii="Times New Roman" w:eastAsia="Times New Roman" w:hAnsi="Times New Roman" w:cs="Times New Roman"/>
                <w:sz w:val="24"/>
              </w:rPr>
            </w:pPr>
            <w:r w:rsidRPr="007D1C4D">
              <w:rPr>
                <w:rFonts w:ascii="Times New Roman" w:eastAsia="Times New Roman" w:hAnsi="Times New Roman" w:cs="Times New Roman"/>
                <w:sz w:val="24"/>
              </w:rPr>
              <w:t>Хезаш</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йешар:</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текстах</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кхетархьама</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цаторийла</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йолчу</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боларца</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дешархойх</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хӀорамма</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а</w:t>
            </w:r>
            <w:r w:rsidRPr="007D1C4D">
              <w:rPr>
                <w:rFonts w:ascii="Times New Roman" w:eastAsia="Times New Roman" w:hAnsi="Times New Roman" w:cs="Times New Roman"/>
                <w:spacing w:val="-57"/>
                <w:sz w:val="24"/>
              </w:rPr>
              <w:t xml:space="preserve"> </w:t>
            </w:r>
            <w:r w:rsidRPr="007D1C4D">
              <w:rPr>
                <w:rFonts w:ascii="Times New Roman" w:eastAsia="Times New Roman" w:hAnsi="Times New Roman" w:cs="Times New Roman"/>
                <w:sz w:val="24"/>
              </w:rPr>
              <w:t>хезаш</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йешар.</w:t>
            </w:r>
          </w:p>
          <w:p w:rsidR="007D1C4D" w:rsidRPr="007D1C4D" w:rsidRDefault="007D1C4D" w:rsidP="007D1C4D">
            <w:pPr>
              <w:ind w:left="108"/>
              <w:rPr>
                <w:rFonts w:ascii="Times New Roman" w:eastAsia="Times New Roman" w:hAnsi="Times New Roman" w:cs="Times New Roman"/>
                <w:sz w:val="24"/>
              </w:rPr>
            </w:pPr>
            <w:r w:rsidRPr="007D1C4D">
              <w:rPr>
                <w:rFonts w:ascii="Times New Roman" w:eastAsia="Times New Roman" w:hAnsi="Times New Roman" w:cs="Times New Roman"/>
                <w:sz w:val="24"/>
              </w:rPr>
              <w:t>Дагахь</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йешар:</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текст</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дагахь</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йешар,</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йешначух</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хиинарг</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дийцаре</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дан</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кечамбар.</w:t>
            </w:r>
          </w:p>
          <w:p w:rsidR="007D1C4D" w:rsidRPr="007D1C4D" w:rsidRDefault="007D1C4D" w:rsidP="007D1C4D">
            <w:pPr>
              <w:ind w:left="108"/>
              <w:rPr>
                <w:rFonts w:ascii="Times New Roman" w:eastAsia="Times New Roman" w:hAnsi="Times New Roman" w:cs="Times New Roman"/>
                <w:sz w:val="24"/>
              </w:rPr>
            </w:pPr>
            <w:r w:rsidRPr="007D1C4D">
              <w:rPr>
                <w:rFonts w:ascii="Times New Roman" w:eastAsia="Times New Roman" w:hAnsi="Times New Roman" w:cs="Times New Roman"/>
                <w:sz w:val="24"/>
              </w:rPr>
              <w:t>Исбаьхьаллин</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говзаран</w:t>
            </w:r>
            <w:r w:rsidRPr="007D1C4D">
              <w:rPr>
                <w:rFonts w:ascii="Times New Roman" w:eastAsia="Times New Roman" w:hAnsi="Times New Roman" w:cs="Times New Roman"/>
                <w:spacing w:val="-5"/>
                <w:sz w:val="24"/>
              </w:rPr>
              <w:t xml:space="preserve"> </w:t>
            </w:r>
            <w:r w:rsidRPr="007D1C4D">
              <w:rPr>
                <w:rFonts w:ascii="Times New Roman" w:eastAsia="Times New Roman" w:hAnsi="Times New Roman" w:cs="Times New Roman"/>
                <w:sz w:val="24"/>
              </w:rPr>
              <w:t>анализ</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йар:</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коьрта</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идеяш</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гучуйахар;</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говзаран</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план</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хӀоттор.</w:t>
            </w:r>
          </w:p>
          <w:p w:rsidR="007D1C4D" w:rsidRPr="007D1C4D" w:rsidRDefault="007D1C4D" w:rsidP="007D1C4D">
            <w:pPr>
              <w:rPr>
                <w:rFonts w:ascii="Times New Roman" w:eastAsia="Times New Roman" w:hAnsi="Times New Roman" w:cs="Times New Roman"/>
                <w:b/>
                <w:sz w:val="24"/>
              </w:rPr>
            </w:pPr>
          </w:p>
          <w:p w:rsidR="007D1C4D" w:rsidRPr="007D1C4D" w:rsidRDefault="007D1C4D" w:rsidP="007D1C4D">
            <w:pPr>
              <w:spacing w:before="1"/>
              <w:ind w:left="108" w:right="302"/>
              <w:rPr>
                <w:rFonts w:ascii="Times New Roman" w:eastAsia="Times New Roman" w:hAnsi="Times New Roman" w:cs="Times New Roman"/>
                <w:sz w:val="24"/>
              </w:rPr>
            </w:pPr>
            <w:r w:rsidRPr="007D1C4D">
              <w:rPr>
                <w:rFonts w:ascii="Times New Roman" w:eastAsia="Times New Roman" w:hAnsi="Times New Roman" w:cs="Times New Roman"/>
                <w:sz w:val="24"/>
              </w:rPr>
              <w:t>Турпалхойн мах хадор: турпалхочун амалан коьрта битамаш билгалбаха хаар; церан</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леларца амал йовзар; турпалхойн леларийн бахьана довзийта а, церан гӀуллакхийн мах</w:t>
            </w:r>
            <w:r w:rsidRPr="007D1C4D">
              <w:rPr>
                <w:rFonts w:ascii="Times New Roman" w:eastAsia="Times New Roman" w:hAnsi="Times New Roman" w:cs="Times New Roman"/>
                <w:spacing w:val="-57"/>
                <w:sz w:val="24"/>
              </w:rPr>
              <w:t xml:space="preserve"> </w:t>
            </w:r>
            <w:r w:rsidRPr="007D1C4D">
              <w:rPr>
                <w:rFonts w:ascii="Times New Roman" w:eastAsia="Times New Roman" w:hAnsi="Times New Roman" w:cs="Times New Roman"/>
                <w:sz w:val="24"/>
              </w:rPr>
              <w:t>хадон а</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хаар.</w:t>
            </w:r>
          </w:p>
          <w:p w:rsidR="007D1C4D" w:rsidRPr="007D1C4D" w:rsidRDefault="007D1C4D" w:rsidP="007D1C4D">
            <w:pPr>
              <w:ind w:left="108"/>
              <w:rPr>
                <w:rFonts w:ascii="Times New Roman" w:eastAsia="Times New Roman" w:hAnsi="Times New Roman" w:cs="Times New Roman"/>
                <w:sz w:val="24"/>
              </w:rPr>
            </w:pPr>
            <w:r w:rsidRPr="007D1C4D">
              <w:rPr>
                <w:rFonts w:ascii="Times New Roman" w:eastAsia="Times New Roman" w:hAnsi="Times New Roman" w:cs="Times New Roman"/>
                <w:sz w:val="24"/>
              </w:rPr>
              <w:t>Ӏаморан</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текстаца</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диалог:</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хӀиттийнчу</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хаттаршна</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жоьпаш;</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кхачамбацар дӀадаккха</w:t>
            </w:r>
            <w:r w:rsidRPr="007D1C4D">
              <w:rPr>
                <w:rFonts w:ascii="Times New Roman" w:eastAsia="Times New Roman" w:hAnsi="Times New Roman" w:cs="Times New Roman"/>
                <w:spacing w:val="-4"/>
                <w:sz w:val="24"/>
              </w:rPr>
              <w:t xml:space="preserve"> </w:t>
            </w:r>
            <w:r w:rsidRPr="007D1C4D">
              <w:rPr>
                <w:rFonts w:ascii="Times New Roman" w:eastAsia="Times New Roman" w:hAnsi="Times New Roman" w:cs="Times New Roman"/>
                <w:sz w:val="24"/>
              </w:rPr>
              <w:t>шайн</w:t>
            </w:r>
            <w:r w:rsidRPr="007D1C4D">
              <w:rPr>
                <w:rFonts w:ascii="Times New Roman" w:eastAsia="Times New Roman" w:hAnsi="Times New Roman" w:cs="Times New Roman"/>
                <w:spacing w:val="-57"/>
                <w:sz w:val="24"/>
              </w:rPr>
              <w:t xml:space="preserve"> </w:t>
            </w:r>
            <w:r w:rsidRPr="007D1C4D">
              <w:rPr>
                <w:rFonts w:ascii="Times New Roman" w:eastAsia="Times New Roman" w:hAnsi="Times New Roman" w:cs="Times New Roman"/>
                <w:sz w:val="24"/>
              </w:rPr>
              <w:t>хьежам</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бовзийтар;</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шайна</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хетачун</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а, сацаман</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а бухедиллар</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довзийта</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хаар.</w:t>
            </w:r>
          </w:p>
          <w:p w:rsidR="007D1C4D" w:rsidRPr="007D1C4D" w:rsidRDefault="007D1C4D" w:rsidP="007D1C4D">
            <w:pPr>
              <w:ind w:left="108" w:right="487"/>
              <w:rPr>
                <w:rFonts w:ascii="Times New Roman" w:eastAsia="Times New Roman" w:hAnsi="Times New Roman" w:cs="Times New Roman"/>
                <w:sz w:val="24"/>
              </w:rPr>
            </w:pPr>
            <w:r w:rsidRPr="007D1C4D">
              <w:rPr>
                <w:rFonts w:ascii="Times New Roman" w:eastAsia="Times New Roman" w:hAnsi="Times New Roman" w:cs="Times New Roman"/>
                <w:sz w:val="24"/>
              </w:rPr>
              <w:t>Кхоллараллин</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болх:</w:t>
            </w:r>
            <w:r w:rsidRPr="007D1C4D">
              <w:rPr>
                <w:rFonts w:ascii="Times New Roman" w:eastAsia="Times New Roman" w:hAnsi="Times New Roman" w:cs="Times New Roman"/>
                <w:spacing w:val="-4"/>
                <w:sz w:val="24"/>
              </w:rPr>
              <w:t xml:space="preserve"> </w:t>
            </w:r>
            <w:r w:rsidRPr="007D1C4D">
              <w:rPr>
                <w:rFonts w:ascii="Times New Roman" w:eastAsia="Times New Roman" w:hAnsi="Times New Roman" w:cs="Times New Roman"/>
                <w:sz w:val="24"/>
              </w:rPr>
              <w:t>турпалхойн</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бӀаьран васташ</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хӀиттор;</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иллюстрациш</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йар</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(суьрташ</w:t>
            </w:r>
            <w:r w:rsidRPr="007D1C4D">
              <w:rPr>
                <w:rFonts w:ascii="Times New Roman" w:eastAsia="Times New Roman" w:hAnsi="Times New Roman" w:cs="Times New Roman"/>
                <w:spacing w:val="-57"/>
                <w:sz w:val="24"/>
              </w:rPr>
              <w:t xml:space="preserve"> </w:t>
            </w:r>
            <w:r w:rsidRPr="007D1C4D">
              <w:rPr>
                <w:rFonts w:ascii="Times New Roman" w:eastAsia="Times New Roman" w:hAnsi="Times New Roman" w:cs="Times New Roman"/>
                <w:sz w:val="24"/>
              </w:rPr>
              <w:t>дахкар).</w:t>
            </w:r>
          </w:p>
          <w:p w:rsidR="007D1C4D" w:rsidRPr="007D1C4D" w:rsidRDefault="007D1C4D" w:rsidP="007D1C4D">
            <w:pPr>
              <w:ind w:left="108"/>
              <w:rPr>
                <w:rFonts w:ascii="Times New Roman" w:eastAsia="Times New Roman" w:hAnsi="Times New Roman" w:cs="Times New Roman"/>
                <w:sz w:val="24"/>
              </w:rPr>
            </w:pPr>
            <w:r w:rsidRPr="007D1C4D">
              <w:rPr>
                <w:rFonts w:ascii="Times New Roman" w:eastAsia="Times New Roman" w:hAnsi="Times New Roman" w:cs="Times New Roman"/>
                <w:sz w:val="24"/>
              </w:rPr>
              <w:t>Йухасхьайийцар:</w:t>
            </w:r>
            <w:r w:rsidRPr="007D1C4D">
              <w:rPr>
                <w:rFonts w:ascii="Times New Roman" w:eastAsia="Times New Roman" w:hAnsi="Times New Roman" w:cs="Times New Roman"/>
                <w:spacing w:val="-5"/>
                <w:sz w:val="24"/>
              </w:rPr>
              <w:t xml:space="preserve"> </w:t>
            </w:r>
            <w:r w:rsidRPr="007D1C4D">
              <w:rPr>
                <w:rFonts w:ascii="Times New Roman" w:eastAsia="Times New Roman" w:hAnsi="Times New Roman" w:cs="Times New Roman"/>
                <w:sz w:val="24"/>
              </w:rPr>
              <w:t>суьрташна</w:t>
            </w:r>
            <w:r w:rsidRPr="007D1C4D">
              <w:rPr>
                <w:rFonts w:ascii="Times New Roman" w:eastAsia="Times New Roman" w:hAnsi="Times New Roman" w:cs="Times New Roman"/>
                <w:spacing w:val="-5"/>
                <w:sz w:val="24"/>
              </w:rPr>
              <w:t xml:space="preserve"> </w:t>
            </w:r>
            <w:r w:rsidRPr="007D1C4D">
              <w:rPr>
                <w:rFonts w:ascii="Times New Roman" w:eastAsia="Times New Roman" w:hAnsi="Times New Roman" w:cs="Times New Roman"/>
                <w:sz w:val="24"/>
              </w:rPr>
              <w:t>тӀетийжаш;</w:t>
            </w:r>
            <w:r w:rsidRPr="007D1C4D">
              <w:rPr>
                <w:rFonts w:ascii="Times New Roman" w:eastAsia="Times New Roman" w:hAnsi="Times New Roman" w:cs="Times New Roman"/>
                <w:spacing w:val="-4"/>
                <w:sz w:val="24"/>
              </w:rPr>
              <w:t xml:space="preserve"> </w:t>
            </w:r>
            <w:r w:rsidRPr="007D1C4D">
              <w:rPr>
                <w:rFonts w:ascii="Times New Roman" w:eastAsia="Times New Roman" w:hAnsi="Times New Roman" w:cs="Times New Roman"/>
                <w:sz w:val="24"/>
              </w:rPr>
              <w:t>дешархоша</w:t>
            </w:r>
            <w:r w:rsidRPr="007D1C4D">
              <w:rPr>
                <w:rFonts w:ascii="Times New Roman" w:eastAsia="Times New Roman" w:hAnsi="Times New Roman" w:cs="Times New Roman"/>
                <w:spacing w:val="-5"/>
                <w:sz w:val="24"/>
              </w:rPr>
              <w:t xml:space="preserve"> </w:t>
            </w:r>
            <w:r w:rsidRPr="007D1C4D">
              <w:rPr>
                <w:rFonts w:ascii="Times New Roman" w:eastAsia="Times New Roman" w:hAnsi="Times New Roman" w:cs="Times New Roman"/>
                <w:sz w:val="24"/>
              </w:rPr>
              <w:t>хӀоттийнчу</w:t>
            </w:r>
            <w:r w:rsidRPr="007D1C4D">
              <w:rPr>
                <w:rFonts w:ascii="Times New Roman" w:eastAsia="Times New Roman" w:hAnsi="Times New Roman" w:cs="Times New Roman"/>
                <w:spacing w:val="-4"/>
                <w:sz w:val="24"/>
              </w:rPr>
              <w:t xml:space="preserve"> </w:t>
            </w:r>
            <w:r w:rsidRPr="007D1C4D">
              <w:rPr>
                <w:rFonts w:ascii="Times New Roman" w:eastAsia="Times New Roman" w:hAnsi="Times New Roman" w:cs="Times New Roman"/>
                <w:sz w:val="24"/>
              </w:rPr>
              <w:t>планна</w:t>
            </w:r>
            <w:r w:rsidRPr="007D1C4D">
              <w:rPr>
                <w:rFonts w:ascii="Times New Roman" w:eastAsia="Times New Roman" w:hAnsi="Times New Roman" w:cs="Times New Roman"/>
                <w:spacing w:val="-6"/>
                <w:sz w:val="24"/>
              </w:rPr>
              <w:t xml:space="preserve"> </w:t>
            </w:r>
            <w:r w:rsidRPr="007D1C4D">
              <w:rPr>
                <w:rFonts w:ascii="Times New Roman" w:eastAsia="Times New Roman" w:hAnsi="Times New Roman" w:cs="Times New Roman"/>
                <w:sz w:val="24"/>
              </w:rPr>
              <w:t>тӀетийжаш.</w:t>
            </w:r>
            <w:r w:rsidRPr="007D1C4D">
              <w:rPr>
                <w:rFonts w:ascii="Times New Roman" w:eastAsia="Times New Roman" w:hAnsi="Times New Roman" w:cs="Times New Roman"/>
                <w:spacing w:val="-57"/>
                <w:sz w:val="24"/>
              </w:rPr>
              <w:t xml:space="preserve"> </w:t>
            </w:r>
            <w:r w:rsidRPr="007D1C4D">
              <w:rPr>
                <w:rFonts w:ascii="Times New Roman" w:eastAsia="Times New Roman" w:hAnsi="Times New Roman" w:cs="Times New Roman"/>
                <w:sz w:val="24"/>
              </w:rPr>
              <w:t>Текстехь хӀиттийнчу гӀиллакх-оьздангаллин а, историко-культурин а, кхидолчу а</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хаттарийн</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анализ</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йар;</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гонахарчу бакъдолчун</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хьежамца</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царна</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жоьпаш</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лаха</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хаар.</w:t>
            </w:r>
          </w:p>
          <w:p w:rsidR="007D1C4D" w:rsidRPr="007D1C4D" w:rsidRDefault="007D1C4D" w:rsidP="007D1C4D">
            <w:pPr>
              <w:spacing w:before="1"/>
              <w:ind w:left="108"/>
              <w:rPr>
                <w:rFonts w:ascii="Times New Roman" w:eastAsia="Times New Roman" w:hAnsi="Times New Roman" w:cs="Times New Roman"/>
                <w:sz w:val="24"/>
              </w:rPr>
            </w:pPr>
            <w:r w:rsidRPr="007D1C4D">
              <w:rPr>
                <w:rFonts w:ascii="Times New Roman" w:eastAsia="Times New Roman" w:hAnsi="Times New Roman" w:cs="Times New Roman"/>
                <w:sz w:val="24"/>
              </w:rPr>
              <w:t>Тергам</w:t>
            </w:r>
            <w:r w:rsidRPr="007D1C4D">
              <w:rPr>
                <w:rFonts w:ascii="Times New Roman" w:eastAsia="Times New Roman" w:hAnsi="Times New Roman" w:cs="Times New Roman"/>
                <w:spacing w:val="-4"/>
                <w:sz w:val="24"/>
              </w:rPr>
              <w:t xml:space="preserve"> </w:t>
            </w:r>
            <w:r w:rsidRPr="007D1C4D">
              <w:rPr>
                <w:rFonts w:ascii="Times New Roman" w:eastAsia="Times New Roman" w:hAnsi="Times New Roman" w:cs="Times New Roman"/>
                <w:sz w:val="24"/>
              </w:rPr>
              <w:t>бар: суьртан</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(иллюстарцин)</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анализ</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йар,</w:t>
            </w:r>
            <w:r w:rsidRPr="007D1C4D">
              <w:rPr>
                <w:rFonts w:ascii="Times New Roman" w:eastAsia="Times New Roman" w:hAnsi="Times New Roman" w:cs="Times New Roman"/>
                <w:spacing w:val="-5"/>
                <w:sz w:val="24"/>
              </w:rPr>
              <w:t xml:space="preserve"> </w:t>
            </w:r>
            <w:r w:rsidRPr="007D1C4D">
              <w:rPr>
                <w:rFonts w:ascii="Times New Roman" w:eastAsia="Times New Roman" w:hAnsi="Times New Roman" w:cs="Times New Roman"/>
                <w:sz w:val="24"/>
              </w:rPr>
              <w:t>говзаран</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чулацамца</w:t>
            </w:r>
            <w:r w:rsidRPr="007D1C4D">
              <w:rPr>
                <w:rFonts w:ascii="Times New Roman" w:eastAsia="Times New Roman" w:hAnsi="Times New Roman" w:cs="Times New Roman"/>
                <w:spacing w:val="-4"/>
                <w:sz w:val="24"/>
              </w:rPr>
              <w:t xml:space="preserve"> </w:t>
            </w:r>
            <w:r w:rsidRPr="007D1C4D">
              <w:rPr>
                <w:rFonts w:ascii="Times New Roman" w:eastAsia="Times New Roman" w:hAnsi="Times New Roman" w:cs="Times New Roman"/>
                <w:sz w:val="24"/>
              </w:rPr>
              <w:t>и</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йустар,</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говзарна</w:t>
            </w:r>
            <w:r w:rsidRPr="007D1C4D">
              <w:rPr>
                <w:rFonts w:ascii="Times New Roman" w:eastAsia="Times New Roman" w:hAnsi="Times New Roman" w:cs="Times New Roman"/>
                <w:spacing w:val="-57"/>
                <w:sz w:val="24"/>
              </w:rPr>
              <w:t xml:space="preserve"> </w:t>
            </w:r>
            <w:r w:rsidRPr="007D1C4D">
              <w:rPr>
                <w:rFonts w:ascii="Times New Roman" w:eastAsia="Times New Roman" w:hAnsi="Times New Roman" w:cs="Times New Roman"/>
                <w:sz w:val="24"/>
              </w:rPr>
              <w:t>суьрташ</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дахкаран шайн кепаш йалор.</w:t>
            </w:r>
          </w:p>
          <w:p w:rsidR="007D1C4D" w:rsidRPr="007D1C4D" w:rsidRDefault="007D1C4D" w:rsidP="007D1C4D">
            <w:pPr>
              <w:spacing w:line="257" w:lineRule="exact"/>
              <w:ind w:left="108"/>
              <w:rPr>
                <w:rFonts w:ascii="Times New Roman" w:eastAsia="Times New Roman" w:hAnsi="Times New Roman" w:cs="Times New Roman"/>
                <w:sz w:val="24"/>
              </w:rPr>
            </w:pPr>
            <w:r w:rsidRPr="007D1C4D">
              <w:rPr>
                <w:rFonts w:ascii="Times New Roman" w:eastAsia="Times New Roman" w:hAnsi="Times New Roman" w:cs="Times New Roman"/>
                <w:sz w:val="24"/>
              </w:rPr>
              <w:t>Классал</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арахьара</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йешар:</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схьайеллачу</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говзарех шаьш</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йеша</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говзар</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харжар.</w:t>
            </w:r>
          </w:p>
        </w:tc>
        <w:tc>
          <w:tcPr>
            <w:tcW w:w="2409" w:type="dxa"/>
          </w:tcPr>
          <w:p w:rsidR="007D1C4D" w:rsidRPr="007D1C4D" w:rsidRDefault="007D1C4D" w:rsidP="007D1C4D">
            <w:pPr>
              <w:spacing w:line="275" w:lineRule="exact"/>
              <w:ind w:left="145"/>
              <w:rPr>
                <w:rFonts w:ascii="Times New Roman" w:eastAsia="Times New Roman" w:hAnsi="Times New Roman" w:cs="Times New Roman"/>
                <w:sz w:val="24"/>
              </w:rPr>
            </w:pPr>
            <w:r w:rsidRPr="007D1C4D">
              <w:rPr>
                <w:rFonts w:ascii="Times New Roman" w:eastAsia="Times New Roman" w:hAnsi="Times New Roman" w:cs="Times New Roman"/>
                <w:color w:val="212121"/>
                <w:sz w:val="24"/>
              </w:rPr>
              <w:t>•</w:t>
            </w:r>
          </w:p>
        </w:tc>
      </w:tr>
    </w:tbl>
    <w:p w:rsidR="007D1C4D" w:rsidRPr="007D1C4D" w:rsidRDefault="007D1C4D" w:rsidP="007D1C4D">
      <w:pPr>
        <w:widowControl w:val="0"/>
        <w:autoSpaceDE w:val="0"/>
        <w:autoSpaceDN w:val="0"/>
        <w:spacing w:after="0" w:line="275" w:lineRule="exact"/>
        <w:rPr>
          <w:rFonts w:ascii="Times New Roman" w:eastAsia="Times New Roman" w:hAnsi="Times New Roman" w:cs="Times New Roman"/>
          <w:sz w:val="24"/>
        </w:rPr>
        <w:sectPr w:rsidR="007D1C4D" w:rsidRPr="007D1C4D">
          <w:pgSz w:w="16850" w:h="11920" w:orient="landscape"/>
          <w:pgMar w:top="980" w:right="760" w:bottom="1280" w:left="860" w:header="0" w:footer="1095" w:gutter="0"/>
          <w:cols w:space="720"/>
        </w:sectPr>
      </w:pPr>
    </w:p>
    <w:tbl>
      <w:tblPr>
        <w:tblStyle w:val="TableNormal"/>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20"/>
        <w:gridCol w:w="9356"/>
        <w:gridCol w:w="2409"/>
      </w:tblGrid>
      <w:tr w:rsidR="007D1C4D" w:rsidRPr="007D1C4D" w:rsidTr="00EF0B46">
        <w:trPr>
          <w:trHeight w:val="6348"/>
        </w:trPr>
        <w:tc>
          <w:tcPr>
            <w:tcW w:w="3120" w:type="dxa"/>
          </w:tcPr>
          <w:p w:rsidR="007D1C4D" w:rsidRPr="007D1C4D" w:rsidRDefault="007D1C4D" w:rsidP="007D1C4D">
            <w:pPr>
              <w:rPr>
                <w:rFonts w:ascii="Times New Roman" w:eastAsia="Times New Roman" w:hAnsi="Times New Roman" w:cs="Times New Roman"/>
                <w:sz w:val="24"/>
              </w:rPr>
            </w:pPr>
          </w:p>
        </w:tc>
        <w:tc>
          <w:tcPr>
            <w:tcW w:w="9356" w:type="dxa"/>
          </w:tcPr>
          <w:p w:rsidR="007D1C4D" w:rsidRPr="007D1C4D" w:rsidRDefault="007D1C4D" w:rsidP="007D1C4D">
            <w:pPr>
              <w:spacing w:line="275" w:lineRule="exact"/>
              <w:ind w:left="108"/>
              <w:rPr>
                <w:rFonts w:ascii="Times New Roman" w:eastAsia="Times New Roman" w:hAnsi="Times New Roman" w:cs="Times New Roman"/>
                <w:sz w:val="24"/>
              </w:rPr>
            </w:pPr>
            <w:r w:rsidRPr="007D1C4D">
              <w:rPr>
                <w:rFonts w:ascii="Times New Roman" w:eastAsia="Times New Roman" w:hAnsi="Times New Roman" w:cs="Times New Roman"/>
                <w:color w:val="212121"/>
                <w:sz w:val="24"/>
              </w:rPr>
              <w:t>ЛадогӀар:</w:t>
            </w:r>
            <w:r w:rsidRPr="007D1C4D">
              <w:rPr>
                <w:rFonts w:ascii="Times New Roman" w:eastAsia="Times New Roman" w:hAnsi="Times New Roman" w:cs="Times New Roman"/>
                <w:color w:val="212121"/>
                <w:spacing w:val="-3"/>
                <w:sz w:val="24"/>
              </w:rPr>
              <w:t xml:space="preserve"> </w:t>
            </w:r>
            <w:r w:rsidRPr="007D1C4D">
              <w:rPr>
                <w:rFonts w:ascii="Times New Roman" w:eastAsia="Times New Roman" w:hAnsi="Times New Roman" w:cs="Times New Roman"/>
                <w:color w:val="212121"/>
                <w:sz w:val="24"/>
              </w:rPr>
              <w:t>дешархоша</w:t>
            </w:r>
            <w:r w:rsidRPr="007D1C4D">
              <w:rPr>
                <w:rFonts w:ascii="Times New Roman" w:eastAsia="Times New Roman" w:hAnsi="Times New Roman" w:cs="Times New Roman"/>
                <w:color w:val="212121"/>
                <w:spacing w:val="-3"/>
                <w:sz w:val="24"/>
              </w:rPr>
              <w:t xml:space="preserve"> </w:t>
            </w:r>
            <w:r w:rsidRPr="007D1C4D">
              <w:rPr>
                <w:rFonts w:ascii="Times New Roman" w:eastAsia="Times New Roman" w:hAnsi="Times New Roman" w:cs="Times New Roman"/>
                <w:color w:val="212121"/>
                <w:sz w:val="24"/>
              </w:rPr>
              <w:t>ладугӀу</w:t>
            </w:r>
            <w:r w:rsidRPr="007D1C4D">
              <w:rPr>
                <w:rFonts w:ascii="Times New Roman" w:eastAsia="Times New Roman" w:hAnsi="Times New Roman" w:cs="Times New Roman"/>
                <w:color w:val="212121"/>
                <w:spacing w:val="-2"/>
                <w:sz w:val="24"/>
              </w:rPr>
              <w:t xml:space="preserve"> </w:t>
            </w:r>
            <w:r w:rsidRPr="007D1C4D">
              <w:rPr>
                <w:rFonts w:ascii="Times New Roman" w:eastAsia="Times New Roman" w:hAnsi="Times New Roman" w:cs="Times New Roman"/>
                <w:color w:val="212121"/>
                <w:sz w:val="24"/>
              </w:rPr>
              <w:t>хьехархочо</w:t>
            </w:r>
            <w:r w:rsidRPr="007D1C4D">
              <w:rPr>
                <w:rFonts w:ascii="Times New Roman" w:eastAsia="Times New Roman" w:hAnsi="Times New Roman" w:cs="Times New Roman"/>
                <w:color w:val="212121"/>
                <w:spacing w:val="-3"/>
                <w:sz w:val="24"/>
              </w:rPr>
              <w:t xml:space="preserve"> </w:t>
            </w:r>
            <w:r w:rsidRPr="007D1C4D">
              <w:rPr>
                <w:rFonts w:ascii="Times New Roman" w:eastAsia="Times New Roman" w:hAnsi="Times New Roman" w:cs="Times New Roman"/>
                <w:color w:val="212121"/>
                <w:sz w:val="24"/>
              </w:rPr>
              <w:t>йа</w:t>
            </w:r>
            <w:r w:rsidRPr="007D1C4D">
              <w:rPr>
                <w:rFonts w:ascii="Times New Roman" w:eastAsia="Times New Roman" w:hAnsi="Times New Roman" w:cs="Times New Roman"/>
                <w:color w:val="212121"/>
                <w:spacing w:val="-3"/>
                <w:sz w:val="24"/>
              </w:rPr>
              <w:t xml:space="preserve"> </w:t>
            </w:r>
            <w:r w:rsidRPr="007D1C4D">
              <w:rPr>
                <w:rFonts w:ascii="Times New Roman" w:eastAsia="Times New Roman" w:hAnsi="Times New Roman" w:cs="Times New Roman"/>
                <w:color w:val="212121"/>
                <w:sz w:val="24"/>
              </w:rPr>
              <w:t>говзаллин</w:t>
            </w:r>
            <w:r w:rsidRPr="007D1C4D">
              <w:rPr>
                <w:rFonts w:ascii="Times New Roman" w:eastAsia="Times New Roman" w:hAnsi="Times New Roman" w:cs="Times New Roman"/>
                <w:color w:val="212121"/>
                <w:spacing w:val="-3"/>
                <w:sz w:val="24"/>
              </w:rPr>
              <w:t xml:space="preserve"> </w:t>
            </w:r>
            <w:r w:rsidRPr="007D1C4D">
              <w:rPr>
                <w:rFonts w:ascii="Times New Roman" w:eastAsia="Times New Roman" w:hAnsi="Times New Roman" w:cs="Times New Roman"/>
                <w:color w:val="212121"/>
                <w:sz w:val="24"/>
              </w:rPr>
              <w:t>диктора</w:t>
            </w:r>
            <w:r w:rsidRPr="007D1C4D">
              <w:rPr>
                <w:rFonts w:ascii="Times New Roman" w:eastAsia="Times New Roman" w:hAnsi="Times New Roman" w:cs="Times New Roman"/>
                <w:color w:val="212121"/>
                <w:spacing w:val="-2"/>
                <w:sz w:val="24"/>
              </w:rPr>
              <w:t xml:space="preserve"> </w:t>
            </w:r>
            <w:r w:rsidRPr="007D1C4D">
              <w:rPr>
                <w:rFonts w:ascii="Times New Roman" w:eastAsia="Times New Roman" w:hAnsi="Times New Roman" w:cs="Times New Roman"/>
                <w:color w:val="212121"/>
                <w:sz w:val="24"/>
              </w:rPr>
              <w:t>дӀайоьшучу</w:t>
            </w:r>
          </w:p>
          <w:p w:rsidR="007D1C4D" w:rsidRPr="007D1C4D" w:rsidRDefault="007D1C4D" w:rsidP="007D1C4D">
            <w:pPr>
              <w:ind w:left="108" w:right="591"/>
              <w:rPr>
                <w:rFonts w:ascii="Times New Roman" w:eastAsia="Times New Roman" w:hAnsi="Times New Roman" w:cs="Times New Roman"/>
                <w:sz w:val="24"/>
              </w:rPr>
            </w:pPr>
            <w:r w:rsidRPr="007D1C4D">
              <w:rPr>
                <w:rFonts w:ascii="Times New Roman" w:eastAsia="Times New Roman" w:hAnsi="Times New Roman" w:cs="Times New Roman"/>
                <w:color w:val="212121"/>
                <w:sz w:val="24"/>
              </w:rPr>
              <w:t>исбаьхьаллин тексте (таро йелахь, цу гӀуллакхна оьшучу гӀирсех пайда а оьцуш).</w:t>
            </w:r>
            <w:r w:rsidRPr="007D1C4D">
              <w:rPr>
                <w:rFonts w:ascii="Times New Roman" w:eastAsia="Times New Roman" w:hAnsi="Times New Roman" w:cs="Times New Roman"/>
                <w:color w:val="212121"/>
                <w:spacing w:val="1"/>
                <w:sz w:val="24"/>
              </w:rPr>
              <w:t xml:space="preserve"> </w:t>
            </w:r>
            <w:r w:rsidRPr="007D1C4D">
              <w:rPr>
                <w:rFonts w:ascii="Times New Roman" w:eastAsia="Times New Roman" w:hAnsi="Times New Roman" w:cs="Times New Roman"/>
                <w:color w:val="212121"/>
                <w:sz w:val="24"/>
              </w:rPr>
              <w:t>Хьехархочо</w:t>
            </w:r>
            <w:r w:rsidRPr="007D1C4D">
              <w:rPr>
                <w:rFonts w:ascii="Times New Roman" w:eastAsia="Times New Roman" w:hAnsi="Times New Roman" w:cs="Times New Roman"/>
                <w:color w:val="212121"/>
                <w:spacing w:val="-3"/>
                <w:sz w:val="24"/>
              </w:rPr>
              <w:t xml:space="preserve"> </w:t>
            </w:r>
            <w:r w:rsidRPr="007D1C4D">
              <w:rPr>
                <w:rFonts w:ascii="Times New Roman" w:eastAsia="Times New Roman" w:hAnsi="Times New Roman" w:cs="Times New Roman"/>
                <w:color w:val="212121"/>
                <w:sz w:val="24"/>
              </w:rPr>
              <w:t>дешархойн</w:t>
            </w:r>
            <w:r w:rsidRPr="007D1C4D">
              <w:rPr>
                <w:rFonts w:ascii="Times New Roman" w:eastAsia="Times New Roman" w:hAnsi="Times New Roman" w:cs="Times New Roman"/>
                <w:color w:val="212121"/>
                <w:spacing w:val="-3"/>
                <w:sz w:val="24"/>
              </w:rPr>
              <w:t xml:space="preserve"> </w:t>
            </w:r>
            <w:r w:rsidRPr="007D1C4D">
              <w:rPr>
                <w:rFonts w:ascii="Times New Roman" w:eastAsia="Times New Roman" w:hAnsi="Times New Roman" w:cs="Times New Roman"/>
                <w:color w:val="212121"/>
                <w:sz w:val="24"/>
              </w:rPr>
              <w:t>тидам</w:t>
            </w:r>
            <w:r w:rsidRPr="007D1C4D">
              <w:rPr>
                <w:rFonts w:ascii="Times New Roman" w:eastAsia="Times New Roman" w:hAnsi="Times New Roman" w:cs="Times New Roman"/>
                <w:color w:val="212121"/>
                <w:spacing w:val="-4"/>
                <w:sz w:val="24"/>
              </w:rPr>
              <w:t xml:space="preserve"> </w:t>
            </w:r>
            <w:r w:rsidRPr="007D1C4D">
              <w:rPr>
                <w:rFonts w:ascii="Times New Roman" w:eastAsia="Times New Roman" w:hAnsi="Times New Roman" w:cs="Times New Roman"/>
                <w:color w:val="212121"/>
                <w:sz w:val="24"/>
              </w:rPr>
              <w:t>тӀебохуьйту</w:t>
            </w:r>
            <w:r w:rsidRPr="007D1C4D">
              <w:rPr>
                <w:rFonts w:ascii="Times New Roman" w:eastAsia="Times New Roman" w:hAnsi="Times New Roman" w:cs="Times New Roman"/>
                <w:color w:val="212121"/>
                <w:spacing w:val="-3"/>
                <w:sz w:val="24"/>
              </w:rPr>
              <w:t xml:space="preserve"> </w:t>
            </w:r>
            <w:r w:rsidRPr="007D1C4D">
              <w:rPr>
                <w:rFonts w:ascii="Times New Roman" w:eastAsia="Times New Roman" w:hAnsi="Times New Roman" w:cs="Times New Roman"/>
                <w:color w:val="212121"/>
                <w:sz w:val="24"/>
              </w:rPr>
              <w:t>нохчийн</w:t>
            </w:r>
            <w:r w:rsidRPr="007D1C4D">
              <w:rPr>
                <w:rFonts w:ascii="Times New Roman" w:eastAsia="Times New Roman" w:hAnsi="Times New Roman" w:cs="Times New Roman"/>
                <w:color w:val="212121"/>
                <w:spacing w:val="-3"/>
                <w:sz w:val="24"/>
              </w:rPr>
              <w:t xml:space="preserve"> </w:t>
            </w:r>
            <w:r w:rsidRPr="007D1C4D">
              <w:rPr>
                <w:rFonts w:ascii="Times New Roman" w:eastAsia="Times New Roman" w:hAnsi="Times New Roman" w:cs="Times New Roman"/>
                <w:color w:val="212121"/>
                <w:sz w:val="24"/>
              </w:rPr>
              <w:t>маттахь</w:t>
            </w:r>
            <w:r w:rsidRPr="007D1C4D">
              <w:rPr>
                <w:rFonts w:ascii="Times New Roman" w:eastAsia="Times New Roman" w:hAnsi="Times New Roman" w:cs="Times New Roman"/>
                <w:color w:val="212121"/>
                <w:spacing w:val="-5"/>
                <w:sz w:val="24"/>
              </w:rPr>
              <w:t xml:space="preserve"> </w:t>
            </w:r>
            <w:r w:rsidRPr="007D1C4D">
              <w:rPr>
                <w:rFonts w:ascii="Times New Roman" w:eastAsia="Times New Roman" w:hAnsi="Times New Roman" w:cs="Times New Roman"/>
                <w:color w:val="212121"/>
                <w:sz w:val="24"/>
              </w:rPr>
              <w:t>йешаран</w:t>
            </w:r>
            <w:r w:rsidRPr="007D1C4D">
              <w:rPr>
                <w:rFonts w:ascii="Times New Roman" w:eastAsia="Times New Roman" w:hAnsi="Times New Roman" w:cs="Times New Roman"/>
                <w:color w:val="212121"/>
                <w:spacing w:val="-2"/>
                <w:sz w:val="24"/>
              </w:rPr>
              <w:t xml:space="preserve"> </w:t>
            </w:r>
            <w:r w:rsidRPr="007D1C4D">
              <w:rPr>
                <w:rFonts w:ascii="Times New Roman" w:eastAsia="Times New Roman" w:hAnsi="Times New Roman" w:cs="Times New Roman"/>
                <w:color w:val="212121"/>
                <w:sz w:val="24"/>
              </w:rPr>
              <w:t>башхаллашна.</w:t>
            </w:r>
            <w:r w:rsidRPr="007D1C4D">
              <w:rPr>
                <w:rFonts w:ascii="Times New Roman" w:eastAsia="Times New Roman" w:hAnsi="Times New Roman" w:cs="Times New Roman"/>
                <w:color w:val="212121"/>
                <w:spacing w:val="-57"/>
                <w:sz w:val="24"/>
              </w:rPr>
              <w:t xml:space="preserve"> </w:t>
            </w:r>
            <w:r w:rsidRPr="007D1C4D">
              <w:rPr>
                <w:rFonts w:ascii="Times New Roman" w:eastAsia="Times New Roman" w:hAnsi="Times New Roman" w:cs="Times New Roman"/>
                <w:color w:val="212121"/>
                <w:sz w:val="24"/>
              </w:rPr>
              <w:t>ЛадоьгӀначу</w:t>
            </w:r>
            <w:r w:rsidRPr="007D1C4D">
              <w:rPr>
                <w:rFonts w:ascii="Times New Roman" w:eastAsia="Times New Roman" w:hAnsi="Times New Roman" w:cs="Times New Roman"/>
                <w:color w:val="212121"/>
                <w:spacing w:val="-1"/>
                <w:sz w:val="24"/>
              </w:rPr>
              <w:t xml:space="preserve"> </w:t>
            </w:r>
            <w:r w:rsidRPr="007D1C4D">
              <w:rPr>
                <w:rFonts w:ascii="Times New Roman" w:eastAsia="Times New Roman" w:hAnsi="Times New Roman" w:cs="Times New Roman"/>
                <w:color w:val="212121"/>
                <w:sz w:val="24"/>
              </w:rPr>
              <w:t>текстах</w:t>
            </w:r>
            <w:r w:rsidRPr="007D1C4D">
              <w:rPr>
                <w:rFonts w:ascii="Times New Roman" w:eastAsia="Times New Roman" w:hAnsi="Times New Roman" w:cs="Times New Roman"/>
                <w:color w:val="212121"/>
                <w:spacing w:val="1"/>
                <w:sz w:val="24"/>
              </w:rPr>
              <w:t xml:space="preserve"> </w:t>
            </w:r>
            <w:r w:rsidRPr="007D1C4D">
              <w:rPr>
                <w:rFonts w:ascii="Times New Roman" w:eastAsia="Times New Roman" w:hAnsi="Times New Roman" w:cs="Times New Roman"/>
                <w:color w:val="212121"/>
                <w:sz w:val="24"/>
              </w:rPr>
              <w:t>муха</w:t>
            </w:r>
            <w:r w:rsidRPr="007D1C4D">
              <w:rPr>
                <w:rFonts w:ascii="Times New Roman" w:eastAsia="Times New Roman" w:hAnsi="Times New Roman" w:cs="Times New Roman"/>
                <w:color w:val="212121"/>
                <w:spacing w:val="-1"/>
                <w:sz w:val="24"/>
              </w:rPr>
              <w:t xml:space="preserve"> </w:t>
            </w:r>
            <w:r w:rsidRPr="007D1C4D">
              <w:rPr>
                <w:rFonts w:ascii="Times New Roman" w:eastAsia="Times New Roman" w:hAnsi="Times New Roman" w:cs="Times New Roman"/>
                <w:color w:val="212121"/>
                <w:sz w:val="24"/>
              </w:rPr>
              <w:t>кхетта</w:t>
            </w:r>
            <w:r w:rsidRPr="007D1C4D">
              <w:rPr>
                <w:rFonts w:ascii="Times New Roman" w:eastAsia="Times New Roman" w:hAnsi="Times New Roman" w:cs="Times New Roman"/>
                <w:color w:val="212121"/>
                <w:spacing w:val="-1"/>
                <w:sz w:val="24"/>
              </w:rPr>
              <w:t xml:space="preserve"> </w:t>
            </w:r>
            <w:r w:rsidRPr="007D1C4D">
              <w:rPr>
                <w:rFonts w:ascii="Times New Roman" w:eastAsia="Times New Roman" w:hAnsi="Times New Roman" w:cs="Times New Roman"/>
                <w:color w:val="212121"/>
                <w:sz w:val="24"/>
              </w:rPr>
              <w:t>хьажа</w:t>
            </w:r>
            <w:r w:rsidRPr="007D1C4D">
              <w:rPr>
                <w:rFonts w:ascii="Times New Roman" w:eastAsia="Times New Roman" w:hAnsi="Times New Roman" w:cs="Times New Roman"/>
                <w:color w:val="212121"/>
                <w:spacing w:val="-2"/>
                <w:sz w:val="24"/>
              </w:rPr>
              <w:t xml:space="preserve"> </w:t>
            </w:r>
            <w:r w:rsidRPr="007D1C4D">
              <w:rPr>
                <w:rFonts w:ascii="Times New Roman" w:eastAsia="Times New Roman" w:hAnsi="Times New Roman" w:cs="Times New Roman"/>
                <w:color w:val="212121"/>
                <w:sz w:val="24"/>
              </w:rPr>
              <w:t>хаттарш</w:t>
            </w:r>
            <w:r w:rsidRPr="007D1C4D">
              <w:rPr>
                <w:rFonts w:ascii="Times New Roman" w:eastAsia="Times New Roman" w:hAnsi="Times New Roman" w:cs="Times New Roman"/>
                <w:sz w:val="24"/>
              </w:rPr>
              <w:t>.</w:t>
            </w:r>
          </w:p>
          <w:p w:rsidR="007D1C4D" w:rsidRPr="007D1C4D" w:rsidRDefault="007D1C4D" w:rsidP="007D1C4D">
            <w:pPr>
              <w:ind w:left="108" w:right="594"/>
              <w:rPr>
                <w:rFonts w:ascii="Times New Roman" w:eastAsia="Times New Roman" w:hAnsi="Times New Roman" w:cs="Times New Roman"/>
                <w:sz w:val="24"/>
              </w:rPr>
            </w:pPr>
            <w:r w:rsidRPr="007D1C4D">
              <w:rPr>
                <w:rFonts w:ascii="Times New Roman" w:eastAsia="Times New Roman" w:hAnsi="Times New Roman" w:cs="Times New Roman"/>
                <w:sz w:val="24"/>
              </w:rPr>
              <w:t>Хезаш</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йешар:</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текстах</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кхетархьама</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цаторийла</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йолчу</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боларца</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дешархойх</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хӀорамма</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а</w:t>
            </w:r>
            <w:r w:rsidRPr="007D1C4D">
              <w:rPr>
                <w:rFonts w:ascii="Times New Roman" w:eastAsia="Times New Roman" w:hAnsi="Times New Roman" w:cs="Times New Roman"/>
                <w:spacing w:val="-57"/>
                <w:sz w:val="24"/>
              </w:rPr>
              <w:t xml:space="preserve"> </w:t>
            </w:r>
            <w:r w:rsidRPr="007D1C4D">
              <w:rPr>
                <w:rFonts w:ascii="Times New Roman" w:eastAsia="Times New Roman" w:hAnsi="Times New Roman" w:cs="Times New Roman"/>
                <w:sz w:val="24"/>
              </w:rPr>
              <w:t>хезаш</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йешар.</w:t>
            </w:r>
          </w:p>
          <w:p w:rsidR="007D1C4D" w:rsidRPr="007D1C4D" w:rsidRDefault="007D1C4D" w:rsidP="007D1C4D">
            <w:pPr>
              <w:ind w:left="108" w:right="1163"/>
              <w:rPr>
                <w:rFonts w:ascii="Times New Roman" w:eastAsia="Times New Roman" w:hAnsi="Times New Roman" w:cs="Times New Roman"/>
                <w:sz w:val="24"/>
              </w:rPr>
            </w:pPr>
            <w:r w:rsidRPr="007D1C4D">
              <w:rPr>
                <w:rFonts w:ascii="Times New Roman" w:eastAsia="Times New Roman" w:hAnsi="Times New Roman" w:cs="Times New Roman"/>
                <w:sz w:val="24"/>
              </w:rPr>
              <w:t>Дагахь</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йешар:</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текст</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дагахь</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йешар,</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йешначух</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хиинарг</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дийцаре</w:t>
            </w:r>
            <w:r w:rsidRPr="007D1C4D">
              <w:rPr>
                <w:rFonts w:ascii="Times New Roman" w:eastAsia="Times New Roman" w:hAnsi="Times New Roman" w:cs="Times New Roman"/>
                <w:spacing w:val="-4"/>
                <w:sz w:val="24"/>
              </w:rPr>
              <w:t xml:space="preserve"> </w:t>
            </w:r>
            <w:r w:rsidRPr="007D1C4D">
              <w:rPr>
                <w:rFonts w:ascii="Times New Roman" w:eastAsia="Times New Roman" w:hAnsi="Times New Roman" w:cs="Times New Roman"/>
                <w:sz w:val="24"/>
              </w:rPr>
              <w:t>дан</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кечамбар.</w:t>
            </w:r>
            <w:r w:rsidRPr="007D1C4D">
              <w:rPr>
                <w:rFonts w:ascii="Times New Roman" w:eastAsia="Times New Roman" w:hAnsi="Times New Roman" w:cs="Times New Roman"/>
                <w:spacing w:val="-57"/>
                <w:sz w:val="24"/>
              </w:rPr>
              <w:t xml:space="preserve"> </w:t>
            </w:r>
            <w:r w:rsidRPr="007D1C4D">
              <w:rPr>
                <w:rFonts w:ascii="Times New Roman" w:eastAsia="Times New Roman" w:hAnsi="Times New Roman" w:cs="Times New Roman"/>
                <w:sz w:val="24"/>
              </w:rPr>
              <w:t>Байт</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дагахь</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Ӏамор.</w:t>
            </w:r>
          </w:p>
          <w:p w:rsidR="007D1C4D" w:rsidRPr="007D1C4D" w:rsidRDefault="007D1C4D" w:rsidP="007D1C4D">
            <w:pPr>
              <w:ind w:left="108" w:right="547"/>
              <w:rPr>
                <w:rFonts w:ascii="Times New Roman" w:eastAsia="Times New Roman" w:hAnsi="Times New Roman" w:cs="Times New Roman"/>
                <w:sz w:val="24"/>
              </w:rPr>
            </w:pPr>
            <w:r w:rsidRPr="007D1C4D">
              <w:rPr>
                <w:rFonts w:ascii="Times New Roman" w:eastAsia="Times New Roman" w:hAnsi="Times New Roman" w:cs="Times New Roman"/>
                <w:sz w:val="24"/>
              </w:rPr>
              <w:t>Цадевзачу дешнашца а, аларшца а болх бар: маьӀнех кхетархьама контекстан анализ</w:t>
            </w:r>
            <w:r w:rsidRPr="007D1C4D">
              <w:rPr>
                <w:rFonts w:ascii="Times New Roman" w:eastAsia="Times New Roman" w:hAnsi="Times New Roman" w:cs="Times New Roman"/>
                <w:spacing w:val="-57"/>
                <w:sz w:val="24"/>
              </w:rPr>
              <w:t xml:space="preserve"> </w:t>
            </w:r>
            <w:r w:rsidRPr="007D1C4D">
              <w:rPr>
                <w:rFonts w:ascii="Times New Roman" w:eastAsia="Times New Roman" w:hAnsi="Times New Roman" w:cs="Times New Roman"/>
                <w:sz w:val="24"/>
              </w:rPr>
              <w:t>йар;</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Ӏаматехь йеллачу дошамца</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болх бар.</w:t>
            </w:r>
          </w:p>
          <w:p w:rsidR="007D1C4D" w:rsidRPr="007D1C4D" w:rsidRDefault="007D1C4D" w:rsidP="007D1C4D">
            <w:pPr>
              <w:spacing w:before="1"/>
              <w:ind w:left="108"/>
              <w:rPr>
                <w:rFonts w:ascii="Times New Roman" w:eastAsia="Times New Roman" w:hAnsi="Times New Roman" w:cs="Times New Roman"/>
                <w:sz w:val="24"/>
              </w:rPr>
            </w:pPr>
            <w:r w:rsidRPr="007D1C4D">
              <w:rPr>
                <w:rFonts w:ascii="Times New Roman" w:eastAsia="Times New Roman" w:hAnsi="Times New Roman" w:cs="Times New Roman"/>
                <w:sz w:val="24"/>
              </w:rPr>
              <w:t>Исбаьхьаллин</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говзаран</w:t>
            </w:r>
            <w:r w:rsidRPr="007D1C4D">
              <w:rPr>
                <w:rFonts w:ascii="Times New Roman" w:eastAsia="Times New Roman" w:hAnsi="Times New Roman" w:cs="Times New Roman"/>
                <w:spacing w:val="-5"/>
                <w:sz w:val="24"/>
              </w:rPr>
              <w:t xml:space="preserve"> </w:t>
            </w:r>
            <w:r w:rsidRPr="007D1C4D">
              <w:rPr>
                <w:rFonts w:ascii="Times New Roman" w:eastAsia="Times New Roman" w:hAnsi="Times New Roman" w:cs="Times New Roman"/>
                <w:sz w:val="24"/>
              </w:rPr>
              <w:t>анализ</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йар:</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коьрта</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идеяш</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гучуйахар;</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говзаран</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план</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хӀоттор.</w:t>
            </w:r>
          </w:p>
          <w:p w:rsidR="007D1C4D" w:rsidRPr="007D1C4D" w:rsidRDefault="007D1C4D" w:rsidP="007D1C4D">
            <w:pPr>
              <w:spacing w:before="11"/>
              <w:rPr>
                <w:rFonts w:ascii="Times New Roman" w:eastAsia="Times New Roman" w:hAnsi="Times New Roman" w:cs="Times New Roman"/>
                <w:b/>
                <w:sz w:val="23"/>
              </w:rPr>
            </w:pPr>
          </w:p>
          <w:p w:rsidR="007D1C4D" w:rsidRPr="007D1C4D" w:rsidRDefault="007D1C4D" w:rsidP="007D1C4D">
            <w:pPr>
              <w:ind w:left="108"/>
              <w:rPr>
                <w:rFonts w:ascii="Times New Roman" w:eastAsia="Times New Roman" w:hAnsi="Times New Roman" w:cs="Times New Roman"/>
                <w:sz w:val="24"/>
              </w:rPr>
            </w:pPr>
            <w:r w:rsidRPr="007D1C4D">
              <w:rPr>
                <w:rFonts w:ascii="Times New Roman" w:eastAsia="Times New Roman" w:hAnsi="Times New Roman" w:cs="Times New Roman"/>
                <w:sz w:val="24"/>
              </w:rPr>
              <w:t>Исбаьхьаллин</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текстан</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анализ</w:t>
            </w:r>
            <w:r w:rsidRPr="007D1C4D">
              <w:rPr>
                <w:rFonts w:ascii="Times New Roman" w:eastAsia="Times New Roman" w:hAnsi="Times New Roman" w:cs="Times New Roman"/>
                <w:spacing w:val="-5"/>
                <w:sz w:val="24"/>
              </w:rPr>
              <w:t xml:space="preserve"> </w:t>
            </w:r>
            <w:r w:rsidRPr="007D1C4D">
              <w:rPr>
                <w:rFonts w:ascii="Times New Roman" w:eastAsia="Times New Roman" w:hAnsi="Times New Roman" w:cs="Times New Roman"/>
                <w:sz w:val="24"/>
              </w:rPr>
              <w:t>йар:</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исбаьхьаллин</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къегина</w:t>
            </w:r>
            <w:r w:rsidRPr="007D1C4D">
              <w:rPr>
                <w:rFonts w:ascii="Times New Roman" w:eastAsia="Times New Roman" w:hAnsi="Times New Roman" w:cs="Times New Roman"/>
                <w:spacing w:val="-4"/>
                <w:sz w:val="24"/>
              </w:rPr>
              <w:t xml:space="preserve"> </w:t>
            </w:r>
            <w:r w:rsidRPr="007D1C4D">
              <w:rPr>
                <w:rFonts w:ascii="Times New Roman" w:eastAsia="Times New Roman" w:hAnsi="Times New Roman" w:cs="Times New Roman"/>
                <w:sz w:val="24"/>
              </w:rPr>
              <w:t>хиларан</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(вастийн)</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а,</w:t>
            </w:r>
            <w:r w:rsidRPr="007D1C4D">
              <w:rPr>
                <w:rFonts w:ascii="Times New Roman" w:eastAsia="Times New Roman" w:hAnsi="Times New Roman" w:cs="Times New Roman"/>
                <w:spacing w:val="-57"/>
                <w:sz w:val="24"/>
              </w:rPr>
              <w:t xml:space="preserve"> </w:t>
            </w:r>
            <w:r w:rsidRPr="007D1C4D">
              <w:rPr>
                <w:rFonts w:ascii="Times New Roman" w:eastAsia="Times New Roman" w:hAnsi="Times New Roman" w:cs="Times New Roman"/>
                <w:sz w:val="24"/>
              </w:rPr>
              <w:t>литературин</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кепийн а</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гӀирсех пайдаэцарх кхетар.</w:t>
            </w:r>
          </w:p>
          <w:p w:rsidR="007D1C4D" w:rsidRPr="007D1C4D" w:rsidRDefault="007D1C4D" w:rsidP="007D1C4D">
            <w:pPr>
              <w:rPr>
                <w:rFonts w:ascii="Times New Roman" w:eastAsia="Times New Roman" w:hAnsi="Times New Roman" w:cs="Times New Roman"/>
                <w:b/>
                <w:sz w:val="24"/>
              </w:rPr>
            </w:pPr>
          </w:p>
          <w:p w:rsidR="007D1C4D" w:rsidRPr="007D1C4D" w:rsidRDefault="007D1C4D" w:rsidP="007D1C4D">
            <w:pPr>
              <w:ind w:left="108"/>
              <w:rPr>
                <w:rFonts w:ascii="Times New Roman" w:eastAsia="Times New Roman" w:hAnsi="Times New Roman" w:cs="Times New Roman"/>
                <w:sz w:val="24"/>
              </w:rPr>
            </w:pPr>
            <w:r w:rsidRPr="007D1C4D">
              <w:rPr>
                <w:rFonts w:ascii="Times New Roman" w:eastAsia="Times New Roman" w:hAnsi="Times New Roman" w:cs="Times New Roman"/>
                <w:sz w:val="24"/>
              </w:rPr>
              <w:t>Турпалхойн мах хадор: турпалхочун амалан коьрта битамаш билгалбаха хаар; церан</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леларца</w:t>
            </w:r>
            <w:r w:rsidRPr="007D1C4D">
              <w:rPr>
                <w:rFonts w:ascii="Times New Roman" w:eastAsia="Times New Roman" w:hAnsi="Times New Roman" w:cs="Times New Roman"/>
                <w:spacing w:val="-4"/>
                <w:sz w:val="24"/>
              </w:rPr>
              <w:t xml:space="preserve"> </w:t>
            </w:r>
            <w:r w:rsidRPr="007D1C4D">
              <w:rPr>
                <w:rFonts w:ascii="Times New Roman" w:eastAsia="Times New Roman" w:hAnsi="Times New Roman" w:cs="Times New Roman"/>
                <w:sz w:val="24"/>
              </w:rPr>
              <w:t>амал</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йовзар;</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турпалхойн</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леларийн</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бахьана</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довзийта</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а,</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церан</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гӀуллакхийн</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мах</w:t>
            </w:r>
            <w:r w:rsidRPr="007D1C4D">
              <w:rPr>
                <w:rFonts w:ascii="Times New Roman" w:eastAsia="Times New Roman" w:hAnsi="Times New Roman" w:cs="Times New Roman"/>
                <w:spacing w:val="-57"/>
                <w:sz w:val="24"/>
              </w:rPr>
              <w:t xml:space="preserve"> </w:t>
            </w:r>
            <w:r w:rsidRPr="007D1C4D">
              <w:rPr>
                <w:rFonts w:ascii="Times New Roman" w:eastAsia="Times New Roman" w:hAnsi="Times New Roman" w:cs="Times New Roman"/>
                <w:sz w:val="24"/>
              </w:rPr>
              <w:t>хадон а</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хаар.</w:t>
            </w:r>
          </w:p>
          <w:p w:rsidR="007D1C4D" w:rsidRPr="007D1C4D" w:rsidRDefault="007D1C4D" w:rsidP="007D1C4D">
            <w:pPr>
              <w:spacing w:before="1"/>
              <w:ind w:left="108" w:right="302"/>
              <w:rPr>
                <w:rFonts w:ascii="Times New Roman" w:eastAsia="Times New Roman" w:hAnsi="Times New Roman" w:cs="Times New Roman"/>
                <w:sz w:val="24"/>
              </w:rPr>
            </w:pPr>
            <w:r w:rsidRPr="007D1C4D">
              <w:rPr>
                <w:rFonts w:ascii="Times New Roman" w:eastAsia="Times New Roman" w:hAnsi="Times New Roman" w:cs="Times New Roman"/>
                <w:sz w:val="24"/>
              </w:rPr>
              <w:t>Ӏаморан текстаца диалог: хӀиттийнчу хаттаршна жоьпаш; кхачамбацар дӀадаккха шайн</w:t>
            </w:r>
            <w:r w:rsidRPr="007D1C4D">
              <w:rPr>
                <w:rFonts w:ascii="Times New Roman" w:eastAsia="Times New Roman" w:hAnsi="Times New Roman" w:cs="Times New Roman"/>
                <w:spacing w:val="-57"/>
                <w:sz w:val="24"/>
              </w:rPr>
              <w:t xml:space="preserve"> </w:t>
            </w:r>
            <w:r w:rsidRPr="007D1C4D">
              <w:rPr>
                <w:rFonts w:ascii="Times New Roman" w:eastAsia="Times New Roman" w:hAnsi="Times New Roman" w:cs="Times New Roman"/>
                <w:sz w:val="24"/>
              </w:rPr>
              <w:t>хьежам</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бовзийтар;</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шайна</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хетачун</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а, сацаман</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а бухедиллар</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двозийта</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хаар.</w:t>
            </w:r>
          </w:p>
          <w:p w:rsidR="007D1C4D" w:rsidRPr="007D1C4D" w:rsidRDefault="007D1C4D" w:rsidP="007D1C4D">
            <w:pPr>
              <w:ind w:left="108" w:right="865"/>
              <w:rPr>
                <w:rFonts w:ascii="Times New Roman" w:eastAsia="Times New Roman" w:hAnsi="Times New Roman" w:cs="Times New Roman"/>
                <w:sz w:val="24"/>
              </w:rPr>
            </w:pPr>
            <w:r w:rsidRPr="007D1C4D">
              <w:rPr>
                <w:rFonts w:ascii="Times New Roman" w:eastAsia="Times New Roman" w:hAnsi="Times New Roman" w:cs="Times New Roman"/>
                <w:sz w:val="24"/>
              </w:rPr>
              <w:t>Текстехь хӀиттийнчу гӀиллакх-оьздангаллин а, историко-культурин а, кхидолчу а</w:t>
            </w:r>
            <w:r w:rsidRPr="007D1C4D">
              <w:rPr>
                <w:rFonts w:ascii="Times New Roman" w:eastAsia="Times New Roman" w:hAnsi="Times New Roman" w:cs="Times New Roman"/>
                <w:spacing w:val="-57"/>
                <w:sz w:val="24"/>
              </w:rPr>
              <w:t xml:space="preserve"> </w:t>
            </w:r>
            <w:r w:rsidRPr="007D1C4D">
              <w:rPr>
                <w:rFonts w:ascii="Times New Roman" w:eastAsia="Times New Roman" w:hAnsi="Times New Roman" w:cs="Times New Roman"/>
                <w:sz w:val="24"/>
              </w:rPr>
              <w:t>хаттарийн</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анализ</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йар;</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гонахарчу</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бакъдолчун</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хьежамца</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царна</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жоьпаш</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лаха</w:t>
            </w:r>
            <w:r w:rsidRPr="007D1C4D">
              <w:rPr>
                <w:rFonts w:ascii="Times New Roman" w:eastAsia="Times New Roman" w:hAnsi="Times New Roman" w:cs="Times New Roman"/>
                <w:spacing w:val="-4"/>
                <w:sz w:val="24"/>
              </w:rPr>
              <w:t xml:space="preserve"> </w:t>
            </w:r>
            <w:r w:rsidRPr="007D1C4D">
              <w:rPr>
                <w:rFonts w:ascii="Times New Roman" w:eastAsia="Times New Roman" w:hAnsi="Times New Roman" w:cs="Times New Roman"/>
                <w:sz w:val="24"/>
              </w:rPr>
              <w:t>хаар.</w:t>
            </w:r>
          </w:p>
        </w:tc>
        <w:tc>
          <w:tcPr>
            <w:tcW w:w="2409" w:type="dxa"/>
          </w:tcPr>
          <w:p w:rsidR="007D1C4D" w:rsidRPr="007D1C4D" w:rsidRDefault="007D1C4D" w:rsidP="007D1C4D">
            <w:pPr>
              <w:spacing w:line="275" w:lineRule="exact"/>
              <w:ind w:left="145"/>
              <w:rPr>
                <w:rFonts w:ascii="Times New Roman" w:eastAsia="Times New Roman" w:hAnsi="Times New Roman" w:cs="Times New Roman"/>
                <w:sz w:val="24"/>
              </w:rPr>
            </w:pPr>
            <w:r w:rsidRPr="007D1C4D">
              <w:rPr>
                <w:rFonts w:ascii="Times New Roman" w:eastAsia="Times New Roman" w:hAnsi="Times New Roman" w:cs="Times New Roman"/>
                <w:color w:val="212121"/>
                <w:sz w:val="24"/>
              </w:rPr>
              <w:t>•</w:t>
            </w:r>
          </w:p>
        </w:tc>
      </w:tr>
      <w:tr w:rsidR="007D1C4D" w:rsidRPr="007D1C4D" w:rsidTr="00EF0B46">
        <w:trPr>
          <w:trHeight w:val="275"/>
        </w:trPr>
        <w:tc>
          <w:tcPr>
            <w:tcW w:w="12476" w:type="dxa"/>
            <w:gridSpan w:val="2"/>
          </w:tcPr>
          <w:p w:rsidR="007D1C4D" w:rsidRPr="007D1C4D" w:rsidRDefault="007D1C4D" w:rsidP="007D1C4D">
            <w:pPr>
              <w:rPr>
                <w:rFonts w:ascii="Times New Roman" w:eastAsia="Times New Roman" w:hAnsi="Times New Roman" w:cs="Times New Roman"/>
                <w:sz w:val="20"/>
              </w:rPr>
            </w:pPr>
          </w:p>
        </w:tc>
        <w:tc>
          <w:tcPr>
            <w:tcW w:w="2409" w:type="dxa"/>
          </w:tcPr>
          <w:p w:rsidR="007D1C4D" w:rsidRPr="007D1C4D" w:rsidRDefault="007D1C4D" w:rsidP="007D1C4D">
            <w:pPr>
              <w:rPr>
                <w:rFonts w:ascii="Times New Roman" w:eastAsia="Times New Roman" w:hAnsi="Times New Roman" w:cs="Times New Roman"/>
                <w:sz w:val="20"/>
              </w:rPr>
            </w:pPr>
          </w:p>
        </w:tc>
      </w:tr>
      <w:tr w:rsidR="007D1C4D" w:rsidRPr="007D1C4D" w:rsidTr="00EF0B46">
        <w:trPr>
          <w:trHeight w:val="2760"/>
        </w:trPr>
        <w:tc>
          <w:tcPr>
            <w:tcW w:w="3120" w:type="dxa"/>
          </w:tcPr>
          <w:p w:rsidR="007D1C4D" w:rsidRPr="007D1C4D" w:rsidRDefault="007D1C4D" w:rsidP="007D1C4D">
            <w:pPr>
              <w:rPr>
                <w:rFonts w:ascii="Times New Roman" w:eastAsia="Times New Roman" w:hAnsi="Times New Roman" w:cs="Times New Roman"/>
                <w:sz w:val="24"/>
              </w:rPr>
            </w:pPr>
          </w:p>
        </w:tc>
        <w:tc>
          <w:tcPr>
            <w:tcW w:w="9356" w:type="dxa"/>
          </w:tcPr>
          <w:p w:rsidR="007D1C4D" w:rsidRPr="007D1C4D" w:rsidRDefault="007D1C4D" w:rsidP="007D1C4D">
            <w:pPr>
              <w:spacing w:line="276" w:lineRule="exact"/>
              <w:ind w:left="108"/>
              <w:rPr>
                <w:rFonts w:ascii="Times New Roman" w:eastAsia="Times New Roman" w:hAnsi="Times New Roman" w:cs="Times New Roman"/>
                <w:sz w:val="24"/>
              </w:rPr>
            </w:pPr>
            <w:r w:rsidRPr="007D1C4D">
              <w:rPr>
                <w:rFonts w:ascii="Times New Roman" w:eastAsia="Times New Roman" w:hAnsi="Times New Roman" w:cs="Times New Roman"/>
                <w:color w:val="212121"/>
                <w:sz w:val="24"/>
              </w:rPr>
              <w:t>ЛадогӀар:</w:t>
            </w:r>
            <w:r w:rsidRPr="007D1C4D">
              <w:rPr>
                <w:rFonts w:ascii="Times New Roman" w:eastAsia="Times New Roman" w:hAnsi="Times New Roman" w:cs="Times New Roman"/>
                <w:color w:val="212121"/>
                <w:spacing w:val="-3"/>
                <w:sz w:val="24"/>
              </w:rPr>
              <w:t xml:space="preserve"> </w:t>
            </w:r>
            <w:r w:rsidRPr="007D1C4D">
              <w:rPr>
                <w:rFonts w:ascii="Times New Roman" w:eastAsia="Times New Roman" w:hAnsi="Times New Roman" w:cs="Times New Roman"/>
                <w:color w:val="212121"/>
                <w:sz w:val="24"/>
              </w:rPr>
              <w:t>дешархоша</w:t>
            </w:r>
            <w:r w:rsidRPr="007D1C4D">
              <w:rPr>
                <w:rFonts w:ascii="Times New Roman" w:eastAsia="Times New Roman" w:hAnsi="Times New Roman" w:cs="Times New Roman"/>
                <w:color w:val="212121"/>
                <w:spacing w:val="-4"/>
                <w:sz w:val="24"/>
              </w:rPr>
              <w:t xml:space="preserve"> </w:t>
            </w:r>
            <w:r w:rsidRPr="007D1C4D">
              <w:rPr>
                <w:rFonts w:ascii="Times New Roman" w:eastAsia="Times New Roman" w:hAnsi="Times New Roman" w:cs="Times New Roman"/>
                <w:color w:val="212121"/>
                <w:sz w:val="24"/>
              </w:rPr>
              <w:t>ладугӀу</w:t>
            </w:r>
            <w:r w:rsidRPr="007D1C4D">
              <w:rPr>
                <w:rFonts w:ascii="Times New Roman" w:eastAsia="Times New Roman" w:hAnsi="Times New Roman" w:cs="Times New Roman"/>
                <w:color w:val="212121"/>
                <w:spacing w:val="-2"/>
                <w:sz w:val="24"/>
              </w:rPr>
              <w:t xml:space="preserve"> </w:t>
            </w:r>
            <w:r w:rsidRPr="007D1C4D">
              <w:rPr>
                <w:rFonts w:ascii="Times New Roman" w:eastAsia="Times New Roman" w:hAnsi="Times New Roman" w:cs="Times New Roman"/>
                <w:color w:val="212121"/>
                <w:sz w:val="24"/>
              </w:rPr>
              <w:t>хьехархочо</w:t>
            </w:r>
            <w:r w:rsidRPr="007D1C4D">
              <w:rPr>
                <w:rFonts w:ascii="Times New Roman" w:eastAsia="Times New Roman" w:hAnsi="Times New Roman" w:cs="Times New Roman"/>
                <w:color w:val="212121"/>
                <w:spacing w:val="-3"/>
                <w:sz w:val="24"/>
              </w:rPr>
              <w:t xml:space="preserve"> </w:t>
            </w:r>
            <w:r w:rsidRPr="007D1C4D">
              <w:rPr>
                <w:rFonts w:ascii="Times New Roman" w:eastAsia="Times New Roman" w:hAnsi="Times New Roman" w:cs="Times New Roman"/>
                <w:color w:val="212121"/>
                <w:sz w:val="24"/>
              </w:rPr>
              <w:t>йа</w:t>
            </w:r>
            <w:r w:rsidRPr="007D1C4D">
              <w:rPr>
                <w:rFonts w:ascii="Times New Roman" w:eastAsia="Times New Roman" w:hAnsi="Times New Roman" w:cs="Times New Roman"/>
                <w:color w:val="212121"/>
                <w:spacing w:val="-3"/>
                <w:sz w:val="24"/>
              </w:rPr>
              <w:t xml:space="preserve"> </w:t>
            </w:r>
            <w:r w:rsidRPr="007D1C4D">
              <w:rPr>
                <w:rFonts w:ascii="Times New Roman" w:eastAsia="Times New Roman" w:hAnsi="Times New Roman" w:cs="Times New Roman"/>
                <w:color w:val="212121"/>
                <w:sz w:val="24"/>
              </w:rPr>
              <w:t>говзаллин</w:t>
            </w:r>
            <w:r w:rsidRPr="007D1C4D">
              <w:rPr>
                <w:rFonts w:ascii="Times New Roman" w:eastAsia="Times New Roman" w:hAnsi="Times New Roman" w:cs="Times New Roman"/>
                <w:color w:val="212121"/>
                <w:spacing w:val="-3"/>
                <w:sz w:val="24"/>
              </w:rPr>
              <w:t xml:space="preserve"> </w:t>
            </w:r>
            <w:r w:rsidRPr="007D1C4D">
              <w:rPr>
                <w:rFonts w:ascii="Times New Roman" w:eastAsia="Times New Roman" w:hAnsi="Times New Roman" w:cs="Times New Roman"/>
                <w:color w:val="212121"/>
                <w:sz w:val="24"/>
              </w:rPr>
              <w:t>диктора</w:t>
            </w:r>
            <w:r w:rsidRPr="007D1C4D">
              <w:rPr>
                <w:rFonts w:ascii="Times New Roman" w:eastAsia="Times New Roman" w:hAnsi="Times New Roman" w:cs="Times New Roman"/>
                <w:color w:val="212121"/>
                <w:spacing w:val="-2"/>
                <w:sz w:val="24"/>
              </w:rPr>
              <w:t xml:space="preserve"> </w:t>
            </w:r>
            <w:r w:rsidRPr="007D1C4D">
              <w:rPr>
                <w:rFonts w:ascii="Times New Roman" w:eastAsia="Times New Roman" w:hAnsi="Times New Roman" w:cs="Times New Roman"/>
                <w:color w:val="212121"/>
                <w:sz w:val="24"/>
              </w:rPr>
              <w:t>дӀайоьшучу</w:t>
            </w:r>
          </w:p>
          <w:p w:rsidR="007D1C4D" w:rsidRPr="007D1C4D" w:rsidRDefault="007D1C4D" w:rsidP="007D1C4D">
            <w:pPr>
              <w:ind w:left="108" w:right="591"/>
              <w:rPr>
                <w:rFonts w:ascii="Times New Roman" w:eastAsia="Times New Roman" w:hAnsi="Times New Roman" w:cs="Times New Roman"/>
                <w:sz w:val="24"/>
              </w:rPr>
            </w:pPr>
            <w:r w:rsidRPr="007D1C4D">
              <w:rPr>
                <w:rFonts w:ascii="Times New Roman" w:eastAsia="Times New Roman" w:hAnsi="Times New Roman" w:cs="Times New Roman"/>
                <w:color w:val="212121"/>
                <w:sz w:val="24"/>
              </w:rPr>
              <w:t>исбаьхьаллин тексте (таро йелахь, цу гӀуллакхна оьшучу гӀирсех пайда а оьцуш).</w:t>
            </w:r>
            <w:r w:rsidRPr="007D1C4D">
              <w:rPr>
                <w:rFonts w:ascii="Times New Roman" w:eastAsia="Times New Roman" w:hAnsi="Times New Roman" w:cs="Times New Roman"/>
                <w:color w:val="212121"/>
                <w:spacing w:val="1"/>
                <w:sz w:val="24"/>
              </w:rPr>
              <w:t xml:space="preserve"> </w:t>
            </w:r>
            <w:r w:rsidRPr="007D1C4D">
              <w:rPr>
                <w:rFonts w:ascii="Times New Roman" w:eastAsia="Times New Roman" w:hAnsi="Times New Roman" w:cs="Times New Roman"/>
                <w:color w:val="212121"/>
                <w:sz w:val="24"/>
              </w:rPr>
              <w:t>Хьехархочо</w:t>
            </w:r>
            <w:r w:rsidRPr="007D1C4D">
              <w:rPr>
                <w:rFonts w:ascii="Times New Roman" w:eastAsia="Times New Roman" w:hAnsi="Times New Roman" w:cs="Times New Roman"/>
                <w:color w:val="212121"/>
                <w:spacing w:val="-3"/>
                <w:sz w:val="24"/>
              </w:rPr>
              <w:t xml:space="preserve"> </w:t>
            </w:r>
            <w:r w:rsidRPr="007D1C4D">
              <w:rPr>
                <w:rFonts w:ascii="Times New Roman" w:eastAsia="Times New Roman" w:hAnsi="Times New Roman" w:cs="Times New Roman"/>
                <w:color w:val="212121"/>
                <w:sz w:val="24"/>
              </w:rPr>
              <w:t>дешархойн</w:t>
            </w:r>
            <w:r w:rsidRPr="007D1C4D">
              <w:rPr>
                <w:rFonts w:ascii="Times New Roman" w:eastAsia="Times New Roman" w:hAnsi="Times New Roman" w:cs="Times New Roman"/>
                <w:color w:val="212121"/>
                <w:spacing w:val="-3"/>
                <w:sz w:val="24"/>
              </w:rPr>
              <w:t xml:space="preserve"> </w:t>
            </w:r>
            <w:r w:rsidRPr="007D1C4D">
              <w:rPr>
                <w:rFonts w:ascii="Times New Roman" w:eastAsia="Times New Roman" w:hAnsi="Times New Roman" w:cs="Times New Roman"/>
                <w:color w:val="212121"/>
                <w:sz w:val="24"/>
              </w:rPr>
              <w:t>тидам</w:t>
            </w:r>
            <w:r w:rsidRPr="007D1C4D">
              <w:rPr>
                <w:rFonts w:ascii="Times New Roman" w:eastAsia="Times New Roman" w:hAnsi="Times New Roman" w:cs="Times New Roman"/>
                <w:color w:val="212121"/>
                <w:spacing w:val="-4"/>
                <w:sz w:val="24"/>
              </w:rPr>
              <w:t xml:space="preserve"> </w:t>
            </w:r>
            <w:r w:rsidRPr="007D1C4D">
              <w:rPr>
                <w:rFonts w:ascii="Times New Roman" w:eastAsia="Times New Roman" w:hAnsi="Times New Roman" w:cs="Times New Roman"/>
                <w:color w:val="212121"/>
                <w:sz w:val="24"/>
              </w:rPr>
              <w:t>тӀебохуьйту</w:t>
            </w:r>
            <w:r w:rsidRPr="007D1C4D">
              <w:rPr>
                <w:rFonts w:ascii="Times New Roman" w:eastAsia="Times New Roman" w:hAnsi="Times New Roman" w:cs="Times New Roman"/>
                <w:color w:val="212121"/>
                <w:spacing w:val="-3"/>
                <w:sz w:val="24"/>
              </w:rPr>
              <w:t xml:space="preserve"> </w:t>
            </w:r>
            <w:r w:rsidRPr="007D1C4D">
              <w:rPr>
                <w:rFonts w:ascii="Times New Roman" w:eastAsia="Times New Roman" w:hAnsi="Times New Roman" w:cs="Times New Roman"/>
                <w:color w:val="212121"/>
                <w:sz w:val="24"/>
              </w:rPr>
              <w:t>нохчийн</w:t>
            </w:r>
            <w:r w:rsidRPr="007D1C4D">
              <w:rPr>
                <w:rFonts w:ascii="Times New Roman" w:eastAsia="Times New Roman" w:hAnsi="Times New Roman" w:cs="Times New Roman"/>
                <w:color w:val="212121"/>
                <w:spacing w:val="-3"/>
                <w:sz w:val="24"/>
              </w:rPr>
              <w:t xml:space="preserve"> </w:t>
            </w:r>
            <w:r w:rsidRPr="007D1C4D">
              <w:rPr>
                <w:rFonts w:ascii="Times New Roman" w:eastAsia="Times New Roman" w:hAnsi="Times New Roman" w:cs="Times New Roman"/>
                <w:color w:val="212121"/>
                <w:sz w:val="24"/>
              </w:rPr>
              <w:t>маттахь</w:t>
            </w:r>
            <w:r w:rsidRPr="007D1C4D">
              <w:rPr>
                <w:rFonts w:ascii="Times New Roman" w:eastAsia="Times New Roman" w:hAnsi="Times New Roman" w:cs="Times New Roman"/>
                <w:color w:val="212121"/>
                <w:spacing w:val="-5"/>
                <w:sz w:val="24"/>
              </w:rPr>
              <w:t xml:space="preserve"> </w:t>
            </w:r>
            <w:r w:rsidRPr="007D1C4D">
              <w:rPr>
                <w:rFonts w:ascii="Times New Roman" w:eastAsia="Times New Roman" w:hAnsi="Times New Roman" w:cs="Times New Roman"/>
                <w:color w:val="212121"/>
                <w:sz w:val="24"/>
              </w:rPr>
              <w:t>йешаран</w:t>
            </w:r>
            <w:r w:rsidRPr="007D1C4D">
              <w:rPr>
                <w:rFonts w:ascii="Times New Roman" w:eastAsia="Times New Roman" w:hAnsi="Times New Roman" w:cs="Times New Roman"/>
                <w:color w:val="212121"/>
                <w:spacing w:val="-2"/>
                <w:sz w:val="24"/>
              </w:rPr>
              <w:t xml:space="preserve"> </w:t>
            </w:r>
            <w:r w:rsidRPr="007D1C4D">
              <w:rPr>
                <w:rFonts w:ascii="Times New Roman" w:eastAsia="Times New Roman" w:hAnsi="Times New Roman" w:cs="Times New Roman"/>
                <w:color w:val="212121"/>
                <w:sz w:val="24"/>
              </w:rPr>
              <w:t>башхаллашна.</w:t>
            </w:r>
            <w:r w:rsidRPr="007D1C4D">
              <w:rPr>
                <w:rFonts w:ascii="Times New Roman" w:eastAsia="Times New Roman" w:hAnsi="Times New Roman" w:cs="Times New Roman"/>
                <w:color w:val="212121"/>
                <w:spacing w:val="-57"/>
                <w:sz w:val="24"/>
              </w:rPr>
              <w:t xml:space="preserve"> </w:t>
            </w:r>
            <w:r w:rsidRPr="007D1C4D">
              <w:rPr>
                <w:rFonts w:ascii="Times New Roman" w:eastAsia="Times New Roman" w:hAnsi="Times New Roman" w:cs="Times New Roman"/>
                <w:color w:val="212121"/>
                <w:sz w:val="24"/>
              </w:rPr>
              <w:t>ЛадоьгӀначу</w:t>
            </w:r>
            <w:r w:rsidRPr="007D1C4D">
              <w:rPr>
                <w:rFonts w:ascii="Times New Roman" w:eastAsia="Times New Roman" w:hAnsi="Times New Roman" w:cs="Times New Roman"/>
                <w:color w:val="212121"/>
                <w:spacing w:val="-1"/>
                <w:sz w:val="24"/>
              </w:rPr>
              <w:t xml:space="preserve"> </w:t>
            </w:r>
            <w:r w:rsidRPr="007D1C4D">
              <w:rPr>
                <w:rFonts w:ascii="Times New Roman" w:eastAsia="Times New Roman" w:hAnsi="Times New Roman" w:cs="Times New Roman"/>
                <w:color w:val="212121"/>
                <w:sz w:val="24"/>
              </w:rPr>
              <w:t>текстах</w:t>
            </w:r>
            <w:r w:rsidRPr="007D1C4D">
              <w:rPr>
                <w:rFonts w:ascii="Times New Roman" w:eastAsia="Times New Roman" w:hAnsi="Times New Roman" w:cs="Times New Roman"/>
                <w:color w:val="212121"/>
                <w:spacing w:val="1"/>
                <w:sz w:val="24"/>
              </w:rPr>
              <w:t xml:space="preserve"> </w:t>
            </w:r>
            <w:r w:rsidRPr="007D1C4D">
              <w:rPr>
                <w:rFonts w:ascii="Times New Roman" w:eastAsia="Times New Roman" w:hAnsi="Times New Roman" w:cs="Times New Roman"/>
                <w:color w:val="212121"/>
                <w:sz w:val="24"/>
              </w:rPr>
              <w:t>муха</w:t>
            </w:r>
            <w:r w:rsidRPr="007D1C4D">
              <w:rPr>
                <w:rFonts w:ascii="Times New Roman" w:eastAsia="Times New Roman" w:hAnsi="Times New Roman" w:cs="Times New Roman"/>
                <w:color w:val="212121"/>
                <w:spacing w:val="-1"/>
                <w:sz w:val="24"/>
              </w:rPr>
              <w:t xml:space="preserve"> </w:t>
            </w:r>
            <w:r w:rsidRPr="007D1C4D">
              <w:rPr>
                <w:rFonts w:ascii="Times New Roman" w:eastAsia="Times New Roman" w:hAnsi="Times New Roman" w:cs="Times New Roman"/>
                <w:color w:val="212121"/>
                <w:sz w:val="24"/>
              </w:rPr>
              <w:t>кхетта</w:t>
            </w:r>
            <w:r w:rsidRPr="007D1C4D">
              <w:rPr>
                <w:rFonts w:ascii="Times New Roman" w:eastAsia="Times New Roman" w:hAnsi="Times New Roman" w:cs="Times New Roman"/>
                <w:color w:val="212121"/>
                <w:spacing w:val="-1"/>
                <w:sz w:val="24"/>
              </w:rPr>
              <w:t xml:space="preserve"> </w:t>
            </w:r>
            <w:r w:rsidRPr="007D1C4D">
              <w:rPr>
                <w:rFonts w:ascii="Times New Roman" w:eastAsia="Times New Roman" w:hAnsi="Times New Roman" w:cs="Times New Roman"/>
                <w:color w:val="212121"/>
                <w:sz w:val="24"/>
              </w:rPr>
              <w:t>хьажа</w:t>
            </w:r>
            <w:r w:rsidRPr="007D1C4D">
              <w:rPr>
                <w:rFonts w:ascii="Times New Roman" w:eastAsia="Times New Roman" w:hAnsi="Times New Roman" w:cs="Times New Roman"/>
                <w:color w:val="212121"/>
                <w:spacing w:val="-2"/>
                <w:sz w:val="24"/>
              </w:rPr>
              <w:t xml:space="preserve"> </w:t>
            </w:r>
            <w:r w:rsidRPr="007D1C4D">
              <w:rPr>
                <w:rFonts w:ascii="Times New Roman" w:eastAsia="Times New Roman" w:hAnsi="Times New Roman" w:cs="Times New Roman"/>
                <w:color w:val="212121"/>
                <w:sz w:val="24"/>
              </w:rPr>
              <w:t>хаттарш</w:t>
            </w:r>
            <w:r w:rsidRPr="007D1C4D">
              <w:rPr>
                <w:rFonts w:ascii="Times New Roman" w:eastAsia="Times New Roman" w:hAnsi="Times New Roman" w:cs="Times New Roman"/>
                <w:sz w:val="24"/>
              </w:rPr>
              <w:t>.</w:t>
            </w:r>
          </w:p>
          <w:p w:rsidR="007D1C4D" w:rsidRPr="007D1C4D" w:rsidRDefault="007D1C4D" w:rsidP="007D1C4D">
            <w:pPr>
              <w:ind w:left="108" w:right="595"/>
              <w:rPr>
                <w:rFonts w:ascii="Times New Roman" w:eastAsia="Times New Roman" w:hAnsi="Times New Roman" w:cs="Times New Roman"/>
                <w:sz w:val="24"/>
              </w:rPr>
            </w:pPr>
            <w:r w:rsidRPr="007D1C4D">
              <w:rPr>
                <w:rFonts w:ascii="Times New Roman" w:eastAsia="Times New Roman" w:hAnsi="Times New Roman" w:cs="Times New Roman"/>
                <w:sz w:val="24"/>
              </w:rPr>
              <w:t>Хезаш</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йешар:</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текстах</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кхетархьама</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цаторийла</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йолчу</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боларца</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дешархойх</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хӀорамма</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а</w:t>
            </w:r>
            <w:r w:rsidRPr="007D1C4D">
              <w:rPr>
                <w:rFonts w:ascii="Times New Roman" w:eastAsia="Times New Roman" w:hAnsi="Times New Roman" w:cs="Times New Roman"/>
                <w:spacing w:val="-57"/>
                <w:sz w:val="24"/>
              </w:rPr>
              <w:t xml:space="preserve"> </w:t>
            </w:r>
            <w:r w:rsidRPr="007D1C4D">
              <w:rPr>
                <w:rFonts w:ascii="Times New Roman" w:eastAsia="Times New Roman" w:hAnsi="Times New Roman" w:cs="Times New Roman"/>
                <w:sz w:val="24"/>
              </w:rPr>
              <w:t>хезаш</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йешар.</w:t>
            </w:r>
          </w:p>
          <w:p w:rsidR="007D1C4D" w:rsidRPr="007D1C4D" w:rsidRDefault="007D1C4D" w:rsidP="007D1C4D">
            <w:pPr>
              <w:ind w:left="108" w:right="1163"/>
              <w:rPr>
                <w:rFonts w:ascii="Times New Roman" w:eastAsia="Times New Roman" w:hAnsi="Times New Roman" w:cs="Times New Roman"/>
                <w:sz w:val="24"/>
              </w:rPr>
            </w:pPr>
            <w:r w:rsidRPr="007D1C4D">
              <w:rPr>
                <w:rFonts w:ascii="Times New Roman" w:eastAsia="Times New Roman" w:hAnsi="Times New Roman" w:cs="Times New Roman"/>
                <w:sz w:val="24"/>
              </w:rPr>
              <w:t>Дагахь</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йешар:</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текст</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дагахь</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йешар,</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йешначух</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хиинарг</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дийцаре</w:t>
            </w:r>
            <w:r w:rsidRPr="007D1C4D">
              <w:rPr>
                <w:rFonts w:ascii="Times New Roman" w:eastAsia="Times New Roman" w:hAnsi="Times New Roman" w:cs="Times New Roman"/>
                <w:spacing w:val="-4"/>
                <w:sz w:val="24"/>
              </w:rPr>
              <w:t xml:space="preserve"> </w:t>
            </w:r>
            <w:r w:rsidRPr="007D1C4D">
              <w:rPr>
                <w:rFonts w:ascii="Times New Roman" w:eastAsia="Times New Roman" w:hAnsi="Times New Roman" w:cs="Times New Roman"/>
                <w:sz w:val="24"/>
              </w:rPr>
              <w:t>дан</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кечамбар.</w:t>
            </w:r>
            <w:r w:rsidRPr="007D1C4D">
              <w:rPr>
                <w:rFonts w:ascii="Times New Roman" w:eastAsia="Times New Roman" w:hAnsi="Times New Roman" w:cs="Times New Roman"/>
                <w:spacing w:val="-57"/>
                <w:sz w:val="24"/>
              </w:rPr>
              <w:t xml:space="preserve"> </w:t>
            </w:r>
            <w:r w:rsidRPr="007D1C4D">
              <w:rPr>
                <w:rFonts w:ascii="Times New Roman" w:eastAsia="Times New Roman" w:hAnsi="Times New Roman" w:cs="Times New Roman"/>
                <w:sz w:val="24"/>
              </w:rPr>
              <w:t>Байт</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дагахь</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Ӏамор.</w:t>
            </w:r>
          </w:p>
          <w:p w:rsidR="007D1C4D" w:rsidRPr="007D1C4D" w:rsidRDefault="007D1C4D" w:rsidP="007D1C4D">
            <w:pPr>
              <w:spacing w:line="276" w:lineRule="exact"/>
              <w:ind w:left="108" w:right="547"/>
              <w:rPr>
                <w:rFonts w:ascii="Times New Roman" w:eastAsia="Times New Roman" w:hAnsi="Times New Roman" w:cs="Times New Roman"/>
                <w:sz w:val="24"/>
              </w:rPr>
            </w:pPr>
            <w:r w:rsidRPr="007D1C4D">
              <w:rPr>
                <w:rFonts w:ascii="Times New Roman" w:eastAsia="Times New Roman" w:hAnsi="Times New Roman" w:cs="Times New Roman"/>
                <w:sz w:val="24"/>
              </w:rPr>
              <w:t>Цадевзачу дешнашца а, аларшца а болх бар: маьӀнех кхетархьама контекстан анализ</w:t>
            </w:r>
            <w:r w:rsidRPr="007D1C4D">
              <w:rPr>
                <w:rFonts w:ascii="Times New Roman" w:eastAsia="Times New Roman" w:hAnsi="Times New Roman" w:cs="Times New Roman"/>
                <w:spacing w:val="-58"/>
                <w:sz w:val="24"/>
              </w:rPr>
              <w:t xml:space="preserve"> </w:t>
            </w:r>
            <w:r w:rsidRPr="007D1C4D">
              <w:rPr>
                <w:rFonts w:ascii="Times New Roman" w:eastAsia="Times New Roman" w:hAnsi="Times New Roman" w:cs="Times New Roman"/>
                <w:sz w:val="24"/>
              </w:rPr>
              <w:t>йар;</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Ӏаматехь йеллачу дошамца</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болх бар.</w:t>
            </w:r>
          </w:p>
        </w:tc>
        <w:tc>
          <w:tcPr>
            <w:tcW w:w="2409" w:type="dxa"/>
          </w:tcPr>
          <w:p w:rsidR="007D1C4D" w:rsidRPr="007D1C4D" w:rsidRDefault="007D1C4D" w:rsidP="007D1C4D">
            <w:pPr>
              <w:spacing w:line="276" w:lineRule="exact"/>
              <w:ind w:left="145"/>
              <w:rPr>
                <w:rFonts w:ascii="Times New Roman" w:eastAsia="Times New Roman" w:hAnsi="Times New Roman" w:cs="Times New Roman"/>
                <w:sz w:val="24"/>
              </w:rPr>
            </w:pPr>
            <w:r w:rsidRPr="007D1C4D">
              <w:rPr>
                <w:rFonts w:ascii="Times New Roman" w:eastAsia="Times New Roman" w:hAnsi="Times New Roman" w:cs="Times New Roman"/>
                <w:color w:val="212121"/>
                <w:sz w:val="24"/>
              </w:rPr>
              <w:t>•</w:t>
            </w:r>
          </w:p>
        </w:tc>
      </w:tr>
    </w:tbl>
    <w:p w:rsidR="007D1C4D" w:rsidRPr="007D1C4D" w:rsidRDefault="007D1C4D" w:rsidP="007D1C4D">
      <w:pPr>
        <w:widowControl w:val="0"/>
        <w:autoSpaceDE w:val="0"/>
        <w:autoSpaceDN w:val="0"/>
        <w:spacing w:after="0" w:line="276" w:lineRule="exact"/>
        <w:rPr>
          <w:rFonts w:ascii="Times New Roman" w:eastAsia="Times New Roman" w:hAnsi="Times New Roman" w:cs="Times New Roman"/>
          <w:sz w:val="24"/>
        </w:rPr>
        <w:sectPr w:rsidR="007D1C4D" w:rsidRPr="007D1C4D">
          <w:pgSz w:w="16850" w:h="11920" w:orient="landscape"/>
          <w:pgMar w:top="980" w:right="760" w:bottom="1280" w:left="860" w:header="0" w:footer="1095" w:gutter="0"/>
          <w:cols w:space="720"/>
        </w:sectPr>
      </w:pPr>
    </w:p>
    <w:tbl>
      <w:tblPr>
        <w:tblStyle w:val="TableNormal"/>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20"/>
        <w:gridCol w:w="9356"/>
        <w:gridCol w:w="2409"/>
      </w:tblGrid>
      <w:tr w:rsidR="007D1C4D" w:rsidRPr="007D1C4D" w:rsidTr="00EF0B46">
        <w:trPr>
          <w:trHeight w:val="3312"/>
        </w:trPr>
        <w:tc>
          <w:tcPr>
            <w:tcW w:w="3120" w:type="dxa"/>
          </w:tcPr>
          <w:p w:rsidR="007D1C4D" w:rsidRPr="007D1C4D" w:rsidRDefault="007D1C4D" w:rsidP="007D1C4D">
            <w:pPr>
              <w:rPr>
                <w:rFonts w:ascii="Times New Roman" w:eastAsia="Times New Roman" w:hAnsi="Times New Roman" w:cs="Times New Roman"/>
                <w:sz w:val="24"/>
              </w:rPr>
            </w:pPr>
          </w:p>
        </w:tc>
        <w:tc>
          <w:tcPr>
            <w:tcW w:w="9356" w:type="dxa"/>
          </w:tcPr>
          <w:p w:rsidR="007D1C4D" w:rsidRPr="007D1C4D" w:rsidRDefault="007D1C4D" w:rsidP="007D1C4D">
            <w:pPr>
              <w:ind w:left="108" w:right="591" w:firstLine="708"/>
              <w:rPr>
                <w:rFonts w:ascii="Times New Roman" w:eastAsia="Times New Roman" w:hAnsi="Times New Roman" w:cs="Times New Roman"/>
                <w:sz w:val="24"/>
              </w:rPr>
            </w:pPr>
            <w:r w:rsidRPr="007D1C4D">
              <w:rPr>
                <w:rFonts w:ascii="Times New Roman" w:eastAsia="Times New Roman" w:hAnsi="Times New Roman" w:cs="Times New Roman"/>
                <w:sz w:val="24"/>
              </w:rPr>
              <w:t>Исбаьхьаллин</w:t>
            </w:r>
            <w:r w:rsidRPr="007D1C4D">
              <w:rPr>
                <w:rFonts w:ascii="Times New Roman" w:eastAsia="Times New Roman" w:hAnsi="Times New Roman" w:cs="Times New Roman"/>
                <w:spacing w:val="-4"/>
                <w:sz w:val="24"/>
              </w:rPr>
              <w:t xml:space="preserve"> </w:t>
            </w:r>
            <w:r w:rsidRPr="007D1C4D">
              <w:rPr>
                <w:rFonts w:ascii="Times New Roman" w:eastAsia="Times New Roman" w:hAnsi="Times New Roman" w:cs="Times New Roman"/>
                <w:sz w:val="24"/>
              </w:rPr>
              <w:t>говзаран</w:t>
            </w:r>
            <w:r w:rsidRPr="007D1C4D">
              <w:rPr>
                <w:rFonts w:ascii="Times New Roman" w:eastAsia="Times New Roman" w:hAnsi="Times New Roman" w:cs="Times New Roman"/>
                <w:spacing w:val="-5"/>
                <w:sz w:val="24"/>
              </w:rPr>
              <w:t xml:space="preserve"> </w:t>
            </w:r>
            <w:r w:rsidRPr="007D1C4D">
              <w:rPr>
                <w:rFonts w:ascii="Times New Roman" w:eastAsia="Times New Roman" w:hAnsi="Times New Roman" w:cs="Times New Roman"/>
                <w:sz w:val="24"/>
              </w:rPr>
              <w:t>анализ</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йар:</w:t>
            </w:r>
            <w:r w:rsidRPr="007D1C4D">
              <w:rPr>
                <w:rFonts w:ascii="Times New Roman" w:eastAsia="Times New Roman" w:hAnsi="Times New Roman" w:cs="Times New Roman"/>
                <w:spacing w:val="-4"/>
                <w:sz w:val="24"/>
              </w:rPr>
              <w:t xml:space="preserve"> </w:t>
            </w:r>
            <w:r w:rsidRPr="007D1C4D">
              <w:rPr>
                <w:rFonts w:ascii="Times New Roman" w:eastAsia="Times New Roman" w:hAnsi="Times New Roman" w:cs="Times New Roman"/>
                <w:sz w:val="24"/>
              </w:rPr>
              <w:t>коьрта</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идеяш</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гучуйахар;</w:t>
            </w:r>
            <w:r w:rsidRPr="007D1C4D">
              <w:rPr>
                <w:rFonts w:ascii="Times New Roman" w:eastAsia="Times New Roman" w:hAnsi="Times New Roman" w:cs="Times New Roman"/>
                <w:spacing w:val="-4"/>
                <w:sz w:val="24"/>
              </w:rPr>
              <w:t xml:space="preserve"> </w:t>
            </w:r>
            <w:r w:rsidRPr="007D1C4D">
              <w:rPr>
                <w:rFonts w:ascii="Times New Roman" w:eastAsia="Times New Roman" w:hAnsi="Times New Roman" w:cs="Times New Roman"/>
                <w:sz w:val="24"/>
              </w:rPr>
              <w:t>говзаран</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план</w:t>
            </w:r>
            <w:r w:rsidRPr="007D1C4D">
              <w:rPr>
                <w:rFonts w:ascii="Times New Roman" w:eastAsia="Times New Roman" w:hAnsi="Times New Roman" w:cs="Times New Roman"/>
                <w:spacing w:val="-57"/>
                <w:sz w:val="24"/>
              </w:rPr>
              <w:t xml:space="preserve"> </w:t>
            </w:r>
            <w:r w:rsidRPr="007D1C4D">
              <w:rPr>
                <w:rFonts w:ascii="Times New Roman" w:eastAsia="Times New Roman" w:hAnsi="Times New Roman" w:cs="Times New Roman"/>
                <w:sz w:val="24"/>
              </w:rPr>
              <w:t>хӀоттор.</w:t>
            </w:r>
          </w:p>
          <w:p w:rsidR="007D1C4D" w:rsidRPr="007D1C4D" w:rsidRDefault="007D1C4D" w:rsidP="007D1C4D">
            <w:pPr>
              <w:ind w:left="108" w:firstLine="60"/>
              <w:rPr>
                <w:rFonts w:ascii="Times New Roman" w:eastAsia="Times New Roman" w:hAnsi="Times New Roman" w:cs="Times New Roman"/>
                <w:sz w:val="24"/>
              </w:rPr>
            </w:pPr>
            <w:r w:rsidRPr="007D1C4D">
              <w:rPr>
                <w:rFonts w:ascii="Times New Roman" w:eastAsia="Times New Roman" w:hAnsi="Times New Roman" w:cs="Times New Roman"/>
                <w:sz w:val="24"/>
              </w:rPr>
              <w:t>Турпалхойн мах хадор: турпалхочун амалан коьрта битамаш билгалбаха хаар; церан</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леларца</w:t>
            </w:r>
            <w:r w:rsidRPr="007D1C4D">
              <w:rPr>
                <w:rFonts w:ascii="Times New Roman" w:eastAsia="Times New Roman" w:hAnsi="Times New Roman" w:cs="Times New Roman"/>
                <w:spacing w:val="-4"/>
                <w:sz w:val="24"/>
              </w:rPr>
              <w:t xml:space="preserve"> </w:t>
            </w:r>
            <w:r w:rsidRPr="007D1C4D">
              <w:rPr>
                <w:rFonts w:ascii="Times New Roman" w:eastAsia="Times New Roman" w:hAnsi="Times New Roman" w:cs="Times New Roman"/>
                <w:sz w:val="24"/>
              </w:rPr>
              <w:t>амал</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йовзар;</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турпалхойн</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леларийн</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бахьана</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довзийта</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а,</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церан</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гӀуллакхийн</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мах</w:t>
            </w:r>
            <w:r w:rsidRPr="007D1C4D">
              <w:rPr>
                <w:rFonts w:ascii="Times New Roman" w:eastAsia="Times New Roman" w:hAnsi="Times New Roman" w:cs="Times New Roman"/>
                <w:spacing w:val="-57"/>
                <w:sz w:val="24"/>
              </w:rPr>
              <w:t xml:space="preserve"> </w:t>
            </w:r>
            <w:r w:rsidRPr="007D1C4D">
              <w:rPr>
                <w:rFonts w:ascii="Times New Roman" w:eastAsia="Times New Roman" w:hAnsi="Times New Roman" w:cs="Times New Roman"/>
                <w:sz w:val="24"/>
              </w:rPr>
              <w:t>хадон а</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хаар.</w:t>
            </w:r>
          </w:p>
          <w:p w:rsidR="007D1C4D" w:rsidRPr="007D1C4D" w:rsidRDefault="007D1C4D" w:rsidP="007D1C4D">
            <w:pPr>
              <w:ind w:left="108"/>
              <w:rPr>
                <w:rFonts w:ascii="Times New Roman" w:eastAsia="Times New Roman" w:hAnsi="Times New Roman" w:cs="Times New Roman"/>
                <w:sz w:val="24"/>
              </w:rPr>
            </w:pPr>
            <w:r w:rsidRPr="007D1C4D">
              <w:rPr>
                <w:rFonts w:ascii="Times New Roman" w:eastAsia="Times New Roman" w:hAnsi="Times New Roman" w:cs="Times New Roman"/>
                <w:sz w:val="24"/>
              </w:rPr>
              <w:t>Ӏаморан</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текстаца</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диалог:</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хӀиттийнчу</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хаттаршна</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жоьпаш;</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кхачамбацар дӀадаккха</w:t>
            </w:r>
            <w:r w:rsidRPr="007D1C4D">
              <w:rPr>
                <w:rFonts w:ascii="Times New Roman" w:eastAsia="Times New Roman" w:hAnsi="Times New Roman" w:cs="Times New Roman"/>
                <w:spacing w:val="-4"/>
                <w:sz w:val="24"/>
              </w:rPr>
              <w:t xml:space="preserve"> </w:t>
            </w:r>
            <w:r w:rsidRPr="007D1C4D">
              <w:rPr>
                <w:rFonts w:ascii="Times New Roman" w:eastAsia="Times New Roman" w:hAnsi="Times New Roman" w:cs="Times New Roman"/>
                <w:sz w:val="24"/>
              </w:rPr>
              <w:t>шайн</w:t>
            </w:r>
            <w:r w:rsidRPr="007D1C4D">
              <w:rPr>
                <w:rFonts w:ascii="Times New Roman" w:eastAsia="Times New Roman" w:hAnsi="Times New Roman" w:cs="Times New Roman"/>
                <w:spacing w:val="-57"/>
                <w:sz w:val="24"/>
              </w:rPr>
              <w:t xml:space="preserve"> </w:t>
            </w:r>
            <w:r w:rsidRPr="007D1C4D">
              <w:rPr>
                <w:rFonts w:ascii="Times New Roman" w:eastAsia="Times New Roman" w:hAnsi="Times New Roman" w:cs="Times New Roman"/>
                <w:sz w:val="24"/>
              </w:rPr>
              <w:t>хьежам</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бовзийтар;</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шайна</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хетачун</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а, сацаман</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а бухедиллар</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довзийта</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хаар.</w:t>
            </w:r>
          </w:p>
          <w:p w:rsidR="007D1C4D" w:rsidRPr="007D1C4D" w:rsidRDefault="007D1C4D" w:rsidP="007D1C4D">
            <w:pPr>
              <w:ind w:left="108" w:right="865"/>
              <w:rPr>
                <w:rFonts w:ascii="Times New Roman" w:eastAsia="Times New Roman" w:hAnsi="Times New Roman" w:cs="Times New Roman"/>
                <w:sz w:val="24"/>
              </w:rPr>
            </w:pPr>
            <w:r w:rsidRPr="007D1C4D">
              <w:rPr>
                <w:rFonts w:ascii="Times New Roman" w:eastAsia="Times New Roman" w:hAnsi="Times New Roman" w:cs="Times New Roman"/>
                <w:sz w:val="24"/>
              </w:rPr>
              <w:t>Текстехь хӀиттийнчу гӀиллакх-оьздангаллин а, историко-культурин а, кхидолчу а</w:t>
            </w:r>
            <w:r w:rsidRPr="007D1C4D">
              <w:rPr>
                <w:rFonts w:ascii="Times New Roman" w:eastAsia="Times New Roman" w:hAnsi="Times New Roman" w:cs="Times New Roman"/>
                <w:spacing w:val="-57"/>
                <w:sz w:val="24"/>
              </w:rPr>
              <w:t xml:space="preserve"> </w:t>
            </w:r>
            <w:r w:rsidRPr="007D1C4D">
              <w:rPr>
                <w:rFonts w:ascii="Times New Roman" w:eastAsia="Times New Roman" w:hAnsi="Times New Roman" w:cs="Times New Roman"/>
                <w:sz w:val="24"/>
              </w:rPr>
              <w:t>хаттарийн</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анализ</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йар;</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гонахарчу</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бакъдолчун</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хьежамца</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царна</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жоьпаш</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лаха</w:t>
            </w:r>
            <w:r w:rsidRPr="007D1C4D">
              <w:rPr>
                <w:rFonts w:ascii="Times New Roman" w:eastAsia="Times New Roman" w:hAnsi="Times New Roman" w:cs="Times New Roman"/>
                <w:spacing w:val="-4"/>
                <w:sz w:val="24"/>
              </w:rPr>
              <w:t xml:space="preserve"> </w:t>
            </w:r>
            <w:r w:rsidRPr="007D1C4D">
              <w:rPr>
                <w:rFonts w:ascii="Times New Roman" w:eastAsia="Times New Roman" w:hAnsi="Times New Roman" w:cs="Times New Roman"/>
                <w:sz w:val="24"/>
              </w:rPr>
              <w:t>хаар.</w:t>
            </w:r>
          </w:p>
          <w:p w:rsidR="007D1C4D" w:rsidRPr="007D1C4D" w:rsidRDefault="007D1C4D" w:rsidP="007D1C4D">
            <w:pPr>
              <w:ind w:left="108"/>
              <w:rPr>
                <w:rFonts w:ascii="Times New Roman" w:eastAsia="Times New Roman" w:hAnsi="Times New Roman" w:cs="Times New Roman"/>
                <w:sz w:val="24"/>
              </w:rPr>
            </w:pPr>
            <w:r w:rsidRPr="007D1C4D">
              <w:rPr>
                <w:rFonts w:ascii="Times New Roman" w:eastAsia="Times New Roman" w:hAnsi="Times New Roman" w:cs="Times New Roman"/>
                <w:sz w:val="24"/>
              </w:rPr>
              <w:t>Тергам</w:t>
            </w:r>
            <w:r w:rsidRPr="007D1C4D">
              <w:rPr>
                <w:rFonts w:ascii="Times New Roman" w:eastAsia="Times New Roman" w:hAnsi="Times New Roman" w:cs="Times New Roman"/>
                <w:spacing w:val="-4"/>
                <w:sz w:val="24"/>
              </w:rPr>
              <w:t xml:space="preserve"> </w:t>
            </w:r>
            <w:r w:rsidRPr="007D1C4D">
              <w:rPr>
                <w:rFonts w:ascii="Times New Roman" w:eastAsia="Times New Roman" w:hAnsi="Times New Roman" w:cs="Times New Roman"/>
                <w:sz w:val="24"/>
              </w:rPr>
              <w:t>бар: суьртан</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(иллюстарцин)</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анализ</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йар,</w:t>
            </w:r>
            <w:r w:rsidRPr="007D1C4D">
              <w:rPr>
                <w:rFonts w:ascii="Times New Roman" w:eastAsia="Times New Roman" w:hAnsi="Times New Roman" w:cs="Times New Roman"/>
                <w:spacing w:val="-5"/>
                <w:sz w:val="24"/>
              </w:rPr>
              <w:t xml:space="preserve"> </w:t>
            </w:r>
            <w:r w:rsidRPr="007D1C4D">
              <w:rPr>
                <w:rFonts w:ascii="Times New Roman" w:eastAsia="Times New Roman" w:hAnsi="Times New Roman" w:cs="Times New Roman"/>
                <w:sz w:val="24"/>
              </w:rPr>
              <w:t>говзаран</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чулацамца</w:t>
            </w:r>
            <w:r w:rsidRPr="007D1C4D">
              <w:rPr>
                <w:rFonts w:ascii="Times New Roman" w:eastAsia="Times New Roman" w:hAnsi="Times New Roman" w:cs="Times New Roman"/>
                <w:spacing w:val="-4"/>
                <w:sz w:val="24"/>
              </w:rPr>
              <w:t xml:space="preserve"> </w:t>
            </w:r>
            <w:r w:rsidRPr="007D1C4D">
              <w:rPr>
                <w:rFonts w:ascii="Times New Roman" w:eastAsia="Times New Roman" w:hAnsi="Times New Roman" w:cs="Times New Roman"/>
                <w:sz w:val="24"/>
              </w:rPr>
              <w:t>и</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йустар,</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говзарна</w:t>
            </w:r>
            <w:r w:rsidRPr="007D1C4D">
              <w:rPr>
                <w:rFonts w:ascii="Times New Roman" w:eastAsia="Times New Roman" w:hAnsi="Times New Roman" w:cs="Times New Roman"/>
                <w:spacing w:val="-57"/>
                <w:sz w:val="24"/>
              </w:rPr>
              <w:t xml:space="preserve"> </w:t>
            </w:r>
            <w:r w:rsidRPr="007D1C4D">
              <w:rPr>
                <w:rFonts w:ascii="Times New Roman" w:eastAsia="Times New Roman" w:hAnsi="Times New Roman" w:cs="Times New Roman"/>
                <w:sz w:val="24"/>
              </w:rPr>
              <w:t>суьрташ</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дахкаран шайн кепаш йалор.</w:t>
            </w:r>
          </w:p>
        </w:tc>
        <w:tc>
          <w:tcPr>
            <w:tcW w:w="2409" w:type="dxa"/>
          </w:tcPr>
          <w:p w:rsidR="007D1C4D" w:rsidRPr="007D1C4D" w:rsidRDefault="007D1C4D" w:rsidP="007D1C4D">
            <w:pPr>
              <w:rPr>
                <w:rFonts w:ascii="Times New Roman" w:eastAsia="Times New Roman" w:hAnsi="Times New Roman" w:cs="Times New Roman"/>
                <w:sz w:val="24"/>
              </w:rPr>
            </w:pPr>
          </w:p>
        </w:tc>
      </w:tr>
      <w:tr w:rsidR="007D1C4D" w:rsidRPr="007D1C4D" w:rsidTr="00EF0B46">
        <w:trPr>
          <w:trHeight w:val="4692"/>
        </w:trPr>
        <w:tc>
          <w:tcPr>
            <w:tcW w:w="3120" w:type="dxa"/>
          </w:tcPr>
          <w:p w:rsidR="007D1C4D" w:rsidRPr="007D1C4D" w:rsidRDefault="007D1C4D" w:rsidP="007D1C4D">
            <w:pPr>
              <w:rPr>
                <w:rFonts w:ascii="Times New Roman" w:eastAsia="Times New Roman" w:hAnsi="Times New Roman" w:cs="Times New Roman"/>
                <w:sz w:val="24"/>
              </w:rPr>
            </w:pPr>
          </w:p>
        </w:tc>
        <w:tc>
          <w:tcPr>
            <w:tcW w:w="9356" w:type="dxa"/>
          </w:tcPr>
          <w:p w:rsidR="007D1C4D" w:rsidRPr="007D1C4D" w:rsidRDefault="007D1C4D" w:rsidP="007D1C4D">
            <w:pPr>
              <w:spacing w:line="275" w:lineRule="exact"/>
              <w:ind w:left="108"/>
              <w:rPr>
                <w:rFonts w:ascii="Times New Roman" w:eastAsia="Times New Roman" w:hAnsi="Times New Roman" w:cs="Times New Roman"/>
                <w:sz w:val="24"/>
              </w:rPr>
            </w:pPr>
            <w:r w:rsidRPr="007D1C4D">
              <w:rPr>
                <w:rFonts w:ascii="Times New Roman" w:eastAsia="Times New Roman" w:hAnsi="Times New Roman" w:cs="Times New Roman"/>
                <w:color w:val="212121"/>
                <w:sz w:val="24"/>
              </w:rPr>
              <w:t>ЛадогӀар:</w:t>
            </w:r>
            <w:r w:rsidRPr="007D1C4D">
              <w:rPr>
                <w:rFonts w:ascii="Times New Roman" w:eastAsia="Times New Roman" w:hAnsi="Times New Roman" w:cs="Times New Roman"/>
                <w:color w:val="212121"/>
                <w:spacing w:val="-3"/>
                <w:sz w:val="24"/>
              </w:rPr>
              <w:t xml:space="preserve"> </w:t>
            </w:r>
            <w:r w:rsidRPr="007D1C4D">
              <w:rPr>
                <w:rFonts w:ascii="Times New Roman" w:eastAsia="Times New Roman" w:hAnsi="Times New Roman" w:cs="Times New Roman"/>
                <w:color w:val="212121"/>
                <w:sz w:val="24"/>
              </w:rPr>
              <w:t>дешархоша</w:t>
            </w:r>
            <w:r w:rsidRPr="007D1C4D">
              <w:rPr>
                <w:rFonts w:ascii="Times New Roman" w:eastAsia="Times New Roman" w:hAnsi="Times New Roman" w:cs="Times New Roman"/>
                <w:color w:val="212121"/>
                <w:spacing w:val="-4"/>
                <w:sz w:val="24"/>
              </w:rPr>
              <w:t xml:space="preserve"> </w:t>
            </w:r>
            <w:r w:rsidRPr="007D1C4D">
              <w:rPr>
                <w:rFonts w:ascii="Times New Roman" w:eastAsia="Times New Roman" w:hAnsi="Times New Roman" w:cs="Times New Roman"/>
                <w:color w:val="212121"/>
                <w:sz w:val="24"/>
              </w:rPr>
              <w:t>ладугӀу</w:t>
            </w:r>
            <w:r w:rsidRPr="007D1C4D">
              <w:rPr>
                <w:rFonts w:ascii="Times New Roman" w:eastAsia="Times New Roman" w:hAnsi="Times New Roman" w:cs="Times New Roman"/>
                <w:color w:val="212121"/>
                <w:spacing w:val="-2"/>
                <w:sz w:val="24"/>
              </w:rPr>
              <w:t xml:space="preserve"> </w:t>
            </w:r>
            <w:r w:rsidRPr="007D1C4D">
              <w:rPr>
                <w:rFonts w:ascii="Times New Roman" w:eastAsia="Times New Roman" w:hAnsi="Times New Roman" w:cs="Times New Roman"/>
                <w:color w:val="212121"/>
                <w:sz w:val="24"/>
              </w:rPr>
              <w:t>хьехархочо</w:t>
            </w:r>
            <w:r w:rsidRPr="007D1C4D">
              <w:rPr>
                <w:rFonts w:ascii="Times New Roman" w:eastAsia="Times New Roman" w:hAnsi="Times New Roman" w:cs="Times New Roman"/>
                <w:color w:val="212121"/>
                <w:spacing w:val="-3"/>
                <w:sz w:val="24"/>
              </w:rPr>
              <w:t xml:space="preserve"> </w:t>
            </w:r>
            <w:r w:rsidRPr="007D1C4D">
              <w:rPr>
                <w:rFonts w:ascii="Times New Roman" w:eastAsia="Times New Roman" w:hAnsi="Times New Roman" w:cs="Times New Roman"/>
                <w:color w:val="212121"/>
                <w:sz w:val="24"/>
              </w:rPr>
              <w:t>йа</w:t>
            </w:r>
            <w:r w:rsidRPr="007D1C4D">
              <w:rPr>
                <w:rFonts w:ascii="Times New Roman" w:eastAsia="Times New Roman" w:hAnsi="Times New Roman" w:cs="Times New Roman"/>
                <w:color w:val="212121"/>
                <w:spacing w:val="-3"/>
                <w:sz w:val="24"/>
              </w:rPr>
              <w:t xml:space="preserve"> </w:t>
            </w:r>
            <w:r w:rsidRPr="007D1C4D">
              <w:rPr>
                <w:rFonts w:ascii="Times New Roman" w:eastAsia="Times New Roman" w:hAnsi="Times New Roman" w:cs="Times New Roman"/>
                <w:color w:val="212121"/>
                <w:sz w:val="24"/>
              </w:rPr>
              <w:t>говзаллин</w:t>
            </w:r>
            <w:r w:rsidRPr="007D1C4D">
              <w:rPr>
                <w:rFonts w:ascii="Times New Roman" w:eastAsia="Times New Roman" w:hAnsi="Times New Roman" w:cs="Times New Roman"/>
                <w:color w:val="212121"/>
                <w:spacing w:val="-3"/>
                <w:sz w:val="24"/>
              </w:rPr>
              <w:t xml:space="preserve"> </w:t>
            </w:r>
            <w:r w:rsidRPr="007D1C4D">
              <w:rPr>
                <w:rFonts w:ascii="Times New Roman" w:eastAsia="Times New Roman" w:hAnsi="Times New Roman" w:cs="Times New Roman"/>
                <w:color w:val="212121"/>
                <w:sz w:val="24"/>
              </w:rPr>
              <w:t>диктора</w:t>
            </w:r>
            <w:r w:rsidRPr="007D1C4D">
              <w:rPr>
                <w:rFonts w:ascii="Times New Roman" w:eastAsia="Times New Roman" w:hAnsi="Times New Roman" w:cs="Times New Roman"/>
                <w:color w:val="212121"/>
                <w:spacing w:val="-2"/>
                <w:sz w:val="24"/>
              </w:rPr>
              <w:t xml:space="preserve"> </w:t>
            </w:r>
            <w:r w:rsidRPr="007D1C4D">
              <w:rPr>
                <w:rFonts w:ascii="Times New Roman" w:eastAsia="Times New Roman" w:hAnsi="Times New Roman" w:cs="Times New Roman"/>
                <w:color w:val="212121"/>
                <w:sz w:val="24"/>
              </w:rPr>
              <w:t>дӀайоьшучу</w:t>
            </w:r>
          </w:p>
          <w:p w:rsidR="007D1C4D" w:rsidRPr="007D1C4D" w:rsidRDefault="007D1C4D" w:rsidP="007D1C4D">
            <w:pPr>
              <w:ind w:left="108" w:right="591"/>
              <w:rPr>
                <w:rFonts w:ascii="Times New Roman" w:eastAsia="Times New Roman" w:hAnsi="Times New Roman" w:cs="Times New Roman"/>
                <w:sz w:val="24"/>
              </w:rPr>
            </w:pPr>
            <w:r w:rsidRPr="007D1C4D">
              <w:rPr>
                <w:rFonts w:ascii="Times New Roman" w:eastAsia="Times New Roman" w:hAnsi="Times New Roman" w:cs="Times New Roman"/>
                <w:color w:val="212121"/>
                <w:sz w:val="24"/>
              </w:rPr>
              <w:t>исбаьхьаллин тексте (таро йелахь, цу гӀуллакхна оьшучу гӀирсех пайда а оьцуш).</w:t>
            </w:r>
            <w:r w:rsidRPr="007D1C4D">
              <w:rPr>
                <w:rFonts w:ascii="Times New Roman" w:eastAsia="Times New Roman" w:hAnsi="Times New Roman" w:cs="Times New Roman"/>
                <w:color w:val="212121"/>
                <w:spacing w:val="1"/>
                <w:sz w:val="24"/>
              </w:rPr>
              <w:t xml:space="preserve"> </w:t>
            </w:r>
            <w:r w:rsidRPr="007D1C4D">
              <w:rPr>
                <w:rFonts w:ascii="Times New Roman" w:eastAsia="Times New Roman" w:hAnsi="Times New Roman" w:cs="Times New Roman"/>
                <w:color w:val="212121"/>
                <w:sz w:val="24"/>
              </w:rPr>
              <w:t>Хьехархочо</w:t>
            </w:r>
            <w:r w:rsidRPr="007D1C4D">
              <w:rPr>
                <w:rFonts w:ascii="Times New Roman" w:eastAsia="Times New Roman" w:hAnsi="Times New Roman" w:cs="Times New Roman"/>
                <w:color w:val="212121"/>
                <w:spacing w:val="-3"/>
                <w:sz w:val="24"/>
              </w:rPr>
              <w:t xml:space="preserve"> </w:t>
            </w:r>
            <w:r w:rsidRPr="007D1C4D">
              <w:rPr>
                <w:rFonts w:ascii="Times New Roman" w:eastAsia="Times New Roman" w:hAnsi="Times New Roman" w:cs="Times New Roman"/>
                <w:color w:val="212121"/>
                <w:sz w:val="24"/>
              </w:rPr>
              <w:t>дешархойн</w:t>
            </w:r>
            <w:r w:rsidRPr="007D1C4D">
              <w:rPr>
                <w:rFonts w:ascii="Times New Roman" w:eastAsia="Times New Roman" w:hAnsi="Times New Roman" w:cs="Times New Roman"/>
                <w:color w:val="212121"/>
                <w:spacing w:val="-3"/>
                <w:sz w:val="24"/>
              </w:rPr>
              <w:t xml:space="preserve"> </w:t>
            </w:r>
            <w:r w:rsidRPr="007D1C4D">
              <w:rPr>
                <w:rFonts w:ascii="Times New Roman" w:eastAsia="Times New Roman" w:hAnsi="Times New Roman" w:cs="Times New Roman"/>
                <w:color w:val="212121"/>
                <w:sz w:val="24"/>
              </w:rPr>
              <w:t>тидам</w:t>
            </w:r>
            <w:r w:rsidRPr="007D1C4D">
              <w:rPr>
                <w:rFonts w:ascii="Times New Roman" w:eastAsia="Times New Roman" w:hAnsi="Times New Roman" w:cs="Times New Roman"/>
                <w:color w:val="212121"/>
                <w:spacing w:val="-4"/>
                <w:sz w:val="24"/>
              </w:rPr>
              <w:t xml:space="preserve"> </w:t>
            </w:r>
            <w:r w:rsidRPr="007D1C4D">
              <w:rPr>
                <w:rFonts w:ascii="Times New Roman" w:eastAsia="Times New Roman" w:hAnsi="Times New Roman" w:cs="Times New Roman"/>
                <w:color w:val="212121"/>
                <w:sz w:val="24"/>
              </w:rPr>
              <w:t>тӀебохуьйту</w:t>
            </w:r>
            <w:r w:rsidRPr="007D1C4D">
              <w:rPr>
                <w:rFonts w:ascii="Times New Roman" w:eastAsia="Times New Roman" w:hAnsi="Times New Roman" w:cs="Times New Roman"/>
                <w:color w:val="212121"/>
                <w:spacing w:val="-3"/>
                <w:sz w:val="24"/>
              </w:rPr>
              <w:t xml:space="preserve"> </w:t>
            </w:r>
            <w:r w:rsidRPr="007D1C4D">
              <w:rPr>
                <w:rFonts w:ascii="Times New Roman" w:eastAsia="Times New Roman" w:hAnsi="Times New Roman" w:cs="Times New Roman"/>
                <w:color w:val="212121"/>
                <w:sz w:val="24"/>
              </w:rPr>
              <w:t>нохчийн</w:t>
            </w:r>
            <w:r w:rsidRPr="007D1C4D">
              <w:rPr>
                <w:rFonts w:ascii="Times New Roman" w:eastAsia="Times New Roman" w:hAnsi="Times New Roman" w:cs="Times New Roman"/>
                <w:color w:val="212121"/>
                <w:spacing w:val="-3"/>
                <w:sz w:val="24"/>
              </w:rPr>
              <w:t xml:space="preserve"> </w:t>
            </w:r>
            <w:r w:rsidRPr="007D1C4D">
              <w:rPr>
                <w:rFonts w:ascii="Times New Roman" w:eastAsia="Times New Roman" w:hAnsi="Times New Roman" w:cs="Times New Roman"/>
                <w:color w:val="212121"/>
                <w:sz w:val="24"/>
              </w:rPr>
              <w:t>маттахь</w:t>
            </w:r>
            <w:r w:rsidRPr="007D1C4D">
              <w:rPr>
                <w:rFonts w:ascii="Times New Roman" w:eastAsia="Times New Roman" w:hAnsi="Times New Roman" w:cs="Times New Roman"/>
                <w:color w:val="212121"/>
                <w:spacing w:val="-5"/>
                <w:sz w:val="24"/>
              </w:rPr>
              <w:t xml:space="preserve"> </w:t>
            </w:r>
            <w:r w:rsidRPr="007D1C4D">
              <w:rPr>
                <w:rFonts w:ascii="Times New Roman" w:eastAsia="Times New Roman" w:hAnsi="Times New Roman" w:cs="Times New Roman"/>
                <w:color w:val="212121"/>
                <w:sz w:val="24"/>
              </w:rPr>
              <w:t>йешаран</w:t>
            </w:r>
            <w:r w:rsidRPr="007D1C4D">
              <w:rPr>
                <w:rFonts w:ascii="Times New Roman" w:eastAsia="Times New Roman" w:hAnsi="Times New Roman" w:cs="Times New Roman"/>
                <w:color w:val="212121"/>
                <w:spacing w:val="-2"/>
                <w:sz w:val="24"/>
              </w:rPr>
              <w:t xml:space="preserve"> </w:t>
            </w:r>
            <w:r w:rsidRPr="007D1C4D">
              <w:rPr>
                <w:rFonts w:ascii="Times New Roman" w:eastAsia="Times New Roman" w:hAnsi="Times New Roman" w:cs="Times New Roman"/>
                <w:color w:val="212121"/>
                <w:sz w:val="24"/>
              </w:rPr>
              <w:t>башхаллашна.</w:t>
            </w:r>
            <w:r w:rsidRPr="007D1C4D">
              <w:rPr>
                <w:rFonts w:ascii="Times New Roman" w:eastAsia="Times New Roman" w:hAnsi="Times New Roman" w:cs="Times New Roman"/>
                <w:color w:val="212121"/>
                <w:spacing w:val="-57"/>
                <w:sz w:val="24"/>
              </w:rPr>
              <w:t xml:space="preserve"> </w:t>
            </w:r>
            <w:r w:rsidRPr="007D1C4D">
              <w:rPr>
                <w:rFonts w:ascii="Times New Roman" w:eastAsia="Times New Roman" w:hAnsi="Times New Roman" w:cs="Times New Roman"/>
                <w:color w:val="212121"/>
                <w:sz w:val="24"/>
              </w:rPr>
              <w:t>ЛадоьгӀначу</w:t>
            </w:r>
            <w:r w:rsidRPr="007D1C4D">
              <w:rPr>
                <w:rFonts w:ascii="Times New Roman" w:eastAsia="Times New Roman" w:hAnsi="Times New Roman" w:cs="Times New Roman"/>
                <w:color w:val="212121"/>
                <w:spacing w:val="-1"/>
                <w:sz w:val="24"/>
              </w:rPr>
              <w:t xml:space="preserve"> </w:t>
            </w:r>
            <w:r w:rsidRPr="007D1C4D">
              <w:rPr>
                <w:rFonts w:ascii="Times New Roman" w:eastAsia="Times New Roman" w:hAnsi="Times New Roman" w:cs="Times New Roman"/>
                <w:color w:val="212121"/>
                <w:sz w:val="24"/>
              </w:rPr>
              <w:t>текстах</w:t>
            </w:r>
            <w:r w:rsidRPr="007D1C4D">
              <w:rPr>
                <w:rFonts w:ascii="Times New Roman" w:eastAsia="Times New Roman" w:hAnsi="Times New Roman" w:cs="Times New Roman"/>
                <w:color w:val="212121"/>
                <w:spacing w:val="1"/>
                <w:sz w:val="24"/>
              </w:rPr>
              <w:t xml:space="preserve"> </w:t>
            </w:r>
            <w:r w:rsidRPr="007D1C4D">
              <w:rPr>
                <w:rFonts w:ascii="Times New Roman" w:eastAsia="Times New Roman" w:hAnsi="Times New Roman" w:cs="Times New Roman"/>
                <w:color w:val="212121"/>
                <w:sz w:val="24"/>
              </w:rPr>
              <w:t>муха</w:t>
            </w:r>
            <w:r w:rsidRPr="007D1C4D">
              <w:rPr>
                <w:rFonts w:ascii="Times New Roman" w:eastAsia="Times New Roman" w:hAnsi="Times New Roman" w:cs="Times New Roman"/>
                <w:color w:val="212121"/>
                <w:spacing w:val="-1"/>
                <w:sz w:val="24"/>
              </w:rPr>
              <w:t xml:space="preserve"> </w:t>
            </w:r>
            <w:r w:rsidRPr="007D1C4D">
              <w:rPr>
                <w:rFonts w:ascii="Times New Roman" w:eastAsia="Times New Roman" w:hAnsi="Times New Roman" w:cs="Times New Roman"/>
                <w:color w:val="212121"/>
                <w:sz w:val="24"/>
              </w:rPr>
              <w:t>кхетта</w:t>
            </w:r>
            <w:r w:rsidRPr="007D1C4D">
              <w:rPr>
                <w:rFonts w:ascii="Times New Roman" w:eastAsia="Times New Roman" w:hAnsi="Times New Roman" w:cs="Times New Roman"/>
                <w:color w:val="212121"/>
                <w:spacing w:val="-1"/>
                <w:sz w:val="24"/>
              </w:rPr>
              <w:t xml:space="preserve"> </w:t>
            </w:r>
            <w:r w:rsidRPr="007D1C4D">
              <w:rPr>
                <w:rFonts w:ascii="Times New Roman" w:eastAsia="Times New Roman" w:hAnsi="Times New Roman" w:cs="Times New Roman"/>
                <w:color w:val="212121"/>
                <w:sz w:val="24"/>
              </w:rPr>
              <w:t>хьажа</w:t>
            </w:r>
            <w:r w:rsidRPr="007D1C4D">
              <w:rPr>
                <w:rFonts w:ascii="Times New Roman" w:eastAsia="Times New Roman" w:hAnsi="Times New Roman" w:cs="Times New Roman"/>
                <w:color w:val="212121"/>
                <w:spacing w:val="-2"/>
                <w:sz w:val="24"/>
              </w:rPr>
              <w:t xml:space="preserve"> </w:t>
            </w:r>
            <w:r w:rsidRPr="007D1C4D">
              <w:rPr>
                <w:rFonts w:ascii="Times New Roman" w:eastAsia="Times New Roman" w:hAnsi="Times New Roman" w:cs="Times New Roman"/>
                <w:color w:val="212121"/>
                <w:sz w:val="24"/>
              </w:rPr>
              <w:t>хаттарш</w:t>
            </w:r>
            <w:r w:rsidRPr="007D1C4D">
              <w:rPr>
                <w:rFonts w:ascii="Times New Roman" w:eastAsia="Times New Roman" w:hAnsi="Times New Roman" w:cs="Times New Roman"/>
                <w:sz w:val="24"/>
              </w:rPr>
              <w:t>.</w:t>
            </w:r>
          </w:p>
          <w:p w:rsidR="007D1C4D" w:rsidRPr="007D1C4D" w:rsidRDefault="007D1C4D" w:rsidP="007D1C4D">
            <w:pPr>
              <w:ind w:left="108" w:right="595"/>
              <w:rPr>
                <w:rFonts w:ascii="Times New Roman" w:eastAsia="Times New Roman" w:hAnsi="Times New Roman" w:cs="Times New Roman"/>
                <w:sz w:val="24"/>
              </w:rPr>
            </w:pPr>
            <w:r w:rsidRPr="007D1C4D">
              <w:rPr>
                <w:rFonts w:ascii="Times New Roman" w:eastAsia="Times New Roman" w:hAnsi="Times New Roman" w:cs="Times New Roman"/>
                <w:sz w:val="24"/>
              </w:rPr>
              <w:t>Хезаш</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йешар:</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текстах</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кхетархьама</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цаторийла</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йолчу</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боларца</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дешархойх</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хӀорамма</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а</w:t>
            </w:r>
            <w:r w:rsidRPr="007D1C4D">
              <w:rPr>
                <w:rFonts w:ascii="Times New Roman" w:eastAsia="Times New Roman" w:hAnsi="Times New Roman" w:cs="Times New Roman"/>
                <w:spacing w:val="-57"/>
                <w:sz w:val="24"/>
              </w:rPr>
              <w:t xml:space="preserve"> </w:t>
            </w:r>
            <w:r w:rsidRPr="007D1C4D">
              <w:rPr>
                <w:rFonts w:ascii="Times New Roman" w:eastAsia="Times New Roman" w:hAnsi="Times New Roman" w:cs="Times New Roman"/>
                <w:sz w:val="24"/>
              </w:rPr>
              <w:t>хезаш</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йешар.</w:t>
            </w:r>
          </w:p>
          <w:p w:rsidR="007D1C4D" w:rsidRPr="007D1C4D" w:rsidRDefault="007D1C4D" w:rsidP="007D1C4D">
            <w:pPr>
              <w:ind w:left="108"/>
              <w:rPr>
                <w:rFonts w:ascii="Times New Roman" w:eastAsia="Times New Roman" w:hAnsi="Times New Roman" w:cs="Times New Roman"/>
                <w:sz w:val="24"/>
              </w:rPr>
            </w:pPr>
            <w:r w:rsidRPr="007D1C4D">
              <w:rPr>
                <w:rFonts w:ascii="Times New Roman" w:eastAsia="Times New Roman" w:hAnsi="Times New Roman" w:cs="Times New Roman"/>
                <w:sz w:val="24"/>
              </w:rPr>
              <w:t>Дагахь</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йешар:</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текст</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дагахь</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йешар,</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йешначух</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хиинарг</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дийцаре</w:t>
            </w:r>
            <w:r w:rsidRPr="007D1C4D">
              <w:rPr>
                <w:rFonts w:ascii="Times New Roman" w:eastAsia="Times New Roman" w:hAnsi="Times New Roman" w:cs="Times New Roman"/>
                <w:spacing w:val="-4"/>
                <w:sz w:val="24"/>
              </w:rPr>
              <w:t xml:space="preserve"> </w:t>
            </w:r>
            <w:r w:rsidRPr="007D1C4D">
              <w:rPr>
                <w:rFonts w:ascii="Times New Roman" w:eastAsia="Times New Roman" w:hAnsi="Times New Roman" w:cs="Times New Roman"/>
                <w:sz w:val="24"/>
              </w:rPr>
              <w:t>дан</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кечамбар.</w:t>
            </w:r>
          </w:p>
          <w:p w:rsidR="007D1C4D" w:rsidRPr="007D1C4D" w:rsidRDefault="007D1C4D" w:rsidP="007D1C4D">
            <w:pPr>
              <w:ind w:left="108" w:right="547"/>
              <w:rPr>
                <w:rFonts w:ascii="Times New Roman" w:eastAsia="Times New Roman" w:hAnsi="Times New Roman" w:cs="Times New Roman"/>
                <w:sz w:val="24"/>
              </w:rPr>
            </w:pPr>
            <w:r w:rsidRPr="007D1C4D">
              <w:rPr>
                <w:rFonts w:ascii="Times New Roman" w:eastAsia="Times New Roman" w:hAnsi="Times New Roman" w:cs="Times New Roman"/>
                <w:sz w:val="24"/>
              </w:rPr>
              <w:t>Цадевзачу дешнашца а, аларшца а болх бар: маьӀнех кхетархьама контекстан анализ</w:t>
            </w:r>
            <w:r w:rsidRPr="007D1C4D">
              <w:rPr>
                <w:rFonts w:ascii="Times New Roman" w:eastAsia="Times New Roman" w:hAnsi="Times New Roman" w:cs="Times New Roman"/>
                <w:spacing w:val="-57"/>
                <w:sz w:val="24"/>
              </w:rPr>
              <w:t xml:space="preserve"> </w:t>
            </w:r>
            <w:r w:rsidRPr="007D1C4D">
              <w:rPr>
                <w:rFonts w:ascii="Times New Roman" w:eastAsia="Times New Roman" w:hAnsi="Times New Roman" w:cs="Times New Roman"/>
                <w:sz w:val="24"/>
              </w:rPr>
              <w:t>йар;</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Ӏаматехь йеллачу дошамца</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болх бар.</w:t>
            </w:r>
          </w:p>
          <w:p w:rsidR="007D1C4D" w:rsidRPr="007D1C4D" w:rsidRDefault="007D1C4D" w:rsidP="007D1C4D">
            <w:pPr>
              <w:ind w:left="108"/>
              <w:rPr>
                <w:rFonts w:ascii="Times New Roman" w:eastAsia="Times New Roman" w:hAnsi="Times New Roman" w:cs="Times New Roman"/>
                <w:sz w:val="24"/>
              </w:rPr>
            </w:pPr>
            <w:r w:rsidRPr="007D1C4D">
              <w:rPr>
                <w:rFonts w:ascii="Times New Roman" w:eastAsia="Times New Roman" w:hAnsi="Times New Roman" w:cs="Times New Roman"/>
                <w:sz w:val="24"/>
              </w:rPr>
              <w:t>Ӏаморан</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текстаца</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диалог:</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хӀиттийнчу</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хаттаршна</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жоьпаш;</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кхачамбацар дӀадаккха</w:t>
            </w:r>
            <w:r w:rsidRPr="007D1C4D">
              <w:rPr>
                <w:rFonts w:ascii="Times New Roman" w:eastAsia="Times New Roman" w:hAnsi="Times New Roman" w:cs="Times New Roman"/>
                <w:spacing w:val="-4"/>
                <w:sz w:val="24"/>
              </w:rPr>
              <w:t xml:space="preserve"> </w:t>
            </w:r>
            <w:r w:rsidRPr="007D1C4D">
              <w:rPr>
                <w:rFonts w:ascii="Times New Roman" w:eastAsia="Times New Roman" w:hAnsi="Times New Roman" w:cs="Times New Roman"/>
                <w:sz w:val="24"/>
              </w:rPr>
              <w:t>шайн</w:t>
            </w:r>
            <w:r w:rsidRPr="007D1C4D">
              <w:rPr>
                <w:rFonts w:ascii="Times New Roman" w:eastAsia="Times New Roman" w:hAnsi="Times New Roman" w:cs="Times New Roman"/>
                <w:spacing w:val="-57"/>
                <w:sz w:val="24"/>
              </w:rPr>
              <w:t xml:space="preserve"> </w:t>
            </w:r>
            <w:r w:rsidRPr="007D1C4D">
              <w:rPr>
                <w:rFonts w:ascii="Times New Roman" w:eastAsia="Times New Roman" w:hAnsi="Times New Roman" w:cs="Times New Roman"/>
                <w:sz w:val="24"/>
              </w:rPr>
              <w:t>хьежам</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бовзийтар;</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шайна</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хетачун</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а, сацаман</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а бухедиллар</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довзийта</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хаар.</w:t>
            </w:r>
          </w:p>
          <w:p w:rsidR="007D1C4D" w:rsidRPr="007D1C4D" w:rsidRDefault="007D1C4D" w:rsidP="007D1C4D">
            <w:pPr>
              <w:ind w:left="108" w:right="591"/>
              <w:rPr>
                <w:rFonts w:ascii="Times New Roman" w:eastAsia="Times New Roman" w:hAnsi="Times New Roman" w:cs="Times New Roman"/>
                <w:sz w:val="24"/>
              </w:rPr>
            </w:pPr>
            <w:r w:rsidRPr="007D1C4D">
              <w:rPr>
                <w:rFonts w:ascii="Times New Roman" w:eastAsia="Times New Roman" w:hAnsi="Times New Roman" w:cs="Times New Roman"/>
                <w:sz w:val="24"/>
              </w:rPr>
              <w:t>Талламан болх: масала,</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акхаройх лаьцна хаза хӀуманаш дуьйцуш нохчийн маттахь</w:t>
            </w:r>
            <w:r w:rsidRPr="007D1C4D">
              <w:rPr>
                <w:rFonts w:ascii="Times New Roman" w:eastAsia="Times New Roman" w:hAnsi="Times New Roman" w:cs="Times New Roman"/>
                <w:spacing w:val="-57"/>
                <w:sz w:val="24"/>
              </w:rPr>
              <w:t xml:space="preserve"> </w:t>
            </w:r>
            <w:r w:rsidRPr="007D1C4D">
              <w:rPr>
                <w:rFonts w:ascii="Times New Roman" w:eastAsia="Times New Roman" w:hAnsi="Times New Roman" w:cs="Times New Roman"/>
                <w:sz w:val="24"/>
              </w:rPr>
              <w:t>текст</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кечйар.</w:t>
            </w:r>
          </w:p>
          <w:p w:rsidR="007D1C4D" w:rsidRPr="007D1C4D" w:rsidRDefault="007D1C4D" w:rsidP="007D1C4D">
            <w:pPr>
              <w:spacing w:line="270" w:lineRule="atLeast"/>
              <w:ind w:left="108" w:right="763"/>
              <w:rPr>
                <w:rFonts w:ascii="Times New Roman" w:eastAsia="Times New Roman" w:hAnsi="Times New Roman" w:cs="Times New Roman"/>
                <w:sz w:val="24"/>
              </w:rPr>
            </w:pPr>
            <w:r w:rsidRPr="007D1C4D">
              <w:rPr>
                <w:rFonts w:ascii="Times New Roman" w:eastAsia="Times New Roman" w:hAnsi="Times New Roman" w:cs="Times New Roman"/>
                <w:sz w:val="24"/>
              </w:rPr>
              <w:t>Текстехь хӀиттийнчу гӀиллакх-оьздангаллин а, историко-культурин а, кхидолчу а</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хаттарийн анализ йар; гонахарчу бакъдолчун хьежамца царна жоьпаш лаха хаар.</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Тобанехь</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болх:</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Ӏаматан</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текстехь</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йа</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кхечу</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диллинчу</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хьостанашкахь</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хаамаш</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лахар;</w:t>
            </w:r>
            <w:r w:rsidRPr="007D1C4D">
              <w:rPr>
                <w:rFonts w:ascii="Times New Roman" w:eastAsia="Times New Roman" w:hAnsi="Times New Roman" w:cs="Times New Roman"/>
                <w:spacing w:val="-57"/>
                <w:sz w:val="24"/>
              </w:rPr>
              <w:t xml:space="preserve"> </w:t>
            </w:r>
            <w:r w:rsidRPr="007D1C4D">
              <w:rPr>
                <w:rFonts w:ascii="Times New Roman" w:eastAsia="Times New Roman" w:hAnsi="Times New Roman" w:cs="Times New Roman"/>
                <w:sz w:val="24"/>
              </w:rPr>
              <w:t>говзаран</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йа</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декъан проблематикин</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хьокъехь</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хаттарш кечдар.</w:t>
            </w:r>
          </w:p>
        </w:tc>
        <w:tc>
          <w:tcPr>
            <w:tcW w:w="2409" w:type="dxa"/>
          </w:tcPr>
          <w:p w:rsidR="007D1C4D" w:rsidRPr="007D1C4D" w:rsidRDefault="007D1C4D" w:rsidP="007D1C4D">
            <w:pPr>
              <w:spacing w:line="275" w:lineRule="exact"/>
              <w:ind w:left="145"/>
              <w:rPr>
                <w:rFonts w:ascii="Times New Roman" w:eastAsia="Times New Roman" w:hAnsi="Times New Roman" w:cs="Times New Roman"/>
                <w:sz w:val="24"/>
              </w:rPr>
            </w:pPr>
            <w:r w:rsidRPr="007D1C4D">
              <w:rPr>
                <w:rFonts w:ascii="Times New Roman" w:eastAsia="Times New Roman" w:hAnsi="Times New Roman" w:cs="Times New Roman"/>
                <w:color w:val="212121"/>
                <w:sz w:val="24"/>
              </w:rPr>
              <w:t>•</w:t>
            </w:r>
          </w:p>
        </w:tc>
      </w:tr>
    </w:tbl>
    <w:p w:rsidR="007D1C4D" w:rsidRPr="007D1C4D" w:rsidRDefault="007D1C4D" w:rsidP="007D1C4D">
      <w:pPr>
        <w:widowControl w:val="0"/>
        <w:autoSpaceDE w:val="0"/>
        <w:autoSpaceDN w:val="0"/>
        <w:spacing w:after="0" w:line="275" w:lineRule="exact"/>
        <w:rPr>
          <w:rFonts w:ascii="Times New Roman" w:eastAsia="Times New Roman" w:hAnsi="Times New Roman" w:cs="Times New Roman"/>
          <w:sz w:val="24"/>
        </w:rPr>
        <w:sectPr w:rsidR="007D1C4D" w:rsidRPr="007D1C4D">
          <w:pgSz w:w="16850" w:h="11920" w:orient="landscape"/>
          <w:pgMar w:top="980" w:right="760" w:bottom="1280" w:left="860" w:header="0" w:footer="1095" w:gutter="0"/>
          <w:cols w:space="720"/>
        </w:sectPr>
      </w:pPr>
    </w:p>
    <w:tbl>
      <w:tblPr>
        <w:tblStyle w:val="TableNormal"/>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20"/>
        <w:gridCol w:w="9356"/>
        <w:gridCol w:w="2409"/>
      </w:tblGrid>
      <w:tr w:rsidR="007D1C4D" w:rsidRPr="007D1C4D" w:rsidTr="00EF0B46">
        <w:trPr>
          <w:trHeight w:val="3864"/>
        </w:trPr>
        <w:tc>
          <w:tcPr>
            <w:tcW w:w="3120" w:type="dxa"/>
          </w:tcPr>
          <w:p w:rsidR="007D1C4D" w:rsidRPr="007D1C4D" w:rsidRDefault="007D1C4D" w:rsidP="007D1C4D">
            <w:pPr>
              <w:rPr>
                <w:rFonts w:ascii="Times New Roman" w:eastAsia="Times New Roman" w:hAnsi="Times New Roman" w:cs="Times New Roman"/>
                <w:sz w:val="24"/>
              </w:rPr>
            </w:pPr>
          </w:p>
        </w:tc>
        <w:tc>
          <w:tcPr>
            <w:tcW w:w="9356" w:type="dxa"/>
          </w:tcPr>
          <w:p w:rsidR="007D1C4D" w:rsidRPr="007D1C4D" w:rsidRDefault="007D1C4D" w:rsidP="007D1C4D">
            <w:pPr>
              <w:spacing w:line="275" w:lineRule="exact"/>
              <w:ind w:left="108"/>
              <w:rPr>
                <w:rFonts w:ascii="Times New Roman" w:eastAsia="Times New Roman" w:hAnsi="Times New Roman" w:cs="Times New Roman"/>
                <w:sz w:val="24"/>
              </w:rPr>
            </w:pPr>
            <w:r w:rsidRPr="007D1C4D">
              <w:rPr>
                <w:rFonts w:ascii="Times New Roman" w:eastAsia="Times New Roman" w:hAnsi="Times New Roman" w:cs="Times New Roman"/>
                <w:color w:val="212121"/>
                <w:sz w:val="24"/>
              </w:rPr>
              <w:t>ЛадогӀар:</w:t>
            </w:r>
            <w:r w:rsidRPr="007D1C4D">
              <w:rPr>
                <w:rFonts w:ascii="Times New Roman" w:eastAsia="Times New Roman" w:hAnsi="Times New Roman" w:cs="Times New Roman"/>
                <w:color w:val="212121"/>
                <w:spacing w:val="-3"/>
                <w:sz w:val="24"/>
              </w:rPr>
              <w:t xml:space="preserve"> </w:t>
            </w:r>
            <w:r w:rsidRPr="007D1C4D">
              <w:rPr>
                <w:rFonts w:ascii="Times New Roman" w:eastAsia="Times New Roman" w:hAnsi="Times New Roman" w:cs="Times New Roman"/>
                <w:color w:val="212121"/>
                <w:sz w:val="24"/>
              </w:rPr>
              <w:t>дешархоша</w:t>
            </w:r>
            <w:r w:rsidRPr="007D1C4D">
              <w:rPr>
                <w:rFonts w:ascii="Times New Roman" w:eastAsia="Times New Roman" w:hAnsi="Times New Roman" w:cs="Times New Roman"/>
                <w:color w:val="212121"/>
                <w:spacing w:val="-4"/>
                <w:sz w:val="24"/>
              </w:rPr>
              <w:t xml:space="preserve"> </w:t>
            </w:r>
            <w:r w:rsidRPr="007D1C4D">
              <w:rPr>
                <w:rFonts w:ascii="Times New Roman" w:eastAsia="Times New Roman" w:hAnsi="Times New Roman" w:cs="Times New Roman"/>
                <w:color w:val="212121"/>
                <w:sz w:val="24"/>
              </w:rPr>
              <w:t>ладугӀу</w:t>
            </w:r>
            <w:r w:rsidRPr="007D1C4D">
              <w:rPr>
                <w:rFonts w:ascii="Times New Roman" w:eastAsia="Times New Roman" w:hAnsi="Times New Roman" w:cs="Times New Roman"/>
                <w:color w:val="212121"/>
                <w:spacing w:val="-2"/>
                <w:sz w:val="24"/>
              </w:rPr>
              <w:t xml:space="preserve"> </w:t>
            </w:r>
            <w:r w:rsidRPr="007D1C4D">
              <w:rPr>
                <w:rFonts w:ascii="Times New Roman" w:eastAsia="Times New Roman" w:hAnsi="Times New Roman" w:cs="Times New Roman"/>
                <w:color w:val="212121"/>
                <w:sz w:val="24"/>
              </w:rPr>
              <w:t>хьехархочо</w:t>
            </w:r>
            <w:r w:rsidRPr="007D1C4D">
              <w:rPr>
                <w:rFonts w:ascii="Times New Roman" w:eastAsia="Times New Roman" w:hAnsi="Times New Roman" w:cs="Times New Roman"/>
                <w:color w:val="212121"/>
                <w:spacing w:val="-3"/>
                <w:sz w:val="24"/>
              </w:rPr>
              <w:t xml:space="preserve"> </w:t>
            </w:r>
            <w:r w:rsidRPr="007D1C4D">
              <w:rPr>
                <w:rFonts w:ascii="Times New Roman" w:eastAsia="Times New Roman" w:hAnsi="Times New Roman" w:cs="Times New Roman"/>
                <w:color w:val="212121"/>
                <w:sz w:val="24"/>
              </w:rPr>
              <w:t>йа</w:t>
            </w:r>
            <w:r w:rsidRPr="007D1C4D">
              <w:rPr>
                <w:rFonts w:ascii="Times New Roman" w:eastAsia="Times New Roman" w:hAnsi="Times New Roman" w:cs="Times New Roman"/>
                <w:color w:val="212121"/>
                <w:spacing w:val="-3"/>
                <w:sz w:val="24"/>
              </w:rPr>
              <w:t xml:space="preserve"> </w:t>
            </w:r>
            <w:r w:rsidRPr="007D1C4D">
              <w:rPr>
                <w:rFonts w:ascii="Times New Roman" w:eastAsia="Times New Roman" w:hAnsi="Times New Roman" w:cs="Times New Roman"/>
                <w:color w:val="212121"/>
                <w:sz w:val="24"/>
              </w:rPr>
              <w:t>говзаллин</w:t>
            </w:r>
            <w:r w:rsidRPr="007D1C4D">
              <w:rPr>
                <w:rFonts w:ascii="Times New Roman" w:eastAsia="Times New Roman" w:hAnsi="Times New Roman" w:cs="Times New Roman"/>
                <w:color w:val="212121"/>
                <w:spacing w:val="-3"/>
                <w:sz w:val="24"/>
              </w:rPr>
              <w:t xml:space="preserve"> </w:t>
            </w:r>
            <w:r w:rsidRPr="007D1C4D">
              <w:rPr>
                <w:rFonts w:ascii="Times New Roman" w:eastAsia="Times New Roman" w:hAnsi="Times New Roman" w:cs="Times New Roman"/>
                <w:color w:val="212121"/>
                <w:sz w:val="24"/>
              </w:rPr>
              <w:t>диктора</w:t>
            </w:r>
            <w:r w:rsidRPr="007D1C4D">
              <w:rPr>
                <w:rFonts w:ascii="Times New Roman" w:eastAsia="Times New Roman" w:hAnsi="Times New Roman" w:cs="Times New Roman"/>
                <w:color w:val="212121"/>
                <w:spacing w:val="-2"/>
                <w:sz w:val="24"/>
              </w:rPr>
              <w:t xml:space="preserve"> </w:t>
            </w:r>
            <w:r w:rsidRPr="007D1C4D">
              <w:rPr>
                <w:rFonts w:ascii="Times New Roman" w:eastAsia="Times New Roman" w:hAnsi="Times New Roman" w:cs="Times New Roman"/>
                <w:color w:val="212121"/>
                <w:sz w:val="24"/>
              </w:rPr>
              <w:t>дӀайоьшучу</w:t>
            </w:r>
          </w:p>
          <w:p w:rsidR="007D1C4D" w:rsidRPr="007D1C4D" w:rsidRDefault="007D1C4D" w:rsidP="007D1C4D">
            <w:pPr>
              <w:ind w:left="108" w:right="589"/>
              <w:rPr>
                <w:rFonts w:ascii="Times New Roman" w:eastAsia="Times New Roman" w:hAnsi="Times New Roman" w:cs="Times New Roman"/>
                <w:sz w:val="24"/>
              </w:rPr>
            </w:pPr>
            <w:r w:rsidRPr="007D1C4D">
              <w:rPr>
                <w:rFonts w:ascii="Times New Roman" w:eastAsia="Times New Roman" w:hAnsi="Times New Roman" w:cs="Times New Roman"/>
                <w:color w:val="212121"/>
                <w:sz w:val="24"/>
              </w:rPr>
              <w:t>исбаьхьаллин тексте (таро йелахь, цу гӀуллакхна оьшучу гӀирсех пайда а оьцуш).</w:t>
            </w:r>
            <w:r w:rsidRPr="007D1C4D">
              <w:rPr>
                <w:rFonts w:ascii="Times New Roman" w:eastAsia="Times New Roman" w:hAnsi="Times New Roman" w:cs="Times New Roman"/>
                <w:color w:val="212121"/>
                <w:spacing w:val="1"/>
                <w:sz w:val="24"/>
              </w:rPr>
              <w:t xml:space="preserve"> </w:t>
            </w:r>
            <w:r w:rsidRPr="007D1C4D">
              <w:rPr>
                <w:rFonts w:ascii="Times New Roman" w:eastAsia="Times New Roman" w:hAnsi="Times New Roman" w:cs="Times New Roman"/>
                <w:color w:val="212121"/>
                <w:sz w:val="24"/>
              </w:rPr>
              <w:t>Хьехархочо</w:t>
            </w:r>
            <w:r w:rsidRPr="007D1C4D">
              <w:rPr>
                <w:rFonts w:ascii="Times New Roman" w:eastAsia="Times New Roman" w:hAnsi="Times New Roman" w:cs="Times New Roman"/>
                <w:color w:val="212121"/>
                <w:spacing w:val="-3"/>
                <w:sz w:val="24"/>
              </w:rPr>
              <w:t xml:space="preserve"> </w:t>
            </w:r>
            <w:r w:rsidRPr="007D1C4D">
              <w:rPr>
                <w:rFonts w:ascii="Times New Roman" w:eastAsia="Times New Roman" w:hAnsi="Times New Roman" w:cs="Times New Roman"/>
                <w:color w:val="212121"/>
                <w:sz w:val="24"/>
              </w:rPr>
              <w:t>дешархойн</w:t>
            </w:r>
            <w:r w:rsidRPr="007D1C4D">
              <w:rPr>
                <w:rFonts w:ascii="Times New Roman" w:eastAsia="Times New Roman" w:hAnsi="Times New Roman" w:cs="Times New Roman"/>
                <w:color w:val="212121"/>
                <w:spacing w:val="-3"/>
                <w:sz w:val="24"/>
              </w:rPr>
              <w:t xml:space="preserve"> </w:t>
            </w:r>
            <w:r w:rsidRPr="007D1C4D">
              <w:rPr>
                <w:rFonts w:ascii="Times New Roman" w:eastAsia="Times New Roman" w:hAnsi="Times New Roman" w:cs="Times New Roman"/>
                <w:color w:val="212121"/>
                <w:sz w:val="24"/>
              </w:rPr>
              <w:t>тидам</w:t>
            </w:r>
            <w:r w:rsidRPr="007D1C4D">
              <w:rPr>
                <w:rFonts w:ascii="Times New Roman" w:eastAsia="Times New Roman" w:hAnsi="Times New Roman" w:cs="Times New Roman"/>
                <w:color w:val="212121"/>
                <w:spacing w:val="-2"/>
                <w:sz w:val="24"/>
              </w:rPr>
              <w:t xml:space="preserve"> </w:t>
            </w:r>
            <w:r w:rsidRPr="007D1C4D">
              <w:rPr>
                <w:rFonts w:ascii="Times New Roman" w:eastAsia="Times New Roman" w:hAnsi="Times New Roman" w:cs="Times New Roman"/>
                <w:color w:val="212121"/>
                <w:sz w:val="24"/>
              </w:rPr>
              <w:t>тӀебохуьйту</w:t>
            </w:r>
            <w:r w:rsidRPr="007D1C4D">
              <w:rPr>
                <w:rFonts w:ascii="Times New Roman" w:eastAsia="Times New Roman" w:hAnsi="Times New Roman" w:cs="Times New Roman"/>
                <w:color w:val="212121"/>
                <w:spacing w:val="-3"/>
                <w:sz w:val="24"/>
              </w:rPr>
              <w:t xml:space="preserve"> </w:t>
            </w:r>
            <w:r w:rsidRPr="007D1C4D">
              <w:rPr>
                <w:rFonts w:ascii="Times New Roman" w:eastAsia="Times New Roman" w:hAnsi="Times New Roman" w:cs="Times New Roman"/>
                <w:color w:val="212121"/>
                <w:sz w:val="24"/>
              </w:rPr>
              <w:t>нохчийн</w:t>
            </w:r>
            <w:r w:rsidRPr="007D1C4D">
              <w:rPr>
                <w:rFonts w:ascii="Times New Roman" w:eastAsia="Times New Roman" w:hAnsi="Times New Roman" w:cs="Times New Roman"/>
                <w:color w:val="212121"/>
                <w:spacing w:val="-3"/>
                <w:sz w:val="24"/>
              </w:rPr>
              <w:t xml:space="preserve"> </w:t>
            </w:r>
            <w:r w:rsidRPr="007D1C4D">
              <w:rPr>
                <w:rFonts w:ascii="Times New Roman" w:eastAsia="Times New Roman" w:hAnsi="Times New Roman" w:cs="Times New Roman"/>
                <w:color w:val="212121"/>
                <w:sz w:val="24"/>
              </w:rPr>
              <w:t>маттахь</w:t>
            </w:r>
            <w:r w:rsidRPr="007D1C4D">
              <w:rPr>
                <w:rFonts w:ascii="Times New Roman" w:eastAsia="Times New Roman" w:hAnsi="Times New Roman" w:cs="Times New Roman"/>
                <w:color w:val="212121"/>
                <w:spacing w:val="-5"/>
                <w:sz w:val="24"/>
              </w:rPr>
              <w:t xml:space="preserve"> </w:t>
            </w:r>
            <w:r w:rsidRPr="007D1C4D">
              <w:rPr>
                <w:rFonts w:ascii="Times New Roman" w:eastAsia="Times New Roman" w:hAnsi="Times New Roman" w:cs="Times New Roman"/>
                <w:color w:val="212121"/>
                <w:sz w:val="24"/>
              </w:rPr>
              <w:t>йешаран</w:t>
            </w:r>
            <w:r w:rsidRPr="007D1C4D">
              <w:rPr>
                <w:rFonts w:ascii="Times New Roman" w:eastAsia="Times New Roman" w:hAnsi="Times New Roman" w:cs="Times New Roman"/>
                <w:color w:val="212121"/>
                <w:spacing w:val="-2"/>
                <w:sz w:val="24"/>
              </w:rPr>
              <w:t xml:space="preserve"> </w:t>
            </w:r>
            <w:r w:rsidRPr="007D1C4D">
              <w:rPr>
                <w:rFonts w:ascii="Times New Roman" w:eastAsia="Times New Roman" w:hAnsi="Times New Roman" w:cs="Times New Roman"/>
                <w:color w:val="212121"/>
                <w:sz w:val="24"/>
              </w:rPr>
              <w:t>башхаллашна.</w:t>
            </w:r>
            <w:r w:rsidRPr="007D1C4D">
              <w:rPr>
                <w:rFonts w:ascii="Times New Roman" w:eastAsia="Times New Roman" w:hAnsi="Times New Roman" w:cs="Times New Roman"/>
                <w:color w:val="212121"/>
                <w:spacing w:val="-57"/>
                <w:sz w:val="24"/>
              </w:rPr>
              <w:t xml:space="preserve"> </w:t>
            </w:r>
            <w:r w:rsidRPr="007D1C4D">
              <w:rPr>
                <w:rFonts w:ascii="Times New Roman" w:eastAsia="Times New Roman" w:hAnsi="Times New Roman" w:cs="Times New Roman"/>
                <w:color w:val="212121"/>
                <w:sz w:val="24"/>
              </w:rPr>
              <w:t>ЛадоьгӀначу</w:t>
            </w:r>
            <w:r w:rsidRPr="007D1C4D">
              <w:rPr>
                <w:rFonts w:ascii="Times New Roman" w:eastAsia="Times New Roman" w:hAnsi="Times New Roman" w:cs="Times New Roman"/>
                <w:color w:val="212121"/>
                <w:spacing w:val="-1"/>
                <w:sz w:val="24"/>
              </w:rPr>
              <w:t xml:space="preserve"> </w:t>
            </w:r>
            <w:r w:rsidRPr="007D1C4D">
              <w:rPr>
                <w:rFonts w:ascii="Times New Roman" w:eastAsia="Times New Roman" w:hAnsi="Times New Roman" w:cs="Times New Roman"/>
                <w:color w:val="212121"/>
                <w:sz w:val="24"/>
              </w:rPr>
              <w:t>текстах</w:t>
            </w:r>
            <w:r w:rsidRPr="007D1C4D">
              <w:rPr>
                <w:rFonts w:ascii="Times New Roman" w:eastAsia="Times New Roman" w:hAnsi="Times New Roman" w:cs="Times New Roman"/>
                <w:color w:val="212121"/>
                <w:spacing w:val="1"/>
                <w:sz w:val="24"/>
              </w:rPr>
              <w:t xml:space="preserve"> </w:t>
            </w:r>
            <w:r w:rsidRPr="007D1C4D">
              <w:rPr>
                <w:rFonts w:ascii="Times New Roman" w:eastAsia="Times New Roman" w:hAnsi="Times New Roman" w:cs="Times New Roman"/>
                <w:color w:val="212121"/>
                <w:sz w:val="24"/>
              </w:rPr>
              <w:t>муха</w:t>
            </w:r>
            <w:r w:rsidRPr="007D1C4D">
              <w:rPr>
                <w:rFonts w:ascii="Times New Roman" w:eastAsia="Times New Roman" w:hAnsi="Times New Roman" w:cs="Times New Roman"/>
                <w:color w:val="212121"/>
                <w:spacing w:val="-1"/>
                <w:sz w:val="24"/>
              </w:rPr>
              <w:t xml:space="preserve"> </w:t>
            </w:r>
            <w:r w:rsidRPr="007D1C4D">
              <w:rPr>
                <w:rFonts w:ascii="Times New Roman" w:eastAsia="Times New Roman" w:hAnsi="Times New Roman" w:cs="Times New Roman"/>
                <w:color w:val="212121"/>
                <w:sz w:val="24"/>
              </w:rPr>
              <w:t>кхетта</w:t>
            </w:r>
            <w:r w:rsidRPr="007D1C4D">
              <w:rPr>
                <w:rFonts w:ascii="Times New Roman" w:eastAsia="Times New Roman" w:hAnsi="Times New Roman" w:cs="Times New Roman"/>
                <w:color w:val="212121"/>
                <w:spacing w:val="-1"/>
                <w:sz w:val="24"/>
              </w:rPr>
              <w:t xml:space="preserve"> </w:t>
            </w:r>
            <w:r w:rsidRPr="007D1C4D">
              <w:rPr>
                <w:rFonts w:ascii="Times New Roman" w:eastAsia="Times New Roman" w:hAnsi="Times New Roman" w:cs="Times New Roman"/>
                <w:color w:val="212121"/>
                <w:sz w:val="24"/>
              </w:rPr>
              <w:t>хьажа</w:t>
            </w:r>
            <w:r w:rsidRPr="007D1C4D">
              <w:rPr>
                <w:rFonts w:ascii="Times New Roman" w:eastAsia="Times New Roman" w:hAnsi="Times New Roman" w:cs="Times New Roman"/>
                <w:color w:val="212121"/>
                <w:spacing w:val="-2"/>
                <w:sz w:val="24"/>
              </w:rPr>
              <w:t xml:space="preserve"> </w:t>
            </w:r>
            <w:r w:rsidRPr="007D1C4D">
              <w:rPr>
                <w:rFonts w:ascii="Times New Roman" w:eastAsia="Times New Roman" w:hAnsi="Times New Roman" w:cs="Times New Roman"/>
                <w:color w:val="212121"/>
                <w:sz w:val="24"/>
              </w:rPr>
              <w:t>хаттарш</w:t>
            </w:r>
            <w:r w:rsidRPr="007D1C4D">
              <w:rPr>
                <w:rFonts w:ascii="Times New Roman" w:eastAsia="Times New Roman" w:hAnsi="Times New Roman" w:cs="Times New Roman"/>
                <w:sz w:val="24"/>
              </w:rPr>
              <w:t>.</w:t>
            </w:r>
          </w:p>
          <w:p w:rsidR="007D1C4D" w:rsidRPr="007D1C4D" w:rsidRDefault="007D1C4D" w:rsidP="007D1C4D">
            <w:pPr>
              <w:ind w:left="108" w:right="595"/>
              <w:rPr>
                <w:rFonts w:ascii="Times New Roman" w:eastAsia="Times New Roman" w:hAnsi="Times New Roman" w:cs="Times New Roman"/>
                <w:sz w:val="24"/>
              </w:rPr>
            </w:pPr>
            <w:r w:rsidRPr="007D1C4D">
              <w:rPr>
                <w:rFonts w:ascii="Times New Roman" w:eastAsia="Times New Roman" w:hAnsi="Times New Roman" w:cs="Times New Roman"/>
                <w:sz w:val="24"/>
              </w:rPr>
              <w:t>Хезаш</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йешар:</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текстах</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кхетархьама</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цаторийла</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йолчу</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боларца</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дешархойх</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хӀорамма</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а</w:t>
            </w:r>
            <w:r w:rsidRPr="007D1C4D">
              <w:rPr>
                <w:rFonts w:ascii="Times New Roman" w:eastAsia="Times New Roman" w:hAnsi="Times New Roman" w:cs="Times New Roman"/>
                <w:spacing w:val="-57"/>
                <w:sz w:val="24"/>
              </w:rPr>
              <w:t xml:space="preserve"> </w:t>
            </w:r>
            <w:r w:rsidRPr="007D1C4D">
              <w:rPr>
                <w:rFonts w:ascii="Times New Roman" w:eastAsia="Times New Roman" w:hAnsi="Times New Roman" w:cs="Times New Roman"/>
                <w:sz w:val="24"/>
              </w:rPr>
              <w:t>хезаш</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йешар.</w:t>
            </w:r>
          </w:p>
          <w:p w:rsidR="007D1C4D" w:rsidRPr="007D1C4D" w:rsidRDefault="007D1C4D" w:rsidP="007D1C4D">
            <w:pPr>
              <w:ind w:left="108" w:right="1163"/>
              <w:rPr>
                <w:rFonts w:ascii="Times New Roman" w:eastAsia="Times New Roman" w:hAnsi="Times New Roman" w:cs="Times New Roman"/>
                <w:sz w:val="24"/>
              </w:rPr>
            </w:pPr>
            <w:r w:rsidRPr="007D1C4D">
              <w:rPr>
                <w:rFonts w:ascii="Times New Roman" w:eastAsia="Times New Roman" w:hAnsi="Times New Roman" w:cs="Times New Roman"/>
                <w:sz w:val="24"/>
              </w:rPr>
              <w:t>Дагахь</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йешар:</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текст</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дагахь</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йешар,</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йешначух</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хиинарг</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дийцаре</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дан</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кечамбар.</w:t>
            </w:r>
            <w:r w:rsidRPr="007D1C4D">
              <w:rPr>
                <w:rFonts w:ascii="Times New Roman" w:eastAsia="Times New Roman" w:hAnsi="Times New Roman" w:cs="Times New Roman"/>
                <w:spacing w:val="-57"/>
                <w:sz w:val="24"/>
              </w:rPr>
              <w:t xml:space="preserve"> </w:t>
            </w:r>
            <w:r w:rsidRPr="007D1C4D">
              <w:rPr>
                <w:rFonts w:ascii="Times New Roman" w:eastAsia="Times New Roman" w:hAnsi="Times New Roman" w:cs="Times New Roman"/>
                <w:sz w:val="24"/>
              </w:rPr>
              <w:t>Байт</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дагахь</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Ӏамор.</w:t>
            </w:r>
          </w:p>
          <w:p w:rsidR="007D1C4D" w:rsidRPr="007D1C4D" w:rsidRDefault="007D1C4D" w:rsidP="007D1C4D">
            <w:pPr>
              <w:ind w:left="108" w:right="591" w:firstLine="708"/>
              <w:rPr>
                <w:rFonts w:ascii="Times New Roman" w:eastAsia="Times New Roman" w:hAnsi="Times New Roman" w:cs="Times New Roman"/>
                <w:sz w:val="24"/>
              </w:rPr>
            </w:pPr>
            <w:r w:rsidRPr="007D1C4D">
              <w:rPr>
                <w:rFonts w:ascii="Times New Roman" w:eastAsia="Times New Roman" w:hAnsi="Times New Roman" w:cs="Times New Roman"/>
                <w:sz w:val="24"/>
              </w:rPr>
              <w:t>Исбаьхьаллин</w:t>
            </w:r>
            <w:r w:rsidRPr="007D1C4D">
              <w:rPr>
                <w:rFonts w:ascii="Times New Roman" w:eastAsia="Times New Roman" w:hAnsi="Times New Roman" w:cs="Times New Roman"/>
                <w:spacing w:val="-4"/>
                <w:sz w:val="24"/>
              </w:rPr>
              <w:t xml:space="preserve"> </w:t>
            </w:r>
            <w:r w:rsidRPr="007D1C4D">
              <w:rPr>
                <w:rFonts w:ascii="Times New Roman" w:eastAsia="Times New Roman" w:hAnsi="Times New Roman" w:cs="Times New Roman"/>
                <w:sz w:val="24"/>
              </w:rPr>
              <w:t>говзаран</w:t>
            </w:r>
            <w:r w:rsidRPr="007D1C4D">
              <w:rPr>
                <w:rFonts w:ascii="Times New Roman" w:eastAsia="Times New Roman" w:hAnsi="Times New Roman" w:cs="Times New Roman"/>
                <w:spacing w:val="-5"/>
                <w:sz w:val="24"/>
              </w:rPr>
              <w:t xml:space="preserve"> </w:t>
            </w:r>
            <w:r w:rsidRPr="007D1C4D">
              <w:rPr>
                <w:rFonts w:ascii="Times New Roman" w:eastAsia="Times New Roman" w:hAnsi="Times New Roman" w:cs="Times New Roman"/>
                <w:sz w:val="24"/>
              </w:rPr>
              <w:t>анализ</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йар:</w:t>
            </w:r>
            <w:r w:rsidRPr="007D1C4D">
              <w:rPr>
                <w:rFonts w:ascii="Times New Roman" w:eastAsia="Times New Roman" w:hAnsi="Times New Roman" w:cs="Times New Roman"/>
                <w:spacing w:val="-4"/>
                <w:sz w:val="24"/>
              </w:rPr>
              <w:t xml:space="preserve"> </w:t>
            </w:r>
            <w:r w:rsidRPr="007D1C4D">
              <w:rPr>
                <w:rFonts w:ascii="Times New Roman" w:eastAsia="Times New Roman" w:hAnsi="Times New Roman" w:cs="Times New Roman"/>
                <w:sz w:val="24"/>
              </w:rPr>
              <w:t>коьрта</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идеяш</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гучуйахар;</w:t>
            </w:r>
            <w:r w:rsidRPr="007D1C4D">
              <w:rPr>
                <w:rFonts w:ascii="Times New Roman" w:eastAsia="Times New Roman" w:hAnsi="Times New Roman" w:cs="Times New Roman"/>
                <w:spacing w:val="-4"/>
                <w:sz w:val="24"/>
              </w:rPr>
              <w:t xml:space="preserve"> </w:t>
            </w:r>
            <w:r w:rsidRPr="007D1C4D">
              <w:rPr>
                <w:rFonts w:ascii="Times New Roman" w:eastAsia="Times New Roman" w:hAnsi="Times New Roman" w:cs="Times New Roman"/>
                <w:sz w:val="24"/>
              </w:rPr>
              <w:t>говзаран</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план</w:t>
            </w:r>
            <w:r w:rsidRPr="007D1C4D">
              <w:rPr>
                <w:rFonts w:ascii="Times New Roman" w:eastAsia="Times New Roman" w:hAnsi="Times New Roman" w:cs="Times New Roman"/>
                <w:spacing w:val="-57"/>
                <w:sz w:val="24"/>
              </w:rPr>
              <w:t xml:space="preserve"> </w:t>
            </w:r>
            <w:r w:rsidRPr="007D1C4D">
              <w:rPr>
                <w:rFonts w:ascii="Times New Roman" w:eastAsia="Times New Roman" w:hAnsi="Times New Roman" w:cs="Times New Roman"/>
                <w:sz w:val="24"/>
              </w:rPr>
              <w:t>хӀоттор.</w:t>
            </w:r>
          </w:p>
          <w:p w:rsidR="007D1C4D" w:rsidRPr="007D1C4D" w:rsidRDefault="007D1C4D" w:rsidP="007D1C4D">
            <w:pPr>
              <w:spacing w:before="1"/>
              <w:ind w:left="108"/>
              <w:rPr>
                <w:rFonts w:ascii="Times New Roman" w:eastAsia="Times New Roman" w:hAnsi="Times New Roman" w:cs="Times New Roman"/>
                <w:sz w:val="24"/>
              </w:rPr>
            </w:pPr>
            <w:r w:rsidRPr="007D1C4D">
              <w:rPr>
                <w:rFonts w:ascii="Times New Roman" w:eastAsia="Times New Roman" w:hAnsi="Times New Roman" w:cs="Times New Roman"/>
                <w:sz w:val="24"/>
              </w:rPr>
              <w:t>Ӏаморан</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текстаца</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диалог:</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хӀиттийнчу</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хаттаршна</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жоьпаш;</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кхачамбацар дӀадаккха</w:t>
            </w:r>
            <w:r w:rsidRPr="007D1C4D">
              <w:rPr>
                <w:rFonts w:ascii="Times New Roman" w:eastAsia="Times New Roman" w:hAnsi="Times New Roman" w:cs="Times New Roman"/>
                <w:spacing w:val="-4"/>
                <w:sz w:val="24"/>
              </w:rPr>
              <w:t xml:space="preserve"> </w:t>
            </w:r>
            <w:r w:rsidRPr="007D1C4D">
              <w:rPr>
                <w:rFonts w:ascii="Times New Roman" w:eastAsia="Times New Roman" w:hAnsi="Times New Roman" w:cs="Times New Roman"/>
                <w:sz w:val="24"/>
              </w:rPr>
              <w:t>шайн</w:t>
            </w:r>
            <w:r w:rsidRPr="007D1C4D">
              <w:rPr>
                <w:rFonts w:ascii="Times New Roman" w:eastAsia="Times New Roman" w:hAnsi="Times New Roman" w:cs="Times New Roman"/>
                <w:spacing w:val="-57"/>
                <w:sz w:val="24"/>
              </w:rPr>
              <w:t xml:space="preserve"> </w:t>
            </w:r>
            <w:r w:rsidRPr="007D1C4D">
              <w:rPr>
                <w:rFonts w:ascii="Times New Roman" w:eastAsia="Times New Roman" w:hAnsi="Times New Roman" w:cs="Times New Roman"/>
                <w:sz w:val="24"/>
              </w:rPr>
              <w:t>хьежам</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бовзийтар;</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шайна</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хетачун</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а, сацаман</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а</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бухедиллар</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довзийта хаар.</w:t>
            </w:r>
          </w:p>
          <w:p w:rsidR="007D1C4D" w:rsidRPr="007D1C4D" w:rsidRDefault="007D1C4D" w:rsidP="007D1C4D">
            <w:pPr>
              <w:ind w:left="108"/>
              <w:rPr>
                <w:rFonts w:ascii="Times New Roman" w:eastAsia="Times New Roman" w:hAnsi="Times New Roman" w:cs="Times New Roman"/>
                <w:sz w:val="24"/>
              </w:rPr>
            </w:pPr>
            <w:r w:rsidRPr="007D1C4D">
              <w:rPr>
                <w:rFonts w:ascii="Times New Roman" w:eastAsia="Times New Roman" w:hAnsi="Times New Roman" w:cs="Times New Roman"/>
                <w:sz w:val="24"/>
              </w:rPr>
              <w:t>Кхоллараллин</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болх:</w:t>
            </w:r>
            <w:r w:rsidRPr="007D1C4D">
              <w:rPr>
                <w:rFonts w:ascii="Times New Roman" w:eastAsia="Times New Roman" w:hAnsi="Times New Roman" w:cs="Times New Roman"/>
                <w:spacing w:val="-4"/>
                <w:sz w:val="24"/>
              </w:rPr>
              <w:t xml:space="preserve"> </w:t>
            </w:r>
            <w:r w:rsidRPr="007D1C4D">
              <w:rPr>
                <w:rFonts w:ascii="Times New Roman" w:eastAsia="Times New Roman" w:hAnsi="Times New Roman" w:cs="Times New Roman"/>
                <w:sz w:val="24"/>
              </w:rPr>
              <w:t>цу</w:t>
            </w:r>
            <w:r w:rsidRPr="007D1C4D">
              <w:rPr>
                <w:rFonts w:ascii="Times New Roman" w:eastAsia="Times New Roman" w:hAnsi="Times New Roman" w:cs="Times New Roman"/>
                <w:spacing w:val="-5"/>
                <w:sz w:val="24"/>
              </w:rPr>
              <w:t xml:space="preserve"> </w:t>
            </w:r>
            <w:r w:rsidRPr="007D1C4D">
              <w:rPr>
                <w:rFonts w:ascii="Times New Roman" w:eastAsia="Times New Roman" w:hAnsi="Times New Roman" w:cs="Times New Roman"/>
                <w:sz w:val="24"/>
              </w:rPr>
              <w:t>декъехь</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хьахийнчу</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проблемашца</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йоцца</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текст</w:t>
            </w:r>
            <w:r w:rsidRPr="007D1C4D">
              <w:rPr>
                <w:rFonts w:ascii="Times New Roman" w:eastAsia="Times New Roman" w:hAnsi="Times New Roman" w:cs="Times New Roman"/>
                <w:spacing w:val="-4"/>
                <w:sz w:val="24"/>
              </w:rPr>
              <w:t xml:space="preserve"> </w:t>
            </w:r>
            <w:r w:rsidRPr="007D1C4D">
              <w:rPr>
                <w:rFonts w:ascii="Times New Roman" w:eastAsia="Times New Roman" w:hAnsi="Times New Roman" w:cs="Times New Roman"/>
                <w:sz w:val="24"/>
              </w:rPr>
              <w:t>хӀоттор.</w:t>
            </w:r>
          </w:p>
        </w:tc>
        <w:tc>
          <w:tcPr>
            <w:tcW w:w="2409" w:type="dxa"/>
          </w:tcPr>
          <w:p w:rsidR="007D1C4D" w:rsidRPr="007D1C4D" w:rsidRDefault="007D1C4D" w:rsidP="007D1C4D">
            <w:pPr>
              <w:spacing w:line="275" w:lineRule="exact"/>
              <w:ind w:left="145"/>
              <w:rPr>
                <w:rFonts w:ascii="Times New Roman" w:eastAsia="Times New Roman" w:hAnsi="Times New Roman" w:cs="Times New Roman"/>
                <w:sz w:val="24"/>
              </w:rPr>
            </w:pPr>
            <w:r w:rsidRPr="007D1C4D">
              <w:rPr>
                <w:rFonts w:ascii="Times New Roman" w:eastAsia="Times New Roman" w:hAnsi="Times New Roman" w:cs="Times New Roman"/>
                <w:color w:val="212121"/>
                <w:sz w:val="24"/>
              </w:rPr>
              <w:t>•</w:t>
            </w:r>
          </w:p>
        </w:tc>
      </w:tr>
      <w:tr w:rsidR="007D1C4D" w:rsidRPr="007D1C4D" w:rsidTr="00EF0B46">
        <w:trPr>
          <w:trHeight w:val="4968"/>
        </w:trPr>
        <w:tc>
          <w:tcPr>
            <w:tcW w:w="3120" w:type="dxa"/>
          </w:tcPr>
          <w:p w:rsidR="007D1C4D" w:rsidRPr="007D1C4D" w:rsidRDefault="007D1C4D" w:rsidP="007D1C4D">
            <w:pPr>
              <w:rPr>
                <w:rFonts w:ascii="Times New Roman" w:eastAsia="Times New Roman" w:hAnsi="Times New Roman" w:cs="Times New Roman"/>
                <w:sz w:val="24"/>
              </w:rPr>
            </w:pPr>
          </w:p>
        </w:tc>
        <w:tc>
          <w:tcPr>
            <w:tcW w:w="9356" w:type="dxa"/>
          </w:tcPr>
          <w:p w:rsidR="007D1C4D" w:rsidRPr="007D1C4D" w:rsidRDefault="007D1C4D" w:rsidP="007D1C4D">
            <w:pPr>
              <w:spacing w:line="275" w:lineRule="exact"/>
              <w:ind w:left="108"/>
              <w:rPr>
                <w:rFonts w:ascii="Times New Roman" w:eastAsia="Times New Roman" w:hAnsi="Times New Roman" w:cs="Times New Roman"/>
                <w:sz w:val="24"/>
              </w:rPr>
            </w:pPr>
            <w:r w:rsidRPr="007D1C4D">
              <w:rPr>
                <w:rFonts w:ascii="Times New Roman" w:eastAsia="Times New Roman" w:hAnsi="Times New Roman" w:cs="Times New Roman"/>
                <w:color w:val="212121"/>
                <w:sz w:val="24"/>
              </w:rPr>
              <w:t>ЛадогӀар:</w:t>
            </w:r>
            <w:r w:rsidRPr="007D1C4D">
              <w:rPr>
                <w:rFonts w:ascii="Times New Roman" w:eastAsia="Times New Roman" w:hAnsi="Times New Roman" w:cs="Times New Roman"/>
                <w:color w:val="212121"/>
                <w:spacing w:val="-3"/>
                <w:sz w:val="24"/>
              </w:rPr>
              <w:t xml:space="preserve"> </w:t>
            </w:r>
            <w:r w:rsidRPr="007D1C4D">
              <w:rPr>
                <w:rFonts w:ascii="Times New Roman" w:eastAsia="Times New Roman" w:hAnsi="Times New Roman" w:cs="Times New Roman"/>
                <w:color w:val="212121"/>
                <w:sz w:val="24"/>
              </w:rPr>
              <w:t>дешархоша</w:t>
            </w:r>
            <w:r w:rsidRPr="007D1C4D">
              <w:rPr>
                <w:rFonts w:ascii="Times New Roman" w:eastAsia="Times New Roman" w:hAnsi="Times New Roman" w:cs="Times New Roman"/>
                <w:color w:val="212121"/>
                <w:spacing w:val="-4"/>
                <w:sz w:val="24"/>
              </w:rPr>
              <w:t xml:space="preserve"> </w:t>
            </w:r>
            <w:r w:rsidRPr="007D1C4D">
              <w:rPr>
                <w:rFonts w:ascii="Times New Roman" w:eastAsia="Times New Roman" w:hAnsi="Times New Roman" w:cs="Times New Roman"/>
                <w:color w:val="212121"/>
                <w:sz w:val="24"/>
              </w:rPr>
              <w:t>ладугӀу</w:t>
            </w:r>
            <w:r w:rsidRPr="007D1C4D">
              <w:rPr>
                <w:rFonts w:ascii="Times New Roman" w:eastAsia="Times New Roman" w:hAnsi="Times New Roman" w:cs="Times New Roman"/>
                <w:color w:val="212121"/>
                <w:spacing w:val="-2"/>
                <w:sz w:val="24"/>
              </w:rPr>
              <w:t xml:space="preserve"> </w:t>
            </w:r>
            <w:r w:rsidRPr="007D1C4D">
              <w:rPr>
                <w:rFonts w:ascii="Times New Roman" w:eastAsia="Times New Roman" w:hAnsi="Times New Roman" w:cs="Times New Roman"/>
                <w:color w:val="212121"/>
                <w:sz w:val="24"/>
              </w:rPr>
              <w:t>хьехархочо</w:t>
            </w:r>
            <w:r w:rsidRPr="007D1C4D">
              <w:rPr>
                <w:rFonts w:ascii="Times New Roman" w:eastAsia="Times New Roman" w:hAnsi="Times New Roman" w:cs="Times New Roman"/>
                <w:color w:val="212121"/>
                <w:spacing w:val="-3"/>
                <w:sz w:val="24"/>
              </w:rPr>
              <w:t xml:space="preserve"> </w:t>
            </w:r>
            <w:r w:rsidRPr="007D1C4D">
              <w:rPr>
                <w:rFonts w:ascii="Times New Roman" w:eastAsia="Times New Roman" w:hAnsi="Times New Roman" w:cs="Times New Roman"/>
                <w:color w:val="212121"/>
                <w:sz w:val="24"/>
              </w:rPr>
              <w:t>йа</w:t>
            </w:r>
            <w:r w:rsidRPr="007D1C4D">
              <w:rPr>
                <w:rFonts w:ascii="Times New Roman" w:eastAsia="Times New Roman" w:hAnsi="Times New Roman" w:cs="Times New Roman"/>
                <w:color w:val="212121"/>
                <w:spacing w:val="-3"/>
                <w:sz w:val="24"/>
              </w:rPr>
              <w:t xml:space="preserve"> </w:t>
            </w:r>
            <w:r w:rsidRPr="007D1C4D">
              <w:rPr>
                <w:rFonts w:ascii="Times New Roman" w:eastAsia="Times New Roman" w:hAnsi="Times New Roman" w:cs="Times New Roman"/>
                <w:color w:val="212121"/>
                <w:sz w:val="24"/>
              </w:rPr>
              <w:t>говзаллин</w:t>
            </w:r>
            <w:r w:rsidRPr="007D1C4D">
              <w:rPr>
                <w:rFonts w:ascii="Times New Roman" w:eastAsia="Times New Roman" w:hAnsi="Times New Roman" w:cs="Times New Roman"/>
                <w:color w:val="212121"/>
                <w:spacing w:val="-3"/>
                <w:sz w:val="24"/>
              </w:rPr>
              <w:t xml:space="preserve"> </w:t>
            </w:r>
            <w:r w:rsidRPr="007D1C4D">
              <w:rPr>
                <w:rFonts w:ascii="Times New Roman" w:eastAsia="Times New Roman" w:hAnsi="Times New Roman" w:cs="Times New Roman"/>
                <w:color w:val="212121"/>
                <w:sz w:val="24"/>
              </w:rPr>
              <w:t>диктора</w:t>
            </w:r>
            <w:r w:rsidRPr="007D1C4D">
              <w:rPr>
                <w:rFonts w:ascii="Times New Roman" w:eastAsia="Times New Roman" w:hAnsi="Times New Roman" w:cs="Times New Roman"/>
                <w:color w:val="212121"/>
                <w:spacing w:val="-2"/>
                <w:sz w:val="24"/>
              </w:rPr>
              <w:t xml:space="preserve"> </w:t>
            </w:r>
            <w:r w:rsidRPr="007D1C4D">
              <w:rPr>
                <w:rFonts w:ascii="Times New Roman" w:eastAsia="Times New Roman" w:hAnsi="Times New Roman" w:cs="Times New Roman"/>
                <w:color w:val="212121"/>
                <w:sz w:val="24"/>
              </w:rPr>
              <w:t>дӀайоьшучу</w:t>
            </w:r>
          </w:p>
          <w:p w:rsidR="007D1C4D" w:rsidRPr="007D1C4D" w:rsidRDefault="007D1C4D" w:rsidP="007D1C4D">
            <w:pPr>
              <w:ind w:left="108"/>
              <w:rPr>
                <w:rFonts w:ascii="Times New Roman" w:eastAsia="Times New Roman" w:hAnsi="Times New Roman" w:cs="Times New Roman"/>
                <w:sz w:val="24"/>
              </w:rPr>
            </w:pPr>
            <w:r w:rsidRPr="007D1C4D">
              <w:rPr>
                <w:rFonts w:ascii="Times New Roman" w:eastAsia="Times New Roman" w:hAnsi="Times New Roman" w:cs="Times New Roman"/>
                <w:color w:val="212121"/>
                <w:sz w:val="24"/>
              </w:rPr>
              <w:t>исбаьхьаллин тексте (таро йелахь, цу гӀуллакхна оьшучу гӀирсех пайда а оьцуш).</w:t>
            </w:r>
            <w:r w:rsidRPr="007D1C4D">
              <w:rPr>
                <w:rFonts w:ascii="Times New Roman" w:eastAsia="Times New Roman" w:hAnsi="Times New Roman" w:cs="Times New Roman"/>
                <w:color w:val="212121"/>
                <w:spacing w:val="1"/>
                <w:sz w:val="24"/>
              </w:rPr>
              <w:t xml:space="preserve"> </w:t>
            </w:r>
            <w:r w:rsidRPr="007D1C4D">
              <w:rPr>
                <w:rFonts w:ascii="Times New Roman" w:eastAsia="Times New Roman" w:hAnsi="Times New Roman" w:cs="Times New Roman"/>
                <w:color w:val="212121"/>
                <w:sz w:val="24"/>
              </w:rPr>
              <w:t>Хьехархочо</w:t>
            </w:r>
            <w:r w:rsidRPr="007D1C4D">
              <w:rPr>
                <w:rFonts w:ascii="Times New Roman" w:eastAsia="Times New Roman" w:hAnsi="Times New Roman" w:cs="Times New Roman"/>
                <w:color w:val="212121"/>
                <w:spacing w:val="-3"/>
                <w:sz w:val="24"/>
              </w:rPr>
              <w:t xml:space="preserve"> </w:t>
            </w:r>
            <w:r w:rsidRPr="007D1C4D">
              <w:rPr>
                <w:rFonts w:ascii="Times New Roman" w:eastAsia="Times New Roman" w:hAnsi="Times New Roman" w:cs="Times New Roman"/>
                <w:color w:val="212121"/>
                <w:sz w:val="24"/>
              </w:rPr>
              <w:t>дешархойн</w:t>
            </w:r>
            <w:r w:rsidRPr="007D1C4D">
              <w:rPr>
                <w:rFonts w:ascii="Times New Roman" w:eastAsia="Times New Roman" w:hAnsi="Times New Roman" w:cs="Times New Roman"/>
                <w:color w:val="212121"/>
                <w:spacing w:val="-3"/>
                <w:sz w:val="24"/>
              </w:rPr>
              <w:t xml:space="preserve"> </w:t>
            </w:r>
            <w:r w:rsidRPr="007D1C4D">
              <w:rPr>
                <w:rFonts w:ascii="Times New Roman" w:eastAsia="Times New Roman" w:hAnsi="Times New Roman" w:cs="Times New Roman"/>
                <w:color w:val="212121"/>
                <w:sz w:val="24"/>
              </w:rPr>
              <w:t>тидам</w:t>
            </w:r>
            <w:r w:rsidRPr="007D1C4D">
              <w:rPr>
                <w:rFonts w:ascii="Times New Roman" w:eastAsia="Times New Roman" w:hAnsi="Times New Roman" w:cs="Times New Roman"/>
                <w:color w:val="212121"/>
                <w:spacing w:val="-4"/>
                <w:sz w:val="24"/>
              </w:rPr>
              <w:t xml:space="preserve"> </w:t>
            </w:r>
            <w:r w:rsidRPr="007D1C4D">
              <w:rPr>
                <w:rFonts w:ascii="Times New Roman" w:eastAsia="Times New Roman" w:hAnsi="Times New Roman" w:cs="Times New Roman"/>
                <w:color w:val="212121"/>
                <w:sz w:val="24"/>
              </w:rPr>
              <w:t>тӀебохуьйту</w:t>
            </w:r>
            <w:r w:rsidRPr="007D1C4D">
              <w:rPr>
                <w:rFonts w:ascii="Times New Roman" w:eastAsia="Times New Roman" w:hAnsi="Times New Roman" w:cs="Times New Roman"/>
                <w:color w:val="212121"/>
                <w:spacing w:val="-3"/>
                <w:sz w:val="24"/>
              </w:rPr>
              <w:t xml:space="preserve"> </w:t>
            </w:r>
            <w:r w:rsidRPr="007D1C4D">
              <w:rPr>
                <w:rFonts w:ascii="Times New Roman" w:eastAsia="Times New Roman" w:hAnsi="Times New Roman" w:cs="Times New Roman"/>
                <w:color w:val="212121"/>
                <w:sz w:val="24"/>
              </w:rPr>
              <w:t>нохчийн</w:t>
            </w:r>
            <w:r w:rsidRPr="007D1C4D">
              <w:rPr>
                <w:rFonts w:ascii="Times New Roman" w:eastAsia="Times New Roman" w:hAnsi="Times New Roman" w:cs="Times New Roman"/>
                <w:color w:val="212121"/>
                <w:spacing w:val="-3"/>
                <w:sz w:val="24"/>
              </w:rPr>
              <w:t xml:space="preserve"> </w:t>
            </w:r>
            <w:r w:rsidRPr="007D1C4D">
              <w:rPr>
                <w:rFonts w:ascii="Times New Roman" w:eastAsia="Times New Roman" w:hAnsi="Times New Roman" w:cs="Times New Roman"/>
                <w:color w:val="212121"/>
                <w:sz w:val="24"/>
              </w:rPr>
              <w:t>маттахь</w:t>
            </w:r>
            <w:r w:rsidRPr="007D1C4D">
              <w:rPr>
                <w:rFonts w:ascii="Times New Roman" w:eastAsia="Times New Roman" w:hAnsi="Times New Roman" w:cs="Times New Roman"/>
                <w:color w:val="212121"/>
                <w:spacing w:val="-5"/>
                <w:sz w:val="24"/>
              </w:rPr>
              <w:t xml:space="preserve"> </w:t>
            </w:r>
            <w:r w:rsidRPr="007D1C4D">
              <w:rPr>
                <w:rFonts w:ascii="Times New Roman" w:eastAsia="Times New Roman" w:hAnsi="Times New Roman" w:cs="Times New Roman"/>
                <w:color w:val="212121"/>
                <w:sz w:val="24"/>
              </w:rPr>
              <w:t>йешаран</w:t>
            </w:r>
            <w:r w:rsidRPr="007D1C4D">
              <w:rPr>
                <w:rFonts w:ascii="Times New Roman" w:eastAsia="Times New Roman" w:hAnsi="Times New Roman" w:cs="Times New Roman"/>
                <w:color w:val="212121"/>
                <w:spacing w:val="-2"/>
                <w:sz w:val="24"/>
              </w:rPr>
              <w:t xml:space="preserve"> </w:t>
            </w:r>
            <w:r w:rsidRPr="007D1C4D">
              <w:rPr>
                <w:rFonts w:ascii="Times New Roman" w:eastAsia="Times New Roman" w:hAnsi="Times New Roman" w:cs="Times New Roman"/>
                <w:color w:val="212121"/>
                <w:sz w:val="24"/>
              </w:rPr>
              <w:t>башхаллашна.</w:t>
            </w:r>
            <w:r w:rsidRPr="007D1C4D">
              <w:rPr>
                <w:rFonts w:ascii="Times New Roman" w:eastAsia="Times New Roman" w:hAnsi="Times New Roman" w:cs="Times New Roman"/>
                <w:color w:val="212121"/>
                <w:spacing w:val="-57"/>
                <w:sz w:val="24"/>
              </w:rPr>
              <w:t xml:space="preserve"> </w:t>
            </w:r>
            <w:r w:rsidRPr="007D1C4D">
              <w:rPr>
                <w:rFonts w:ascii="Times New Roman" w:eastAsia="Times New Roman" w:hAnsi="Times New Roman" w:cs="Times New Roman"/>
                <w:color w:val="212121"/>
                <w:sz w:val="24"/>
              </w:rPr>
              <w:t>ЛадоьгӀначу</w:t>
            </w:r>
            <w:r w:rsidRPr="007D1C4D">
              <w:rPr>
                <w:rFonts w:ascii="Times New Roman" w:eastAsia="Times New Roman" w:hAnsi="Times New Roman" w:cs="Times New Roman"/>
                <w:color w:val="212121"/>
                <w:spacing w:val="-1"/>
                <w:sz w:val="24"/>
              </w:rPr>
              <w:t xml:space="preserve"> </w:t>
            </w:r>
            <w:r w:rsidRPr="007D1C4D">
              <w:rPr>
                <w:rFonts w:ascii="Times New Roman" w:eastAsia="Times New Roman" w:hAnsi="Times New Roman" w:cs="Times New Roman"/>
                <w:color w:val="212121"/>
                <w:sz w:val="24"/>
              </w:rPr>
              <w:t>текстах</w:t>
            </w:r>
            <w:r w:rsidRPr="007D1C4D">
              <w:rPr>
                <w:rFonts w:ascii="Times New Roman" w:eastAsia="Times New Roman" w:hAnsi="Times New Roman" w:cs="Times New Roman"/>
                <w:color w:val="212121"/>
                <w:spacing w:val="1"/>
                <w:sz w:val="24"/>
              </w:rPr>
              <w:t xml:space="preserve"> </w:t>
            </w:r>
            <w:r w:rsidRPr="007D1C4D">
              <w:rPr>
                <w:rFonts w:ascii="Times New Roman" w:eastAsia="Times New Roman" w:hAnsi="Times New Roman" w:cs="Times New Roman"/>
                <w:color w:val="212121"/>
                <w:sz w:val="24"/>
              </w:rPr>
              <w:t>муха</w:t>
            </w:r>
            <w:r w:rsidRPr="007D1C4D">
              <w:rPr>
                <w:rFonts w:ascii="Times New Roman" w:eastAsia="Times New Roman" w:hAnsi="Times New Roman" w:cs="Times New Roman"/>
                <w:color w:val="212121"/>
                <w:spacing w:val="-1"/>
                <w:sz w:val="24"/>
              </w:rPr>
              <w:t xml:space="preserve"> </w:t>
            </w:r>
            <w:r w:rsidRPr="007D1C4D">
              <w:rPr>
                <w:rFonts w:ascii="Times New Roman" w:eastAsia="Times New Roman" w:hAnsi="Times New Roman" w:cs="Times New Roman"/>
                <w:color w:val="212121"/>
                <w:sz w:val="24"/>
              </w:rPr>
              <w:t>кхетта</w:t>
            </w:r>
            <w:r w:rsidRPr="007D1C4D">
              <w:rPr>
                <w:rFonts w:ascii="Times New Roman" w:eastAsia="Times New Roman" w:hAnsi="Times New Roman" w:cs="Times New Roman"/>
                <w:color w:val="212121"/>
                <w:spacing w:val="-1"/>
                <w:sz w:val="24"/>
              </w:rPr>
              <w:t xml:space="preserve"> </w:t>
            </w:r>
            <w:r w:rsidRPr="007D1C4D">
              <w:rPr>
                <w:rFonts w:ascii="Times New Roman" w:eastAsia="Times New Roman" w:hAnsi="Times New Roman" w:cs="Times New Roman"/>
                <w:color w:val="212121"/>
                <w:sz w:val="24"/>
              </w:rPr>
              <w:t>хьажа</w:t>
            </w:r>
            <w:r w:rsidRPr="007D1C4D">
              <w:rPr>
                <w:rFonts w:ascii="Times New Roman" w:eastAsia="Times New Roman" w:hAnsi="Times New Roman" w:cs="Times New Roman"/>
                <w:color w:val="212121"/>
                <w:spacing w:val="-2"/>
                <w:sz w:val="24"/>
              </w:rPr>
              <w:t xml:space="preserve"> </w:t>
            </w:r>
            <w:r w:rsidRPr="007D1C4D">
              <w:rPr>
                <w:rFonts w:ascii="Times New Roman" w:eastAsia="Times New Roman" w:hAnsi="Times New Roman" w:cs="Times New Roman"/>
                <w:color w:val="212121"/>
                <w:sz w:val="24"/>
              </w:rPr>
              <w:t>хаттарш</w:t>
            </w:r>
            <w:r w:rsidRPr="007D1C4D">
              <w:rPr>
                <w:rFonts w:ascii="Times New Roman" w:eastAsia="Times New Roman" w:hAnsi="Times New Roman" w:cs="Times New Roman"/>
                <w:sz w:val="24"/>
              </w:rPr>
              <w:t>.</w:t>
            </w:r>
          </w:p>
          <w:p w:rsidR="007D1C4D" w:rsidRPr="007D1C4D" w:rsidRDefault="007D1C4D" w:rsidP="007D1C4D">
            <w:pPr>
              <w:ind w:left="108" w:right="595"/>
              <w:rPr>
                <w:rFonts w:ascii="Times New Roman" w:eastAsia="Times New Roman" w:hAnsi="Times New Roman" w:cs="Times New Roman"/>
                <w:sz w:val="24"/>
              </w:rPr>
            </w:pPr>
            <w:r w:rsidRPr="007D1C4D">
              <w:rPr>
                <w:rFonts w:ascii="Times New Roman" w:eastAsia="Times New Roman" w:hAnsi="Times New Roman" w:cs="Times New Roman"/>
                <w:sz w:val="24"/>
              </w:rPr>
              <w:t>Хезаш</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йешар:</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текстах</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кхетархьама</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цаторийла</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йолчу</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боларца</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дешархойх</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хӀорамма</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а</w:t>
            </w:r>
            <w:r w:rsidRPr="007D1C4D">
              <w:rPr>
                <w:rFonts w:ascii="Times New Roman" w:eastAsia="Times New Roman" w:hAnsi="Times New Roman" w:cs="Times New Roman"/>
                <w:spacing w:val="-57"/>
                <w:sz w:val="24"/>
              </w:rPr>
              <w:t xml:space="preserve"> </w:t>
            </w:r>
            <w:r w:rsidRPr="007D1C4D">
              <w:rPr>
                <w:rFonts w:ascii="Times New Roman" w:eastAsia="Times New Roman" w:hAnsi="Times New Roman" w:cs="Times New Roman"/>
                <w:sz w:val="24"/>
              </w:rPr>
              <w:t>хезаш</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йешар.</w:t>
            </w:r>
          </w:p>
          <w:p w:rsidR="007D1C4D" w:rsidRPr="007D1C4D" w:rsidRDefault="007D1C4D" w:rsidP="007D1C4D">
            <w:pPr>
              <w:ind w:left="108" w:right="1163"/>
              <w:rPr>
                <w:rFonts w:ascii="Times New Roman" w:eastAsia="Times New Roman" w:hAnsi="Times New Roman" w:cs="Times New Roman"/>
                <w:sz w:val="24"/>
              </w:rPr>
            </w:pPr>
            <w:r w:rsidRPr="007D1C4D">
              <w:rPr>
                <w:rFonts w:ascii="Times New Roman" w:eastAsia="Times New Roman" w:hAnsi="Times New Roman" w:cs="Times New Roman"/>
                <w:sz w:val="24"/>
              </w:rPr>
              <w:t>Дагахь</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йешар:</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текст</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дагахь</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йешар,</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йешначух</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хиинарг</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дийцаре</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дан</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кечамбар.</w:t>
            </w:r>
            <w:r w:rsidRPr="007D1C4D">
              <w:rPr>
                <w:rFonts w:ascii="Times New Roman" w:eastAsia="Times New Roman" w:hAnsi="Times New Roman" w:cs="Times New Roman"/>
                <w:spacing w:val="-57"/>
                <w:sz w:val="24"/>
              </w:rPr>
              <w:t xml:space="preserve"> </w:t>
            </w:r>
            <w:r w:rsidRPr="007D1C4D">
              <w:rPr>
                <w:rFonts w:ascii="Times New Roman" w:eastAsia="Times New Roman" w:hAnsi="Times New Roman" w:cs="Times New Roman"/>
                <w:sz w:val="24"/>
              </w:rPr>
              <w:t>Байт</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дагахь</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Ӏамор.</w:t>
            </w:r>
          </w:p>
          <w:p w:rsidR="007D1C4D" w:rsidRPr="007D1C4D" w:rsidRDefault="007D1C4D" w:rsidP="007D1C4D">
            <w:pPr>
              <w:ind w:left="108" w:right="517"/>
              <w:rPr>
                <w:rFonts w:ascii="Times New Roman" w:eastAsia="Times New Roman" w:hAnsi="Times New Roman" w:cs="Times New Roman"/>
                <w:sz w:val="24"/>
              </w:rPr>
            </w:pPr>
            <w:r w:rsidRPr="007D1C4D">
              <w:rPr>
                <w:rFonts w:ascii="Times New Roman" w:eastAsia="Times New Roman" w:hAnsi="Times New Roman" w:cs="Times New Roman"/>
                <w:sz w:val="24"/>
              </w:rPr>
              <w:t>Цадевзачу</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дешнашца</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а, аларшца</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а</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болх</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бар:</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маьӀнех</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кхетархьама</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контекстан</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анализ</w:t>
            </w:r>
            <w:r w:rsidRPr="007D1C4D">
              <w:rPr>
                <w:rFonts w:ascii="Times New Roman" w:eastAsia="Times New Roman" w:hAnsi="Times New Roman" w:cs="Times New Roman"/>
                <w:spacing w:val="-57"/>
                <w:sz w:val="24"/>
              </w:rPr>
              <w:t xml:space="preserve"> </w:t>
            </w:r>
            <w:r w:rsidRPr="007D1C4D">
              <w:rPr>
                <w:rFonts w:ascii="Times New Roman" w:eastAsia="Times New Roman" w:hAnsi="Times New Roman" w:cs="Times New Roman"/>
                <w:sz w:val="24"/>
              </w:rPr>
              <w:t>йар;</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Ӏаматехь йеллачу дошамца</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болх бар.</w:t>
            </w:r>
          </w:p>
          <w:p w:rsidR="007D1C4D" w:rsidRPr="007D1C4D" w:rsidRDefault="007D1C4D" w:rsidP="007D1C4D">
            <w:pPr>
              <w:spacing w:before="1"/>
              <w:ind w:left="108" w:right="591" w:firstLine="708"/>
              <w:rPr>
                <w:rFonts w:ascii="Times New Roman" w:eastAsia="Times New Roman" w:hAnsi="Times New Roman" w:cs="Times New Roman"/>
                <w:sz w:val="24"/>
              </w:rPr>
            </w:pPr>
            <w:r w:rsidRPr="007D1C4D">
              <w:rPr>
                <w:rFonts w:ascii="Times New Roman" w:eastAsia="Times New Roman" w:hAnsi="Times New Roman" w:cs="Times New Roman"/>
                <w:sz w:val="24"/>
              </w:rPr>
              <w:t>Исбаьхьаллин</w:t>
            </w:r>
            <w:r w:rsidRPr="007D1C4D">
              <w:rPr>
                <w:rFonts w:ascii="Times New Roman" w:eastAsia="Times New Roman" w:hAnsi="Times New Roman" w:cs="Times New Roman"/>
                <w:spacing w:val="-4"/>
                <w:sz w:val="24"/>
              </w:rPr>
              <w:t xml:space="preserve"> </w:t>
            </w:r>
            <w:r w:rsidRPr="007D1C4D">
              <w:rPr>
                <w:rFonts w:ascii="Times New Roman" w:eastAsia="Times New Roman" w:hAnsi="Times New Roman" w:cs="Times New Roman"/>
                <w:sz w:val="24"/>
              </w:rPr>
              <w:t>говзаран</w:t>
            </w:r>
            <w:r w:rsidRPr="007D1C4D">
              <w:rPr>
                <w:rFonts w:ascii="Times New Roman" w:eastAsia="Times New Roman" w:hAnsi="Times New Roman" w:cs="Times New Roman"/>
                <w:spacing w:val="-5"/>
                <w:sz w:val="24"/>
              </w:rPr>
              <w:t xml:space="preserve"> </w:t>
            </w:r>
            <w:r w:rsidRPr="007D1C4D">
              <w:rPr>
                <w:rFonts w:ascii="Times New Roman" w:eastAsia="Times New Roman" w:hAnsi="Times New Roman" w:cs="Times New Roman"/>
                <w:sz w:val="24"/>
              </w:rPr>
              <w:t>анализ</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йар:</w:t>
            </w:r>
            <w:r w:rsidRPr="007D1C4D">
              <w:rPr>
                <w:rFonts w:ascii="Times New Roman" w:eastAsia="Times New Roman" w:hAnsi="Times New Roman" w:cs="Times New Roman"/>
                <w:spacing w:val="-4"/>
                <w:sz w:val="24"/>
              </w:rPr>
              <w:t xml:space="preserve"> </w:t>
            </w:r>
            <w:r w:rsidRPr="007D1C4D">
              <w:rPr>
                <w:rFonts w:ascii="Times New Roman" w:eastAsia="Times New Roman" w:hAnsi="Times New Roman" w:cs="Times New Roman"/>
                <w:sz w:val="24"/>
              </w:rPr>
              <w:t>коьрта</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идеяш</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гучуйахар;</w:t>
            </w:r>
            <w:r w:rsidRPr="007D1C4D">
              <w:rPr>
                <w:rFonts w:ascii="Times New Roman" w:eastAsia="Times New Roman" w:hAnsi="Times New Roman" w:cs="Times New Roman"/>
                <w:spacing w:val="-4"/>
                <w:sz w:val="24"/>
              </w:rPr>
              <w:t xml:space="preserve"> </w:t>
            </w:r>
            <w:r w:rsidRPr="007D1C4D">
              <w:rPr>
                <w:rFonts w:ascii="Times New Roman" w:eastAsia="Times New Roman" w:hAnsi="Times New Roman" w:cs="Times New Roman"/>
                <w:sz w:val="24"/>
              </w:rPr>
              <w:t>говзаран</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план</w:t>
            </w:r>
            <w:r w:rsidRPr="007D1C4D">
              <w:rPr>
                <w:rFonts w:ascii="Times New Roman" w:eastAsia="Times New Roman" w:hAnsi="Times New Roman" w:cs="Times New Roman"/>
                <w:spacing w:val="-57"/>
                <w:sz w:val="24"/>
              </w:rPr>
              <w:t xml:space="preserve"> </w:t>
            </w:r>
            <w:r w:rsidRPr="007D1C4D">
              <w:rPr>
                <w:rFonts w:ascii="Times New Roman" w:eastAsia="Times New Roman" w:hAnsi="Times New Roman" w:cs="Times New Roman"/>
                <w:sz w:val="24"/>
              </w:rPr>
              <w:t>хӀоттор.</w:t>
            </w:r>
          </w:p>
          <w:p w:rsidR="007D1C4D" w:rsidRPr="007D1C4D" w:rsidRDefault="007D1C4D" w:rsidP="007D1C4D">
            <w:pPr>
              <w:rPr>
                <w:rFonts w:ascii="Times New Roman" w:eastAsia="Times New Roman" w:hAnsi="Times New Roman" w:cs="Times New Roman"/>
                <w:b/>
                <w:sz w:val="24"/>
              </w:rPr>
            </w:pPr>
          </w:p>
          <w:p w:rsidR="007D1C4D" w:rsidRPr="007D1C4D" w:rsidRDefault="007D1C4D" w:rsidP="007D1C4D">
            <w:pPr>
              <w:ind w:left="108"/>
              <w:rPr>
                <w:rFonts w:ascii="Times New Roman" w:eastAsia="Times New Roman" w:hAnsi="Times New Roman" w:cs="Times New Roman"/>
                <w:sz w:val="24"/>
              </w:rPr>
            </w:pPr>
            <w:r w:rsidRPr="007D1C4D">
              <w:rPr>
                <w:rFonts w:ascii="Times New Roman" w:eastAsia="Times New Roman" w:hAnsi="Times New Roman" w:cs="Times New Roman"/>
                <w:sz w:val="24"/>
              </w:rPr>
              <w:t>Ӏаморан</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текстаца</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диалог:</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хӀиттийнчу</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хаттаршна</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жоьпаш;</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кхачамбацар дӀадаккха</w:t>
            </w:r>
            <w:r w:rsidRPr="007D1C4D">
              <w:rPr>
                <w:rFonts w:ascii="Times New Roman" w:eastAsia="Times New Roman" w:hAnsi="Times New Roman" w:cs="Times New Roman"/>
                <w:spacing w:val="-4"/>
                <w:sz w:val="24"/>
              </w:rPr>
              <w:t xml:space="preserve"> </w:t>
            </w:r>
            <w:r w:rsidRPr="007D1C4D">
              <w:rPr>
                <w:rFonts w:ascii="Times New Roman" w:eastAsia="Times New Roman" w:hAnsi="Times New Roman" w:cs="Times New Roman"/>
                <w:sz w:val="24"/>
              </w:rPr>
              <w:t>шайн</w:t>
            </w:r>
            <w:r w:rsidRPr="007D1C4D">
              <w:rPr>
                <w:rFonts w:ascii="Times New Roman" w:eastAsia="Times New Roman" w:hAnsi="Times New Roman" w:cs="Times New Roman"/>
                <w:spacing w:val="-57"/>
                <w:sz w:val="24"/>
              </w:rPr>
              <w:t xml:space="preserve"> </w:t>
            </w:r>
            <w:r w:rsidRPr="007D1C4D">
              <w:rPr>
                <w:rFonts w:ascii="Times New Roman" w:eastAsia="Times New Roman" w:hAnsi="Times New Roman" w:cs="Times New Roman"/>
                <w:sz w:val="24"/>
              </w:rPr>
              <w:t>хьежам</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бовзийтар;</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шайна</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хетачун</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а, сацаман</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а бухедиллар</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довзийта</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хаар.</w:t>
            </w:r>
          </w:p>
          <w:p w:rsidR="007D1C4D" w:rsidRPr="007D1C4D" w:rsidRDefault="007D1C4D" w:rsidP="007D1C4D">
            <w:pPr>
              <w:ind w:left="108" w:right="641"/>
              <w:rPr>
                <w:rFonts w:ascii="Times New Roman" w:eastAsia="Times New Roman" w:hAnsi="Times New Roman" w:cs="Times New Roman"/>
                <w:sz w:val="24"/>
              </w:rPr>
            </w:pPr>
            <w:r w:rsidRPr="007D1C4D">
              <w:rPr>
                <w:rFonts w:ascii="Times New Roman" w:eastAsia="Times New Roman" w:hAnsi="Times New Roman" w:cs="Times New Roman"/>
                <w:sz w:val="24"/>
              </w:rPr>
              <w:t>Текстехь хӀиттийнчу эхь-бехкан-оьздангаллин а, историко-культурин а, кхидолчу а</w:t>
            </w:r>
            <w:r w:rsidRPr="007D1C4D">
              <w:rPr>
                <w:rFonts w:ascii="Times New Roman" w:eastAsia="Times New Roman" w:hAnsi="Times New Roman" w:cs="Times New Roman"/>
                <w:spacing w:val="-57"/>
                <w:sz w:val="24"/>
              </w:rPr>
              <w:t xml:space="preserve"> </w:t>
            </w:r>
            <w:r w:rsidRPr="007D1C4D">
              <w:rPr>
                <w:rFonts w:ascii="Times New Roman" w:eastAsia="Times New Roman" w:hAnsi="Times New Roman" w:cs="Times New Roman"/>
                <w:sz w:val="24"/>
              </w:rPr>
              <w:t>хаттарийн</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анализ</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йар;</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гонахарчу</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бакъдолчун</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хьежамца</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царна</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жоьпаш</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лаха</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хаар.</w:t>
            </w:r>
          </w:p>
          <w:p w:rsidR="007D1C4D" w:rsidRPr="007D1C4D" w:rsidRDefault="007D1C4D" w:rsidP="007D1C4D">
            <w:pPr>
              <w:spacing w:line="257" w:lineRule="exact"/>
              <w:ind w:left="108"/>
              <w:rPr>
                <w:rFonts w:ascii="Times New Roman" w:eastAsia="Times New Roman" w:hAnsi="Times New Roman" w:cs="Times New Roman"/>
                <w:sz w:val="24"/>
              </w:rPr>
            </w:pPr>
            <w:r w:rsidRPr="007D1C4D">
              <w:rPr>
                <w:rFonts w:ascii="Times New Roman" w:eastAsia="Times New Roman" w:hAnsi="Times New Roman" w:cs="Times New Roman"/>
                <w:sz w:val="24"/>
              </w:rPr>
              <w:t>Классал</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арахьара</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йешар:</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схьайеллачу</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говзарех шаьш</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йеша</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говзар</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харжар.</w:t>
            </w:r>
          </w:p>
        </w:tc>
        <w:tc>
          <w:tcPr>
            <w:tcW w:w="2409" w:type="dxa"/>
          </w:tcPr>
          <w:p w:rsidR="007D1C4D" w:rsidRPr="007D1C4D" w:rsidRDefault="007D1C4D" w:rsidP="007D1C4D">
            <w:pPr>
              <w:spacing w:line="275" w:lineRule="exact"/>
              <w:ind w:left="145"/>
              <w:rPr>
                <w:rFonts w:ascii="Times New Roman" w:eastAsia="Times New Roman" w:hAnsi="Times New Roman" w:cs="Times New Roman"/>
                <w:sz w:val="24"/>
              </w:rPr>
            </w:pPr>
            <w:r w:rsidRPr="007D1C4D">
              <w:rPr>
                <w:rFonts w:ascii="Times New Roman" w:eastAsia="Times New Roman" w:hAnsi="Times New Roman" w:cs="Times New Roman"/>
                <w:color w:val="212121"/>
                <w:sz w:val="24"/>
              </w:rPr>
              <w:t>•</w:t>
            </w:r>
          </w:p>
        </w:tc>
      </w:tr>
    </w:tbl>
    <w:p w:rsidR="007D1C4D" w:rsidRPr="007D1C4D" w:rsidRDefault="007D1C4D" w:rsidP="007D1C4D">
      <w:pPr>
        <w:widowControl w:val="0"/>
        <w:autoSpaceDE w:val="0"/>
        <w:autoSpaceDN w:val="0"/>
        <w:spacing w:after="0" w:line="275" w:lineRule="exact"/>
        <w:rPr>
          <w:rFonts w:ascii="Times New Roman" w:eastAsia="Times New Roman" w:hAnsi="Times New Roman" w:cs="Times New Roman"/>
          <w:sz w:val="24"/>
        </w:rPr>
        <w:sectPr w:rsidR="007D1C4D" w:rsidRPr="007D1C4D">
          <w:pgSz w:w="16850" w:h="11920" w:orient="landscape"/>
          <w:pgMar w:top="980" w:right="760" w:bottom="1280" w:left="860" w:header="0" w:footer="1095" w:gutter="0"/>
          <w:cols w:space="720"/>
        </w:sectPr>
      </w:pPr>
    </w:p>
    <w:tbl>
      <w:tblPr>
        <w:tblStyle w:val="TableNormal"/>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20"/>
        <w:gridCol w:w="9356"/>
        <w:gridCol w:w="2409"/>
      </w:tblGrid>
      <w:tr w:rsidR="007D1C4D" w:rsidRPr="007D1C4D" w:rsidTr="00EF0B46">
        <w:trPr>
          <w:trHeight w:val="3588"/>
        </w:trPr>
        <w:tc>
          <w:tcPr>
            <w:tcW w:w="3120" w:type="dxa"/>
          </w:tcPr>
          <w:p w:rsidR="007D1C4D" w:rsidRPr="007D1C4D" w:rsidRDefault="007D1C4D" w:rsidP="007D1C4D">
            <w:pPr>
              <w:rPr>
                <w:rFonts w:ascii="Times New Roman" w:eastAsia="Times New Roman" w:hAnsi="Times New Roman" w:cs="Times New Roman"/>
                <w:sz w:val="24"/>
              </w:rPr>
            </w:pPr>
          </w:p>
        </w:tc>
        <w:tc>
          <w:tcPr>
            <w:tcW w:w="9356" w:type="dxa"/>
          </w:tcPr>
          <w:p w:rsidR="007D1C4D" w:rsidRPr="007D1C4D" w:rsidRDefault="007D1C4D" w:rsidP="007D1C4D">
            <w:pPr>
              <w:ind w:left="108" w:right="595"/>
              <w:rPr>
                <w:rFonts w:ascii="Times New Roman" w:eastAsia="Times New Roman" w:hAnsi="Times New Roman" w:cs="Times New Roman"/>
                <w:sz w:val="24"/>
              </w:rPr>
            </w:pPr>
            <w:r w:rsidRPr="007D1C4D">
              <w:rPr>
                <w:rFonts w:ascii="Times New Roman" w:eastAsia="Times New Roman" w:hAnsi="Times New Roman" w:cs="Times New Roman"/>
                <w:sz w:val="24"/>
              </w:rPr>
              <w:t>Хезаш</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йешар:</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текстах</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кхетархьама</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цаторийла</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йолчу</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боларца</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дешархойх</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хӀорамма</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а</w:t>
            </w:r>
            <w:r w:rsidRPr="007D1C4D">
              <w:rPr>
                <w:rFonts w:ascii="Times New Roman" w:eastAsia="Times New Roman" w:hAnsi="Times New Roman" w:cs="Times New Roman"/>
                <w:spacing w:val="-57"/>
                <w:sz w:val="24"/>
              </w:rPr>
              <w:t xml:space="preserve"> </w:t>
            </w:r>
            <w:r w:rsidRPr="007D1C4D">
              <w:rPr>
                <w:rFonts w:ascii="Times New Roman" w:eastAsia="Times New Roman" w:hAnsi="Times New Roman" w:cs="Times New Roman"/>
                <w:sz w:val="24"/>
              </w:rPr>
              <w:t>хезаш</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йешар.</w:t>
            </w:r>
          </w:p>
          <w:p w:rsidR="007D1C4D" w:rsidRPr="007D1C4D" w:rsidRDefault="007D1C4D" w:rsidP="007D1C4D">
            <w:pPr>
              <w:ind w:left="108"/>
              <w:rPr>
                <w:rFonts w:ascii="Times New Roman" w:eastAsia="Times New Roman" w:hAnsi="Times New Roman" w:cs="Times New Roman"/>
                <w:sz w:val="24"/>
              </w:rPr>
            </w:pPr>
            <w:r w:rsidRPr="007D1C4D">
              <w:rPr>
                <w:rFonts w:ascii="Times New Roman" w:eastAsia="Times New Roman" w:hAnsi="Times New Roman" w:cs="Times New Roman"/>
                <w:sz w:val="24"/>
              </w:rPr>
              <w:t>Дагахь</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йешар:</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текст</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дагахь</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йешар,</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йешначух</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хиинарг</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дийцаре</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дан</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кечамбар.</w:t>
            </w:r>
          </w:p>
          <w:p w:rsidR="007D1C4D" w:rsidRPr="007D1C4D" w:rsidRDefault="007D1C4D" w:rsidP="007D1C4D">
            <w:pPr>
              <w:ind w:left="108" w:right="517"/>
              <w:rPr>
                <w:rFonts w:ascii="Times New Roman" w:eastAsia="Times New Roman" w:hAnsi="Times New Roman" w:cs="Times New Roman"/>
                <w:sz w:val="24"/>
              </w:rPr>
            </w:pPr>
            <w:r w:rsidRPr="007D1C4D">
              <w:rPr>
                <w:rFonts w:ascii="Times New Roman" w:eastAsia="Times New Roman" w:hAnsi="Times New Roman" w:cs="Times New Roman"/>
                <w:sz w:val="24"/>
              </w:rPr>
              <w:t>Цадевзачу</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дешнашца</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а, аларшца</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а</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болх</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бар:</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маьӀнех</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кхетархьама</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контекстан</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анализ</w:t>
            </w:r>
            <w:r w:rsidRPr="007D1C4D">
              <w:rPr>
                <w:rFonts w:ascii="Times New Roman" w:eastAsia="Times New Roman" w:hAnsi="Times New Roman" w:cs="Times New Roman"/>
                <w:spacing w:val="-57"/>
                <w:sz w:val="24"/>
              </w:rPr>
              <w:t xml:space="preserve"> </w:t>
            </w:r>
            <w:r w:rsidRPr="007D1C4D">
              <w:rPr>
                <w:rFonts w:ascii="Times New Roman" w:eastAsia="Times New Roman" w:hAnsi="Times New Roman" w:cs="Times New Roman"/>
                <w:sz w:val="24"/>
              </w:rPr>
              <w:t>йар;</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Ӏаматехь йеллачу дошамца</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болх бар.</w:t>
            </w:r>
          </w:p>
          <w:p w:rsidR="007D1C4D" w:rsidRPr="007D1C4D" w:rsidRDefault="007D1C4D" w:rsidP="007D1C4D">
            <w:pPr>
              <w:ind w:left="108" w:right="302"/>
              <w:rPr>
                <w:rFonts w:ascii="Times New Roman" w:eastAsia="Times New Roman" w:hAnsi="Times New Roman" w:cs="Times New Roman"/>
                <w:sz w:val="24"/>
              </w:rPr>
            </w:pPr>
            <w:r w:rsidRPr="007D1C4D">
              <w:rPr>
                <w:rFonts w:ascii="Times New Roman" w:eastAsia="Times New Roman" w:hAnsi="Times New Roman" w:cs="Times New Roman"/>
                <w:sz w:val="24"/>
              </w:rPr>
              <w:t>Турпалхойн мах хадор: турпалхочун амалан коьрта битамаш билгалбаха хаар; церан</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леларца амал йовзар; турпалхойн леларийн бахьана довзийта а, церан гӀуллакхийн мах</w:t>
            </w:r>
            <w:r w:rsidRPr="007D1C4D">
              <w:rPr>
                <w:rFonts w:ascii="Times New Roman" w:eastAsia="Times New Roman" w:hAnsi="Times New Roman" w:cs="Times New Roman"/>
                <w:spacing w:val="-58"/>
                <w:sz w:val="24"/>
              </w:rPr>
              <w:t xml:space="preserve"> </w:t>
            </w:r>
            <w:r w:rsidRPr="007D1C4D">
              <w:rPr>
                <w:rFonts w:ascii="Times New Roman" w:eastAsia="Times New Roman" w:hAnsi="Times New Roman" w:cs="Times New Roman"/>
                <w:sz w:val="24"/>
              </w:rPr>
              <w:t>хадон а</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хаар.</w:t>
            </w:r>
          </w:p>
          <w:p w:rsidR="007D1C4D" w:rsidRPr="007D1C4D" w:rsidRDefault="007D1C4D" w:rsidP="007D1C4D">
            <w:pPr>
              <w:ind w:left="108"/>
              <w:rPr>
                <w:rFonts w:ascii="Times New Roman" w:eastAsia="Times New Roman" w:hAnsi="Times New Roman" w:cs="Times New Roman"/>
                <w:sz w:val="24"/>
              </w:rPr>
            </w:pPr>
            <w:r w:rsidRPr="007D1C4D">
              <w:rPr>
                <w:rFonts w:ascii="Times New Roman" w:eastAsia="Times New Roman" w:hAnsi="Times New Roman" w:cs="Times New Roman"/>
                <w:sz w:val="24"/>
              </w:rPr>
              <w:t>Ӏаморан</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текстаца</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диалог:</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хӀиттийнчу</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хаттаршна</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жоьпаш;</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кхачамбацар дӀадаккха</w:t>
            </w:r>
            <w:r w:rsidRPr="007D1C4D">
              <w:rPr>
                <w:rFonts w:ascii="Times New Roman" w:eastAsia="Times New Roman" w:hAnsi="Times New Roman" w:cs="Times New Roman"/>
                <w:spacing w:val="-4"/>
                <w:sz w:val="24"/>
              </w:rPr>
              <w:t xml:space="preserve"> </w:t>
            </w:r>
            <w:r w:rsidRPr="007D1C4D">
              <w:rPr>
                <w:rFonts w:ascii="Times New Roman" w:eastAsia="Times New Roman" w:hAnsi="Times New Roman" w:cs="Times New Roman"/>
                <w:sz w:val="24"/>
              </w:rPr>
              <w:t>шайн</w:t>
            </w:r>
            <w:r w:rsidRPr="007D1C4D">
              <w:rPr>
                <w:rFonts w:ascii="Times New Roman" w:eastAsia="Times New Roman" w:hAnsi="Times New Roman" w:cs="Times New Roman"/>
                <w:spacing w:val="-57"/>
                <w:sz w:val="24"/>
              </w:rPr>
              <w:t xml:space="preserve"> </w:t>
            </w:r>
            <w:r w:rsidRPr="007D1C4D">
              <w:rPr>
                <w:rFonts w:ascii="Times New Roman" w:eastAsia="Times New Roman" w:hAnsi="Times New Roman" w:cs="Times New Roman"/>
                <w:sz w:val="24"/>
              </w:rPr>
              <w:t>хьежам</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бовзийтар;</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шайна</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хетачун</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а, сацаман</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а бухедиллар</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довзийта</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хаар.</w:t>
            </w:r>
          </w:p>
          <w:p w:rsidR="007D1C4D" w:rsidRPr="007D1C4D" w:rsidRDefault="007D1C4D" w:rsidP="007D1C4D">
            <w:pPr>
              <w:ind w:left="816"/>
              <w:rPr>
                <w:rFonts w:ascii="Times New Roman" w:eastAsia="Times New Roman" w:hAnsi="Times New Roman" w:cs="Times New Roman"/>
                <w:sz w:val="24"/>
              </w:rPr>
            </w:pPr>
            <w:r w:rsidRPr="007D1C4D">
              <w:rPr>
                <w:rFonts w:ascii="Times New Roman" w:eastAsia="Times New Roman" w:hAnsi="Times New Roman" w:cs="Times New Roman"/>
                <w:sz w:val="24"/>
              </w:rPr>
              <w:t>Йухасхьайийцар:</w:t>
            </w:r>
            <w:r w:rsidRPr="007D1C4D">
              <w:rPr>
                <w:rFonts w:ascii="Times New Roman" w:eastAsia="Times New Roman" w:hAnsi="Times New Roman" w:cs="Times New Roman"/>
                <w:spacing w:val="-5"/>
                <w:sz w:val="24"/>
              </w:rPr>
              <w:t xml:space="preserve"> </w:t>
            </w:r>
            <w:r w:rsidRPr="007D1C4D">
              <w:rPr>
                <w:rFonts w:ascii="Times New Roman" w:eastAsia="Times New Roman" w:hAnsi="Times New Roman" w:cs="Times New Roman"/>
                <w:sz w:val="24"/>
              </w:rPr>
              <w:t>дешархоша</w:t>
            </w:r>
            <w:r w:rsidRPr="007D1C4D">
              <w:rPr>
                <w:rFonts w:ascii="Times New Roman" w:eastAsia="Times New Roman" w:hAnsi="Times New Roman" w:cs="Times New Roman"/>
                <w:spacing w:val="-5"/>
                <w:sz w:val="24"/>
              </w:rPr>
              <w:t xml:space="preserve"> </w:t>
            </w:r>
            <w:r w:rsidRPr="007D1C4D">
              <w:rPr>
                <w:rFonts w:ascii="Times New Roman" w:eastAsia="Times New Roman" w:hAnsi="Times New Roman" w:cs="Times New Roman"/>
                <w:sz w:val="24"/>
              </w:rPr>
              <w:t>хӀоттийнчу</w:t>
            </w:r>
            <w:r w:rsidRPr="007D1C4D">
              <w:rPr>
                <w:rFonts w:ascii="Times New Roman" w:eastAsia="Times New Roman" w:hAnsi="Times New Roman" w:cs="Times New Roman"/>
                <w:spacing w:val="-4"/>
                <w:sz w:val="24"/>
              </w:rPr>
              <w:t xml:space="preserve"> </w:t>
            </w:r>
            <w:r w:rsidRPr="007D1C4D">
              <w:rPr>
                <w:rFonts w:ascii="Times New Roman" w:eastAsia="Times New Roman" w:hAnsi="Times New Roman" w:cs="Times New Roman"/>
                <w:sz w:val="24"/>
              </w:rPr>
              <w:t>планна</w:t>
            </w:r>
            <w:r w:rsidRPr="007D1C4D">
              <w:rPr>
                <w:rFonts w:ascii="Times New Roman" w:eastAsia="Times New Roman" w:hAnsi="Times New Roman" w:cs="Times New Roman"/>
                <w:spacing w:val="-5"/>
                <w:sz w:val="24"/>
              </w:rPr>
              <w:t xml:space="preserve"> </w:t>
            </w:r>
            <w:r w:rsidRPr="007D1C4D">
              <w:rPr>
                <w:rFonts w:ascii="Times New Roman" w:eastAsia="Times New Roman" w:hAnsi="Times New Roman" w:cs="Times New Roman"/>
                <w:sz w:val="24"/>
              </w:rPr>
              <w:t>тӀетийжаш.</w:t>
            </w:r>
          </w:p>
          <w:p w:rsidR="007D1C4D" w:rsidRPr="007D1C4D" w:rsidRDefault="007D1C4D" w:rsidP="007D1C4D">
            <w:pPr>
              <w:spacing w:line="270" w:lineRule="atLeast"/>
              <w:ind w:left="108" w:right="641"/>
              <w:rPr>
                <w:rFonts w:ascii="Times New Roman" w:eastAsia="Times New Roman" w:hAnsi="Times New Roman" w:cs="Times New Roman"/>
                <w:sz w:val="24"/>
              </w:rPr>
            </w:pPr>
            <w:r w:rsidRPr="007D1C4D">
              <w:rPr>
                <w:rFonts w:ascii="Times New Roman" w:eastAsia="Times New Roman" w:hAnsi="Times New Roman" w:cs="Times New Roman"/>
                <w:sz w:val="24"/>
              </w:rPr>
              <w:t>Текстехь хӀиттийнчу эхь-бехкан-оьздангаллин а, историко-культурин а, кхидолчу а</w:t>
            </w:r>
            <w:r w:rsidRPr="007D1C4D">
              <w:rPr>
                <w:rFonts w:ascii="Times New Roman" w:eastAsia="Times New Roman" w:hAnsi="Times New Roman" w:cs="Times New Roman"/>
                <w:spacing w:val="-57"/>
                <w:sz w:val="24"/>
              </w:rPr>
              <w:t xml:space="preserve"> </w:t>
            </w:r>
            <w:r w:rsidRPr="007D1C4D">
              <w:rPr>
                <w:rFonts w:ascii="Times New Roman" w:eastAsia="Times New Roman" w:hAnsi="Times New Roman" w:cs="Times New Roman"/>
                <w:sz w:val="24"/>
              </w:rPr>
              <w:t>хаттарийн</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анализ</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йар;</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гонахарчу</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бакъдолчун</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хьежамца</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царна</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жоьпаш</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лаха</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хаар.</w:t>
            </w:r>
          </w:p>
        </w:tc>
        <w:tc>
          <w:tcPr>
            <w:tcW w:w="2409" w:type="dxa"/>
          </w:tcPr>
          <w:p w:rsidR="007D1C4D" w:rsidRPr="007D1C4D" w:rsidRDefault="007D1C4D" w:rsidP="007D1C4D">
            <w:pPr>
              <w:spacing w:line="275" w:lineRule="exact"/>
              <w:ind w:left="466"/>
              <w:rPr>
                <w:rFonts w:ascii="Times New Roman" w:eastAsia="Times New Roman" w:hAnsi="Times New Roman" w:cs="Times New Roman"/>
                <w:sz w:val="24"/>
              </w:rPr>
            </w:pPr>
            <w:r w:rsidRPr="007D1C4D">
              <w:rPr>
                <w:rFonts w:ascii="Times New Roman" w:eastAsia="Times New Roman" w:hAnsi="Times New Roman" w:cs="Times New Roman"/>
                <w:sz w:val="24"/>
              </w:rPr>
              <w:t>•</w:t>
            </w:r>
          </w:p>
        </w:tc>
      </w:tr>
      <w:tr w:rsidR="007D1C4D" w:rsidRPr="007D1C4D" w:rsidTr="00EF0B46">
        <w:trPr>
          <w:trHeight w:val="5797"/>
        </w:trPr>
        <w:tc>
          <w:tcPr>
            <w:tcW w:w="3120" w:type="dxa"/>
          </w:tcPr>
          <w:p w:rsidR="007D1C4D" w:rsidRPr="007D1C4D" w:rsidRDefault="007D1C4D" w:rsidP="007D1C4D">
            <w:pPr>
              <w:rPr>
                <w:rFonts w:ascii="Times New Roman" w:eastAsia="Times New Roman" w:hAnsi="Times New Roman" w:cs="Times New Roman"/>
                <w:sz w:val="24"/>
              </w:rPr>
            </w:pPr>
          </w:p>
        </w:tc>
        <w:tc>
          <w:tcPr>
            <w:tcW w:w="9356" w:type="dxa"/>
          </w:tcPr>
          <w:p w:rsidR="007D1C4D" w:rsidRPr="007D1C4D" w:rsidRDefault="007D1C4D" w:rsidP="007D1C4D">
            <w:pPr>
              <w:ind w:left="108" w:right="577"/>
              <w:rPr>
                <w:rFonts w:ascii="Times New Roman" w:eastAsia="Times New Roman" w:hAnsi="Times New Roman" w:cs="Times New Roman"/>
                <w:sz w:val="24"/>
              </w:rPr>
            </w:pPr>
            <w:r w:rsidRPr="007D1C4D">
              <w:rPr>
                <w:rFonts w:ascii="Times New Roman" w:eastAsia="Times New Roman" w:hAnsi="Times New Roman" w:cs="Times New Roman"/>
                <w:sz w:val="24"/>
              </w:rPr>
              <w:t>Хезаш йешар: текстах кхетархьама цаторийла йолчу боларца дешархойх хӀорамма а</w:t>
            </w:r>
            <w:r w:rsidRPr="007D1C4D">
              <w:rPr>
                <w:rFonts w:ascii="Times New Roman" w:eastAsia="Times New Roman" w:hAnsi="Times New Roman" w:cs="Times New Roman"/>
                <w:spacing w:val="-58"/>
                <w:sz w:val="24"/>
              </w:rPr>
              <w:t xml:space="preserve"> </w:t>
            </w:r>
            <w:r w:rsidRPr="007D1C4D">
              <w:rPr>
                <w:rFonts w:ascii="Times New Roman" w:eastAsia="Times New Roman" w:hAnsi="Times New Roman" w:cs="Times New Roman"/>
                <w:sz w:val="24"/>
              </w:rPr>
              <w:t>хезаш</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йешар.</w:t>
            </w:r>
          </w:p>
          <w:p w:rsidR="007D1C4D" w:rsidRPr="007D1C4D" w:rsidRDefault="007D1C4D" w:rsidP="007D1C4D">
            <w:pPr>
              <w:ind w:left="108"/>
              <w:rPr>
                <w:rFonts w:ascii="Times New Roman" w:eastAsia="Times New Roman" w:hAnsi="Times New Roman" w:cs="Times New Roman"/>
                <w:sz w:val="24"/>
              </w:rPr>
            </w:pPr>
            <w:r w:rsidRPr="007D1C4D">
              <w:rPr>
                <w:rFonts w:ascii="Times New Roman" w:eastAsia="Times New Roman" w:hAnsi="Times New Roman" w:cs="Times New Roman"/>
                <w:sz w:val="24"/>
              </w:rPr>
              <w:t>Дагахь</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йешар:</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текст</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дагахь</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йешар,</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йешначух</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хиинарг</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дийцаре</w:t>
            </w:r>
            <w:r w:rsidRPr="007D1C4D">
              <w:rPr>
                <w:rFonts w:ascii="Times New Roman" w:eastAsia="Times New Roman" w:hAnsi="Times New Roman" w:cs="Times New Roman"/>
                <w:spacing w:val="-4"/>
                <w:sz w:val="24"/>
              </w:rPr>
              <w:t xml:space="preserve"> </w:t>
            </w:r>
            <w:r w:rsidRPr="007D1C4D">
              <w:rPr>
                <w:rFonts w:ascii="Times New Roman" w:eastAsia="Times New Roman" w:hAnsi="Times New Roman" w:cs="Times New Roman"/>
                <w:sz w:val="24"/>
              </w:rPr>
              <w:t>дан</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кечамбар.</w:t>
            </w:r>
          </w:p>
          <w:p w:rsidR="007D1C4D" w:rsidRPr="007D1C4D" w:rsidRDefault="007D1C4D" w:rsidP="007D1C4D">
            <w:pPr>
              <w:ind w:left="108" w:right="517"/>
              <w:rPr>
                <w:rFonts w:ascii="Times New Roman" w:eastAsia="Times New Roman" w:hAnsi="Times New Roman" w:cs="Times New Roman"/>
                <w:sz w:val="24"/>
              </w:rPr>
            </w:pPr>
            <w:r w:rsidRPr="007D1C4D">
              <w:rPr>
                <w:rFonts w:ascii="Times New Roman" w:eastAsia="Times New Roman" w:hAnsi="Times New Roman" w:cs="Times New Roman"/>
                <w:sz w:val="24"/>
              </w:rPr>
              <w:t>Цадевзачу</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дешнашца</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а, аларшца</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а</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болх</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бар:</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маьӀнех</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кхетархьама</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контекстан</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анализ</w:t>
            </w:r>
            <w:r w:rsidRPr="007D1C4D">
              <w:rPr>
                <w:rFonts w:ascii="Times New Roman" w:eastAsia="Times New Roman" w:hAnsi="Times New Roman" w:cs="Times New Roman"/>
                <w:spacing w:val="-57"/>
                <w:sz w:val="24"/>
              </w:rPr>
              <w:t xml:space="preserve"> </w:t>
            </w:r>
            <w:r w:rsidRPr="007D1C4D">
              <w:rPr>
                <w:rFonts w:ascii="Times New Roman" w:eastAsia="Times New Roman" w:hAnsi="Times New Roman" w:cs="Times New Roman"/>
                <w:sz w:val="24"/>
              </w:rPr>
              <w:t>йар;</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Ӏаматехь йеллачу дошамца</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болх бар.</w:t>
            </w:r>
          </w:p>
          <w:p w:rsidR="007D1C4D" w:rsidRPr="007D1C4D" w:rsidRDefault="007D1C4D" w:rsidP="007D1C4D">
            <w:pPr>
              <w:ind w:left="108"/>
              <w:rPr>
                <w:rFonts w:ascii="Times New Roman" w:eastAsia="Times New Roman" w:hAnsi="Times New Roman" w:cs="Times New Roman"/>
                <w:sz w:val="24"/>
              </w:rPr>
            </w:pPr>
            <w:r w:rsidRPr="007D1C4D">
              <w:rPr>
                <w:rFonts w:ascii="Times New Roman" w:eastAsia="Times New Roman" w:hAnsi="Times New Roman" w:cs="Times New Roman"/>
                <w:sz w:val="24"/>
              </w:rPr>
              <w:t>Исбаьхьаллин</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говзаран</w:t>
            </w:r>
            <w:r w:rsidRPr="007D1C4D">
              <w:rPr>
                <w:rFonts w:ascii="Times New Roman" w:eastAsia="Times New Roman" w:hAnsi="Times New Roman" w:cs="Times New Roman"/>
                <w:spacing w:val="-4"/>
                <w:sz w:val="24"/>
              </w:rPr>
              <w:t xml:space="preserve"> </w:t>
            </w:r>
            <w:r w:rsidRPr="007D1C4D">
              <w:rPr>
                <w:rFonts w:ascii="Times New Roman" w:eastAsia="Times New Roman" w:hAnsi="Times New Roman" w:cs="Times New Roman"/>
                <w:sz w:val="24"/>
              </w:rPr>
              <w:t>анализ</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йар:</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коьрта</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идеяш</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гучуйахар;</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говзаран</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план</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хӀоттор.</w:t>
            </w:r>
          </w:p>
          <w:p w:rsidR="007D1C4D" w:rsidRPr="007D1C4D" w:rsidRDefault="007D1C4D" w:rsidP="007D1C4D">
            <w:pPr>
              <w:ind w:left="108"/>
              <w:rPr>
                <w:rFonts w:ascii="Times New Roman" w:eastAsia="Times New Roman" w:hAnsi="Times New Roman" w:cs="Times New Roman"/>
                <w:sz w:val="24"/>
              </w:rPr>
            </w:pPr>
            <w:r w:rsidRPr="007D1C4D">
              <w:rPr>
                <w:rFonts w:ascii="Times New Roman" w:eastAsia="Times New Roman" w:hAnsi="Times New Roman" w:cs="Times New Roman"/>
                <w:sz w:val="24"/>
              </w:rPr>
              <w:t>Турпалхойн мах хадор: турпалхочун амалан коьрта битамаш билгалбаха хаар; церан</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леларца</w:t>
            </w:r>
            <w:r w:rsidRPr="007D1C4D">
              <w:rPr>
                <w:rFonts w:ascii="Times New Roman" w:eastAsia="Times New Roman" w:hAnsi="Times New Roman" w:cs="Times New Roman"/>
                <w:spacing w:val="-4"/>
                <w:sz w:val="24"/>
              </w:rPr>
              <w:t xml:space="preserve"> </w:t>
            </w:r>
            <w:r w:rsidRPr="007D1C4D">
              <w:rPr>
                <w:rFonts w:ascii="Times New Roman" w:eastAsia="Times New Roman" w:hAnsi="Times New Roman" w:cs="Times New Roman"/>
                <w:sz w:val="24"/>
              </w:rPr>
              <w:t>амал</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йовзар;</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турпалхойн</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леларийн</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бахьана</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довзийта</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а,</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церан</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гӀуллакхийн</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мах</w:t>
            </w:r>
            <w:r w:rsidRPr="007D1C4D">
              <w:rPr>
                <w:rFonts w:ascii="Times New Roman" w:eastAsia="Times New Roman" w:hAnsi="Times New Roman" w:cs="Times New Roman"/>
                <w:spacing w:val="-57"/>
                <w:sz w:val="24"/>
              </w:rPr>
              <w:t xml:space="preserve"> </w:t>
            </w:r>
            <w:r w:rsidRPr="007D1C4D">
              <w:rPr>
                <w:rFonts w:ascii="Times New Roman" w:eastAsia="Times New Roman" w:hAnsi="Times New Roman" w:cs="Times New Roman"/>
                <w:sz w:val="24"/>
              </w:rPr>
              <w:t>хадон а</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хаар.</w:t>
            </w:r>
          </w:p>
          <w:p w:rsidR="007D1C4D" w:rsidRPr="007D1C4D" w:rsidRDefault="007D1C4D" w:rsidP="007D1C4D">
            <w:pPr>
              <w:ind w:left="108"/>
              <w:rPr>
                <w:rFonts w:ascii="Times New Roman" w:eastAsia="Times New Roman" w:hAnsi="Times New Roman" w:cs="Times New Roman"/>
                <w:sz w:val="24"/>
              </w:rPr>
            </w:pPr>
            <w:r w:rsidRPr="007D1C4D">
              <w:rPr>
                <w:rFonts w:ascii="Times New Roman" w:eastAsia="Times New Roman" w:hAnsi="Times New Roman" w:cs="Times New Roman"/>
                <w:sz w:val="24"/>
              </w:rPr>
              <w:t>Ӏаморан</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текстаца</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диалог:</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хӀиттийнчу</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хаттаршна</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жоьпаш;</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кхачамбацар дӀадаккха</w:t>
            </w:r>
            <w:r w:rsidRPr="007D1C4D">
              <w:rPr>
                <w:rFonts w:ascii="Times New Roman" w:eastAsia="Times New Roman" w:hAnsi="Times New Roman" w:cs="Times New Roman"/>
                <w:spacing w:val="-4"/>
                <w:sz w:val="24"/>
              </w:rPr>
              <w:t xml:space="preserve"> </w:t>
            </w:r>
            <w:r w:rsidRPr="007D1C4D">
              <w:rPr>
                <w:rFonts w:ascii="Times New Roman" w:eastAsia="Times New Roman" w:hAnsi="Times New Roman" w:cs="Times New Roman"/>
                <w:sz w:val="24"/>
              </w:rPr>
              <w:t>шайн</w:t>
            </w:r>
            <w:r w:rsidRPr="007D1C4D">
              <w:rPr>
                <w:rFonts w:ascii="Times New Roman" w:eastAsia="Times New Roman" w:hAnsi="Times New Roman" w:cs="Times New Roman"/>
                <w:spacing w:val="-57"/>
                <w:sz w:val="24"/>
              </w:rPr>
              <w:t xml:space="preserve"> </w:t>
            </w:r>
            <w:r w:rsidRPr="007D1C4D">
              <w:rPr>
                <w:rFonts w:ascii="Times New Roman" w:eastAsia="Times New Roman" w:hAnsi="Times New Roman" w:cs="Times New Roman"/>
                <w:sz w:val="24"/>
              </w:rPr>
              <w:t>хьежам</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бовзийтар;</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шайна</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хетачун</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а, сацаман</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а бухедиллар</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довзийта</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хаар.</w:t>
            </w:r>
          </w:p>
          <w:p w:rsidR="007D1C4D" w:rsidRPr="007D1C4D" w:rsidRDefault="007D1C4D" w:rsidP="007D1C4D">
            <w:pPr>
              <w:ind w:left="108"/>
              <w:rPr>
                <w:rFonts w:ascii="Times New Roman" w:eastAsia="Times New Roman" w:hAnsi="Times New Roman" w:cs="Times New Roman"/>
                <w:sz w:val="24"/>
              </w:rPr>
            </w:pPr>
            <w:r w:rsidRPr="007D1C4D">
              <w:rPr>
                <w:rFonts w:ascii="Times New Roman" w:eastAsia="Times New Roman" w:hAnsi="Times New Roman" w:cs="Times New Roman"/>
                <w:sz w:val="24"/>
              </w:rPr>
              <w:t>Кхоллараллин</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болх:</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ролашца</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йешар;</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сурт</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хӀоттор;</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турпалхойн</w:t>
            </w:r>
            <w:r w:rsidRPr="007D1C4D">
              <w:rPr>
                <w:rFonts w:ascii="Times New Roman" w:eastAsia="Times New Roman" w:hAnsi="Times New Roman" w:cs="Times New Roman"/>
                <w:spacing w:val="57"/>
                <w:sz w:val="24"/>
              </w:rPr>
              <w:t xml:space="preserve"> </w:t>
            </w:r>
            <w:r w:rsidRPr="007D1C4D">
              <w:rPr>
                <w:rFonts w:ascii="Times New Roman" w:eastAsia="Times New Roman" w:hAnsi="Times New Roman" w:cs="Times New Roman"/>
                <w:sz w:val="24"/>
              </w:rPr>
              <w:t>бӀаьран</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васташ</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хӀиттор.</w:t>
            </w:r>
          </w:p>
          <w:p w:rsidR="007D1C4D" w:rsidRPr="007D1C4D" w:rsidRDefault="007D1C4D" w:rsidP="007D1C4D">
            <w:pPr>
              <w:ind w:left="108" w:firstLine="708"/>
              <w:rPr>
                <w:rFonts w:ascii="Times New Roman" w:eastAsia="Times New Roman" w:hAnsi="Times New Roman" w:cs="Times New Roman"/>
                <w:sz w:val="24"/>
              </w:rPr>
            </w:pPr>
            <w:r w:rsidRPr="007D1C4D">
              <w:rPr>
                <w:rFonts w:ascii="Times New Roman" w:eastAsia="Times New Roman" w:hAnsi="Times New Roman" w:cs="Times New Roman"/>
                <w:sz w:val="24"/>
              </w:rPr>
              <w:t>Йухасхьайийцар:</w:t>
            </w:r>
            <w:r w:rsidRPr="007D1C4D">
              <w:rPr>
                <w:rFonts w:ascii="Times New Roman" w:eastAsia="Times New Roman" w:hAnsi="Times New Roman" w:cs="Times New Roman"/>
                <w:spacing w:val="-4"/>
                <w:sz w:val="24"/>
              </w:rPr>
              <w:t xml:space="preserve"> </w:t>
            </w:r>
            <w:r w:rsidRPr="007D1C4D">
              <w:rPr>
                <w:rFonts w:ascii="Times New Roman" w:eastAsia="Times New Roman" w:hAnsi="Times New Roman" w:cs="Times New Roman"/>
                <w:sz w:val="24"/>
              </w:rPr>
              <w:t>суьрташна</w:t>
            </w:r>
            <w:r w:rsidRPr="007D1C4D">
              <w:rPr>
                <w:rFonts w:ascii="Times New Roman" w:eastAsia="Times New Roman" w:hAnsi="Times New Roman" w:cs="Times New Roman"/>
                <w:spacing w:val="-6"/>
                <w:sz w:val="24"/>
              </w:rPr>
              <w:t xml:space="preserve"> </w:t>
            </w:r>
            <w:r w:rsidRPr="007D1C4D">
              <w:rPr>
                <w:rFonts w:ascii="Times New Roman" w:eastAsia="Times New Roman" w:hAnsi="Times New Roman" w:cs="Times New Roman"/>
                <w:sz w:val="24"/>
              </w:rPr>
              <w:t>тӀетийжаш;</w:t>
            </w:r>
            <w:r w:rsidRPr="007D1C4D">
              <w:rPr>
                <w:rFonts w:ascii="Times New Roman" w:eastAsia="Times New Roman" w:hAnsi="Times New Roman" w:cs="Times New Roman"/>
                <w:spacing w:val="-5"/>
                <w:sz w:val="24"/>
              </w:rPr>
              <w:t xml:space="preserve"> </w:t>
            </w:r>
            <w:r w:rsidRPr="007D1C4D">
              <w:rPr>
                <w:rFonts w:ascii="Times New Roman" w:eastAsia="Times New Roman" w:hAnsi="Times New Roman" w:cs="Times New Roman"/>
                <w:sz w:val="24"/>
              </w:rPr>
              <w:t>гӀоьналлин</w:t>
            </w:r>
            <w:r w:rsidRPr="007D1C4D">
              <w:rPr>
                <w:rFonts w:ascii="Times New Roman" w:eastAsia="Times New Roman" w:hAnsi="Times New Roman" w:cs="Times New Roman"/>
                <w:spacing w:val="-4"/>
                <w:sz w:val="24"/>
              </w:rPr>
              <w:t xml:space="preserve"> </w:t>
            </w:r>
            <w:r w:rsidRPr="007D1C4D">
              <w:rPr>
                <w:rFonts w:ascii="Times New Roman" w:eastAsia="Times New Roman" w:hAnsi="Times New Roman" w:cs="Times New Roman"/>
                <w:sz w:val="24"/>
              </w:rPr>
              <w:t>дешнашна</w:t>
            </w:r>
            <w:r w:rsidRPr="007D1C4D">
              <w:rPr>
                <w:rFonts w:ascii="Times New Roman" w:eastAsia="Times New Roman" w:hAnsi="Times New Roman" w:cs="Times New Roman"/>
                <w:spacing w:val="-6"/>
                <w:sz w:val="24"/>
              </w:rPr>
              <w:t xml:space="preserve"> </w:t>
            </w:r>
            <w:r w:rsidRPr="007D1C4D">
              <w:rPr>
                <w:rFonts w:ascii="Times New Roman" w:eastAsia="Times New Roman" w:hAnsi="Times New Roman" w:cs="Times New Roman"/>
                <w:sz w:val="24"/>
              </w:rPr>
              <w:t>тӀетийжаш;</w:t>
            </w:r>
            <w:r w:rsidRPr="007D1C4D">
              <w:rPr>
                <w:rFonts w:ascii="Times New Roman" w:eastAsia="Times New Roman" w:hAnsi="Times New Roman" w:cs="Times New Roman"/>
                <w:spacing w:val="-57"/>
                <w:sz w:val="24"/>
              </w:rPr>
              <w:t xml:space="preserve"> </w:t>
            </w:r>
            <w:r w:rsidRPr="007D1C4D">
              <w:rPr>
                <w:rFonts w:ascii="Times New Roman" w:eastAsia="Times New Roman" w:hAnsi="Times New Roman" w:cs="Times New Roman"/>
                <w:sz w:val="24"/>
              </w:rPr>
              <w:t>дешархоша</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хӀоттийнчу планна</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тӀетийжаш.</w:t>
            </w:r>
          </w:p>
          <w:p w:rsidR="007D1C4D" w:rsidRPr="007D1C4D" w:rsidRDefault="007D1C4D" w:rsidP="007D1C4D">
            <w:pPr>
              <w:rPr>
                <w:rFonts w:ascii="Times New Roman" w:eastAsia="Times New Roman" w:hAnsi="Times New Roman" w:cs="Times New Roman"/>
                <w:b/>
                <w:sz w:val="24"/>
              </w:rPr>
            </w:pPr>
          </w:p>
          <w:p w:rsidR="007D1C4D" w:rsidRPr="007D1C4D" w:rsidRDefault="007D1C4D" w:rsidP="007D1C4D">
            <w:pPr>
              <w:ind w:left="108" w:right="865"/>
              <w:rPr>
                <w:rFonts w:ascii="Times New Roman" w:eastAsia="Times New Roman" w:hAnsi="Times New Roman" w:cs="Times New Roman"/>
                <w:sz w:val="24"/>
              </w:rPr>
            </w:pPr>
            <w:r w:rsidRPr="007D1C4D">
              <w:rPr>
                <w:rFonts w:ascii="Times New Roman" w:eastAsia="Times New Roman" w:hAnsi="Times New Roman" w:cs="Times New Roman"/>
                <w:sz w:val="24"/>
              </w:rPr>
              <w:t>Текстехь хӀиттийнчу гӀиллакх-оьздангаллин а, историко-культурин а, кхидолчу а</w:t>
            </w:r>
            <w:r w:rsidRPr="007D1C4D">
              <w:rPr>
                <w:rFonts w:ascii="Times New Roman" w:eastAsia="Times New Roman" w:hAnsi="Times New Roman" w:cs="Times New Roman"/>
                <w:spacing w:val="-57"/>
                <w:sz w:val="24"/>
              </w:rPr>
              <w:t xml:space="preserve"> </w:t>
            </w:r>
            <w:r w:rsidRPr="007D1C4D">
              <w:rPr>
                <w:rFonts w:ascii="Times New Roman" w:eastAsia="Times New Roman" w:hAnsi="Times New Roman" w:cs="Times New Roman"/>
                <w:sz w:val="24"/>
              </w:rPr>
              <w:t>хаттарийн</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анализ</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йар;</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гонахарчу</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бакъдолчун</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хьежамца</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царна</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жоьпаш</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лаха</w:t>
            </w:r>
            <w:r w:rsidRPr="007D1C4D">
              <w:rPr>
                <w:rFonts w:ascii="Times New Roman" w:eastAsia="Times New Roman" w:hAnsi="Times New Roman" w:cs="Times New Roman"/>
                <w:spacing w:val="-4"/>
                <w:sz w:val="24"/>
              </w:rPr>
              <w:t xml:space="preserve"> </w:t>
            </w:r>
            <w:r w:rsidRPr="007D1C4D">
              <w:rPr>
                <w:rFonts w:ascii="Times New Roman" w:eastAsia="Times New Roman" w:hAnsi="Times New Roman" w:cs="Times New Roman"/>
                <w:sz w:val="24"/>
              </w:rPr>
              <w:t>хаар.</w:t>
            </w:r>
          </w:p>
          <w:p w:rsidR="007D1C4D" w:rsidRPr="007D1C4D" w:rsidRDefault="007D1C4D" w:rsidP="007D1C4D">
            <w:pPr>
              <w:ind w:left="108"/>
              <w:rPr>
                <w:rFonts w:ascii="Times New Roman" w:eastAsia="Times New Roman" w:hAnsi="Times New Roman" w:cs="Times New Roman"/>
                <w:sz w:val="24"/>
              </w:rPr>
            </w:pPr>
            <w:r w:rsidRPr="007D1C4D">
              <w:rPr>
                <w:rFonts w:ascii="Times New Roman" w:eastAsia="Times New Roman" w:hAnsi="Times New Roman" w:cs="Times New Roman"/>
                <w:sz w:val="24"/>
              </w:rPr>
              <w:t>Тергам</w:t>
            </w:r>
            <w:r w:rsidRPr="007D1C4D">
              <w:rPr>
                <w:rFonts w:ascii="Times New Roman" w:eastAsia="Times New Roman" w:hAnsi="Times New Roman" w:cs="Times New Roman"/>
                <w:spacing w:val="-4"/>
                <w:sz w:val="24"/>
              </w:rPr>
              <w:t xml:space="preserve"> </w:t>
            </w:r>
            <w:r w:rsidRPr="007D1C4D">
              <w:rPr>
                <w:rFonts w:ascii="Times New Roman" w:eastAsia="Times New Roman" w:hAnsi="Times New Roman" w:cs="Times New Roman"/>
                <w:sz w:val="24"/>
              </w:rPr>
              <w:t>бар: суьртан</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(иллюстрацин)</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анализ</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йар,</w:t>
            </w:r>
            <w:r w:rsidRPr="007D1C4D">
              <w:rPr>
                <w:rFonts w:ascii="Times New Roman" w:eastAsia="Times New Roman" w:hAnsi="Times New Roman" w:cs="Times New Roman"/>
                <w:spacing w:val="-5"/>
                <w:sz w:val="24"/>
              </w:rPr>
              <w:t xml:space="preserve"> </w:t>
            </w:r>
            <w:r w:rsidRPr="007D1C4D">
              <w:rPr>
                <w:rFonts w:ascii="Times New Roman" w:eastAsia="Times New Roman" w:hAnsi="Times New Roman" w:cs="Times New Roman"/>
                <w:sz w:val="24"/>
              </w:rPr>
              <w:t>говзаран</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чулацамца</w:t>
            </w:r>
            <w:r w:rsidRPr="007D1C4D">
              <w:rPr>
                <w:rFonts w:ascii="Times New Roman" w:eastAsia="Times New Roman" w:hAnsi="Times New Roman" w:cs="Times New Roman"/>
                <w:spacing w:val="-4"/>
                <w:sz w:val="24"/>
              </w:rPr>
              <w:t xml:space="preserve"> </w:t>
            </w:r>
            <w:r w:rsidRPr="007D1C4D">
              <w:rPr>
                <w:rFonts w:ascii="Times New Roman" w:eastAsia="Times New Roman" w:hAnsi="Times New Roman" w:cs="Times New Roman"/>
                <w:sz w:val="24"/>
              </w:rPr>
              <w:t>и</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йустар,</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говзарна</w:t>
            </w:r>
            <w:r w:rsidRPr="007D1C4D">
              <w:rPr>
                <w:rFonts w:ascii="Times New Roman" w:eastAsia="Times New Roman" w:hAnsi="Times New Roman" w:cs="Times New Roman"/>
                <w:spacing w:val="-57"/>
                <w:sz w:val="24"/>
              </w:rPr>
              <w:t xml:space="preserve"> </w:t>
            </w:r>
            <w:r w:rsidRPr="007D1C4D">
              <w:rPr>
                <w:rFonts w:ascii="Times New Roman" w:eastAsia="Times New Roman" w:hAnsi="Times New Roman" w:cs="Times New Roman"/>
                <w:sz w:val="24"/>
              </w:rPr>
              <w:t>суьрташ</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дахкаран шайн кепаш йалор.</w:t>
            </w:r>
          </w:p>
          <w:p w:rsidR="007D1C4D" w:rsidRPr="007D1C4D" w:rsidRDefault="007D1C4D" w:rsidP="007D1C4D">
            <w:pPr>
              <w:ind w:left="108"/>
              <w:rPr>
                <w:rFonts w:ascii="Times New Roman" w:eastAsia="Times New Roman" w:hAnsi="Times New Roman" w:cs="Times New Roman"/>
                <w:sz w:val="24"/>
              </w:rPr>
            </w:pPr>
            <w:r w:rsidRPr="007D1C4D">
              <w:rPr>
                <w:rFonts w:ascii="Times New Roman" w:eastAsia="Times New Roman" w:hAnsi="Times New Roman" w:cs="Times New Roman"/>
                <w:sz w:val="24"/>
              </w:rPr>
              <w:t>Классал</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арахьара</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йешар:</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схьайеллачу</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говзарех шаьш</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йеша</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говзар</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харжар.</w:t>
            </w:r>
          </w:p>
          <w:p w:rsidR="007D1C4D" w:rsidRPr="007D1C4D" w:rsidRDefault="007D1C4D" w:rsidP="007D1C4D">
            <w:pPr>
              <w:spacing w:before="1" w:line="257" w:lineRule="exact"/>
              <w:ind w:left="108"/>
              <w:rPr>
                <w:rFonts w:ascii="Times New Roman" w:eastAsia="Times New Roman" w:hAnsi="Times New Roman" w:cs="Times New Roman"/>
                <w:sz w:val="24"/>
              </w:rPr>
            </w:pPr>
            <w:r w:rsidRPr="007D1C4D">
              <w:rPr>
                <w:rFonts w:ascii="Times New Roman" w:eastAsia="Times New Roman" w:hAnsi="Times New Roman" w:cs="Times New Roman"/>
                <w:sz w:val="24"/>
              </w:rPr>
              <w:t>Тобанехь</w:t>
            </w:r>
            <w:r w:rsidRPr="007D1C4D">
              <w:rPr>
                <w:rFonts w:ascii="Times New Roman" w:eastAsia="Times New Roman" w:hAnsi="Times New Roman" w:cs="Times New Roman"/>
                <w:spacing w:val="-4"/>
                <w:sz w:val="24"/>
              </w:rPr>
              <w:t xml:space="preserve"> </w:t>
            </w:r>
            <w:r w:rsidRPr="007D1C4D">
              <w:rPr>
                <w:rFonts w:ascii="Times New Roman" w:eastAsia="Times New Roman" w:hAnsi="Times New Roman" w:cs="Times New Roman"/>
                <w:sz w:val="24"/>
              </w:rPr>
              <w:t>болх:</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кхидӀа</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йийцаре</w:t>
            </w:r>
            <w:r w:rsidRPr="007D1C4D">
              <w:rPr>
                <w:rFonts w:ascii="Times New Roman" w:eastAsia="Times New Roman" w:hAnsi="Times New Roman" w:cs="Times New Roman"/>
                <w:spacing w:val="-4"/>
                <w:sz w:val="24"/>
              </w:rPr>
              <w:t xml:space="preserve"> </w:t>
            </w:r>
            <w:r w:rsidRPr="007D1C4D">
              <w:rPr>
                <w:rFonts w:ascii="Times New Roman" w:eastAsia="Times New Roman" w:hAnsi="Times New Roman" w:cs="Times New Roman"/>
                <w:sz w:val="24"/>
              </w:rPr>
              <w:t>йархьама</w:t>
            </w:r>
            <w:r w:rsidRPr="007D1C4D">
              <w:rPr>
                <w:rFonts w:ascii="Times New Roman" w:eastAsia="Times New Roman" w:hAnsi="Times New Roman" w:cs="Times New Roman"/>
                <w:spacing w:val="-4"/>
                <w:sz w:val="24"/>
              </w:rPr>
              <w:t xml:space="preserve"> </w:t>
            </w:r>
            <w:r w:rsidRPr="007D1C4D">
              <w:rPr>
                <w:rFonts w:ascii="Times New Roman" w:eastAsia="Times New Roman" w:hAnsi="Times New Roman" w:cs="Times New Roman"/>
                <w:sz w:val="24"/>
              </w:rPr>
              <w:t>тобанехь</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йешар;</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инсценировка</w:t>
            </w:r>
            <w:r w:rsidRPr="007D1C4D">
              <w:rPr>
                <w:rFonts w:ascii="Times New Roman" w:eastAsia="Times New Roman" w:hAnsi="Times New Roman" w:cs="Times New Roman"/>
                <w:spacing w:val="-4"/>
                <w:sz w:val="24"/>
              </w:rPr>
              <w:t xml:space="preserve"> </w:t>
            </w:r>
            <w:r w:rsidRPr="007D1C4D">
              <w:rPr>
                <w:rFonts w:ascii="Times New Roman" w:eastAsia="Times New Roman" w:hAnsi="Times New Roman" w:cs="Times New Roman"/>
                <w:sz w:val="24"/>
              </w:rPr>
              <w:t>кечйар;</w:t>
            </w:r>
          </w:p>
        </w:tc>
        <w:tc>
          <w:tcPr>
            <w:tcW w:w="2409" w:type="dxa"/>
          </w:tcPr>
          <w:p w:rsidR="007D1C4D" w:rsidRPr="007D1C4D" w:rsidRDefault="007D1C4D" w:rsidP="007D1C4D">
            <w:pPr>
              <w:spacing w:line="275" w:lineRule="exact"/>
              <w:ind w:left="466"/>
              <w:rPr>
                <w:rFonts w:ascii="Times New Roman" w:eastAsia="Times New Roman" w:hAnsi="Times New Roman" w:cs="Times New Roman"/>
                <w:sz w:val="24"/>
              </w:rPr>
            </w:pPr>
            <w:r w:rsidRPr="007D1C4D">
              <w:rPr>
                <w:rFonts w:ascii="Times New Roman" w:eastAsia="Times New Roman" w:hAnsi="Times New Roman" w:cs="Times New Roman"/>
                <w:sz w:val="24"/>
              </w:rPr>
              <w:t>•</w:t>
            </w:r>
          </w:p>
        </w:tc>
      </w:tr>
    </w:tbl>
    <w:p w:rsidR="007D1C4D" w:rsidRPr="007D1C4D" w:rsidRDefault="007D1C4D" w:rsidP="007D1C4D">
      <w:pPr>
        <w:widowControl w:val="0"/>
        <w:autoSpaceDE w:val="0"/>
        <w:autoSpaceDN w:val="0"/>
        <w:spacing w:after="0" w:line="275" w:lineRule="exact"/>
        <w:rPr>
          <w:rFonts w:ascii="Times New Roman" w:eastAsia="Times New Roman" w:hAnsi="Times New Roman" w:cs="Times New Roman"/>
          <w:sz w:val="24"/>
        </w:rPr>
        <w:sectPr w:rsidR="007D1C4D" w:rsidRPr="007D1C4D">
          <w:pgSz w:w="16850" w:h="11920" w:orient="landscape"/>
          <w:pgMar w:top="980" w:right="760" w:bottom="1280" w:left="860" w:header="0" w:footer="1095" w:gutter="0"/>
          <w:cols w:space="720"/>
        </w:sectPr>
      </w:pPr>
    </w:p>
    <w:tbl>
      <w:tblPr>
        <w:tblStyle w:val="TableNormal"/>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20"/>
        <w:gridCol w:w="9356"/>
        <w:gridCol w:w="2409"/>
      </w:tblGrid>
      <w:tr w:rsidR="007D1C4D" w:rsidRPr="007D1C4D" w:rsidTr="00EF0B46">
        <w:trPr>
          <w:trHeight w:val="415"/>
        </w:trPr>
        <w:tc>
          <w:tcPr>
            <w:tcW w:w="3120" w:type="dxa"/>
          </w:tcPr>
          <w:p w:rsidR="007D1C4D" w:rsidRPr="007D1C4D" w:rsidRDefault="007D1C4D" w:rsidP="007D1C4D">
            <w:pPr>
              <w:rPr>
                <w:rFonts w:ascii="Times New Roman" w:eastAsia="Times New Roman" w:hAnsi="Times New Roman" w:cs="Times New Roman"/>
                <w:sz w:val="24"/>
              </w:rPr>
            </w:pPr>
          </w:p>
        </w:tc>
        <w:tc>
          <w:tcPr>
            <w:tcW w:w="9356" w:type="dxa"/>
          </w:tcPr>
          <w:p w:rsidR="007D1C4D" w:rsidRPr="007D1C4D" w:rsidRDefault="007D1C4D" w:rsidP="007D1C4D">
            <w:pPr>
              <w:spacing w:line="275" w:lineRule="exact"/>
              <w:ind w:left="108"/>
              <w:rPr>
                <w:rFonts w:ascii="Times New Roman" w:eastAsia="Times New Roman" w:hAnsi="Times New Roman" w:cs="Times New Roman"/>
                <w:sz w:val="24"/>
              </w:rPr>
            </w:pPr>
            <w:r w:rsidRPr="007D1C4D">
              <w:rPr>
                <w:rFonts w:ascii="Times New Roman" w:eastAsia="Times New Roman" w:hAnsi="Times New Roman" w:cs="Times New Roman"/>
                <w:sz w:val="24"/>
              </w:rPr>
              <w:t>говзарехь</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нислучу</w:t>
            </w:r>
            <w:r w:rsidRPr="007D1C4D">
              <w:rPr>
                <w:rFonts w:ascii="Times New Roman" w:eastAsia="Times New Roman" w:hAnsi="Times New Roman" w:cs="Times New Roman"/>
                <w:spacing w:val="-4"/>
                <w:sz w:val="24"/>
              </w:rPr>
              <w:t xml:space="preserve"> </w:t>
            </w:r>
            <w:r w:rsidRPr="007D1C4D">
              <w:rPr>
                <w:rFonts w:ascii="Times New Roman" w:eastAsia="Times New Roman" w:hAnsi="Times New Roman" w:cs="Times New Roman"/>
                <w:sz w:val="24"/>
              </w:rPr>
              <w:t>дешнех</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кхетор;</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доклад</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кечйар.</w:t>
            </w:r>
          </w:p>
        </w:tc>
        <w:tc>
          <w:tcPr>
            <w:tcW w:w="2409" w:type="dxa"/>
          </w:tcPr>
          <w:p w:rsidR="007D1C4D" w:rsidRPr="007D1C4D" w:rsidRDefault="007D1C4D" w:rsidP="007D1C4D">
            <w:pPr>
              <w:rPr>
                <w:rFonts w:ascii="Times New Roman" w:eastAsia="Times New Roman" w:hAnsi="Times New Roman" w:cs="Times New Roman"/>
                <w:sz w:val="24"/>
              </w:rPr>
            </w:pPr>
          </w:p>
        </w:tc>
      </w:tr>
      <w:tr w:rsidR="007D1C4D" w:rsidRPr="007D1C4D" w:rsidTr="00EF0B46">
        <w:trPr>
          <w:trHeight w:val="3036"/>
        </w:trPr>
        <w:tc>
          <w:tcPr>
            <w:tcW w:w="3120" w:type="dxa"/>
          </w:tcPr>
          <w:p w:rsidR="007D1C4D" w:rsidRPr="007D1C4D" w:rsidRDefault="007D1C4D" w:rsidP="007D1C4D">
            <w:pPr>
              <w:rPr>
                <w:rFonts w:ascii="Times New Roman" w:eastAsia="Times New Roman" w:hAnsi="Times New Roman" w:cs="Times New Roman"/>
                <w:sz w:val="24"/>
              </w:rPr>
            </w:pPr>
          </w:p>
        </w:tc>
        <w:tc>
          <w:tcPr>
            <w:tcW w:w="9356" w:type="dxa"/>
          </w:tcPr>
          <w:p w:rsidR="007D1C4D" w:rsidRPr="007D1C4D" w:rsidRDefault="007D1C4D" w:rsidP="007D1C4D">
            <w:pPr>
              <w:ind w:left="108" w:right="595"/>
              <w:rPr>
                <w:rFonts w:ascii="Times New Roman" w:eastAsia="Times New Roman" w:hAnsi="Times New Roman" w:cs="Times New Roman"/>
                <w:sz w:val="24"/>
              </w:rPr>
            </w:pPr>
            <w:r w:rsidRPr="007D1C4D">
              <w:rPr>
                <w:rFonts w:ascii="Times New Roman" w:eastAsia="Times New Roman" w:hAnsi="Times New Roman" w:cs="Times New Roman"/>
                <w:sz w:val="24"/>
              </w:rPr>
              <w:t>Хезаш</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йешар:</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текстах</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кхетархьама</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цаторийла</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йолчу</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боларца</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дешархойх</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хӀорамма</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а</w:t>
            </w:r>
            <w:r w:rsidRPr="007D1C4D">
              <w:rPr>
                <w:rFonts w:ascii="Times New Roman" w:eastAsia="Times New Roman" w:hAnsi="Times New Roman" w:cs="Times New Roman"/>
                <w:spacing w:val="-57"/>
                <w:sz w:val="24"/>
              </w:rPr>
              <w:t xml:space="preserve"> </w:t>
            </w:r>
            <w:r w:rsidRPr="007D1C4D">
              <w:rPr>
                <w:rFonts w:ascii="Times New Roman" w:eastAsia="Times New Roman" w:hAnsi="Times New Roman" w:cs="Times New Roman"/>
                <w:sz w:val="24"/>
              </w:rPr>
              <w:t>хезаш</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йешар.</w:t>
            </w:r>
          </w:p>
          <w:p w:rsidR="007D1C4D" w:rsidRPr="007D1C4D" w:rsidRDefault="007D1C4D" w:rsidP="007D1C4D">
            <w:pPr>
              <w:ind w:left="108" w:right="302"/>
              <w:rPr>
                <w:rFonts w:ascii="Times New Roman" w:eastAsia="Times New Roman" w:hAnsi="Times New Roman" w:cs="Times New Roman"/>
                <w:sz w:val="24"/>
              </w:rPr>
            </w:pPr>
            <w:r w:rsidRPr="007D1C4D">
              <w:rPr>
                <w:rFonts w:ascii="Times New Roman" w:eastAsia="Times New Roman" w:hAnsi="Times New Roman" w:cs="Times New Roman"/>
                <w:sz w:val="24"/>
              </w:rPr>
              <w:t>Турпалхойн мах хадор: турпалхочун амалан коьрта битамаш билгалбаха хаар; церан</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леларца амал йовзар; турпалхойн леларийн бахьана довзийта а, церан гӀуллакхийн мах</w:t>
            </w:r>
            <w:r w:rsidRPr="007D1C4D">
              <w:rPr>
                <w:rFonts w:ascii="Times New Roman" w:eastAsia="Times New Roman" w:hAnsi="Times New Roman" w:cs="Times New Roman"/>
                <w:spacing w:val="-57"/>
                <w:sz w:val="24"/>
              </w:rPr>
              <w:t xml:space="preserve"> </w:t>
            </w:r>
            <w:r w:rsidRPr="007D1C4D">
              <w:rPr>
                <w:rFonts w:ascii="Times New Roman" w:eastAsia="Times New Roman" w:hAnsi="Times New Roman" w:cs="Times New Roman"/>
                <w:sz w:val="24"/>
              </w:rPr>
              <w:t>хадон а</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хаар.</w:t>
            </w:r>
          </w:p>
          <w:p w:rsidR="007D1C4D" w:rsidRPr="007D1C4D" w:rsidRDefault="007D1C4D" w:rsidP="007D1C4D">
            <w:pPr>
              <w:ind w:left="108"/>
              <w:rPr>
                <w:rFonts w:ascii="Times New Roman" w:eastAsia="Times New Roman" w:hAnsi="Times New Roman" w:cs="Times New Roman"/>
                <w:sz w:val="24"/>
              </w:rPr>
            </w:pPr>
            <w:r w:rsidRPr="007D1C4D">
              <w:rPr>
                <w:rFonts w:ascii="Times New Roman" w:eastAsia="Times New Roman" w:hAnsi="Times New Roman" w:cs="Times New Roman"/>
                <w:sz w:val="24"/>
              </w:rPr>
              <w:t>Ӏаморан</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текстаца</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диалог:</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хӀиттийнчу</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хаттаршна</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жоьпаш;</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кхачамбацар дӀадаккха</w:t>
            </w:r>
            <w:r w:rsidRPr="007D1C4D">
              <w:rPr>
                <w:rFonts w:ascii="Times New Roman" w:eastAsia="Times New Roman" w:hAnsi="Times New Roman" w:cs="Times New Roman"/>
                <w:spacing w:val="-4"/>
                <w:sz w:val="24"/>
              </w:rPr>
              <w:t xml:space="preserve"> </w:t>
            </w:r>
            <w:r w:rsidRPr="007D1C4D">
              <w:rPr>
                <w:rFonts w:ascii="Times New Roman" w:eastAsia="Times New Roman" w:hAnsi="Times New Roman" w:cs="Times New Roman"/>
                <w:sz w:val="24"/>
              </w:rPr>
              <w:t>шайн</w:t>
            </w:r>
            <w:r w:rsidRPr="007D1C4D">
              <w:rPr>
                <w:rFonts w:ascii="Times New Roman" w:eastAsia="Times New Roman" w:hAnsi="Times New Roman" w:cs="Times New Roman"/>
                <w:spacing w:val="-57"/>
                <w:sz w:val="24"/>
              </w:rPr>
              <w:t xml:space="preserve"> </w:t>
            </w:r>
            <w:r w:rsidRPr="007D1C4D">
              <w:rPr>
                <w:rFonts w:ascii="Times New Roman" w:eastAsia="Times New Roman" w:hAnsi="Times New Roman" w:cs="Times New Roman"/>
                <w:sz w:val="24"/>
              </w:rPr>
              <w:t>хьежам</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бовзийтар;</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шайна</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хетачун</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а, сацаман</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а бухедиллар</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довзийта</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хаар.</w:t>
            </w:r>
          </w:p>
          <w:p w:rsidR="007D1C4D" w:rsidRPr="007D1C4D" w:rsidRDefault="007D1C4D" w:rsidP="007D1C4D">
            <w:pPr>
              <w:ind w:left="108"/>
              <w:rPr>
                <w:rFonts w:ascii="Times New Roman" w:eastAsia="Times New Roman" w:hAnsi="Times New Roman" w:cs="Times New Roman"/>
                <w:sz w:val="24"/>
              </w:rPr>
            </w:pPr>
            <w:r w:rsidRPr="007D1C4D">
              <w:rPr>
                <w:rFonts w:ascii="Times New Roman" w:eastAsia="Times New Roman" w:hAnsi="Times New Roman" w:cs="Times New Roman"/>
                <w:sz w:val="24"/>
              </w:rPr>
              <w:t>Тергам</w:t>
            </w:r>
            <w:r w:rsidRPr="007D1C4D">
              <w:rPr>
                <w:rFonts w:ascii="Times New Roman" w:eastAsia="Times New Roman" w:hAnsi="Times New Roman" w:cs="Times New Roman"/>
                <w:spacing w:val="-4"/>
                <w:sz w:val="24"/>
              </w:rPr>
              <w:t xml:space="preserve"> </w:t>
            </w:r>
            <w:r w:rsidRPr="007D1C4D">
              <w:rPr>
                <w:rFonts w:ascii="Times New Roman" w:eastAsia="Times New Roman" w:hAnsi="Times New Roman" w:cs="Times New Roman"/>
                <w:sz w:val="24"/>
              </w:rPr>
              <w:t>бар: суьртан</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(иллюстрацин)</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анализ</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йар,</w:t>
            </w:r>
            <w:r w:rsidRPr="007D1C4D">
              <w:rPr>
                <w:rFonts w:ascii="Times New Roman" w:eastAsia="Times New Roman" w:hAnsi="Times New Roman" w:cs="Times New Roman"/>
                <w:spacing w:val="-5"/>
                <w:sz w:val="24"/>
              </w:rPr>
              <w:t xml:space="preserve"> </w:t>
            </w:r>
            <w:r w:rsidRPr="007D1C4D">
              <w:rPr>
                <w:rFonts w:ascii="Times New Roman" w:eastAsia="Times New Roman" w:hAnsi="Times New Roman" w:cs="Times New Roman"/>
                <w:sz w:val="24"/>
              </w:rPr>
              <w:t>говзаран</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чулацамца</w:t>
            </w:r>
            <w:r w:rsidRPr="007D1C4D">
              <w:rPr>
                <w:rFonts w:ascii="Times New Roman" w:eastAsia="Times New Roman" w:hAnsi="Times New Roman" w:cs="Times New Roman"/>
                <w:spacing w:val="-4"/>
                <w:sz w:val="24"/>
              </w:rPr>
              <w:t xml:space="preserve"> </w:t>
            </w:r>
            <w:r w:rsidRPr="007D1C4D">
              <w:rPr>
                <w:rFonts w:ascii="Times New Roman" w:eastAsia="Times New Roman" w:hAnsi="Times New Roman" w:cs="Times New Roman"/>
                <w:sz w:val="24"/>
              </w:rPr>
              <w:t>и</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йустар,</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говзарна</w:t>
            </w:r>
            <w:r w:rsidRPr="007D1C4D">
              <w:rPr>
                <w:rFonts w:ascii="Times New Roman" w:eastAsia="Times New Roman" w:hAnsi="Times New Roman" w:cs="Times New Roman"/>
                <w:spacing w:val="-57"/>
                <w:sz w:val="24"/>
              </w:rPr>
              <w:t xml:space="preserve"> </w:t>
            </w:r>
            <w:r w:rsidRPr="007D1C4D">
              <w:rPr>
                <w:rFonts w:ascii="Times New Roman" w:eastAsia="Times New Roman" w:hAnsi="Times New Roman" w:cs="Times New Roman"/>
                <w:sz w:val="24"/>
              </w:rPr>
              <w:t>суьрташ</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дахкаран шайн кепаш йалор.</w:t>
            </w:r>
          </w:p>
          <w:p w:rsidR="007D1C4D" w:rsidRPr="007D1C4D" w:rsidRDefault="007D1C4D" w:rsidP="007D1C4D">
            <w:pPr>
              <w:ind w:left="108"/>
              <w:rPr>
                <w:rFonts w:ascii="Times New Roman" w:eastAsia="Times New Roman" w:hAnsi="Times New Roman" w:cs="Times New Roman"/>
                <w:sz w:val="24"/>
              </w:rPr>
            </w:pPr>
            <w:r w:rsidRPr="007D1C4D">
              <w:rPr>
                <w:rFonts w:ascii="Times New Roman" w:eastAsia="Times New Roman" w:hAnsi="Times New Roman" w:cs="Times New Roman"/>
                <w:sz w:val="24"/>
              </w:rPr>
              <w:t>Классал</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арахьара</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йешар:</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схьайеллачу</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говзарех шаьш</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йеша</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говзар</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харжар.</w:t>
            </w:r>
          </w:p>
          <w:p w:rsidR="007D1C4D" w:rsidRPr="007D1C4D" w:rsidRDefault="007D1C4D" w:rsidP="007D1C4D">
            <w:pPr>
              <w:spacing w:line="257" w:lineRule="exact"/>
              <w:ind w:left="108"/>
              <w:rPr>
                <w:rFonts w:ascii="Times New Roman" w:eastAsia="Times New Roman" w:hAnsi="Times New Roman" w:cs="Times New Roman"/>
                <w:sz w:val="24"/>
              </w:rPr>
            </w:pPr>
            <w:r w:rsidRPr="007D1C4D">
              <w:rPr>
                <w:rFonts w:ascii="Times New Roman" w:eastAsia="Times New Roman" w:hAnsi="Times New Roman" w:cs="Times New Roman"/>
                <w:sz w:val="24"/>
              </w:rPr>
              <w:t>Тобанехь</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болх:</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масала, аьхка</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йеша</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леринчу</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литературин</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список</w:t>
            </w:r>
            <w:r w:rsidRPr="007D1C4D">
              <w:rPr>
                <w:rFonts w:ascii="Times New Roman" w:eastAsia="Times New Roman" w:hAnsi="Times New Roman" w:cs="Times New Roman"/>
                <w:spacing w:val="-4"/>
                <w:sz w:val="24"/>
              </w:rPr>
              <w:t xml:space="preserve"> </w:t>
            </w:r>
            <w:r w:rsidRPr="007D1C4D">
              <w:rPr>
                <w:rFonts w:ascii="Times New Roman" w:eastAsia="Times New Roman" w:hAnsi="Times New Roman" w:cs="Times New Roman"/>
                <w:sz w:val="24"/>
              </w:rPr>
              <w:t>цхьаьна</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хӀоттор.</w:t>
            </w:r>
          </w:p>
        </w:tc>
        <w:tc>
          <w:tcPr>
            <w:tcW w:w="2409" w:type="dxa"/>
          </w:tcPr>
          <w:p w:rsidR="007D1C4D" w:rsidRPr="007D1C4D" w:rsidRDefault="007D1C4D" w:rsidP="007D1C4D">
            <w:pPr>
              <w:spacing w:line="275" w:lineRule="exact"/>
              <w:ind w:left="466"/>
              <w:rPr>
                <w:rFonts w:ascii="Times New Roman" w:eastAsia="Times New Roman" w:hAnsi="Times New Roman" w:cs="Times New Roman"/>
                <w:sz w:val="24"/>
              </w:rPr>
            </w:pPr>
            <w:r w:rsidRPr="007D1C4D">
              <w:rPr>
                <w:rFonts w:ascii="Times New Roman" w:eastAsia="Times New Roman" w:hAnsi="Times New Roman" w:cs="Times New Roman"/>
                <w:sz w:val="24"/>
              </w:rPr>
              <w:t>•</w:t>
            </w:r>
          </w:p>
        </w:tc>
      </w:tr>
      <w:tr w:rsidR="007D1C4D" w:rsidRPr="007D1C4D" w:rsidTr="00EF0B46">
        <w:trPr>
          <w:trHeight w:val="275"/>
        </w:trPr>
        <w:tc>
          <w:tcPr>
            <w:tcW w:w="12476" w:type="dxa"/>
            <w:gridSpan w:val="2"/>
          </w:tcPr>
          <w:p w:rsidR="007D1C4D" w:rsidRPr="007D1C4D" w:rsidRDefault="007D1C4D" w:rsidP="007D1C4D">
            <w:pPr>
              <w:spacing w:line="256" w:lineRule="exact"/>
              <w:ind w:left="107"/>
              <w:rPr>
                <w:rFonts w:ascii="Times New Roman" w:eastAsia="Times New Roman" w:hAnsi="Times New Roman" w:cs="Times New Roman"/>
                <w:b/>
                <w:sz w:val="24"/>
              </w:rPr>
            </w:pPr>
            <w:r w:rsidRPr="007D1C4D">
              <w:rPr>
                <w:rFonts w:ascii="Times New Roman" w:eastAsia="Times New Roman" w:hAnsi="Times New Roman" w:cs="Times New Roman"/>
                <w:b/>
                <w:sz w:val="24"/>
              </w:rPr>
              <w:t>Резерв</w:t>
            </w:r>
            <w:r w:rsidRPr="007D1C4D">
              <w:rPr>
                <w:rFonts w:ascii="Times New Roman" w:eastAsia="Times New Roman" w:hAnsi="Times New Roman" w:cs="Times New Roman"/>
                <w:b/>
                <w:spacing w:val="-2"/>
                <w:sz w:val="24"/>
              </w:rPr>
              <w:t xml:space="preserve"> </w:t>
            </w:r>
            <w:r w:rsidRPr="007D1C4D">
              <w:rPr>
                <w:rFonts w:ascii="Times New Roman" w:eastAsia="Times New Roman" w:hAnsi="Times New Roman" w:cs="Times New Roman"/>
                <w:b/>
                <w:sz w:val="24"/>
              </w:rPr>
              <w:t>–</w:t>
            </w:r>
            <w:r w:rsidRPr="007D1C4D">
              <w:rPr>
                <w:rFonts w:ascii="Times New Roman" w:eastAsia="Times New Roman" w:hAnsi="Times New Roman" w:cs="Times New Roman"/>
                <w:b/>
                <w:spacing w:val="-2"/>
                <w:sz w:val="24"/>
              </w:rPr>
              <w:t xml:space="preserve"> </w:t>
            </w:r>
            <w:r w:rsidRPr="007D1C4D">
              <w:rPr>
                <w:rFonts w:ascii="Times New Roman" w:eastAsia="Times New Roman" w:hAnsi="Times New Roman" w:cs="Times New Roman"/>
                <w:b/>
                <w:sz w:val="24"/>
              </w:rPr>
              <w:t>10</w:t>
            </w:r>
            <w:r w:rsidRPr="007D1C4D">
              <w:rPr>
                <w:rFonts w:ascii="Times New Roman" w:eastAsia="Times New Roman" w:hAnsi="Times New Roman" w:cs="Times New Roman"/>
                <w:b/>
                <w:spacing w:val="-1"/>
                <w:sz w:val="24"/>
              </w:rPr>
              <w:t xml:space="preserve"> </w:t>
            </w:r>
            <w:r w:rsidRPr="007D1C4D">
              <w:rPr>
                <w:rFonts w:ascii="Times New Roman" w:eastAsia="Times New Roman" w:hAnsi="Times New Roman" w:cs="Times New Roman"/>
                <w:b/>
                <w:sz w:val="24"/>
              </w:rPr>
              <w:t>с.</w:t>
            </w:r>
          </w:p>
        </w:tc>
        <w:tc>
          <w:tcPr>
            <w:tcW w:w="2409" w:type="dxa"/>
          </w:tcPr>
          <w:p w:rsidR="007D1C4D" w:rsidRPr="007D1C4D" w:rsidRDefault="007D1C4D" w:rsidP="007D1C4D">
            <w:pPr>
              <w:rPr>
                <w:rFonts w:ascii="Times New Roman" w:eastAsia="Times New Roman" w:hAnsi="Times New Roman" w:cs="Times New Roman"/>
                <w:sz w:val="20"/>
              </w:rPr>
            </w:pPr>
          </w:p>
        </w:tc>
      </w:tr>
    </w:tbl>
    <w:p w:rsidR="007D1C4D" w:rsidRPr="007D1C4D" w:rsidRDefault="007D1C4D" w:rsidP="007D1C4D">
      <w:pPr>
        <w:widowControl w:val="0"/>
        <w:autoSpaceDE w:val="0"/>
        <w:autoSpaceDN w:val="0"/>
        <w:spacing w:after="0" w:line="240" w:lineRule="auto"/>
        <w:rPr>
          <w:rFonts w:ascii="Times New Roman" w:eastAsia="Times New Roman" w:hAnsi="Times New Roman" w:cs="Times New Roman"/>
          <w:b/>
          <w:sz w:val="20"/>
          <w:szCs w:val="26"/>
        </w:rPr>
      </w:pPr>
    </w:p>
    <w:p w:rsidR="007D1C4D" w:rsidRPr="007D1C4D" w:rsidRDefault="007D1C4D" w:rsidP="007D1C4D">
      <w:pPr>
        <w:widowControl w:val="0"/>
        <w:autoSpaceDE w:val="0"/>
        <w:autoSpaceDN w:val="0"/>
        <w:spacing w:before="7" w:after="0" w:line="240" w:lineRule="auto"/>
        <w:rPr>
          <w:rFonts w:ascii="Times New Roman" w:eastAsia="Times New Roman" w:hAnsi="Times New Roman" w:cs="Times New Roman"/>
          <w:b/>
          <w:sz w:val="27"/>
          <w:szCs w:val="26"/>
        </w:rPr>
      </w:pPr>
    </w:p>
    <w:p w:rsidR="007D1C4D" w:rsidRPr="007D1C4D" w:rsidRDefault="007D1C4D" w:rsidP="007D1C4D">
      <w:pPr>
        <w:widowControl w:val="0"/>
        <w:numPr>
          <w:ilvl w:val="0"/>
          <w:numId w:val="12"/>
        </w:numPr>
        <w:tabs>
          <w:tab w:val="left" w:pos="400"/>
        </w:tabs>
        <w:autoSpaceDE w:val="0"/>
        <w:autoSpaceDN w:val="0"/>
        <w:spacing w:before="90" w:after="0" w:line="240" w:lineRule="auto"/>
        <w:rPr>
          <w:rFonts w:ascii="Times New Roman" w:eastAsia="Times New Roman" w:hAnsi="Times New Roman" w:cs="Times New Roman"/>
          <w:b/>
          <w:sz w:val="24"/>
        </w:rPr>
      </w:pPr>
      <w:r w:rsidRPr="007D1C4D">
        <w:rPr>
          <w:rFonts w:ascii="Times New Roman" w:eastAsia="Times New Roman" w:hAnsi="Times New Roman" w:cs="Times New Roman"/>
          <w:b/>
          <w:sz w:val="24"/>
        </w:rPr>
        <w:t>КЛАСС</w:t>
      </w:r>
      <w:r w:rsidRPr="007D1C4D">
        <w:rPr>
          <w:rFonts w:ascii="Times New Roman" w:eastAsia="Times New Roman" w:hAnsi="Times New Roman" w:cs="Times New Roman"/>
          <w:b/>
          <w:spacing w:val="-4"/>
          <w:sz w:val="24"/>
        </w:rPr>
        <w:t xml:space="preserve"> </w:t>
      </w:r>
      <w:r w:rsidRPr="007D1C4D">
        <w:rPr>
          <w:rFonts w:ascii="Times New Roman" w:eastAsia="Times New Roman" w:hAnsi="Times New Roman" w:cs="Times New Roman"/>
          <w:b/>
          <w:sz w:val="24"/>
        </w:rPr>
        <w:t>(68</w:t>
      </w:r>
      <w:r w:rsidRPr="007D1C4D">
        <w:rPr>
          <w:rFonts w:ascii="Times New Roman" w:eastAsia="Times New Roman" w:hAnsi="Times New Roman" w:cs="Times New Roman"/>
          <w:b/>
          <w:spacing w:val="-2"/>
          <w:sz w:val="24"/>
        </w:rPr>
        <w:t xml:space="preserve"> </w:t>
      </w:r>
      <w:r w:rsidRPr="007D1C4D">
        <w:rPr>
          <w:rFonts w:ascii="Times New Roman" w:eastAsia="Times New Roman" w:hAnsi="Times New Roman" w:cs="Times New Roman"/>
          <w:b/>
          <w:sz w:val="24"/>
        </w:rPr>
        <w:t>САХЬТ)</w:t>
      </w:r>
    </w:p>
    <w:p w:rsidR="007D1C4D" w:rsidRPr="007D1C4D" w:rsidRDefault="007D1C4D" w:rsidP="007D1C4D">
      <w:pPr>
        <w:widowControl w:val="0"/>
        <w:autoSpaceDE w:val="0"/>
        <w:autoSpaceDN w:val="0"/>
        <w:spacing w:after="0" w:line="240" w:lineRule="auto"/>
        <w:rPr>
          <w:rFonts w:ascii="Times New Roman" w:eastAsia="Times New Roman" w:hAnsi="Times New Roman" w:cs="Times New Roman"/>
          <w:b/>
          <w:sz w:val="20"/>
          <w:szCs w:val="26"/>
        </w:rPr>
      </w:pPr>
    </w:p>
    <w:p w:rsidR="007D1C4D" w:rsidRPr="007D1C4D" w:rsidRDefault="007D1C4D" w:rsidP="007D1C4D">
      <w:pPr>
        <w:widowControl w:val="0"/>
        <w:autoSpaceDE w:val="0"/>
        <w:autoSpaceDN w:val="0"/>
        <w:spacing w:before="4" w:after="1" w:line="240" w:lineRule="auto"/>
        <w:rPr>
          <w:rFonts w:ascii="Times New Roman" w:eastAsia="Times New Roman" w:hAnsi="Times New Roman" w:cs="Times New Roman"/>
          <w:b/>
          <w:sz w:val="11"/>
          <w:szCs w:val="26"/>
        </w:rPr>
      </w:pPr>
    </w:p>
    <w:tbl>
      <w:tblPr>
        <w:tblStyle w:val="TableNormal"/>
        <w:tblW w:w="0" w:type="auto"/>
        <w:tblInd w:w="1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16"/>
        <w:gridCol w:w="9362"/>
        <w:gridCol w:w="2977"/>
      </w:tblGrid>
      <w:tr w:rsidR="007D1C4D" w:rsidRPr="007D1C4D" w:rsidTr="00EF0B46">
        <w:trPr>
          <w:trHeight w:val="633"/>
        </w:trPr>
        <w:tc>
          <w:tcPr>
            <w:tcW w:w="2516" w:type="dxa"/>
          </w:tcPr>
          <w:p w:rsidR="007D1C4D" w:rsidRPr="007D1C4D" w:rsidRDefault="007D1C4D" w:rsidP="007D1C4D">
            <w:pPr>
              <w:spacing w:line="275" w:lineRule="exact"/>
              <w:ind w:left="107"/>
              <w:rPr>
                <w:rFonts w:ascii="Times New Roman" w:eastAsia="Times New Roman" w:hAnsi="Times New Roman" w:cs="Times New Roman"/>
                <w:b/>
                <w:sz w:val="24"/>
              </w:rPr>
            </w:pPr>
            <w:r w:rsidRPr="007D1C4D">
              <w:rPr>
                <w:rFonts w:ascii="Times New Roman" w:eastAsia="Times New Roman" w:hAnsi="Times New Roman" w:cs="Times New Roman"/>
                <w:b/>
                <w:sz w:val="24"/>
              </w:rPr>
              <w:t>Дакъойн</w:t>
            </w:r>
            <w:r w:rsidRPr="007D1C4D">
              <w:rPr>
                <w:rFonts w:ascii="Times New Roman" w:eastAsia="Times New Roman" w:hAnsi="Times New Roman" w:cs="Times New Roman"/>
                <w:b/>
                <w:spacing w:val="-2"/>
                <w:sz w:val="24"/>
              </w:rPr>
              <w:t xml:space="preserve"> </w:t>
            </w:r>
            <w:r w:rsidRPr="007D1C4D">
              <w:rPr>
                <w:rFonts w:ascii="Times New Roman" w:eastAsia="Times New Roman" w:hAnsi="Times New Roman" w:cs="Times New Roman"/>
                <w:b/>
                <w:sz w:val="24"/>
              </w:rPr>
              <w:t>тема</w:t>
            </w:r>
            <w:r w:rsidRPr="007D1C4D">
              <w:rPr>
                <w:rFonts w:ascii="Times New Roman" w:eastAsia="Times New Roman" w:hAnsi="Times New Roman" w:cs="Times New Roman"/>
                <w:b/>
                <w:spacing w:val="-2"/>
                <w:sz w:val="24"/>
              </w:rPr>
              <w:t xml:space="preserve"> </w:t>
            </w:r>
            <w:r w:rsidRPr="007D1C4D">
              <w:rPr>
                <w:rFonts w:ascii="Times New Roman" w:eastAsia="Times New Roman" w:hAnsi="Times New Roman" w:cs="Times New Roman"/>
                <w:b/>
                <w:sz w:val="24"/>
              </w:rPr>
              <w:t>а,</w:t>
            </w:r>
          </w:p>
          <w:p w:rsidR="007D1C4D" w:rsidRPr="007D1C4D" w:rsidRDefault="007D1C4D" w:rsidP="007D1C4D">
            <w:pPr>
              <w:spacing w:before="41"/>
              <w:ind w:left="107"/>
              <w:rPr>
                <w:rFonts w:ascii="Times New Roman" w:eastAsia="Times New Roman" w:hAnsi="Times New Roman" w:cs="Times New Roman"/>
                <w:b/>
                <w:sz w:val="24"/>
              </w:rPr>
            </w:pPr>
            <w:r w:rsidRPr="007D1C4D">
              <w:rPr>
                <w:rFonts w:ascii="Times New Roman" w:eastAsia="Times New Roman" w:hAnsi="Times New Roman" w:cs="Times New Roman"/>
                <w:b/>
                <w:sz w:val="24"/>
              </w:rPr>
              <w:t>чулацам</w:t>
            </w:r>
            <w:r w:rsidRPr="007D1C4D">
              <w:rPr>
                <w:rFonts w:ascii="Times New Roman" w:eastAsia="Times New Roman" w:hAnsi="Times New Roman" w:cs="Times New Roman"/>
                <w:b/>
                <w:spacing w:val="-1"/>
                <w:sz w:val="24"/>
              </w:rPr>
              <w:t xml:space="preserve"> </w:t>
            </w:r>
            <w:r w:rsidRPr="007D1C4D">
              <w:rPr>
                <w:rFonts w:ascii="Times New Roman" w:eastAsia="Times New Roman" w:hAnsi="Times New Roman" w:cs="Times New Roman"/>
                <w:b/>
                <w:sz w:val="24"/>
              </w:rPr>
              <w:t>а</w:t>
            </w:r>
          </w:p>
        </w:tc>
        <w:tc>
          <w:tcPr>
            <w:tcW w:w="9362" w:type="dxa"/>
          </w:tcPr>
          <w:p w:rsidR="007D1C4D" w:rsidRPr="007D1C4D" w:rsidRDefault="007D1C4D" w:rsidP="007D1C4D">
            <w:pPr>
              <w:spacing w:line="275" w:lineRule="exact"/>
              <w:ind w:left="107"/>
              <w:rPr>
                <w:rFonts w:ascii="Times New Roman" w:eastAsia="Times New Roman" w:hAnsi="Times New Roman" w:cs="Times New Roman"/>
                <w:b/>
                <w:sz w:val="24"/>
              </w:rPr>
            </w:pPr>
            <w:r w:rsidRPr="007D1C4D">
              <w:rPr>
                <w:rFonts w:ascii="Times New Roman" w:eastAsia="Times New Roman" w:hAnsi="Times New Roman" w:cs="Times New Roman"/>
                <w:b/>
                <w:sz w:val="24"/>
              </w:rPr>
              <w:t>Дешархойн</w:t>
            </w:r>
            <w:r w:rsidRPr="007D1C4D">
              <w:rPr>
                <w:rFonts w:ascii="Times New Roman" w:eastAsia="Times New Roman" w:hAnsi="Times New Roman" w:cs="Times New Roman"/>
                <w:b/>
                <w:spacing w:val="-6"/>
                <w:sz w:val="24"/>
              </w:rPr>
              <w:t xml:space="preserve"> </w:t>
            </w:r>
            <w:r w:rsidRPr="007D1C4D">
              <w:rPr>
                <w:rFonts w:ascii="Times New Roman" w:eastAsia="Times New Roman" w:hAnsi="Times New Roman" w:cs="Times New Roman"/>
                <w:b/>
                <w:sz w:val="24"/>
              </w:rPr>
              <w:t>гӀуллакхан</w:t>
            </w:r>
            <w:r w:rsidRPr="007D1C4D">
              <w:rPr>
                <w:rFonts w:ascii="Times New Roman" w:eastAsia="Times New Roman" w:hAnsi="Times New Roman" w:cs="Times New Roman"/>
                <w:b/>
                <w:spacing w:val="-5"/>
                <w:sz w:val="24"/>
              </w:rPr>
              <w:t xml:space="preserve"> </w:t>
            </w:r>
            <w:r w:rsidRPr="007D1C4D">
              <w:rPr>
                <w:rFonts w:ascii="Times New Roman" w:eastAsia="Times New Roman" w:hAnsi="Times New Roman" w:cs="Times New Roman"/>
                <w:b/>
                <w:sz w:val="24"/>
              </w:rPr>
              <w:t>характеристика</w:t>
            </w:r>
          </w:p>
        </w:tc>
        <w:tc>
          <w:tcPr>
            <w:tcW w:w="2977" w:type="dxa"/>
          </w:tcPr>
          <w:p w:rsidR="007D1C4D" w:rsidRPr="007D1C4D" w:rsidRDefault="007D1C4D" w:rsidP="007D1C4D">
            <w:pPr>
              <w:spacing w:before="176"/>
              <w:ind w:left="1076" w:right="1071"/>
              <w:jc w:val="center"/>
              <w:rPr>
                <w:rFonts w:ascii="Times New Roman" w:eastAsia="Times New Roman" w:hAnsi="Times New Roman" w:cs="Times New Roman"/>
                <w:b/>
                <w:sz w:val="24"/>
              </w:rPr>
            </w:pPr>
            <w:r w:rsidRPr="007D1C4D">
              <w:rPr>
                <w:rFonts w:ascii="Times New Roman" w:eastAsia="Times New Roman" w:hAnsi="Times New Roman" w:cs="Times New Roman"/>
                <w:b/>
                <w:sz w:val="24"/>
              </w:rPr>
              <w:t>ЭОР</w:t>
            </w:r>
          </w:p>
        </w:tc>
      </w:tr>
      <w:tr w:rsidR="007D1C4D" w:rsidRPr="007D1C4D" w:rsidTr="00EF0B46">
        <w:trPr>
          <w:trHeight w:val="2611"/>
        </w:trPr>
        <w:tc>
          <w:tcPr>
            <w:tcW w:w="2516" w:type="dxa"/>
          </w:tcPr>
          <w:p w:rsidR="007D1C4D" w:rsidRPr="007D1C4D" w:rsidRDefault="007D1C4D" w:rsidP="007D1C4D">
            <w:pPr>
              <w:rPr>
                <w:rFonts w:ascii="Times New Roman" w:eastAsia="Times New Roman" w:hAnsi="Times New Roman" w:cs="Times New Roman"/>
                <w:sz w:val="24"/>
              </w:rPr>
            </w:pPr>
          </w:p>
        </w:tc>
        <w:tc>
          <w:tcPr>
            <w:tcW w:w="9362" w:type="dxa"/>
          </w:tcPr>
          <w:p w:rsidR="007D1C4D" w:rsidRPr="007D1C4D" w:rsidRDefault="007D1C4D" w:rsidP="007D1C4D">
            <w:pPr>
              <w:spacing w:line="275" w:lineRule="exact"/>
              <w:ind w:left="107"/>
              <w:rPr>
                <w:rFonts w:ascii="Times New Roman" w:eastAsia="Times New Roman" w:hAnsi="Times New Roman" w:cs="Times New Roman"/>
                <w:sz w:val="24"/>
              </w:rPr>
            </w:pPr>
            <w:r w:rsidRPr="007D1C4D">
              <w:rPr>
                <w:rFonts w:ascii="Times New Roman" w:eastAsia="Times New Roman" w:hAnsi="Times New Roman" w:cs="Times New Roman"/>
                <w:sz w:val="24"/>
              </w:rPr>
              <w:t>ЛадогӀар:</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дешархоша</w:t>
            </w:r>
            <w:r w:rsidRPr="007D1C4D">
              <w:rPr>
                <w:rFonts w:ascii="Times New Roman" w:eastAsia="Times New Roman" w:hAnsi="Times New Roman" w:cs="Times New Roman"/>
                <w:spacing w:val="-4"/>
                <w:sz w:val="24"/>
              </w:rPr>
              <w:t xml:space="preserve"> </w:t>
            </w:r>
            <w:r w:rsidRPr="007D1C4D">
              <w:rPr>
                <w:rFonts w:ascii="Times New Roman" w:eastAsia="Times New Roman" w:hAnsi="Times New Roman" w:cs="Times New Roman"/>
                <w:sz w:val="24"/>
              </w:rPr>
              <w:t>ладугӀу</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хьехархочо</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йа</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говзаллин</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диктора</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дӀайоьшучу</w:t>
            </w:r>
          </w:p>
          <w:p w:rsidR="007D1C4D" w:rsidRPr="007D1C4D" w:rsidRDefault="007D1C4D" w:rsidP="007D1C4D">
            <w:pPr>
              <w:ind w:left="107"/>
              <w:rPr>
                <w:rFonts w:ascii="Times New Roman" w:eastAsia="Times New Roman" w:hAnsi="Times New Roman" w:cs="Times New Roman"/>
                <w:sz w:val="24"/>
              </w:rPr>
            </w:pPr>
            <w:r w:rsidRPr="007D1C4D">
              <w:rPr>
                <w:rFonts w:ascii="Times New Roman" w:eastAsia="Times New Roman" w:hAnsi="Times New Roman" w:cs="Times New Roman"/>
                <w:sz w:val="24"/>
              </w:rPr>
              <w:t>исбаьхьаллин</w:t>
            </w:r>
            <w:r w:rsidRPr="007D1C4D">
              <w:rPr>
                <w:rFonts w:ascii="Times New Roman" w:eastAsia="Times New Roman" w:hAnsi="Times New Roman" w:cs="Times New Roman"/>
                <w:spacing w:val="-4"/>
                <w:sz w:val="24"/>
              </w:rPr>
              <w:t xml:space="preserve"> </w:t>
            </w:r>
            <w:r w:rsidRPr="007D1C4D">
              <w:rPr>
                <w:rFonts w:ascii="Times New Roman" w:eastAsia="Times New Roman" w:hAnsi="Times New Roman" w:cs="Times New Roman"/>
                <w:sz w:val="24"/>
              </w:rPr>
              <w:t>тексте</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(таро</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йелахь,</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цу</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гӀуллакхна</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оьшучу</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гӀирсех</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пайда</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а</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оьцуш).</w:t>
            </w:r>
            <w:r w:rsidRPr="007D1C4D">
              <w:rPr>
                <w:rFonts w:ascii="Times New Roman" w:eastAsia="Times New Roman" w:hAnsi="Times New Roman" w:cs="Times New Roman"/>
                <w:spacing w:val="-57"/>
                <w:sz w:val="24"/>
              </w:rPr>
              <w:t xml:space="preserve"> </w:t>
            </w:r>
            <w:r w:rsidRPr="007D1C4D">
              <w:rPr>
                <w:rFonts w:ascii="Times New Roman" w:eastAsia="Times New Roman" w:hAnsi="Times New Roman" w:cs="Times New Roman"/>
                <w:sz w:val="24"/>
              </w:rPr>
              <w:t>ЛадоьгӀначу</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текстах</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муха</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кхетта</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хьажа</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хаттарш.</w:t>
            </w:r>
          </w:p>
          <w:p w:rsidR="007D1C4D" w:rsidRPr="007D1C4D" w:rsidRDefault="007D1C4D" w:rsidP="007D1C4D">
            <w:pPr>
              <w:ind w:left="107" w:right="602"/>
              <w:rPr>
                <w:rFonts w:ascii="Times New Roman" w:eastAsia="Times New Roman" w:hAnsi="Times New Roman" w:cs="Times New Roman"/>
                <w:sz w:val="24"/>
              </w:rPr>
            </w:pPr>
            <w:r w:rsidRPr="007D1C4D">
              <w:rPr>
                <w:rFonts w:ascii="Times New Roman" w:eastAsia="Times New Roman" w:hAnsi="Times New Roman" w:cs="Times New Roman"/>
                <w:sz w:val="24"/>
              </w:rPr>
              <w:t>Хезаш</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йешар:</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текстах</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кхетархьама</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цаторийла</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йолчу</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боларца</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дешархойх</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хӀорамма</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а</w:t>
            </w:r>
            <w:r w:rsidRPr="007D1C4D">
              <w:rPr>
                <w:rFonts w:ascii="Times New Roman" w:eastAsia="Times New Roman" w:hAnsi="Times New Roman" w:cs="Times New Roman"/>
                <w:spacing w:val="-57"/>
                <w:sz w:val="24"/>
              </w:rPr>
              <w:t xml:space="preserve"> </w:t>
            </w:r>
            <w:r w:rsidRPr="007D1C4D">
              <w:rPr>
                <w:rFonts w:ascii="Times New Roman" w:eastAsia="Times New Roman" w:hAnsi="Times New Roman" w:cs="Times New Roman"/>
                <w:sz w:val="24"/>
              </w:rPr>
              <w:t>хезаш</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йешар.</w:t>
            </w:r>
          </w:p>
          <w:p w:rsidR="007D1C4D" w:rsidRPr="007D1C4D" w:rsidRDefault="007D1C4D" w:rsidP="007D1C4D">
            <w:pPr>
              <w:ind w:left="107"/>
              <w:rPr>
                <w:rFonts w:ascii="Times New Roman" w:eastAsia="Times New Roman" w:hAnsi="Times New Roman" w:cs="Times New Roman"/>
                <w:sz w:val="24"/>
              </w:rPr>
            </w:pPr>
            <w:r w:rsidRPr="007D1C4D">
              <w:rPr>
                <w:rFonts w:ascii="Times New Roman" w:eastAsia="Times New Roman" w:hAnsi="Times New Roman" w:cs="Times New Roman"/>
                <w:sz w:val="24"/>
              </w:rPr>
              <w:t>Ӏаморан</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текстаца</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диалог:</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хӀиттийнчу</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хаттаршна</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жоьпаш;</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кхачамбацар дӀадаккха</w:t>
            </w:r>
            <w:r w:rsidRPr="007D1C4D">
              <w:rPr>
                <w:rFonts w:ascii="Times New Roman" w:eastAsia="Times New Roman" w:hAnsi="Times New Roman" w:cs="Times New Roman"/>
                <w:spacing w:val="-4"/>
                <w:sz w:val="24"/>
              </w:rPr>
              <w:t xml:space="preserve"> </w:t>
            </w:r>
            <w:r w:rsidRPr="007D1C4D">
              <w:rPr>
                <w:rFonts w:ascii="Times New Roman" w:eastAsia="Times New Roman" w:hAnsi="Times New Roman" w:cs="Times New Roman"/>
                <w:sz w:val="24"/>
              </w:rPr>
              <w:t>шайн</w:t>
            </w:r>
            <w:r w:rsidRPr="007D1C4D">
              <w:rPr>
                <w:rFonts w:ascii="Times New Roman" w:eastAsia="Times New Roman" w:hAnsi="Times New Roman" w:cs="Times New Roman"/>
                <w:spacing w:val="-57"/>
                <w:sz w:val="24"/>
              </w:rPr>
              <w:t xml:space="preserve"> </w:t>
            </w:r>
            <w:r w:rsidRPr="007D1C4D">
              <w:rPr>
                <w:rFonts w:ascii="Times New Roman" w:eastAsia="Times New Roman" w:hAnsi="Times New Roman" w:cs="Times New Roman"/>
                <w:sz w:val="24"/>
              </w:rPr>
              <w:t>хьежам</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бовзийтар;</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шайна</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хетачун</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а, сацаман</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а</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бухедиллар</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довзийта хаар.</w:t>
            </w:r>
          </w:p>
          <w:p w:rsidR="007D1C4D" w:rsidRPr="007D1C4D" w:rsidRDefault="007D1C4D" w:rsidP="007D1C4D">
            <w:pPr>
              <w:ind w:left="107" w:right="872"/>
              <w:rPr>
                <w:rFonts w:ascii="Times New Roman" w:eastAsia="Times New Roman" w:hAnsi="Times New Roman" w:cs="Times New Roman"/>
                <w:sz w:val="24"/>
              </w:rPr>
            </w:pPr>
            <w:r w:rsidRPr="007D1C4D">
              <w:rPr>
                <w:rFonts w:ascii="Times New Roman" w:eastAsia="Times New Roman" w:hAnsi="Times New Roman" w:cs="Times New Roman"/>
                <w:sz w:val="24"/>
              </w:rPr>
              <w:t>Текстехь хӀиттийнчу гӀиллакх-оьздангаллин а, историко-культурин а, кхидолчу а</w:t>
            </w:r>
            <w:r w:rsidRPr="007D1C4D">
              <w:rPr>
                <w:rFonts w:ascii="Times New Roman" w:eastAsia="Times New Roman" w:hAnsi="Times New Roman" w:cs="Times New Roman"/>
                <w:spacing w:val="-57"/>
                <w:sz w:val="24"/>
              </w:rPr>
              <w:t xml:space="preserve"> </w:t>
            </w:r>
            <w:r w:rsidRPr="007D1C4D">
              <w:rPr>
                <w:rFonts w:ascii="Times New Roman" w:eastAsia="Times New Roman" w:hAnsi="Times New Roman" w:cs="Times New Roman"/>
                <w:sz w:val="24"/>
              </w:rPr>
              <w:t>хаттарийн</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анализ</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йар;</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гонахарчу</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бакъдолчун</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хьежамца</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царна</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жоьпаш</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лаха</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хаар.</w:t>
            </w:r>
          </w:p>
        </w:tc>
        <w:tc>
          <w:tcPr>
            <w:tcW w:w="2977" w:type="dxa"/>
          </w:tcPr>
          <w:p w:rsidR="007D1C4D" w:rsidRPr="007D1C4D" w:rsidRDefault="007D1C4D" w:rsidP="007D1C4D">
            <w:pPr>
              <w:ind w:left="107" w:right="128"/>
              <w:rPr>
                <w:rFonts w:ascii="Times New Roman" w:eastAsia="Times New Roman" w:hAnsi="Times New Roman" w:cs="Times New Roman"/>
                <w:sz w:val="24"/>
              </w:rPr>
            </w:pPr>
            <w:r w:rsidRPr="007D1C4D">
              <w:rPr>
                <w:rFonts w:ascii="Times New Roman" w:eastAsia="Times New Roman" w:hAnsi="Times New Roman" w:cs="Times New Roman"/>
                <w:sz w:val="24"/>
              </w:rPr>
              <w:t>https://neb-</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pacing w:val="-1"/>
                <w:sz w:val="24"/>
              </w:rPr>
              <w:t>chr.ru/read/cat/yazykoznani</w:t>
            </w:r>
            <w:r w:rsidRPr="007D1C4D">
              <w:rPr>
                <w:rFonts w:ascii="Times New Roman" w:eastAsia="Times New Roman" w:hAnsi="Times New Roman" w:cs="Times New Roman"/>
                <w:spacing w:val="-57"/>
                <w:sz w:val="24"/>
              </w:rPr>
              <w:t xml:space="preserve"> </w:t>
            </w:r>
            <w:r w:rsidRPr="007D1C4D">
              <w:rPr>
                <w:rFonts w:ascii="Times New Roman" w:eastAsia="Times New Roman" w:hAnsi="Times New Roman" w:cs="Times New Roman"/>
                <w:sz w:val="24"/>
              </w:rPr>
              <w:t>e</w:t>
            </w:r>
          </w:p>
        </w:tc>
      </w:tr>
      <w:tr w:rsidR="007D1C4D" w:rsidRPr="007D1C4D" w:rsidTr="00EF0B46">
        <w:trPr>
          <w:trHeight w:val="1104"/>
        </w:trPr>
        <w:tc>
          <w:tcPr>
            <w:tcW w:w="2516" w:type="dxa"/>
          </w:tcPr>
          <w:p w:rsidR="007D1C4D" w:rsidRPr="007D1C4D" w:rsidRDefault="007D1C4D" w:rsidP="007D1C4D">
            <w:pPr>
              <w:rPr>
                <w:rFonts w:ascii="Times New Roman" w:eastAsia="Times New Roman" w:hAnsi="Times New Roman" w:cs="Times New Roman"/>
                <w:sz w:val="24"/>
              </w:rPr>
            </w:pPr>
          </w:p>
        </w:tc>
        <w:tc>
          <w:tcPr>
            <w:tcW w:w="9362" w:type="dxa"/>
          </w:tcPr>
          <w:p w:rsidR="007D1C4D" w:rsidRPr="007D1C4D" w:rsidRDefault="007D1C4D" w:rsidP="007D1C4D">
            <w:pPr>
              <w:ind w:left="107" w:right="328"/>
              <w:rPr>
                <w:rFonts w:ascii="Times New Roman" w:eastAsia="Times New Roman" w:hAnsi="Times New Roman" w:cs="Times New Roman"/>
                <w:sz w:val="24"/>
              </w:rPr>
            </w:pPr>
            <w:r w:rsidRPr="007D1C4D">
              <w:rPr>
                <w:rFonts w:ascii="Times New Roman" w:eastAsia="Times New Roman" w:hAnsi="Times New Roman" w:cs="Times New Roman"/>
                <w:sz w:val="24"/>
              </w:rPr>
              <w:t>Ӏаморан</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текстаца</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диалог:</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хӀиттийнчу</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хаттаршна</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жоьпаш;</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кхачамбацар</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дӀадаккха</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шайн</w:t>
            </w:r>
            <w:r w:rsidRPr="007D1C4D">
              <w:rPr>
                <w:rFonts w:ascii="Times New Roman" w:eastAsia="Times New Roman" w:hAnsi="Times New Roman" w:cs="Times New Roman"/>
                <w:spacing w:val="-57"/>
                <w:sz w:val="24"/>
              </w:rPr>
              <w:t xml:space="preserve"> </w:t>
            </w:r>
            <w:r w:rsidRPr="007D1C4D">
              <w:rPr>
                <w:rFonts w:ascii="Times New Roman" w:eastAsia="Times New Roman" w:hAnsi="Times New Roman" w:cs="Times New Roman"/>
                <w:sz w:val="24"/>
              </w:rPr>
              <w:t>хьежам</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бовзийтар;</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шайна</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хетачун</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а, сацаман</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а бухедиллар</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довзийта</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хаар.</w:t>
            </w:r>
          </w:p>
          <w:p w:rsidR="007D1C4D" w:rsidRPr="007D1C4D" w:rsidRDefault="007D1C4D" w:rsidP="007D1C4D">
            <w:pPr>
              <w:spacing w:line="276" w:lineRule="exact"/>
              <w:ind w:left="107" w:right="602"/>
              <w:rPr>
                <w:rFonts w:ascii="Times New Roman" w:eastAsia="Times New Roman" w:hAnsi="Times New Roman" w:cs="Times New Roman"/>
                <w:sz w:val="24"/>
              </w:rPr>
            </w:pPr>
            <w:r w:rsidRPr="007D1C4D">
              <w:rPr>
                <w:rFonts w:ascii="Times New Roman" w:eastAsia="Times New Roman" w:hAnsi="Times New Roman" w:cs="Times New Roman"/>
                <w:sz w:val="24"/>
              </w:rPr>
              <w:t>Хезаш</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йешар:</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текстах</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кхетархьама</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цаторийла</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йолчу</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боларца</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дешархойх</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хӀорамма</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а</w:t>
            </w:r>
            <w:r w:rsidRPr="007D1C4D">
              <w:rPr>
                <w:rFonts w:ascii="Times New Roman" w:eastAsia="Times New Roman" w:hAnsi="Times New Roman" w:cs="Times New Roman"/>
                <w:spacing w:val="-57"/>
                <w:sz w:val="24"/>
              </w:rPr>
              <w:t xml:space="preserve"> </w:t>
            </w:r>
            <w:r w:rsidRPr="007D1C4D">
              <w:rPr>
                <w:rFonts w:ascii="Times New Roman" w:eastAsia="Times New Roman" w:hAnsi="Times New Roman" w:cs="Times New Roman"/>
                <w:sz w:val="24"/>
              </w:rPr>
              <w:t>хезаш</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йешар.</w:t>
            </w:r>
          </w:p>
        </w:tc>
        <w:tc>
          <w:tcPr>
            <w:tcW w:w="2977" w:type="dxa"/>
          </w:tcPr>
          <w:p w:rsidR="007D1C4D" w:rsidRPr="007D1C4D" w:rsidRDefault="007D1C4D" w:rsidP="007D1C4D">
            <w:pPr>
              <w:rPr>
                <w:rFonts w:ascii="Times New Roman" w:eastAsia="Times New Roman" w:hAnsi="Times New Roman" w:cs="Times New Roman"/>
                <w:sz w:val="24"/>
              </w:rPr>
            </w:pPr>
          </w:p>
        </w:tc>
      </w:tr>
    </w:tbl>
    <w:p w:rsidR="007D1C4D" w:rsidRPr="007D1C4D" w:rsidRDefault="007D1C4D" w:rsidP="007D1C4D">
      <w:pPr>
        <w:widowControl w:val="0"/>
        <w:autoSpaceDE w:val="0"/>
        <w:autoSpaceDN w:val="0"/>
        <w:spacing w:after="0" w:line="240" w:lineRule="auto"/>
        <w:rPr>
          <w:rFonts w:ascii="Times New Roman" w:eastAsia="Times New Roman" w:hAnsi="Times New Roman" w:cs="Times New Roman"/>
          <w:sz w:val="24"/>
          <w:lang w:val="en-US"/>
        </w:rPr>
        <w:sectPr w:rsidR="007D1C4D" w:rsidRPr="007D1C4D">
          <w:pgSz w:w="16850" w:h="11920" w:orient="landscape"/>
          <w:pgMar w:top="980" w:right="760" w:bottom="1280" w:left="860" w:header="0" w:footer="1095" w:gutter="0"/>
          <w:cols w:space="720"/>
        </w:sectPr>
      </w:pPr>
    </w:p>
    <w:tbl>
      <w:tblPr>
        <w:tblStyle w:val="TableNormal"/>
        <w:tblW w:w="0" w:type="auto"/>
        <w:tblInd w:w="1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16"/>
        <w:gridCol w:w="9362"/>
        <w:gridCol w:w="2977"/>
      </w:tblGrid>
      <w:tr w:rsidR="007D1C4D" w:rsidRPr="007D1C4D" w:rsidTr="00EF0B46">
        <w:trPr>
          <w:trHeight w:val="1931"/>
        </w:trPr>
        <w:tc>
          <w:tcPr>
            <w:tcW w:w="2516" w:type="dxa"/>
          </w:tcPr>
          <w:p w:rsidR="007D1C4D" w:rsidRPr="007D1C4D" w:rsidRDefault="007D1C4D" w:rsidP="007D1C4D">
            <w:pPr>
              <w:rPr>
                <w:rFonts w:ascii="Times New Roman" w:eastAsia="Times New Roman" w:hAnsi="Times New Roman" w:cs="Times New Roman"/>
                <w:sz w:val="24"/>
              </w:rPr>
            </w:pPr>
          </w:p>
        </w:tc>
        <w:tc>
          <w:tcPr>
            <w:tcW w:w="9362" w:type="dxa"/>
          </w:tcPr>
          <w:p w:rsidR="007D1C4D" w:rsidRPr="007D1C4D" w:rsidRDefault="007D1C4D" w:rsidP="007D1C4D">
            <w:pPr>
              <w:spacing w:line="275" w:lineRule="exact"/>
              <w:ind w:left="107"/>
              <w:rPr>
                <w:rFonts w:ascii="Times New Roman" w:eastAsia="Times New Roman" w:hAnsi="Times New Roman" w:cs="Times New Roman"/>
                <w:sz w:val="24"/>
              </w:rPr>
            </w:pPr>
            <w:r w:rsidRPr="007D1C4D">
              <w:rPr>
                <w:rFonts w:ascii="Times New Roman" w:eastAsia="Times New Roman" w:hAnsi="Times New Roman" w:cs="Times New Roman"/>
                <w:sz w:val="24"/>
              </w:rPr>
              <w:t>Дагахь</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йешар:</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текст</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дагахь</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йешар,</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йешначух</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хиинарг</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дийцаре</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дан</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кечамбар.</w:t>
            </w:r>
          </w:p>
          <w:p w:rsidR="007D1C4D" w:rsidRPr="007D1C4D" w:rsidRDefault="007D1C4D" w:rsidP="007D1C4D">
            <w:pPr>
              <w:ind w:left="107" w:right="328"/>
              <w:rPr>
                <w:rFonts w:ascii="Times New Roman" w:eastAsia="Times New Roman" w:hAnsi="Times New Roman" w:cs="Times New Roman"/>
                <w:sz w:val="24"/>
              </w:rPr>
            </w:pPr>
            <w:r w:rsidRPr="007D1C4D">
              <w:rPr>
                <w:rFonts w:ascii="Times New Roman" w:eastAsia="Times New Roman" w:hAnsi="Times New Roman" w:cs="Times New Roman"/>
                <w:sz w:val="24"/>
              </w:rPr>
              <w:t>Цадевзачу</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дешнашца</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а, аларшца</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а</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болх</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бар:</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маьӀнех</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кхетархьама</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контекстан</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анализ</w:t>
            </w:r>
            <w:r w:rsidRPr="007D1C4D">
              <w:rPr>
                <w:rFonts w:ascii="Times New Roman" w:eastAsia="Times New Roman" w:hAnsi="Times New Roman" w:cs="Times New Roman"/>
                <w:spacing w:val="-57"/>
                <w:sz w:val="24"/>
              </w:rPr>
              <w:t xml:space="preserve"> </w:t>
            </w:r>
            <w:r w:rsidRPr="007D1C4D">
              <w:rPr>
                <w:rFonts w:ascii="Times New Roman" w:eastAsia="Times New Roman" w:hAnsi="Times New Roman" w:cs="Times New Roman"/>
                <w:sz w:val="24"/>
              </w:rPr>
              <w:t>йар;</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Ӏаматехь йеллачу дошамца</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болх бар.</w:t>
            </w:r>
          </w:p>
          <w:p w:rsidR="007D1C4D" w:rsidRPr="007D1C4D" w:rsidRDefault="007D1C4D" w:rsidP="007D1C4D">
            <w:pPr>
              <w:ind w:left="107" w:right="872"/>
              <w:rPr>
                <w:rFonts w:ascii="Times New Roman" w:eastAsia="Times New Roman" w:hAnsi="Times New Roman" w:cs="Times New Roman"/>
                <w:sz w:val="24"/>
              </w:rPr>
            </w:pPr>
            <w:r w:rsidRPr="007D1C4D">
              <w:rPr>
                <w:rFonts w:ascii="Times New Roman" w:eastAsia="Times New Roman" w:hAnsi="Times New Roman" w:cs="Times New Roman"/>
                <w:sz w:val="24"/>
              </w:rPr>
              <w:t>Текстехь хӀиттийнчу гӀиллакх-оьздангаллин а, историко-культурин а, кхидолчу а</w:t>
            </w:r>
            <w:r w:rsidRPr="007D1C4D">
              <w:rPr>
                <w:rFonts w:ascii="Times New Roman" w:eastAsia="Times New Roman" w:hAnsi="Times New Roman" w:cs="Times New Roman"/>
                <w:spacing w:val="-57"/>
                <w:sz w:val="24"/>
              </w:rPr>
              <w:t xml:space="preserve"> </w:t>
            </w:r>
            <w:r w:rsidRPr="007D1C4D">
              <w:rPr>
                <w:rFonts w:ascii="Times New Roman" w:eastAsia="Times New Roman" w:hAnsi="Times New Roman" w:cs="Times New Roman"/>
                <w:sz w:val="24"/>
              </w:rPr>
              <w:t>хаттарийн</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анализ йар.</w:t>
            </w:r>
          </w:p>
          <w:p w:rsidR="007D1C4D" w:rsidRPr="007D1C4D" w:rsidRDefault="007D1C4D" w:rsidP="007D1C4D">
            <w:pPr>
              <w:ind w:left="227"/>
              <w:rPr>
                <w:rFonts w:ascii="Times New Roman" w:eastAsia="Times New Roman" w:hAnsi="Times New Roman" w:cs="Times New Roman"/>
                <w:sz w:val="24"/>
              </w:rPr>
            </w:pPr>
            <w:r w:rsidRPr="007D1C4D">
              <w:rPr>
                <w:rFonts w:ascii="Times New Roman" w:eastAsia="Times New Roman" w:hAnsi="Times New Roman" w:cs="Times New Roman"/>
                <w:sz w:val="24"/>
              </w:rPr>
              <w:t>Тергам</w:t>
            </w:r>
            <w:r w:rsidRPr="007D1C4D">
              <w:rPr>
                <w:rFonts w:ascii="Times New Roman" w:eastAsia="Times New Roman" w:hAnsi="Times New Roman" w:cs="Times New Roman"/>
                <w:spacing w:val="-4"/>
                <w:sz w:val="24"/>
              </w:rPr>
              <w:t xml:space="preserve"> </w:t>
            </w:r>
            <w:r w:rsidRPr="007D1C4D">
              <w:rPr>
                <w:rFonts w:ascii="Times New Roman" w:eastAsia="Times New Roman" w:hAnsi="Times New Roman" w:cs="Times New Roman"/>
                <w:sz w:val="24"/>
              </w:rPr>
              <w:t>бар: суьртан</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(иллюстарцин)</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анализ</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йар,</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говзаран</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чулацамца</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и</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йустар.</w:t>
            </w:r>
          </w:p>
        </w:tc>
        <w:tc>
          <w:tcPr>
            <w:tcW w:w="2977" w:type="dxa"/>
          </w:tcPr>
          <w:p w:rsidR="007D1C4D" w:rsidRPr="007D1C4D" w:rsidRDefault="007D1C4D" w:rsidP="007D1C4D">
            <w:pPr>
              <w:rPr>
                <w:rFonts w:ascii="Times New Roman" w:eastAsia="Times New Roman" w:hAnsi="Times New Roman" w:cs="Times New Roman"/>
                <w:sz w:val="24"/>
              </w:rPr>
            </w:pPr>
          </w:p>
        </w:tc>
      </w:tr>
      <w:tr w:rsidR="007D1C4D" w:rsidRPr="007D1C4D" w:rsidTr="00EF0B46">
        <w:trPr>
          <w:trHeight w:val="3036"/>
        </w:trPr>
        <w:tc>
          <w:tcPr>
            <w:tcW w:w="2516" w:type="dxa"/>
          </w:tcPr>
          <w:p w:rsidR="007D1C4D" w:rsidRPr="007D1C4D" w:rsidRDefault="007D1C4D" w:rsidP="007D1C4D">
            <w:pPr>
              <w:rPr>
                <w:rFonts w:ascii="Times New Roman" w:eastAsia="Times New Roman" w:hAnsi="Times New Roman" w:cs="Times New Roman"/>
                <w:sz w:val="24"/>
              </w:rPr>
            </w:pPr>
          </w:p>
        </w:tc>
        <w:tc>
          <w:tcPr>
            <w:tcW w:w="9362" w:type="dxa"/>
          </w:tcPr>
          <w:p w:rsidR="007D1C4D" w:rsidRPr="007D1C4D" w:rsidRDefault="007D1C4D" w:rsidP="007D1C4D">
            <w:pPr>
              <w:spacing w:line="275" w:lineRule="exact"/>
              <w:ind w:left="107"/>
              <w:rPr>
                <w:rFonts w:ascii="Times New Roman" w:eastAsia="Times New Roman" w:hAnsi="Times New Roman" w:cs="Times New Roman"/>
                <w:sz w:val="24"/>
              </w:rPr>
            </w:pPr>
            <w:r w:rsidRPr="007D1C4D">
              <w:rPr>
                <w:rFonts w:ascii="Times New Roman" w:eastAsia="Times New Roman" w:hAnsi="Times New Roman" w:cs="Times New Roman"/>
                <w:sz w:val="24"/>
              </w:rPr>
              <w:t>ЛадогӀар:</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дешархоша</w:t>
            </w:r>
            <w:r w:rsidRPr="007D1C4D">
              <w:rPr>
                <w:rFonts w:ascii="Times New Roman" w:eastAsia="Times New Roman" w:hAnsi="Times New Roman" w:cs="Times New Roman"/>
                <w:spacing w:val="-4"/>
                <w:sz w:val="24"/>
              </w:rPr>
              <w:t xml:space="preserve"> </w:t>
            </w:r>
            <w:r w:rsidRPr="007D1C4D">
              <w:rPr>
                <w:rFonts w:ascii="Times New Roman" w:eastAsia="Times New Roman" w:hAnsi="Times New Roman" w:cs="Times New Roman"/>
                <w:sz w:val="24"/>
              </w:rPr>
              <w:t>ладугӀу</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хьехархочо</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йа</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говзаллин</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диктора</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дӀайоьшучу</w:t>
            </w:r>
          </w:p>
          <w:p w:rsidR="007D1C4D" w:rsidRPr="007D1C4D" w:rsidRDefault="007D1C4D" w:rsidP="007D1C4D">
            <w:pPr>
              <w:ind w:left="107"/>
              <w:rPr>
                <w:rFonts w:ascii="Times New Roman" w:eastAsia="Times New Roman" w:hAnsi="Times New Roman" w:cs="Times New Roman"/>
                <w:sz w:val="24"/>
              </w:rPr>
            </w:pPr>
            <w:r w:rsidRPr="007D1C4D">
              <w:rPr>
                <w:rFonts w:ascii="Times New Roman" w:eastAsia="Times New Roman" w:hAnsi="Times New Roman" w:cs="Times New Roman"/>
                <w:sz w:val="24"/>
              </w:rPr>
              <w:t>исбаьхьаллин</w:t>
            </w:r>
            <w:r w:rsidRPr="007D1C4D">
              <w:rPr>
                <w:rFonts w:ascii="Times New Roman" w:eastAsia="Times New Roman" w:hAnsi="Times New Roman" w:cs="Times New Roman"/>
                <w:spacing w:val="-4"/>
                <w:sz w:val="24"/>
              </w:rPr>
              <w:t xml:space="preserve"> </w:t>
            </w:r>
            <w:r w:rsidRPr="007D1C4D">
              <w:rPr>
                <w:rFonts w:ascii="Times New Roman" w:eastAsia="Times New Roman" w:hAnsi="Times New Roman" w:cs="Times New Roman"/>
                <w:sz w:val="24"/>
              </w:rPr>
              <w:t>тексте</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(таро</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йелахь,</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цу</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гӀуллакхна</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оьшучу</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гӀирсех</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пайда</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а</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оьцуш).</w:t>
            </w:r>
            <w:r w:rsidRPr="007D1C4D">
              <w:rPr>
                <w:rFonts w:ascii="Times New Roman" w:eastAsia="Times New Roman" w:hAnsi="Times New Roman" w:cs="Times New Roman"/>
                <w:spacing w:val="-57"/>
                <w:sz w:val="24"/>
              </w:rPr>
              <w:t xml:space="preserve"> </w:t>
            </w:r>
            <w:r w:rsidRPr="007D1C4D">
              <w:rPr>
                <w:rFonts w:ascii="Times New Roman" w:eastAsia="Times New Roman" w:hAnsi="Times New Roman" w:cs="Times New Roman"/>
                <w:sz w:val="24"/>
              </w:rPr>
              <w:t>ЛадоьгӀначу</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текстах</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муха</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кхетта</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хьажа</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хаттарш.</w:t>
            </w:r>
          </w:p>
          <w:p w:rsidR="007D1C4D" w:rsidRPr="007D1C4D" w:rsidRDefault="007D1C4D" w:rsidP="007D1C4D">
            <w:pPr>
              <w:ind w:left="107" w:right="602"/>
              <w:rPr>
                <w:rFonts w:ascii="Times New Roman" w:eastAsia="Times New Roman" w:hAnsi="Times New Roman" w:cs="Times New Roman"/>
                <w:sz w:val="24"/>
              </w:rPr>
            </w:pPr>
            <w:r w:rsidRPr="007D1C4D">
              <w:rPr>
                <w:rFonts w:ascii="Times New Roman" w:eastAsia="Times New Roman" w:hAnsi="Times New Roman" w:cs="Times New Roman"/>
                <w:sz w:val="24"/>
              </w:rPr>
              <w:t>Хезаш</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йешар:</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текстах</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кхетархьама</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цаторийла</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йолчу</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боларца</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дешархойх</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хӀорамма</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а</w:t>
            </w:r>
            <w:r w:rsidRPr="007D1C4D">
              <w:rPr>
                <w:rFonts w:ascii="Times New Roman" w:eastAsia="Times New Roman" w:hAnsi="Times New Roman" w:cs="Times New Roman"/>
                <w:spacing w:val="-57"/>
                <w:sz w:val="24"/>
              </w:rPr>
              <w:t xml:space="preserve"> </w:t>
            </w:r>
            <w:r w:rsidRPr="007D1C4D">
              <w:rPr>
                <w:rFonts w:ascii="Times New Roman" w:eastAsia="Times New Roman" w:hAnsi="Times New Roman" w:cs="Times New Roman"/>
                <w:sz w:val="24"/>
              </w:rPr>
              <w:t>хезаш</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йешар.</w:t>
            </w:r>
          </w:p>
          <w:p w:rsidR="007D1C4D" w:rsidRPr="007D1C4D" w:rsidRDefault="007D1C4D" w:rsidP="007D1C4D">
            <w:pPr>
              <w:ind w:left="107" w:right="1227"/>
              <w:rPr>
                <w:rFonts w:ascii="Times New Roman" w:eastAsia="Times New Roman" w:hAnsi="Times New Roman" w:cs="Times New Roman"/>
                <w:sz w:val="24"/>
              </w:rPr>
            </w:pPr>
            <w:r w:rsidRPr="007D1C4D">
              <w:rPr>
                <w:rFonts w:ascii="Times New Roman" w:eastAsia="Times New Roman" w:hAnsi="Times New Roman" w:cs="Times New Roman"/>
                <w:sz w:val="24"/>
              </w:rPr>
              <w:t>Дагахь</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йешар:</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текст</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дагахь</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йешар,</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йешначух</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хиинарг</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дийцаре</w:t>
            </w:r>
            <w:r w:rsidRPr="007D1C4D">
              <w:rPr>
                <w:rFonts w:ascii="Times New Roman" w:eastAsia="Times New Roman" w:hAnsi="Times New Roman" w:cs="Times New Roman"/>
                <w:spacing w:val="-4"/>
                <w:sz w:val="24"/>
              </w:rPr>
              <w:t xml:space="preserve"> </w:t>
            </w:r>
            <w:r w:rsidRPr="007D1C4D">
              <w:rPr>
                <w:rFonts w:ascii="Times New Roman" w:eastAsia="Times New Roman" w:hAnsi="Times New Roman" w:cs="Times New Roman"/>
                <w:sz w:val="24"/>
              </w:rPr>
              <w:t>дан</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кечамбар.</w:t>
            </w:r>
            <w:r w:rsidRPr="007D1C4D">
              <w:rPr>
                <w:rFonts w:ascii="Times New Roman" w:eastAsia="Times New Roman" w:hAnsi="Times New Roman" w:cs="Times New Roman"/>
                <w:spacing w:val="-57"/>
                <w:sz w:val="24"/>
              </w:rPr>
              <w:t xml:space="preserve"> </w:t>
            </w:r>
            <w:r w:rsidRPr="007D1C4D">
              <w:rPr>
                <w:rFonts w:ascii="Times New Roman" w:eastAsia="Times New Roman" w:hAnsi="Times New Roman" w:cs="Times New Roman"/>
                <w:sz w:val="24"/>
              </w:rPr>
              <w:t>Байт</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дагахь</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Ӏамор.</w:t>
            </w:r>
          </w:p>
          <w:p w:rsidR="007D1C4D" w:rsidRPr="007D1C4D" w:rsidRDefault="007D1C4D" w:rsidP="007D1C4D">
            <w:pPr>
              <w:ind w:left="107" w:right="602"/>
              <w:rPr>
                <w:rFonts w:ascii="Times New Roman" w:eastAsia="Times New Roman" w:hAnsi="Times New Roman" w:cs="Times New Roman"/>
                <w:sz w:val="24"/>
              </w:rPr>
            </w:pPr>
            <w:r w:rsidRPr="007D1C4D">
              <w:rPr>
                <w:rFonts w:ascii="Times New Roman" w:eastAsia="Times New Roman" w:hAnsi="Times New Roman" w:cs="Times New Roman"/>
                <w:sz w:val="24"/>
              </w:rPr>
              <w:t>Исбаьхьаллин</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текстан</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анализ</w:t>
            </w:r>
            <w:r w:rsidRPr="007D1C4D">
              <w:rPr>
                <w:rFonts w:ascii="Times New Roman" w:eastAsia="Times New Roman" w:hAnsi="Times New Roman" w:cs="Times New Roman"/>
                <w:spacing w:val="-4"/>
                <w:sz w:val="24"/>
              </w:rPr>
              <w:t xml:space="preserve"> </w:t>
            </w:r>
            <w:r w:rsidRPr="007D1C4D">
              <w:rPr>
                <w:rFonts w:ascii="Times New Roman" w:eastAsia="Times New Roman" w:hAnsi="Times New Roman" w:cs="Times New Roman"/>
                <w:sz w:val="24"/>
              </w:rPr>
              <w:t>йар:</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исбаьхьаллин</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къегина</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хиларан</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(вастийн)</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а,</w:t>
            </w:r>
            <w:r w:rsidRPr="007D1C4D">
              <w:rPr>
                <w:rFonts w:ascii="Times New Roman" w:eastAsia="Times New Roman" w:hAnsi="Times New Roman" w:cs="Times New Roman"/>
                <w:spacing w:val="-57"/>
                <w:sz w:val="24"/>
              </w:rPr>
              <w:t xml:space="preserve"> </w:t>
            </w:r>
            <w:r w:rsidRPr="007D1C4D">
              <w:rPr>
                <w:rFonts w:ascii="Times New Roman" w:eastAsia="Times New Roman" w:hAnsi="Times New Roman" w:cs="Times New Roman"/>
                <w:sz w:val="24"/>
              </w:rPr>
              <w:t>литературин</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кепийн а</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гӀирсех</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пайдаэцарх кхетар.</w:t>
            </w:r>
          </w:p>
          <w:p w:rsidR="007D1C4D" w:rsidRPr="007D1C4D" w:rsidRDefault="007D1C4D" w:rsidP="007D1C4D">
            <w:pPr>
              <w:spacing w:line="270" w:lineRule="atLeast"/>
              <w:ind w:left="107" w:right="602"/>
              <w:rPr>
                <w:rFonts w:ascii="Times New Roman" w:eastAsia="Times New Roman" w:hAnsi="Times New Roman" w:cs="Times New Roman"/>
                <w:sz w:val="24"/>
              </w:rPr>
            </w:pPr>
            <w:r w:rsidRPr="007D1C4D">
              <w:rPr>
                <w:rFonts w:ascii="Times New Roman" w:eastAsia="Times New Roman" w:hAnsi="Times New Roman" w:cs="Times New Roman"/>
                <w:sz w:val="24"/>
              </w:rPr>
              <w:t>Тобанехь</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болх:</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кхидӀа</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йийцаре</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йаран</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Ӏалашонца</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тобанехь</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шаьш</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йешар;</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Ӏаматан</w:t>
            </w:r>
            <w:r w:rsidRPr="007D1C4D">
              <w:rPr>
                <w:rFonts w:ascii="Times New Roman" w:eastAsia="Times New Roman" w:hAnsi="Times New Roman" w:cs="Times New Roman"/>
                <w:spacing w:val="-57"/>
                <w:sz w:val="24"/>
              </w:rPr>
              <w:t xml:space="preserve"> </w:t>
            </w:r>
            <w:r w:rsidRPr="007D1C4D">
              <w:rPr>
                <w:rFonts w:ascii="Times New Roman" w:eastAsia="Times New Roman" w:hAnsi="Times New Roman" w:cs="Times New Roman"/>
                <w:sz w:val="24"/>
              </w:rPr>
              <w:t>текстехь</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йа</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кхечу диллинчу</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хьостанашкахь хаамаш лахар.</w:t>
            </w:r>
          </w:p>
        </w:tc>
        <w:tc>
          <w:tcPr>
            <w:tcW w:w="2977" w:type="dxa"/>
          </w:tcPr>
          <w:p w:rsidR="007D1C4D" w:rsidRPr="007D1C4D" w:rsidRDefault="007D1C4D" w:rsidP="007D1C4D">
            <w:pPr>
              <w:rPr>
                <w:rFonts w:ascii="Times New Roman" w:eastAsia="Times New Roman" w:hAnsi="Times New Roman" w:cs="Times New Roman"/>
                <w:sz w:val="24"/>
              </w:rPr>
            </w:pPr>
          </w:p>
        </w:tc>
      </w:tr>
      <w:tr w:rsidR="007D1C4D" w:rsidRPr="007D1C4D" w:rsidTr="00EF0B46">
        <w:trPr>
          <w:trHeight w:val="2760"/>
        </w:trPr>
        <w:tc>
          <w:tcPr>
            <w:tcW w:w="2516" w:type="dxa"/>
          </w:tcPr>
          <w:p w:rsidR="007D1C4D" w:rsidRPr="007D1C4D" w:rsidRDefault="007D1C4D" w:rsidP="007D1C4D">
            <w:pPr>
              <w:rPr>
                <w:rFonts w:ascii="Times New Roman" w:eastAsia="Times New Roman" w:hAnsi="Times New Roman" w:cs="Times New Roman"/>
                <w:sz w:val="24"/>
              </w:rPr>
            </w:pPr>
          </w:p>
        </w:tc>
        <w:tc>
          <w:tcPr>
            <w:tcW w:w="9362" w:type="dxa"/>
          </w:tcPr>
          <w:p w:rsidR="007D1C4D" w:rsidRPr="007D1C4D" w:rsidRDefault="007D1C4D" w:rsidP="007D1C4D">
            <w:pPr>
              <w:ind w:left="107"/>
              <w:rPr>
                <w:rFonts w:ascii="Times New Roman" w:eastAsia="Times New Roman" w:hAnsi="Times New Roman" w:cs="Times New Roman"/>
                <w:sz w:val="24"/>
              </w:rPr>
            </w:pPr>
            <w:r w:rsidRPr="007D1C4D">
              <w:rPr>
                <w:rFonts w:ascii="Times New Roman" w:eastAsia="Times New Roman" w:hAnsi="Times New Roman" w:cs="Times New Roman"/>
                <w:sz w:val="24"/>
              </w:rPr>
              <w:t>Ӏаморан</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текстаца</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диалог:</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хӀиттийнчу</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хаттаршна</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жоьпаш;</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кхачамбацар дӀадаккха</w:t>
            </w:r>
            <w:r w:rsidRPr="007D1C4D">
              <w:rPr>
                <w:rFonts w:ascii="Times New Roman" w:eastAsia="Times New Roman" w:hAnsi="Times New Roman" w:cs="Times New Roman"/>
                <w:spacing w:val="-4"/>
                <w:sz w:val="24"/>
              </w:rPr>
              <w:t xml:space="preserve"> </w:t>
            </w:r>
            <w:r w:rsidRPr="007D1C4D">
              <w:rPr>
                <w:rFonts w:ascii="Times New Roman" w:eastAsia="Times New Roman" w:hAnsi="Times New Roman" w:cs="Times New Roman"/>
                <w:sz w:val="24"/>
              </w:rPr>
              <w:t>шайн</w:t>
            </w:r>
            <w:r w:rsidRPr="007D1C4D">
              <w:rPr>
                <w:rFonts w:ascii="Times New Roman" w:eastAsia="Times New Roman" w:hAnsi="Times New Roman" w:cs="Times New Roman"/>
                <w:spacing w:val="-57"/>
                <w:sz w:val="24"/>
              </w:rPr>
              <w:t xml:space="preserve"> </w:t>
            </w:r>
            <w:r w:rsidRPr="007D1C4D">
              <w:rPr>
                <w:rFonts w:ascii="Times New Roman" w:eastAsia="Times New Roman" w:hAnsi="Times New Roman" w:cs="Times New Roman"/>
                <w:sz w:val="24"/>
              </w:rPr>
              <w:t>хьежам</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бовзийтар;</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шайна</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хетачун</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а, сацаман</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а бухедиллар</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довзийта</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хаар.</w:t>
            </w:r>
          </w:p>
          <w:p w:rsidR="007D1C4D" w:rsidRPr="007D1C4D" w:rsidRDefault="007D1C4D" w:rsidP="007D1C4D">
            <w:pPr>
              <w:ind w:left="107" w:right="602"/>
              <w:rPr>
                <w:rFonts w:ascii="Times New Roman" w:eastAsia="Times New Roman" w:hAnsi="Times New Roman" w:cs="Times New Roman"/>
                <w:sz w:val="24"/>
              </w:rPr>
            </w:pPr>
            <w:r w:rsidRPr="007D1C4D">
              <w:rPr>
                <w:rFonts w:ascii="Times New Roman" w:eastAsia="Times New Roman" w:hAnsi="Times New Roman" w:cs="Times New Roman"/>
                <w:sz w:val="24"/>
              </w:rPr>
              <w:t>Хезаш</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йешар:</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текстах</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кхетархьама</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цаторийла</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йолчу</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боларца</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дешархойх</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хӀорамма</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а</w:t>
            </w:r>
            <w:r w:rsidRPr="007D1C4D">
              <w:rPr>
                <w:rFonts w:ascii="Times New Roman" w:eastAsia="Times New Roman" w:hAnsi="Times New Roman" w:cs="Times New Roman"/>
                <w:spacing w:val="-57"/>
                <w:sz w:val="24"/>
              </w:rPr>
              <w:t xml:space="preserve"> </w:t>
            </w:r>
            <w:r w:rsidRPr="007D1C4D">
              <w:rPr>
                <w:rFonts w:ascii="Times New Roman" w:eastAsia="Times New Roman" w:hAnsi="Times New Roman" w:cs="Times New Roman"/>
                <w:sz w:val="24"/>
              </w:rPr>
              <w:t>хезаш</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йешар.</w:t>
            </w:r>
          </w:p>
          <w:p w:rsidR="007D1C4D" w:rsidRPr="007D1C4D" w:rsidRDefault="007D1C4D" w:rsidP="007D1C4D">
            <w:pPr>
              <w:ind w:left="107" w:right="1227"/>
              <w:rPr>
                <w:rFonts w:ascii="Times New Roman" w:eastAsia="Times New Roman" w:hAnsi="Times New Roman" w:cs="Times New Roman"/>
                <w:sz w:val="24"/>
              </w:rPr>
            </w:pPr>
            <w:r w:rsidRPr="007D1C4D">
              <w:rPr>
                <w:rFonts w:ascii="Times New Roman" w:eastAsia="Times New Roman" w:hAnsi="Times New Roman" w:cs="Times New Roman"/>
                <w:sz w:val="24"/>
              </w:rPr>
              <w:t>Дагахь</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йешар:</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текст</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дагахь йешар,</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йешначух</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хиинарг</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дийцаре</w:t>
            </w:r>
            <w:r w:rsidRPr="007D1C4D">
              <w:rPr>
                <w:rFonts w:ascii="Times New Roman" w:eastAsia="Times New Roman" w:hAnsi="Times New Roman" w:cs="Times New Roman"/>
                <w:spacing w:val="-4"/>
                <w:sz w:val="24"/>
              </w:rPr>
              <w:t xml:space="preserve"> </w:t>
            </w:r>
            <w:r w:rsidRPr="007D1C4D">
              <w:rPr>
                <w:rFonts w:ascii="Times New Roman" w:eastAsia="Times New Roman" w:hAnsi="Times New Roman" w:cs="Times New Roman"/>
                <w:sz w:val="24"/>
              </w:rPr>
              <w:t>дан</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кечамбар.</w:t>
            </w:r>
            <w:r w:rsidRPr="007D1C4D">
              <w:rPr>
                <w:rFonts w:ascii="Times New Roman" w:eastAsia="Times New Roman" w:hAnsi="Times New Roman" w:cs="Times New Roman"/>
                <w:spacing w:val="-57"/>
                <w:sz w:val="24"/>
              </w:rPr>
              <w:t xml:space="preserve"> </w:t>
            </w:r>
            <w:r w:rsidRPr="007D1C4D">
              <w:rPr>
                <w:rFonts w:ascii="Times New Roman" w:eastAsia="Times New Roman" w:hAnsi="Times New Roman" w:cs="Times New Roman"/>
                <w:sz w:val="24"/>
              </w:rPr>
              <w:t>Байт</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дагахь</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Ӏамор.</w:t>
            </w:r>
          </w:p>
          <w:p w:rsidR="007D1C4D" w:rsidRPr="007D1C4D" w:rsidRDefault="007D1C4D" w:rsidP="007D1C4D">
            <w:pPr>
              <w:ind w:left="107" w:right="1983"/>
              <w:rPr>
                <w:rFonts w:ascii="Times New Roman" w:eastAsia="Times New Roman" w:hAnsi="Times New Roman" w:cs="Times New Roman"/>
                <w:sz w:val="24"/>
              </w:rPr>
            </w:pPr>
            <w:r w:rsidRPr="007D1C4D">
              <w:rPr>
                <w:rFonts w:ascii="Times New Roman" w:eastAsia="Times New Roman" w:hAnsi="Times New Roman" w:cs="Times New Roman"/>
                <w:sz w:val="24"/>
              </w:rPr>
              <w:t>Ненан маттахь дешнийн тӀаьхьало тӀейузар (шорйар).</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Йухасхьайийцар:</w:t>
            </w:r>
            <w:r w:rsidRPr="007D1C4D">
              <w:rPr>
                <w:rFonts w:ascii="Times New Roman" w:eastAsia="Times New Roman" w:hAnsi="Times New Roman" w:cs="Times New Roman"/>
                <w:spacing w:val="-6"/>
                <w:sz w:val="24"/>
              </w:rPr>
              <w:t xml:space="preserve"> </w:t>
            </w:r>
            <w:r w:rsidRPr="007D1C4D">
              <w:rPr>
                <w:rFonts w:ascii="Times New Roman" w:eastAsia="Times New Roman" w:hAnsi="Times New Roman" w:cs="Times New Roman"/>
                <w:sz w:val="24"/>
              </w:rPr>
              <w:t>дешархоша</w:t>
            </w:r>
            <w:r w:rsidRPr="007D1C4D">
              <w:rPr>
                <w:rFonts w:ascii="Times New Roman" w:eastAsia="Times New Roman" w:hAnsi="Times New Roman" w:cs="Times New Roman"/>
                <w:spacing w:val="-6"/>
                <w:sz w:val="24"/>
              </w:rPr>
              <w:t xml:space="preserve"> </w:t>
            </w:r>
            <w:r w:rsidRPr="007D1C4D">
              <w:rPr>
                <w:rFonts w:ascii="Times New Roman" w:eastAsia="Times New Roman" w:hAnsi="Times New Roman" w:cs="Times New Roman"/>
                <w:sz w:val="24"/>
              </w:rPr>
              <w:t>хӀоттийнчу</w:t>
            </w:r>
            <w:r w:rsidRPr="007D1C4D">
              <w:rPr>
                <w:rFonts w:ascii="Times New Roman" w:eastAsia="Times New Roman" w:hAnsi="Times New Roman" w:cs="Times New Roman"/>
                <w:spacing w:val="-5"/>
                <w:sz w:val="24"/>
              </w:rPr>
              <w:t xml:space="preserve"> </w:t>
            </w:r>
            <w:r w:rsidRPr="007D1C4D">
              <w:rPr>
                <w:rFonts w:ascii="Times New Roman" w:eastAsia="Times New Roman" w:hAnsi="Times New Roman" w:cs="Times New Roman"/>
                <w:sz w:val="24"/>
              </w:rPr>
              <w:t>планна</w:t>
            </w:r>
            <w:r w:rsidRPr="007D1C4D">
              <w:rPr>
                <w:rFonts w:ascii="Times New Roman" w:eastAsia="Times New Roman" w:hAnsi="Times New Roman" w:cs="Times New Roman"/>
                <w:spacing w:val="-6"/>
                <w:sz w:val="24"/>
              </w:rPr>
              <w:t xml:space="preserve"> </w:t>
            </w:r>
            <w:r w:rsidRPr="007D1C4D">
              <w:rPr>
                <w:rFonts w:ascii="Times New Roman" w:eastAsia="Times New Roman" w:hAnsi="Times New Roman" w:cs="Times New Roman"/>
                <w:sz w:val="24"/>
              </w:rPr>
              <w:t>тӀетийжаш.</w:t>
            </w:r>
          </w:p>
          <w:p w:rsidR="007D1C4D" w:rsidRPr="007D1C4D" w:rsidRDefault="007D1C4D" w:rsidP="007D1C4D">
            <w:pPr>
              <w:spacing w:line="270" w:lineRule="atLeast"/>
              <w:ind w:left="107" w:right="872"/>
              <w:rPr>
                <w:rFonts w:ascii="Times New Roman" w:eastAsia="Times New Roman" w:hAnsi="Times New Roman" w:cs="Times New Roman"/>
                <w:sz w:val="24"/>
              </w:rPr>
            </w:pPr>
            <w:r w:rsidRPr="007D1C4D">
              <w:rPr>
                <w:rFonts w:ascii="Times New Roman" w:eastAsia="Times New Roman" w:hAnsi="Times New Roman" w:cs="Times New Roman"/>
                <w:sz w:val="24"/>
              </w:rPr>
              <w:t>Текстехь хӀиттийнчу гӀиллакх-оьздангаллин а, историко-культурин а, кхидолчу а</w:t>
            </w:r>
            <w:r w:rsidRPr="007D1C4D">
              <w:rPr>
                <w:rFonts w:ascii="Times New Roman" w:eastAsia="Times New Roman" w:hAnsi="Times New Roman" w:cs="Times New Roman"/>
                <w:spacing w:val="-57"/>
                <w:sz w:val="24"/>
              </w:rPr>
              <w:t xml:space="preserve"> </w:t>
            </w:r>
            <w:r w:rsidRPr="007D1C4D">
              <w:rPr>
                <w:rFonts w:ascii="Times New Roman" w:eastAsia="Times New Roman" w:hAnsi="Times New Roman" w:cs="Times New Roman"/>
                <w:sz w:val="24"/>
              </w:rPr>
              <w:t>хаттарийн</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анализ</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йар;</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гонахарчу</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бакъдолчун</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хьежамца</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царна</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жоьпаш</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лаха</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хаар.</w:t>
            </w:r>
          </w:p>
        </w:tc>
        <w:tc>
          <w:tcPr>
            <w:tcW w:w="2977" w:type="dxa"/>
          </w:tcPr>
          <w:p w:rsidR="007D1C4D" w:rsidRPr="007D1C4D" w:rsidRDefault="007D1C4D" w:rsidP="007D1C4D">
            <w:pPr>
              <w:rPr>
                <w:rFonts w:ascii="Times New Roman" w:eastAsia="Times New Roman" w:hAnsi="Times New Roman" w:cs="Times New Roman"/>
                <w:sz w:val="24"/>
              </w:rPr>
            </w:pPr>
          </w:p>
        </w:tc>
      </w:tr>
      <w:tr w:rsidR="007D1C4D" w:rsidRPr="007D1C4D" w:rsidTr="00EF0B46">
        <w:trPr>
          <w:trHeight w:val="1655"/>
        </w:trPr>
        <w:tc>
          <w:tcPr>
            <w:tcW w:w="2516" w:type="dxa"/>
          </w:tcPr>
          <w:p w:rsidR="007D1C4D" w:rsidRPr="007D1C4D" w:rsidRDefault="007D1C4D" w:rsidP="007D1C4D">
            <w:pPr>
              <w:rPr>
                <w:rFonts w:ascii="Times New Roman" w:eastAsia="Times New Roman" w:hAnsi="Times New Roman" w:cs="Times New Roman"/>
                <w:sz w:val="24"/>
              </w:rPr>
            </w:pPr>
          </w:p>
        </w:tc>
        <w:tc>
          <w:tcPr>
            <w:tcW w:w="9362" w:type="dxa"/>
          </w:tcPr>
          <w:p w:rsidR="007D1C4D" w:rsidRPr="007D1C4D" w:rsidRDefault="007D1C4D" w:rsidP="007D1C4D">
            <w:pPr>
              <w:ind w:left="107"/>
              <w:rPr>
                <w:rFonts w:ascii="Times New Roman" w:eastAsia="Times New Roman" w:hAnsi="Times New Roman" w:cs="Times New Roman"/>
                <w:sz w:val="24"/>
              </w:rPr>
            </w:pPr>
            <w:r w:rsidRPr="007D1C4D">
              <w:rPr>
                <w:rFonts w:ascii="Times New Roman" w:eastAsia="Times New Roman" w:hAnsi="Times New Roman" w:cs="Times New Roman"/>
                <w:sz w:val="24"/>
              </w:rPr>
              <w:t>Ӏаморан</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текстаца</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диалог:</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хӀиттийнчу</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хаттаршна</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жоьпаш;</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кхачамбацар дӀадаккха</w:t>
            </w:r>
            <w:r w:rsidRPr="007D1C4D">
              <w:rPr>
                <w:rFonts w:ascii="Times New Roman" w:eastAsia="Times New Roman" w:hAnsi="Times New Roman" w:cs="Times New Roman"/>
                <w:spacing w:val="-4"/>
                <w:sz w:val="24"/>
              </w:rPr>
              <w:t xml:space="preserve"> </w:t>
            </w:r>
            <w:r w:rsidRPr="007D1C4D">
              <w:rPr>
                <w:rFonts w:ascii="Times New Roman" w:eastAsia="Times New Roman" w:hAnsi="Times New Roman" w:cs="Times New Roman"/>
                <w:sz w:val="24"/>
              </w:rPr>
              <w:t>шайн</w:t>
            </w:r>
            <w:r w:rsidRPr="007D1C4D">
              <w:rPr>
                <w:rFonts w:ascii="Times New Roman" w:eastAsia="Times New Roman" w:hAnsi="Times New Roman" w:cs="Times New Roman"/>
                <w:spacing w:val="-57"/>
                <w:sz w:val="24"/>
              </w:rPr>
              <w:t xml:space="preserve"> </w:t>
            </w:r>
            <w:r w:rsidRPr="007D1C4D">
              <w:rPr>
                <w:rFonts w:ascii="Times New Roman" w:eastAsia="Times New Roman" w:hAnsi="Times New Roman" w:cs="Times New Roman"/>
                <w:sz w:val="24"/>
              </w:rPr>
              <w:t>хьежам</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бовзийтар;</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шайна</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хетачун</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а, сацаман</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а бухедиллар</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довзийта</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хаар.</w:t>
            </w:r>
          </w:p>
          <w:p w:rsidR="007D1C4D" w:rsidRPr="007D1C4D" w:rsidRDefault="007D1C4D" w:rsidP="007D1C4D">
            <w:pPr>
              <w:ind w:left="107" w:right="602"/>
              <w:rPr>
                <w:rFonts w:ascii="Times New Roman" w:eastAsia="Times New Roman" w:hAnsi="Times New Roman" w:cs="Times New Roman"/>
                <w:sz w:val="24"/>
              </w:rPr>
            </w:pPr>
            <w:r w:rsidRPr="007D1C4D">
              <w:rPr>
                <w:rFonts w:ascii="Times New Roman" w:eastAsia="Times New Roman" w:hAnsi="Times New Roman" w:cs="Times New Roman"/>
                <w:sz w:val="24"/>
              </w:rPr>
              <w:t>Хезаш</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йешар:</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текстах</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кхетархьама</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цаторийла</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йолчу</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боларца</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дешархойх</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хӀорамма</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а</w:t>
            </w:r>
            <w:r w:rsidRPr="007D1C4D">
              <w:rPr>
                <w:rFonts w:ascii="Times New Roman" w:eastAsia="Times New Roman" w:hAnsi="Times New Roman" w:cs="Times New Roman"/>
                <w:spacing w:val="-57"/>
                <w:sz w:val="24"/>
              </w:rPr>
              <w:t xml:space="preserve"> </w:t>
            </w:r>
            <w:r w:rsidRPr="007D1C4D">
              <w:rPr>
                <w:rFonts w:ascii="Times New Roman" w:eastAsia="Times New Roman" w:hAnsi="Times New Roman" w:cs="Times New Roman"/>
                <w:sz w:val="24"/>
              </w:rPr>
              <w:t>хезаш</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йешар.</w:t>
            </w:r>
          </w:p>
          <w:p w:rsidR="007D1C4D" w:rsidRPr="007D1C4D" w:rsidRDefault="007D1C4D" w:rsidP="007D1C4D">
            <w:pPr>
              <w:ind w:left="107"/>
              <w:rPr>
                <w:rFonts w:ascii="Times New Roman" w:eastAsia="Times New Roman" w:hAnsi="Times New Roman" w:cs="Times New Roman"/>
                <w:sz w:val="24"/>
              </w:rPr>
            </w:pPr>
            <w:r w:rsidRPr="007D1C4D">
              <w:rPr>
                <w:rFonts w:ascii="Times New Roman" w:eastAsia="Times New Roman" w:hAnsi="Times New Roman" w:cs="Times New Roman"/>
                <w:sz w:val="24"/>
              </w:rPr>
              <w:t>Дагахь</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йешар:</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текст</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дагахь</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йешар,</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йешначух</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хиинарг</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дийцаре</w:t>
            </w:r>
            <w:r w:rsidRPr="007D1C4D">
              <w:rPr>
                <w:rFonts w:ascii="Times New Roman" w:eastAsia="Times New Roman" w:hAnsi="Times New Roman" w:cs="Times New Roman"/>
                <w:spacing w:val="-4"/>
                <w:sz w:val="24"/>
              </w:rPr>
              <w:t xml:space="preserve"> </w:t>
            </w:r>
            <w:r w:rsidRPr="007D1C4D">
              <w:rPr>
                <w:rFonts w:ascii="Times New Roman" w:eastAsia="Times New Roman" w:hAnsi="Times New Roman" w:cs="Times New Roman"/>
                <w:sz w:val="24"/>
              </w:rPr>
              <w:t>дан</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кечамбар.</w:t>
            </w:r>
          </w:p>
          <w:p w:rsidR="007D1C4D" w:rsidRPr="007D1C4D" w:rsidRDefault="007D1C4D" w:rsidP="007D1C4D">
            <w:pPr>
              <w:spacing w:line="257" w:lineRule="exact"/>
              <w:ind w:left="815"/>
              <w:rPr>
                <w:rFonts w:ascii="Times New Roman" w:eastAsia="Times New Roman" w:hAnsi="Times New Roman" w:cs="Times New Roman"/>
                <w:sz w:val="24"/>
              </w:rPr>
            </w:pPr>
            <w:r w:rsidRPr="007D1C4D">
              <w:rPr>
                <w:rFonts w:ascii="Times New Roman" w:eastAsia="Times New Roman" w:hAnsi="Times New Roman" w:cs="Times New Roman"/>
                <w:sz w:val="24"/>
              </w:rPr>
              <w:t>Исбаьхьаллин</w:t>
            </w:r>
            <w:r w:rsidRPr="007D1C4D">
              <w:rPr>
                <w:rFonts w:ascii="Times New Roman" w:eastAsia="Times New Roman" w:hAnsi="Times New Roman" w:cs="Times New Roman"/>
                <w:spacing w:val="-4"/>
                <w:sz w:val="24"/>
              </w:rPr>
              <w:t xml:space="preserve"> </w:t>
            </w:r>
            <w:r w:rsidRPr="007D1C4D">
              <w:rPr>
                <w:rFonts w:ascii="Times New Roman" w:eastAsia="Times New Roman" w:hAnsi="Times New Roman" w:cs="Times New Roman"/>
                <w:sz w:val="24"/>
              </w:rPr>
              <w:t>говзаран</w:t>
            </w:r>
            <w:r w:rsidRPr="007D1C4D">
              <w:rPr>
                <w:rFonts w:ascii="Times New Roman" w:eastAsia="Times New Roman" w:hAnsi="Times New Roman" w:cs="Times New Roman"/>
                <w:spacing w:val="-4"/>
                <w:sz w:val="24"/>
              </w:rPr>
              <w:t xml:space="preserve"> </w:t>
            </w:r>
            <w:r w:rsidRPr="007D1C4D">
              <w:rPr>
                <w:rFonts w:ascii="Times New Roman" w:eastAsia="Times New Roman" w:hAnsi="Times New Roman" w:cs="Times New Roman"/>
                <w:sz w:val="24"/>
              </w:rPr>
              <w:t>анализ</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йар:</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коьрта</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идеяш</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гучуйахар;</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говзаран</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план</w:t>
            </w:r>
          </w:p>
        </w:tc>
        <w:tc>
          <w:tcPr>
            <w:tcW w:w="2977" w:type="dxa"/>
          </w:tcPr>
          <w:p w:rsidR="007D1C4D" w:rsidRPr="007D1C4D" w:rsidRDefault="007D1C4D" w:rsidP="007D1C4D">
            <w:pPr>
              <w:rPr>
                <w:rFonts w:ascii="Times New Roman" w:eastAsia="Times New Roman" w:hAnsi="Times New Roman" w:cs="Times New Roman"/>
                <w:sz w:val="24"/>
              </w:rPr>
            </w:pPr>
          </w:p>
        </w:tc>
      </w:tr>
    </w:tbl>
    <w:p w:rsidR="007D1C4D" w:rsidRPr="007D1C4D" w:rsidRDefault="007D1C4D" w:rsidP="007D1C4D">
      <w:pPr>
        <w:widowControl w:val="0"/>
        <w:autoSpaceDE w:val="0"/>
        <w:autoSpaceDN w:val="0"/>
        <w:spacing w:after="0" w:line="240" w:lineRule="auto"/>
        <w:rPr>
          <w:rFonts w:ascii="Times New Roman" w:eastAsia="Times New Roman" w:hAnsi="Times New Roman" w:cs="Times New Roman"/>
          <w:sz w:val="24"/>
        </w:rPr>
        <w:sectPr w:rsidR="007D1C4D" w:rsidRPr="007D1C4D">
          <w:pgSz w:w="16850" w:h="11920" w:orient="landscape"/>
          <w:pgMar w:top="980" w:right="760" w:bottom="1280" w:left="860" w:header="0" w:footer="1095" w:gutter="0"/>
          <w:cols w:space="720"/>
        </w:sectPr>
      </w:pPr>
    </w:p>
    <w:tbl>
      <w:tblPr>
        <w:tblStyle w:val="TableNormal"/>
        <w:tblW w:w="0" w:type="auto"/>
        <w:tblInd w:w="1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16"/>
        <w:gridCol w:w="9362"/>
        <w:gridCol w:w="2977"/>
      </w:tblGrid>
      <w:tr w:rsidR="007D1C4D" w:rsidRPr="007D1C4D" w:rsidTr="00EF0B46">
        <w:trPr>
          <w:trHeight w:val="2484"/>
        </w:trPr>
        <w:tc>
          <w:tcPr>
            <w:tcW w:w="2516" w:type="dxa"/>
          </w:tcPr>
          <w:p w:rsidR="007D1C4D" w:rsidRPr="007D1C4D" w:rsidRDefault="007D1C4D" w:rsidP="007D1C4D">
            <w:pPr>
              <w:rPr>
                <w:rFonts w:ascii="Times New Roman" w:eastAsia="Times New Roman" w:hAnsi="Times New Roman" w:cs="Times New Roman"/>
                <w:sz w:val="24"/>
              </w:rPr>
            </w:pPr>
          </w:p>
        </w:tc>
        <w:tc>
          <w:tcPr>
            <w:tcW w:w="9362" w:type="dxa"/>
          </w:tcPr>
          <w:p w:rsidR="007D1C4D" w:rsidRPr="007D1C4D" w:rsidRDefault="007D1C4D" w:rsidP="007D1C4D">
            <w:pPr>
              <w:spacing w:line="275" w:lineRule="exact"/>
              <w:ind w:left="107"/>
              <w:rPr>
                <w:rFonts w:ascii="Times New Roman" w:eastAsia="Times New Roman" w:hAnsi="Times New Roman" w:cs="Times New Roman"/>
                <w:sz w:val="24"/>
              </w:rPr>
            </w:pPr>
            <w:r w:rsidRPr="007D1C4D">
              <w:rPr>
                <w:rFonts w:ascii="Times New Roman" w:eastAsia="Times New Roman" w:hAnsi="Times New Roman" w:cs="Times New Roman"/>
                <w:sz w:val="24"/>
              </w:rPr>
              <w:t>хӀоттор.</w:t>
            </w:r>
          </w:p>
          <w:p w:rsidR="007D1C4D" w:rsidRPr="007D1C4D" w:rsidRDefault="007D1C4D" w:rsidP="007D1C4D">
            <w:pPr>
              <w:rPr>
                <w:rFonts w:ascii="Times New Roman" w:eastAsia="Times New Roman" w:hAnsi="Times New Roman" w:cs="Times New Roman"/>
                <w:b/>
                <w:sz w:val="24"/>
              </w:rPr>
            </w:pPr>
          </w:p>
          <w:p w:rsidR="007D1C4D" w:rsidRPr="007D1C4D" w:rsidRDefault="007D1C4D" w:rsidP="007D1C4D">
            <w:pPr>
              <w:ind w:left="107" w:right="602"/>
              <w:rPr>
                <w:rFonts w:ascii="Times New Roman" w:eastAsia="Times New Roman" w:hAnsi="Times New Roman" w:cs="Times New Roman"/>
                <w:sz w:val="24"/>
              </w:rPr>
            </w:pPr>
            <w:r w:rsidRPr="007D1C4D">
              <w:rPr>
                <w:rFonts w:ascii="Times New Roman" w:eastAsia="Times New Roman" w:hAnsi="Times New Roman" w:cs="Times New Roman"/>
                <w:sz w:val="24"/>
              </w:rPr>
              <w:t>Исбаьхьаллин</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текстан</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анализ</w:t>
            </w:r>
            <w:r w:rsidRPr="007D1C4D">
              <w:rPr>
                <w:rFonts w:ascii="Times New Roman" w:eastAsia="Times New Roman" w:hAnsi="Times New Roman" w:cs="Times New Roman"/>
                <w:spacing w:val="-5"/>
                <w:sz w:val="24"/>
              </w:rPr>
              <w:t xml:space="preserve"> </w:t>
            </w:r>
            <w:r w:rsidRPr="007D1C4D">
              <w:rPr>
                <w:rFonts w:ascii="Times New Roman" w:eastAsia="Times New Roman" w:hAnsi="Times New Roman" w:cs="Times New Roman"/>
                <w:sz w:val="24"/>
              </w:rPr>
              <w:t>йар:</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исбаьхьаллин</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къегина</w:t>
            </w:r>
            <w:r w:rsidRPr="007D1C4D">
              <w:rPr>
                <w:rFonts w:ascii="Times New Roman" w:eastAsia="Times New Roman" w:hAnsi="Times New Roman" w:cs="Times New Roman"/>
                <w:spacing w:val="-4"/>
                <w:sz w:val="24"/>
              </w:rPr>
              <w:t xml:space="preserve"> </w:t>
            </w:r>
            <w:r w:rsidRPr="007D1C4D">
              <w:rPr>
                <w:rFonts w:ascii="Times New Roman" w:eastAsia="Times New Roman" w:hAnsi="Times New Roman" w:cs="Times New Roman"/>
                <w:sz w:val="24"/>
              </w:rPr>
              <w:t>хиларан</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(вастийн)</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а,</w:t>
            </w:r>
            <w:r w:rsidRPr="007D1C4D">
              <w:rPr>
                <w:rFonts w:ascii="Times New Roman" w:eastAsia="Times New Roman" w:hAnsi="Times New Roman" w:cs="Times New Roman"/>
                <w:spacing w:val="-57"/>
                <w:sz w:val="24"/>
              </w:rPr>
              <w:t xml:space="preserve"> </w:t>
            </w:r>
            <w:r w:rsidRPr="007D1C4D">
              <w:rPr>
                <w:rFonts w:ascii="Times New Roman" w:eastAsia="Times New Roman" w:hAnsi="Times New Roman" w:cs="Times New Roman"/>
                <w:sz w:val="24"/>
              </w:rPr>
              <w:t>литературин</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кепийн а</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гӀирсех</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пайдаэцарх кхетар.</w:t>
            </w:r>
          </w:p>
          <w:p w:rsidR="007D1C4D" w:rsidRPr="007D1C4D" w:rsidRDefault="007D1C4D" w:rsidP="007D1C4D">
            <w:pPr>
              <w:rPr>
                <w:rFonts w:ascii="Times New Roman" w:eastAsia="Times New Roman" w:hAnsi="Times New Roman" w:cs="Times New Roman"/>
                <w:b/>
                <w:sz w:val="24"/>
              </w:rPr>
            </w:pPr>
          </w:p>
          <w:p w:rsidR="007D1C4D" w:rsidRPr="007D1C4D" w:rsidRDefault="007D1C4D" w:rsidP="007D1C4D">
            <w:pPr>
              <w:ind w:left="107" w:right="309"/>
              <w:rPr>
                <w:rFonts w:ascii="Times New Roman" w:eastAsia="Times New Roman" w:hAnsi="Times New Roman" w:cs="Times New Roman"/>
                <w:sz w:val="24"/>
              </w:rPr>
            </w:pPr>
            <w:r w:rsidRPr="007D1C4D">
              <w:rPr>
                <w:rFonts w:ascii="Times New Roman" w:eastAsia="Times New Roman" w:hAnsi="Times New Roman" w:cs="Times New Roman"/>
                <w:sz w:val="24"/>
              </w:rPr>
              <w:t>Турпалхойн мах хадор: турпалхочун амалан коьрта битамаш билгалбаха хаар; церан</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леларца амал йовзар; турпалхойн леларийн бахьана довзийта а, церан гӀуллакхийн мах</w:t>
            </w:r>
            <w:r w:rsidRPr="007D1C4D">
              <w:rPr>
                <w:rFonts w:ascii="Times New Roman" w:eastAsia="Times New Roman" w:hAnsi="Times New Roman" w:cs="Times New Roman"/>
                <w:spacing w:val="-57"/>
                <w:sz w:val="24"/>
              </w:rPr>
              <w:t xml:space="preserve"> </w:t>
            </w:r>
            <w:r w:rsidRPr="007D1C4D">
              <w:rPr>
                <w:rFonts w:ascii="Times New Roman" w:eastAsia="Times New Roman" w:hAnsi="Times New Roman" w:cs="Times New Roman"/>
                <w:sz w:val="24"/>
              </w:rPr>
              <w:t>хадон а</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хаар.</w:t>
            </w:r>
          </w:p>
          <w:p w:rsidR="007D1C4D" w:rsidRPr="007D1C4D" w:rsidRDefault="007D1C4D" w:rsidP="007D1C4D">
            <w:pPr>
              <w:spacing w:line="257" w:lineRule="exact"/>
              <w:ind w:left="107"/>
              <w:rPr>
                <w:rFonts w:ascii="Times New Roman" w:eastAsia="Times New Roman" w:hAnsi="Times New Roman" w:cs="Times New Roman"/>
                <w:sz w:val="24"/>
              </w:rPr>
            </w:pPr>
            <w:r w:rsidRPr="007D1C4D">
              <w:rPr>
                <w:rFonts w:ascii="Times New Roman" w:eastAsia="Times New Roman" w:hAnsi="Times New Roman" w:cs="Times New Roman"/>
                <w:sz w:val="24"/>
              </w:rPr>
              <w:t>Кхоллараллин</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болх:</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ролашца</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йешар;</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сурт</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хӀоттор.</w:t>
            </w:r>
          </w:p>
        </w:tc>
        <w:tc>
          <w:tcPr>
            <w:tcW w:w="2977" w:type="dxa"/>
          </w:tcPr>
          <w:p w:rsidR="007D1C4D" w:rsidRPr="007D1C4D" w:rsidRDefault="007D1C4D" w:rsidP="007D1C4D">
            <w:pPr>
              <w:rPr>
                <w:rFonts w:ascii="Times New Roman" w:eastAsia="Times New Roman" w:hAnsi="Times New Roman" w:cs="Times New Roman"/>
                <w:sz w:val="24"/>
              </w:rPr>
            </w:pPr>
          </w:p>
        </w:tc>
      </w:tr>
      <w:tr w:rsidR="007D1C4D" w:rsidRPr="007D1C4D" w:rsidTr="00EF0B46">
        <w:trPr>
          <w:trHeight w:val="3311"/>
        </w:trPr>
        <w:tc>
          <w:tcPr>
            <w:tcW w:w="2516" w:type="dxa"/>
          </w:tcPr>
          <w:p w:rsidR="007D1C4D" w:rsidRPr="007D1C4D" w:rsidRDefault="007D1C4D" w:rsidP="007D1C4D">
            <w:pPr>
              <w:rPr>
                <w:rFonts w:ascii="Times New Roman" w:eastAsia="Times New Roman" w:hAnsi="Times New Roman" w:cs="Times New Roman"/>
                <w:sz w:val="24"/>
              </w:rPr>
            </w:pPr>
          </w:p>
        </w:tc>
        <w:tc>
          <w:tcPr>
            <w:tcW w:w="9362" w:type="dxa"/>
          </w:tcPr>
          <w:p w:rsidR="007D1C4D" w:rsidRPr="007D1C4D" w:rsidRDefault="007D1C4D" w:rsidP="007D1C4D">
            <w:pPr>
              <w:ind w:left="107" w:right="602"/>
              <w:rPr>
                <w:rFonts w:ascii="Times New Roman" w:eastAsia="Times New Roman" w:hAnsi="Times New Roman" w:cs="Times New Roman"/>
                <w:sz w:val="24"/>
              </w:rPr>
            </w:pPr>
            <w:r w:rsidRPr="007D1C4D">
              <w:rPr>
                <w:rFonts w:ascii="Times New Roman" w:eastAsia="Times New Roman" w:hAnsi="Times New Roman" w:cs="Times New Roman"/>
                <w:sz w:val="24"/>
              </w:rPr>
              <w:t>Хезаш</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йешар:</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текстах</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кхетархьама</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цаторийла</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йолчу</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боларца</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дешархойх</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хӀорамма</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а</w:t>
            </w:r>
            <w:r w:rsidRPr="007D1C4D">
              <w:rPr>
                <w:rFonts w:ascii="Times New Roman" w:eastAsia="Times New Roman" w:hAnsi="Times New Roman" w:cs="Times New Roman"/>
                <w:spacing w:val="-57"/>
                <w:sz w:val="24"/>
              </w:rPr>
              <w:t xml:space="preserve"> </w:t>
            </w:r>
            <w:r w:rsidRPr="007D1C4D">
              <w:rPr>
                <w:rFonts w:ascii="Times New Roman" w:eastAsia="Times New Roman" w:hAnsi="Times New Roman" w:cs="Times New Roman"/>
                <w:sz w:val="24"/>
              </w:rPr>
              <w:t>хезаш</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йешар.</w:t>
            </w:r>
          </w:p>
          <w:p w:rsidR="007D1C4D" w:rsidRPr="007D1C4D" w:rsidRDefault="007D1C4D" w:rsidP="007D1C4D">
            <w:pPr>
              <w:ind w:left="107" w:right="1227"/>
              <w:rPr>
                <w:rFonts w:ascii="Times New Roman" w:eastAsia="Times New Roman" w:hAnsi="Times New Roman" w:cs="Times New Roman"/>
                <w:sz w:val="24"/>
              </w:rPr>
            </w:pPr>
            <w:r w:rsidRPr="007D1C4D">
              <w:rPr>
                <w:rFonts w:ascii="Times New Roman" w:eastAsia="Times New Roman" w:hAnsi="Times New Roman" w:cs="Times New Roman"/>
                <w:sz w:val="24"/>
              </w:rPr>
              <w:t>Дагахь</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йешар:</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текст</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дагахь</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йешар,</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йешначух</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хиинарг</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дийцаре</w:t>
            </w:r>
            <w:r w:rsidRPr="007D1C4D">
              <w:rPr>
                <w:rFonts w:ascii="Times New Roman" w:eastAsia="Times New Roman" w:hAnsi="Times New Roman" w:cs="Times New Roman"/>
                <w:spacing w:val="-4"/>
                <w:sz w:val="24"/>
              </w:rPr>
              <w:t xml:space="preserve"> </w:t>
            </w:r>
            <w:r w:rsidRPr="007D1C4D">
              <w:rPr>
                <w:rFonts w:ascii="Times New Roman" w:eastAsia="Times New Roman" w:hAnsi="Times New Roman" w:cs="Times New Roman"/>
                <w:sz w:val="24"/>
              </w:rPr>
              <w:t>дан</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кечамбар.</w:t>
            </w:r>
            <w:r w:rsidRPr="007D1C4D">
              <w:rPr>
                <w:rFonts w:ascii="Times New Roman" w:eastAsia="Times New Roman" w:hAnsi="Times New Roman" w:cs="Times New Roman"/>
                <w:spacing w:val="-57"/>
                <w:sz w:val="24"/>
              </w:rPr>
              <w:t xml:space="preserve"> </w:t>
            </w:r>
            <w:r w:rsidRPr="007D1C4D">
              <w:rPr>
                <w:rFonts w:ascii="Times New Roman" w:eastAsia="Times New Roman" w:hAnsi="Times New Roman" w:cs="Times New Roman"/>
                <w:sz w:val="24"/>
              </w:rPr>
              <w:t>Байт</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дагахь</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Ӏамор.</w:t>
            </w:r>
          </w:p>
          <w:p w:rsidR="007D1C4D" w:rsidRPr="007D1C4D" w:rsidRDefault="007D1C4D" w:rsidP="007D1C4D">
            <w:pPr>
              <w:ind w:left="107" w:right="328"/>
              <w:rPr>
                <w:rFonts w:ascii="Times New Roman" w:eastAsia="Times New Roman" w:hAnsi="Times New Roman" w:cs="Times New Roman"/>
                <w:sz w:val="24"/>
              </w:rPr>
            </w:pPr>
            <w:r w:rsidRPr="007D1C4D">
              <w:rPr>
                <w:rFonts w:ascii="Times New Roman" w:eastAsia="Times New Roman" w:hAnsi="Times New Roman" w:cs="Times New Roman"/>
                <w:sz w:val="24"/>
              </w:rPr>
              <w:t>Цадевзачу</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дешнашца</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а, аларшца</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а</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болх</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бар:</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маьӀнех</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кхетархьама</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контекстан</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анализ</w:t>
            </w:r>
            <w:r w:rsidRPr="007D1C4D">
              <w:rPr>
                <w:rFonts w:ascii="Times New Roman" w:eastAsia="Times New Roman" w:hAnsi="Times New Roman" w:cs="Times New Roman"/>
                <w:spacing w:val="-57"/>
                <w:sz w:val="24"/>
              </w:rPr>
              <w:t xml:space="preserve"> </w:t>
            </w:r>
            <w:r w:rsidRPr="007D1C4D">
              <w:rPr>
                <w:rFonts w:ascii="Times New Roman" w:eastAsia="Times New Roman" w:hAnsi="Times New Roman" w:cs="Times New Roman"/>
                <w:sz w:val="24"/>
              </w:rPr>
              <w:t>йар;</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Ӏаматехь йеллачу дошамца</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болх бар.</w:t>
            </w:r>
          </w:p>
          <w:p w:rsidR="007D1C4D" w:rsidRPr="007D1C4D" w:rsidRDefault="007D1C4D" w:rsidP="007D1C4D">
            <w:pPr>
              <w:ind w:left="107"/>
              <w:rPr>
                <w:rFonts w:ascii="Times New Roman" w:eastAsia="Times New Roman" w:hAnsi="Times New Roman" w:cs="Times New Roman"/>
                <w:sz w:val="24"/>
              </w:rPr>
            </w:pPr>
            <w:r w:rsidRPr="007D1C4D">
              <w:rPr>
                <w:rFonts w:ascii="Times New Roman" w:eastAsia="Times New Roman" w:hAnsi="Times New Roman" w:cs="Times New Roman"/>
                <w:sz w:val="24"/>
              </w:rPr>
              <w:t>Исбаьхьаллин</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говзаран</w:t>
            </w:r>
            <w:r w:rsidRPr="007D1C4D">
              <w:rPr>
                <w:rFonts w:ascii="Times New Roman" w:eastAsia="Times New Roman" w:hAnsi="Times New Roman" w:cs="Times New Roman"/>
                <w:spacing w:val="-5"/>
                <w:sz w:val="24"/>
              </w:rPr>
              <w:t xml:space="preserve"> </w:t>
            </w:r>
            <w:r w:rsidRPr="007D1C4D">
              <w:rPr>
                <w:rFonts w:ascii="Times New Roman" w:eastAsia="Times New Roman" w:hAnsi="Times New Roman" w:cs="Times New Roman"/>
                <w:sz w:val="24"/>
              </w:rPr>
              <w:t>анализ</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йар:</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коьрта</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идеяш</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гучуйахар;</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говзаран</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план</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хӀоттор.</w:t>
            </w:r>
          </w:p>
          <w:p w:rsidR="007D1C4D" w:rsidRPr="007D1C4D" w:rsidRDefault="007D1C4D" w:rsidP="007D1C4D">
            <w:pPr>
              <w:ind w:left="107"/>
              <w:rPr>
                <w:rFonts w:ascii="Times New Roman" w:eastAsia="Times New Roman" w:hAnsi="Times New Roman" w:cs="Times New Roman"/>
                <w:sz w:val="24"/>
              </w:rPr>
            </w:pPr>
            <w:r w:rsidRPr="007D1C4D">
              <w:rPr>
                <w:rFonts w:ascii="Times New Roman" w:eastAsia="Times New Roman" w:hAnsi="Times New Roman" w:cs="Times New Roman"/>
                <w:sz w:val="24"/>
              </w:rPr>
              <w:t>Турпалхойн мах хадор: турпалхочун амалан коьрта битамаш билгалбаха хаар; церан</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леларца</w:t>
            </w:r>
            <w:r w:rsidRPr="007D1C4D">
              <w:rPr>
                <w:rFonts w:ascii="Times New Roman" w:eastAsia="Times New Roman" w:hAnsi="Times New Roman" w:cs="Times New Roman"/>
                <w:spacing w:val="-4"/>
                <w:sz w:val="24"/>
              </w:rPr>
              <w:t xml:space="preserve"> </w:t>
            </w:r>
            <w:r w:rsidRPr="007D1C4D">
              <w:rPr>
                <w:rFonts w:ascii="Times New Roman" w:eastAsia="Times New Roman" w:hAnsi="Times New Roman" w:cs="Times New Roman"/>
                <w:sz w:val="24"/>
              </w:rPr>
              <w:t>амал</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йовзар;</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турпалхойн</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леларийн</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бахьана</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довзийта</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а,</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церан</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гӀуллакхийн</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мах</w:t>
            </w:r>
            <w:r w:rsidRPr="007D1C4D">
              <w:rPr>
                <w:rFonts w:ascii="Times New Roman" w:eastAsia="Times New Roman" w:hAnsi="Times New Roman" w:cs="Times New Roman"/>
                <w:spacing w:val="-57"/>
                <w:sz w:val="24"/>
              </w:rPr>
              <w:t xml:space="preserve"> </w:t>
            </w:r>
            <w:r w:rsidRPr="007D1C4D">
              <w:rPr>
                <w:rFonts w:ascii="Times New Roman" w:eastAsia="Times New Roman" w:hAnsi="Times New Roman" w:cs="Times New Roman"/>
                <w:sz w:val="24"/>
              </w:rPr>
              <w:t>хадон а</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хаар.</w:t>
            </w:r>
          </w:p>
          <w:p w:rsidR="007D1C4D" w:rsidRPr="007D1C4D" w:rsidRDefault="007D1C4D" w:rsidP="007D1C4D">
            <w:pPr>
              <w:spacing w:line="270" w:lineRule="atLeast"/>
              <w:ind w:left="107"/>
              <w:rPr>
                <w:rFonts w:ascii="Times New Roman" w:eastAsia="Times New Roman" w:hAnsi="Times New Roman" w:cs="Times New Roman"/>
                <w:sz w:val="24"/>
              </w:rPr>
            </w:pPr>
            <w:r w:rsidRPr="007D1C4D">
              <w:rPr>
                <w:rFonts w:ascii="Times New Roman" w:eastAsia="Times New Roman" w:hAnsi="Times New Roman" w:cs="Times New Roman"/>
                <w:sz w:val="24"/>
              </w:rPr>
              <w:t>Талламан</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болх:</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масала, бераллех</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а,</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кхиарх</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а</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долчу</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хаттаршца</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доьзна</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долчу</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нохчийн</w:t>
            </w:r>
            <w:r w:rsidRPr="007D1C4D">
              <w:rPr>
                <w:rFonts w:ascii="Times New Roman" w:eastAsia="Times New Roman" w:hAnsi="Times New Roman" w:cs="Times New Roman"/>
                <w:spacing w:val="-57"/>
                <w:sz w:val="24"/>
              </w:rPr>
              <w:t xml:space="preserve"> </w:t>
            </w:r>
            <w:r w:rsidRPr="007D1C4D">
              <w:rPr>
                <w:rFonts w:ascii="Times New Roman" w:eastAsia="Times New Roman" w:hAnsi="Times New Roman" w:cs="Times New Roman"/>
                <w:sz w:val="24"/>
              </w:rPr>
              <w:t>Ӏадатех</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хаамаш лахар,</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доклад кечйар.</w:t>
            </w:r>
          </w:p>
        </w:tc>
        <w:tc>
          <w:tcPr>
            <w:tcW w:w="2977" w:type="dxa"/>
          </w:tcPr>
          <w:p w:rsidR="007D1C4D" w:rsidRPr="007D1C4D" w:rsidRDefault="007D1C4D" w:rsidP="007D1C4D">
            <w:pPr>
              <w:rPr>
                <w:rFonts w:ascii="Times New Roman" w:eastAsia="Times New Roman" w:hAnsi="Times New Roman" w:cs="Times New Roman"/>
                <w:sz w:val="24"/>
              </w:rPr>
            </w:pPr>
          </w:p>
        </w:tc>
      </w:tr>
      <w:tr w:rsidR="007D1C4D" w:rsidRPr="007D1C4D" w:rsidTr="00EF0B46">
        <w:trPr>
          <w:trHeight w:val="3312"/>
        </w:trPr>
        <w:tc>
          <w:tcPr>
            <w:tcW w:w="2516" w:type="dxa"/>
          </w:tcPr>
          <w:p w:rsidR="007D1C4D" w:rsidRPr="007D1C4D" w:rsidRDefault="007D1C4D" w:rsidP="007D1C4D">
            <w:pPr>
              <w:rPr>
                <w:rFonts w:ascii="Times New Roman" w:eastAsia="Times New Roman" w:hAnsi="Times New Roman" w:cs="Times New Roman"/>
                <w:sz w:val="24"/>
              </w:rPr>
            </w:pPr>
          </w:p>
        </w:tc>
        <w:tc>
          <w:tcPr>
            <w:tcW w:w="9362" w:type="dxa"/>
          </w:tcPr>
          <w:p w:rsidR="007D1C4D" w:rsidRPr="007D1C4D" w:rsidRDefault="007D1C4D" w:rsidP="007D1C4D">
            <w:pPr>
              <w:spacing w:line="275" w:lineRule="exact"/>
              <w:ind w:left="107"/>
              <w:rPr>
                <w:rFonts w:ascii="Times New Roman" w:eastAsia="Times New Roman" w:hAnsi="Times New Roman" w:cs="Times New Roman"/>
                <w:sz w:val="24"/>
              </w:rPr>
            </w:pPr>
            <w:r w:rsidRPr="007D1C4D">
              <w:rPr>
                <w:rFonts w:ascii="Times New Roman" w:eastAsia="Times New Roman" w:hAnsi="Times New Roman" w:cs="Times New Roman"/>
                <w:sz w:val="24"/>
              </w:rPr>
              <w:t>ЛадогӀар:</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дешархоша</w:t>
            </w:r>
            <w:r w:rsidRPr="007D1C4D">
              <w:rPr>
                <w:rFonts w:ascii="Times New Roman" w:eastAsia="Times New Roman" w:hAnsi="Times New Roman" w:cs="Times New Roman"/>
                <w:spacing w:val="-4"/>
                <w:sz w:val="24"/>
              </w:rPr>
              <w:t xml:space="preserve"> </w:t>
            </w:r>
            <w:r w:rsidRPr="007D1C4D">
              <w:rPr>
                <w:rFonts w:ascii="Times New Roman" w:eastAsia="Times New Roman" w:hAnsi="Times New Roman" w:cs="Times New Roman"/>
                <w:sz w:val="24"/>
              </w:rPr>
              <w:t>ладугӀу</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хьехархочо</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йа</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говзаллин</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диктора</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дӀайоьшучу</w:t>
            </w:r>
          </w:p>
          <w:p w:rsidR="007D1C4D" w:rsidRPr="007D1C4D" w:rsidRDefault="007D1C4D" w:rsidP="007D1C4D">
            <w:pPr>
              <w:ind w:left="107"/>
              <w:rPr>
                <w:rFonts w:ascii="Times New Roman" w:eastAsia="Times New Roman" w:hAnsi="Times New Roman" w:cs="Times New Roman"/>
                <w:sz w:val="24"/>
              </w:rPr>
            </w:pPr>
            <w:r w:rsidRPr="007D1C4D">
              <w:rPr>
                <w:rFonts w:ascii="Times New Roman" w:eastAsia="Times New Roman" w:hAnsi="Times New Roman" w:cs="Times New Roman"/>
                <w:sz w:val="24"/>
              </w:rPr>
              <w:t>исбаьхьаллин</w:t>
            </w:r>
            <w:r w:rsidRPr="007D1C4D">
              <w:rPr>
                <w:rFonts w:ascii="Times New Roman" w:eastAsia="Times New Roman" w:hAnsi="Times New Roman" w:cs="Times New Roman"/>
                <w:spacing w:val="-4"/>
                <w:sz w:val="24"/>
              </w:rPr>
              <w:t xml:space="preserve"> </w:t>
            </w:r>
            <w:r w:rsidRPr="007D1C4D">
              <w:rPr>
                <w:rFonts w:ascii="Times New Roman" w:eastAsia="Times New Roman" w:hAnsi="Times New Roman" w:cs="Times New Roman"/>
                <w:sz w:val="24"/>
              </w:rPr>
              <w:t>тексте</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(таро</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йелахь,</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цу</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гӀуллакхна</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оьшучу</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гӀирсех</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пайда</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а</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оьцуш).</w:t>
            </w:r>
            <w:r w:rsidRPr="007D1C4D">
              <w:rPr>
                <w:rFonts w:ascii="Times New Roman" w:eastAsia="Times New Roman" w:hAnsi="Times New Roman" w:cs="Times New Roman"/>
                <w:spacing w:val="-57"/>
                <w:sz w:val="24"/>
              </w:rPr>
              <w:t xml:space="preserve"> </w:t>
            </w:r>
            <w:r w:rsidRPr="007D1C4D">
              <w:rPr>
                <w:rFonts w:ascii="Times New Roman" w:eastAsia="Times New Roman" w:hAnsi="Times New Roman" w:cs="Times New Roman"/>
                <w:sz w:val="24"/>
              </w:rPr>
              <w:t>ЛадоьгӀначу</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текстах</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муха</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кхетта</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хьажа</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хаттарш.</w:t>
            </w:r>
          </w:p>
          <w:p w:rsidR="007D1C4D" w:rsidRPr="007D1C4D" w:rsidRDefault="007D1C4D" w:rsidP="007D1C4D">
            <w:pPr>
              <w:ind w:left="107" w:right="584"/>
              <w:rPr>
                <w:rFonts w:ascii="Times New Roman" w:eastAsia="Times New Roman" w:hAnsi="Times New Roman" w:cs="Times New Roman"/>
                <w:sz w:val="24"/>
              </w:rPr>
            </w:pPr>
            <w:r w:rsidRPr="007D1C4D">
              <w:rPr>
                <w:rFonts w:ascii="Times New Roman" w:eastAsia="Times New Roman" w:hAnsi="Times New Roman" w:cs="Times New Roman"/>
                <w:sz w:val="24"/>
              </w:rPr>
              <w:t>Хезаш йешар: текстах кхетархьама цаторийла йолчу боларца дешархойх хӀорамма а</w:t>
            </w:r>
            <w:r w:rsidRPr="007D1C4D">
              <w:rPr>
                <w:rFonts w:ascii="Times New Roman" w:eastAsia="Times New Roman" w:hAnsi="Times New Roman" w:cs="Times New Roman"/>
                <w:spacing w:val="-57"/>
                <w:sz w:val="24"/>
              </w:rPr>
              <w:t xml:space="preserve"> </w:t>
            </w:r>
            <w:r w:rsidRPr="007D1C4D">
              <w:rPr>
                <w:rFonts w:ascii="Times New Roman" w:eastAsia="Times New Roman" w:hAnsi="Times New Roman" w:cs="Times New Roman"/>
                <w:sz w:val="24"/>
              </w:rPr>
              <w:t>хезаш</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йешар.</w:t>
            </w:r>
          </w:p>
          <w:p w:rsidR="007D1C4D" w:rsidRPr="007D1C4D" w:rsidRDefault="007D1C4D" w:rsidP="007D1C4D">
            <w:pPr>
              <w:ind w:left="107" w:right="602"/>
              <w:rPr>
                <w:rFonts w:ascii="Times New Roman" w:eastAsia="Times New Roman" w:hAnsi="Times New Roman" w:cs="Times New Roman"/>
                <w:sz w:val="24"/>
              </w:rPr>
            </w:pPr>
            <w:r w:rsidRPr="007D1C4D">
              <w:rPr>
                <w:rFonts w:ascii="Times New Roman" w:eastAsia="Times New Roman" w:hAnsi="Times New Roman" w:cs="Times New Roman"/>
                <w:sz w:val="24"/>
              </w:rPr>
              <w:t>Исбаьхьаллин</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текстан</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анализ</w:t>
            </w:r>
            <w:r w:rsidRPr="007D1C4D">
              <w:rPr>
                <w:rFonts w:ascii="Times New Roman" w:eastAsia="Times New Roman" w:hAnsi="Times New Roman" w:cs="Times New Roman"/>
                <w:spacing w:val="-5"/>
                <w:sz w:val="24"/>
              </w:rPr>
              <w:t xml:space="preserve"> </w:t>
            </w:r>
            <w:r w:rsidRPr="007D1C4D">
              <w:rPr>
                <w:rFonts w:ascii="Times New Roman" w:eastAsia="Times New Roman" w:hAnsi="Times New Roman" w:cs="Times New Roman"/>
                <w:sz w:val="24"/>
              </w:rPr>
              <w:t>йар:</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исбаьхьаллин</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къегина</w:t>
            </w:r>
            <w:r w:rsidRPr="007D1C4D">
              <w:rPr>
                <w:rFonts w:ascii="Times New Roman" w:eastAsia="Times New Roman" w:hAnsi="Times New Roman" w:cs="Times New Roman"/>
                <w:spacing w:val="-4"/>
                <w:sz w:val="24"/>
              </w:rPr>
              <w:t xml:space="preserve"> </w:t>
            </w:r>
            <w:r w:rsidRPr="007D1C4D">
              <w:rPr>
                <w:rFonts w:ascii="Times New Roman" w:eastAsia="Times New Roman" w:hAnsi="Times New Roman" w:cs="Times New Roman"/>
                <w:sz w:val="24"/>
              </w:rPr>
              <w:t>хиларан</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(вастийн)</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а,</w:t>
            </w:r>
            <w:r w:rsidRPr="007D1C4D">
              <w:rPr>
                <w:rFonts w:ascii="Times New Roman" w:eastAsia="Times New Roman" w:hAnsi="Times New Roman" w:cs="Times New Roman"/>
                <w:spacing w:val="-57"/>
                <w:sz w:val="24"/>
              </w:rPr>
              <w:t xml:space="preserve"> </w:t>
            </w:r>
            <w:r w:rsidRPr="007D1C4D">
              <w:rPr>
                <w:rFonts w:ascii="Times New Roman" w:eastAsia="Times New Roman" w:hAnsi="Times New Roman" w:cs="Times New Roman"/>
                <w:sz w:val="24"/>
              </w:rPr>
              <w:t>литературин</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кепийн а</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гӀирсех</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пайдаэцарх кхетар.</w:t>
            </w:r>
          </w:p>
          <w:p w:rsidR="007D1C4D" w:rsidRPr="007D1C4D" w:rsidRDefault="007D1C4D" w:rsidP="007D1C4D">
            <w:pPr>
              <w:ind w:left="107" w:right="309"/>
              <w:rPr>
                <w:rFonts w:ascii="Times New Roman" w:eastAsia="Times New Roman" w:hAnsi="Times New Roman" w:cs="Times New Roman"/>
                <w:sz w:val="24"/>
              </w:rPr>
            </w:pPr>
            <w:r w:rsidRPr="007D1C4D">
              <w:rPr>
                <w:rFonts w:ascii="Times New Roman" w:eastAsia="Times New Roman" w:hAnsi="Times New Roman" w:cs="Times New Roman"/>
                <w:sz w:val="24"/>
              </w:rPr>
              <w:t>Турпалхойн мах хадор: турпалхочун амалан коьрта битамаш билгалбаха хаар; церан</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леларца амал йовзар; турпалхойн леларийн бахьана довзийта а, церан гӀуллакхийн мах</w:t>
            </w:r>
            <w:r w:rsidRPr="007D1C4D">
              <w:rPr>
                <w:rFonts w:ascii="Times New Roman" w:eastAsia="Times New Roman" w:hAnsi="Times New Roman" w:cs="Times New Roman"/>
                <w:spacing w:val="-58"/>
                <w:sz w:val="24"/>
              </w:rPr>
              <w:t xml:space="preserve"> </w:t>
            </w:r>
            <w:r w:rsidRPr="007D1C4D">
              <w:rPr>
                <w:rFonts w:ascii="Times New Roman" w:eastAsia="Times New Roman" w:hAnsi="Times New Roman" w:cs="Times New Roman"/>
                <w:sz w:val="24"/>
              </w:rPr>
              <w:t>хадон а</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хаар.</w:t>
            </w:r>
          </w:p>
          <w:p w:rsidR="007D1C4D" w:rsidRPr="007D1C4D" w:rsidRDefault="007D1C4D" w:rsidP="007D1C4D">
            <w:pPr>
              <w:spacing w:line="270" w:lineRule="atLeast"/>
              <w:ind w:left="107"/>
              <w:rPr>
                <w:rFonts w:ascii="Times New Roman" w:eastAsia="Times New Roman" w:hAnsi="Times New Roman" w:cs="Times New Roman"/>
                <w:sz w:val="24"/>
              </w:rPr>
            </w:pPr>
            <w:r w:rsidRPr="007D1C4D">
              <w:rPr>
                <w:rFonts w:ascii="Times New Roman" w:eastAsia="Times New Roman" w:hAnsi="Times New Roman" w:cs="Times New Roman"/>
                <w:sz w:val="24"/>
              </w:rPr>
              <w:t>Тергам</w:t>
            </w:r>
            <w:r w:rsidRPr="007D1C4D">
              <w:rPr>
                <w:rFonts w:ascii="Times New Roman" w:eastAsia="Times New Roman" w:hAnsi="Times New Roman" w:cs="Times New Roman"/>
                <w:spacing w:val="-4"/>
                <w:sz w:val="24"/>
              </w:rPr>
              <w:t xml:space="preserve"> </w:t>
            </w:r>
            <w:r w:rsidRPr="007D1C4D">
              <w:rPr>
                <w:rFonts w:ascii="Times New Roman" w:eastAsia="Times New Roman" w:hAnsi="Times New Roman" w:cs="Times New Roman"/>
                <w:sz w:val="24"/>
              </w:rPr>
              <w:t>бар: суьртан</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(иллюстрацин)</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анализ</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йар,</w:t>
            </w:r>
            <w:r w:rsidRPr="007D1C4D">
              <w:rPr>
                <w:rFonts w:ascii="Times New Roman" w:eastAsia="Times New Roman" w:hAnsi="Times New Roman" w:cs="Times New Roman"/>
                <w:spacing w:val="-5"/>
                <w:sz w:val="24"/>
              </w:rPr>
              <w:t xml:space="preserve"> </w:t>
            </w:r>
            <w:r w:rsidRPr="007D1C4D">
              <w:rPr>
                <w:rFonts w:ascii="Times New Roman" w:eastAsia="Times New Roman" w:hAnsi="Times New Roman" w:cs="Times New Roman"/>
                <w:sz w:val="24"/>
              </w:rPr>
              <w:t>говзаран</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чулацамца</w:t>
            </w:r>
            <w:r w:rsidRPr="007D1C4D">
              <w:rPr>
                <w:rFonts w:ascii="Times New Roman" w:eastAsia="Times New Roman" w:hAnsi="Times New Roman" w:cs="Times New Roman"/>
                <w:spacing w:val="-4"/>
                <w:sz w:val="24"/>
              </w:rPr>
              <w:t xml:space="preserve"> </w:t>
            </w:r>
            <w:r w:rsidRPr="007D1C4D">
              <w:rPr>
                <w:rFonts w:ascii="Times New Roman" w:eastAsia="Times New Roman" w:hAnsi="Times New Roman" w:cs="Times New Roman"/>
                <w:sz w:val="24"/>
              </w:rPr>
              <w:t>и</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йустар,</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говзарна</w:t>
            </w:r>
            <w:r w:rsidRPr="007D1C4D">
              <w:rPr>
                <w:rFonts w:ascii="Times New Roman" w:eastAsia="Times New Roman" w:hAnsi="Times New Roman" w:cs="Times New Roman"/>
                <w:spacing w:val="-57"/>
                <w:sz w:val="24"/>
              </w:rPr>
              <w:t xml:space="preserve"> </w:t>
            </w:r>
            <w:r w:rsidRPr="007D1C4D">
              <w:rPr>
                <w:rFonts w:ascii="Times New Roman" w:eastAsia="Times New Roman" w:hAnsi="Times New Roman" w:cs="Times New Roman"/>
                <w:sz w:val="24"/>
              </w:rPr>
              <w:t>суьрташ</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дахкаран шайн кепаш йалор.</w:t>
            </w:r>
          </w:p>
        </w:tc>
        <w:tc>
          <w:tcPr>
            <w:tcW w:w="2977" w:type="dxa"/>
          </w:tcPr>
          <w:p w:rsidR="007D1C4D" w:rsidRPr="007D1C4D" w:rsidRDefault="007D1C4D" w:rsidP="007D1C4D">
            <w:pPr>
              <w:rPr>
                <w:rFonts w:ascii="Times New Roman" w:eastAsia="Times New Roman" w:hAnsi="Times New Roman" w:cs="Times New Roman"/>
                <w:sz w:val="24"/>
              </w:rPr>
            </w:pPr>
          </w:p>
        </w:tc>
      </w:tr>
    </w:tbl>
    <w:p w:rsidR="007D1C4D" w:rsidRPr="007D1C4D" w:rsidRDefault="007D1C4D" w:rsidP="007D1C4D">
      <w:pPr>
        <w:widowControl w:val="0"/>
        <w:autoSpaceDE w:val="0"/>
        <w:autoSpaceDN w:val="0"/>
        <w:spacing w:after="0" w:line="240" w:lineRule="auto"/>
        <w:rPr>
          <w:rFonts w:ascii="Times New Roman" w:eastAsia="Times New Roman" w:hAnsi="Times New Roman" w:cs="Times New Roman"/>
          <w:sz w:val="24"/>
        </w:rPr>
        <w:sectPr w:rsidR="007D1C4D" w:rsidRPr="007D1C4D">
          <w:pgSz w:w="16850" w:h="11920" w:orient="landscape"/>
          <w:pgMar w:top="980" w:right="760" w:bottom="1280" w:left="860" w:header="0" w:footer="1095" w:gutter="0"/>
          <w:cols w:space="720"/>
        </w:sectPr>
      </w:pPr>
    </w:p>
    <w:tbl>
      <w:tblPr>
        <w:tblStyle w:val="TableNormal"/>
        <w:tblW w:w="0" w:type="auto"/>
        <w:tblInd w:w="1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16"/>
        <w:gridCol w:w="9362"/>
        <w:gridCol w:w="2977"/>
      </w:tblGrid>
      <w:tr w:rsidR="007D1C4D" w:rsidRPr="007D1C4D" w:rsidTr="00EF0B46">
        <w:trPr>
          <w:trHeight w:val="4692"/>
        </w:trPr>
        <w:tc>
          <w:tcPr>
            <w:tcW w:w="2516" w:type="dxa"/>
          </w:tcPr>
          <w:p w:rsidR="007D1C4D" w:rsidRPr="007D1C4D" w:rsidRDefault="007D1C4D" w:rsidP="007D1C4D">
            <w:pPr>
              <w:rPr>
                <w:rFonts w:ascii="Times New Roman" w:eastAsia="Times New Roman" w:hAnsi="Times New Roman" w:cs="Times New Roman"/>
                <w:sz w:val="24"/>
              </w:rPr>
            </w:pPr>
          </w:p>
        </w:tc>
        <w:tc>
          <w:tcPr>
            <w:tcW w:w="9362" w:type="dxa"/>
          </w:tcPr>
          <w:p w:rsidR="007D1C4D" w:rsidRPr="007D1C4D" w:rsidRDefault="007D1C4D" w:rsidP="007D1C4D">
            <w:pPr>
              <w:spacing w:line="275" w:lineRule="exact"/>
              <w:ind w:left="107"/>
              <w:rPr>
                <w:rFonts w:ascii="Times New Roman" w:eastAsia="Times New Roman" w:hAnsi="Times New Roman" w:cs="Times New Roman"/>
                <w:sz w:val="24"/>
              </w:rPr>
            </w:pPr>
            <w:r w:rsidRPr="007D1C4D">
              <w:rPr>
                <w:rFonts w:ascii="Times New Roman" w:eastAsia="Times New Roman" w:hAnsi="Times New Roman" w:cs="Times New Roman"/>
                <w:sz w:val="24"/>
              </w:rPr>
              <w:t>ЛадогӀар:</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дешархоша</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ладугӀу</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хьехархочо</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йа</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говзаллин</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диктора</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дӀайоьшучу</w:t>
            </w:r>
          </w:p>
          <w:p w:rsidR="007D1C4D" w:rsidRPr="007D1C4D" w:rsidRDefault="007D1C4D" w:rsidP="007D1C4D">
            <w:pPr>
              <w:ind w:left="107"/>
              <w:rPr>
                <w:rFonts w:ascii="Times New Roman" w:eastAsia="Times New Roman" w:hAnsi="Times New Roman" w:cs="Times New Roman"/>
                <w:sz w:val="24"/>
              </w:rPr>
            </w:pPr>
            <w:r w:rsidRPr="007D1C4D">
              <w:rPr>
                <w:rFonts w:ascii="Times New Roman" w:eastAsia="Times New Roman" w:hAnsi="Times New Roman" w:cs="Times New Roman"/>
                <w:sz w:val="24"/>
              </w:rPr>
              <w:t>исбаьхьаллин</w:t>
            </w:r>
            <w:r w:rsidRPr="007D1C4D">
              <w:rPr>
                <w:rFonts w:ascii="Times New Roman" w:eastAsia="Times New Roman" w:hAnsi="Times New Roman" w:cs="Times New Roman"/>
                <w:spacing w:val="-4"/>
                <w:sz w:val="24"/>
              </w:rPr>
              <w:t xml:space="preserve"> </w:t>
            </w:r>
            <w:r w:rsidRPr="007D1C4D">
              <w:rPr>
                <w:rFonts w:ascii="Times New Roman" w:eastAsia="Times New Roman" w:hAnsi="Times New Roman" w:cs="Times New Roman"/>
                <w:sz w:val="24"/>
              </w:rPr>
              <w:t>тексте</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(таро</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йелахь,</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цу</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гӀуллакхна</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оьшучу</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гӀирсех</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пайда</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а</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оьцуш).</w:t>
            </w:r>
            <w:r w:rsidRPr="007D1C4D">
              <w:rPr>
                <w:rFonts w:ascii="Times New Roman" w:eastAsia="Times New Roman" w:hAnsi="Times New Roman" w:cs="Times New Roman"/>
                <w:spacing w:val="-57"/>
                <w:sz w:val="24"/>
              </w:rPr>
              <w:t xml:space="preserve"> </w:t>
            </w:r>
            <w:r w:rsidRPr="007D1C4D">
              <w:rPr>
                <w:rFonts w:ascii="Times New Roman" w:eastAsia="Times New Roman" w:hAnsi="Times New Roman" w:cs="Times New Roman"/>
                <w:sz w:val="24"/>
              </w:rPr>
              <w:t>ЛадоьгӀначу</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текстах</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муха</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кхетта</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хьажа</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хаттарш.</w:t>
            </w:r>
          </w:p>
          <w:p w:rsidR="007D1C4D" w:rsidRPr="007D1C4D" w:rsidRDefault="007D1C4D" w:rsidP="007D1C4D">
            <w:pPr>
              <w:ind w:left="107" w:right="602"/>
              <w:rPr>
                <w:rFonts w:ascii="Times New Roman" w:eastAsia="Times New Roman" w:hAnsi="Times New Roman" w:cs="Times New Roman"/>
                <w:sz w:val="24"/>
              </w:rPr>
            </w:pPr>
            <w:r w:rsidRPr="007D1C4D">
              <w:rPr>
                <w:rFonts w:ascii="Times New Roman" w:eastAsia="Times New Roman" w:hAnsi="Times New Roman" w:cs="Times New Roman"/>
                <w:sz w:val="24"/>
              </w:rPr>
              <w:t>Хезаш</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йешар:</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текстах</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кхетархьама</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цаторийла</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йолчу</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боларца</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дешархойх</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хӀорамма</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а</w:t>
            </w:r>
            <w:r w:rsidRPr="007D1C4D">
              <w:rPr>
                <w:rFonts w:ascii="Times New Roman" w:eastAsia="Times New Roman" w:hAnsi="Times New Roman" w:cs="Times New Roman"/>
                <w:spacing w:val="-57"/>
                <w:sz w:val="24"/>
              </w:rPr>
              <w:t xml:space="preserve"> </w:t>
            </w:r>
            <w:r w:rsidRPr="007D1C4D">
              <w:rPr>
                <w:rFonts w:ascii="Times New Roman" w:eastAsia="Times New Roman" w:hAnsi="Times New Roman" w:cs="Times New Roman"/>
                <w:sz w:val="24"/>
              </w:rPr>
              <w:t>хезаш</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йешар.</w:t>
            </w:r>
          </w:p>
          <w:p w:rsidR="007D1C4D" w:rsidRPr="007D1C4D" w:rsidRDefault="007D1C4D" w:rsidP="007D1C4D">
            <w:pPr>
              <w:ind w:left="107" w:right="1227"/>
              <w:rPr>
                <w:rFonts w:ascii="Times New Roman" w:eastAsia="Times New Roman" w:hAnsi="Times New Roman" w:cs="Times New Roman"/>
                <w:sz w:val="24"/>
              </w:rPr>
            </w:pPr>
            <w:r w:rsidRPr="007D1C4D">
              <w:rPr>
                <w:rFonts w:ascii="Times New Roman" w:eastAsia="Times New Roman" w:hAnsi="Times New Roman" w:cs="Times New Roman"/>
                <w:sz w:val="24"/>
              </w:rPr>
              <w:t>Дагахь</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йешар:</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текст</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дагахь</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йешар,</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йешначух</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хиинарг</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дийцаре</w:t>
            </w:r>
            <w:r w:rsidRPr="007D1C4D">
              <w:rPr>
                <w:rFonts w:ascii="Times New Roman" w:eastAsia="Times New Roman" w:hAnsi="Times New Roman" w:cs="Times New Roman"/>
                <w:spacing w:val="-4"/>
                <w:sz w:val="24"/>
              </w:rPr>
              <w:t xml:space="preserve"> </w:t>
            </w:r>
            <w:r w:rsidRPr="007D1C4D">
              <w:rPr>
                <w:rFonts w:ascii="Times New Roman" w:eastAsia="Times New Roman" w:hAnsi="Times New Roman" w:cs="Times New Roman"/>
                <w:sz w:val="24"/>
              </w:rPr>
              <w:t>дан</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кечамбар.</w:t>
            </w:r>
            <w:r w:rsidRPr="007D1C4D">
              <w:rPr>
                <w:rFonts w:ascii="Times New Roman" w:eastAsia="Times New Roman" w:hAnsi="Times New Roman" w:cs="Times New Roman"/>
                <w:spacing w:val="-57"/>
                <w:sz w:val="24"/>
              </w:rPr>
              <w:t xml:space="preserve"> </w:t>
            </w:r>
            <w:r w:rsidRPr="007D1C4D">
              <w:rPr>
                <w:rFonts w:ascii="Times New Roman" w:eastAsia="Times New Roman" w:hAnsi="Times New Roman" w:cs="Times New Roman"/>
                <w:sz w:val="24"/>
              </w:rPr>
              <w:t>Байт</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дагахь</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Ӏамор.</w:t>
            </w:r>
          </w:p>
          <w:p w:rsidR="007D1C4D" w:rsidRPr="007D1C4D" w:rsidRDefault="007D1C4D" w:rsidP="007D1C4D">
            <w:pPr>
              <w:ind w:left="107" w:right="328"/>
              <w:rPr>
                <w:rFonts w:ascii="Times New Roman" w:eastAsia="Times New Roman" w:hAnsi="Times New Roman" w:cs="Times New Roman"/>
                <w:sz w:val="24"/>
              </w:rPr>
            </w:pPr>
            <w:r w:rsidRPr="007D1C4D">
              <w:rPr>
                <w:rFonts w:ascii="Times New Roman" w:eastAsia="Times New Roman" w:hAnsi="Times New Roman" w:cs="Times New Roman"/>
                <w:sz w:val="24"/>
              </w:rPr>
              <w:t>Цадевзачу</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дешнашца</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а, аларшца</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а</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болх</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бар:</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маьӀнех</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кхетархьама</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контекстан</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анализ</w:t>
            </w:r>
            <w:r w:rsidRPr="007D1C4D">
              <w:rPr>
                <w:rFonts w:ascii="Times New Roman" w:eastAsia="Times New Roman" w:hAnsi="Times New Roman" w:cs="Times New Roman"/>
                <w:spacing w:val="-57"/>
                <w:sz w:val="24"/>
              </w:rPr>
              <w:t xml:space="preserve"> </w:t>
            </w:r>
            <w:r w:rsidRPr="007D1C4D">
              <w:rPr>
                <w:rFonts w:ascii="Times New Roman" w:eastAsia="Times New Roman" w:hAnsi="Times New Roman" w:cs="Times New Roman"/>
                <w:sz w:val="24"/>
              </w:rPr>
              <w:t>йар;</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дошамца</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болх бар.</w:t>
            </w:r>
          </w:p>
          <w:p w:rsidR="007D1C4D" w:rsidRPr="007D1C4D" w:rsidRDefault="007D1C4D" w:rsidP="007D1C4D">
            <w:pPr>
              <w:spacing w:before="1"/>
              <w:ind w:left="107" w:right="1227"/>
              <w:rPr>
                <w:rFonts w:ascii="Times New Roman" w:eastAsia="Times New Roman" w:hAnsi="Times New Roman" w:cs="Times New Roman"/>
                <w:sz w:val="24"/>
              </w:rPr>
            </w:pPr>
            <w:r w:rsidRPr="007D1C4D">
              <w:rPr>
                <w:rFonts w:ascii="Times New Roman" w:eastAsia="Times New Roman" w:hAnsi="Times New Roman" w:cs="Times New Roman"/>
                <w:sz w:val="24"/>
              </w:rPr>
              <w:t>Исбаьхьаллин текстан анализ йар: исбаьхьаллин къегина хиларан (вастийн) а,</w:t>
            </w:r>
            <w:r w:rsidRPr="007D1C4D">
              <w:rPr>
                <w:rFonts w:ascii="Times New Roman" w:eastAsia="Times New Roman" w:hAnsi="Times New Roman" w:cs="Times New Roman"/>
                <w:spacing w:val="-57"/>
                <w:sz w:val="24"/>
              </w:rPr>
              <w:t xml:space="preserve"> </w:t>
            </w:r>
            <w:r w:rsidRPr="007D1C4D">
              <w:rPr>
                <w:rFonts w:ascii="Times New Roman" w:eastAsia="Times New Roman" w:hAnsi="Times New Roman" w:cs="Times New Roman"/>
                <w:sz w:val="24"/>
              </w:rPr>
              <w:t>литературин</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кепийн а</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гӀирсех</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пайдаэцарх кхетар.</w:t>
            </w:r>
          </w:p>
          <w:p w:rsidR="007D1C4D" w:rsidRPr="007D1C4D" w:rsidRDefault="007D1C4D" w:rsidP="007D1C4D">
            <w:pPr>
              <w:ind w:left="107"/>
              <w:rPr>
                <w:rFonts w:ascii="Times New Roman" w:eastAsia="Times New Roman" w:hAnsi="Times New Roman" w:cs="Times New Roman"/>
                <w:sz w:val="24"/>
              </w:rPr>
            </w:pPr>
            <w:r w:rsidRPr="007D1C4D">
              <w:rPr>
                <w:rFonts w:ascii="Times New Roman" w:eastAsia="Times New Roman" w:hAnsi="Times New Roman" w:cs="Times New Roman"/>
                <w:sz w:val="24"/>
              </w:rPr>
              <w:t>Турпалхойн</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леларийн</w:t>
            </w:r>
            <w:r w:rsidRPr="007D1C4D">
              <w:rPr>
                <w:rFonts w:ascii="Times New Roman" w:eastAsia="Times New Roman" w:hAnsi="Times New Roman" w:cs="Times New Roman"/>
                <w:spacing w:val="-4"/>
                <w:sz w:val="24"/>
              </w:rPr>
              <w:t xml:space="preserve"> </w:t>
            </w:r>
            <w:r w:rsidRPr="007D1C4D">
              <w:rPr>
                <w:rFonts w:ascii="Times New Roman" w:eastAsia="Times New Roman" w:hAnsi="Times New Roman" w:cs="Times New Roman"/>
                <w:sz w:val="24"/>
              </w:rPr>
              <w:t>мах</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хадор.</w:t>
            </w:r>
          </w:p>
          <w:p w:rsidR="007D1C4D" w:rsidRPr="007D1C4D" w:rsidRDefault="007D1C4D" w:rsidP="007D1C4D">
            <w:pPr>
              <w:ind w:left="107"/>
              <w:rPr>
                <w:rFonts w:ascii="Times New Roman" w:eastAsia="Times New Roman" w:hAnsi="Times New Roman" w:cs="Times New Roman"/>
                <w:sz w:val="24"/>
              </w:rPr>
            </w:pPr>
            <w:r w:rsidRPr="007D1C4D">
              <w:rPr>
                <w:rFonts w:ascii="Times New Roman" w:eastAsia="Times New Roman" w:hAnsi="Times New Roman" w:cs="Times New Roman"/>
                <w:sz w:val="24"/>
              </w:rPr>
              <w:t>Ӏаморан</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текстаца</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диалог:</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хӀиттийнчу</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хаттаршна</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жоьпаш;</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кхачамбацар дӀадаккха</w:t>
            </w:r>
            <w:r w:rsidRPr="007D1C4D">
              <w:rPr>
                <w:rFonts w:ascii="Times New Roman" w:eastAsia="Times New Roman" w:hAnsi="Times New Roman" w:cs="Times New Roman"/>
                <w:spacing w:val="-4"/>
                <w:sz w:val="24"/>
              </w:rPr>
              <w:t xml:space="preserve"> </w:t>
            </w:r>
            <w:r w:rsidRPr="007D1C4D">
              <w:rPr>
                <w:rFonts w:ascii="Times New Roman" w:eastAsia="Times New Roman" w:hAnsi="Times New Roman" w:cs="Times New Roman"/>
                <w:sz w:val="24"/>
              </w:rPr>
              <w:t>шайн</w:t>
            </w:r>
            <w:r w:rsidRPr="007D1C4D">
              <w:rPr>
                <w:rFonts w:ascii="Times New Roman" w:eastAsia="Times New Roman" w:hAnsi="Times New Roman" w:cs="Times New Roman"/>
                <w:spacing w:val="-57"/>
                <w:sz w:val="24"/>
              </w:rPr>
              <w:t xml:space="preserve"> </w:t>
            </w:r>
            <w:r w:rsidRPr="007D1C4D">
              <w:rPr>
                <w:rFonts w:ascii="Times New Roman" w:eastAsia="Times New Roman" w:hAnsi="Times New Roman" w:cs="Times New Roman"/>
                <w:sz w:val="24"/>
              </w:rPr>
              <w:t>хьежам</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бовзийтар;</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шайна</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хетачун</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а, сацаман</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а бухедиллар</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довзийта</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хаар.</w:t>
            </w:r>
          </w:p>
          <w:p w:rsidR="007D1C4D" w:rsidRPr="007D1C4D" w:rsidRDefault="007D1C4D" w:rsidP="007D1C4D">
            <w:pPr>
              <w:ind w:left="107"/>
              <w:rPr>
                <w:rFonts w:ascii="Times New Roman" w:eastAsia="Times New Roman" w:hAnsi="Times New Roman" w:cs="Times New Roman"/>
                <w:sz w:val="24"/>
              </w:rPr>
            </w:pPr>
            <w:r w:rsidRPr="007D1C4D">
              <w:rPr>
                <w:rFonts w:ascii="Times New Roman" w:eastAsia="Times New Roman" w:hAnsi="Times New Roman" w:cs="Times New Roman"/>
                <w:sz w:val="24"/>
              </w:rPr>
              <w:t>Кхоллараллин</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болх:</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ролашца</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йешар;</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сурт</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хӀоттор.</w:t>
            </w:r>
          </w:p>
          <w:p w:rsidR="007D1C4D" w:rsidRPr="007D1C4D" w:rsidRDefault="007D1C4D" w:rsidP="007D1C4D">
            <w:pPr>
              <w:spacing w:line="276" w:lineRule="exact"/>
              <w:ind w:left="107" w:right="602"/>
              <w:rPr>
                <w:rFonts w:ascii="Times New Roman" w:eastAsia="Times New Roman" w:hAnsi="Times New Roman" w:cs="Times New Roman"/>
                <w:sz w:val="24"/>
              </w:rPr>
            </w:pPr>
            <w:r w:rsidRPr="007D1C4D">
              <w:rPr>
                <w:rFonts w:ascii="Times New Roman" w:eastAsia="Times New Roman" w:hAnsi="Times New Roman" w:cs="Times New Roman"/>
                <w:sz w:val="24"/>
              </w:rPr>
              <w:t>Тобанехь</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болх:</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кхидӀа</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йийцаре</w:t>
            </w:r>
            <w:r w:rsidRPr="007D1C4D">
              <w:rPr>
                <w:rFonts w:ascii="Times New Roman" w:eastAsia="Times New Roman" w:hAnsi="Times New Roman" w:cs="Times New Roman"/>
                <w:spacing w:val="-4"/>
                <w:sz w:val="24"/>
              </w:rPr>
              <w:t xml:space="preserve"> </w:t>
            </w:r>
            <w:r w:rsidRPr="007D1C4D">
              <w:rPr>
                <w:rFonts w:ascii="Times New Roman" w:eastAsia="Times New Roman" w:hAnsi="Times New Roman" w:cs="Times New Roman"/>
                <w:sz w:val="24"/>
              </w:rPr>
              <w:t>йаран</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Ӏалашонца</w:t>
            </w:r>
            <w:r w:rsidRPr="007D1C4D">
              <w:rPr>
                <w:rFonts w:ascii="Times New Roman" w:eastAsia="Times New Roman" w:hAnsi="Times New Roman" w:cs="Times New Roman"/>
                <w:spacing w:val="-4"/>
                <w:sz w:val="24"/>
              </w:rPr>
              <w:t xml:space="preserve"> </w:t>
            </w:r>
            <w:r w:rsidRPr="007D1C4D">
              <w:rPr>
                <w:rFonts w:ascii="Times New Roman" w:eastAsia="Times New Roman" w:hAnsi="Times New Roman" w:cs="Times New Roman"/>
                <w:sz w:val="24"/>
              </w:rPr>
              <w:t>тобанехь</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шаьш</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йешар;</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говзарехь</w:t>
            </w:r>
            <w:r w:rsidRPr="007D1C4D">
              <w:rPr>
                <w:rFonts w:ascii="Times New Roman" w:eastAsia="Times New Roman" w:hAnsi="Times New Roman" w:cs="Times New Roman"/>
                <w:spacing w:val="-57"/>
                <w:sz w:val="24"/>
              </w:rPr>
              <w:t xml:space="preserve"> </w:t>
            </w:r>
            <w:r w:rsidRPr="007D1C4D">
              <w:rPr>
                <w:rFonts w:ascii="Times New Roman" w:eastAsia="Times New Roman" w:hAnsi="Times New Roman" w:cs="Times New Roman"/>
                <w:sz w:val="24"/>
              </w:rPr>
              <w:t>нислучу</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лексикин маьӀнех кхетор.</w:t>
            </w:r>
          </w:p>
        </w:tc>
        <w:tc>
          <w:tcPr>
            <w:tcW w:w="2977" w:type="dxa"/>
          </w:tcPr>
          <w:p w:rsidR="007D1C4D" w:rsidRPr="007D1C4D" w:rsidRDefault="007D1C4D" w:rsidP="007D1C4D">
            <w:pPr>
              <w:rPr>
                <w:rFonts w:ascii="Times New Roman" w:eastAsia="Times New Roman" w:hAnsi="Times New Roman" w:cs="Times New Roman"/>
                <w:sz w:val="24"/>
              </w:rPr>
            </w:pPr>
          </w:p>
        </w:tc>
      </w:tr>
      <w:tr w:rsidR="007D1C4D" w:rsidRPr="007D1C4D" w:rsidTr="00EF0B46">
        <w:trPr>
          <w:trHeight w:val="4416"/>
        </w:trPr>
        <w:tc>
          <w:tcPr>
            <w:tcW w:w="2516" w:type="dxa"/>
          </w:tcPr>
          <w:p w:rsidR="007D1C4D" w:rsidRPr="007D1C4D" w:rsidRDefault="007D1C4D" w:rsidP="007D1C4D">
            <w:pPr>
              <w:rPr>
                <w:rFonts w:ascii="Times New Roman" w:eastAsia="Times New Roman" w:hAnsi="Times New Roman" w:cs="Times New Roman"/>
                <w:sz w:val="24"/>
              </w:rPr>
            </w:pPr>
          </w:p>
        </w:tc>
        <w:tc>
          <w:tcPr>
            <w:tcW w:w="9362" w:type="dxa"/>
          </w:tcPr>
          <w:p w:rsidR="007D1C4D" w:rsidRPr="007D1C4D" w:rsidRDefault="007D1C4D" w:rsidP="007D1C4D">
            <w:pPr>
              <w:spacing w:line="275" w:lineRule="exact"/>
              <w:ind w:left="107"/>
              <w:rPr>
                <w:rFonts w:ascii="Times New Roman" w:eastAsia="Times New Roman" w:hAnsi="Times New Roman" w:cs="Times New Roman"/>
                <w:sz w:val="24"/>
              </w:rPr>
            </w:pPr>
            <w:r w:rsidRPr="007D1C4D">
              <w:rPr>
                <w:rFonts w:ascii="Times New Roman" w:eastAsia="Times New Roman" w:hAnsi="Times New Roman" w:cs="Times New Roman"/>
                <w:sz w:val="24"/>
              </w:rPr>
              <w:t>ЛадогӀар:</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дешархоша</w:t>
            </w:r>
            <w:r w:rsidRPr="007D1C4D">
              <w:rPr>
                <w:rFonts w:ascii="Times New Roman" w:eastAsia="Times New Roman" w:hAnsi="Times New Roman" w:cs="Times New Roman"/>
                <w:spacing w:val="-4"/>
                <w:sz w:val="24"/>
              </w:rPr>
              <w:t xml:space="preserve"> </w:t>
            </w:r>
            <w:r w:rsidRPr="007D1C4D">
              <w:rPr>
                <w:rFonts w:ascii="Times New Roman" w:eastAsia="Times New Roman" w:hAnsi="Times New Roman" w:cs="Times New Roman"/>
                <w:sz w:val="24"/>
              </w:rPr>
              <w:t>ладугӀу</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хьехархочо</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йа</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говзаллин</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диктора</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дӀайоьшучу</w:t>
            </w:r>
          </w:p>
          <w:p w:rsidR="007D1C4D" w:rsidRPr="007D1C4D" w:rsidRDefault="007D1C4D" w:rsidP="007D1C4D">
            <w:pPr>
              <w:ind w:left="107" w:right="891"/>
              <w:rPr>
                <w:rFonts w:ascii="Times New Roman" w:eastAsia="Times New Roman" w:hAnsi="Times New Roman" w:cs="Times New Roman"/>
                <w:sz w:val="24"/>
              </w:rPr>
            </w:pPr>
            <w:r w:rsidRPr="007D1C4D">
              <w:rPr>
                <w:rFonts w:ascii="Times New Roman" w:eastAsia="Times New Roman" w:hAnsi="Times New Roman" w:cs="Times New Roman"/>
                <w:sz w:val="24"/>
              </w:rPr>
              <w:t>исбаьхьаллин тексте (таро йелахь, цу гӀуллакхна оьшучу гӀирсех пайда а оьцуш).</w:t>
            </w:r>
            <w:r w:rsidRPr="007D1C4D">
              <w:rPr>
                <w:rFonts w:ascii="Times New Roman" w:eastAsia="Times New Roman" w:hAnsi="Times New Roman" w:cs="Times New Roman"/>
                <w:spacing w:val="-58"/>
                <w:sz w:val="24"/>
              </w:rPr>
              <w:t xml:space="preserve"> </w:t>
            </w:r>
            <w:r w:rsidRPr="007D1C4D">
              <w:rPr>
                <w:rFonts w:ascii="Times New Roman" w:eastAsia="Times New Roman" w:hAnsi="Times New Roman" w:cs="Times New Roman"/>
                <w:sz w:val="24"/>
              </w:rPr>
              <w:t>ЛадоьгӀначу</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текстах</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муха</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кхетта</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хьажа</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хаттарш.</w:t>
            </w:r>
          </w:p>
          <w:p w:rsidR="007D1C4D" w:rsidRPr="007D1C4D" w:rsidRDefault="007D1C4D" w:rsidP="007D1C4D">
            <w:pPr>
              <w:ind w:left="107" w:right="602"/>
              <w:rPr>
                <w:rFonts w:ascii="Times New Roman" w:eastAsia="Times New Roman" w:hAnsi="Times New Roman" w:cs="Times New Roman"/>
                <w:sz w:val="24"/>
              </w:rPr>
            </w:pPr>
            <w:r w:rsidRPr="007D1C4D">
              <w:rPr>
                <w:rFonts w:ascii="Times New Roman" w:eastAsia="Times New Roman" w:hAnsi="Times New Roman" w:cs="Times New Roman"/>
                <w:sz w:val="24"/>
              </w:rPr>
              <w:t>Хезаш</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йешар:</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текстах</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кхетархьама</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цаторийла</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йолчу</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боларца</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дешархойх</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хӀорамма</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а</w:t>
            </w:r>
            <w:r w:rsidRPr="007D1C4D">
              <w:rPr>
                <w:rFonts w:ascii="Times New Roman" w:eastAsia="Times New Roman" w:hAnsi="Times New Roman" w:cs="Times New Roman"/>
                <w:spacing w:val="-57"/>
                <w:sz w:val="24"/>
              </w:rPr>
              <w:t xml:space="preserve"> </w:t>
            </w:r>
            <w:r w:rsidRPr="007D1C4D">
              <w:rPr>
                <w:rFonts w:ascii="Times New Roman" w:eastAsia="Times New Roman" w:hAnsi="Times New Roman" w:cs="Times New Roman"/>
                <w:sz w:val="24"/>
              </w:rPr>
              <w:t>хезаш</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йешар.</w:t>
            </w:r>
          </w:p>
          <w:p w:rsidR="007D1C4D" w:rsidRPr="007D1C4D" w:rsidRDefault="007D1C4D" w:rsidP="007D1C4D">
            <w:pPr>
              <w:ind w:left="107" w:right="602"/>
              <w:rPr>
                <w:rFonts w:ascii="Times New Roman" w:eastAsia="Times New Roman" w:hAnsi="Times New Roman" w:cs="Times New Roman"/>
                <w:sz w:val="24"/>
              </w:rPr>
            </w:pPr>
            <w:r w:rsidRPr="007D1C4D">
              <w:rPr>
                <w:rFonts w:ascii="Times New Roman" w:eastAsia="Times New Roman" w:hAnsi="Times New Roman" w:cs="Times New Roman"/>
                <w:sz w:val="24"/>
              </w:rPr>
              <w:t>Дагахь йешар: текст дагахь йешар, йешначух хиинарг дийцаре дан кечамбар.</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Исбаьхьаллин</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текстан</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анализ</w:t>
            </w:r>
            <w:r w:rsidRPr="007D1C4D">
              <w:rPr>
                <w:rFonts w:ascii="Times New Roman" w:eastAsia="Times New Roman" w:hAnsi="Times New Roman" w:cs="Times New Roman"/>
                <w:spacing w:val="-5"/>
                <w:sz w:val="24"/>
              </w:rPr>
              <w:t xml:space="preserve"> </w:t>
            </w:r>
            <w:r w:rsidRPr="007D1C4D">
              <w:rPr>
                <w:rFonts w:ascii="Times New Roman" w:eastAsia="Times New Roman" w:hAnsi="Times New Roman" w:cs="Times New Roman"/>
                <w:sz w:val="24"/>
              </w:rPr>
              <w:t>йар:</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исбаьхьаллин</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къегина</w:t>
            </w:r>
            <w:r w:rsidRPr="007D1C4D">
              <w:rPr>
                <w:rFonts w:ascii="Times New Roman" w:eastAsia="Times New Roman" w:hAnsi="Times New Roman" w:cs="Times New Roman"/>
                <w:spacing w:val="-4"/>
                <w:sz w:val="24"/>
              </w:rPr>
              <w:t xml:space="preserve"> </w:t>
            </w:r>
            <w:r w:rsidRPr="007D1C4D">
              <w:rPr>
                <w:rFonts w:ascii="Times New Roman" w:eastAsia="Times New Roman" w:hAnsi="Times New Roman" w:cs="Times New Roman"/>
                <w:sz w:val="24"/>
              </w:rPr>
              <w:t>хиларан</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(вастийн)</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а,</w:t>
            </w:r>
            <w:r w:rsidRPr="007D1C4D">
              <w:rPr>
                <w:rFonts w:ascii="Times New Roman" w:eastAsia="Times New Roman" w:hAnsi="Times New Roman" w:cs="Times New Roman"/>
                <w:spacing w:val="-57"/>
                <w:sz w:val="24"/>
              </w:rPr>
              <w:t xml:space="preserve"> </w:t>
            </w:r>
            <w:r w:rsidRPr="007D1C4D">
              <w:rPr>
                <w:rFonts w:ascii="Times New Roman" w:eastAsia="Times New Roman" w:hAnsi="Times New Roman" w:cs="Times New Roman"/>
                <w:sz w:val="24"/>
              </w:rPr>
              <w:t>литературин</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кепийн а</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гӀирсех</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пайдаэцарх кхетар.</w:t>
            </w:r>
          </w:p>
          <w:p w:rsidR="007D1C4D" w:rsidRPr="007D1C4D" w:rsidRDefault="007D1C4D" w:rsidP="007D1C4D">
            <w:pPr>
              <w:ind w:left="107" w:right="309"/>
              <w:rPr>
                <w:rFonts w:ascii="Times New Roman" w:eastAsia="Times New Roman" w:hAnsi="Times New Roman" w:cs="Times New Roman"/>
                <w:sz w:val="24"/>
              </w:rPr>
            </w:pPr>
            <w:r w:rsidRPr="007D1C4D">
              <w:rPr>
                <w:rFonts w:ascii="Times New Roman" w:eastAsia="Times New Roman" w:hAnsi="Times New Roman" w:cs="Times New Roman"/>
                <w:sz w:val="24"/>
              </w:rPr>
              <w:t>Турпалхойн мах хадор: турпалхочун амалан коьрта битамаш билгалбаха хаар; церан</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леларца амал йовзар; турпалхойн леларийн бахьана довзийта а, церан гӀуллакхийн мах</w:t>
            </w:r>
            <w:r w:rsidRPr="007D1C4D">
              <w:rPr>
                <w:rFonts w:ascii="Times New Roman" w:eastAsia="Times New Roman" w:hAnsi="Times New Roman" w:cs="Times New Roman"/>
                <w:spacing w:val="-57"/>
                <w:sz w:val="24"/>
              </w:rPr>
              <w:t xml:space="preserve"> </w:t>
            </w:r>
            <w:r w:rsidRPr="007D1C4D">
              <w:rPr>
                <w:rFonts w:ascii="Times New Roman" w:eastAsia="Times New Roman" w:hAnsi="Times New Roman" w:cs="Times New Roman"/>
                <w:sz w:val="24"/>
              </w:rPr>
              <w:t>хадон а</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хаар.</w:t>
            </w:r>
          </w:p>
          <w:p w:rsidR="007D1C4D" w:rsidRPr="007D1C4D" w:rsidRDefault="007D1C4D" w:rsidP="007D1C4D">
            <w:pPr>
              <w:spacing w:before="1"/>
              <w:ind w:left="107"/>
              <w:rPr>
                <w:rFonts w:ascii="Times New Roman" w:eastAsia="Times New Roman" w:hAnsi="Times New Roman" w:cs="Times New Roman"/>
                <w:sz w:val="24"/>
              </w:rPr>
            </w:pPr>
            <w:r w:rsidRPr="007D1C4D">
              <w:rPr>
                <w:rFonts w:ascii="Times New Roman" w:eastAsia="Times New Roman" w:hAnsi="Times New Roman" w:cs="Times New Roman"/>
                <w:sz w:val="24"/>
              </w:rPr>
              <w:t>Ӏаморан</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текстаца</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диалог:</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хӀиттийнчу</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хаттаршна</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жоьпаш;</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кхачамбацар дӀадаккха</w:t>
            </w:r>
            <w:r w:rsidRPr="007D1C4D">
              <w:rPr>
                <w:rFonts w:ascii="Times New Roman" w:eastAsia="Times New Roman" w:hAnsi="Times New Roman" w:cs="Times New Roman"/>
                <w:spacing w:val="-4"/>
                <w:sz w:val="24"/>
              </w:rPr>
              <w:t xml:space="preserve"> </w:t>
            </w:r>
            <w:r w:rsidRPr="007D1C4D">
              <w:rPr>
                <w:rFonts w:ascii="Times New Roman" w:eastAsia="Times New Roman" w:hAnsi="Times New Roman" w:cs="Times New Roman"/>
                <w:sz w:val="24"/>
              </w:rPr>
              <w:t>шайн</w:t>
            </w:r>
            <w:r w:rsidRPr="007D1C4D">
              <w:rPr>
                <w:rFonts w:ascii="Times New Roman" w:eastAsia="Times New Roman" w:hAnsi="Times New Roman" w:cs="Times New Roman"/>
                <w:spacing w:val="-57"/>
                <w:sz w:val="24"/>
              </w:rPr>
              <w:t xml:space="preserve"> </w:t>
            </w:r>
            <w:r w:rsidRPr="007D1C4D">
              <w:rPr>
                <w:rFonts w:ascii="Times New Roman" w:eastAsia="Times New Roman" w:hAnsi="Times New Roman" w:cs="Times New Roman"/>
                <w:sz w:val="24"/>
              </w:rPr>
              <w:t>хьежам</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бовзийтар;</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шайна</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хетачун</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а, сацаман</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а бухедиллар</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довзийта</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хаар.</w:t>
            </w:r>
          </w:p>
          <w:p w:rsidR="007D1C4D" w:rsidRPr="007D1C4D" w:rsidRDefault="007D1C4D" w:rsidP="007D1C4D">
            <w:pPr>
              <w:ind w:left="107" w:right="404"/>
              <w:rPr>
                <w:rFonts w:ascii="Times New Roman" w:eastAsia="Times New Roman" w:hAnsi="Times New Roman" w:cs="Times New Roman"/>
                <w:sz w:val="24"/>
              </w:rPr>
            </w:pPr>
            <w:r w:rsidRPr="007D1C4D">
              <w:rPr>
                <w:rFonts w:ascii="Times New Roman" w:eastAsia="Times New Roman" w:hAnsi="Times New Roman" w:cs="Times New Roman"/>
                <w:sz w:val="24"/>
              </w:rPr>
              <w:t>Кхоллараллин</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болх:</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масала,</w:t>
            </w:r>
            <w:r w:rsidRPr="007D1C4D">
              <w:rPr>
                <w:rFonts w:ascii="Times New Roman" w:eastAsia="Times New Roman" w:hAnsi="Times New Roman" w:cs="Times New Roman"/>
                <w:spacing w:val="57"/>
                <w:sz w:val="24"/>
              </w:rPr>
              <w:t xml:space="preserve"> </w:t>
            </w:r>
            <w:r w:rsidRPr="007D1C4D">
              <w:rPr>
                <w:rFonts w:ascii="Times New Roman" w:eastAsia="Times New Roman" w:hAnsi="Times New Roman" w:cs="Times New Roman"/>
                <w:sz w:val="24"/>
              </w:rPr>
              <w:t>метафорех</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пайда</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а</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оьцуш,</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дийцаран</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жима</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текст</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хӀоттор.</w:t>
            </w:r>
            <w:r w:rsidRPr="007D1C4D">
              <w:rPr>
                <w:rFonts w:ascii="Times New Roman" w:eastAsia="Times New Roman" w:hAnsi="Times New Roman" w:cs="Times New Roman"/>
                <w:spacing w:val="-57"/>
                <w:sz w:val="24"/>
              </w:rPr>
              <w:t xml:space="preserve"> </w:t>
            </w:r>
            <w:r w:rsidRPr="007D1C4D">
              <w:rPr>
                <w:rFonts w:ascii="Times New Roman" w:eastAsia="Times New Roman" w:hAnsi="Times New Roman" w:cs="Times New Roman"/>
                <w:sz w:val="24"/>
              </w:rPr>
              <w:t>Схьайийцар.</w:t>
            </w:r>
          </w:p>
          <w:p w:rsidR="007D1C4D" w:rsidRPr="007D1C4D" w:rsidRDefault="007D1C4D" w:rsidP="007D1C4D">
            <w:pPr>
              <w:spacing w:line="257" w:lineRule="exact"/>
              <w:ind w:left="107"/>
              <w:rPr>
                <w:rFonts w:ascii="Times New Roman" w:eastAsia="Times New Roman" w:hAnsi="Times New Roman" w:cs="Times New Roman"/>
                <w:sz w:val="24"/>
              </w:rPr>
            </w:pPr>
            <w:r w:rsidRPr="007D1C4D">
              <w:rPr>
                <w:rFonts w:ascii="Times New Roman" w:eastAsia="Times New Roman" w:hAnsi="Times New Roman" w:cs="Times New Roman"/>
                <w:sz w:val="24"/>
              </w:rPr>
              <w:t>Классал</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арахьара</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йешар:</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схьайеллачу</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говзарех шаьш</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йеша</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говзар</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харжар.</w:t>
            </w:r>
          </w:p>
        </w:tc>
        <w:tc>
          <w:tcPr>
            <w:tcW w:w="2977" w:type="dxa"/>
          </w:tcPr>
          <w:p w:rsidR="007D1C4D" w:rsidRPr="007D1C4D" w:rsidRDefault="007D1C4D" w:rsidP="007D1C4D">
            <w:pPr>
              <w:rPr>
                <w:rFonts w:ascii="Times New Roman" w:eastAsia="Times New Roman" w:hAnsi="Times New Roman" w:cs="Times New Roman"/>
                <w:sz w:val="24"/>
              </w:rPr>
            </w:pPr>
          </w:p>
        </w:tc>
      </w:tr>
    </w:tbl>
    <w:p w:rsidR="007D1C4D" w:rsidRPr="007D1C4D" w:rsidRDefault="007D1C4D" w:rsidP="007D1C4D">
      <w:pPr>
        <w:widowControl w:val="0"/>
        <w:autoSpaceDE w:val="0"/>
        <w:autoSpaceDN w:val="0"/>
        <w:spacing w:after="0" w:line="240" w:lineRule="auto"/>
        <w:rPr>
          <w:rFonts w:ascii="Times New Roman" w:eastAsia="Times New Roman" w:hAnsi="Times New Roman" w:cs="Times New Roman"/>
          <w:sz w:val="24"/>
        </w:rPr>
        <w:sectPr w:rsidR="007D1C4D" w:rsidRPr="007D1C4D">
          <w:pgSz w:w="16850" w:h="11920" w:orient="landscape"/>
          <w:pgMar w:top="980" w:right="760" w:bottom="1280" w:left="860" w:header="0" w:footer="1095" w:gutter="0"/>
          <w:cols w:space="720"/>
        </w:sectPr>
      </w:pPr>
    </w:p>
    <w:tbl>
      <w:tblPr>
        <w:tblStyle w:val="TableNormal"/>
        <w:tblW w:w="0" w:type="auto"/>
        <w:tblInd w:w="1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16"/>
        <w:gridCol w:w="9362"/>
        <w:gridCol w:w="2977"/>
      </w:tblGrid>
      <w:tr w:rsidR="007D1C4D" w:rsidRPr="007D1C4D" w:rsidTr="00EF0B46">
        <w:trPr>
          <w:trHeight w:val="4416"/>
        </w:trPr>
        <w:tc>
          <w:tcPr>
            <w:tcW w:w="2516" w:type="dxa"/>
          </w:tcPr>
          <w:p w:rsidR="007D1C4D" w:rsidRPr="007D1C4D" w:rsidRDefault="007D1C4D" w:rsidP="007D1C4D">
            <w:pPr>
              <w:rPr>
                <w:rFonts w:ascii="Times New Roman" w:eastAsia="Times New Roman" w:hAnsi="Times New Roman" w:cs="Times New Roman"/>
                <w:sz w:val="24"/>
              </w:rPr>
            </w:pPr>
          </w:p>
        </w:tc>
        <w:tc>
          <w:tcPr>
            <w:tcW w:w="9362" w:type="dxa"/>
          </w:tcPr>
          <w:p w:rsidR="007D1C4D" w:rsidRPr="007D1C4D" w:rsidRDefault="007D1C4D" w:rsidP="007D1C4D">
            <w:pPr>
              <w:spacing w:line="275" w:lineRule="exact"/>
              <w:ind w:left="107"/>
              <w:rPr>
                <w:rFonts w:ascii="Times New Roman" w:eastAsia="Times New Roman" w:hAnsi="Times New Roman" w:cs="Times New Roman"/>
                <w:sz w:val="24"/>
              </w:rPr>
            </w:pPr>
            <w:r w:rsidRPr="007D1C4D">
              <w:rPr>
                <w:rFonts w:ascii="Times New Roman" w:eastAsia="Times New Roman" w:hAnsi="Times New Roman" w:cs="Times New Roman"/>
                <w:sz w:val="24"/>
              </w:rPr>
              <w:t>Дагахь</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йешар:</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текст</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дагахь</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йешар,</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йешначух</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хиинарг</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дийцаре</w:t>
            </w:r>
            <w:r w:rsidRPr="007D1C4D">
              <w:rPr>
                <w:rFonts w:ascii="Times New Roman" w:eastAsia="Times New Roman" w:hAnsi="Times New Roman" w:cs="Times New Roman"/>
                <w:spacing w:val="-4"/>
                <w:sz w:val="24"/>
              </w:rPr>
              <w:t xml:space="preserve"> </w:t>
            </w:r>
            <w:r w:rsidRPr="007D1C4D">
              <w:rPr>
                <w:rFonts w:ascii="Times New Roman" w:eastAsia="Times New Roman" w:hAnsi="Times New Roman" w:cs="Times New Roman"/>
                <w:sz w:val="24"/>
              </w:rPr>
              <w:t>дан</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кечам</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бар.</w:t>
            </w:r>
          </w:p>
          <w:p w:rsidR="007D1C4D" w:rsidRPr="007D1C4D" w:rsidRDefault="007D1C4D" w:rsidP="007D1C4D">
            <w:pPr>
              <w:ind w:left="107" w:right="554"/>
              <w:rPr>
                <w:rFonts w:ascii="Times New Roman" w:eastAsia="Times New Roman" w:hAnsi="Times New Roman" w:cs="Times New Roman"/>
                <w:sz w:val="24"/>
              </w:rPr>
            </w:pPr>
            <w:r w:rsidRPr="007D1C4D">
              <w:rPr>
                <w:rFonts w:ascii="Times New Roman" w:eastAsia="Times New Roman" w:hAnsi="Times New Roman" w:cs="Times New Roman"/>
                <w:sz w:val="24"/>
              </w:rPr>
              <w:t>Цадевзачу дешнашца а, аларшца а болх бар: маьӀнех кхетархьама контекстан анализ</w:t>
            </w:r>
            <w:r w:rsidRPr="007D1C4D">
              <w:rPr>
                <w:rFonts w:ascii="Times New Roman" w:eastAsia="Times New Roman" w:hAnsi="Times New Roman" w:cs="Times New Roman"/>
                <w:spacing w:val="-58"/>
                <w:sz w:val="24"/>
              </w:rPr>
              <w:t xml:space="preserve"> </w:t>
            </w:r>
            <w:r w:rsidRPr="007D1C4D">
              <w:rPr>
                <w:rFonts w:ascii="Times New Roman" w:eastAsia="Times New Roman" w:hAnsi="Times New Roman" w:cs="Times New Roman"/>
                <w:sz w:val="24"/>
              </w:rPr>
              <w:t>йар;</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Ӏаматехь йеллачу дошамца</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болх бар.</w:t>
            </w:r>
          </w:p>
          <w:p w:rsidR="007D1C4D" w:rsidRPr="007D1C4D" w:rsidRDefault="007D1C4D" w:rsidP="007D1C4D">
            <w:pPr>
              <w:ind w:left="107" w:right="602" w:firstLine="708"/>
              <w:rPr>
                <w:rFonts w:ascii="Times New Roman" w:eastAsia="Times New Roman" w:hAnsi="Times New Roman" w:cs="Times New Roman"/>
                <w:sz w:val="24"/>
              </w:rPr>
            </w:pPr>
            <w:r w:rsidRPr="007D1C4D">
              <w:rPr>
                <w:rFonts w:ascii="Times New Roman" w:eastAsia="Times New Roman" w:hAnsi="Times New Roman" w:cs="Times New Roman"/>
                <w:sz w:val="24"/>
              </w:rPr>
              <w:t>Исбаьхьаллин</w:t>
            </w:r>
            <w:r w:rsidRPr="007D1C4D">
              <w:rPr>
                <w:rFonts w:ascii="Times New Roman" w:eastAsia="Times New Roman" w:hAnsi="Times New Roman" w:cs="Times New Roman"/>
                <w:spacing w:val="-4"/>
                <w:sz w:val="24"/>
              </w:rPr>
              <w:t xml:space="preserve"> </w:t>
            </w:r>
            <w:r w:rsidRPr="007D1C4D">
              <w:rPr>
                <w:rFonts w:ascii="Times New Roman" w:eastAsia="Times New Roman" w:hAnsi="Times New Roman" w:cs="Times New Roman"/>
                <w:sz w:val="24"/>
              </w:rPr>
              <w:t>говзаран</w:t>
            </w:r>
            <w:r w:rsidRPr="007D1C4D">
              <w:rPr>
                <w:rFonts w:ascii="Times New Roman" w:eastAsia="Times New Roman" w:hAnsi="Times New Roman" w:cs="Times New Roman"/>
                <w:spacing w:val="-5"/>
                <w:sz w:val="24"/>
              </w:rPr>
              <w:t xml:space="preserve"> </w:t>
            </w:r>
            <w:r w:rsidRPr="007D1C4D">
              <w:rPr>
                <w:rFonts w:ascii="Times New Roman" w:eastAsia="Times New Roman" w:hAnsi="Times New Roman" w:cs="Times New Roman"/>
                <w:sz w:val="24"/>
              </w:rPr>
              <w:t>анализ</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йар:</w:t>
            </w:r>
            <w:r w:rsidRPr="007D1C4D">
              <w:rPr>
                <w:rFonts w:ascii="Times New Roman" w:eastAsia="Times New Roman" w:hAnsi="Times New Roman" w:cs="Times New Roman"/>
                <w:spacing w:val="-4"/>
                <w:sz w:val="24"/>
              </w:rPr>
              <w:t xml:space="preserve"> </w:t>
            </w:r>
            <w:r w:rsidRPr="007D1C4D">
              <w:rPr>
                <w:rFonts w:ascii="Times New Roman" w:eastAsia="Times New Roman" w:hAnsi="Times New Roman" w:cs="Times New Roman"/>
                <w:sz w:val="24"/>
              </w:rPr>
              <w:t>коьрта</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идеяш</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гучуйахар;</w:t>
            </w:r>
            <w:r w:rsidRPr="007D1C4D">
              <w:rPr>
                <w:rFonts w:ascii="Times New Roman" w:eastAsia="Times New Roman" w:hAnsi="Times New Roman" w:cs="Times New Roman"/>
                <w:spacing w:val="-4"/>
                <w:sz w:val="24"/>
              </w:rPr>
              <w:t xml:space="preserve"> </w:t>
            </w:r>
            <w:r w:rsidRPr="007D1C4D">
              <w:rPr>
                <w:rFonts w:ascii="Times New Roman" w:eastAsia="Times New Roman" w:hAnsi="Times New Roman" w:cs="Times New Roman"/>
                <w:sz w:val="24"/>
              </w:rPr>
              <w:t>говзаран</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план</w:t>
            </w:r>
            <w:r w:rsidRPr="007D1C4D">
              <w:rPr>
                <w:rFonts w:ascii="Times New Roman" w:eastAsia="Times New Roman" w:hAnsi="Times New Roman" w:cs="Times New Roman"/>
                <w:spacing w:val="-57"/>
                <w:sz w:val="24"/>
              </w:rPr>
              <w:t xml:space="preserve"> </w:t>
            </w:r>
            <w:r w:rsidRPr="007D1C4D">
              <w:rPr>
                <w:rFonts w:ascii="Times New Roman" w:eastAsia="Times New Roman" w:hAnsi="Times New Roman" w:cs="Times New Roman"/>
                <w:sz w:val="24"/>
              </w:rPr>
              <w:t>хӀоттор.</w:t>
            </w:r>
          </w:p>
          <w:p w:rsidR="007D1C4D" w:rsidRPr="007D1C4D" w:rsidRDefault="007D1C4D" w:rsidP="007D1C4D">
            <w:pPr>
              <w:ind w:left="107" w:right="602"/>
              <w:rPr>
                <w:rFonts w:ascii="Times New Roman" w:eastAsia="Times New Roman" w:hAnsi="Times New Roman" w:cs="Times New Roman"/>
                <w:sz w:val="24"/>
              </w:rPr>
            </w:pPr>
            <w:r w:rsidRPr="007D1C4D">
              <w:rPr>
                <w:rFonts w:ascii="Times New Roman" w:eastAsia="Times New Roman" w:hAnsi="Times New Roman" w:cs="Times New Roman"/>
                <w:sz w:val="24"/>
              </w:rPr>
              <w:t>Исбаьхьаллин</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текстан</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анализ</w:t>
            </w:r>
            <w:r w:rsidRPr="007D1C4D">
              <w:rPr>
                <w:rFonts w:ascii="Times New Roman" w:eastAsia="Times New Roman" w:hAnsi="Times New Roman" w:cs="Times New Roman"/>
                <w:spacing w:val="-5"/>
                <w:sz w:val="24"/>
              </w:rPr>
              <w:t xml:space="preserve"> </w:t>
            </w:r>
            <w:r w:rsidRPr="007D1C4D">
              <w:rPr>
                <w:rFonts w:ascii="Times New Roman" w:eastAsia="Times New Roman" w:hAnsi="Times New Roman" w:cs="Times New Roman"/>
                <w:sz w:val="24"/>
              </w:rPr>
              <w:t>йар:</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исбаьхьаллин</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къегина</w:t>
            </w:r>
            <w:r w:rsidRPr="007D1C4D">
              <w:rPr>
                <w:rFonts w:ascii="Times New Roman" w:eastAsia="Times New Roman" w:hAnsi="Times New Roman" w:cs="Times New Roman"/>
                <w:spacing w:val="-4"/>
                <w:sz w:val="24"/>
              </w:rPr>
              <w:t xml:space="preserve"> </w:t>
            </w:r>
            <w:r w:rsidRPr="007D1C4D">
              <w:rPr>
                <w:rFonts w:ascii="Times New Roman" w:eastAsia="Times New Roman" w:hAnsi="Times New Roman" w:cs="Times New Roman"/>
                <w:sz w:val="24"/>
              </w:rPr>
              <w:t>хиларан</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(вастийн)</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а,</w:t>
            </w:r>
            <w:r w:rsidRPr="007D1C4D">
              <w:rPr>
                <w:rFonts w:ascii="Times New Roman" w:eastAsia="Times New Roman" w:hAnsi="Times New Roman" w:cs="Times New Roman"/>
                <w:spacing w:val="-57"/>
                <w:sz w:val="24"/>
              </w:rPr>
              <w:t xml:space="preserve"> </w:t>
            </w:r>
            <w:r w:rsidRPr="007D1C4D">
              <w:rPr>
                <w:rFonts w:ascii="Times New Roman" w:eastAsia="Times New Roman" w:hAnsi="Times New Roman" w:cs="Times New Roman"/>
                <w:sz w:val="24"/>
              </w:rPr>
              <w:t>литературин</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кепийн а</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гӀирсех</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пайдаэцарх кхетар.</w:t>
            </w:r>
          </w:p>
          <w:p w:rsidR="007D1C4D" w:rsidRPr="007D1C4D" w:rsidRDefault="007D1C4D" w:rsidP="007D1C4D">
            <w:pPr>
              <w:ind w:left="107"/>
              <w:rPr>
                <w:rFonts w:ascii="Times New Roman" w:eastAsia="Times New Roman" w:hAnsi="Times New Roman" w:cs="Times New Roman"/>
                <w:sz w:val="24"/>
              </w:rPr>
            </w:pPr>
            <w:r w:rsidRPr="007D1C4D">
              <w:rPr>
                <w:rFonts w:ascii="Times New Roman" w:eastAsia="Times New Roman" w:hAnsi="Times New Roman" w:cs="Times New Roman"/>
                <w:sz w:val="24"/>
              </w:rPr>
              <w:t>Турпалхойн мах хадор: турпалхочун амалан коьрта битамаш билгалбаха хаар; церан</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леларца</w:t>
            </w:r>
            <w:r w:rsidRPr="007D1C4D">
              <w:rPr>
                <w:rFonts w:ascii="Times New Roman" w:eastAsia="Times New Roman" w:hAnsi="Times New Roman" w:cs="Times New Roman"/>
                <w:spacing w:val="-4"/>
                <w:sz w:val="24"/>
              </w:rPr>
              <w:t xml:space="preserve"> </w:t>
            </w:r>
            <w:r w:rsidRPr="007D1C4D">
              <w:rPr>
                <w:rFonts w:ascii="Times New Roman" w:eastAsia="Times New Roman" w:hAnsi="Times New Roman" w:cs="Times New Roman"/>
                <w:sz w:val="24"/>
              </w:rPr>
              <w:t>амал</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йовзар;</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турпалхойн</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леларийн</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бахьана</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довзийта</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а,</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церан</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гӀуллакхийн</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мах</w:t>
            </w:r>
            <w:r w:rsidRPr="007D1C4D">
              <w:rPr>
                <w:rFonts w:ascii="Times New Roman" w:eastAsia="Times New Roman" w:hAnsi="Times New Roman" w:cs="Times New Roman"/>
                <w:spacing w:val="-57"/>
                <w:sz w:val="24"/>
              </w:rPr>
              <w:t xml:space="preserve"> </w:t>
            </w:r>
            <w:r w:rsidRPr="007D1C4D">
              <w:rPr>
                <w:rFonts w:ascii="Times New Roman" w:eastAsia="Times New Roman" w:hAnsi="Times New Roman" w:cs="Times New Roman"/>
                <w:sz w:val="24"/>
              </w:rPr>
              <w:t>хадон а</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хаар.</w:t>
            </w:r>
          </w:p>
          <w:p w:rsidR="007D1C4D" w:rsidRPr="007D1C4D" w:rsidRDefault="007D1C4D" w:rsidP="007D1C4D">
            <w:pPr>
              <w:spacing w:before="1"/>
              <w:ind w:left="107" w:right="309"/>
              <w:rPr>
                <w:rFonts w:ascii="Times New Roman" w:eastAsia="Times New Roman" w:hAnsi="Times New Roman" w:cs="Times New Roman"/>
                <w:sz w:val="24"/>
              </w:rPr>
            </w:pPr>
            <w:r w:rsidRPr="007D1C4D">
              <w:rPr>
                <w:rFonts w:ascii="Times New Roman" w:eastAsia="Times New Roman" w:hAnsi="Times New Roman" w:cs="Times New Roman"/>
                <w:sz w:val="24"/>
              </w:rPr>
              <w:t>Ӏаморан текстаца диалог: хӀиттийнчу хаттаршна жоьпаш; кхачамбацар дӀадаккха шайн</w:t>
            </w:r>
            <w:r w:rsidRPr="007D1C4D">
              <w:rPr>
                <w:rFonts w:ascii="Times New Roman" w:eastAsia="Times New Roman" w:hAnsi="Times New Roman" w:cs="Times New Roman"/>
                <w:spacing w:val="-57"/>
                <w:sz w:val="24"/>
              </w:rPr>
              <w:t xml:space="preserve"> </w:t>
            </w:r>
            <w:r w:rsidRPr="007D1C4D">
              <w:rPr>
                <w:rFonts w:ascii="Times New Roman" w:eastAsia="Times New Roman" w:hAnsi="Times New Roman" w:cs="Times New Roman"/>
                <w:sz w:val="24"/>
              </w:rPr>
              <w:t>хьежам</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бовзийтар;</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шайна</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хетачун</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а, сацаман</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а бухедиллар</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довзийта</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хаар.</w:t>
            </w:r>
          </w:p>
          <w:p w:rsidR="007D1C4D" w:rsidRPr="007D1C4D" w:rsidRDefault="007D1C4D" w:rsidP="007D1C4D">
            <w:pPr>
              <w:ind w:left="107"/>
              <w:rPr>
                <w:rFonts w:ascii="Times New Roman" w:eastAsia="Times New Roman" w:hAnsi="Times New Roman" w:cs="Times New Roman"/>
                <w:sz w:val="24"/>
              </w:rPr>
            </w:pPr>
            <w:r w:rsidRPr="007D1C4D">
              <w:rPr>
                <w:rFonts w:ascii="Times New Roman" w:eastAsia="Times New Roman" w:hAnsi="Times New Roman" w:cs="Times New Roman"/>
                <w:sz w:val="24"/>
              </w:rPr>
              <w:t>Кхоллараллин</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болх:</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масала,</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доттагӀче</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кехат</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йаздар.</w:t>
            </w:r>
          </w:p>
          <w:p w:rsidR="007D1C4D" w:rsidRPr="007D1C4D" w:rsidRDefault="007D1C4D" w:rsidP="007D1C4D">
            <w:pPr>
              <w:spacing w:line="270" w:lineRule="atLeast"/>
              <w:ind w:left="107" w:right="888"/>
              <w:jc w:val="both"/>
              <w:rPr>
                <w:rFonts w:ascii="Times New Roman" w:eastAsia="Times New Roman" w:hAnsi="Times New Roman" w:cs="Times New Roman"/>
                <w:sz w:val="24"/>
              </w:rPr>
            </w:pPr>
            <w:r w:rsidRPr="007D1C4D">
              <w:rPr>
                <w:rFonts w:ascii="Times New Roman" w:eastAsia="Times New Roman" w:hAnsi="Times New Roman" w:cs="Times New Roman"/>
                <w:sz w:val="24"/>
              </w:rPr>
              <w:t>Текстехь хӀиттийнчу гӀиллакх-оьздангаллин а, историко-культурин а, кхидолчу а</w:t>
            </w:r>
            <w:r w:rsidRPr="007D1C4D">
              <w:rPr>
                <w:rFonts w:ascii="Times New Roman" w:eastAsia="Times New Roman" w:hAnsi="Times New Roman" w:cs="Times New Roman"/>
                <w:spacing w:val="-57"/>
                <w:sz w:val="24"/>
              </w:rPr>
              <w:t xml:space="preserve"> </w:t>
            </w:r>
            <w:r w:rsidRPr="007D1C4D">
              <w:rPr>
                <w:rFonts w:ascii="Times New Roman" w:eastAsia="Times New Roman" w:hAnsi="Times New Roman" w:cs="Times New Roman"/>
                <w:sz w:val="24"/>
              </w:rPr>
              <w:t>хаттарийн анализ йар; гонахарчу бакъдолчун хьежамца царна жоьпаш лаха хаар.</w:t>
            </w:r>
            <w:r w:rsidRPr="007D1C4D">
              <w:rPr>
                <w:rFonts w:ascii="Times New Roman" w:eastAsia="Times New Roman" w:hAnsi="Times New Roman" w:cs="Times New Roman"/>
                <w:spacing w:val="-57"/>
                <w:sz w:val="24"/>
              </w:rPr>
              <w:t xml:space="preserve"> </w:t>
            </w:r>
            <w:r w:rsidRPr="007D1C4D">
              <w:rPr>
                <w:rFonts w:ascii="Times New Roman" w:eastAsia="Times New Roman" w:hAnsi="Times New Roman" w:cs="Times New Roman"/>
                <w:sz w:val="24"/>
              </w:rPr>
              <w:t>Классал</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арахьара</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йешар:</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схьайеллачу</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говзарех</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шаьш йеша</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говзар</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харжар.</w:t>
            </w:r>
          </w:p>
        </w:tc>
        <w:tc>
          <w:tcPr>
            <w:tcW w:w="2977" w:type="dxa"/>
          </w:tcPr>
          <w:p w:rsidR="007D1C4D" w:rsidRPr="007D1C4D" w:rsidRDefault="007D1C4D" w:rsidP="007D1C4D">
            <w:pPr>
              <w:rPr>
                <w:rFonts w:ascii="Times New Roman" w:eastAsia="Times New Roman" w:hAnsi="Times New Roman" w:cs="Times New Roman"/>
                <w:sz w:val="24"/>
              </w:rPr>
            </w:pPr>
          </w:p>
        </w:tc>
      </w:tr>
      <w:tr w:rsidR="007D1C4D" w:rsidRPr="007D1C4D" w:rsidTr="00EF0B46">
        <w:trPr>
          <w:trHeight w:val="4969"/>
        </w:trPr>
        <w:tc>
          <w:tcPr>
            <w:tcW w:w="2516" w:type="dxa"/>
          </w:tcPr>
          <w:p w:rsidR="007D1C4D" w:rsidRPr="007D1C4D" w:rsidRDefault="007D1C4D" w:rsidP="007D1C4D">
            <w:pPr>
              <w:rPr>
                <w:rFonts w:ascii="Times New Roman" w:eastAsia="Times New Roman" w:hAnsi="Times New Roman" w:cs="Times New Roman"/>
                <w:sz w:val="24"/>
              </w:rPr>
            </w:pPr>
          </w:p>
        </w:tc>
        <w:tc>
          <w:tcPr>
            <w:tcW w:w="9362" w:type="dxa"/>
          </w:tcPr>
          <w:p w:rsidR="007D1C4D" w:rsidRPr="007D1C4D" w:rsidRDefault="007D1C4D" w:rsidP="007D1C4D">
            <w:pPr>
              <w:ind w:left="107"/>
              <w:rPr>
                <w:rFonts w:ascii="Times New Roman" w:eastAsia="Times New Roman" w:hAnsi="Times New Roman" w:cs="Times New Roman"/>
                <w:sz w:val="24"/>
              </w:rPr>
            </w:pPr>
            <w:r w:rsidRPr="007D1C4D">
              <w:rPr>
                <w:rFonts w:ascii="Times New Roman" w:eastAsia="Times New Roman" w:hAnsi="Times New Roman" w:cs="Times New Roman"/>
                <w:sz w:val="24"/>
              </w:rPr>
              <w:t>Ӏаморан</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текстаца</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диалог:</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хӀиттийнчу</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хаттаршна</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жоьпаш;</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кхачамбацар дӀадаккха</w:t>
            </w:r>
            <w:r w:rsidRPr="007D1C4D">
              <w:rPr>
                <w:rFonts w:ascii="Times New Roman" w:eastAsia="Times New Roman" w:hAnsi="Times New Roman" w:cs="Times New Roman"/>
                <w:spacing w:val="-4"/>
                <w:sz w:val="24"/>
              </w:rPr>
              <w:t xml:space="preserve"> </w:t>
            </w:r>
            <w:r w:rsidRPr="007D1C4D">
              <w:rPr>
                <w:rFonts w:ascii="Times New Roman" w:eastAsia="Times New Roman" w:hAnsi="Times New Roman" w:cs="Times New Roman"/>
                <w:sz w:val="24"/>
              </w:rPr>
              <w:t>шайн</w:t>
            </w:r>
            <w:r w:rsidRPr="007D1C4D">
              <w:rPr>
                <w:rFonts w:ascii="Times New Roman" w:eastAsia="Times New Roman" w:hAnsi="Times New Roman" w:cs="Times New Roman"/>
                <w:spacing w:val="-57"/>
                <w:sz w:val="24"/>
              </w:rPr>
              <w:t xml:space="preserve"> </w:t>
            </w:r>
            <w:r w:rsidRPr="007D1C4D">
              <w:rPr>
                <w:rFonts w:ascii="Times New Roman" w:eastAsia="Times New Roman" w:hAnsi="Times New Roman" w:cs="Times New Roman"/>
                <w:sz w:val="24"/>
              </w:rPr>
              <w:t>хьежам</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бовзийтар;</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шайна</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хетачун</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а, сацаман</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а</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бухедиллар</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довзийта</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хаар.</w:t>
            </w:r>
          </w:p>
          <w:p w:rsidR="007D1C4D" w:rsidRPr="007D1C4D" w:rsidRDefault="007D1C4D" w:rsidP="007D1C4D">
            <w:pPr>
              <w:ind w:left="107" w:right="602"/>
              <w:rPr>
                <w:rFonts w:ascii="Times New Roman" w:eastAsia="Times New Roman" w:hAnsi="Times New Roman" w:cs="Times New Roman"/>
                <w:sz w:val="24"/>
              </w:rPr>
            </w:pPr>
            <w:r w:rsidRPr="007D1C4D">
              <w:rPr>
                <w:rFonts w:ascii="Times New Roman" w:eastAsia="Times New Roman" w:hAnsi="Times New Roman" w:cs="Times New Roman"/>
                <w:sz w:val="24"/>
              </w:rPr>
              <w:t>Хезаш</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йешар:</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текстах</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кхетархьама</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цаторийла</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йолчу</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боларца</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дешархойх</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хӀорамма</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а</w:t>
            </w:r>
            <w:r w:rsidRPr="007D1C4D">
              <w:rPr>
                <w:rFonts w:ascii="Times New Roman" w:eastAsia="Times New Roman" w:hAnsi="Times New Roman" w:cs="Times New Roman"/>
                <w:spacing w:val="-57"/>
                <w:sz w:val="24"/>
              </w:rPr>
              <w:t xml:space="preserve"> </w:t>
            </w:r>
            <w:r w:rsidRPr="007D1C4D">
              <w:rPr>
                <w:rFonts w:ascii="Times New Roman" w:eastAsia="Times New Roman" w:hAnsi="Times New Roman" w:cs="Times New Roman"/>
                <w:sz w:val="24"/>
              </w:rPr>
              <w:t>хезаш</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йешар.</w:t>
            </w:r>
          </w:p>
          <w:p w:rsidR="007D1C4D" w:rsidRPr="007D1C4D" w:rsidRDefault="007D1C4D" w:rsidP="007D1C4D">
            <w:pPr>
              <w:ind w:left="107"/>
              <w:rPr>
                <w:rFonts w:ascii="Times New Roman" w:eastAsia="Times New Roman" w:hAnsi="Times New Roman" w:cs="Times New Roman"/>
                <w:sz w:val="24"/>
              </w:rPr>
            </w:pPr>
            <w:r w:rsidRPr="007D1C4D">
              <w:rPr>
                <w:rFonts w:ascii="Times New Roman" w:eastAsia="Times New Roman" w:hAnsi="Times New Roman" w:cs="Times New Roman"/>
                <w:sz w:val="24"/>
              </w:rPr>
              <w:t>Дагахь</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йешар:</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текст</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дагахь</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йешар,</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йешначух</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хиинарг</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дийцаре</w:t>
            </w:r>
            <w:r w:rsidRPr="007D1C4D">
              <w:rPr>
                <w:rFonts w:ascii="Times New Roman" w:eastAsia="Times New Roman" w:hAnsi="Times New Roman" w:cs="Times New Roman"/>
                <w:spacing w:val="-4"/>
                <w:sz w:val="24"/>
              </w:rPr>
              <w:t xml:space="preserve"> </w:t>
            </w:r>
            <w:r w:rsidRPr="007D1C4D">
              <w:rPr>
                <w:rFonts w:ascii="Times New Roman" w:eastAsia="Times New Roman" w:hAnsi="Times New Roman" w:cs="Times New Roman"/>
                <w:sz w:val="24"/>
              </w:rPr>
              <w:t>дан</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кечам</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бар.</w:t>
            </w:r>
          </w:p>
          <w:p w:rsidR="007D1C4D" w:rsidRPr="007D1C4D" w:rsidRDefault="007D1C4D" w:rsidP="007D1C4D">
            <w:pPr>
              <w:ind w:left="107" w:right="554"/>
              <w:rPr>
                <w:rFonts w:ascii="Times New Roman" w:eastAsia="Times New Roman" w:hAnsi="Times New Roman" w:cs="Times New Roman"/>
                <w:sz w:val="24"/>
              </w:rPr>
            </w:pPr>
            <w:r w:rsidRPr="007D1C4D">
              <w:rPr>
                <w:rFonts w:ascii="Times New Roman" w:eastAsia="Times New Roman" w:hAnsi="Times New Roman" w:cs="Times New Roman"/>
                <w:sz w:val="24"/>
              </w:rPr>
              <w:t>Цадевзачу дешнашца а, аларшца а болх бар: маьӀнех кхетархьама контекстан анализ</w:t>
            </w:r>
            <w:r w:rsidRPr="007D1C4D">
              <w:rPr>
                <w:rFonts w:ascii="Times New Roman" w:eastAsia="Times New Roman" w:hAnsi="Times New Roman" w:cs="Times New Roman"/>
                <w:spacing w:val="-57"/>
                <w:sz w:val="24"/>
              </w:rPr>
              <w:t xml:space="preserve"> </w:t>
            </w:r>
            <w:r w:rsidRPr="007D1C4D">
              <w:rPr>
                <w:rFonts w:ascii="Times New Roman" w:eastAsia="Times New Roman" w:hAnsi="Times New Roman" w:cs="Times New Roman"/>
                <w:sz w:val="24"/>
              </w:rPr>
              <w:t>йар;</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Ӏаматехь йеллачу дошамца</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болх бар.</w:t>
            </w:r>
          </w:p>
          <w:p w:rsidR="007D1C4D" w:rsidRPr="007D1C4D" w:rsidRDefault="007D1C4D" w:rsidP="007D1C4D">
            <w:pPr>
              <w:ind w:left="107" w:right="602" w:firstLine="708"/>
              <w:rPr>
                <w:rFonts w:ascii="Times New Roman" w:eastAsia="Times New Roman" w:hAnsi="Times New Roman" w:cs="Times New Roman"/>
                <w:sz w:val="24"/>
              </w:rPr>
            </w:pPr>
            <w:r w:rsidRPr="007D1C4D">
              <w:rPr>
                <w:rFonts w:ascii="Times New Roman" w:eastAsia="Times New Roman" w:hAnsi="Times New Roman" w:cs="Times New Roman"/>
                <w:sz w:val="24"/>
              </w:rPr>
              <w:t>Исбаьхьаллин</w:t>
            </w:r>
            <w:r w:rsidRPr="007D1C4D">
              <w:rPr>
                <w:rFonts w:ascii="Times New Roman" w:eastAsia="Times New Roman" w:hAnsi="Times New Roman" w:cs="Times New Roman"/>
                <w:spacing w:val="-4"/>
                <w:sz w:val="24"/>
              </w:rPr>
              <w:t xml:space="preserve"> </w:t>
            </w:r>
            <w:r w:rsidRPr="007D1C4D">
              <w:rPr>
                <w:rFonts w:ascii="Times New Roman" w:eastAsia="Times New Roman" w:hAnsi="Times New Roman" w:cs="Times New Roman"/>
                <w:sz w:val="24"/>
              </w:rPr>
              <w:t>говзаран</w:t>
            </w:r>
            <w:r w:rsidRPr="007D1C4D">
              <w:rPr>
                <w:rFonts w:ascii="Times New Roman" w:eastAsia="Times New Roman" w:hAnsi="Times New Roman" w:cs="Times New Roman"/>
                <w:spacing w:val="-5"/>
                <w:sz w:val="24"/>
              </w:rPr>
              <w:t xml:space="preserve"> </w:t>
            </w:r>
            <w:r w:rsidRPr="007D1C4D">
              <w:rPr>
                <w:rFonts w:ascii="Times New Roman" w:eastAsia="Times New Roman" w:hAnsi="Times New Roman" w:cs="Times New Roman"/>
                <w:sz w:val="24"/>
              </w:rPr>
              <w:t>анализ</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йар:</w:t>
            </w:r>
            <w:r w:rsidRPr="007D1C4D">
              <w:rPr>
                <w:rFonts w:ascii="Times New Roman" w:eastAsia="Times New Roman" w:hAnsi="Times New Roman" w:cs="Times New Roman"/>
                <w:spacing w:val="-4"/>
                <w:sz w:val="24"/>
              </w:rPr>
              <w:t xml:space="preserve"> </w:t>
            </w:r>
            <w:r w:rsidRPr="007D1C4D">
              <w:rPr>
                <w:rFonts w:ascii="Times New Roman" w:eastAsia="Times New Roman" w:hAnsi="Times New Roman" w:cs="Times New Roman"/>
                <w:sz w:val="24"/>
              </w:rPr>
              <w:t>коьрта</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идеяш</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гучуйахар;</w:t>
            </w:r>
            <w:r w:rsidRPr="007D1C4D">
              <w:rPr>
                <w:rFonts w:ascii="Times New Roman" w:eastAsia="Times New Roman" w:hAnsi="Times New Roman" w:cs="Times New Roman"/>
                <w:spacing w:val="-4"/>
                <w:sz w:val="24"/>
              </w:rPr>
              <w:t xml:space="preserve"> </w:t>
            </w:r>
            <w:r w:rsidRPr="007D1C4D">
              <w:rPr>
                <w:rFonts w:ascii="Times New Roman" w:eastAsia="Times New Roman" w:hAnsi="Times New Roman" w:cs="Times New Roman"/>
                <w:sz w:val="24"/>
              </w:rPr>
              <w:t>говзаран</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план</w:t>
            </w:r>
            <w:r w:rsidRPr="007D1C4D">
              <w:rPr>
                <w:rFonts w:ascii="Times New Roman" w:eastAsia="Times New Roman" w:hAnsi="Times New Roman" w:cs="Times New Roman"/>
                <w:spacing w:val="-57"/>
                <w:sz w:val="24"/>
              </w:rPr>
              <w:t xml:space="preserve"> </w:t>
            </w:r>
            <w:r w:rsidRPr="007D1C4D">
              <w:rPr>
                <w:rFonts w:ascii="Times New Roman" w:eastAsia="Times New Roman" w:hAnsi="Times New Roman" w:cs="Times New Roman"/>
                <w:sz w:val="24"/>
              </w:rPr>
              <w:t>хӀоттор.</w:t>
            </w:r>
          </w:p>
          <w:p w:rsidR="007D1C4D" w:rsidRPr="007D1C4D" w:rsidRDefault="007D1C4D" w:rsidP="007D1C4D">
            <w:pPr>
              <w:ind w:left="107" w:right="602"/>
              <w:rPr>
                <w:rFonts w:ascii="Times New Roman" w:eastAsia="Times New Roman" w:hAnsi="Times New Roman" w:cs="Times New Roman"/>
                <w:sz w:val="24"/>
              </w:rPr>
            </w:pPr>
            <w:r w:rsidRPr="007D1C4D">
              <w:rPr>
                <w:rFonts w:ascii="Times New Roman" w:eastAsia="Times New Roman" w:hAnsi="Times New Roman" w:cs="Times New Roman"/>
                <w:sz w:val="24"/>
              </w:rPr>
              <w:t>Исбаьхьаллин</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текстан</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анализ</w:t>
            </w:r>
            <w:r w:rsidRPr="007D1C4D">
              <w:rPr>
                <w:rFonts w:ascii="Times New Roman" w:eastAsia="Times New Roman" w:hAnsi="Times New Roman" w:cs="Times New Roman"/>
                <w:spacing w:val="-5"/>
                <w:sz w:val="24"/>
              </w:rPr>
              <w:t xml:space="preserve"> </w:t>
            </w:r>
            <w:r w:rsidRPr="007D1C4D">
              <w:rPr>
                <w:rFonts w:ascii="Times New Roman" w:eastAsia="Times New Roman" w:hAnsi="Times New Roman" w:cs="Times New Roman"/>
                <w:sz w:val="24"/>
              </w:rPr>
              <w:t>йар:</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исбаьхьаллин</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къегина</w:t>
            </w:r>
            <w:r w:rsidRPr="007D1C4D">
              <w:rPr>
                <w:rFonts w:ascii="Times New Roman" w:eastAsia="Times New Roman" w:hAnsi="Times New Roman" w:cs="Times New Roman"/>
                <w:spacing w:val="-4"/>
                <w:sz w:val="24"/>
              </w:rPr>
              <w:t xml:space="preserve"> </w:t>
            </w:r>
            <w:r w:rsidRPr="007D1C4D">
              <w:rPr>
                <w:rFonts w:ascii="Times New Roman" w:eastAsia="Times New Roman" w:hAnsi="Times New Roman" w:cs="Times New Roman"/>
                <w:sz w:val="24"/>
              </w:rPr>
              <w:t>хиларан</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(вастийн)</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а,</w:t>
            </w:r>
            <w:r w:rsidRPr="007D1C4D">
              <w:rPr>
                <w:rFonts w:ascii="Times New Roman" w:eastAsia="Times New Roman" w:hAnsi="Times New Roman" w:cs="Times New Roman"/>
                <w:spacing w:val="-57"/>
                <w:sz w:val="24"/>
              </w:rPr>
              <w:t xml:space="preserve"> </w:t>
            </w:r>
            <w:r w:rsidRPr="007D1C4D">
              <w:rPr>
                <w:rFonts w:ascii="Times New Roman" w:eastAsia="Times New Roman" w:hAnsi="Times New Roman" w:cs="Times New Roman"/>
                <w:sz w:val="24"/>
              </w:rPr>
              <w:t>литературин</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кепийн а</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гӀирсех пайдаэцарх кхетар.</w:t>
            </w:r>
          </w:p>
          <w:p w:rsidR="007D1C4D" w:rsidRPr="007D1C4D" w:rsidRDefault="007D1C4D" w:rsidP="007D1C4D">
            <w:pPr>
              <w:ind w:left="107"/>
              <w:rPr>
                <w:rFonts w:ascii="Times New Roman" w:eastAsia="Times New Roman" w:hAnsi="Times New Roman" w:cs="Times New Roman"/>
                <w:sz w:val="24"/>
              </w:rPr>
            </w:pPr>
            <w:r w:rsidRPr="007D1C4D">
              <w:rPr>
                <w:rFonts w:ascii="Times New Roman" w:eastAsia="Times New Roman" w:hAnsi="Times New Roman" w:cs="Times New Roman"/>
                <w:sz w:val="24"/>
              </w:rPr>
              <w:t>Турпалхойн мах хадор: турпалхочун амалан коьрта битамаш билгалбаха хаар; церан</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леларца</w:t>
            </w:r>
            <w:r w:rsidRPr="007D1C4D">
              <w:rPr>
                <w:rFonts w:ascii="Times New Roman" w:eastAsia="Times New Roman" w:hAnsi="Times New Roman" w:cs="Times New Roman"/>
                <w:spacing w:val="-4"/>
                <w:sz w:val="24"/>
              </w:rPr>
              <w:t xml:space="preserve"> </w:t>
            </w:r>
            <w:r w:rsidRPr="007D1C4D">
              <w:rPr>
                <w:rFonts w:ascii="Times New Roman" w:eastAsia="Times New Roman" w:hAnsi="Times New Roman" w:cs="Times New Roman"/>
                <w:sz w:val="24"/>
              </w:rPr>
              <w:t>амал</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йовзар;</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турпалхойн</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леларийн</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бахьана</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довзийта</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а,</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церан</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гӀуллакхийн</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мах</w:t>
            </w:r>
            <w:r w:rsidRPr="007D1C4D">
              <w:rPr>
                <w:rFonts w:ascii="Times New Roman" w:eastAsia="Times New Roman" w:hAnsi="Times New Roman" w:cs="Times New Roman"/>
                <w:spacing w:val="-57"/>
                <w:sz w:val="24"/>
              </w:rPr>
              <w:t xml:space="preserve"> </w:t>
            </w:r>
            <w:r w:rsidRPr="007D1C4D">
              <w:rPr>
                <w:rFonts w:ascii="Times New Roman" w:eastAsia="Times New Roman" w:hAnsi="Times New Roman" w:cs="Times New Roman"/>
                <w:sz w:val="24"/>
              </w:rPr>
              <w:t>хадон а</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хаар.</w:t>
            </w:r>
          </w:p>
          <w:p w:rsidR="007D1C4D" w:rsidRPr="007D1C4D" w:rsidRDefault="007D1C4D" w:rsidP="007D1C4D">
            <w:pPr>
              <w:ind w:left="107"/>
              <w:rPr>
                <w:rFonts w:ascii="Times New Roman" w:eastAsia="Times New Roman" w:hAnsi="Times New Roman" w:cs="Times New Roman"/>
                <w:sz w:val="24"/>
              </w:rPr>
            </w:pPr>
            <w:r w:rsidRPr="007D1C4D">
              <w:rPr>
                <w:rFonts w:ascii="Times New Roman" w:eastAsia="Times New Roman" w:hAnsi="Times New Roman" w:cs="Times New Roman"/>
                <w:sz w:val="24"/>
              </w:rPr>
              <w:t>Тобанехь</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болх:</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тӀейогӀучу</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хенахь</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тобанехь</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йийцаре</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йаран</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Ӏалашонца</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шаьш</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йешар;</w:t>
            </w:r>
          </w:p>
          <w:p w:rsidR="007D1C4D" w:rsidRPr="007D1C4D" w:rsidRDefault="007D1C4D" w:rsidP="007D1C4D">
            <w:pPr>
              <w:ind w:left="107"/>
              <w:rPr>
                <w:rFonts w:ascii="Times New Roman" w:eastAsia="Times New Roman" w:hAnsi="Times New Roman" w:cs="Times New Roman"/>
                <w:sz w:val="24"/>
              </w:rPr>
            </w:pPr>
            <w:r w:rsidRPr="007D1C4D">
              <w:rPr>
                <w:rFonts w:ascii="Times New Roman" w:eastAsia="Times New Roman" w:hAnsi="Times New Roman" w:cs="Times New Roman"/>
                <w:sz w:val="24"/>
              </w:rPr>
              <w:t>Ӏаматан</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текстехь</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йа</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кхечу</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диллинчу</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хьостанашкахь</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хаамаш</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лахар;</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говзарехь</w:t>
            </w:r>
          </w:p>
          <w:p w:rsidR="007D1C4D" w:rsidRPr="007D1C4D" w:rsidRDefault="007D1C4D" w:rsidP="007D1C4D">
            <w:pPr>
              <w:spacing w:line="276" w:lineRule="exact"/>
              <w:ind w:left="107"/>
              <w:rPr>
                <w:rFonts w:ascii="Times New Roman" w:eastAsia="Times New Roman" w:hAnsi="Times New Roman" w:cs="Times New Roman"/>
                <w:sz w:val="24"/>
              </w:rPr>
            </w:pPr>
            <w:r w:rsidRPr="007D1C4D">
              <w:rPr>
                <w:rFonts w:ascii="Times New Roman" w:eastAsia="Times New Roman" w:hAnsi="Times New Roman" w:cs="Times New Roman"/>
                <w:sz w:val="24"/>
              </w:rPr>
              <w:t>дуьхьалкхетачу</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дешнийн</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маьӀнех</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кхетор;</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говзарна</w:t>
            </w:r>
            <w:r w:rsidRPr="007D1C4D">
              <w:rPr>
                <w:rFonts w:ascii="Times New Roman" w:eastAsia="Times New Roman" w:hAnsi="Times New Roman" w:cs="Times New Roman"/>
                <w:spacing w:val="-4"/>
                <w:sz w:val="24"/>
              </w:rPr>
              <w:t xml:space="preserve"> </w:t>
            </w:r>
            <w:r w:rsidRPr="007D1C4D">
              <w:rPr>
                <w:rFonts w:ascii="Times New Roman" w:eastAsia="Times New Roman" w:hAnsi="Times New Roman" w:cs="Times New Roman"/>
                <w:sz w:val="24"/>
              </w:rPr>
              <w:t>йа</w:t>
            </w:r>
            <w:r w:rsidRPr="007D1C4D">
              <w:rPr>
                <w:rFonts w:ascii="Times New Roman" w:eastAsia="Times New Roman" w:hAnsi="Times New Roman" w:cs="Times New Roman"/>
                <w:spacing w:val="-4"/>
                <w:sz w:val="24"/>
              </w:rPr>
              <w:t xml:space="preserve"> </w:t>
            </w:r>
            <w:r w:rsidRPr="007D1C4D">
              <w:rPr>
                <w:rFonts w:ascii="Times New Roman" w:eastAsia="Times New Roman" w:hAnsi="Times New Roman" w:cs="Times New Roman"/>
                <w:sz w:val="24"/>
              </w:rPr>
              <w:t>декъан</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проблематикина</w:t>
            </w:r>
            <w:r w:rsidRPr="007D1C4D">
              <w:rPr>
                <w:rFonts w:ascii="Times New Roman" w:eastAsia="Times New Roman" w:hAnsi="Times New Roman" w:cs="Times New Roman"/>
                <w:spacing w:val="-4"/>
                <w:sz w:val="24"/>
              </w:rPr>
              <w:t xml:space="preserve"> </w:t>
            </w:r>
            <w:r w:rsidRPr="007D1C4D">
              <w:rPr>
                <w:rFonts w:ascii="Times New Roman" w:eastAsia="Times New Roman" w:hAnsi="Times New Roman" w:cs="Times New Roman"/>
                <w:sz w:val="24"/>
              </w:rPr>
              <w:t>хаттарш</w:t>
            </w:r>
            <w:r w:rsidRPr="007D1C4D">
              <w:rPr>
                <w:rFonts w:ascii="Times New Roman" w:eastAsia="Times New Roman" w:hAnsi="Times New Roman" w:cs="Times New Roman"/>
                <w:spacing w:val="-57"/>
                <w:sz w:val="24"/>
              </w:rPr>
              <w:t xml:space="preserve"> </w:t>
            </w:r>
            <w:r w:rsidRPr="007D1C4D">
              <w:rPr>
                <w:rFonts w:ascii="Times New Roman" w:eastAsia="Times New Roman" w:hAnsi="Times New Roman" w:cs="Times New Roman"/>
                <w:sz w:val="24"/>
              </w:rPr>
              <w:t>кечдар.</w:t>
            </w:r>
          </w:p>
        </w:tc>
        <w:tc>
          <w:tcPr>
            <w:tcW w:w="2977" w:type="dxa"/>
          </w:tcPr>
          <w:p w:rsidR="007D1C4D" w:rsidRPr="007D1C4D" w:rsidRDefault="007D1C4D" w:rsidP="007D1C4D">
            <w:pPr>
              <w:rPr>
                <w:rFonts w:ascii="Times New Roman" w:eastAsia="Times New Roman" w:hAnsi="Times New Roman" w:cs="Times New Roman"/>
                <w:sz w:val="24"/>
              </w:rPr>
            </w:pPr>
          </w:p>
        </w:tc>
      </w:tr>
    </w:tbl>
    <w:p w:rsidR="007D1C4D" w:rsidRPr="007D1C4D" w:rsidRDefault="007D1C4D" w:rsidP="007D1C4D">
      <w:pPr>
        <w:widowControl w:val="0"/>
        <w:autoSpaceDE w:val="0"/>
        <w:autoSpaceDN w:val="0"/>
        <w:spacing w:after="0" w:line="240" w:lineRule="auto"/>
        <w:rPr>
          <w:rFonts w:ascii="Times New Roman" w:eastAsia="Times New Roman" w:hAnsi="Times New Roman" w:cs="Times New Roman"/>
          <w:sz w:val="24"/>
        </w:rPr>
        <w:sectPr w:rsidR="007D1C4D" w:rsidRPr="007D1C4D">
          <w:pgSz w:w="16850" w:h="11920" w:orient="landscape"/>
          <w:pgMar w:top="980" w:right="760" w:bottom="1280" w:left="860" w:header="0" w:footer="1095" w:gutter="0"/>
          <w:cols w:space="720"/>
        </w:sectPr>
      </w:pPr>
    </w:p>
    <w:tbl>
      <w:tblPr>
        <w:tblStyle w:val="TableNormal"/>
        <w:tblW w:w="0" w:type="auto"/>
        <w:tblInd w:w="1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16"/>
        <w:gridCol w:w="9362"/>
        <w:gridCol w:w="2977"/>
      </w:tblGrid>
      <w:tr w:rsidR="007D1C4D" w:rsidRPr="007D1C4D" w:rsidTr="00EF0B46">
        <w:trPr>
          <w:trHeight w:val="2484"/>
        </w:trPr>
        <w:tc>
          <w:tcPr>
            <w:tcW w:w="2516" w:type="dxa"/>
          </w:tcPr>
          <w:p w:rsidR="007D1C4D" w:rsidRPr="007D1C4D" w:rsidRDefault="007D1C4D" w:rsidP="007D1C4D">
            <w:pPr>
              <w:rPr>
                <w:rFonts w:ascii="Times New Roman" w:eastAsia="Times New Roman" w:hAnsi="Times New Roman" w:cs="Times New Roman"/>
                <w:sz w:val="24"/>
              </w:rPr>
            </w:pPr>
          </w:p>
        </w:tc>
        <w:tc>
          <w:tcPr>
            <w:tcW w:w="9362" w:type="dxa"/>
          </w:tcPr>
          <w:p w:rsidR="007D1C4D" w:rsidRPr="007D1C4D" w:rsidRDefault="007D1C4D" w:rsidP="007D1C4D">
            <w:pPr>
              <w:spacing w:line="275" w:lineRule="exact"/>
              <w:ind w:left="107"/>
              <w:rPr>
                <w:rFonts w:ascii="Times New Roman" w:eastAsia="Times New Roman" w:hAnsi="Times New Roman" w:cs="Times New Roman"/>
                <w:sz w:val="24"/>
              </w:rPr>
            </w:pPr>
            <w:r w:rsidRPr="007D1C4D">
              <w:rPr>
                <w:rFonts w:ascii="Times New Roman" w:eastAsia="Times New Roman" w:hAnsi="Times New Roman" w:cs="Times New Roman"/>
                <w:sz w:val="24"/>
              </w:rPr>
              <w:t>ЛадогӀар:</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дешархоша</w:t>
            </w:r>
            <w:r w:rsidRPr="007D1C4D">
              <w:rPr>
                <w:rFonts w:ascii="Times New Roman" w:eastAsia="Times New Roman" w:hAnsi="Times New Roman" w:cs="Times New Roman"/>
                <w:spacing w:val="-4"/>
                <w:sz w:val="24"/>
              </w:rPr>
              <w:t xml:space="preserve"> </w:t>
            </w:r>
            <w:r w:rsidRPr="007D1C4D">
              <w:rPr>
                <w:rFonts w:ascii="Times New Roman" w:eastAsia="Times New Roman" w:hAnsi="Times New Roman" w:cs="Times New Roman"/>
                <w:sz w:val="24"/>
              </w:rPr>
              <w:t>ладугӀу</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хьехархочо</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йа</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говзаллин</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диктора</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дӀайоьшучу</w:t>
            </w:r>
          </w:p>
          <w:p w:rsidR="007D1C4D" w:rsidRPr="007D1C4D" w:rsidRDefault="007D1C4D" w:rsidP="007D1C4D">
            <w:pPr>
              <w:ind w:left="107"/>
              <w:rPr>
                <w:rFonts w:ascii="Times New Roman" w:eastAsia="Times New Roman" w:hAnsi="Times New Roman" w:cs="Times New Roman"/>
                <w:sz w:val="24"/>
              </w:rPr>
            </w:pPr>
            <w:r w:rsidRPr="007D1C4D">
              <w:rPr>
                <w:rFonts w:ascii="Times New Roman" w:eastAsia="Times New Roman" w:hAnsi="Times New Roman" w:cs="Times New Roman"/>
                <w:sz w:val="24"/>
              </w:rPr>
              <w:t>исбаьхьаллин</w:t>
            </w:r>
            <w:r w:rsidRPr="007D1C4D">
              <w:rPr>
                <w:rFonts w:ascii="Times New Roman" w:eastAsia="Times New Roman" w:hAnsi="Times New Roman" w:cs="Times New Roman"/>
                <w:spacing w:val="-4"/>
                <w:sz w:val="24"/>
              </w:rPr>
              <w:t xml:space="preserve"> </w:t>
            </w:r>
            <w:r w:rsidRPr="007D1C4D">
              <w:rPr>
                <w:rFonts w:ascii="Times New Roman" w:eastAsia="Times New Roman" w:hAnsi="Times New Roman" w:cs="Times New Roman"/>
                <w:sz w:val="24"/>
              </w:rPr>
              <w:t>тексте</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(таро</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йелахь,</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цу</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гӀуллакхна</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оьшучу</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гӀирсех</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пайда</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а</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оьцуш).</w:t>
            </w:r>
            <w:r w:rsidRPr="007D1C4D">
              <w:rPr>
                <w:rFonts w:ascii="Times New Roman" w:eastAsia="Times New Roman" w:hAnsi="Times New Roman" w:cs="Times New Roman"/>
                <w:spacing w:val="-57"/>
                <w:sz w:val="24"/>
              </w:rPr>
              <w:t xml:space="preserve"> </w:t>
            </w:r>
            <w:r w:rsidRPr="007D1C4D">
              <w:rPr>
                <w:rFonts w:ascii="Times New Roman" w:eastAsia="Times New Roman" w:hAnsi="Times New Roman" w:cs="Times New Roman"/>
                <w:sz w:val="24"/>
              </w:rPr>
              <w:t>ЛадоьгӀначу</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текстах</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муха</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кхетта</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хьажа</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хаттарш.</w:t>
            </w:r>
          </w:p>
          <w:p w:rsidR="007D1C4D" w:rsidRPr="007D1C4D" w:rsidRDefault="007D1C4D" w:rsidP="007D1C4D">
            <w:pPr>
              <w:ind w:left="107" w:right="872"/>
              <w:rPr>
                <w:rFonts w:ascii="Times New Roman" w:eastAsia="Times New Roman" w:hAnsi="Times New Roman" w:cs="Times New Roman"/>
                <w:sz w:val="24"/>
              </w:rPr>
            </w:pPr>
            <w:r w:rsidRPr="007D1C4D">
              <w:rPr>
                <w:rFonts w:ascii="Times New Roman" w:eastAsia="Times New Roman" w:hAnsi="Times New Roman" w:cs="Times New Roman"/>
                <w:sz w:val="24"/>
              </w:rPr>
              <w:t>Дагахь</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йешар:</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текст</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дагахь</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йешар,</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йешначух</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хиинарг</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дийцаре</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дан</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кечам</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бар.</w:t>
            </w:r>
            <w:r w:rsidRPr="007D1C4D">
              <w:rPr>
                <w:rFonts w:ascii="Times New Roman" w:eastAsia="Times New Roman" w:hAnsi="Times New Roman" w:cs="Times New Roman"/>
                <w:spacing w:val="-57"/>
                <w:sz w:val="24"/>
              </w:rPr>
              <w:t xml:space="preserve"> </w:t>
            </w:r>
            <w:r w:rsidRPr="007D1C4D">
              <w:rPr>
                <w:rFonts w:ascii="Times New Roman" w:eastAsia="Times New Roman" w:hAnsi="Times New Roman" w:cs="Times New Roman"/>
                <w:sz w:val="24"/>
              </w:rPr>
              <w:t>Байт</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дагахь</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Ӏамор.</w:t>
            </w:r>
          </w:p>
          <w:p w:rsidR="007D1C4D" w:rsidRPr="007D1C4D" w:rsidRDefault="007D1C4D" w:rsidP="007D1C4D">
            <w:pPr>
              <w:ind w:left="107" w:right="309"/>
              <w:rPr>
                <w:rFonts w:ascii="Times New Roman" w:eastAsia="Times New Roman" w:hAnsi="Times New Roman" w:cs="Times New Roman"/>
                <w:sz w:val="24"/>
              </w:rPr>
            </w:pPr>
            <w:r w:rsidRPr="007D1C4D">
              <w:rPr>
                <w:rFonts w:ascii="Times New Roman" w:eastAsia="Times New Roman" w:hAnsi="Times New Roman" w:cs="Times New Roman"/>
                <w:sz w:val="24"/>
              </w:rPr>
              <w:t>Ӏаморан текстаца диалог: хӀиттийнчу хаттаршна жоьпаш; кхачамбацар дӀадаккха шайн</w:t>
            </w:r>
            <w:r w:rsidRPr="007D1C4D">
              <w:rPr>
                <w:rFonts w:ascii="Times New Roman" w:eastAsia="Times New Roman" w:hAnsi="Times New Roman" w:cs="Times New Roman"/>
                <w:spacing w:val="-57"/>
                <w:sz w:val="24"/>
              </w:rPr>
              <w:t xml:space="preserve"> </w:t>
            </w:r>
            <w:r w:rsidRPr="007D1C4D">
              <w:rPr>
                <w:rFonts w:ascii="Times New Roman" w:eastAsia="Times New Roman" w:hAnsi="Times New Roman" w:cs="Times New Roman"/>
                <w:sz w:val="24"/>
              </w:rPr>
              <w:t>хьежам</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бовзийтар;</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шайна</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хетачун</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а, сацаман</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а бухедиллар</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довзийта</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хаар.</w:t>
            </w:r>
          </w:p>
          <w:p w:rsidR="007D1C4D" w:rsidRPr="007D1C4D" w:rsidRDefault="007D1C4D" w:rsidP="007D1C4D">
            <w:pPr>
              <w:spacing w:line="276" w:lineRule="exact"/>
              <w:ind w:left="107" w:right="872"/>
              <w:rPr>
                <w:rFonts w:ascii="Times New Roman" w:eastAsia="Times New Roman" w:hAnsi="Times New Roman" w:cs="Times New Roman"/>
                <w:sz w:val="24"/>
              </w:rPr>
            </w:pPr>
            <w:r w:rsidRPr="007D1C4D">
              <w:rPr>
                <w:rFonts w:ascii="Times New Roman" w:eastAsia="Times New Roman" w:hAnsi="Times New Roman" w:cs="Times New Roman"/>
                <w:sz w:val="24"/>
              </w:rPr>
              <w:t>Текстехь хӀиттийнчу гӀиллакх-оьздангаллин а, историко-культурин а, кхидолчу а</w:t>
            </w:r>
            <w:r w:rsidRPr="007D1C4D">
              <w:rPr>
                <w:rFonts w:ascii="Times New Roman" w:eastAsia="Times New Roman" w:hAnsi="Times New Roman" w:cs="Times New Roman"/>
                <w:spacing w:val="-57"/>
                <w:sz w:val="24"/>
              </w:rPr>
              <w:t xml:space="preserve"> </w:t>
            </w:r>
            <w:r w:rsidRPr="007D1C4D">
              <w:rPr>
                <w:rFonts w:ascii="Times New Roman" w:eastAsia="Times New Roman" w:hAnsi="Times New Roman" w:cs="Times New Roman"/>
                <w:sz w:val="24"/>
              </w:rPr>
              <w:t>хаттарийн</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анализ</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йар;</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гонахарчу</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бакъдолчун</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хьежамца</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царна</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жоьпаш</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лаха</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хаар.</w:t>
            </w:r>
          </w:p>
        </w:tc>
        <w:tc>
          <w:tcPr>
            <w:tcW w:w="2977" w:type="dxa"/>
          </w:tcPr>
          <w:p w:rsidR="007D1C4D" w:rsidRPr="007D1C4D" w:rsidRDefault="007D1C4D" w:rsidP="007D1C4D">
            <w:pPr>
              <w:rPr>
                <w:rFonts w:ascii="Times New Roman" w:eastAsia="Times New Roman" w:hAnsi="Times New Roman" w:cs="Times New Roman"/>
                <w:sz w:val="24"/>
              </w:rPr>
            </w:pPr>
          </w:p>
        </w:tc>
      </w:tr>
      <w:tr w:rsidR="007D1C4D" w:rsidRPr="007D1C4D" w:rsidTr="00EF0B46">
        <w:trPr>
          <w:trHeight w:val="3863"/>
        </w:trPr>
        <w:tc>
          <w:tcPr>
            <w:tcW w:w="2516" w:type="dxa"/>
          </w:tcPr>
          <w:p w:rsidR="007D1C4D" w:rsidRPr="007D1C4D" w:rsidRDefault="007D1C4D" w:rsidP="007D1C4D">
            <w:pPr>
              <w:rPr>
                <w:rFonts w:ascii="Times New Roman" w:eastAsia="Times New Roman" w:hAnsi="Times New Roman" w:cs="Times New Roman"/>
                <w:sz w:val="24"/>
              </w:rPr>
            </w:pPr>
          </w:p>
        </w:tc>
        <w:tc>
          <w:tcPr>
            <w:tcW w:w="9362" w:type="dxa"/>
          </w:tcPr>
          <w:p w:rsidR="007D1C4D" w:rsidRPr="007D1C4D" w:rsidRDefault="007D1C4D" w:rsidP="007D1C4D">
            <w:pPr>
              <w:spacing w:line="275" w:lineRule="exact"/>
              <w:ind w:left="107"/>
              <w:rPr>
                <w:rFonts w:ascii="Times New Roman" w:eastAsia="Times New Roman" w:hAnsi="Times New Roman" w:cs="Times New Roman"/>
                <w:sz w:val="24"/>
              </w:rPr>
            </w:pPr>
            <w:r w:rsidRPr="007D1C4D">
              <w:rPr>
                <w:rFonts w:ascii="Times New Roman" w:eastAsia="Times New Roman" w:hAnsi="Times New Roman" w:cs="Times New Roman"/>
                <w:sz w:val="24"/>
              </w:rPr>
              <w:t>ЛадогӀар:</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дешархоша</w:t>
            </w:r>
            <w:r w:rsidRPr="007D1C4D">
              <w:rPr>
                <w:rFonts w:ascii="Times New Roman" w:eastAsia="Times New Roman" w:hAnsi="Times New Roman" w:cs="Times New Roman"/>
                <w:spacing w:val="-4"/>
                <w:sz w:val="24"/>
              </w:rPr>
              <w:t xml:space="preserve"> </w:t>
            </w:r>
            <w:r w:rsidRPr="007D1C4D">
              <w:rPr>
                <w:rFonts w:ascii="Times New Roman" w:eastAsia="Times New Roman" w:hAnsi="Times New Roman" w:cs="Times New Roman"/>
                <w:sz w:val="24"/>
              </w:rPr>
              <w:t>ладугӀу</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хьехархочо</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йа</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говзаллин</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диктора</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дӀайоьшучу</w:t>
            </w:r>
          </w:p>
          <w:p w:rsidR="007D1C4D" w:rsidRPr="007D1C4D" w:rsidRDefault="007D1C4D" w:rsidP="007D1C4D">
            <w:pPr>
              <w:ind w:left="107" w:right="598"/>
              <w:rPr>
                <w:rFonts w:ascii="Times New Roman" w:eastAsia="Times New Roman" w:hAnsi="Times New Roman" w:cs="Times New Roman"/>
                <w:sz w:val="24"/>
              </w:rPr>
            </w:pPr>
            <w:r w:rsidRPr="007D1C4D">
              <w:rPr>
                <w:rFonts w:ascii="Times New Roman" w:eastAsia="Times New Roman" w:hAnsi="Times New Roman" w:cs="Times New Roman"/>
                <w:sz w:val="24"/>
              </w:rPr>
              <w:t>исбаьхьаллин тексте (таро йелахь, цу гӀуллакхна оьшучу гӀирсех пайда а оьцуш).</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Хьехархочо</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дешархойн</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тидам</w:t>
            </w:r>
            <w:r w:rsidRPr="007D1C4D">
              <w:rPr>
                <w:rFonts w:ascii="Times New Roman" w:eastAsia="Times New Roman" w:hAnsi="Times New Roman" w:cs="Times New Roman"/>
                <w:spacing w:val="-4"/>
                <w:sz w:val="24"/>
              </w:rPr>
              <w:t xml:space="preserve"> </w:t>
            </w:r>
            <w:r w:rsidRPr="007D1C4D">
              <w:rPr>
                <w:rFonts w:ascii="Times New Roman" w:eastAsia="Times New Roman" w:hAnsi="Times New Roman" w:cs="Times New Roman"/>
                <w:sz w:val="24"/>
              </w:rPr>
              <w:t>тӀебохуьйту</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нохчийн</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маттахь</w:t>
            </w:r>
            <w:r w:rsidRPr="007D1C4D">
              <w:rPr>
                <w:rFonts w:ascii="Times New Roman" w:eastAsia="Times New Roman" w:hAnsi="Times New Roman" w:cs="Times New Roman"/>
                <w:spacing w:val="-5"/>
                <w:sz w:val="24"/>
              </w:rPr>
              <w:t xml:space="preserve"> </w:t>
            </w:r>
            <w:r w:rsidRPr="007D1C4D">
              <w:rPr>
                <w:rFonts w:ascii="Times New Roman" w:eastAsia="Times New Roman" w:hAnsi="Times New Roman" w:cs="Times New Roman"/>
                <w:sz w:val="24"/>
              </w:rPr>
              <w:t>йешаран</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башхаллашна.</w:t>
            </w:r>
            <w:r w:rsidRPr="007D1C4D">
              <w:rPr>
                <w:rFonts w:ascii="Times New Roman" w:eastAsia="Times New Roman" w:hAnsi="Times New Roman" w:cs="Times New Roman"/>
                <w:spacing w:val="-57"/>
                <w:sz w:val="24"/>
              </w:rPr>
              <w:t xml:space="preserve"> </w:t>
            </w:r>
            <w:r w:rsidRPr="007D1C4D">
              <w:rPr>
                <w:rFonts w:ascii="Times New Roman" w:eastAsia="Times New Roman" w:hAnsi="Times New Roman" w:cs="Times New Roman"/>
                <w:sz w:val="24"/>
              </w:rPr>
              <w:t>ЛадоьгӀначу</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текстах</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муха</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кхетта</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хьажа</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хаттарш.</w:t>
            </w:r>
          </w:p>
          <w:p w:rsidR="007D1C4D" w:rsidRPr="007D1C4D" w:rsidRDefault="007D1C4D" w:rsidP="007D1C4D">
            <w:pPr>
              <w:ind w:left="107" w:right="602"/>
              <w:rPr>
                <w:rFonts w:ascii="Times New Roman" w:eastAsia="Times New Roman" w:hAnsi="Times New Roman" w:cs="Times New Roman"/>
                <w:sz w:val="24"/>
              </w:rPr>
            </w:pPr>
            <w:r w:rsidRPr="007D1C4D">
              <w:rPr>
                <w:rFonts w:ascii="Times New Roman" w:eastAsia="Times New Roman" w:hAnsi="Times New Roman" w:cs="Times New Roman"/>
                <w:sz w:val="24"/>
              </w:rPr>
              <w:t>Хезаш</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йешар:</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текстах</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кхетархьама</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цаторийла</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йолчу</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боларца</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дешархойх</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хӀорамма</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а</w:t>
            </w:r>
            <w:r w:rsidRPr="007D1C4D">
              <w:rPr>
                <w:rFonts w:ascii="Times New Roman" w:eastAsia="Times New Roman" w:hAnsi="Times New Roman" w:cs="Times New Roman"/>
                <w:spacing w:val="-57"/>
                <w:sz w:val="24"/>
              </w:rPr>
              <w:t xml:space="preserve"> </w:t>
            </w:r>
            <w:r w:rsidRPr="007D1C4D">
              <w:rPr>
                <w:rFonts w:ascii="Times New Roman" w:eastAsia="Times New Roman" w:hAnsi="Times New Roman" w:cs="Times New Roman"/>
                <w:sz w:val="24"/>
              </w:rPr>
              <w:t>хезаш</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йешар.</w:t>
            </w:r>
          </w:p>
          <w:p w:rsidR="007D1C4D" w:rsidRPr="007D1C4D" w:rsidRDefault="007D1C4D" w:rsidP="007D1C4D">
            <w:pPr>
              <w:ind w:left="107"/>
              <w:rPr>
                <w:rFonts w:ascii="Times New Roman" w:eastAsia="Times New Roman" w:hAnsi="Times New Roman" w:cs="Times New Roman"/>
                <w:sz w:val="24"/>
              </w:rPr>
            </w:pPr>
            <w:r w:rsidRPr="007D1C4D">
              <w:rPr>
                <w:rFonts w:ascii="Times New Roman" w:eastAsia="Times New Roman" w:hAnsi="Times New Roman" w:cs="Times New Roman"/>
                <w:sz w:val="24"/>
              </w:rPr>
              <w:t>Дагахь</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йешар:</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текст</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дагахь</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йешар,</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йешначух</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хиинарг</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дийцаре</w:t>
            </w:r>
            <w:r w:rsidRPr="007D1C4D">
              <w:rPr>
                <w:rFonts w:ascii="Times New Roman" w:eastAsia="Times New Roman" w:hAnsi="Times New Roman" w:cs="Times New Roman"/>
                <w:spacing w:val="-4"/>
                <w:sz w:val="24"/>
              </w:rPr>
              <w:t xml:space="preserve"> </w:t>
            </w:r>
            <w:r w:rsidRPr="007D1C4D">
              <w:rPr>
                <w:rFonts w:ascii="Times New Roman" w:eastAsia="Times New Roman" w:hAnsi="Times New Roman" w:cs="Times New Roman"/>
                <w:sz w:val="24"/>
              </w:rPr>
              <w:t>дан</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кечам</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бар.</w:t>
            </w:r>
          </w:p>
          <w:p w:rsidR="007D1C4D" w:rsidRPr="007D1C4D" w:rsidRDefault="007D1C4D" w:rsidP="007D1C4D">
            <w:pPr>
              <w:ind w:left="107"/>
              <w:rPr>
                <w:rFonts w:ascii="Times New Roman" w:eastAsia="Times New Roman" w:hAnsi="Times New Roman" w:cs="Times New Roman"/>
                <w:sz w:val="24"/>
              </w:rPr>
            </w:pPr>
            <w:r w:rsidRPr="007D1C4D">
              <w:rPr>
                <w:rFonts w:ascii="Times New Roman" w:eastAsia="Times New Roman" w:hAnsi="Times New Roman" w:cs="Times New Roman"/>
                <w:sz w:val="24"/>
              </w:rPr>
              <w:t>Исбаьхьаллин</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говзаран</w:t>
            </w:r>
            <w:r w:rsidRPr="007D1C4D">
              <w:rPr>
                <w:rFonts w:ascii="Times New Roman" w:eastAsia="Times New Roman" w:hAnsi="Times New Roman" w:cs="Times New Roman"/>
                <w:spacing w:val="-5"/>
                <w:sz w:val="24"/>
              </w:rPr>
              <w:t xml:space="preserve"> </w:t>
            </w:r>
            <w:r w:rsidRPr="007D1C4D">
              <w:rPr>
                <w:rFonts w:ascii="Times New Roman" w:eastAsia="Times New Roman" w:hAnsi="Times New Roman" w:cs="Times New Roman"/>
                <w:sz w:val="24"/>
              </w:rPr>
              <w:t>анализ</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йар:</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коьрта</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идеяш</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гучуйахар;</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говзаран</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план</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хӀоттор.</w:t>
            </w:r>
            <w:r w:rsidRPr="007D1C4D">
              <w:rPr>
                <w:rFonts w:ascii="Times New Roman" w:eastAsia="Times New Roman" w:hAnsi="Times New Roman" w:cs="Times New Roman"/>
                <w:spacing w:val="-57"/>
                <w:sz w:val="24"/>
              </w:rPr>
              <w:t xml:space="preserve"> </w:t>
            </w:r>
            <w:r w:rsidRPr="007D1C4D">
              <w:rPr>
                <w:rFonts w:ascii="Times New Roman" w:eastAsia="Times New Roman" w:hAnsi="Times New Roman" w:cs="Times New Roman"/>
                <w:sz w:val="24"/>
              </w:rPr>
              <w:t>Исбаьхьаллин текстан анализ йар: исбаьхьаллин къегина хиларан (вастийн) а,</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литературин</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кепийн а</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гӀирсех пайдаэцарх</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кхетар.</w:t>
            </w:r>
          </w:p>
          <w:p w:rsidR="007D1C4D" w:rsidRPr="007D1C4D" w:rsidRDefault="007D1C4D" w:rsidP="007D1C4D">
            <w:pPr>
              <w:ind w:left="107"/>
              <w:rPr>
                <w:rFonts w:ascii="Times New Roman" w:eastAsia="Times New Roman" w:hAnsi="Times New Roman" w:cs="Times New Roman"/>
                <w:sz w:val="24"/>
              </w:rPr>
            </w:pPr>
            <w:r w:rsidRPr="007D1C4D">
              <w:rPr>
                <w:rFonts w:ascii="Times New Roman" w:eastAsia="Times New Roman" w:hAnsi="Times New Roman" w:cs="Times New Roman"/>
                <w:sz w:val="24"/>
              </w:rPr>
              <w:t>Ӏаморан</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текстаца</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диалог:</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хӀиттийнчу</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хаттаршна</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жоьпаш;</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кхачамбацар дӀадаккха</w:t>
            </w:r>
            <w:r w:rsidRPr="007D1C4D">
              <w:rPr>
                <w:rFonts w:ascii="Times New Roman" w:eastAsia="Times New Roman" w:hAnsi="Times New Roman" w:cs="Times New Roman"/>
                <w:spacing w:val="-4"/>
                <w:sz w:val="24"/>
              </w:rPr>
              <w:t xml:space="preserve"> </w:t>
            </w:r>
            <w:r w:rsidRPr="007D1C4D">
              <w:rPr>
                <w:rFonts w:ascii="Times New Roman" w:eastAsia="Times New Roman" w:hAnsi="Times New Roman" w:cs="Times New Roman"/>
                <w:sz w:val="24"/>
              </w:rPr>
              <w:t>шайн</w:t>
            </w:r>
            <w:r w:rsidRPr="007D1C4D">
              <w:rPr>
                <w:rFonts w:ascii="Times New Roman" w:eastAsia="Times New Roman" w:hAnsi="Times New Roman" w:cs="Times New Roman"/>
                <w:spacing w:val="-57"/>
                <w:sz w:val="24"/>
              </w:rPr>
              <w:t xml:space="preserve"> </w:t>
            </w:r>
            <w:r w:rsidRPr="007D1C4D">
              <w:rPr>
                <w:rFonts w:ascii="Times New Roman" w:eastAsia="Times New Roman" w:hAnsi="Times New Roman" w:cs="Times New Roman"/>
                <w:sz w:val="24"/>
              </w:rPr>
              <w:t>хьежам</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бовзийтар;</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шайна</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хетачун</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а, сацаман</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а</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бухедиллар</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довзийта хаар.</w:t>
            </w:r>
          </w:p>
          <w:p w:rsidR="007D1C4D" w:rsidRPr="007D1C4D" w:rsidRDefault="007D1C4D" w:rsidP="007D1C4D">
            <w:pPr>
              <w:spacing w:line="270" w:lineRule="atLeast"/>
              <w:ind w:left="107" w:right="602"/>
              <w:rPr>
                <w:rFonts w:ascii="Times New Roman" w:eastAsia="Times New Roman" w:hAnsi="Times New Roman" w:cs="Times New Roman"/>
                <w:sz w:val="24"/>
              </w:rPr>
            </w:pPr>
            <w:r w:rsidRPr="007D1C4D">
              <w:rPr>
                <w:rFonts w:ascii="Times New Roman" w:eastAsia="Times New Roman" w:hAnsi="Times New Roman" w:cs="Times New Roman"/>
                <w:sz w:val="24"/>
              </w:rPr>
              <w:t>Кхоллараллин</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болх:</w:t>
            </w:r>
            <w:r w:rsidRPr="007D1C4D">
              <w:rPr>
                <w:rFonts w:ascii="Times New Roman" w:eastAsia="Times New Roman" w:hAnsi="Times New Roman" w:cs="Times New Roman"/>
                <w:spacing w:val="-4"/>
                <w:sz w:val="24"/>
              </w:rPr>
              <w:t xml:space="preserve"> </w:t>
            </w:r>
            <w:r w:rsidRPr="007D1C4D">
              <w:rPr>
                <w:rFonts w:ascii="Times New Roman" w:eastAsia="Times New Roman" w:hAnsi="Times New Roman" w:cs="Times New Roman"/>
                <w:sz w:val="24"/>
              </w:rPr>
              <w:t>кху</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декъан</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говзаршкахь</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нислучу</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лексикех</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пайда</w:t>
            </w:r>
            <w:r w:rsidRPr="007D1C4D">
              <w:rPr>
                <w:rFonts w:ascii="Times New Roman" w:eastAsia="Times New Roman" w:hAnsi="Times New Roman" w:cs="Times New Roman"/>
                <w:spacing w:val="-4"/>
                <w:sz w:val="24"/>
              </w:rPr>
              <w:t xml:space="preserve"> </w:t>
            </w:r>
            <w:r w:rsidRPr="007D1C4D">
              <w:rPr>
                <w:rFonts w:ascii="Times New Roman" w:eastAsia="Times New Roman" w:hAnsi="Times New Roman" w:cs="Times New Roman"/>
                <w:sz w:val="24"/>
              </w:rPr>
              <w:t>а</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оьцуш,</w:t>
            </w:r>
            <w:r w:rsidRPr="007D1C4D">
              <w:rPr>
                <w:rFonts w:ascii="Times New Roman" w:eastAsia="Times New Roman" w:hAnsi="Times New Roman" w:cs="Times New Roman"/>
                <w:spacing w:val="-57"/>
                <w:sz w:val="24"/>
              </w:rPr>
              <w:t xml:space="preserve"> </w:t>
            </w:r>
            <w:r w:rsidRPr="007D1C4D">
              <w:rPr>
                <w:rFonts w:ascii="Times New Roman" w:eastAsia="Times New Roman" w:hAnsi="Times New Roman" w:cs="Times New Roman"/>
                <w:sz w:val="24"/>
              </w:rPr>
              <w:t>бӀаьстенан</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Ӏаламах</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лаьцна</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нохчийн</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маттахь</w:t>
            </w:r>
            <w:r w:rsidRPr="007D1C4D">
              <w:rPr>
                <w:rFonts w:ascii="Times New Roman" w:eastAsia="Times New Roman" w:hAnsi="Times New Roman" w:cs="Times New Roman"/>
                <w:spacing w:val="-4"/>
                <w:sz w:val="24"/>
              </w:rPr>
              <w:t xml:space="preserve"> </w:t>
            </w:r>
            <w:r w:rsidRPr="007D1C4D">
              <w:rPr>
                <w:rFonts w:ascii="Times New Roman" w:eastAsia="Times New Roman" w:hAnsi="Times New Roman" w:cs="Times New Roman"/>
                <w:sz w:val="24"/>
              </w:rPr>
              <w:t>йоцца</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довзийтаран</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текст</w:t>
            </w:r>
            <w:r w:rsidRPr="007D1C4D">
              <w:rPr>
                <w:rFonts w:ascii="Times New Roman" w:eastAsia="Times New Roman" w:hAnsi="Times New Roman" w:cs="Times New Roman"/>
                <w:spacing w:val="-4"/>
                <w:sz w:val="24"/>
              </w:rPr>
              <w:t xml:space="preserve"> </w:t>
            </w:r>
            <w:r w:rsidRPr="007D1C4D">
              <w:rPr>
                <w:rFonts w:ascii="Times New Roman" w:eastAsia="Times New Roman" w:hAnsi="Times New Roman" w:cs="Times New Roman"/>
                <w:sz w:val="24"/>
              </w:rPr>
              <w:t>хӀоттор.</w:t>
            </w:r>
          </w:p>
        </w:tc>
        <w:tc>
          <w:tcPr>
            <w:tcW w:w="2977" w:type="dxa"/>
          </w:tcPr>
          <w:p w:rsidR="007D1C4D" w:rsidRPr="007D1C4D" w:rsidRDefault="007D1C4D" w:rsidP="007D1C4D">
            <w:pPr>
              <w:rPr>
                <w:rFonts w:ascii="Times New Roman" w:eastAsia="Times New Roman" w:hAnsi="Times New Roman" w:cs="Times New Roman"/>
                <w:sz w:val="24"/>
              </w:rPr>
            </w:pPr>
          </w:p>
        </w:tc>
      </w:tr>
      <w:tr w:rsidR="007D1C4D" w:rsidRPr="007D1C4D" w:rsidTr="00EF0B46">
        <w:trPr>
          <w:trHeight w:val="3036"/>
        </w:trPr>
        <w:tc>
          <w:tcPr>
            <w:tcW w:w="2516" w:type="dxa"/>
          </w:tcPr>
          <w:p w:rsidR="007D1C4D" w:rsidRPr="007D1C4D" w:rsidRDefault="007D1C4D" w:rsidP="007D1C4D">
            <w:pPr>
              <w:rPr>
                <w:rFonts w:ascii="Times New Roman" w:eastAsia="Times New Roman" w:hAnsi="Times New Roman" w:cs="Times New Roman"/>
                <w:sz w:val="24"/>
              </w:rPr>
            </w:pPr>
          </w:p>
        </w:tc>
        <w:tc>
          <w:tcPr>
            <w:tcW w:w="9362" w:type="dxa"/>
          </w:tcPr>
          <w:p w:rsidR="007D1C4D" w:rsidRPr="007D1C4D" w:rsidRDefault="007D1C4D" w:rsidP="007D1C4D">
            <w:pPr>
              <w:spacing w:line="275" w:lineRule="exact"/>
              <w:ind w:left="107"/>
              <w:rPr>
                <w:rFonts w:ascii="Times New Roman" w:eastAsia="Times New Roman" w:hAnsi="Times New Roman" w:cs="Times New Roman"/>
                <w:sz w:val="24"/>
              </w:rPr>
            </w:pPr>
            <w:r w:rsidRPr="007D1C4D">
              <w:rPr>
                <w:rFonts w:ascii="Times New Roman" w:eastAsia="Times New Roman" w:hAnsi="Times New Roman" w:cs="Times New Roman"/>
                <w:sz w:val="24"/>
              </w:rPr>
              <w:t>ЛадогӀар:</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дешархоша</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ладугӀу</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хьехархочо</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йа</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говзаллин</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диктора</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дӀайоьшучу</w:t>
            </w:r>
          </w:p>
          <w:p w:rsidR="007D1C4D" w:rsidRPr="007D1C4D" w:rsidRDefault="007D1C4D" w:rsidP="007D1C4D">
            <w:pPr>
              <w:ind w:left="107"/>
              <w:rPr>
                <w:rFonts w:ascii="Times New Roman" w:eastAsia="Times New Roman" w:hAnsi="Times New Roman" w:cs="Times New Roman"/>
                <w:sz w:val="24"/>
              </w:rPr>
            </w:pPr>
            <w:r w:rsidRPr="007D1C4D">
              <w:rPr>
                <w:rFonts w:ascii="Times New Roman" w:eastAsia="Times New Roman" w:hAnsi="Times New Roman" w:cs="Times New Roman"/>
                <w:sz w:val="24"/>
              </w:rPr>
              <w:t>исбаьхьаллин</w:t>
            </w:r>
            <w:r w:rsidRPr="007D1C4D">
              <w:rPr>
                <w:rFonts w:ascii="Times New Roman" w:eastAsia="Times New Roman" w:hAnsi="Times New Roman" w:cs="Times New Roman"/>
                <w:spacing w:val="-4"/>
                <w:sz w:val="24"/>
              </w:rPr>
              <w:t xml:space="preserve"> </w:t>
            </w:r>
            <w:r w:rsidRPr="007D1C4D">
              <w:rPr>
                <w:rFonts w:ascii="Times New Roman" w:eastAsia="Times New Roman" w:hAnsi="Times New Roman" w:cs="Times New Roman"/>
                <w:sz w:val="24"/>
              </w:rPr>
              <w:t>тексте</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(таро</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йелахь,</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цу</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гӀуллакхна</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оьшучу</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гӀирсех</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пайда</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а</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оьцуш).</w:t>
            </w:r>
            <w:r w:rsidRPr="007D1C4D">
              <w:rPr>
                <w:rFonts w:ascii="Times New Roman" w:eastAsia="Times New Roman" w:hAnsi="Times New Roman" w:cs="Times New Roman"/>
                <w:spacing w:val="-57"/>
                <w:sz w:val="24"/>
              </w:rPr>
              <w:t xml:space="preserve"> </w:t>
            </w:r>
            <w:r w:rsidRPr="007D1C4D">
              <w:rPr>
                <w:rFonts w:ascii="Times New Roman" w:eastAsia="Times New Roman" w:hAnsi="Times New Roman" w:cs="Times New Roman"/>
                <w:sz w:val="24"/>
              </w:rPr>
              <w:t>ЛадоьгӀначу</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текстах</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муха</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кхетта</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хьажа</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хаттарш.</w:t>
            </w:r>
          </w:p>
          <w:p w:rsidR="007D1C4D" w:rsidRPr="007D1C4D" w:rsidRDefault="007D1C4D" w:rsidP="007D1C4D">
            <w:pPr>
              <w:ind w:left="107" w:right="602"/>
              <w:rPr>
                <w:rFonts w:ascii="Times New Roman" w:eastAsia="Times New Roman" w:hAnsi="Times New Roman" w:cs="Times New Roman"/>
                <w:sz w:val="24"/>
              </w:rPr>
            </w:pPr>
            <w:r w:rsidRPr="007D1C4D">
              <w:rPr>
                <w:rFonts w:ascii="Times New Roman" w:eastAsia="Times New Roman" w:hAnsi="Times New Roman" w:cs="Times New Roman"/>
                <w:sz w:val="24"/>
              </w:rPr>
              <w:t>Хезаш</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йешар:</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текстах</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кхетархьама</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цаторийла</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йолчу</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боларца</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дешархойх</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хӀорамма</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а</w:t>
            </w:r>
            <w:r w:rsidRPr="007D1C4D">
              <w:rPr>
                <w:rFonts w:ascii="Times New Roman" w:eastAsia="Times New Roman" w:hAnsi="Times New Roman" w:cs="Times New Roman"/>
                <w:spacing w:val="-57"/>
                <w:sz w:val="24"/>
              </w:rPr>
              <w:t xml:space="preserve"> </w:t>
            </w:r>
            <w:r w:rsidRPr="007D1C4D">
              <w:rPr>
                <w:rFonts w:ascii="Times New Roman" w:eastAsia="Times New Roman" w:hAnsi="Times New Roman" w:cs="Times New Roman"/>
                <w:sz w:val="24"/>
              </w:rPr>
              <w:t>хезаш</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йешар.</w:t>
            </w:r>
          </w:p>
          <w:p w:rsidR="007D1C4D" w:rsidRPr="007D1C4D" w:rsidRDefault="007D1C4D" w:rsidP="007D1C4D">
            <w:pPr>
              <w:ind w:left="107" w:right="872"/>
              <w:rPr>
                <w:rFonts w:ascii="Times New Roman" w:eastAsia="Times New Roman" w:hAnsi="Times New Roman" w:cs="Times New Roman"/>
                <w:sz w:val="24"/>
              </w:rPr>
            </w:pPr>
            <w:r w:rsidRPr="007D1C4D">
              <w:rPr>
                <w:rFonts w:ascii="Times New Roman" w:eastAsia="Times New Roman" w:hAnsi="Times New Roman" w:cs="Times New Roman"/>
                <w:sz w:val="24"/>
              </w:rPr>
              <w:t>Дагахь</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йешар:</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текст</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дагахь</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йешар,</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йешначух</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хиинарг</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дийцаре</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дан</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кечам</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бар.</w:t>
            </w:r>
            <w:r w:rsidRPr="007D1C4D">
              <w:rPr>
                <w:rFonts w:ascii="Times New Roman" w:eastAsia="Times New Roman" w:hAnsi="Times New Roman" w:cs="Times New Roman"/>
                <w:spacing w:val="-57"/>
                <w:sz w:val="24"/>
              </w:rPr>
              <w:t xml:space="preserve"> </w:t>
            </w:r>
            <w:r w:rsidRPr="007D1C4D">
              <w:rPr>
                <w:rFonts w:ascii="Times New Roman" w:eastAsia="Times New Roman" w:hAnsi="Times New Roman" w:cs="Times New Roman"/>
                <w:sz w:val="24"/>
              </w:rPr>
              <w:t>Байт</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дагахь</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Ӏамор.</w:t>
            </w:r>
          </w:p>
          <w:p w:rsidR="007D1C4D" w:rsidRPr="007D1C4D" w:rsidRDefault="007D1C4D" w:rsidP="007D1C4D">
            <w:pPr>
              <w:ind w:left="107" w:right="328"/>
              <w:rPr>
                <w:rFonts w:ascii="Times New Roman" w:eastAsia="Times New Roman" w:hAnsi="Times New Roman" w:cs="Times New Roman"/>
                <w:sz w:val="24"/>
              </w:rPr>
            </w:pPr>
            <w:r w:rsidRPr="007D1C4D">
              <w:rPr>
                <w:rFonts w:ascii="Times New Roman" w:eastAsia="Times New Roman" w:hAnsi="Times New Roman" w:cs="Times New Roman"/>
                <w:sz w:val="24"/>
              </w:rPr>
              <w:t>Цадевзачу</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дешнашца</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а, аларшца</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а</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болх</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бар:</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маьӀнех</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кхетархьама</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контекстан</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анализ</w:t>
            </w:r>
            <w:r w:rsidRPr="007D1C4D">
              <w:rPr>
                <w:rFonts w:ascii="Times New Roman" w:eastAsia="Times New Roman" w:hAnsi="Times New Roman" w:cs="Times New Roman"/>
                <w:spacing w:val="-57"/>
                <w:sz w:val="24"/>
              </w:rPr>
              <w:t xml:space="preserve"> </w:t>
            </w:r>
            <w:r w:rsidRPr="007D1C4D">
              <w:rPr>
                <w:rFonts w:ascii="Times New Roman" w:eastAsia="Times New Roman" w:hAnsi="Times New Roman" w:cs="Times New Roman"/>
                <w:sz w:val="24"/>
              </w:rPr>
              <w:t>йар;</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дошамца</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болх бар.</w:t>
            </w:r>
          </w:p>
          <w:p w:rsidR="007D1C4D" w:rsidRPr="007D1C4D" w:rsidRDefault="007D1C4D" w:rsidP="007D1C4D">
            <w:pPr>
              <w:ind w:left="815"/>
              <w:rPr>
                <w:rFonts w:ascii="Times New Roman" w:eastAsia="Times New Roman" w:hAnsi="Times New Roman" w:cs="Times New Roman"/>
                <w:sz w:val="24"/>
              </w:rPr>
            </w:pPr>
            <w:r w:rsidRPr="007D1C4D">
              <w:rPr>
                <w:rFonts w:ascii="Times New Roman" w:eastAsia="Times New Roman" w:hAnsi="Times New Roman" w:cs="Times New Roman"/>
                <w:sz w:val="24"/>
              </w:rPr>
              <w:t>Исбаьхьаллин</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говзаран</w:t>
            </w:r>
            <w:r w:rsidRPr="007D1C4D">
              <w:rPr>
                <w:rFonts w:ascii="Times New Roman" w:eastAsia="Times New Roman" w:hAnsi="Times New Roman" w:cs="Times New Roman"/>
                <w:spacing w:val="-4"/>
                <w:sz w:val="24"/>
              </w:rPr>
              <w:t xml:space="preserve"> </w:t>
            </w:r>
            <w:r w:rsidRPr="007D1C4D">
              <w:rPr>
                <w:rFonts w:ascii="Times New Roman" w:eastAsia="Times New Roman" w:hAnsi="Times New Roman" w:cs="Times New Roman"/>
                <w:sz w:val="24"/>
              </w:rPr>
              <w:t>анализ</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йар:</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коьрта</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идеяш</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гучуйахар.</w:t>
            </w:r>
          </w:p>
          <w:p w:rsidR="007D1C4D" w:rsidRPr="007D1C4D" w:rsidRDefault="007D1C4D" w:rsidP="007D1C4D">
            <w:pPr>
              <w:spacing w:before="1" w:line="257" w:lineRule="exact"/>
              <w:ind w:left="107"/>
              <w:rPr>
                <w:rFonts w:ascii="Times New Roman" w:eastAsia="Times New Roman" w:hAnsi="Times New Roman" w:cs="Times New Roman"/>
                <w:sz w:val="24"/>
              </w:rPr>
            </w:pPr>
            <w:r w:rsidRPr="007D1C4D">
              <w:rPr>
                <w:rFonts w:ascii="Times New Roman" w:eastAsia="Times New Roman" w:hAnsi="Times New Roman" w:cs="Times New Roman"/>
                <w:sz w:val="24"/>
              </w:rPr>
              <w:t>Исбаьхьаллин</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текстан</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анализ</w:t>
            </w:r>
            <w:r w:rsidRPr="007D1C4D">
              <w:rPr>
                <w:rFonts w:ascii="Times New Roman" w:eastAsia="Times New Roman" w:hAnsi="Times New Roman" w:cs="Times New Roman"/>
                <w:spacing w:val="-5"/>
                <w:sz w:val="24"/>
              </w:rPr>
              <w:t xml:space="preserve"> </w:t>
            </w:r>
            <w:r w:rsidRPr="007D1C4D">
              <w:rPr>
                <w:rFonts w:ascii="Times New Roman" w:eastAsia="Times New Roman" w:hAnsi="Times New Roman" w:cs="Times New Roman"/>
                <w:sz w:val="24"/>
              </w:rPr>
              <w:t>йар:</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исбаьхьаллин</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къегина</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хиларан</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(вастийн)</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а,</w:t>
            </w:r>
          </w:p>
        </w:tc>
        <w:tc>
          <w:tcPr>
            <w:tcW w:w="2977" w:type="dxa"/>
          </w:tcPr>
          <w:p w:rsidR="007D1C4D" w:rsidRPr="007D1C4D" w:rsidRDefault="007D1C4D" w:rsidP="007D1C4D">
            <w:pPr>
              <w:rPr>
                <w:rFonts w:ascii="Times New Roman" w:eastAsia="Times New Roman" w:hAnsi="Times New Roman" w:cs="Times New Roman"/>
                <w:sz w:val="24"/>
              </w:rPr>
            </w:pPr>
          </w:p>
        </w:tc>
      </w:tr>
    </w:tbl>
    <w:p w:rsidR="007D1C4D" w:rsidRPr="007D1C4D" w:rsidRDefault="007D1C4D" w:rsidP="007D1C4D">
      <w:pPr>
        <w:widowControl w:val="0"/>
        <w:autoSpaceDE w:val="0"/>
        <w:autoSpaceDN w:val="0"/>
        <w:spacing w:after="0" w:line="240" w:lineRule="auto"/>
        <w:rPr>
          <w:rFonts w:ascii="Times New Roman" w:eastAsia="Times New Roman" w:hAnsi="Times New Roman" w:cs="Times New Roman"/>
          <w:sz w:val="24"/>
        </w:rPr>
        <w:sectPr w:rsidR="007D1C4D" w:rsidRPr="007D1C4D">
          <w:pgSz w:w="16850" w:h="11920" w:orient="landscape"/>
          <w:pgMar w:top="980" w:right="760" w:bottom="1280" w:left="860" w:header="0" w:footer="1095" w:gutter="0"/>
          <w:cols w:space="720"/>
        </w:sectPr>
      </w:pPr>
    </w:p>
    <w:tbl>
      <w:tblPr>
        <w:tblStyle w:val="TableNormal"/>
        <w:tblW w:w="0" w:type="auto"/>
        <w:tblInd w:w="1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16"/>
        <w:gridCol w:w="9362"/>
        <w:gridCol w:w="2977"/>
      </w:tblGrid>
      <w:tr w:rsidR="007D1C4D" w:rsidRPr="007D1C4D" w:rsidTr="00EF0B46">
        <w:trPr>
          <w:trHeight w:val="3036"/>
        </w:trPr>
        <w:tc>
          <w:tcPr>
            <w:tcW w:w="2516" w:type="dxa"/>
          </w:tcPr>
          <w:p w:rsidR="007D1C4D" w:rsidRPr="007D1C4D" w:rsidRDefault="007D1C4D" w:rsidP="007D1C4D">
            <w:pPr>
              <w:rPr>
                <w:rFonts w:ascii="Times New Roman" w:eastAsia="Times New Roman" w:hAnsi="Times New Roman" w:cs="Times New Roman"/>
                <w:sz w:val="24"/>
              </w:rPr>
            </w:pPr>
          </w:p>
        </w:tc>
        <w:tc>
          <w:tcPr>
            <w:tcW w:w="9362" w:type="dxa"/>
          </w:tcPr>
          <w:p w:rsidR="007D1C4D" w:rsidRPr="007D1C4D" w:rsidRDefault="007D1C4D" w:rsidP="007D1C4D">
            <w:pPr>
              <w:spacing w:line="275" w:lineRule="exact"/>
              <w:ind w:left="107"/>
              <w:rPr>
                <w:rFonts w:ascii="Times New Roman" w:eastAsia="Times New Roman" w:hAnsi="Times New Roman" w:cs="Times New Roman"/>
                <w:sz w:val="24"/>
              </w:rPr>
            </w:pPr>
            <w:r w:rsidRPr="007D1C4D">
              <w:rPr>
                <w:rFonts w:ascii="Times New Roman" w:eastAsia="Times New Roman" w:hAnsi="Times New Roman" w:cs="Times New Roman"/>
                <w:sz w:val="24"/>
              </w:rPr>
              <w:t>литературин</w:t>
            </w:r>
            <w:r w:rsidRPr="007D1C4D">
              <w:rPr>
                <w:rFonts w:ascii="Times New Roman" w:eastAsia="Times New Roman" w:hAnsi="Times New Roman" w:cs="Times New Roman"/>
                <w:spacing w:val="-5"/>
                <w:sz w:val="24"/>
              </w:rPr>
              <w:t xml:space="preserve"> </w:t>
            </w:r>
            <w:r w:rsidRPr="007D1C4D">
              <w:rPr>
                <w:rFonts w:ascii="Times New Roman" w:eastAsia="Times New Roman" w:hAnsi="Times New Roman" w:cs="Times New Roman"/>
                <w:sz w:val="24"/>
              </w:rPr>
              <w:t>кепийн</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а</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гӀирсех</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пайдаэцарх</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кхетар.</w:t>
            </w:r>
          </w:p>
          <w:p w:rsidR="007D1C4D" w:rsidRPr="007D1C4D" w:rsidRDefault="007D1C4D" w:rsidP="007D1C4D">
            <w:pPr>
              <w:ind w:left="107" w:right="309"/>
              <w:rPr>
                <w:rFonts w:ascii="Times New Roman" w:eastAsia="Times New Roman" w:hAnsi="Times New Roman" w:cs="Times New Roman"/>
                <w:sz w:val="24"/>
              </w:rPr>
            </w:pPr>
            <w:r w:rsidRPr="007D1C4D">
              <w:rPr>
                <w:rFonts w:ascii="Times New Roman" w:eastAsia="Times New Roman" w:hAnsi="Times New Roman" w:cs="Times New Roman"/>
                <w:sz w:val="24"/>
              </w:rPr>
              <w:t>Турпалхойн мах хадор: турпалхочун амалан коьрта битамаш билгалбаха хаар; церан</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леларца амал йовзар; турпалхойн леларийн бахьана довзийта а, церан гӀуллакхийн мах</w:t>
            </w:r>
            <w:r w:rsidRPr="007D1C4D">
              <w:rPr>
                <w:rFonts w:ascii="Times New Roman" w:eastAsia="Times New Roman" w:hAnsi="Times New Roman" w:cs="Times New Roman"/>
                <w:spacing w:val="-57"/>
                <w:sz w:val="24"/>
              </w:rPr>
              <w:t xml:space="preserve"> </w:t>
            </w:r>
            <w:r w:rsidRPr="007D1C4D">
              <w:rPr>
                <w:rFonts w:ascii="Times New Roman" w:eastAsia="Times New Roman" w:hAnsi="Times New Roman" w:cs="Times New Roman"/>
                <w:sz w:val="24"/>
              </w:rPr>
              <w:t>хадон а</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хаар.</w:t>
            </w:r>
          </w:p>
          <w:p w:rsidR="007D1C4D" w:rsidRPr="007D1C4D" w:rsidRDefault="007D1C4D" w:rsidP="007D1C4D">
            <w:pPr>
              <w:ind w:left="107"/>
              <w:rPr>
                <w:rFonts w:ascii="Times New Roman" w:eastAsia="Times New Roman" w:hAnsi="Times New Roman" w:cs="Times New Roman"/>
                <w:sz w:val="24"/>
              </w:rPr>
            </w:pPr>
            <w:r w:rsidRPr="007D1C4D">
              <w:rPr>
                <w:rFonts w:ascii="Times New Roman" w:eastAsia="Times New Roman" w:hAnsi="Times New Roman" w:cs="Times New Roman"/>
                <w:sz w:val="24"/>
              </w:rPr>
              <w:t>Ӏаморан</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текстаца</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диалог:</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хӀиттийнчу</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хаттаршна</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жоьпаш;</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кхачамбацар дӀадаккха</w:t>
            </w:r>
            <w:r w:rsidRPr="007D1C4D">
              <w:rPr>
                <w:rFonts w:ascii="Times New Roman" w:eastAsia="Times New Roman" w:hAnsi="Times New Roman" w:cs="Times New Roman"/>
                <w:spacing w:val="-4"/>
                <w:sz w:val="24"/>
              </w:rPr>
              <w:t xml:space="preserve"> </w:t>
            </w:r>
            <w:r w:rsidRPr="007D1C4D">
              <w:rPr>
                <w:rFonts w:ascii="Times New Roman" w:eastAsia="Times New Roman" w:hAnsi="Times New Roman" w:cs="Times New Roman"/>
                <w:sz w:val="24"/>
              </w:rPr>
              <w:t>шайн</w:t>
            </w:r>
            <w:r w:rsidRPr="007D1C4D">
              <w:rPr>
                <w:rFonts w:ascii="Times New Roman" w:eastAsia="Times New Roman" w:hAnsi="Times New Roman" w:cs="Times New Roman"/>
                <w:spacing w:val="-57"/>
                <w:sz w:val="24"/>
              </w:rPr>
              <w:t xml:space="preserve"> </w:t>
            </w:r>
            <w:r w:rsidRPr="007D1C4D">
              <w:rPr>
                <w:rFonts w:ascii="Times New Roman" w:eastAsia="Times New Roman" w:hAnsi="Times New Roman" w:cs="Times New Roman"/>
                <w:sz w:val="24"/>
              </w:rPr>
              <w:t>хьежам</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бовзийтар;</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шайна</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хетачун</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а, сацаман</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а бухедиллар</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довзийта</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хаар.</w:t>
            </w:r>
          </w:p>
          <w:p w:rsidR="007D1C4D" w:rsidRPr="007D1C4D" w:rsidRDefault="007D1C4D" w:rsidP="007D1C4D">
            <w:pPr>
              <w:ind w:left="107" w:right="888"/>
              <w:jc w:val="both"/>
              <w:rPr>
                <w:rFonts w:ascii="Times New Roman" w:eastAsia="Times New Roman" w:hAnsi="Times New Roman" w:cs="Times New Roman"/>
                <w:sz w:val="24"/>
              </w:rPr>
            </w:pPr>
            <w:r w:rsidRPr="007D1C4D">
              <w:rPr>
                <w:rFonts w:ascii="Times New Roman" w:eastAsia="Times New Roman" w:hAnsi="Times New Roman" w:cs="Times New Roman"/>
                <w:sz w:val="24"/>
              </w:rPr>
              <w:t>Текстехь хӀиттийнчу гӀиллакх-оьздангаллин а, историко-культурин а, кхидолчу а</w:t>
            </w:r>
            <w:r w:rsidRPr="007D1C4D">
              <w:rPr>
                <w:rFonts w:ascii="Times New Roman" w:eastAsia="Times New Roman" w:hAnsi="Times New Roman" w:cs="Times New Roman"/>
                <w:spacing w:val="-57"/>
                <w:sz w:val="24"/>
              </w:rPr>
              <w:t xml:space="preserve"> </w:t>
            </w:r>
            <w:r w:rsidRPr="007D1C4D">
              <w:rPr>
                <w:rFonts w:ascii="Times New Roman" w:eastAsia="Times New Roman" w:hAnsi="Times New Roman" w:cs="Times New Roman"/>
                <w:sz w:val="24"/>
              </w:rPr>
              <w:t>хаттарийн анализ йар; гонахарчу бакъдолчун хьежамца царна жоьпаш лаха хаар.</w:t>
            </w:r>
            <w:r w:rsidRPr="007D1C4D">
              <w:rPr>
                <w:rFonts w:ascii="Times New Roman" w:eastAsia="Times New Roman" w:hAnsi="Times New Roman" w:cs="Times New Roman"/>
                <w:spacing w:val="-57"/>
                <w:sz w:val="24"/>
              </w:rPr>
              <w:t xml:space="preserve"> </w:t>
            </w:r>
            <w:r w:rsidRPr="007D1C4D">
              <w:rPr>
                <w:rFonts w:ascii="Times New Roman" w:eastAsia="Times New Roman" w:hAnsi="Times New Roman" w:cs="Times New Roman"/>
                <w:sz w:val="24"/>
              </w:rPr>
              <w:t>Классал</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арахьара</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йешар:</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схьайеллачу</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говзарех</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шаьш йеша</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говзар</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харжар.</w:t>
            </w:r>
          </w:p>
          <w:p w:rsidR="007D1C4D" w:rsidRPr="007D1C4D" w:rsidRDefault="007D1C4D" w:rsidP="007D1C4D">
            <w:pPr>
              <w:spacing w:line="270" w:lineRule="atLeast"/>
              <w:ind w:left="107" w:right="1008"/>
              <w:jc w:val="both"/>
              <w:rPr>
                <w:rFonts w:ascii="Times New Roman" w:eastAsia="Times New Roman" w:hAnsi="Times New Roman" w:cs="Times New Roman"/>
                <w:sz w:val="24"/>
              </w:rPr>
            </w:pPr>
            <w:r w:rsidRPr="007D1C4D">
              <w:rPr>
                <w:rFonts w:ascii="Times New Roman" w:eastAsia="Times New Roman" w:hAnsi="Times New Roman" w:cs="Times New Roman"/>
                <w:sz w:val="24"/>
              </w:rPr>
              <w:t>Тобанехь</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болх:</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кхидӀа</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йийцаре</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йаран</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Ӏалашонца</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тобанехь</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шаьш</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йешар;</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Ӏаматан</w:t>
            </w:r>
            <w:r w:rsidRPr="007D1C4D">
              <w:rPr>
                <w:rFonts w:ascii="Times New Roman" w:eastAsia="Times New Roman" w:hAnsi="Times New Roman" w:cs="Times New Roman"/>
                <w:spacing w:val="-58"/>
                <w:sz w:val="24"/>
              </w:rPr>
              <w:t xml:space="preserve"> </w:t>
            </w:r>
            <w:r w:rsidRPr="007D1C4D">
              <w:rPr>
                <w:rFonts w:ascii="Times New Roman" w:eastAsia="Times New Roman" w:hAnsi="Times New Roman" w:cs="Times New Roman"/>
                <w:sz w:val="24"/>
              </w:rPr>
              <w:t>текстехь</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йа</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кхечу диллинчу</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хьостанашкахь хаамаш лахар.</w:t>
            </w:r>
          </w:p>
        </w:tc>
        <w:tc>
          <w:tcPr>
            <w:tcW w:w="2977" w:type="dxa"/>
          </w:tcPr>
          <w:p w:rsidR="007D1C4D" w:rsidRPr="007D1C4D" w:rsidRDefault="007D1C4D" w:rsidP="007D1C4D">
            <w:pPr>
              <w:rPr>
                <w:rFonts w:ascii="Times New Roman" w:eastAsia="Times New Roman" w:hAnsi="Times New Roman" w:cs="Times New Roman"/>
                <w:sz w:val="24"/>
              </w:rPr>
            </w:pPr>
          </w:p>
        </w:tc>
      </w:tr>
      <w:tr w:rsidR="007D1C4D" w:rsidRPr="007D1C4D" w:rsidTr="00EF0B46">
        <w:trPr>
          <w:trHeight w:val="5244"/>
        </w:trPr>
        <w:tc>
          <w:tcPr>
            <w:tcW w:w="2516" w:type="dxa"/>
          </w:tcPr>
          <w:p w:rsidR="007D1C4D" w:rsidRPr="007D1C4D" w:rsidRDefault="007D1C4D" w:rsidP="007D1C4D">
            <w:pPr>
              <w:rPr>
                <w:rFonts w:ascii="Times New Roman" w:eastAsia="Times New Roman" w:hAnsi="Times New Roman" w:cs="Times New Roman"/>
                <w:sz w:val="24"/>
              </w:rPr>
            </w:pPr>
          </w:p>
        </w:tc>
        <w:tc>
          <w:tcPr>
            <w:tcW w:w="9362" w:type="dxa"/>
          </w:tcPr>
          <w:p w:rsidR="007D1C4D" w:rsidRPr="007D1C4D" w:rsidRDefault="007D1C4D" w:rsidP="007D1C4D">
            <w:pPr>
              <w:ind w:left="107" w:right="602"/>
              <w:rPr>
                <w:rFonts w:ascii="Times New Roman" w:eastAsia="Times New Roman" w:hAnsi="Times New Roman" w:cs="Times New Roman"/>
                <w:sz w:val="24"/>
              </w:rPr>
            </w:pPr>
            <w:r w:rsidRPr="007D1C4D">
              <w:rPr>
                <w:rFonts w:ascii="Times New Roman" w:eastAsia="Times New Roman" w:hAnsi="Times New Roman" w:cs="Times New Roman"/>
                <w:sz w:val="24"/>
              </w:rPr>
              <w:t>Хезаш</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йешар:</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текстах</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кхетархьама</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цаторийла</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йолчу</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боларца</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дешархойх</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хӀорамма</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а</w:t>
            </w:r>
            <w:r w:rsidRPr="007D1C4D">
              <w:rPr>
                <w:rFonts w:ascii="Times New Roman" w:eastAsia="Times New Roman" w:hAnsi="Times New Roman" w:cs="Times New Roman"/>
                <w:spacing w:val="-57"/>
                <w:sz w:val="24"/>
              </w:rPr>
              <w:t xml:space="preserve"> </w:t>
            </w:r>
            <w:r w:rsidRPr="007D1C4D">
              <w:rPr>
                <w:rFonts w:ascii="Times New Roman" w:eastAsia="Times New Roman" w:hAnsi="Times New Roman" w:cs="Times New Roman"/>
                <w:sz w:val="24"/>
              </w:rPr>
              <w:t>хезаш</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йешар.</w:t>
            </w:r>
          </w:p>
          <w:p w:rsidR="007D1C4D" w:rsidRPr="007D1C4D" w:rsidRDefault="007D1C4D" w:rsidP="007D1C4D">
            <w:pPr>
              <w:ind w:left="107"/>
              <w:rPr>
                <w:rFonts w:ascii="Times New Roman" w:eastAsia="Times New Roman" w:hAnsi="Times New Roman" w:cs="Times New Roman"/>
                <w:sz w:val="24"/>
              </w:rPr>
            </w:pPr>
            <w:r w:rsidRPr="007D1C4D">
              <w:rPr>
                <w:rFonts w:ascii="Times New Roman" w:eastAsia="Times New Roman" w:hAnsi="Times New Roman" w:cs="Times New Roman"/>
                <w:sz w:val="24"/>
              </w:rPr>
              <w:t>Дагахь</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йешар:</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текст</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дагахь</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йешар,</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йешначух</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хиинарг</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дийцаре</w:t>
            </w:r>
            <w:r w:rsidRPr="007D1C4D">
              <w:rPr>
                <w:rFonts w:ascii="Times New Roman" w:eastAsia="Times New Roman" w:hAnsi="Times New Roman" w:cs="Times New Roman"/>
                <w:spacing w:val="-4"/>
                <w:sz w:val="24"/>
              </w:rPr>
              <w:t xml:space="preserve"> </w:t>
            </w:r>
            <w:r w:rsidRPr="007D1C4D">
              <w:rPr>
                <w:rFonts w:ascii="Times New Roman" w:eastAsia="Times New Roman" w:hAnsi="Times New Roman" w:cs="Times New Roman"/>
                <w:sz w:val="24"/>
              </w:rPr>
              <w:t>дан</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кечамбар.</w:t>
            </w:r>
          </w:p>
          <w:p w:rsidR="007D1C4D" w:rsidRPr="007D1C4D" w:rsidRDefault="007D1C4D" w:rsidP="007D1C4D">
            <w:pPr>
              <w:ind w:left="107" w:right="418"/>
              <w:rPr>
                <w:rFonts w:ascii="Times New Roman" w:eastAsia="Times New Roman" w:hAnsi="Times New Roman" w:cs="Times New Roman"/>
                <w:sz w:val="24"/>
              </w:rPr>
            </w:pPr>
            <w:r w:rsidRPr="007D1C4D">
              <w:rPr>
                <w:rFonts w:ascii="Times New Roman" w:eastAsia="Times New Roman" w:hAnsi="Times New Roman" w:cs="Times New Roman"/>
                <w:sz w:val="24"/>
              </w:rPr>
              <w:t>Инзаре-тамашийна а, Ӏар-дахаран а, дийнатех а долу туьйранаш вовшех къастон хаар.</w:t>
            </w:r>
            <w:r w:rsidRPr="007D1C4D">
              <w:rPr>
                <w:rFonts w:ascii="Times New Roman" w:eastAsia="Times New Roman" w:hAnsi="Times New Roman" w:cs="Times New Roman"/>
                <w:spacing w:val="-58"/>
                <w:sz w:val="24"/>
              </w:rPr>
              <w:t xml:space="preserve"> </w:t>
            </w:r>
            <w:r w:rsidRPr="007D1C4D">
              <w:rPr>
                <w:rFonts w:ascii="Times New Roman" w:eastAsia="Times New Roman" w:hAnsi="Times New Roman" w:cs="Times New Roman"/>
                <w:sz w:val="24"/>
              </w:rPr>
              <w:t>Цадевзачу дешнашца а, аларшца а болх бар: маьӀнех кхетархьама контекстан анализ</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йар;</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Ӏаматехь йеллачу дошамца</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болх бар.</w:t>
            </w:r>
          </w:p>
          <w:p w:rsidR="007D1C4D" w:rsidRPr="007D1C4D" w:rsidRDefault="007D1C4D" w:rsidP="007D1C4D">
            <w:pPr>
              <w:ind w:left="107"/>
              <w:rPr>
                <w:rFonts w:ascii="Times New Roman" w:eastAsia="Times New Roman" w:hAnsi="Times New Roman" w:cs="Times New Roman"/>
                <w:sz w:val="24"/>
              </w:rPr>
            </w:pPr>
            <w:r w:rsidRPr="007D1C4D">
              <w:rPr>
                <w:rFonts w:ascii="Times New Roman" w:eastAsia="Times New Roman" w:hAnsi="Times New Roman" w:cs="Times New Roman"/>
                <w:sz w:val="24"/>
              </w:rPr>
              <w:t>Исбаьхьаллин</w:t>
            </w:r>
            <w:r w:rsidRPr="007D1C4D">
              <w:rPr>
                <w:rFonts w:ascii="Times New Roman" w:eastAsia="Times New Roman" w:hAnsi="Times New Roman" w:cs="Times New Roman"/>
                <w:spacing w:val="-4"/>
                <w:sz w:val="24"/>
              </w:rPr>
              <w:t xml:space="preserve"> </w:t>
            </w:r>
            <w:r w:rsidRPr="007D1C4D">
              <w:rPr>
                <w:rFonts w:ascii="Times New Roman" w:eastAsia="Times New Roman" w:hAnsi="Times New Roman" w:cs="Times New Roman"/>
                <w:sz w:val="24"/>
              </w:rPr>
              <w:t>говзаран</w:t>
            </w:r>
            <w:r w:rsidRPr="007D1C4D">
              <w:rPr>
                <w:rFonts w:ascii="Times New Roman" w:eastAsia="Times New Roman" w:hAnsi="Times New Roman" w:cs="Times New Roman"/>
                <w:spacing w:val="-4"/>
                <w:sz w:val="24"/>
              </w:rPr>
              <w:t xml:space="preserve"> </w:t>
            </w:r>
            <w:r w:rsidRPr="007D1C4D">
              <w:rPr>
                <w:rFonts w:ascii="Times New Roman" w:eastAsia="Times New Roman" w:hAnsi="Times New Roman" w:cs="Times New Roman"/>
                <w:sz w:val="24"/>
              </w:rPr>
              <w:t>анализ</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йар:</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коьрта</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идеяш</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гучуйахар.</w:t>
            </w:r>
          </w:p>
          <w:p w:rsidR="007D1C4D" w:rsidRPr="007D1C4D" w:rsidRDefault="007D1C4D" w:rsidP="007D1C4D">
            <w:pPr>
              <w:ind w:left="107"/>
              <w:rPr>
                <w:rFonts w:ascii="Times New Roman" w:eastAsia="Times New Roman" w:hAnsi="Times New Roman" w:cs="Times New Roman"/>
                <w:sz w:val="24"/>
              </w:rPr>
            </w:pPr>
            <w:r w:rsidRPr="007D1C4D">
              <w:rPr>
                <w:rFonts w:ascii="Times New Roman" w:eastAsia="Times New Roman" w:hAnsi="Times New Roman" w:cs="Times New Roman"/>
                <w:sz w:val="24"/>
              </w:rPr>
              <w:t>Турпалхойн мах хадор: турпалхочун амалан коьрта битамаш билгалбаха хаар; церан</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леларца</w:t>
            </w:r>
            <w:r w:rsidRPr="007D1C4D">
              <w:rPr>
                <w:rFonts w:ascii="Times New Roman" w:eastAsia="Times New Roman" w:hAnsi="Times New Roman" w:cs="Times New Roman"/>
                <w:spacing w:val="-4"/>
                <w:sz w:val="24"/>
              </w:rPr>
              <w:t xml:space="preserve"> </w:t>
            </w:r>
            <w:r w:rsidRPr="007D1C4D">
              <w:rPr>
                <w:rFonts w:ascii="Times New Roman" w:eastAsia="Times New Roman" w:hAnsi="Times New Roman" w:cs="Times New Roman"/>
                <w:sz w:val="24"/>
              </w:rPr>
              <w:t>амал</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йовзар;</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турпалхойн</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леларийн</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бахьана</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довзийта</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а,</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церан</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гӀуллакхийн</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мах</w:t>
            </w:r>
            <w:r w:rsidRPr="007D1C4D">
              <w:rPr>
                <w:rFonts w:ascii="Times New Roman" w:eastAsia="Times New Roman" w:hAnsi="Times New Roman" w:cs="Times New Roman"/>
                <w:spacing w:val="-57"/>
                <w:sz w:val="24"/>
              </w:rPr>
              <w:t xml:space="preserve"> </w:t>
            </w:r>
            <w:r w:rsidRPr="007D1C4D">
              <w:rPr>
                <w:rFonts w:ascii="Times New Roman" w:eastAsia="Times New Roman" w:hAnsi="Times New Roman" w:cs="Times New Roman"/>
                <w:sz w:val="24"/>
              </w:rPr>
              <w:t>хадон а</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хаар.</w:t>
            </w:r>
          </w:p>
          <w:p w:rsidR="007D1C4D" w:rsidRPr="007D1C4D" w:rsidRDefault="007D1C4D" w:rsidP="007D1C4D">
            <w:pPr>
              <w:ind w:left="107"/>
              <w:rPr>
                <w:rFonts w:ascii="Times New Roman" w:eastAsia="Times New Roman" w:hAnsi="Times New Roman" w:cs="Times New Roman"/>
                <w:sz w:val="24"/>
              </w:rPr>
            </w:pPr>
            <w:r w:rsidRPr="007D1C4D">
              <w:rPr>
                <w:rFonts w:ascii="Times New Roman" w:eastAsia="Times New Roman" w:hAnsi="Times New Roman" w:cs="Times New Roman"/>
                <w:sz w:val="24"/>
              </w:rPr>
              <w:t>Ӏаморан</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текстаца</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диалог:</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хӀиттийнчу</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хаттаршна</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жоьпаш;</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кхачамбацар дӀадаккха</w:t>
            </w:r>
            <w:r w:rsidRPr="007D1C4D">
              <w:rPr>
                <w:rFonts w:ascii="Times New Roman" w:eastAsia="Times New Roman" w:hAnsi="Times New Roman" w:cs="Times New Roman"/>
                <w:spacing w:val="-4"/>
                <w:sz w:val="24"/>
              </w:rPr>
              <w:t xml:space="preserve"> </w:t>
            </w:r>
            <w:r w:rsidRPr="007D1C4D">
              <w:rPr>
                <w:rFonts w:ascii="Times New Roman" w:eastAsia="Times New Roman" w:hAnsi="Times New Roman" w:cs="Times New Roman"/>
                <w:sz w:val="24"/>
              </w:rPr>
              <w:t>шайн</w:t>
            </w:r>
            <w:r w:rsidRPr="007D1C4D">
              <w:rPr>
                <w:rFonts w:ascii="Times New Roman" w:eastAsia="Times New Roman" w:hAnsi="Times New Roman" w:cs="Times New Roman"/>
                <w:spacing w:val="-57"/>
                <w:sz w:val="24"/>
              </w:rPr>
              <w:t xml:space="preserve"> </w:t>
            </w:r>
            <w:r w:rsidRPr="007D1C4D">
              <w:rPr>
                <w:rFonts w:ascii="Times New Roman" w:eastAsia="Times New Roman" w:hAnsi="Times New Roman" w:cs="Times New Roman"/>
                <w:sz w:val="24"/>
              </w:rPr>
              <w:t>хьежам</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бовзийтар;</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шайна</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хетачун</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а, сацаман</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а</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бухедиллар</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довзийта</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хаар.</w:t>
            </w:r>
          </w:p>
          <w:p w:rsidR="007D1C4D" w:rsidRPr="007D1C4D" w:rsidRDefault="007D1C4D" w:rsidP="007D1C4D">
            <w:pPr>
              <w:ind w:left="107" w:right="55"/>
              <w:rPr>
                <w:rFonts w:ascii="Times New Roman" w:eastAsia="Times New Roman" w:hAnsi="Times New Roman" w:cs="Times New Roman"/>
                <w:sz w:val="24"/>
              </w:rPr>
            </w:pPr>
            <w:r w:rsidRPr="007D1C4D">
              <w:rPr>
                <w:rFonts w:ascii="Times New Roman" w:eastAsia="Times New Roman" w:hAnsi="Times New Roman" w:cs="Times New Roman"/>
                <w:sz w:val="24"/>
              </w:rPr>
              <w:t>Кхоллараллин</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болх:</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ролашца</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йешар;</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сурт</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хӀоттор;</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турпалхойн</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бӀаьран</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васташ</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хӀиттор;</w:t>
            </w:r>
            <w:r w:rsidRPr="007D1C4D">
              <w:rPr>
                <w:rFonts w:ascii="Times New Roman" w:eastAsia="Times New Roman" w:hAnsi="Times New Roman" w:cs="Times New Roman"/>
                <w:spacing w:val="-57"/>
                <w:sz w:val="24"/>
              </w:rPr>
              <w:t xml:space="preserve"> </w:t>
            </w:r>
            <w:r w:rsidRPr="007D1C4D">
              <w:rPr>
                <w:rFonts w:ascii="Times New Roman" w:eastAsia="Times New Roman" w:hAnsi="Times New Roman" w:cs="Times New Roman"/>
                <w:sz w:val="24"/>
              </w:rPr>
              <w:t>цу</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декъехь хьахийнчу</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проблемашца</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доцца</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дийцар хӀоттор.</w:t>
            </w:r>
          </w:p>
          <w:p w:rsidR="007D1C4D" w:rsidRPr="007D1C4D" w:rsidRDefault="007D1C4D" w:rsidP="007D1C4D">
            <w:pPr>
              <w:ind w:left="107"/>
              <w:rPr>
                <w:rFonts w:ascii="Times New Roman" w:eastAsia="Times New Roman" w:hAnsi="Times New Roman" w:cs="Times New Roman"/>
                <w:sz w:val="24"/>
              </w:rPr>
            </w:pPr>
            <w:r w:rsidRPr="007D1C4D">
              <w:rPr>
                <w:rFonts w:ascii="Times New Roman" w:eastAsia="Times New Roman" w:hAnsi="Times New Roman" w:cs="Times New Roman"/>
                <w:sz w:val="24"/>
              </w:rPr>
              <w:t>Схьайийцар.</w:t>
            </w:r>
          </w:p>
          <w:p w:rsidR="007D1C4D" w:rsidRPr="007D1C4D" w:rsidRDefault="007D1C4D" w:rsidP="007D1C4D">
            <w:pPr>
              <w:ind w:left="107"/>
              <w:rPr>
                <w:rFonts w:ascii="Times New Roman" w:eastAsia="Times New Roman" w:hAnsi="Times New Roman" w:cs="Times New Roman"/>
                <w:sz w:val="24"/>
              </w:rPr>
            </w:pPr>
            <w:r w:rsidRPr="007D1C4D">
              <w:rPr>
                <w:rFonts w:ascii="Times New Roman" w:eastAsia="Times New Roman" w:hAnsi="Times New Roman" w:cs="Times New Roman"/>
                <w:sz w:val="24"/>
              </w:rPr>
              <w:t>Классал</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арахьара</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йешар:</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схьайеллачу</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говзарех шаьш</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йеша говзар</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харжар.</w:t>
            </w:r>
          </w:p>
          <w:p w:rsidR="007D1C4D" w:rsidRPr="007D1C4D" w:rsidRDefault="007D1C4D" w:rsidP="007D1C4D">
            <w:pPr>
              <w:ind w:left="107" w:right="775"/>
              <w:rPr>
                <w:rFonts w:ascii="Times New Roman" w:eastAsia="Times New Roman" w:hAnsi="Times New Roman" w:cs="Times New Roman"/>
                <w:sz w:val="24"/>
              </w:rPr>
            </w:pPr>
            <w:r w:rsidRPr="007D1C4D">
              <w:rPr>
                <w:rFonts w:ascii="Times New Roman" w:eastAsia="Times New Roman" w:hAnsi="Times New Roman" w:cs="Times New Roman"/>
                <w:sz w:val="24"/>
              </w:rPr>
              <w:t>Тобанехь</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болх:</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Ӏаматан</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текстехь</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йа</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кхечу</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диллинчу</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хьостанашкахь</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хаамаш</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лахар;</w:t>
            </w:r>
            <w:r w:rsidRPr="007D1C4D">
              <w:rPr>
                <w:rFonts w:ascii="Times New Roman" w:eastAsia="Times New Roman" w:hAnsi="Times New Roman" w:cs="Times New Roman"/>
                <w:spacing w:val="-57"/>
                <w:sz w:val="24"/>
              </w:rPr>
              <w:t xml:space="preserve"> </w:t>
            </w:r>
            <w:r w:rsidRPr="007D1C4D">
              <w:rPr>
                <w:rFonts w:ascii="Times New Roman" w:eastAsia="Times New Roman" w:hAnsi="Times New Roman" w:cs="Times New Roman"/>
                <w:sz w:val="24"/>
              </w:rPr>
              <w:t>говзарехь</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нислучу</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лексикин маьӀнех</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кхетор.</w:t>
            </w:r>
          </w:p>
          <w:p w:rsidR="007D1C4D" w:rsidRPr="007D1C4D" w:rsidRDefault="007D1C4D" w:rsidP="007D1C4D">
            <w:pPr>
              <w:spacing w:line="257" w:lineRule="exact"/>
              <w:ind w:left="107"/>
              <w:rPr>
                <w:rFonts w:ascii="Times New Roman" w:eastAsia="Times New Roman" w:hAnsi="Times New Roman" w:cs="Times New Roman"/>
                <w:sz w:val="24"/>
              </w:rPr>
            </w:pPr>
            <w:r w:rsidRPr="007D1C4D">
              <w:rPr>
                <w:rFonts w:ascii="Times New Roman" w:eastAsia="Times New Roman" w:hAnsi="Times New Roman" w:cs="Times New Roman"/>
                <w:sz w:val="24"/>
              </w:rPr>
              <w:t>Талламан</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болх.</w:t>
            </w:r>
          </w:p>
        </w:tc>
        <w:tc>
          <w:tcPr>
            <w:tcW w:w="2977" w:type="dxa"/>
          </w:tcPr>
          <w:p w:rsidR="007D1C4D" w:rsidRPr="007D1C4D" w:rsidRDefault="007D1C4D" w:rsidP="007D1C4D">
            <w:pPr>
              <w:rPr>
                <w:rFonts w:ascii="Times New Roman" w:eastAsia="Times New Roman" w:hAnsi="Times New Roman" w:cs="Times New Roman"/>
                <w:sz w:val="24"/>
              </w:rPr>
            </w:pPr>
          </w:p>
        </w:tc>
      </w:tr>
      <w:tr w:rsidR="007D1C4D" w:rsidRPr="007D1C4D" w:rsidTr="00EF0B46">
        <w:trPr>
          <w:trHeight w:val="1104"/>
        </w:trPr>
        <w:tc>
          <w:tcPr>
            <w:tcW w:w="2516" w:type="dxa"/>
          </w:tcPr>
          <w:p w:rsidR="007D1C4D" w:rsidRPr="007D1C4D" w:rsidRDefault="007D1C4D" w:rsidP="007D1C4D">
            <w:pPr>
              <w:rPr>
                <w:rFonts w:ascii="Times New Roman" w:eastAsia="Times New Roman" w:hAnsi="Times New Roman" w:cs="Times New Roman"/>
                <w:sz w:val="24"/>
              </w:rPr>
            </w:pPr>
          </w:p>
        </w:tc>
        <w:tc>
          <w:tcPr>
            <w:tcW w:w="9362" w:type="dxa"/>
          </w:tcPr>
          <w:p w:rsidR="007D1C4D" w:rsidRPr="007D1C4D" w:rsidRDefault="007D1C4D" w:rsidP="007D1C4D">
            <w:pPr>
              <w:ind w:left="107"/>
              <w:rPr>
                <w:rFonts w:ascii="Times New Roman" w:eastAsia="Times New Roman" w:hAnsi="Times New Roman" w:cs="Times New Roman"/>
                <w:sz w:val="24"/>
              </w:rPr>
            </w:pPr>
            <w:r w:rsidRPr="007D1C4D">
              <w:rPr>
                <w:rFonts w:ascii="Times New Roman" w:eastAsia="Times New Roman" w:hAnsi="Times New Roman" w:cs="Times New Roman"/>
                <w:sz w:val="24"/>
              </w:rPr>
              <w:t>Ӏаморан</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текстаца</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диалог:</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хӀиттийнчу</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хаттаршна</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жоьпаш;</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кхачамбацар дӀадаккха</w:t>
            </w:r>
            <w:r w:rsidRPr="007D1C4D">
              <w:rPr>
                <w:rFonts w:ascii="Times New Roman" w:eastAsia="Times New Roman" w:hAnsi="Times New Roman" w:cs="Times New Roman"/>
                <w:spacing w:val="-4"/>
                <w:sz w:val="24"/>
              </w:rPr>
              <w:t xml:space="preserve"> </w:t>
            </w:r>
            <w:r w:rsidRPr="007D1C4D">
              <w:rPr>
                <w:rFonts w:ascii="Times New Roman" w:eastAsia="Times New Roman" w:hAnsi="Times New Roman" w:cs="Times New Roman"/>
                <w:sz w:val="24"/>
              </w:rPr>
              <w:t>шайн</w:t>
            </w:r>
            <w:r w:rsidRPr="007D1C4D">
              <w:rPr>
                <w:rFonts w:ascii="Times New Roman" w:eastAsia="Times New Roman" w:hAnsi="Times New Roman" w:cs="Times New Roman"/>
                <w:spacing w:val="-57"/>
                <w:sz w:val="24"/>
              </w:rPr>
              <w:t xml:space="preserve"> </w:t>
            </w:r>
            <w:r w:rsidRPr="007D1C4D">
              <w:rPr>
                <w:rFonts w:ascii="Times New Roman" w:eastAsia="Times New Roman" w:hAnsi="Times New Roman" w:cs="Times New Roman"/>
                <w:sz w:val="24"/>
              </w:rPr>
              <w:t>хьежам</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бовзийтар;</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шайна</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хетачун</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а, сацаман</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а</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бухедиллар</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довзийта хаар.</w:t>
            </w:r>
          </w:p>
          <w:p w:rsidR="007D1C4D" w:rsidRPr="007D1C4D" w:rsidRDefault="007D1C4D" w:rsidP="007D1C4D">
            <w:pPr>
              <w:spacing w:line="276" w:lineRule="exact"/>
              <w:ind w:left="107"/>
              <w:rPr>
                <w:rFonts w:ascii="Times New Roman" w:eastAsia="Times New Roman" w:hAnsi="Times New Roman" w:cs="Times New Roman"/>
                <w:sz w:val="24"/>
              </w:rPr>
            </w:pPr>
            <w:r w:rsidRPr="007D1C4D">
              <w:rPr>
                <w:rFonts w:ascii="Times New Roman" w:eastAsia="Times New Roman" w:hAnsi="Times New Roman" w:cs="Times New Roman"/>
                <w:sz w:val="24"/>
              </w:rPr>
              <w:t>Литературех,</w:t>
            </w:r>
            <w:r w:rsidRPr="007D1C4D">
              <w:rPr>
                <w:rFonts w:ascii="Times New Roman" w:eastAsia="Times New Roman" w:hAnsi="Times New Roman" w:cs="Times New Roman"/>
                <w:spacing w:val="-4"/>
                <w:sz w:val="24"/>
              </w:rPr>
              <w:t xml:space="preserve"> </w:t>
            </w:r>
            <w:r w:rsidRPr="007D1C4D">
              <w:rPr>
                <w:rFonts w:ascii="Times New Roman" w:eastAsia="Times New Roman" w:hAnsi="Times New Roman" w:cs="Times New Roman"/>
                <w:sz w:val="24"/>
              </w:rPr>
              <w:t>киншкех,</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дукхайезачу</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говзарех,</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дукхабезабеллачу</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турпалхойх</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къамел.</w:t>
            </w:r>
            <w:r w:rsidRPr="007D1C4D">
              <w:rPr>
                <w:rFonts w:ascii="Times New Roman" w:eastAsia="Times New Roman" w:hAnsi="Times New Roman" w:cs="Times New Roman"/>
                <w:spacing w:val="-57"/>
                <w:sz w:val="24"/>
              </w:rPr>
              <w:t xml:space="preserve"> </w:t>
            </w:r>
            <w:r w:rsidRPr="007D1C4D">
              <w:rPr>
                <w:rFonts w:ascii="Times New Roman" w:eastAsia="Times New Roman" w:hAnsi="Times New Roman" w:cs="Times New Roman"/>
                <w:sz w:val="24"/>
              </w:rPr>
              <w:t>Хезаш</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йешар:</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текстах</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кхетархьама</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цаторийла</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йолчу</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боларца</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дешархойх</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хӀорамма</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а</w:t>
            </w:r>
          </w:p>
        </w:tc>
        <w:tc>
          <w:tcPr>
            <w:tcW w:w="2977" w:type="dxa"/>
          </w:tcPr>
          <w:p w:rsidR="007D1C4D" w:rsidRPr="007D1C4D" w:rsidRDefault="007D1C4D" w:rsidP="007D1C4D">
            <w:pPr>
              <w:rPr>
                <w:rFonts w:ascii="Times New Roman" w:eastAsia="Times New Roman" w:hAnsi="Times New Roman" w:cs="Times New Roman"/>
                <w:sz w:val="24"/>
              </w:rPr>
            </w:pPr>
          </w:p>
        </w:tc>
      </w:tr>
    </w:tbl>
    <w:p w:rsidR="007D1C4D" w:rsidRPr="007D1C4D" w:rsidRDefault="007D1C4D" w:rsidP="007D1C4D">
      <w:pPr>
        <w:widowControl w:val="0"/>
        <w:autoSpaceDE w:val="0"/>
        <w:autoSpaceDN w:val="0"/>
        <w:spacing w:after="0" w:line="240" w:lineRule="auto"/>
        <w:rPr>
          <w:rFonts w:ascii="Times New Roman" w:eastAsia="Times New Roman" w:hAnsi="Times New Roman" w:cs="Times New Roman"/>
          <w:sz w:val="24"/>
        </w:rPr>
        <w:sectPr w:rsidR="007D1C4D" w:rsidRPr="007D1C4D">
          <w:pgSz w:w="16850" w:h="11920" w:orient="landscape"/>
          <w:pgMar w:top="980" w:right="760" w:bottom="1280" w:left="860" w:header="0" w:footer="1095" w:gutter="0"/>
          <w:cols w:space="720"/>
        </w:sectPr>
      </w:pPr>
    </w:p>
    <w:tbl>
      <w:tblPr>
        <w:tblStyle w:val="TableNormal"/>
        <w:tblW w:w="0" w:type="auto"/>
        <w:tblInd w:w="1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16"/>
        <w:gridCol w:w="9362"/>
        <w:gridCol w:w="2977"/>
      </w:tblGrid>
      <w:tr w:rsidR="007D1C4D" w:rsidRPr="007D1C4D" w:rsidTr="00EF0B46">
        <w:trPr>
          <w:trHeight w:val="1380"/>
        </w:trPr>
        <w:tc>
          <w:tcPr>
            <w:tcW w:w="2516" w:type="dxa"/>
          </w:tcPr>
          <w:p w:rsidR="007D1C4D" w:rsidRPr="007D1C4D" w:rsidRDefault="007D1C4D" w:rsidP="007D1C4D">
            <w:pPr>
              <w:rPr>
                <w:rFonts w:ascii="Times New Roman" w:eastAsia="Times New Roman" w:hAnsi="Times New Roman" w:cs="Times New Roman"/>
                <w:sz w:val="24"/>
              </w:rPr>
            </w:pPr>
          </w:p>
        </w:tc>
        <w:tc>
          <w:tcPr>
            <w:tcW w:w="9362" w:type="dxa"/>
          </w:tcPr>
          <w:p w:rsidR="007D1C4D" w:rsidRPr="007D1C4D" w:rsidRDefault="007D1C4D" w:rsidP="007D1C4D">
            <w:pPr>
              <w:spacing w:line="275" w:lineRule="exact"/>
              <w:ind w:left="107"/>
              <w:jc w:val="both"/>
              <w:rPr>
                <w:rFonts w:ascii="Times New Roman" w:eastAsia="Times New Roman" w:hAnsi="Times New Roman" w:cs="Times New Roman"/>
                <w:sz w:val="24"/>
              </w:rPr>
            </w:pPr>
            <w:r w:rsidRPr="007D1C4D">
              <w:rPr>
                <w:rFonts w:ascii="Times New Roman" w:eastAsia="Times New Roman" w:hAnsi="Times New Roman" w:cs="Times New Roman"/>
                <w:sz w:val="24"/>
              </w:rPr>
              <w:t>хезаш</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йешар.</w:t>
            </w:r>
          </w:p>
          <w:p w:rsidR="007D1C4D" w:rsidRPr="007D1C4D" w:rsidRDefault="007D1C4D" w:rsidP="007D1C4D">
            <w:pPr>
              <w:ind w:left="107" w:right="888"/>
              <w:jc w:val="both"/>
              <w:rPr>
                <w:rFonts w:ascii="Times New Roman" w:eastAsia="Times New Roman" w:hAnsi="Times New Roman" w:cs="Times New Roman"/>
                <w:sz w:val="24"/>
              </w:rPr>
            </w:pPr>
            <w:r w:rsidRPr="007D1C4D">
              <w:rPr>
                <w:rFonts w:ascii="Times New Roman" w:eastAsia="Times New Roman" w:hAnsi="Times New Roman" w:cs="Times New Roman"/>
                <w:sz w:val="24"/>
              </w:rPr>
              <w:t>Текстехь хӀиттийнчу гӀиллакх-оьздангаллин а, историко-культурин а, кхидолчу а</w:t>
            </w:r>
            <w:r w:rsidRPr="007D1C4D">
              <w:rPr>
                <w:rFonts w:ascii="Times New Roman" w:eastAsia="Times New Roman" w:hAnsi="Times New Roman" w:cs="Times New Roman"/>
                <w:spacing w:val="-57"/>
                <w:sz w:val="24"/>
              </w:rPr>
              <w:t xml:space="preserve"> </w:t>
            </w:r>
            <w:r w:rsidRPr="007D1C4D">
              <w:rPr>
                <w:rFonts w:ascii="Times New Roman" w:eastAsia="Times New Roman" w:hAnsi="Times New Roman" w:cs="Times New Roman"/>
                <w:sz w:val="24"/>
              </w:rPr>
              <w:t>хаттарийн анализ йар; гонахарчу бакъдолчун хьежамца царна жоьпаш лаха хаар.</w:t>
            </w:r>
            <w:r w:rsidRPr="007D1C4D">
              <w:rPr>
                <w:rFonts w:ascii="Times New Roman" w:eastAsia="Times New Roman" w:hAnsi="Times New Roman" w:cs="Times New Roman"/>
                <w:spacing w:val="-57"/>
                <w:sz w:val="24"/>
              </w:rPr>
              <w:t xml:space="preserve"> </w:t>
            </w:r>
            <w:r w:rsidRPr="007D1C4D">
              <w:rPr>
                <w:rFonts w:ascii="Times New Roman" w:eastAsia="Times New Roman" w:hAnsi="Times New Roman" w:cs="Times New Roman"/>
                <w:sz w:val="24"/>
              </w:rPr>
              <w:t>Тобанехь</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болх:</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аьхка</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йеша</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леринчу</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литературин шайн</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список хӀоттор.</w:t>
            </w:r>
          </w:p>
          <w:p w:rsidR="007D1C4D" w:rsidRPr="007D1C4D" w:rsidRDefault="007D1C4D" w:rsidP="007D1C4D">
            <w:pPr>
              <w:spacing w:line="257" w:lineRule="exact"/>
              <w:ind w:left="107"/>
              <w:jc w:val="both"/>
              <w:rPr>
                <w:rFonts w:ascii="Times New Roman" w:eastAsia="Times New Roman" w:hAnsi="Times New Roman" w:cs="Times New Roman"/>
                <w:sz w:val="24"/>
              </w:rPr>
            </w:pPr>
            <w:r w:rsidRPr="007D1C4D">
              <w:rPr>
                <w:rFonts w:ascii="Times New Roman" w:eastAsia="Times New Roman" w:hAnsi="Times New Roman" w:cs="Times New Roman"/>
                <w:sz w:val="24"/>
              </w:rPr>
              <w:t>Классал</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арахьара</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йешар:</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схьайеллачу</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говзарех</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шаьш</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йеша</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говзар</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харжар.</w:t>
            </w:r>
          </w:p>
        </w:tc>
        <w:tc>
          <w:tcPr>
            <w:tcW w:w="2977" w:type="dxa"/>
          </w:tcPr>
          <w:p w:rsidR="007D1C4D" w:rsidRPr="007D1C4D" w:rsidRDefault="007D1C4D" w:rsidP="007D1C4D">
            <w:pPr>
              <w:rPr>
                <w:rFonts w:ascii="Times New Roman" w:eastAsia="Times New Roman" w:hAnsi="Times New Roman" w:cs="Times New Roman"/>
                <w:sz w:val="24"/>
              </w:rPr>
            </w:pPr>
          </w:p>
        </w:tc>
      </w:tr>
      <w:tr w:rsidR="007D1C4D" w:rsidRPr="007D1C4D" w:rsidTr="00EF0B46">
        <w:trPr>
          <w:trHeight w:val="316"/>
        </w:trPr>
        <w:tc>
          <w:tcPr>
            <w:tcW w:w="11878" w:type="dxa"/>
            <w:gridSpan w:val="2"/>
          </w:tcPr>
          <w:p w:rsidR="007D1C4D" w:rsidRPr="007D1C4D" w:rsidRDefault="007D1C4D" w:rsidP="007D1C4D">
            <w:pPr>
              <w:spacing w:line="275" w:lineRule="exact"/>
              <w:ind w:left="107"/>
              <w:rPr>
                <w:rFonts w:ascii="Times New Roman" w:eastAsia="Times New Roman" w:hAnsi="Times New Roman" w:cs="Times New Roman"/>
                <w:b/>
                <w:sz w:val="24"/>
              </w:rPr>
            </w:pPr>
            <w:r w:rsidRPr="007D1C4D">
              <w:rPr>
                <w:rFonts w:ascii="Times New Roman" w:eastAsia="Times New Roman" w:hAnsi="Times New Roman" w:cs="Times New Roman"/>
                <w:b/>
                <w:sz w:val="24"/>
              </w:rPr>
              <w:t>Резерв</w:t>
            </w:r>
            <w:r w:rsidRPr="007D1C4D">
              <w:rPr>
                <w:rFonts w:ascii="Times New Roman" w:eastAsia="Times New Roman" w:hAnsi="Times New Roman" w:cs="Times New Roman"/>
                <w:b/>
                <w:spacing w:val="-2"/>
                <w:sz w:val="24"/>
              </w:rPr>
              <w:t xml:space="preserve"> </w:t>
            </w:r>
            <w:r w:rsidRPr="007D1C4D">
              <w:rPr>
                <w:rFonts w:ascii="Times New Roman" w:eastAsia="Times New Roman" w:hAnsi="Times New Roman" w:cs="Times New Roman"/>
                <w:b/>
                <w:sz w:val="24"/>
              </w:rPr>
              <w:t>–</w:t>
            </w:r>
            <w:r w:rsidRPr="007D1C4D">
              <w:rPr>
                <w:rFonts w:ascii="Times New Roman" w:eastAsia="Times New Roman" w:hAnsi="Times New Roman" w:cs="Times New Roman"/>
                <w:b/>
                <w:spacing w:val="-2"/>
                <w:sz w:val="24"/>
              </w:rPr>
              <w:t xml:space="preserve"> </w:t>
            </w:r>
            <w:r w:rsidRPr="007D1C4D">
              <w:rPr>
                <w:rFonts w:ascii="Times New Roman" w:eastAsia="Times New Roman" w:hAnsi="Times New Roman" w:cs="Times New Roman"/>
                <w:b/>
                <w:sz w:val="24"/>
              </w:rPr>
              <w:t>10</w:t>
            </w:r>
            <w:r w:rsidRPr="007D1C4D">
              <w:rPr>
                <w:rFonts w:ascii="Times New Roman" w:eastAsia="Times New Roman" w:hAnsi="Times New Roman" w:cs="Times New Roman"/>
                <w:b/>
                <w:spacing w:val="-1"/>
                <w:sz w:val="24"/>
              </w:rPr>
              <w:t xml:space="preserve"> </w:t>
            </w:r>
            <w:r w:rsidRPr="007D1C4D">
              <w:rPr>
                <w:rFonts w:ascii="Times New Roman" w:eastAsia="Times New Roman" w:hAnsi="Times New Roman" w:cs="Times New Roman"/>
                <w:b/>
                <w:sz w:val="24"/>
              </w:rPr>
              <w:t>с.</w:t>
            </w:r>
          </w:p>
        </w:tc>
        <w:tc>
          <w:tcPr>
            <w:tcW w:w="2977" w:type="dxa"/>
          </w:tcPr>
          <w:p w:rsidR="007D1C4D" w:rsidRPr="007D1C4D" w:rsidRDefault="007D1C4D" w:rsidP="007D1C4D">
            <w:pPr>
              <w:rPr>
                <w:rFonts w:ascii="Times New Roman" w:eastAsia="Times New Roman" w:hAnsi="Times New Roman" w:cs="Times New Roman"/>
                <w:sz w:val="24"/>
              </w:rPr>
            </w:pPr>
          </w:p>
        </w:tc>
      </w:tr>
    </w:tbl>
    <w:p w:rsidR="007D1C4D" w:rsidRPr="007D1C4D" w:rsidRDefault="007D1C4D" w:rsidP="007D1C4D">
      <w:pPr>
        <w:widowControl w:val="0"/>
        <w:autoSpaceDE w:val="0"/>
        <w:autoSpaceDN w:val="0"/>
        <w:spacing w:after="0" w:line="240" w:lineRule="auto"/>
        <w:rPr>
          <w:rFonts w:ascii="Times New Roman" w:eastAsia="Times New Roman" w:hAnsi="Times New Roman" w:cs="Times New Roman"/>
          <w:b/>
          <w:sz w:val="20"/>
          <w:szCs w:val="26"/>
        </w:rPr>
      </w:pPr>
    </w:p>
    <w:p w:rsidR="007D1C4D" w:rsidRPr="007D1C4D" w:rsidRDefault="007D1C4D" w:rsidP="007D1C4D">
      <w:pPr>
        <w:widowControl w:val="0"/>
        <w:autoSpaceDE w:val="0"/>
        <w:autoSpaceDN w:val="0"/>
        <w:spacing w:before="7" w:after="0" w:line="240" w:lineRule="auto"/>
        <w:rPr>
          <w:rFonts w:ascii="Times New Roman" w:eastAsia="Times New Roman" w:hAnsi="Times New Roman" w:cs="Times New Roman"/>
          <w:b/>
          <w:sz w:val="27"/>
          <w:szCs w:val="26"/>
        </w:rPr>
      </w:pPr>
    </w:p>
    <w:p w:rsidR="007D1C4D" w:rsidRPr="007D1C4D" w:rsidRDefault="007D1C4D" w:rsidP="007D1C4D">
      <w:pPr>
        <w:widowControl w:val="0"/>
        <w:numPr>
          <w:ilvl w:val="0"/>
          <w:numId w:val="12"/>
        </w:numPr>
        <w:tabs>
          <w:tab w:val="left" w:pos="400"/>
        </w:tabs>
        <w:autoSpaceDE w:val="0"/>
        <w:autoSpaceDN w:val="0"/>
        <w:spacing w:before="90" w:after="0" w:line="240" w:lineRule="auto"/>
        <w:rPr>
          <w:rFonts w:ascii="Times New Roman" w:eastAsia="Times New Roman" w:hAnsi="Times New Roman" w:cs="Times New Roman"/>
          <w:b/>
          <w:sz w:val="24"/>
        </w:rPr>
      </w:pPr>
      <w:r w:rsidRPr="007D1C4D">
        <w:rPr>
          <w:rFonts w:ascii="Times New Roman" w:eastAsia="Times New Roman" w:hAnsi="Times New Roman" w:cs="Times New Roman"/>
          <w:b/>
          <w:sz w:val="24"/>
        </w:rPr>
        <w:t>КЛАСС</w:t>
      </w:r>
      <w:r w:rsidRPr="007D1C4D">
        <w:rPr>
          <w:rFonts w:ascii="Times New Roman" w:eastAsia="Times New Roman" w:hAnsi="Times New Roman" w:cs="Times New Roman"/>
          <w:b/>
          <w:spacing w:val="-4"/>
          <w:sz w:val="24"/>
        </w:rPr>
        <w:t xml:space="preserve"> </w:t>
      </w:r>
      <w:r w:rsidRPr="007D1C4D">
        <w:rPr>
          <w:rFonts w:ascii="Times New Roman" w:eastAsia="Times New Roman" w:hAnsi="Times New Roman" w:cs="Times New Roman"/>
          <w:b/>
          <w:sz w:val="24"/>
        </w:rPr>
        <w:t>(68</w:t>
      </w:r>
      <w:r w:rsidRPr="007D1C4D">
        <w:rPr>
          <w:rFonts w:ascii="Times New Roman" w:eastAsia="Times New Roman" w:hAnsi="Times New Roman" w:cs="Times New Roman"/>
          <w:b/>
          <w:spacing w:val="-2"/>
          <w:sz w:val="24"/>
        </w:rPr>
        <w:t xml:space="preserve"> </w:t>
      </w:r>
      <w:r w:rsidRPr="007D1C4D">
        <w:rPr>
          <w:rFonts w:ascii="Times New Roman" w:eastAsia="Times New Roman" w:hAnsi="Times New Roman" w:cs="Times New Roman"/>
          <w:b/>
          <w:sz w:val="24"/>
        </w:rPr>
        <w:t>САХЬТ)</w:t>
      </w:r>
    </w:p>
    <w:p w:rsidR="007D1C4D" w:rsidRPr="007D1C4D" w:rsidRDefault="007D1C4D" w:rsidP="007D1C4D">
      <w:pPr>
        <w:widowControl w:val="0"/>
        <w:autoSpaceDE w:val="0"/>
        <w:autoSpaceDN w:val="0"/>
        <w:spacing w:after="0" w:line="240" w:lineRule="auto"/>
        <w:rPr>
          <w:rFonts w:ascii="Times New Roman" w:eastAsia="Times New Roman" w:hAnsi="Times New Roman" w:cs="Times New Roman"/>
          <w:b/>
          <w:sz w:val="20"/>
          <w:szCs w:val="26"/>
        </w:rPr>
      </w:pPr>
    </w:p>
    <w:p w:rsidR="007D1C4D" w:rsidRPr="007D1C4D" w:rsidRDefault="007D1C4D" w:rsidP="007D1C4D">
      <w:pPr>
        <w:widowControl w:val="0"/>
        <w:autoSpaceDE w:val="0"/>
        <w:autoSpaceDN w:val="0"/>
        <w:spacing w:before="2" w:after="0" w:line="240" w:lineRule="auto"/>
        <w:rPr>
          <w:rFonts w:ascii="Times New Roman" w:eastAsia="Times New Roman" w:hAnsi="Times New Roman" w:cs="Times New Roman"/>
          <w:b/>
          <w:sz w:val="11"/>
          <w:szCs w:val="26"/>
        </w:rPr>
      </w:pPr>
    </w:p>
    <w:tbl>
      <w:tblPr>
        <w:tblStyle w:val="TableNormal"/>
        <w:tblW w:w="0" w:type="auto"/>
        <w:tblInd w:w="36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72"/>
        <w:gridCol w:w="9731"/>
        <w:gridCol w:w="3000"/>
      </w:tblGrid>
      <w:tr w:rsidR="007D1C4D" w:rsidRPr="007D1C4D" w:rsidTr="00EF0B46">
        <w:trPr>
          <w:trHeight w:val="553"/>
        </w:trPr>
        <w:tc>
          <w:tcPr>
            <w:tcW w:w="1872" w:type="dxa"/>
          </w:tcPr>
          <w:p w:rsidR="007D1C4D" w:rsidRPr="007D1C4D" w:rsidRDefault="007D1C4D" w:rsidP="007D1C4D">
            <w:pPr>
              <w:spacing w:line="270" w:lineRule="atLeast"/>
              <w:ind w:left="470" w:right="429" w:hanging="17"/>
              <w:rPr>
                <w:rFonts w:ascii="Times New Roman" w:eastAsia="Times New Roman" w:hAnsi="Times New Roman" w:cs="Times New Roman"/>
                <w:b/>
                <w:sz w:val="24"/>
              </w:rPr>
            </w:pPr>
            <w:r w:rsidRPr="007D1C4D">
              <w:rPr>
                <w:rFonts w:ascii="Times New Roman" w:eastAsia="Times New Roman" w:hAnsi="Times New Roman" w:cs="Times New Roman"/>
                <w:b/>
                <w:sz w:val="24"/>
              </w:rPr>
              <w:t>Дакъойн</w:t>
            </w:r>
            <w:r w:rsidRPr="007D1C4D">
              <w:rPr>
                <w:rFonts w:ascii="Times New Roman" w:eastAsia="Times New Roman" w:hAnsi="Times New Roman" w:cs="Times New Roman"/>
                <w:b/>
                <w:spacing w:val="-57"/>
                <w:sz w:val="24"/>
              </w:rPr>
              <w:t xml:space="preserve"> </w:t>
            </w:r>
            <w:r w:rsidRPr="007D1C4D">
              <w:rPr>
                <w:rFonts w:ascii="Times New Roman" w:eastAsia="Times New Roman" w:hAnsi="Times New Roman" w:cs="Times New Roman"/>
                <w:b/>
                <w:sz w:val="24"/>
              </w:rPr>
              <w:t>чулацам</w:t>
            </w:r>
          </w:p>
        </w:tc>
        <w:tc>
          <w:tcPr>
            <w:tcW w:w="9731" w:type="dxa"/>
          </w:tcPr>
          <w:p w:rsidR="007D1C4D" w:rsidRPr="007D1C4D" w:rsidRDefault="007D1C4D" w:rsidP="007D1C4D">
            <w:pPr>
              <w:spacing w:before="138"/>
              <w:ind w:left="2678" w:right="2671"/>
              <w:jc w:val="center"/>
              <w:rPr>
                <w:rFonts w:ascii="Times New Roman" w:eastAsia="Times New Roman" w:hAnsi="Times New Roman" w:cs="Times New Roman"/>
                <w:b/>
                <w:sz w:val="24"/>
              </w:rPr>
            </w:pPr>
            <w:r w:rsidRPr="007D1C4D">
              <w:rPr>
                <w:rFonts w:ascii="Times New Roman" w:eastAsia="Times New Roman" w:hAnsi="Times New Roman" w:cs="Times New Roman"/>
                <w:b/>
                <w:sz w:val="24"/>
              </w:rPr>
              <w:t>Дешархойн</w:t>
            </w:r>
            <w:r w:rsidRPr="007D1C4D">
              <w:rPr>
                <w:rFonts w:ascii="Times New Roman" w:eastAsia="Times New Roman" w:hAnsi="Times New Roman" w:cs="Times New Roman"/>
                <w:b/>
                <w:spacing w:val="-6"/>
                <w:sz w:val="24"/>
              </w:rPr>
              <w:t xml:space="preserve"> </w:t>
            </w:r>
            <w:r w:rsidRPr="007D1C4D">
              <w:rPr>
                <w:rFonts w:ascii="Times New Roman" w:eastAsia="Times New Roman" w:hAnsi="Times New Roman" w:cs="Times New Roman"/>
                <w:b/>
                <w:sz w:val="24"/>
              </w:rPr>
              <w:t>гӀуллакхан</w:t>
            </w:r>
            <w:r w:rsidRPr="007D1C4D">
              <w:rPr>
                <w:rFonts w:ascii="Times New Roman" w:eastAsia="Times New Roman" w:hAnsi="Times New Roman" w:cs="Times New Roman"/>
                <w:b/>
                <w:spacing w:val="-5"/>
                <w:sz w:val="24"/>
              </w:rPr>
              <w:t xml:space="preserve"> </w:t>
            </w:r>
            <w:r w:rsidRPr="007D1C4D">
              <w:rPr>
                <w:rFonts w:ascii="Times New Roman" w:eastAsia="Times New Roman" w:hAnsi="Times New Roman" w:cs="Times New Roman"/>
                <w:b/>
                <w:sz w:val="24"/>
              </w:rPr>
              <w:t>характеристика</w:t>
            </w:r>
          </w:p>
        </w:tc>
        <w:tc>
          <w:tcPr>
            <w:tcW w:w="3000" w:type="dxa"/>
          </w:tcPr>
          <w:p w:rsidR="007D1C4D" w:rsidRPr="007D1C4D" w:rsidRDefault="007D1C4D" w:rsidP="007D1C4D">
            <w:pPr>
              <w:spacing w:before="138"/>
              <w:ind w:left="1230" w:right="1222"/>
              <w:jc w:val="center"/>
              <w:rPr>
                <w:rFonts w:ascii="Times New Roman" w:eastAsia="Times New Roman" w:hAnsi="Times New Roman" w:cs="Times New Roman"/>
                <w:b/>
                <w:sz w:val="24"/>
              </w:rPr>
            </w:pPr>
            <w:r w:rsidRPr="007D1C4D">
              <w:rPr>
                <w:rFonts w:ascii="Times New Roman" w:eastAsia="Times New Roman" w:hAnsi="Times New Roman" w:cs="Times New Roman"/>
                <w:b/>
                <w:sz w:val="24"/>
              </w:rPr>
              <w:t>ЭОР</w:t>
            </w:r>
          </w:p>
        </w:tc>
      </w:tr>
      <w:tr w:rsidR="007D1C4D" w:rsidRPr="007D1C4D" w:rsidTr="00EF0B46">
        <w:trPr>
          <w:trHeight w:val="275"/>
        </w:trPr>
        <w:tc>
          <w:tcPr>
            <w:tcW w:w="1872" w:type="dxa"/>
          </w:tcPr>
          <w:p w:rsidR="007D1C4D" w:rsidRPr="007D1C4D" w:rsidRDefault="007D1C4D" w:rsidP="007D1C4D">
            <w:pPr>
              <w:rPr>
                <w:rFonts w:ascii="Times New Roman" w:eastAsia="Times New Roman" w:hAnsi="Times New Roman" w:cs="Times New Roman"/>
                <w:sz w:val="20"/>
              </w:rPr>
            </w:pPr>
          </w:p>
        </w:tc>
        <w:tc>
          <w:tcPr>
            <w:tcW w:w="9731" w:type="dxa"/>
          </w:tcPr>
          <w:p w:rsidR="007D1C4D" w:rsidRPr="007D1C4D" w:rsidRDefault="007D1C4D" w:rsidP="007D1C4D">
            <w:pPr>
              <w:rPr>
                <w:rFonts w:ascii="Times New Roman" w:eastAsia="Times New Roman" w:hAnsi="Times New Roman" w:cs="Times New Roman"/>
                <w:sz w:val="20"/>
              </w:rPr>
            </w:pPr>
          </w:p>
        </w:tc>
        <w:tc>
          <w:tcPr>
            <w:tcW w:w="3000" w:type="dxa"/>
            <w:vMerge w:val="restart"/>
          </w:tcPr>
          <w:p w:rsidR="007D1C4D" w:rsidRPr="007D1C4D" w:rsidRDefault="007D1C4D" w:rsidP="007D1C4D">
            <w:pPr>
              <w:ind w:left="108"/>
              <w:rPr>
                <w:rFonts w:ascii="Times New Roman" w:eastAsia="Times New Roman" w:hAnsi="Times New Roman" w:cs="Times New Roman"/>
                <w:sz w:val="24"/>
              </w:rPr>
            </w:pPr>
            <w:r w:rsidRPr="007D1C4D">
              <w:rPr>
                <w:rFonts w:ascii="Times New Roman" w:eastAsia="Times New Roman" w:hAnsi="Times New Roman" w:cs="Times New Roman"/>
                <w:sz w:val="24"/>
              </w:rPr>
              <w:t>https://neb-</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pacing w:val="-1"/>
                <w:sz w:val="24"/>
              </w:rPr>
              <w:t>chr.ru/read/cat/yazykoznanie</w:t>
            </w:r>
          </w:p>
        </w:tc>
      </w:tr>
      <w:tr w:rsidR="007D1C4D" w:rsidRPr="007D1C4D" w:rsidTr="00EF0B46">
        <w:trPr>
          <w:trHeight w:val="2208"/>
        </w:trPr>
        <w:tc>
          <w:tcPr>
            <w:tcW w:w="1872" w:type="dxa"/>
          </w:tcPr>
          <w:p w:rsidR="007D1C4D" w:rsidRPr="007D1C4D" w:rsidRDefault="007D1C4D" w:rsidP="007D1C4D">
            <w:pPr>
              <w:rPr>
                <w:rFonts w:ascii="Times New Roman" w:eastAsia="Times New Roman" w:hAnsi="Times New Roman" w:cs="Times New Roman"/>
                <w:sz w:val="24"/>
              </w:rPr>
            </w:pPr>
          </w:p>
        </w:tc>
        <w:tc>
          <w:tcPr>
            <w:tcW w:w="9731" w:type="dxa"/>
          </w:tcPr>
          <w:p w:rsidR="007D1C4D" w:rsidRPr="007D1C4D" w:rsidRDefault="007D1C4D" w:rsidP="007D1C4D">
            <w:pPr>
              <w:ind w:left="108" w:right="131"/>
              <w:rPr>
                <w:rFonts w:ascii="Times New Roman" w:eastAsia="Times New Roman" w:hAnsi="Times New Roman" w:cs="Times New Roman"/>
                <w:sz w:val="24"/>
              </w:rPr>
            </w:pPr>
            <w:r w:rsidRPr="007D1C4D">
              <w:rPr>
                <w:rFonts w:ascii="Times New Roman" w:eastAsia="Times New Roman" w:hAnsi="Times New Roman" w:cs="Times New Roman"/>
                <w:sz w:val="24"/>
              </w:rPr>
              <w:t>ЛадогӀар:</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дешархоша</w:t>
            </w:r>
            <w:r w:rsidRPr="007D1C4D">
              <w:rPr>
                <w:rFonts w:ascii="Times New Roman" w:eastAsia="Times New Roman" w:hAnsi="Times New Roman" w:cs="Times New Roman"/>
                <w:spacing w:val="-4"/>
                <w:sz w:val="24"/>
              </w:rPr>
              <w:t xml:space="preserve"> </w:t>
            </w:r>
            <w:r w:rsidRPr="007D1C4D">
              <w:rPr>
                <w:rFonts w:ascii="Times New Roman" w:eastAsia="Times New Roman" w:hAnsi="Times New Roman" w:cs="Times New Roman"/>
                <w:sz w:val="24"/>
              </w:rPr>
              <w:t>ладугӀу</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хьехархочо</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йа</w:t>
            </w:r>
            <w:r w:rsidRPr="007D1C4D">
              <w:rPr>
                <w:rFonts w:ascii="Times New Roman" w:eastAsia="Times New Roman" w:hAnsi="Times New Roman" w:cs="Times New Roman"/>
                <w:spacing w:val="-4"/>
                <w:sz w:val="24"/>
              </w:rPr>
              <w:t xml:space="preserve"> </w:t>
            </w:r>
            <w:r w:rsidRPr="007D1C4D">
              <w:rPr>
                <w:rFonts w:ascii="Times New Roman" w:eastAsia="Times New Roman" w:hAnsi="Times New Roman" w:cs="Times New Roman"/>
                <w:sz w:val="24"/>
              </w:rPr>
              <w:t>говзаллин</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диктора</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дӀайоьшучу</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исбаьхьаллин</w:t>
            </w:r>
            <w:r w:rsidRPr="007D1C4D">
              <w:rPr>
                <w:rFonts w:ascii="Times New Roman" w:eastAsia="Times New Roman" w:hAnsi="Times New Roman" w:cs="Times New Roman"/>
                <w:spacing w:val="-57"/>
                <w:sz w:val="24"/>
              </w:rPr>
              <w:t xml:space="preserve"> </w:t>
            </w:r>
            <w:r w:rsidRPr="007D1C4D">
              <w:rPr>
                <w:rFonts w:ascii="Times New Roman" w:eastAsia="Times New Roman" w:hAnsi="Times New Roman" w:cs="Times New Roman"/>
                <w:sz w:val="24"/>
              </w:rPr>
              <w:t>тексте (таро йелахь, цу гӀуллакхна оьшучу гӀирсех пайда а оьцуш). ЛадоьгӀначу текстах</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муха</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кхетта</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хьажа</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хаттарш.</w:t>
            </w:r>
          </w:p>
          <w:p w:rsidR="007D1C4D" w:rsidRPr="007D1C4D" w:rsidRDefault="007D1C4D" w:rsidP="007D1C4D">
            <w:pPr>
              <w:ind w:left="108"/>
              <w:rPr>
                <w:rFonts w:ascii="Times New Roman" w:eastAsia="Times New Roman" w:hAnsi="Times New Roman" w:cs="Times New Roman"/>
                <w:sz w:val="24"/>
              </w:rPr>
            </w:pPr>
            <w:r w:rsidRPr="007D1C4D">
              <w:rPr>
                <w:rFonts w:ascii="Times New Roman" w:eastAsia="Times New Roman" w:hAnsi="Times New Roman" w:cs="Times New Roman"/>
                <w:sz w:val="24"/>
              </w:rPr>
              <w:t>Дагахь</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йешар:</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текст</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дагахь</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йешар,</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йешначух</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хиинарг</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дийцаре</w:t>
            </w:r>
            <w:r w:rsidRPr="007D1C4D">
              <w:rPr>
                <w:rFonts w:ascii="Times New Roman" w:eastAsia="Times New Roman" w:hAnsi="Times New Roman" w:cs="Times New Roman"/>
                <w:spacing w:val="-4"/>
                <w:sz w:val="24"/>
              </w:rPr>
              <w:t xml:space="preserve"> </w:t>
            </w:r>
            <w:r w:rsidRPr="007D1C4D">
              <w:rPr>
                <w:rFonts w:ascii="Times New Roman" w:eastAsia="Times New Roman" w:hAnsi="Times New Roman" w:cs="Times New Roman"/>
                <w:sz w:val="24"/>
              </w:rPr>
              <w:t>дан</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кечам</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бар.</w:t>
            </w:r>
          </w:p>
          <w:p w:rsidR="007D1C4D" w:rsidRPr="007D1C4D" w:rsidRDefault="007D1C4D" w:rsidP="007D1C4D">
            <w:pPr>
              <w:ind w:left="108" w:right="131"/>
              <w:rPr>
                <w:rFonts w:ascii="Times New Roman" w:eastAsia="Times New Roman" w:hAnsi="Times New Roman" w:cs="Times New Roman"/>
                <w:sz w:val="24"/>
              </w:rPr>
            </w:pPr>
            <w:r w:rsidRPr="007D1C4D">
              <w:rPr>
                <w:rFonts w:ascii="Times New Roman" w:eastAsia="Times New Roman" w:hAnsi="Times New Roman" w:cs="Times New Roman"/>
                <w:sz w:val="24"/>
              </w:rPr>
              <w:t>Ӏаморан</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текстаца</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диалог:</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хӀиттийнчу</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хаттаршна</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жоьпаш;</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кхачамбацар дӀадаккха</w:t>
            </w:r>
            <w:r w:rsidRPr="007D1C4D">
              <w:rPr>
                <w:rFonts w:ascii="Times New Roman" w:eastAsia="Times New Roman" w:hAnsi="Times New Roman" w:cs="Times New Roman"/>
                <w:spacing w:val="-4"/>
                <w:sz w:val="24"/>
              </w:rPr>
              <w:t xml:space="preserve"> </w:t>
            </w:r>
            <w:r w:rsidRPr="007D1C4D">
              <w:rPr>
                <w:rFonts w:ascii="Times New Roman" w:eastAsia="Times New Roman" w:hAnsi="Times New Roman" w:cs="Times New Roman"/>
                <w:sz w:val="24"/>
              </w:rPr>
              <w:t>шайн</w:t>
            </w:r>
            <w:r w:rsidRPr="007D1C4D">
              <w:rPr>
                <w:rFonts w:ascii="Times New Roman" w:eastAsia="Times New Roman" w:hAnsi="Times New Roman" w:cs="Times New Roman"/>
                <w:spacing w:val="-57"/>
                <w:sz w:val="24"/>
              </w:rPr>
              <w:t xml:space="preserve"> </w:t>
            </w:r>
            <w:r w:rsidRPr="007D1C4D">
              <w:rPr>
                <w:rFonts w:ascii="Times New Roman" w:eastAsia="Times New Roman" w:hAnsi="Times New Roman" w:cs="Times New Roman"/>
                <w:sz w:val="24"/>
              </w:rPr>
              <w:t>хьежам</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бовзийтар;</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шайна</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хетачун</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а,</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сацаман а бухедиллар</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довзийта хаар.</w:t>
            </w:r>
          </w:p>
          <w:p w:rsidR="007D1C4D" w:rsidRPr="007D1C4D" w:rsidRDefault="007D1C4D" w:rsidP="007D1C4D">
            <w:pPr>
              <w:spacing w:line="270" w:lineRule="atLeast"/>
              <w:ind w:left="108" w:right="131"/>
              <w:rPr>
                <w:rFonts w:ascii="Times New Roman" w:eastAsia="Times New Roman" w:hAnsi="Times New Roman" w:cs="Times New Roman"/>
                <w:sz w:val="24"/>
              </w:rPr>
            </w:pPr>
            <w:r w:rsidRPr="007D1C4D">
              <w:rPr>
                <w:rFonts w:ascii="Times New Roman" w:eastAsia="Times New Roman" w:hAnsi="Times New Roman" w:cs="Times New Roman"/>
                <w:sz w:val="24"/>
              </w:rPr>
              <w:t>Текстехь хӀиттийнчу гӀиллакх-оьздангаллин а, историко-культурин а, кхидолчу а хаттарийн</w:t>
            </w:r>
            <w:r w:rsidRPr="007D1C4D">
              <w:rPr>
                <w:rFonts w:ascii="Times New Roman" w:eastAsia="Times New Roman" w:hAnsi="Times New Roman" w:cs="Times New Roman"/>
                <w:spacing w:val="-58"/>
                <w:sz w:val="24"/>
              </w:rPr>
              <w:t xml:space="preserve"> </w:t>
            </w:r>
            <w:r w:rsidRPr="007D1C4D">
              <w:rPr>
                <w:rFonts w:ascii="Times New Roman" w:eastAsia="Times New Roman" w:hAnsi="Times New Roman" w:cs="Times New Roman"/>
                <w:sz w:val="24"/>
              </w:rPr>
              <w:t>анализ</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йар; гонахарчу</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бакъдолчун хьежамца</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царна</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жоьпаш лаха</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хаар.</w:t>
            </w:r>
          </w:p>
        </w:tc>
        <w:tc>
          <w:tcPr>
            <w:tcW w:w="3000" w:type="dxa"/>
            <w:vMerge/>
            <w:tcBorders>
              <w:top w:val="nil"/>
            </w:tcBorders>
          </w:tcPr>
          <w:p w:rsidR="007D1C4D" w:rsidRPr="007D1C4D" w:rsidRDefault="007D1C4D" w:rsidP="007D1C4D">
            <w:pPr>
              <w:rPr>
                <w:rFonts w:ascii="Times New Roman" w:eastAsia="Times New Roman" w:hAnsi="Times New Roman" w:cs="Times New Roman"/>
                <w:sz w:val="2"/>
                <w:szCs w:val="2"/>
              </w:rPr>
            </w:pPr>
          </w:p>
        </w:tc>
      </w:tr>
      <w:tr w:rsidR="007D1C4D" w:rsidRPr="007D1C4D" w:rsidTr="00EF0B46">
        <w:trPr>
          <w:trHeight w:val="3312"/>
        </w:trPr>
        <w:tc>
          <w:tcPr>
            <w:tcW w:w="1872" w:type="dxa"/>
          </w:tcPr>
          <w:p w:rsidR="007D1C4D" w:rsidRPr="007D1C4D" w:rsidRDefault="007D1C4D" w:rsidP="007D1C4D">
            <w:pPr>
              <w:rPr>
                <w:rFonts w:ascii="Times New Roman" w:eastAsia="Times New Roman" w:hAnsi="Times New Roman" w:cs="Times New Roman"/>
                <w:sz w:val="24"/>
              </w:rPr>
            </w:pPr>
          </w:p>
        </w:tc>
        <w:tc>
          <w:tcPr>
            <w:tcW w:w="9731" w:type="dxa"/>
          </w:tcPr>
          <w:p w:rsidR="007D1C4D" w:rsidRPr="007D1C4D" w:rsidRDefault="007D1C4D" w:rsidP="007D1C4D">
            <w:pPr>
              <w:ind w:left="108" w:right="328"/>
              <w:rPr>
                <w:rFonts w:ascii="Times New Roman" w:eastAsia="Times New Roman" w:hAnsi="Times New Roman" w:cs="Times New Roman"/>
                <w:sz w:val="24"/>
              </w:rPr>
            </w:pPr>
            <w:r w:rsidRPr="007D1C4D">
              <w:rPr>
                <w:rFonts w:ascii="Times New Roman" w:eastAsia="Times New Roman" w:hAnsi="Times New Roman" w:cs="Times New Roman"/>
                <w:sz w:val="24"/>
              </w:rPr>
              <w:t>ЛадогӀар: дешархоша ладугӀу хьехархочо йа говзаллин диктора дӀайоьшучу исбаьхьаллин</w:t>
            </w:r>
            <w:r w:rsidRPr="007D1C4D">
              <w:rPr>
                <w:rFonts w:ascii="Times New Roman" w:eastAsia="Times New Roman" w:hAnsi="Times New Roman" w:cs="Times New Roman"/>
                <w:spacing w:val="-57"/>
                <w:sz w:val="24"/>
              </w:rPr>
              <w:t xml:space="preserve"> </w:t>
            </w:r>
            <w:r w:rsidRPr="007D1C4D">
              <w:rPr>
                <w:rFonts w:ascii="Times New Roman" w:eastAsia="Times New Roman" w:hAnsi="Times New Roman" w:cs="Times New Roman"/>
                <w:sz w:val="24"/>
              </w:rPr>
              <w:t>тексте (таро йелахь, цу гӀуллакхна оьшучу гӀирсех пайда а оьцуш). ЛадоьгӀначу текстах</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муха</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кхетта</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хьажа</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хаттарш.</w:t>
            </w:r>
          </w:p>
          <w:p w:rsidR="007D1C4D" w:rsidRPr="007D1C4D" w:rsidRDefault="007D1C4D" w:rsidP="007D1C4D">
            <w:pPr>
              <w:ind w:left="108"/>
              <w:rPr>
                <w:rFonts w:ascii="Times New Roman" w:eastAsia="Times New Roman" w:hAnsi="Times New Roman" w:cs="Times New Roman"/>
                <w:sz w:val="24"/>
              </w:rPr>
            </w:pPr>
            <w:r w:rsidRPr="007D1C4D">
              <w:rPr>
                <w:rFonts w:ascii="Times New Roman" w:eastAsia="Times New Roman" w:hAnsi="Times New Roman" w:cs="Times New Roman"/>
                <w:sz w:val="24"/>
              </w:rPr>
              <w:t>Дагахь</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йешар:</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текст</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дагахь</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йешар,</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йешначух</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хиинарг</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дийцаре</w:t>
            </w:r>
            <w:r w:rsidRPr="007D1C4D">
              <w:rPr>
                <w:rFonts w:ascii="Times New Roman" w:eastAsia="Times New Roman" w:hAnsi="Times New Roman" w:cs="Times New Roman"/>
                <w:spacing w:val="-4"/>
                <w:sz w:val="24"/>
              </w:rPr>
              <w:t xml:space="preserve"> </w:t>
            </w:r>
            <w:r w:rsidRPr="007D1C4D">
              <w:rPr>
                <w:rFonts w:ascii="Times New Roman" w:eastAsia="Times New Roman" w:hAnsi="Times New Roman" w:cs="Times New Roman"/>
                <w:sz w:val="24"/>
              </w:rPr>
              <w:t>дан</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кечамбар.</w:t>
            </w:r>
          </w:p>
          <w:p w:rsidR="007D1C4D" w:rsidRPr="007D1C4D" w:rsidRDefault="007D1C4D" w:rsidP="007D1C4D">
            <w:pPr>
              <w:ind w:left="108" w:right="441"/>
              <w:rPr>
                <w:rFonts w:ascii="Times New Roman" w:eastAsia="Times New Roman" w:hAnsi="Times New Roman" w:cs="Times New Roman"/>
                <w:sz w:val="24"/>
              </w:rPr>
            </w:pPr>
            <w:r w:rsidRPr="007D1C4D">
              <w:rPr>
                <w:rFonts w:ascii="Times New Roman" w:eastAsia="Times New Roman" w:hAnsi="Times New Roman" w:cs="Times New Roman"/>
                <w:sz w:val="24"/>
              </w:rPr>
              <w:t>Цадевзачу дешнашца а, аларшца а болх бар: маьӀнех кхетархьама контекстан анализ йар;</w:t>
            </w:r>
            <w:r w:rsidRPr="007D1C4D">
              <w:rPr>
                <w:rFonts w:ascii="Times New Roman" w:eastAsia="Times New Roman" w:hAnsi="Times New Roman" w:cs="Times New Roman"/>
                <w:spacing w:val="-58"/>
                <w:sz w:val="24"/>
              </w:rPr>
              <w:t xml:space="preserve"> </w:t>
            </w:r>
            <w:r w:rsidRPr="007D1C4D">
              <w:rPr>
                <w:rFonts w:ascii="Times New Roman" w:eastAsia="Times New Roman" w:hAnsi="Times New Roman" w:cs="Times New Roman"/>
                <w:sz w:val="24"/>
              </w:rPr>
              <w:t>Ӏаматехь</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йеллачу дошамца</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болх бар.</w:t>
            </w:r>
          </w:p>
          <w:p w:rsidR="007D1C4D" w:rsidRPr="007D1C4D" w:rsidRDefault="007D1C4D" w:rsidP="007D1C4D">
            <w:pPr>
              <w:ind w:left="108" w:right="131"/>
              <w:rPr>
                <w:rFonts w:ascii="Times New Roman" w:eastAsia="Times New Roman" w:hAnsi="Times New Roman" w:cs="Times New Roman"/>
                <w:sz w:val="24"/>
              </w:rPr>
            </w:pPr>
            <w:r w:rsidRPr="007D1C4D">
              <w:rPr>
                <w:rFonts w:ascii="Times New Roman" w:eastAsia="Times New Roman" w:hAnsi="Times New Roman" w:cs="Times New Roman"/>
                <w:sz w:val="24"/>
              </w:rPr>
              <w:t>Исбаьхьаллин</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текстан</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анализ</w:t>
            </w:r>
            <w:r w:rsidRPr="007D1C4D">
              <w:rPr>
                <w:rFonts w:ascii="Times New Roman" w:eastAsia="Times New Roman" w:hAnsi="Times New Roman" w:cs="Times New Roman"/>
                <w:spacing w:val="-5"/>
                <w:sz w:val="24"/>
              </w:rPr>
              <w:t xml:space="preserve"> </w:t>
            </w:r>
            <w:r w:rsidRPr="007D1C4D">
              <w:rPr>
                <w:rFonts w:ascii="Times New Roman" w:eastAsia="Times New Roman" w:hAnsi="Times New Roman" w:cs="Times New Roman"/>
                <w:sz w:val="24"/>
              </w:rPr>
              <w:t>йар:</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исбаьхьаллин</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къегина</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хиларан</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(вастийн)</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а,</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литературин</w:t>
            </w:r>
            <w:r w:rsidRPr="007D1C4D">
              <w:rPr>
                <w:rFonts w:ascii="Times New Roman" w:eastAsia="Times New Roman" w:hAnsi="Times New Roman" w:cs="Times New Roman"/>
                <w:spacing w:val="-57"/>
                <w:sz w:val="24"/>
              </w:rPr>
              <w:t xml:space="preserve"> </w:t>
            </w:r>
            <w:r w:rsidRPr="007D1C4D">
              <w:rPr>
                <w:rFonts w:ascii="Times New Roman" w:eastAsia="Times New Roman" w:hAnsi="Times New Roman" w:cs="Times New Roman"/>
                <w:sz w:val="24"/>
              </w:rPr>
              <w:t>кепийн</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а</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гӀирсех пайдаэцарх кхетар.</w:t>
            </w:r>
          </w:p>
          <w:p w:rsidR="007D1C4D" w:rsidRPr="007D1C4D" w:rsidRDefault="007D1C4D" w:rsidP="007D1C4D">
            <w:pPr>
              <w:ind w:left="108" w:right="328"/>
              <w:rPr>
                <w:rFonts w:ascii="Times New Roman" w:eastAsia="Times New Roman" w:hAnsi="Times New Roman" w:cs="Times New Roman"/>
                <w:sz w:val="24"/>
              </w:rPr>
            </w:pPr>
            <w:r w:rsidRPr="007D1C4D">
              <w:rPr>
                <w:rFonts w:ascii="Times New Roman" w:eastAsia="Times New Roman" w:hAnsi="Times New Roman" w:cs="Times New Roman"/>
                <w:sz w:val="24"/>
              </w:rPr>
              <w:t>Турпалхойн мах хадор: турпалхочун амалан коьрта битамаш билгалбаха хаар; церан</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леларца</w:t>
            </w:r>
            <w:r w:rsidRPr="007D1C4D">
              <w:rPr>
                <w:rFonts w:ascii="Times New Roman" w:eastAsia="Times New Roman" w:hAnsi="Times New Roman" w:cs="Times New Roman"/>
                <w:spacing w:val="-4"/>
                <w:sz w:val="24"/>
              </w:rPr>
              <w:t xml:space="preserve"> </w:t>
            </w:r>
            <w:r w:rsidRPr="007D1C4D">
              <w:rPr>
                <w:rFonts w:ascii="Times New Roman" w:eastAsia="Times New Roman" w:hAnsi="Times New Roman" w:cs="Times New Roman"/>
                <w:sz w:val="24"/>
              </w:rPr>
              <w:t>амал</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йовзар;</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турпалхойн</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леларийн</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бахьана</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довзийта</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а,</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церан</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гӀуллакхийн</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мах</w:t>
            </w:r>
            <w:r w:rsidRPr="007D1C4D">
              <w:rPr>
                <w:rFonts w:ascii="Times New Roman" w:eastAsia="Times New Roman" w:hAnsi="Times New Roman" w:cs="Times New Roman"/>
                <w:spacing w:val="-57"/>
                <w:sz w:val="24"/>
              </w:rPr>
              <w:t xml:space="preserve"> </w:t>
            </w:r>
            <w:r w:rsidRPr="007D1C4D">
              <w:rPr>
                <w:rFonts w:ascii="Times New Roman" w:eastAsia="Times New Roman" w:hAnsi="Times New Roman" w:cs="Times New Roman"/>
                <w:sz w:val="24"/>
              </w:rPr>
              <w:t>хадон а</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хаар.</w:t>
            </w:r>
          </w:p>
          <w:p w:rsidR="007D1C4D" w:rsidRPr="007D1C4D" w:rsidRDefault="007D1C4D" w:rsidP="007D1C4D">
            <w:pPr>
              <w:spacing w:line="257" w:lineRule="exact"/>
              <w:ind w:left="108"/>
              <w:rPr>
                <w:rFonts w:ascii="Times New Roman" w:eastAsia="Times New Roman" w:hAnsi="Times New Roman" w:cs="Times New Roman"/>
                <w:sz w:val="24"/>
              </w:rPr>
            </w:pPr>
            <w:r w:rsidRPr="007D1C4D">
              <w:rPr>
                <w:rFonts w:ascii="Times New Roman" w:eastAsia="Times New Roman" w:hAnsi="Times New Roman" w:cs="Times New Roman"/>
                <w:sz w:val="24"/>
              </w:rPr>
              <w:t>Талламан</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болх:</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шайн</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хьежамийн</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буха</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тӀехь</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текст</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кечйар;</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доклад</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кечйар.</w:t>
            </w:r>
          </w:p>
        </w:tc>
        <w:tc>
          <w:tcPr>
            <w:tcW w:w="3000" w:type="dxa"/>
            <w:vMerge/>
            <w:tcBorders>
              <w:top w:val="nil"/>
            </w:tcBorders>
          </w:tcPr>
          <w:p w:rsidR="007D1C4D" w:rsidRPr="007D1C4D" w:rsidRDefault="007D1C4D" w:rsidP="007D1C4D">
            <w:pPr>
              <w:rPr>
                <w:rFonts w:ascii="Times New Roman" w:eastAsia="Times New Roman" w:hAnsi="Times New Roman" w:cs="Times New Roman"/>
                <w:sz w:val="2"/>
                <w:szCs w:val="2"/>
              </w:rPr>
            </w:pPr>
          </w:p>
        </w:tc>
      </w:tr>
    </w:tbl>
    <w:p w:rsidR="007D1C4D" w:rsidRPr="007D1C4D" w:rsidRDefault="007D1C4D" w:rsidP="007D1C4D">
      <w:pPr>
        <w:widowControl w:val="0"/>
        <w:autoSpaceDE w:val="0"/>
        <w:autoSpaceDN w:val="0"/>
        <w:spacing w:after="0" w:line="240" w:lineRule="auto"/>
        <w:rPr>
          <w:rFonts w:ascii="Times New Roman" w:eastAsia="Times New Roman" w:hAnsi="Times New Roman" w:cs="Times New Roman"/>
          <w:sz w:val="2"/>
          <w:szCs w:val="2"/>
        </w:rPr>
        <w:sectPr w:rsidR="007D1C4D" w:rsidRPr="007D1C4D">
          <w:pgSz w:w="16850" w:h="11920" w:orient="landscape"/>
          <w:pgMar w:top="980" w:right="760" w:bottom="1280" w:left="860" w:header="0" w:footer="1095" w:gutter="0"/>
          <w:cols w:space="720"/>
        </w:sectPr>
      </w:pPr>
    </w:p>
    <w:tbl>
      <w:tblPr>
        <w:tblStyle w:val="TableNormal"/>
        <w:tblW w:w="0" w:type="auto"/>
        <w:tblInd w:w="36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72"/>
        <w:gridCol w:w="9731"/>
        <w:gridCol w:w="3000"/>
      </w:tblGrid>
      <w:tr w:rsidR="007D1C4D" w:rsidRPr="007D1C4D" w:rsidTr="00EF0B46">
        <w:trPr>
          <w:trHeight w:val="1060"/>
        </w:trPr>
        <w:tc>
          <w:tcPr>
            <w:tcW w:w="1872" w:type="dxa"/>
          </w:tcPr>
          <w:p w:rsidR="007D1C4D" w:rsidRPr="007D1C4D" w:rsidRDefault="007D1C4D" w:rsidP="007D1C4D">
            <w:pPr>
              <w:rPr>
                <w:rFonts w:ascii="Times New Roman" w:eastAsia="Times New Roman" w:hAnsi="Times New Roman" w:cs="Times New Roman"/>
                <w:sz w:val="24"/>
              </w:rPr>
            </w:pPr>
          </w:p>
        </w:tc>
        <w:tc>
          <w:tcPr>
            <w:tcW w:w="9731" w:type="dxa"/>
          </w:tcPr>
          <w:p w:rsidR="007D1C4D" w:rsidRPr="007D1C4D" w:rsidRDefault="007D1C4D" w:rsidP="007D1C4D">
            <w:pPr>
              <w:ind w:left="108" w:right="131"/>
              <w:rPr>
                <w:rFonts w:ascii="Times New Roman" w:eastAsia="Times New Roman" w:hAnsi="Times New Roman" w:cs="Times New Roman"/>
                <w:sz w:val="24"/>
              </w:rPr>
            </w:pPr>
            <w:r w:rsidRPr="007D1C4D">
              <w:rPr>
                <w:rFonts w:ascii="Times New Roman" w:eastAsia="Times New Roman" w:hAnsi="Times New Roman" w:cs="Times New Roman"/>
                <w:sz w:val="24"/>
              </w:rPr>
              <w:t>Текстехь хӀиттийнчу гӀиллакх-оьздангаллин а, историко-культурин а, кхидолчу а хаттарийн</w:t>
            </w:r>
            <w:r w:rsidRPr="007D1C4D">
              <w:rPr>
                <w:rFonts w:ascii="Times New Roman" w:eastAsia="Times New Roman" w:hAnsi="Times New Roman" w:cs="Times New Roman"/>
                <w:spacing w:val="-58"/>
                <w:sz w:val="24"/>
              </w:rPr>
              <w:t xml:space="preserve"> </w:t>
            </w:r>
            <w:r w:rsidRPr="007D1C4D">
              <w:rPr>
                <w:rFonts w:ascii="Times New Roman" w:eastAsia="Times New Roman" w:hAnsi="Times New Roman" w:cs="Times New Roman"/>
                <w:sz w:val="24"/>
              </w:rPr>
              <w:t>анализ</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йар; гонахарчу</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бакъдолчун хьежамца</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царна</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жоьпаш лаха</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хаар.</w:t>
            </w:r>
          </w:p>
        </w:tc>
        <w:tc>
          <w:tcPr>
            <w:tcW w:w="3000" w:type="dxa"/>
          </w:tcPr>
          <w:p w:rsidR="007D1C4D" w:rsidRPr="007D1C4D" w:rsidRDefault="007D1C4D" w:rsidP="007D1C4D">
            <w:pPr>
              <w:rPr>
                <w:rFonts w:ascii="Times New Roman" w:eastAsia="Times New Roman" w:hAnsi="Times New Roman" w:cs="Times New Roman"/>
                <w:sz w:val="24"/>
              </w:rPr>
            </w:pPr>
          </w:p>
        </w:tc>
      </w:tr>
      <w:tr w:rsidR="007D1C4D" w:rsidRPr="007D1C4D" w:rsidTr="00EF0B46">
        <w:trPr>
          <w:trHeight w:val="3864"/>
        </w:trPr>
        <w:tc>
          <w:tcPr>
            <w:tcW w:w="1872" w:type="dxa"/>
          </w:tcPr>
          <w:p w:rsidR="007D1C4D" w:rsidRPr="007D1C4D" w:rsidRDefault="007D1C4D" w:rsidP="007D1C4D">
            <w:pPr>
              <w:rPr>
                <w:rFonts w:ascii="Times New Roman" w:eastAsia="Times New Roman" w:hAnsi="Times New Roman" w:cs="Times New Roman"/>
                <w:sz w:val="24"/>
              </w:rPr>
            </w:pPr>
          </w:p>
        </w:tc>
        <w:tc>
          <w:tcPr>
            <w:tcW w:w="9731" w:type="dxa"/>
          </w:tcPr>
          <w:p w:rsidR="007D1C4D" w:rsidRPr="007D1C4D" w:rsidRDefault="007D1C4D" w:rsidP="007D1C4D">
            <w:pPr>
              <w:spacing w:before="1"/>
              <w:ind w:left="108"/>
              <w:rPr>
                <w:rFonts w:ascii="Times New Roman" w:eastAsia="Times New Roman" w:hAnsi="Times New Roman" w:cs="Times New Roman"/>
                <w:sz w:val="24"/>
              </w:rPr>
            </w:pPr>
            <w:r w:rsidRPr="007D1C4D">
              <w:rPr>
                <w:rFonts w:ascii="Times New Roman" w:eastAsia="Times New Roman" w:hAnsi="Times New Roman" w:cs="Times New Roman"/>
                <w:sz w:val="24"/>
              </w:rPr>
              <w:t>Дагахь</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йешар:</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текст</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дагахь</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йешар,</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йешначух</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хиинарг</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дийцаре</w:t>
            </w:r>
            <w:r w:rsidRPr="007D1C4D">
              <w:rPr>
                <w:rFonts w:ascii="Times New Roman" w:eastAsia="Times New Roman" w:hAnsi="Times New Roman" w:cs="Times New Roman"/>
                <w:spacing w:val="-4"/>
                <w:sz w:val="24"/>
              </w:rPr>
              <w:t xml:space="preserve"> </w:t>
            </w:r>
            <w:r w:rsidRPr="007D1C4D">
              <w:rPr>
                <w:rFonts w:ascii="Times New Roman" w:eastAsia="Times New Roman" w:hAnsi="Times New Roman" w:cs="Times New Roman"/>
                <w:sz w:val="24"/>
              </w:rPr>
              <w:t>дан</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кечамбар.</w:t>
            </w:r>
          </w:p>
          <w:p w:rsidR="007D1C4D" w:rsidRPr="007D1C4D" w:rsidRDefault="007D1C4D" w:rsidP="007D1C4D">
            <w:pPr>
              <w:ind w:left="108" w:right="296"/>
              <w:rPr>
                <w:rFonts w:ascii="Times New Roman" w:eastAsia="Times New Roman" w:hAnsi="Times New Roman" w:cs="Times New Roman"/>
                <w:sz w:val="24"/>
              </w:rPr>
            </w:pPr>
            <w:r w:rsidRPr="007D1C4D">
              <w:rPr>
                <w:rFonts w:ascii="Times New Roman" w:eastAsia="Times New Roman" w:hAnsi="Times New Roman" w:cs="Times New Roman"/>
                <w:sz w:val="24"/>
              </w:rPr>
              <w:t>Хезаш</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йешар:</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текстах</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кхетархьама</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цаторийла</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йолчу</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боларца</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дешархойх</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хӀорамма а</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хезаш</w:t>
            </w:r>
            <w:r w:rsidRPr="007D1C4D">
              <w:rPr>
                <w:rFonts w:ascii="Times New Roman" w:eastAsia="Times New Roman" w:hAnsi="Times New Roman" w:cs="Times New Roman"/>
                <w:spacing w:val="-57"/>
                <w:sz w:val="24"/>
              </w:rPr>
              <w:t xml:space="preserve"> </w:t>
            </w:r>
            <w:r w:rsidRPr="007D1C4D">
              <w:rPr>
                <w:rFonts w:ascii="Times New Roman" w:eastAsia="Times New Roman" w:hAnsi="Times New Roman" w:cs="Times New Roman"/>
                <w:sz w:val="24"/>
              </w:rPr>
              <w:t>йешар.</w:t>
            </w:r>
          </w:p>
          <w:p w:rsidR="007D1C4D" w:rsidRPr="007D1C4D" w:rsidRDefault="007D1C4D" w:rsidP="007D1C4D">
            <w:pPr>
              <w:ind w:left="108" w:right="441"/>
              <w:rPr>
                <w:rFonts w:ascii="Times New Roman" w:eastAsia="Times New Roman" w:hAnsi="Times New Roman" w:cs="Times New Roman"/>
                <w:sz w:val="24"/>
              </w:rPr>
            </w:pPr>
            <w:r w:rsidRPr="007D1C4D">
              <w:rPr>
                <w:rFonts w:ascii="Times New Roman" w:eastAsia="Times New Roman" w:hAnsi="Times New Roman" w:cs="Times New Roman"/>
                <w:sz w:val="24"/>
              </w:rPr>
              <w:t>Цадевзачу дешнашца а, аларшца а болх бар: маьӀнех кхетархьама контекстан анализ йар;</w:t>
            </w:r>
            <w:r w:rsidRPr="007D1C4D">
              <w:rPr>
                <w:rFonts w:ascii="Times New Roman" w:eastAsia="Times New Roman" w:hAnsi="Times New Roman" w:cs="Times New Roman"/>
                <w:spacing w:val="-58"/>
                <w:sz w:val="24"/>
              </w:rPr>
              <w:t xml:space="preserve"> </w:t>
            </w:r>
            <w:r w:rsidRPr="007D1C4D">
              <w:rPr>
                <w:rFonts w:ascii="Times New Roman" w:eastAsia="Times New Roman" w:hAnsi="Times New Roman" w:cs="Times New Roman"/>
                <w:sz w:val="24"/>
              </w:rPr>
              <w:t>Ӏаматехь</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йеллачу дошамца</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болх бар.</w:t>
            </w:r>
          </w:p>
          <w:p w:rsidR="007D1C4D" w:rsidRPr="007D1C4D" w:rsidRDefault="007D1C4D" w:rsidP="007D1C4D">
            <w:pPr>
              <w:spacing w:before="1"/>
              <w:ind w:left="108"/>
              <w:rPr>
                <w:rFonts w:ascii="Times New Roman" w:eastAsia="Times New Roman" w:hAnsi="Times New Roman" w:cs="Times New Roman"/>
                <w:sz w:val="24"/>
              </w:rPr>
            </w:pPr>
            <w:r w:rsidRPr="007D1C4D">
              <w:rPr>
                <w:rFonts w:ascii="Times New Roman" w:eastAsia="Times New Roman" w:hAnsi="Times New Roman" w:cs="Times New Roman"/>
                <w:sz w:val="24"/>
              </w:rPr>
              <w:t>Исбаьхьаллин</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говзаран</w:t>
            </w:r>
            <w:r w:rsidRPr="007D1C4D">
              <w:rPr>
                <w:rFonts w:ascii="Times New Roman" w:eastAsia="Times New Roman" w:hAnsi="Times New Roman" w:cs="Times New Roman"/>
                <w:spacing w:val="-5"/>
                <w:sz w:val="24"/>
              </w:rPr>
              <w:t xml:space="preserve"> </w:t>
            </w:r>
            <w:r w:rsidRPr="007D1C4D">
              <w:rPr>
                <w:rFonts w:ascii="Times New Roman" w:eastAsia="Times New Roman" w:hAnsi="Times New Roman" w:cs="Times New Roman"/>
                <w:sz w:val="24"/>
              </w:rPr>
              <w:t>анализ</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йар:</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коьрта</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идеяш</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гучуйахар;</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говзаран</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план</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хӀоттор.</w:t>
            </w:r>
          </w:p>
          <w:p w:rsidR="007D1C4D" w:rsidRPr="007D1C4D" w:rsidRDefault="007D1C4D" w:rsidP="007D1C4D">
            <w:pPr>
              <w:ind w:left="108" w:right="328"/>
              <w:rPr>
                <w:rFonts w:ascii="Times New Roman" w:eastAsia="Times New Roman" w:hAnsi="Times New Roman" w:cs="Times New Roman"/>
                <w:sz w:val="24"/>
              </w:rPr>
            </w:pPr>
            <w:r w:rsidRPr="007D1C4D">
              <w:rPr>
                <w:rFonts w:ascii="Times New Roman" w:eastAsia="Times New Roman" w:hAnsi="Times New Roman" w:cs="Times New Roman"/>
                <w:sz w:val="24"/>
              </w:rPr>
              <w:t>Турпалхойн мах хадор: турпалхочун амалан коьрта битамаш билгалбаха хаар; церан</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леларца</w:t>
            </w:r>
            <w:r w:rsidRPr="007D1C4D">
              <w:rPr>
                <w:rFonts w:ascii="Times New Roman" w:eastAsia="Times New Roman" w:hAnsi="Times New Roman" w:cs="Times New Roman"/>
                <w:spacing w:val="-4"/>
                <w:sz w:val="24"/>
              </w:rPr>
              <w:t xml:space="preserve"> </w:t>
            </w:r>
            <w:r w:rsidRPr="007D1C4D">
              <w:rPr>
                <w:rFonts w:ascii="Times New Roman" w:eastAsia="Times New Roman" w:hAnsi="Times New Roman" w:cs="Times New Roman"/>
                <w:sz w:val="24"/>
              </w:rPr>
              <w:t>амал</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йовзар;</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турпалхойн</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леларийн</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бахьана</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довзийта</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а,</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церан</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гӀуллакхийн</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мах</w:t>
            </w:r>
            <w:r w:rsidRPr="007D1C4D">
              <w:rPr>
                <w:rFonts w:ascii="Times New Roman" w:eastAsia="Times New Roman" w:hAnsi="Times New Roman" w:cs="Times New Roman"/>
                <w:spacing w:val="-57"/>
                <w:sz w:val="24"/>
              </w:rPr>
              <w:t xml:space="preserve"> </w:t>
            </w:r>
            <w:r w:rsidRPr="007D1C4D">
              <w:rPr>
                <w:rFonts w:ascii="Times New Roman" w:eastAsia="Times New Roman" w:hAnsi="Times New Roman" w:cs="Times New Roman"/>
                <w:sz w:val="24"/>
              </w:rPr>
              <w:t>хадон а</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хаар.</w:t>
            </w:r>
          </w:p>
          <w:p w:rsidR="007D1C4D" w:rsidRPr="007D1C4D" w:rsidRDefault="007D1C4D" w:rsidP="007D1C4D">
            <w:pPr>
              <w:spacing w:line="274" w:lineRule="exact"/>
              <w:ind w:left="108"/>
              <w:rPr>
                <w:rFonts w:ascii="Times New Roman" w:eastAsia="Times New Roman" w:hAnsi="Times New Roman" w:cs="Times New Roman"/>
                <w:sz w:val="24"/>
              </w:rPr>
            </w:pPr>
            <w:r w:rsidRPr="007D1C4D">
              <w:rPr>
                <w:rFonts w:ascii="Times New Roman" w:eastAsia="Times New Roman" w:hAnsi="Times New Roman" w:cs="Times New Roman"/>
                <w:sz w:val="24"/>
              </w:rPr>
              <w:t>Схьайийцар.</w:t>
            </w:r>
          </w:p>
          <w:p w:rsidR="007D1C4D" w:rsidRPr="007D1C4D" w:rsidRDefault="007D1C4D" w:rsidP="007D1C4D">
            <w:pPr>
              <w:ind w:left="108" w:right="131"/>
              <w:rPr>
                <w:rFonts w:ascii="Times New Roman" w:eastAsia="Times New Roman" w:hAnsi="Times New Roman" w:cs="Times New Roman"/>
                <w:sz w:val="24"/>
              </w:rPr>
            </w:pPr>
            <w:r w:rsidRPr="007D1C4D">
              <w:rPr>
                <w:rFonts w:ascii="Times New Roman" w:eastAsia="Times New Roman" w:hAnsi="Times New Roman" w:cs="Times New Roman"/>
                <w:sz w:val="24"/>
              </w:rPr>
              <w:t>Текстехь хӀиттийнчу гӀиллакх-оьздангаллин а, историко-культурин а, кхидолчу а хаттарийн</w:t>
            </w:r>
            <w:r w:rsidRPr="007D1C4D">
              <w:rPr>
                <w:rFonts w:ascii="Times New Roman" w:eastAsia="Times New Roman" w:hAnsi="Times New Roman" w:cs="Times New Roman"/>
                <w:spacing w:val="-57"/>
                <w:sz w:val="24"/>
              </w:rPr>
              <w:t xml:space="preserve"> </w:t>
            </w:r>
            <w:r w:rsidRPr="007D1C4D">
              <w:rPr>
                <w:rFonts w:ascii="Times New Roman" w:eastAsia="Times New Roman" w:hAnsi="Times New Roman" w:cs="Times New Roman"/>
                <w:sz w:val="24"/>
              </w:rPr>
              <w:t>анализ</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йар; гонахарчу</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бакъдолчун хьежамца</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царна</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жоьпаш лаха</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хаар.</w:t>
            </w:r>
          </w:p>
          <w:p w:rsidR="007D1C4D" w:rsidRPr="007D1C4D" w:rsidRDefault="007D1C4D" w:rsidP="007D1C4D">
            <w:pPr>
              <w:spacing w:line="270" w:lineRule="atLeast"/>
              <w:ind w:left="108" w:right="131"/>
              <w:rPr>
                <w:rFonts w:ascii="Times New Roman" w:eastAsia="Times New Roman" w:hAnsi="Times New Roman" w:cs="Times New Roman"/>
                <w:sz w:val="24"/>
              </w:rPr>
            </w:pPr>
            <w:r w:rsidRPr="007D1C4D">
              <w:rPr>
                <w:rFonts w:ascii="Times New Roman" w:eastAsia="Times New Roman" w:hAnsi="Times New Roman" w:cs="Times New Roman"/>
                <w:sz w:val="24"/>
              </w:rPr>
              <w:t>Кхоллараллин</w:t>
            </w:r>
            <w:r w:rsidRPr="007D1C4D">
              <w:rPr>
                <w:rFonts w:ascii="Times New Roman" w:eastAsia="Times New Roman" w:hAnsi="Times New Roman" w:cs="Times New Roman"/>
                <w:spacing w:val="-4"/>
                <w:sz w:val="24"/>
              </w:rPr>
              <w:t xml:space="preserve"> </w:t>
            </w:r>
            <w:r w:rsidRPr="007D1C4D">
              <w:rPr>
                <w:rFonts w:ascii="Times New Roman" w:eastAsia="Times New Roman" w:hAnsi="Times New Roman" w:cs="Times New Roman"/>
                <w:sz w:val="24"/>
              </w:rPr>
              <w:t>болх:</w:t>
            </w:r>
            <w:r w:rsidRPr="007D1C4D">
              <w:rPr>
                <w:rFonts w:ascii="Times New Roman" w:eastAsia="Times New Roman" w:hAnsi="Times New Roman" w:cs="Times New Roman"/>
                <w:spacing w:val="-4"/>
                <w:sz w:val="24"/>
              </w:rPr>
              <w:t xml:space="preserve"> </w:t>
            </w:r>
            <w:r w:rsidRPr="007D1C4D">
              <w:rPr>
                <w:rFonts w:ascii="Times New Roman" w:eastAsia="Times New Roman" w:hAnsi="Times New Roman" w:cs="Times New Roman"/>
                <w:sz w:val="24"/>
              </w:rPr>
              <w:t>масала,</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«Маьлхан</w:t>
            </w:r>
            <w:r w:rsidRPr="007D1C4D">
              <w:rPr>
                <w:rFonts w:ascii="Times New Roman" w:eastAsia="Times New Roman" w:hAnsi="Times New Roman" w:cs="Times New Roman"/>
                <w:spacing w:val="-4"/>
                <w:sz w:val="24"/>
              </w:rPr>
              <w:t xml:space="preserve"> </w:t>
            </w:r>
            <w:r w:rsidRPr="007D1C4D">
              <w:rPr>
                <w:rFonts w:ascii="Times New Roman" w:eastAsia="Times New Roman" w:hAnsi="Times New Roman" w:cs="Times New Roman"/>
                <w:sz w:val="24"/>
              </w:rPr>
              <w:t>хьехам»</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туьйранехь</w:t>
            </w:r>
            <w:r w:rsidRPr="007D1C4D">
              <w:rPr>
                <w:rFonts w:ascii="Times New Roman" w:eastAsia="Times New Roman" w:hAnsi="Times New Roman" w:cs="Times New Roman"/>
                <w:spacing w:val="-4"/>
                <w:sz w:val="24"/>
              </w:rPr>
              <w:t xml:space="preserve"> </w:t>
            </w:r>
            <w:r w:rsidRPr="007D1C4D">
              <w:rPr>
                <w:rFonts w:ascii="Times New Roman" w:eastAsia="Times New Roman" w:hAnsi="Times New Roman" w:cs="Times New Roman"/>
                <w:sz w:val="24"/>
              </w:rPr>
              <w:t>айъинчу</w:t>
            </w:r>
            <w:r w:rsidRPr="007D1C4D">
              <w:rPr>
                <w:rFonts w:ascii="Times New Roman" w:eastAsia="Times New Roman" w:hAnsi="Times New Roman" w:cs="Times New Roman"/>
                <w:spacing w:val="-4"/>
                <w:sz w:val="24"/>
              </w:rPr>
              <w:t xml:space="preserve"> </w:t>
            </w:r>
            <w:r w:rsidRPr="007D1C4D">
              <w:rPr>
                <w:rFonts w:ascii="Times New Roman" w:eastAsia="Times New Roman" w:hAnsi="Times New Roman" w:cs="Times New Roman"/>
                <w:sz w:val="24"/>
              </w:rPr>
              <w:t>проблемин</w:t>
            </w:r>
            <w:r w:rsidRPr="007D1C4D">
              <w:rPr>
                <w:rFonts w:ascii="Times New Roman" w:eastAsia="Times New Roman" w:hAnsi="Times New Roman" w:cs="Times New Roman"/>
                <w:spacing w:val="-4"/>
                <w:sz w:val="24"/>
              </w:rPr>
              <w:t xml:space="preserve"> </w:t>
            </w:r>
            <w:r w:rsidRPr="007D1C4D">
              <w:rPr>
                <w:rFonts w:ascii="Times New Roman" w:eastAsia="Times New Roman" w:hAnsi="Times New Roman" w:cs="Times New Roman"/>
                <w:sz w:val="24"/>
              </w:rPr>
              <w:t>хьокъехь</w:t>
            </w:r>
            <w:r w:rsidRPr="007D1C4D">
              <w:rPr>
                <w:rFonts w:ascii="Times New Roman" w:eastAsia="Times New Roman" w:hAnsi="Times New Roman" w:cs="Times New Roman"/>
                <w:spacing w:val="-57"/>
                <w:sz w:val="24"/>
              </w:rPr>
              <w:t xml:space="preserve"> </w:t>
            </w:r>
            <w:r w:rsidRPr="007D1C4D">
              <w:rPr>
                <w:rFonts w:ascii="Times New Roman" w:eastAsia="Times New Roman" w:hAnsi="Times New Roman" w:cs="Times New Roman"/>
                <w:sz w:val="24"/>
              </w:rPr>
              <w:t>йоцца</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текст-ойлайар хӀоттор.</w:t>
            </w:r>
          </w:p>
        </w:tc>
        <w:tc>
          <w:tcPr>
            <w:tcW w:w="3000" w:type="dxa"/>
          </w:tcPr>
          <w:p w:rsidR="007D1C4D" w:rsidRPr="007D1C4D" w:rsidRDefault="007D1C4D" w:rsidP="007D1C4D">
            <w:pPr>
              <w:rPr>
                <w:rFonts w:ascii="Times New Roman" w:eastAsia="Times New Roman" w:hAnsi="Times New Roman" w:cs="Times New Roman"/>
                <w:sz w:val="24"/>
              </w:rPr>
            </w:pPr>
          </w:p>
        </w:tc>
      </w:tr>
      <w:tr w:rsidR="007D1C4D" w:rsidRPr="007D1C4D" w:rsidTr="00EF0B46">
        <w:trPr>
          <w:trHeight w:val="4419"/>
        </w:trPr>
        <w:tc>
          <w:tcPr>
            <w:tcW w:w="1872" w:type="dxa"/>
          </w:tcPr>
          <w:p w:rsidR="007D1C4D" w:rsidRPr="007D1C4D" w:rsidRDefault="007D1C4D" w:rsidP="007D1C4D">
            <w:pPr>
              <w:rPr>
                <w:rFonts w:ascii="Times New Roman" w:eastAsia="Times New Roman" w:hAnsi="Times New Roman" w:cs="Times New Roman"/>
                <w:sz w:val="24"/>
              </w:rPr>
            </w:pPr>
          </w:p>
        </w:tc>
        <w:tc>
          <w:tcPr>
            <w:tcW w:w="9731" w:type="dxa"/>
          </w:tcPr>
          <w:p w:rsidR="007D1C4D" w:rsidRPr="007D1C4D" w:rsidRDefault="007D1C4D" w:rsidP="007D1C4D">
            <w:pPr>
              <w:spacing w:before="1"/>
              <w:ind w:left="108" w:right="131"/>
              <w:rPr>
                <w:rFonts w:ascii="Times New Roman" w:eastAsia="Times New Roman" w:hAnsi="Times New Roman" w:cs="Times New Roman"/>
                <w:sz w:val="24"/>
              </w:rPr>
            </w:pPr>
            <w:r w:rsidRPr="007D1C4D">
              <w:rPr>
                <w:rFonts w:ascii="Times New Roman" w:eastAsia="Times New Roman" w:hAnsi="Times New Roman" w:cs="Times New Roman"/>
                <w:sz w:val="24"/>
              </w:rPr>
              <w:t>ЛадогӀар: дешархоша ладугӀу хьехархочо йа говзаллин диктора дӀайоьшучу исбаьхьаллин</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тексте</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(таро</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йелахь,</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цу</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гӀуллакхна</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оьшучу</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гӀирсех</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пайда</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а</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оьцуш).</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Хьехархочо</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дешархойн</w:t>
            </w:r>
            <w:r w:rsidRPr="007D1C4D">
              <w:rPr>
                <w:rFonts w:ascii="Times New Roman" w:eastAsia="Times New Roman" w:hAnsi="Times New Roman" w:cs="Times New Roman"/>
                <w:spacing w:val="-57"/>
                <w:sz w:val="24"/>
              </w:rPr>
              <w:t xml:space="preserve"> </w:t>
            </w:r>
            <w:r w:rsidRPr="007D1C4D">
              <w:rPr>
                <w:rFonts w:ascii="Times New Roman" w:eastAsia="Times New Roman" w:hAnsi="Times New Roman" w:cs="Times New Roman"/>
                <w:sz w:val="24"/>
              </w:rPr>
              <w:t>тидам тӀебохуьйту нохчийн маттахь йешаран башхаллашна. ЛадоьгӀначу текстах муха</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кхетта</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хьажа</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хаттарш.</w:t>
            </w:r>
          </w:p>
          <w:p w:rsidR="007D1C4D" w:rsidRPr="007D1C4D" w:rsidRDefault="007D1C4D" w:rsidP="007D1C4D">
            <w:pPr>
              <w:ind w:left="108" w:right="298"/>
              <w:rPr>
                <w:rFonts w:ascii="Times New Roman" w:eastAsia="Times New Roman" w:hAnsi="Times New Roman" w:cs="Times New Roman"/>
                <w:sz w:val="24"/>
              </w:rPr>
            </w:pPr>
            <w:r w:rsidRPr="007D1C4D">
              <w:rPr>
                <w:rFonts w:ascii="Times New Roman" w:eastAsia="Times New Roman" w:hAnsi="Times New Roman" w:cs="Times New Roman"/>
                <w:sz w:val="24"/>
              </w:rPr>
              <w:t>Хезаш</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йешар:</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текстах</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кхетархьама</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цаторийла</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йолчу</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боларца</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дешархойх</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хӀорамма а</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хезаш</w:t>
            </w:r>
            <w:r w:rsidRPr="007D1C4D">
              <w:rPr>
                <w:rFonts w:ascii="Times New Roman" w:eastAsia="Times New Roman" w:hAnsi="Times New Roman" w:cs="Times New Roman"/>
                <w:spacing w:val="-57"/>
                <w:sz w:val="24"/>
              </w:rPr>
              <w:t xml:space="preserve"> </w:t>
            </w:r>
            <w:r w:rsidRPr="007D1C4D">
              <w:rPr>
                <w:rFonts w:ascii="Times New Roman" w:eastAsia="Times New Roman" w:hAnsi="Times New Roman" w:cs="Times New Roman"/>
                <w:sz w:val="24"/>
              </w:rPr>
              <w:t>йешар.</w:t>
            </w:r>
          </w:p>
          <w:p w:rsidR="007D1C4D" w:rsidRPr="007D1C4D" w:rsidRDefault="007D1C4D" w:rsidP="007D1C4D">
            <w:pPr>
              <w:ind w:left="108" w:right="1035"/>
              <w:rPr>
                <w:rFonts w:ascii="Times New Roman" w:eastAsia="Times New Roman" w:hAnsi="Times New Roman" w:cs="Times New Roman"/>
                <w:sz w:val="24"/>
              </w:rPr>
            </w:pPr>
            <w:r w:rsidRPr="007D1C4D">
              <w:rPr>
                <w:rFonts w:ascii="Times New Roman" w:eastAsia="Times New Roman" w:hAnsi="Times New Roman" w:cs="Times New Roman"/>
                <w:sz w:val="24"/>
              </w:rPr>
              <w:t>Дагахь</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йешар:</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текст</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дагахь</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йешар,</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йешначух</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хиинарг</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дийцаре</w:t>
            </w:r>
            <w:r w:rsidRPr="007D1C4D">
              <w:rPr>
                <w:rFonts w:ascii="Times New Roman" w:eastAsia="Times New Roman" w:hAnsi="Times New Roman" w:cs="Times New Roman"/>
                <w:spacing w:val="-4"/>
                <w:sz w:val="24"/>
              </w:rPr>
              <w:t xml:space="preserve"> </w:t>
            </w:r>
            <w:r w:rsidRPr="007D1C4D">
              <w:rPr>
                <w:rFonts w:ascii="Times New Roman" w:eastAsia="Times New Roman" w:hAnsi="Times New Roman" w:cs="Times New Roman"/>
                <w:sz w:val="24"/>
              </w:rPr>
              <w:t>дан</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кечамбар.</w:t>
            </w:r>
            <w:r w:rsidRPr="007D1C4D">
              <w:rPr>
                <w:rFonts w:ascii="Times New Roman" w:eastAsia="Times New Roman" w:hAnsi="Times New Roman" w:cs="Times New Roman"/>
                <w:spacing w:val="-57"/>
                <w:sz w:val="24"/>
              </w:rPr>
              <w:t xml:space="preserve"> </w:t>
            </w:r>
            <w:r w:rsidRPr="007D1C4D">
              <w:rPr>
                <w:rFonts w:ascii="Times New Roman" w:eastAsia="Times New Roman" w:hAnsi="Times New Roman" w:cs="Times New Roman"/>
                <w:sz w:val="24"/>
              </w:rPr>
              <w:t>Дагахь</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Ӏамор.</w:t>
            </w:r>
          </w:p>
          <w:p w:rsidR="007D1C4D" w:rsidRPr="007D1C4D" w:rsidRDefault="007D1C4D" w:rsidP="007D1C4D">
            <w:pPr>
              <w:spacing w:before="1"/>
              <w:ind w:left="108" w:right="441"/>
              <w:rPr>
                <w:rFonts w:ascii="Times New Roman" w:eastAsia="Times New Roman" w:hAnsi="Times New Roman" w:cs="Times New Roman"/>
                <w:sz w:val="24"/>
              </w:rPr>
            </w:pPr>
            <w:r w:rsidRPr="007D1C4D">
              <w:rPr>
                <w:rFonts w:ascii="Times New Roman" w:eastAsia="Times New Roman" w:hAnsi="Times New Roman" w:cs="Times New Roman"/>
                <w:sz w:val="24"/>
              </w:rPr>
              <w:t>Цадевзачу дешнашца а, аларшца а болх бар: маьӀнех кхетархьама контекстан анализ йар;</w:t>
            </w:r>
            <w:r w:rsidRPr="007D1C4D">
              <w:rPr>
                <w:rFonts w:ascii="Times New Roman" w:eastAsia="Times New Roman" w:hAnsi="Times New Roman" w:cs="Times New Roman"/>
                <w:spacing w:val="-58"/>
                <w:sz w:val="24"/>
              </w:rPr>
              <w:t xml:space="preserve"> </w:t>
            </w:r>
            <w:r w:rsidRPr="007D1C4D">
              <w:rPr>
                <w:rFonts w:ascii="Times New Roman" w:eastAsia="Times New Roman" w:hAnsi="Times New Roman" w:cs="Times New Roman"/>
                <w:sz w:val="24"/>
              </w:rPr>
              <w:t>Ӏаматехь</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йеллачу дошамца</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болх бар.</w:t>
            </w:r>
          </w:p>
          <w:p w:rsidR="007D1C4D" w:rsidRPr="007D1C4D" w:rsidRDefault="007D1C4D" w:rsidP="007D1C4D">
            <w:pPr>
              <w:spacing w:before="2" w:line="237" w:lineRule="auto"/>
              <w:ind w:left="108" w:right="131"/>
              <w:rPr>
                <w:rFonts w:ascii="Times New Roman" w:eastAsia="Times New Roman" w:hAnsi="Times New Roman" w:cs="Times New Roman"/>
                <w:sz w:val="24"/>
              </w:rPr>
            </w:pPr>
            <w:r w:rsidRPr="007D1C4D">
              <w:rPr>
                <w:rFonts w:ascii="Times New Roman" w:eastAsia="Times New Roman" w:hAnsi="Times New Roman" w:cs="Times New Roman"/>
                <w:sz w:val="24"/>
              </w:rPr>
              <w:t>Исбаьхьаллин</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текстан</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анализ</w:t>
            </w:r>
            <w:r w:rsidRPr="007D1C4D">
              <w:rPr>
                <w:rFonts w:ascii="Times New Roman" w:eastAsia="Times New Roman" w:hAnsi="Times New Roman" w:cs="Times New Roman"/>
                <w:spacing w:val="-5"/>
                <w:sz w:val="24"/>
              </w:rPr>
              <w:t xml:space="preserve"> </w:t>
            </w:r>
            <w:r w:rsidRPr="007D1C4D">
              <w:rPr>
                <w:rFonts w:ascii="Times New Roman" w:eastAsia="Times New Roman" w:hAnsi="Times New Roman" w:cs="Times New Roman"/>
                <w:sz w:val="24"/>
              </w:rPr>
              <w:t>йар:</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исбаьхьаллин</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къегина</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хиларан</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(вастийн)</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а,</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литературин</w:t>
            </w:r>
            <w:r w:rsidRPr="007D1C4D">
              <w:rPr>
                <w:rFonts w:ascii="Times New Roman" w:eastAsia="Times New Roman" w:hAnsi="Times New Roman" w:cs="Times New Roman"/>
                <w:spacing w:val="-57"/>
                <w:sz w:val="24"/>
              </w:rPr>
              <w:t xml:space="preserve"> </w:t>
            </w:r>
            <w:r w:rsidRPr="007D1C4D">
              <w:rPr>
                <w:rFonts w:ascii="Times New Roman" w:eastAsia="Times New Roman" w:hAnsi="Times New Roman" w:cs="Times New Roman"/>
                <w:sz w:val="24"/>
              </w:rPr>
              <w:t>кепийн</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а</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гӀирсех пайдаэцарх кхетар.</w:t>
            </w:r>
          </w:p>
          <w:p w:rsidR="007D1C4D" w:rsidRPr="007D1C4D" w:rsidRDefault="007D1C4D" w:rsidP="007D1C4D">
            <w:pPr>
              <w:spacing w:before="1"/>
              <w:ind w:left="108" w:right="131"/>
              <w:rPr>
                <w:rFonts w:ascii="Times New Roman" w:eastAsia="Times New Roman" w:hAnsi="Times New Roman" w:cs="Times New Roman"/>
                <w:sz w:val="24"/>
              </w:rPr>
            </w:pPr>
            <w:r w:rsidRPr="007D1C4D">
              <w:rPr>
                <w:rFonts w:ascii="Times New Roman" w:eastAsia="Times New Roman" w:hAnsi="Times New Roman" w:cs="Times New Roman"/>
                <w:sz w:val="24"/>
              </w:rPr>
              <w:t>Талламан</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болх:</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масала,</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кху</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декъан</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цхьахволчу</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авторан</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дахарх</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а,</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кхоллараллех</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а</w:t>
            </w:r>
            <w:r w:rsidRPr="007D1C4D">
              <w:rPr>
                <w:rFonts w:ascii="Times New Roman" w:eastAsia="Times New Roman" w:hAnsi="Times New Roman" w:cs="Times New Roman"/>
                <w:spacing w:val="-4"/>
                <w:sz w:val="24"/>
              </w:rPr>
              <w:t xml:space="preserve"> </w:t>
            </w:r>
            <w:r w:rsidRPr="007D1C4D">
              <w:rPr>
                <w:rFonts w:ascii="Times New Roman" w:eastAsia="Times New Roman" w:hAnsi="Times New Roman" w:cs="Times New Roman"/>
                <w:sz w:val="24"/>
              </w:rPr>
              <w:t>доклад</w:t>
            </w:r>
            <w:r w:rsidRPr="007D1C4D">
              <w:rPr>
                <w:rFonts w:ascii="Times New Roman" w:eastAsia="Times New Roman" w:hAnsi="Times New Roman" w:cs="Times New Roman"/>
                <w:spacing w:val="-57"/>
                <w:sz w:val="24"/>
              </w:rPr>
              <w:t xml:space="preserve"> </w:t>
            </w:r>
            <w:r w:rsidRPr="007D1C4D">
              <w:rPr>
                <w:rFonts w:ascii="Times New Roman" w:eastAsia="Times New Roman" w:hAnsi="Times New Roman" w:cs="Times New Roman"/>
                <w:sz w:val="24"/>
              </w:rPr>
              <w:t>кечйар.</w:t>
            </w:r>
          </w:p>
          <w:p w:rsidR="007D1C4D" w:rsidRPr="007D1C4D" w:rsidRDefault="007D1C4D" w:rsidP="007D1C4D">
            <w:pPr>
              <w:spacing w:line="276" w:lineRule="exact"/>
              <w:ind w:left="108" w:right="131"/>
              <w:rPr>
                <w:rFonts w:ascii="Times New Roman" w:eastAsia="Times New Roman" w:hAnsi="Times New Roman" w:cs="Times New Roman"/>
                <w:sz w:val="24"/>
              </w:rPr>
            </w:pPr>
            <w:r w:rsidRPr="007D1C4D">
              <w:rPr>
                <w:rFonts w:ascii="Times New Roman" w:eastAsia="Times New Roman" w:hAnsi="Times New Roman" w:cs="Times New Roman"/>
                <w:sz w:val="24"/>
              </w:rPr>
              <w:t>Тергам</w:t>
            </w:r>
            <w:r w:rsidRPr="007D1C4D">
              <w:rPr>
                <w:rFonts w:ascii="Times New Roman" w:eastAsia="Times New Roman" w:hAnsi="Times New Roman" w:cs="Times New Roman"/>
                <w:spacing w:val="-4"/>
                <w:sz w:val="24"/>
              </w:rPr>
              <w:t xml:space="preserve"> </w:t>
            </w:r>
            <w:r w:rsidRPr="007D1C4D">
              <w:rPr>
                <w:rFonts w:ascii="Times New Roman" w:eastAsia="Times New Roman" w:hAnsi="Times New Roman" w:cs="Times New Roman"/>
                <w:sz w:val="24"/>
              </w:rPr>
              <w:t>бар: суьртан</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(иллюстрацин)</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анализ</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йар,</w:t>
            </w:r>
            <w:r w:rsidRPr="007D1C4D">
              <w:rPr>
                <w:rFonts w:ascii="Times New Roman" w:eastAsia="Times New Roman" w:hAnsi="Times New Roman" w:cs="Times New Roman"/>
                <w:spacing w:val="-5"/>
                <w:sz w:val="24"/>
              </w:rPr>
              <w:t xml:space="preserve"> </w:t>
            </w:r>
            <w:r w:rsidRPr="007D1C4D">
              <w:rPr>
                <w:rFonts w:ascii="Times New Roman" w:eastAsia="Times New Roman" w:hAnsi="Times New Roman" w:cs="Times New Roman"/>
                <w:sz w:val="24"/>
              </w:rPr>
              <w:t>говзаран</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чулацамца</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и</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йустар,</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говзарна</w:t>
            </w:r>
            <w:r w:rsidRPr="007D1C4D">
              <w:rPr>
                <w:rFonts w:ascii="Times New Roman" w:eastAsia="Times New Roman" w:hAnsi="Times New Roman" w:cs="Times New Roman"/>
                <w:spacing w:val="-57"/>
                <w:sz w:val="24"/>
              </w:rPr>
              <w:t xml:space="preserve"> </w:t>
            </w:r>
            <w:r w:rsidRPr="007D1C4D">
              <w:rPr>
                <w:rFonts w:ascii="Times New Roman" w:eastAsia="Times New Roman" w:hAnsi="Times New Roman" w:cs="Times New Roman"/>
                <w:sz w:val="24"/>
              </w:rPr>
              <w:t>суьрташ</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дахкаран шайн кепаш йалор.</w:t>
            </w:r>
          </w:p>
        </w:tc>
        <w:tc>
          <w:tcPr>
            <w:tcW w:w="3000" w:type="dxa"/>
          </w:tcPr>
          <w:p w:rsidR="007D1C4D" w:rsidRPr="007D1C4D" w:rsidRDefault="007D1C4D" w:rsidP="007D1C4D">
            <w:pPr>
              <w:rPr>
                <w:rFonts w:ascii="Times New Roman" w:eastAsia="Times New Roman" w:hAnsi="Times New Roman" w:cs="Times New Roman"/>
                <w:sz w:val="24"/>
              </w:rPr>
            </w:pPr>
          </w:p>
        </w:tc>
      </w:tr>
    </w:tbl>
    <w:p w:rsidR="007D1C4D" w:rsidRPr="007D1C4D" w:rsidRDefault="007D1C4D" w:rsidP="007D1C4D">
      <w:pPr>
        <w:widowControl w:val="0"/>
        <w:autoSpaceDE w:val="0"/>
        <w:autoSpaceDN w:val="0"/>
        <w:spacing w:after="0" w:line="240" w:lineRule="auto"/>
        <w:rPr>
          <w:rFonts w:ascii="Times New Roman" w:eastAsia="Times New Roman" w:hAnsi="Times New Roman" w:cs="Times New Roman"/>
          <w:sz w:val="24"/>
        </w:rPr>
        <w:sectPr w:rsidR="007D1C4D" w:rsidRPr="007D1C4D">
          <w:pgSz w:w="16850" w:h="11920" w:orient="landscape"/>
          <w:pgMar w:top="980" w:right="760" w:bottom="1280" w:left="860" w:header="0" w:footer="1095" w:gutter="0"/>
          <w:cols w:space="720"/>
        </w:sectPr>
      </w:pPr>
    </w:p>
    <w:tbl>
      <w:tblPr>
        <w:tblStyle w:val="TableNormal"/>
        <w:tblW w:w="0" w:type="auto"/>
        <w:tblInd w:w="36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72"/>
        <w:gridCol w:w="9731"/>
        <w:gridCol w:w="3000"/>
      </w:tblGrid>
      <w:tr w:rsidR="007D1C4D" w:rsidRPr="007D1C4D" w:rsidTr="00EF0B46">
        <w:trPr>
          <w:trHeight w:val="275"/>
        </w:trPr>
        <w:tc>
          <w:tcPr>
            <w:tcW w:w="1872" w:type="dxa"/>
          </w:tcPr>
          <w:p w:rsidR="007D1C4D" w:rsidRPr="007D1C4D" w:rsidRDefault="007D1C4D" w:rsidP="007D1C4D">
            <w:pPr>
              <w:rPr>
                <w:rFonts w:ascii="Times New Roman" w:eastAsia="Times New Roman" w:hAnsi="Times New Roman" w:cs="Times New Roman"/>
                <w:sz w:val="20"/>
              </w:rPr>
            </w:pPr>
          </w:p>
        </w:tc>
        <w:tc>
          <w:tcPr>
            <w:tcW w:w="9731" w:type="dxa"/>
          </w:tcPr>
          <w:p w:rsidR="007D1C4D" w:rsidRPr="007D1C4D" w:rsidRDefault="007D1C4D" w:rsidP="007D1C4D">
            <w:pPr>
              <w:spacing w:line="256" w:lineRule="exact"/>
              <w:ind w:left="108"/>
              <w:rPr>
                <w:rFonts w:ascii="Times New Roman" w:eastAsia="Times New Roman" w:hAnsi="Times New Roman" w:cs="Times New Roman"/>
                <w:sz w:val="24"/>
              </w:rPr>
            </w:pPr>
            <w:r w:rsidRPr="007D1C4D">
              <w:rPr>
                <w:rFonts w:ascii="Times New Roman" w:eastAsia="Times New Roman" w:hAnsi="Times New Roman" w:cs="Times New Roman"/>
                <w:sz w:val="24"/>
              </w:rPr>
              <w:t>Классал</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арахьара</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йешар:</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схьайеллачу</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говзарех шаьш</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йеша</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говзар</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харжар.</w:t>
            </w:r>
          </w:p>
        </w:tc>
        <w:tc>
          <w:tcPr>
            <w:tcW w:w="3000" w:type="dxa"/>
          </w:tcPr>
          <w:p w:rsidR="007D1C4D" w:rsidRPr="007D1C4D" w:rsidRDefault="007D1C4D" w:rsidP="007D1C4D">
            <w:pPr>
              <w:rPr>
                <w:rFonts w:ascii="Times New Roman" w:eastAsia="Times New Roman" w:hAnsi="Times New Roman" w:cs="Times New Roman"/>
                <w:sz w:val="20"/>
              </w:rPr>
            </w:pPr>
          </w:p>
        </w:tc>
      </w:tr>
      <w:tr w:rsidR="007D1C4D" w:rsidRPr="007D1C4D" w:rsidTr="00EF0B46">
        <w:trPr>
          <w:trHeight w:val="4140"/>
        </w:trPr>
        <w:tc>
          <w:tcPr>
            <w:tcW w:w="1872" w:type="dxa"/>
          </w:tcPr>
          <w:p w:rsidR="007D1C4D" w:rsidRPr="007D1C4D" w:rsidRDefault="007D1C4D" w:rsidP="007D1C4D">
            <w:pPr>
              <w:rPr>
                <w:rFonts w:ascii="Times New Roman" w:eastAsia="Times New Roman" w:hAnsi="Times New Roman" w:cs="Times New Roman"/>
                <w:sz w:val="24"/>
              </w:rPr>
            </w:pPr>
          </w:p>
        </w:tc>
        <w:tc>
          <w:tcPr>
            <w:tcW w:w="9731" w:type="dxa"/>
          </w:tcPr>
          <w:p w:rsidR="007D1C4D" w:rsidRPr="007D1C4D" w:rsidRDefault="007D1C4D" w:rsidP="007D1C4D">
            <w:pPr>
              <w:ind w:left="108" w:right="328"/>
              <w:rPr>
                <w:rFonts w:ascii="Times New Roman" w:eastAsia="Times New Roman" w:hAnsi="Times New Roman" w:cs="Times New Roman"/>
                <w:sz w:val="24"/>
              </w:rPr>
            </w:pPr>
            <w:r w:rsidRPr="007D1C4D">
              <w:rPr>
                <w:rFonts w:ascii="Times New Roman" w:eastAsia="Times New Roman" w:hAnsi="Times New Roman" w:cs="Times New Roman"/>
                <w:sz w:val="24"/>
              </w:rPr>
              <w:t>ЛадогӀар: дешархоша ладугӀу хьехархочо йа говзаллин диктора дӀайоьшучу исбаьхьаллин</w:t>
            </w:r>
            <w:r w:rsidRPr="007D1C4D">
              <w:rPr>
                <w:rFonts w:ascii="Times New Roman" w:eastAsia="Times New Roman" w:hAnsi="Times New Roman" w:cs="Times New Roman"/>
                <w:spacing w:val="-57"/>
                <w:sz w:val="24"/>
              </w:rPr>
              <w:t xml:space="preserve"> </w:t>
            </w:r>
            <w:r w:rsidRPr="007D1C4D">
              <w:rPr>
                <w:rFonts w:ascii="Times New Roman" w:eastAsia="Times New Roman" w:hAnsi="Times New Roman" w:cs="Times New Roman"/>
                <w:sz w:val="24"/>
              </w:rPr>
              <w:t>тексте (таро йелахь, цу гӀуллакхна оьшучу гӀирсех пайда а оьцуш). ЛадоьгӀначу текстах</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муха</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кхетта</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хьажа</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хаттарш.</w:t>
            </w:r>
          </w:p>
          <w:p w:rsidR="007D1C4D" w:rsidRPr="007D1C4D" w:rsidRDefault="007D1C4D" w:rsidP="007D1C4D">
            <w:pPr>
              <w:ind w:left="108" w:right="1035"/>
              <w:rPr>
                <w:rFonts w:ascii="Times New Roman" w:eastAsia="Times New Roman" w:hAnsi="Times New Roman" w:cs="Times New Roman"/>
                <w:sz w:val="24"/>
              </w:rPr>
            </w:pPr>
            <w:r w:rsidRPr="007D1C4D">
              <w:rPr>
                <w:rFonts w:ascii="Times New Roman" w:eastAsia="Times New Roman" w:hAnsi="Times New Roman" w:cs="Times New Roman"/>
                <w:sz w:val="24"/>
              </w:rPr>
              <w:t>Дагахь</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йешар:</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текст</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дагахь</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йешар,</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йешначух</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хиинарг</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дийцаре</w:t>
            </w:r>
            <w:r w:rsidRPr="007D1C4D">
              <w:rPr>
                <w:rFonts w:ascii="Times New Roman" w:eastAsia="Times New Roman" w:hAnsi="Times New Roman" w:cs="Times New Roman"/>
                <w:spacing w:val="-4"/>
                <w:sz w:val="24"/>
              </w:rPr>
              <w:t xml:space="preserve"> </w:t>
            </w:r>
            <w:r w:rsidRPr="007D1C4D">
              <w:rPr>
                <w:rFonts w:ascii="Times New Roman" w:eastAsia="Times New Roman" w:hAnsi="Times New Roman" w:cs="Times New Roman"/>
                <w:sz w:val="24"/>
              </w:rPr>
              <w:t>дан</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кечамбар.</w:t>
            </w:r>
            <w:r w:rsidRPr="007D1C4D">
              <w:rPr>
                <w:rFonts w:ascii="Times New Roman" w:eastAsia="Times New Roman" w:hAnsi="Times New Roman" w:cs="Times New Roman"/>
                <w:spacing w:val="-57"/>
                <w:sz w:val="24"/>
              </w:rPr>
              <w:t xml:space="preserve"> </w:t>
            </w:r>
            <w:r w:rsidRPr="007D1C4D">
              <w:rPr>
                <w:rFonts w:ascii="Times New Roman" w:eastAsia="Times New Roman" w:hAnsi="Times New Roman" w:cs="Times New Roman"/>
                <w:sz w:val="24"/>
              </w:rPr>
              <w:t>Цадевзачу</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дешнашца</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а,</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аларшца</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а</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болх бар.</w:t>
            </w:r>
          </w:p>
          <w:p w:rsidR="007D1C4D" w:rsidRPr="007D1C4D" w:rsidRDefault="007D1C4D" w:rsidP="007D1C4D">
            <w:pPr>
              <w:ind w:left="108" w:right="247"/>
              <w:rPr>
                <w:rFonts w:ascii="Times New Roman" w:eastAsia="Times New Roman" w:hAnsi="Times New Roman" w:cs="Times New Roman"/>
                <w:sz w:val="24"/>
              </w:rPr>
            </w:pPr>
            <w:r w:rsidRPr="007D1C4D">
              <w:rPr>
                <w:rFonts w:ascii="Times New Roman" w:eastAsia="Times New Roman" w:hAnsi="Times New Roman" w:cs="Times New Roman"/>
                <w:sz w:val="24"/>
              </w:rPr>
              <w:t>Исбаьхьаллин текстан анализ йар: исбаьхьаллин къегина хиларан (вастийн) а, литературин</w:t>
            </w:r>
            <w:r w:rsidRPr="007D1C4D">
              <w:rPr>
                <w:rFonts w:ascii="Times New Roman" w:eastAsia="Times New Roman" w:hAnsi="Times New Roman" w:cs="Times New Roman"/>
                <w:spacing w:val="-58"/>
                <w:sz w:val="24"/>
              </w:rPr>
              <w:t xml:space="preserve"> </w:t>
            </w:r>
            <w:r w:rsidRPr="007D1C4D">
              <w:rPr>
                <w:rFonts w:ascii="Times New Roman" w:eastAsia="Times New Roman" w:hAnsi="Times New Roman" w:cs="Times New Roman"/>
                <w:sz w:val="24"/>
              </w:rPr>
              <w:t>кепийн</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а</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гӀирсех пайдаэцарх кхетар.</w:t>
            </w:r>
          </w:p>
          <w:p w:rsidR="007D1C4D" w:rsidRPr="007D1C4D" w:rsidRDefault="007D1C4D" w:rsidP="007D1C4D">
            <w:pPr>
              <w:ind w:left="108" w:right="677"/>
              <w:rPr>
                <w:rFonts w:ascii="Times New Roman" w:eastAsia="Times New Roman" w:hAnsi="Times New Roman" w:cs="Times New Roman"/>
                <w:sz w:val="24"/>
              </w:rPr>
            </w:pPr>
            <w:r w:rsidRPr="007D1C4D">
              <w:rPr>
                <w:rFonts w:ascii="Times New Roman" w:eastAsia="Times New Roman" w:hAnsi="Times New Roman" w:cs="Times New Roman"/>
                <w:sz w:val="24"/>
              </w:rPr>
              <w:t>Турпалхойн мах хадор: турпалхочун амалан коьрта битамаш билгалбаха хаар; церан</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леларца амал йовзар; турпалхойн леларийн бахьана довзийта а, церан гӀуллакхийн мах</w:t>
            </w:r>
            <w:r w:rsidRPr="007D1C4D">
              <w:rPr>
                <w:rFonts w:ascii="Times New Roman" w:eastAsia="Times New Roman" w:hAnsi="Times New Roman" w:cs="Times New Roman"/>
                <w:spacing w:val="-57"/>
                <w:sz w:val="24"/>
              </w:rPr>
              <w:t xml:space="preserve"> </w:t>
            </w:r>
            <w:r w:rsidRPr="007D1C4D">
              <w:rPr>
                <w:rFonts w:ascii="Times New Roman" w:eastAsia="Times New Roman" w:hAnsi="Times New Roman" w:cs="Times New Roman"/>
                <w:sz w:val="24"/>
              </w:rPr>
              <w:t>хадон а</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хаар.</w:t>
            </w:r>
          </w:p>
          <w:p w:rsidR="007D1C4D" w:rsidRPr="007D1C4D" w:rsidRDefault="007D1C4D" w:rsidP="007D1C4D">
            <w:pPr>
              <w:spacing w:line="270" w:lineRule="atLeast"/>
              <w:ind w:left="108" w:right="328" w:firstLine="60"/>
              <w:rPr>
                <w:rFonts w:ascii="Times New Roman" w:eastAsia="Times New Roman" w:hAnsi="Times New Roman" w:cs="Times New Roman"/>
                <w:sz w:val="24"/>
              </w:rPr>
            </w:pPr>
            <w:r w:rsidRPr="007D1C4D">
              <w:rPr>
                <w:rFonts w:ascii="Times New Roman" w:eastAsia="Times New Roman" w:hAnsi="Times New Roman" w:cs="Times New Roman"/>
                <w:sz w:val="24"/>
              </w:rPr>
              <w:t>Текстехь хӀиттийнчу гӀиллакх-оьздангаллин а, историко-культурин а, кхидолчу а</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хаттарийн анализ йар; гонахарчу бакъдолчун хьежамца царна жоьпаш лаха хаар.</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Кхоллараллин болх: схьайеллачу теманашца нохчийн маттахь барта дийцар кечдар.</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Гергарчу</w:t>
            </w:r>
            <w:r w:rsidRPr="007D1C4D">
              <w:rPr>
                <w:rFonts w:ascii="Times New Roman" w:eastAsia="Times New Roman" w:hAnsi="Times New Roman" w:cs="Times New Roman"/>
                <w:spacing w:val="-4"/>
                <w:sz w:val="24"/>
              </w:rPr>
              <w:t xml:space="preserve"> </w:t>
            </w:r>
            <w:r w:rsidRPr="007D1C4D">
              <w:rPr>
                <w:rFonts w:ascii="Times New Roman" w:eastAsia="Times New Roman" w:hAnsi="Times New Roman" w:cs="Times New Roman"/>
                <w:sz w:val="24"/>
              </w:rPr>
              <w:t>хьесапан</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теманаш:</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ишколехь</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дӀахьош</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долу</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гуьйренан</w:t>
            </w:r>
            <w:r w:rsidRPr="007D1C4D">
              <w:rPr>
                <w:rFonts w:ascii="Times New Roman" w:eastAsia="Times New Roman" w:hAnsi="Times New Roman" w:cs="Times New Roman"/>
                <w:spacing w:val="-5"/>
                <w:sz w:val="24"/>
              </w:rPr>
              <w:t xml:space="preserve"> </w:t>
            </w:r>
            <w:r w:rsidRPr="007D1C4D">
              <w:rPr>
                <w:rFonts w:ascii="Times New Roman" w:eastAsia="Times New Roman" w:hAnsi="Times New Roman" w:cs="Times New Roman"/>
                <w:sz w:val="24"/>
              </w:rPr>
              <w:t>цхьаьнакхетарш;</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сан</w:t>
            </w:r>
            <w:r w:rsidRPr="007D1C4D">
              <w:rPr>
                <w:rFonts w:ascii="Times New Roman" w:eastAsia="Times New Roman" w:hAnsi="Times New Roman" w:cs="Times New Roman"/>
                <w:spacing w:val="-57"/>
                <w:sz w:val="24"/>
              </w:rPr>
              <w:t xml:space="preserve"> </w:t>
            </w:r>
            <w:r w:rsidRPr="007D1C4D">
              <w:rPr>
                <w:rFonts w:ascii="Times New Roman" w:eastAsia="Times New Roman" w:hAnsi="Times New Roman" w:cs="Times New Roman"/>
                <w:sz w:val="24"/>
              </w:rPr>
              <w:t>дийнат;</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сан хьоме</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деваша/дейиша</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(ненаваша</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йа</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ненайиша</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хила</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а</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тарло).</w:t>
            </w:r>
          </w:p>
        </w:tc>
        <w:tc>
          <w:tcPr>
            <w:tcW w:w="3000" w:type="dxa"/>
          </w:tcPr>
          <w:p w:rsidR="007D1C4D" w:rsidRPr="007D1C4D" w:rsidRDefault="007D1C4D" w:rsidP="007D1C4D">
            <w:pPr>
              <w:rPr>
                <w:rFonts w:ascii="Times New Roman" w:eastAsia="Times New Roman" w:hAnsi="Times New Roman" w:cs="Times New Roman"/>
                <w:sz w:val="24"/>
              </w:rPr>
            </w:pPr>
          </w:p>
        </w:tc>
      </w:tr>
      <w:tr w:rsidR="007D1C4D" w:rsidRPr="007D1C4D" w:rsidTr="00EF0B46">
        <w:trPr>
          <w:trHeight w:val="2760"/>
        </w:trPr>
        <w:tc>
          <w:tcPr>
            <w:tcW w:w="1872" w:type="dxa"/>
          </w:tcPr>
          <w:p w:rsidR="007D1C4D" w:rsidRPr="007D1C4D" w:rsidRDefault="007D1C4D" w:rsidP="007D1C4D">
            <w:pPr>
              <w:rPr>
                <w:rFonts w:ascii="Times New Roman" w:eastAsia="Times New Roman" w:hAnsi="Times New Roman" w:cs="Times New Roman"/>
                <w:sz w:val="24"/>
              </w:rPr>
            </w:pPr>
          </w:p>
        </w:tc>
        <w:tc>
          <w:tcPr>
            <w:tcW w:w="9731" w:type="dxa"/>
          </w:tcPr>
          <w:p w:rsidR="007D1C4D" w:rsidRPr="007D1C4D" w:rsidRDefault="007D1C4D" w:rsidP="007D1C4D">
            <w:pPr>
              <w:ind w:left="108" w:right="300"/>
              <w:rPr>
                <w:rFonts w:ascii="Times New Roman" w:eastAsia="Times New Roman" w:hAnsi="Times New Roman" w:cs="Times New Roman"/>
                <w:sz w:val="24"/>
              </w:rPr>
            </w:pPr>
            <w:r w:rsidRPr="007D1C4D">
              <w:rPr>
                <w:rFonts w:ascii="Times New Roman" w:eastAsia="Times New Roman" w:hAnsi="Times New Roman" w:cs="Times New Roman"/>
                <w:sz w:val="24"/>
              </w:rPr>
              <w:t>Хезаш</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йешар:</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текстах</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кхетархьама</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цаторийла</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йолчу</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боларца</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дешархойх</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хӀорамма</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а</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хезаш</w:t>
            </w:r>
            <w:r w:rsidRPr="007D1C4D">
              <w:rPr>
                <w:rFonts w:ascii="Times New Roman" w:eastAsia="Times New Roman" w:hAnsi="Times New Roman" w:cs="Times New Roman"/>
                <w:spacing w:val="-57"/>
                <w:sz w:val="24"/>
              </w:rPr>
              <w:t xml:space="preserve"> </w:t>
            </w:r>
            <w:r w:rsidRPr="007D1C4D">
              <w:rPr>
                <w:rFonts w:ascii="Times New Roman" w:eastAsia="Times New Roman" w:hAnsi="Times New Roman" w:cs="Times New Roman"/>
                <w:sz w:val="24"/>
              </w:rPr>
              <w:t>йешар.</w:t>
            </w:r>
          </w:p>
          <w:p w:rsidR="007D1C4D" w:rsidRPr="007D1C4D" w:rsidRDefault="007D1C4D" w:rsidP="007D1C4D">
            <w:pPr>
              <w:ind w:left="108"/>
              <w:rPr>
                <w:rFonts w:ascii="Times New Roman" w:eastAsia="Times New Roman" w:hAnsi="Times New Roman" w:cs="Times New Roman"/>
                <w:sz w:val="24"/>
              </w:rPr>
            </w:pPr>
            <w:r w:rsidRPr="007D1C4D">
              <w:rPr>
                <w:rFonts w:ascii="Times New Roman" w:eastAsia="Times New Roman" w:hAnsi="Times New Roman" w:cs="Times New Roman"/>
                <w:sz w:val="24"/>
              </w:rPr>
              <w:t>Дагахь</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йешар:</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текст</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дагахь</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йешар,</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йешначух</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хиинарг</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дийцаре</w:t>
            </w:r>
            <w:r w:rsidRPr="007D1C4D">
              <w:rPr>
                <w:rFonts w:ascii="Times New Roman" w:eastAsia="Times New Roman" w:hAnsi="Times New Roman" w:cs="Times New Roman"/>
                <w:spacing w:val="-4"/>
                <w:sz w:val="24"/>
              </w:rPr>
              <w:t xml:space="preserve"> </w:t>
            </w:r>
            <w:r w:rsidRPr="007D1C4D">
              <w:rPr>
                <w:rFonts w:ascii="Times New Roman" w:eastAsia="Times New Roman" w:hAnsi="Times New Roman" w:cs="Times New Roman"/>
                <w:sz w:val="24"/>
              </w:rPr>
              <w:t>дан</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кечамбар.</w:t>
            </w:r>
          </w:p>
          <w:p w:rsidR="007D1C4D" w:rsidRPr="007D1C4D" w:rsidRDefault="007D1C4D" w:rsidP="007D1C4D">
            <w:pPr>
              <w:ind w:left="108" w:right="441"/>
              <w:rPr>
                <w:rFonts w:ascii="Times New Roman" w:eastAsia="Times New Roman" w:hAnsi="Times New Roman" w:cs="Times New Roman"/>
                <w:sz w:val="24"/>
              </w:rPr>
            </w:pPr>
            <w:r w:rsidRPr="007D1C4D">
              <w:rPr>
                <w:rFonts w:ascii="Times New Roman" w:eastAsia="Times New Roman" w:hAnsi="Times New Roman" w:cs="Times New Roman"/>
                <w:sz w:val="24"/>
              </w:rPr>
              <w:t>Цадевзачу дешнашца а, аларшца а болх бар: маьӀнех кхетархьама контекстан анализ йар;</w:t>
            </w:r>
            <w:r w:rsidRPr="007D1C4D">
              <w:rPr>
                <w:rFonts w:ascii="Times New Roman" w:eastAsia="Times New Roman" w:hAnsi="Times New Roman" w:cs="Times New Roman"/>
                <w:spacing w:val="-58"/>
                <w:sz w:val="24"/>
              </w:rPr>
              <w:t xml:space="preserve"> </w:t>
            </w:r>
            <w:r w:rsidRPr="007D1C4D">
              <w:rPr>
                <w:rFonts w:ascii="Times New Roman" w:eastAsia="Times New Roman" w:hAnsi="Times New Roman" w:cs="Times New Roman"/>
                <w:sz w:val="24"/>
              </w:rPr>
              <w:t>Ӏаматехь</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йеллачу дошамца</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болх бар.</w:t>
            </w:r>
          </w:p>
          <w:p w:rsidR="007D1C4D" w:rsidRPr="007D1C4D" w:rsidRDefault="007D1C4D" w:rsidP="007D1C4D">
            <w:pPr>
              <w:ind w:left="108"/>
              <w:rPr>
                <w:rFonts w:ascii="Times New Roman" w:eastAsia="Times New Roman" w:hAnsi="Times New Roman" w:cs="Times New Roman"/>
                <w:sz w:val="24"/>
              </w:rPr>
            </w:pPr>
            <w:r w:rsidRPr="007D1C4D">
              <w:rPr>
                <w:rFonts w:ascii="Times New Roman" w:eastAsia="Times New Roman" w:hAnsi="Times New Roman" w:cs="Times New Roman"/>
                <w:sz w:val="24"/>
              </w:rPr>
              <w:t>Исбаьхьаллин</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говзаран</w:t>
            </w:r>
            <w:r w:rsidRPr="007D1C4D">
              <w:rPr>
                <w:rFonts w:ascii="Times New Roman" w:eastAsia="Times New Roman" w:hAnsi="Times New Roman" w:cs="Times New Roman"/>
                <w:spacing w:val="-4"/>
                <w:sz w:val="24"/>
              </w:rPr>
              <w:t xml:space="preserve"> </w:t>
            </w:r>
            <w:r w:rsidRPr="007D1C4D">
              <w:rPr>
                <w:rFonts w:ascii="Times New Roman" w:eastAsia="Times New Roman" w:hAnsi="Times New Roman" w:cs="Times New Roman"/>
                <w:sz w:val="24"/>
              </w:rPr>
              <w:t>анализ</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йар:</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коьрта</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идеяш</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гучуйахар;</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говзаран</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план</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хӀоттор.</w:t>
            </w:r>
          </w:p>
          <w:p w:rsidR="007D1C4D" w:rsidRPr="007D1C4D" w:rsidRDefault="007D1C4D" w:rsidP="007D1C4D">
            <w:pPr>
              <w:ind w:left="108" w:right="131"/>
              <w:rPr>
                <w:rFonts w:ascii="Times New Roman" w:eastAsia="Times New Roman" w:hAnsi="Times New Roman" w:cs="Times New Roman"/>
                <w:sz w:val="24"/>
              </w:rPr>
            </w:pPr>
            <w:r w:rsidRPr="007D1C4D">
              <w:rPr>
                <w:rFonts w:ascii="Times New Roman" w:eastAsia="Times New Roman" w:hAnsi="Times New Roman" w:cs="Times New Roman"/>
                <w:sz w:val="24"/>
              </w:rPr>
              <w:t>Текстехь хӀиттийнчу гӀиллакх-оьздангаллин а, историко-культурин а, кхидолчу а хаттарийн</w:t>
            </w:r>
            <w:r w:rsidRPr="007D1C4D">
              <w:rPr>
                <w:rFonts w:ascii="Times New Roman" w:eastAsia="Times New Roman" w:hAnsi="Times New Roman" w:cs="Times New Roman"/>
                <w:spacing w:val="-58"/>
                <w:sz w:val="24"/>
              </w:rPr>
              <w:t xml:space="preserve"> </w:t>
            </w:r>
            <w:r w:rsidRPr="007D1C4D">
              <w:rPr>
                <w:rFonts w:ascii="Times New Roman" w:eastAsia="Times New Roman" w:hAnsi="Times New Roman" w:cs="Times New Roman"/>
                <w:sz w:val="24"/>
              </w:rPr>
              <w:t>анализ</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йар; гонахарчу</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бакъдолчун хьежамца</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царна</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жоьпаш лаха</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хаар.</w:t>
            </w:r>
          </w:p>
          <w:p w:rsidR="007D1C4D" w:rsidRPr="007D1C4D" w:rsidRDefault="007D1C4D" w:rsidP="007D1C4D">
            <w:pPr>
              <w:spacing w:line="270" w:lineRule="atLeast"/>
              <w:ind w:left="108" w:right="131"/>
              <w:rPr>
                <w:rFonts w:ascii="Times New Roman" w:eastAsia="Times New Roman" w:hAnsi="Times New Roman" w:cs="Times New Roman"/>
                <w:sz w:val="24"/>
              </w:rPr>
            </w:pPr>
            <w:r w:rsidRPr="007D1C4D">
              <w:rPr>
                <w:rFonts w:ascii="Times New Roman" w:eastAsia="Times New Roman" w:hAnsi="Times New Roman" w:cs="Times New Roman"/>
                <w:sz w:val="24"/>
              </w:rPr>
              <w:t>Тобанехь</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болх:</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масала, шайн</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хӀора</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дийнахь</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долчу</w:t>
            </w:r>
            <w:r w:rsidRPr="007D1C4D">
              <w:rPr>
                <w:rFonts w:ascii="Times New Roman" w:eastAsia="Times New Roman" w:hAnsi="Times New Roman" w:cs="Times New Roman"/>
                <w:spacing w:val="-4"/>
                <w:sz w:val="24"/>
              </w:rPr>
              <w:t xml:space="preserve"> </w:t>
            </w:r>
            <w:r w:rsidRPr="007D1C4D">
              <w:rPr>
                <w:rFonts w:ascii="Times New Roman" w:eastAsia="Times New Roman" w:hAnsi="Times New Roman" w:cs="Times New Roman"/>
                <w:sz w:val="24"/>
              </w:rPr>
              <w:t>дахарехь</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йоьалгӀачу</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классан</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дешархоша</w:t>
            </w:r>
            <w:r w:rsidRPr="007D1C4D">
              <w:rPr>
                <w:rFonts w:ascii="Times New Roman" w:eastAsia="Times New Roman" w:hAnsi="Times New Roman" w:cs="Times New Roman"/>
                <w:spacing w:val="-57"/>
                <w:sz w:val="24"/>
              </w:rPr>
              <w:t xml:space="preserve"> </w:t>
            </w:r>
            <w:r w:rsidRPr="007D1C4D">
              <w:rPr>
                <w:rFonts w:ascii="Times New Roman" w:eastAsia="Times New Roman" w:hAnsi="Times New Roman" w:cs="Times New Roman"/>
                <w:sz w:val="24"/>
              </w:rPr>
              <w:t>дан</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йиш долу дика</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гӀуллакхаш дийцаре</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дар.</w:t>
            </w:r>
          </w:p>
        </w:tc>
        <w:tc>
          <w:tcPr>
            <w:tcW w:w="3000" w:type="dxa"/>
          </w:tcPr>
          <w:p w:rsidR="007D1C4D" w:rsidRPr="007D1C4D" w:rsidRDefault="007D1C4D" w:rsidP="007D1C4D">
            <w:pPr>
              <w:rPr>
                <w:rFonts w:ascii="Times New Roman" w:eastAsia="Times New Roman" w:hAnsi="Times New Roman" w:cs="Times New Roman"/>
                <w:sz w:val="24"/>
              </w:rPr>
            </w:pPr>
          </w:p>
        </w:tc>
      </w:tr>
      <w:tr w:rsidR="007D1C4D" w:rsidRPr="007D1C4D" w:rsidTr="00EF0B46">
        <w:trPr>
          <w:trHeight w:val="2207"/>
        </w:trPr>
        <w:tc>
          <w:tcPr>
            <w:tcW w:w="1872" w:type="dxa"/>
          </w:tcPr>
          <w:p w:rsidR="007D1C4D" w:rsidRPr="007D1C4D" w:rsidRDefault="007D1C4D" w:rsidP="007D1C4D">
            <w:pPr>
              <w:rPr>
                <w:rFonts w:ascii="Times New Roman" w:eastAsia="Times New Roman" w:hAnsi="Times New Roman" w:cs="Times New Roman"/>
                <w:sz w:val="24"/>
              </w:rPr>
            </w:pPr>
          </w:p>
        </w:tc>
        <w:tc>
          <w:tcPr>
            <w:tcW w:w="9731" w:type="dxa"/>
          </w:tcPr>
          <w:p w:rsidR="007D1C4D" w:rsidRPr="007D1C4D" w:rsidRDefault="007D1C4D" w:rsidP="007D1C4D">
            <w:pPr>
              <w:ind w:left="108" w:right="131"/>
              <w:rPr>
                <w:rFonts w:ascii="Times New Roman" w:eastAsia="Times New Roman" w:hAnsi="Times New Roman" w:cs="Times New Roman"/>
                <w:sz w:val="24"/>
              </w:rPr>
            </w:pPr>
            <w:r w:rsidRPr="007D1C4D">
              <w:rPr>
                <w:rFonts w:ascii="Times New Roman" w:eastAsia="Times New Roman" w:hAnsi="Times New Roman" w:cs="Times New Roman"/>
                <w:sz w:val="24"/>
              </w:rPr>
              <w:t>ЛадогӀар:</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дешархоша</w:t>
            </w:r>
            <w:r w:rsidRPr="007D1C4D">
              <w:rPr>
                <w:rFonts w:ascii="Times New Roman" w:eastAsia="Times New Roman" w:hAnsi="Times New Roman" w:cs="Times New Roman"/>
                <w:spacing w:val="-4"/>
                <w:sz w:val="24"/>
              </w:rPr>
              <w:t xml:space="preserve"> </w:t>
            </w:r>
            <w:r w:rsidRPr="007D1C4D">
              <w:rPr>
                <w:rFonts w:ascii="Times New Roman" w:eastAsia="Times New Roman" w:hAnsi="Times New Roman" w:cs="Times New Roman"/>
                <w:sz w:val="24"/>
              </w:rPr>
              <w:t>ладугӀу</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хьехархочо</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йа</w:t>
            </w:r>
            <w:r w:rsidRPr="007D1C4D">
              <w:rPr>
                <w:rFonts w:ascii="Times New Roman" w:eastAsia="Times New Roman" w:hAnsi="Times New Roman" w:cs="Times New Roman"/>
                <w:spacing w:val="-4"/>
                <w:sz w:val="24"/>
              </w:rPr>
              <w:t xml:space="preserve"> </w:t>
            </w:r>
            <w:r w:rsidRPr="007D1C4D">
              <w:rPr>
                <w:rFonts w:ascii="Times New Roman" w:eastAsia="Times New Roman" w:hAnsi="Times New Roman" w:cs="Times New Roman"/>
                <w:sz w:val="24"/>
              </w:rPr>
              <w:t>говзаллин</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диктора</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дӀайоьшучу</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исбаьхьаллин</w:t>
            </w:r>
            <w:r w:rsidRPr="007D1C4D">
              <w:rPr>
                <w:rFonts w:ascii="Times New Roman" w:eastAsia="Times New Roman" w:hAnsi="Times New Roman" w:cs="Times New Roman"/>
                <w:spacing w:val="-57"/>
                <w:sz w:val="24"/>
              </w:rPr>
              <w:t xml:space="preserve"> </w:t>
            </w:r>
            <w:r w:rsidRPr="007D1C4D">
              <w:rPr>
                <w:rFonts w:ascii="Times New Roman" w:eastAsia="Times New Roman" w:hAnsi="Times New Roman" w:cs="Times New Roman"/>
                <w:sz w:val="24"/>
              </w:rPr>
              <w:t>тексте (таро йелахь, цу гӀуллакхна оьшучу гӀирсех пайда а оьцуш). ЛадоьгӀначу текстах</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муха</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кхетта</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хьажа</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хаттарш.</w:t>
            </w:r>
          </w:p>
          <w:p w:rsidR="007D1C4D" w:rsidRPr="007D1C4D" w:rsidRDefault="007D1C4D" w:rsidP="007D1C4D">
            <w:pPr>
              <w:ind w:left="108" w:right="300"/>
              <w:rPr>
                <w:rFonts w:ascii="Times New Roman" w:eastAsia="Times New Roman" w:hAnsi="Times New Roman" w:cs="Times New Roman"/>
                <w:sz w:val="24"/>
              </w:rPr>
            </w:pPr>
            <w:r w:rsidRPr="007D1C4D">
              <w:rPr>
                <w:rFonts w:ascii="Times New Roman" w:eastAsia="Times New Roman" w:hAnsi="Times New Roman" w:cs="Times New Roman"/>
                <w:sz w:val="24"/>
              </w:rPr>
              <w:t>Хезаш</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йешар:</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текстах</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кхетархьама</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цаторийла</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йолчу</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боларца</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дешархойх</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хӀорамма</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а</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хезаш</w:t>
            </w:r>
            <w:r w:rsidRPr="007D1C4D">
              <w:rPr>
                <w:rFonts w:ascii="Times New Roman" w:eastAsia="Times New Roman" w:hAnsi="Times New Roman" w:cs="Times New Roman"/>
                <w:spacing w:val="-57"/>
                <w:sz w:val="24"/>
              </w:rPr>
              <w:t xml:space="preserve"> </w:t>
            </w:r>
            <w:r w:rsidRPr="007D1C4D">
              <w:rPr>
                <w:rFonts w:ascii="Times New Roman" w:eastAsia="Times New Roman" w:hAnsi="Times New Roman" w:cs="Times New Roman"/>
                <w:sz w:val="24"/>
              </w:rPr>
              <w:t>йешар.</w:t>
            </w:r>
          </w:p>
          <w:p w:rsidR="007D1C4D" w:rsidRPr="007D1C4D" w:rsidRDefault="007D1C4D" w:rsidP="007D1C4D">
            <w:pPr>
              <w:ind w:left="108"/>
              <w:rPr>
                <w:rFonts w:ascii="Times New Roman" w:eastAsia="Times New Roman" w:hAnsi="Times New Roman" w:cs="Times New Roman"/>
                <w:sz w:val="24"/>
              </w:rPr>
            </w:pPr>
            <w:r w:rsidRPr="007D1C4D">
              <w:rPr>
                <w:rFonts w:ascii="Times New Roman" w:eastAsia="Times New Roman" w:hAnsi="Times New Roman" w:cs="Times New Roman"/>
                <w:sz w:val="24"/>
              </w:rPr>
              <w:t>Дагахь</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йешар:</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текст</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дагахь</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йешар,</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йешначух</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хиинарг</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дийцаре</w:t>
            </w:r>
            <w:r w:rsidRPr="007D1C4D">
              <w:rPr>
                <w:rFonts w:ascii="Times New Roman" w:eastAsia="Times New Roman" w:hAnsi="Times New Roman" w:cs="Times New Roman"/>
                <w:spacing w:val="-4"/>
                <w:sz w:val="24"/>
              </w:rPr>
              <w:t xml:space="preserve"> </w:t>
            </w:r>
            <w:r w:rsidRPr="007D1C4D">
              <w:rPr>
                <w:rFonts w:ascii="Times New Roman" w:eastAsia="Times New Roman" w:hAnsi="Times New Roman" w:cs="Times New Roman"/>
                <w:sz w:val="24"/>
              </w:rPr>
              <w:t>дан</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кечамбар.</w:t>
            </w:r>
          </w:p>
          <w:p w:rsidR="007D1C4D" w:rsidRPr="007D1C4D" w:rsidRDefault="007D1C4D" w:rsidP="007D1C4D">
            <w:pPr>
              <w:spacing w:line="276" w:lineRule="exact"/>
              <w:ind w:left="108" w:right="441"/>
              <w:rPr>
                <w:rFonts w:ascii="Times New Roman" w:eastAsia="Times New Roman" w:hAnsi="Times New Roman" w:cs="Times New Roman"/>
                <w:sz w:val="24"/>
              </w:rPr>
            </w:pPr>
            <w:r w:rsidRPr="007D1C4D">
              <w:rPr>
                <w:rFonts w:ascii="Times New Roman" w:eastAsia="Times New Roman" w:hAnsi="Times New Roman" w:cs="Times New Roman"/>
                <w:sz w:val="24"/>
              </w:rPr>
              <w:t>Цадевзачу дешнашца а, аларшца а болх бар: маьӀнех кхетархьама контекстан анализ йар;</w:t>
            </w:r>
            <w:r w:rsidRPr="007D1C4D">
              <w:rPr>
                <w:rFonts w:ascii="Times New Roman" w:eastAsia="Times New Roman" w:hAnsi="Times New Roman" w:cs="Times New Roman"/>
                <w:spacing w:val="-58"/>
                <w:sz w:val="24"/>
              </w:rPr>
              <w:t xml:space="preserve"> </w:t>
            </w:r>
            <w:r w:rsidRPr="007D1C4D">
              <w:rPr>
                <w:rFonts w:ascii="Times New Roman" w:eastAsia="Times New Roman" w:hAnsi="Times New Roman" w:cs="Times New Roman"/>
                <w:sz w:val="24"/>
              </w:rPr>
              <w:t>Ӏаматехь</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йеллачу дошамца</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болх бар.</w:t>
            </w:r>
          </w:p>
        </w:tc>
        <w:tc>
          <w:tcPr>
            <w:tcW w:w="3000" w:type="dxa"/>
          </w:tcPr>
          <w:p w:rsidR="007D1C4D" w:rsidRPr="007D1C4D" w:rsidRDefault="007D1C4D" w:rsidP="007D1C4D">
            <w:pPr>
              <w:rPr>
                <w:rFonts w:ascii="Times New Roman" w:eastAsia="Times New Roman" w:hAnsi="Times New Roman" w:cs="Times New Roman"/>
                <w:sz w:val="24"/>
              </w:rPr>
            </w:pPr>
          </w:p>
        </w:tc>
      </w:tr>
    </w:tbl>
    <w:p w:rsidR="007D1C4D" w:rsidRPr="007D1C4D" w:rsidRDefault="007D1C4D" w:rsidP="007D1C4D">
      <w:pPr>
        <w:widowControl w:val="0"/>
        <w:autoSpaceDE w:val="0"/>
        <w:autoSpaceDN w:val="0"/>
        <w:spacing w:after="0" w:line="240" w:lineRule="auto"/>
        <w:rPr>
          <w:rFonts w:ascii="Times New Roman" w:eastAsia="Times New Roman" w:hAnsi="Times New Roman" w:cs="Times New Roman"/>
          <w:sz w:val="24"/>
        </w:rPr>
        <w:sectPr w:rsidR="007D1C4D" w:rsidRPr="007D1C4D">
          <w:pgSz w:w="16850" w:h="11920" w:orient="landscape"/>
          <w:pgMar w:top="980" w:right="760" w:bottom="1280" w:left="860" w:header="0" w:footer="1095" w:gutter="0"/>
          <w:cols w:space="720"/>
        </w:sectPr>
      </w:pPr>
    </w:p>
    <w:tbl>
      <w:tblPr>
        <w:tblStyle w:val="TableNormal"/>
        <w:tblW w:w="0" w:type="auto"/>
        <w:tblInd w:w="36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72"/>
        <w:gridCol w:w="9731"/>
        <w:gridCol w:w="3000"/>
      </w:tblGrid>
      <w:tr w:rsidR="007D1C4D" w:rsidRPr="007D1C4D" w:rsidTr="00EF0B46">
        <w:trPr>
          <w:trHeight w:val="1118"/>
        </w:trPr>
        <w:tc>
          <w:tcPr>
            <w:tcW w:w="1872" w:type="dxa"/>
          </w:tcPr>
          <w:p w:rsidR="007D1C4D" w:rsidRPr="007D1C4D" w:rsidRDefault="007D1C4D" w:rsidP="007D1C4D">
            <w:pPr>
              <w:rPr>
                <w:rFonts w:ascii="Times New Roman" w:eastAsia="Times New Roman" w:hAnsi="Times New Roman" w:cs="Times New Roman"/>
                <w:sz w:val="24"/>
              </w:rPr>
            </w:pPr>
          </w:p>
        </w:tc>
        <w:tc>
          <w:tcPr>
            <w:tcW w:w="9731" w:type="dxa"/>
          </w:tcPr>
          <w:p w:rsidR="007D1C4D" w:rsidRPr="007D1C4D" w:rsidRDefault="007D1C4D" w:rsidP="007D1C4D">
            <w:pPr>
              <w:ind w:left="108" w:right="1989"/>
              <w:rPr>
                <w:rFonts w:ascii="Times New Roman" w:eastAsia="Times New Roman" w:hAnsi="Times New Roman" w:cs="Times New Roman"/>
                <w:sz w:val="24"/>
              </w:rPr>
            </w:pPr>
            <w:r w:rsidRPr="007D1C4D">
              <w:rPr>
                <w:rFonts w:ascii="Times New Roman" w:eastAsia="Times New Roman" w:hAnsi="Times New Roman" w:cs="Times New Roman"/>
                <w:sz w:val="24"/>
              </w:rPr>
              <w:t>Талламан болх: шайн хьежамийн буха тӀехь текст кечйар; доклад кечйар.</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Классал</w:t>
            </w:r>
            <w:r w:rsidRPr="007D1C4D">
              <w:rPr>
                <w:rFonts w:ascii="Times New Roman" w:eastAsia="Times New Roman" w:hAnsi="Times New Roman" w:cs="Times New Roman"/>
                <w:spacing w:val="-4"/>
                <w:sz w:val="24"/>
              </w:rPr>
              <w:t xml:space="preserve"> </w:t>
            </w:r>
            <w:r w:rsidRPr="007D1C4D">
              <w:rPr>
                <w:rFonts w:ascii="Times New Roman" w:eastAsia="Times New Roman" w:hAnsi="Times New Roman" w:cs="Times New Roman"/>
                <w:sz w:val="24"/>
              </w:rPr>
              <w:t>арахьара</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йешар:</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схьайеллачу</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говзарех шаьш</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йеша</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говзар</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харжар.</w:t>
            </w:r>
          </w:p>
        </w:tc>
        <w:tc>
          <w:tcPr>
            <w:tcW w:w="3000" w:type="dxa"/>
          </w:tcPr>
          <w:p w:rsidR="007D1C4D" w:rsidRPr="007D1C4D" w:rsidRDefault="007D1C4D" w:rsidP="007D1C4D">
            <w:pPr>
              <w:rPr>
                <w:rFonts w:ascii="Times New Roman" w:eastAsia="Times New Roman" w:hAnsi="Times New Roman" w:cs="Times New Roman"/>
                <w:sz w:val="24"/>
              </w:rPr>
            </w:pPr>
          </w:p>
        </w:tc>
      </w:tr>
      <w:tr w:rsidR="007D1C4D" w:rsidRPr="007D1C4D" w:rsidTr="00EF0B46">
        <w:trPr>
          <w:trHeight w:val="3588"/>
        </w:trPr>
        <w:tc>
          <w:tcPr>
            <w:tcW w:w="1872" w:type="dxa"/>
          </w:tcPr>
          <w:p w:rsidR="007D1C4D" w:rsidRPr="007D1C4D" w:rsidRDefault="007D1C4D" w:rsidP="007D1C4D">
            <w:pPr>
              <w:rPr>
                <w:rFonts w:ascii="Times New Roman" w:eastAsia="Times New Roman" w:hAnsi="Times New Roman" w:cs="Times New Roman"/>
                <w:sz w:val="24"/>
              </w:rPr>
            </w:pPr>
          </w:p>
        </w:tc>
        <w:tc>
          <w:tcPr>
            <w:tcW w:w="9731" w:type="dxa"/>
          </w:tcPr>
          <w:p w:rsidR="007D1C4D" w:rsidRPr="007D1C4D" w:rsidRDefault="007D1C4D" w:rsidP="007D1C4D">
            <w:pPr>
              <w:ind w:left="108" w:right="300"/>
              <w:rPr>
                <w:rFonts w:ascii="Times New Roman" w:eastAsia="Times New Roman" w:hAnsi="Times New Roman" w:cs="Times New Roman"/>
                <w:sz w:val="24"/>
              </w:rPr>
            </w:pPr>
            <w:r w:rsidRPr="007D1C4D">
              <w:rPr>
                <w:rFonts w:ascii="Times New Roman" w:eastAsia="Times New Roman" w:hAnsi="Times New Roman" w:cs="Times New Roman"/>
                <w:sz w:val="24"/>
              </w:rPr>
              <w:t>Хезаш</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йешар:</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текстах</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кхетархьама</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цаторийла</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йолчу</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боларца</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дешархойх</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хӀорамма</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а</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хезаш</w:t>
            </w:r>
            <w:r w:rsidRPr="007D1C4D">
              <w:rPr>
                <w:rFonts w:ascii="Times New Roman" w:eastAsia="Times New Roman" w:hAnsi="Times New Roman" w:cs="Times New Roman"/>
                <w:spacing w:val="-57"/>
                <w:sz w:val="24"/>
              </w:rPr>
              <w:t xml:space="preserve"> </w:t>
            </w:r>
            <w:r w:rsidRPr="007D1C4D">
              <w:rPr>
                <w:rFonts w:ascii="Times New Roman" w:eastAsia="Times New Roman" w:hAnsi="Times New Roman" w:cs="Times New Roman"/>
                <w:sz w:val="24"/>
              </w:rPr>
              <w:t>йешар.</w:t>
            </w:r>
          </w:p>
          <w:p w:rsidR="007D1C4D" w:rsidRPr="007D1C4D" w:rsidRDefault="007D1C4D" w:rsidP="007D1C4D">
            <w:pPr>
              <w:ind w:left="108"/>
              <w:rPr>
                <w:rFonts w:ascii="Times New Roman" w:eastAsia="Times New Roman" w:hAnsi="Times New Roman" w:cs="Times New Roman"/>
                <w:sz w:val="24"/>
              </w:rPr>
            </w:pPr>
            <w:r w:rsidRPr="007D1C4D">
              <w:rPr>
                <w:rFonts w:ascii="Times New Roman" w:eastAsia="Times New Roman" w:hAnsi="Times New Roman" w:cs="Times New Roman"/>
                <w:sz w:val="24"/>
              </w:rPr>
              <w:t>Дагахь</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йешар:</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текст</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дагахь</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йешар,</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йешначух</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хиинарг</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дийцаре</w:t>
            </w:r>
            <w:r w:rsidRPr="007D1C4D">
              <w:rPr>
                <w:rFonts w:ascii="Times New Roman" w:eastAsia="Times New Roman" w:hAnsi="Times New Roman" w:cs="Times New Roman"/>
                <w:spacing w:val="-4"/>
                <w:sz w:val="24"/>
              </w:rPr>
              <w:t xml:space="preserve"> </w:t>
            </w:r>
            <w:r w:rsidRPr="007D1C4D">
              <w:rPr>
                <w:rFonts w:ascii="Times New Roman" w:eastAsia="Times New Roman" w:hAnsi="Times New Roman" w:cs="Times New Roman"/>
                <w:sz w:val="24"/>
              </w:rPr>
              <w:t>дан</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кечамбар.</w:t>
            </w:r>
          </w:p>
          <w:p w:rsidR="007D1C4D" w:rsidRPr="007D1C4D" w:rsidRDefault="007D1C4D" w:rsidP="007D1C4D">
            <w:pPr>
              <w:ind w:left="108" w:right="441"/>
              <w:rPr>
                <w:rFonts w:ascii="Times New Roman" w:eastAsia="Times New Roman" w:hAnsi="Times New Roman" w:cs="Times New Roman"/>
                <w:sz w:val="24"/>
              </w:rPr>
            </w:pPr>
            <w:r w:rsidRPr="007D1C4D">
              <w:rPr>
                <w:rFonts w:ascii="Times New Roman" w:eastAsia="Times New Roman" w:hAnsi="Times New Roman" w:cs="Times New Roman"/>
                <w:sz w:val="24"/>
              </w:rPr>
              <w:t>Цадевзачу дешнашца а, аларшца а болх бар: маьӀнех кхетархьама контекстан анализ йар;</w:t>
            </w:r>
            <w:r w:rsidRPr="007D1C4D">
              <w:rPr>
                <w:rFonts w:ascii="Times New Roman" w:eastAsia="Times New Roman" w:hAnsi="Times New Roman" w:cs="Times New Roman"/>
                <w:spacing w:val="-58"/>
                <w:sz w:val="24"/>
              </w:rPr>
              <w:t xml:space="preserve"> </w:t>
            </w:r>
            <w:r w:rsidRPr="007D1C4D">
              <w:rPr>
                <w:rFonts w:ascii="Times New Roman" w:eastAsia="Times New Roman" w:hAnsi="Times New Roman" w:cs="Times New Roman"/>
                <w:sz w:val="24"/>
              </w:rPr>
              <w:t>Ӏаматехь</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йеллачу дошамца</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болх бар.</w:t>
            </w:r>
          </w:p>
          <w:p w:rsidR="007D1C4D" w:rsidRPr="007D1C4D" w:rsidRDefault="007D1C4D" w:rsidP="007D1C4D">
            <w:pPr>
              <w:ind w:left="108"/>
              <w:rPr>
                <w:rFonts w:ascii="Times New Roman" w:eastAsia="Times New Roman" w:hAnsi="Times New Roman" w:cs="Times New Roman"/>
                <w:sz w:val="24"/>
              </w:rPr>
            </w:pPr>
            <w:r w:rsidRPr="007D1C4D">
              <w:rPr>
                <w:rFonts w:ascii="Times New Roman" w:eastAsia="Times New Roman" w:hAnsi="Times New Roman" w:cs="Times New Roman"/>
                <w:sz w:val="24"/>
              </w:rPr>
              <w:t>Исбаьхьаллин</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говзаран</w:t>
            </w:r>
            <w:r w:rsidRPr="007D1C4D">
              <w:rPr>
                <w:rFonts w:ascii="Times New Roman" w:eastAsia="Times New Roman" w:hAnsi="Times New Roman" w:cs="Times New Roman"/>
                <w:spacing w:val="-5"/>
                <w:sz w:val="24"/>
              </w:rPr>
              <w:t xml:space="preserve"> </w:t>
            </w:r>
            <w:r w:rsidRPr="007D1C4D">
              <w:rPr>
                <w:rFonts w:ascii="Times New Roman" w:eastAsia="Times New Roman" w:hAnsi="Times New Roman" w:cs="Times New Roman"/>
                <w:sz w:val="24"/>
              </w:rPr>
              <w:t>анализ</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йар:</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коьрта</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идеяш</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гучуйахар;</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говзаран</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план</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хӀоттор.</w:t>
            </w:r>
          </w:p>
          <w:p w:rsidR="007D1C4D" w:rsidRPr="007D1C4D" w:rsidRDefault="007D1C4D" w:rsidP="007D1C4D">
            <w:pPr>
              <w:ind w:left="108" w:right="328"/>
              <w:rPr>
                <w:rFonts w:ascii="Times New Roman" w:eastAsia="Times New Roman" w:hAnsi="Times New Roman" w:cs="Times New Roman"/>
                <w:sz w:val="24"/>
              </w:rPr>
            </w:pPr>
            <w:r w:rsidRPr="007D1C4D">
              <w:rPr>
                <w:rFonts w:ascii="Times New Roman" w:eastAsia="Times New Roman" w:hAnsi="Times New Roman" w:cs="Times New Roman"/>
                <w:sz w:val="24"/>
              </w:rPr>
              <w:t>Турпалхойн мах хадор: турпалхочун амалан коьрта битамаш билгалбаха хаар; церан</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леларца</w:t>
            </w:r>
            <w:r w:rsidRPr="007D1C4D">
              <w:rPr>
                <w:rFonts w:ascii="Times New Roman" w:eastAsia="Times New Roman" w:hAnsi="Times New Roman" w:cs="Times New Roman"/>
                <w:spacing w:val="-4"/>
                <w:sz w:val="24"/>
              </w:rPr>
              <w:t xml:space="preserve"> </w:t>
            </w:r>
            <w:r w:rsidRPr="007D1C4D">
              <w:rPr>
                <w:rFonts w:ascii="Times New Roman" w:eastAsia="Times New Roman" w:hAnsi="Times New Roman" w:cs="Times New Roman"/>
                <w:sz w:val="24"/>
              </w:rPr>
              <w:t>амал</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йовзар;</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турпалхойн</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леларийн</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бахьана</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довзийта</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а,</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церан</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гӀуллакхийн</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мах</w:t>
            </w:r>
            <w:r w:rsidRPr="007D1C4D">
              <w:rPr>
                <w:rFonts w:ascii="Times New Roman" w:eastAsia="Times New Roman" w:hAnsi="Times New Roman" w:cs="Times New Roman"/>
                <w:spacing w:val="-57"/>
                <w:sz w:val="24"/>
              </w:rPr>
              <w:t xml:space="preserve"> </w:t>
            </w:r>
            <w:r w:rsidRPr="007D1C4D">
              <w:rPr>
                <w:rFonts w:ascii="Times New Roman" w:eastAsia="Times New Roman" w:hAnsi="Times New Roman" w:cs="Times New Roman"/>
                <w:sz w:val="24"/>
              </w:rPr>
              <w:t>хадон а</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хаар.</w:t>
            </w:r>
          </w:p>
          <w:p w:rsidR="007D1C4D" w:rsidRPr="007D1C4D" w:rsidRDefault="007D1C4D" w:rsidP="007D1C4D">
            <w:pPr>
              <w:ind w:left="108" w:right="131"/>
              <w:rPr>
                <w:rFonts w:ascii="Times New Roman" w:eastAsia="Times New Roman" w:hAnsi="Times New Roman" w:cs="Times New Roman"/>
                <w:sz w:val="24"/>
              </w:rPr>
            </w:pPr>
            <w:r w:rsidRPr="007D1C4D">
              <w:rPr>
                <w:rFonts w:ascii="Times New Roman" w:eastAsia="Times New Roman" w:hAnsi="Times New Roman" w:cs="Times New Roman"/>
                <w:sz w:val="24"/>
              </w:rPr>
              <w:t>Текстехь хӀиттийнчу гӀиллакх-оьздангаллин а, историко-культурин а, кхидолчу а хаттарийн</w:t>
            </w:r>
            <w:r w:rsidRPr="007D1C4D">
              <w:rPr>
                <w:rFonts w:ascii="Times New Roman" w:eastAsia="Times New Roman" w:hAnsi="Times New Roman" w:cs="Times New Roman"/>
                <w:spacing w:val="-58"/>
                <w:sz w:val="24"/>
              </w:rPr>
              <w:t xml:space="preserve"> </w:t>
            </w:r>
            <w:r w:rsidRPr="007D1C4D">
              <w:rPr>
                <w:rFonts w:ascii="Times New Roman" w:eastAsia="Times New Roman" w:hAnsi="Times New Roman" w:cs="Times New Roman"/>
                <w:sz w:val="24"/>
              </w:rPr>
              <w:t>анализ</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йар; гонахарчу</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бакъдолчун хьежамца</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царна</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жоьпаш лаха</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хаар.</w:t>
            </w:r>
          </w:p>
          <w:p w:rsidR="007D1C4D" w:rsidRPr="007D1C4D" w:rsidRDefault="007D1C4D" w:rsidP="007D1C4D">
            <w:pPr>
              <w:spacing w:line="276" w:lineRule="exact"/>
              <w:ind w:left="108" w:right="131"/>
              <w:rPr>
                <w:rFonts w:ascii="Times New Roman" w:eastAsia="Times New Roman" w:hAnsi="Times New Roman" w:cs="Times New Roman"/>
                <w:sz w:val="24"/>
              </w:rPr>
            </w:pPr>
            <w:r w:rsidRPr="007D1C4D">
              <w:rPr>
                <w:rFonts w:ascii="Times New Roman" w:eastAsia="Times New Roman" w:hAnsi="Times New Roman" w:cs="Times New Roman"/>
                <w:sz w:val="24"/>
              </w:rPr>
              <w:t>Тергам</w:t>
            </w:r>
            <w:r w:rsidRPr="007D1C4D">
              <w:rPr>
                <w:rFonts w:ascii="Times New Roman" w:eastAsia="Times New Roman" w:hAnsi="Times New Roman" w:cs="Times New Roman"/>
                <w:spacing w:val="-4"/>
                <w:sz w:val="24"/>
              </w:rPr>
              <w:t xml:space="preserve"> </w:t>
            </w:r>
            <w:r w:rsidRPr="007D1C4D">
              <w:rPr>
                <w:rFonts w:ascii="Times New Roman" w:eastAsia="Times New Roman" w:hAnsi="Times New Roman" w:cs="Times New Roman"/>
                <w:sz w:val="24"/>
              </w:rPr>
              <w:t>бар: суьртан</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(иллюстарцин)</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анализ</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йар,</w:t>
            </w:r>
            <w:r w:rsidRPr="007D1C4D">
              <w:rPr>
                <w:rFonts w:ascii="Times New Roman" w:eastAsia="Times New Roman" w:hAnsi="Times New Roman" w:cs="Times New Roman"/>
                <w:spacing w:val="-5"/>
                <w:sz w:val="24"/>
              </w:rPr>
              <w:t xml:space="preserve"> </w:t>
            </w:r>
            <w:r w:rsidRPr="007D1C4D">
              <w:rPr>
                <w:rFonts w:ascii="Times New Roman" w:eastAsia="Times New Roman" w:hAnsi="Times New Roman" w:cs="Times New Roman"/>
                <w:sz w:val="24"/>
              </w:rPr>
              <w:t>говзаран</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чулацамца</w:t>
            </w:r>
            <w:r w:rsidRPr="007D1C4D">
              <w:rPr>
                <w:rFonts w:ascii="Times New Roman" w:eastAsia="Times New Roman" w:hAnsi="Times New Roman" w:cs="Times New Roman"/>
                <w:spacing w:val="-4"/>
                <w:sz w:val="24"/>
              </w:rPr>
              <w:t xml:space="preserve"> </w:t>
            </w:r>
            <w:r w:rsidRPr="007D1C4D">
              <w:rPr>
                <w:rFonts w:ascii="Times New Roman" w:eastAsia="Times New Roman" w:hAnsi="Times New Roman" w:cs="Times New Roman"/>
                <w:sz w:val="24"/>
              </w:rPr>
              <w:t>и</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йустар,</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говзарна</w:t>
            </w:r>
            <w:r w:rsidRPr="007D1C4D">
              <w:rPr>
                <w:rFonts w:ascii="Times New Roman" w:eastAsia="Times New Roman" w:hAnsi="Times New Roman" w:cs="Times New Roman"/>
                <w:spacing w:val="-57"/>
                <w:sz w:val="24"/>
              </w:rPr>
              <w:t xml:space="preserve"> </w:t>
            </w:r>
            <w:r w:rsidRPr="007D1C4D">
              <w:rPr>
                <w:rFonts w:ascii="Times New Roman" w:eastAsia="Times New Roman" w:hAnsi="Times New Roman" w:cs="Times New Roman"/>
                <w:sz w:val="24"/>
              </w:rPr>
              <w:t>суьрташ</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дахкаран шайн кепаш йалор.</w:t>
            </w:r>
          </w:p>
        </w:tc>
        <w:tc>
          <w:tcPr>
            <w:tcW w:w="3000" w:type="dxa"/>
          </w:tcPr>
          <w:p w:rsidR="007D1C4D" w:rsidRPr="007D1C4D" w:rsidRDefault="007D1C4D" w:rsidP="007D1C4D">
            <w:pPr>
              <w:rPr>
                <w:rFonts w:ascii="Times New Roman" w:eastAsia="Times New Roman" w:hAnsi="Times New Roman" w:cs="Times New Roman"/>
                <w:sz w:val="24"/>
              </w:rPr>
            </w:pPr>
          </w:p>
        </w:tc>
      </w:tr>
      <w:tr w:rsidR="007D1C4D" w:rsidRPr="007D1C4D" w:rsidTr="00EF0B46">
        <w:trPr>
          <w:trHeight w:val="3864"/>
        </w:trPr>
        <w:tc>
          <w:tcPr>
            <w:tcW w:w="1872" w:type="dxa"/>
          </w:tcPr>
          <w:p w:rsidR="007D1C4D" w:rsidRPr="007D1C4D" w:rsidRDefault="007D1C4D" w:rsidP="007D1C4D">
            <w:pPr>
              <w:rPr>
                <w:rFonts w:ascii="Times New Roman" w:eastAsia="Times New Roman" w:hAnsi="Times New Roman" w:cs="Times New Roman"/>
                <w:sz w:val="24"/>
              </w:rPr>
            </w:pPr>
          </w:p>
        </w:tc>
        <w:tc>
          <w:tcPr>
            <w:tcW w:w="9731" w:type="dxa"/>
          </w:tcPr>
          <w:p w:rsidR="007D1C4D" w:rsidRPr="007D1C4D" w:rsidRDefault="007D1C4D" w:rsidP="007D1C4D">
            <w:pPr>
              <w:ind w:left="108" w:right="328"/>
              <w:rPr>
                <w:rFonts w:ascii="Times New Roman" w:eastAsia="Times New Roman" w:hAnsi="Times New Roman" w:cs="Times New Roman"/>
                <w:sz w:val="24"/>
              </w:rPr>
            </w:pPr>
            <w:r w:rsidRPr="007D1C4D">
              <w:rPr>
                <w:rFonts w:ascii="Times New Roman" w:eastAsia="Times New Roman" w:hAnsi="Times New Roman" w:cs="Times New Roman"/>
                <w:sz w:val="24"/>
              </w:rPr>
              <w:t>ЛадогӀар: дешархоша ладугӀу хьехархочо йа говзаллин диктора дӀайоьшучу исбаьхьаллин</w:t>
            </w:r>
            <w:r w:rsidRPr="007D1C4D">
              <w:rPr>
                <w:rFonts w:ascii="Times New Roman" w:eastAsia="Times New Roman" w:hAnsi="Times New Roman" w:cs="Times New Roman"/>
                <w:spacing w:val="-58"/>
                <w:sz w:val="24"/>
              </w:rPr>
              <w:t xml:space="preserve"> </w:t>
            </w:r>
            <w:r w:rsidRPr="007D1C4D">
              <w:rPr>
                <w:rFonts w:ascii="Times New Roman" w:eastAsia="Times New Roman" w:hAnsi="Times New Roman" w:cs="Times New Roman"/>
                <w:sz w:val="24"/>
              </w:rPr>
              <w:t>тексте (таро йелахь, цу гӀуллакхна оьшучу гӀирсех пайда а оьцуш). ЛадоьгӀначу текстах</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муха</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кхетта</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хьажа</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хаттарш.</w:t>
            </w:r>
          </w:p>
          <w:p w:rsidR="007D1C4D" w:rsidRPr="007D1C4D" w:rsidRDefault="007D1C4D" w:rsidP="007D1C4D">
            <w:pPr>
              <w:ind w:left="108" w:right="677"/>
              <w:rPr>
                <w:rFonts w:ascii="Times New Roman" w:eastAsia="Times New Roman" w:hAnsi="Times New Roman" w:cs="Times New Roman"/>
                <w:sz w:val="24"/>
              </w:rPr>
            </w:pPr>
            <w:r w:rsidRPr="007D1C4D">
              <w:rPr>
                <w:rFonts w:ascii="Times New Roman" w:eastAsia="Times New Roman" w:hAnsi="Times New Roman" w:cs="Times New Roman"/>
                <w:sz w:val="24"/>
              </w:rPr>
              <w:t>Ӏаморан текстаца диалог: хӀиттийнчу хаттаршна жоьпаш; кхачамбацар дӀадаккха шайн</w:t>
            </w:r>
            <w:r w:rsidRPr="007D1C4D">
              <w:rPr>
                <w:rFonts w:ascii="Times New Roman" w:eastAsia="Times New Roman" w:hAnsi="Times New Roman" w:cs="Times New Roman"/>
                <w:spacing w:val="-57"/>
                <w:sz w:val="24"/>
              </w:rPr>
              <w:t xml:space="preserve"> </w:t>
            </w:r>
            <w:r w:rsidRPr="007D1C4D">
              <w:rPr>
                <w:rFonts w:ascii="Times New Roman" w:eastAsia="Times New Roman" w:hAnsi="Times New Roman" w:cs="Times New Roman"/>
                <w:sz w:val="24"/>
              </w:rPr>
              <w:t>хьежам</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бовзийтар;</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шайна</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хетачун</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а, сацаман</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а бухедиллар</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довзийта</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хаар.</w:t>
            </w:r>
          </w:p>
          <w:p w:rsidR="007D1C4D" w:rsidRPr="007D1C4D" w:rsidRDefault="007D1C4D" w:rsidP="007D1C4D">
            <w:pPr>
              <w:ind w:left="108" w:right="300"/>
              <w:rPr>
                <w:rFonts w:ascii="Times New Roman" w:eastAsia="Times New Roman" w:hAnsi="Times New Roman" w:cs="Times New Roman"/>
                <w:sz w:val="24"/>
              </w:rPr>
            </w:pPr>
            <w:r w:rsidRPr="007D1C4D">
              <w:rPr>
                <w:rFonts w:ascii="Times New Roman" w:eastAsia="Times New Roman" w:hAnsi="Times New Roman" w:cs="Times New Roman"/>
                <w:sz w:val="24"/>
              </w:rPr>
              <w:t>Хезаш</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йешар:</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текстах</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кхетархьама</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цаторийла</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йолчу</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боларца</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дешархойх</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хӀорамма</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а</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хезаш</w:t>
            </w:r>
            <w:r w:rsidRPr="007D1C4D">
              <w:rPr>
                <w:rFonts w:ascii="Times New Roman" w:eastAsia="Times New Roman" w:hAnsi="Times New Roman" w:cs="Times New Roman"/>
                <w:spacing w:val="-57"/>
                <w:sz w:val="24"/>
              </w:rPr>
              <w:t xml:space="preserve"> </w:t>
            </w:r>
            <w:r w:rsidRPr="007D1C4D">
              <w:rPr>
                <w:rFonts w:ascii="Times New Roman" w:eastAsia="Times New Roman" w:hAnsi="Times New Roman" w:cs="Times New Roman"/>
                <w:sz w:val="24"/>
              </w:rPr>
              <w:t>йешар.</w:t>
            </w:r>
          </w:p>
          <w:p w:rsidR="007D1C4D" w:rsidRPr="007D1C4D" w:rsidRDefault="007D1C4D" w:rsidP="007D1C4D">
            <w:pPr>
              <w:ind w:left="108"/>
              <w:rPr>
                <w:rFonts w:ascii="Times New Roman" w:eastAsia="Times New Roman" w:hAnsi="Times New Roman" w:cs="Times New Roman"/>
                <w:sz w:val="24"/>
              </w:rPr>
            </w:pPr>
            <w:r w:rsidRPr="007D1C4D">
              <w:rPr>
                <w:rFonts w:ascii="Times New Roman" w:eastAsia="Times New Roman" w:hAnsi="Times New Roman" w:cs="Times New Roman"/>
                <w:sz w:val="24"/>
              </w:rPr>
              <w:t>Дагахь</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йешар:</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текст</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дагахь</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йешар,</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йешначух</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хиинарг</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дийцаре</w:t>
            </w:r>
            <w:r w:rsidRPr="007D1C4D">
              <w:rPr>
                <w:rFonts w:ascii="Times New Roman" w:eastAsia="Times New Roman" w:hAnsi="Times New Roman" w:cs="Times New Roman"/>
                <w:spacing w:val="-4"/>
                <w:sz w:val="24"/>
              </w:rPr>
              <w:t xml:space="preserve"> </w:t>
            </w:r>
            <w:r w:rsidRPr="007D1C4D">
              <w:rPr>
                <w:rFonts w:ascii="Times New Roman" w:eastAsia="Times New Roman" w:hAnsi="Times New Roman" w:cs="Times New Roman"/>
                <w:sz w:val="24"/>
              </w:rPr>
              <w:t>дан</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кечамбар.</w:t>
            </w:r>
          </w:p>
          <w:p w:rsidR="007D1C4D" w:rsidRPr="007D1C4D" w:rsidRDefault="007D1C4D" w:rsidP="007D1C4D">
            <w:pPr>
              <w:ind w:left="108" w:right="441"/>
              <w:rPr>
                <w:rFonts w:ascii="Times New Roman" w:eastAsia="Times New Roman" w:hAnsi="Times New Roman" w:cs="Times New Roman"/>
                <w:sz w:val="24"/>
              </w:rPr>
            </w:pPr>
            <w:r w:rsidRPr="007D1C4D">
              <w:rPr>
                <w:rFonts w:ascii="Times New Roman" w:eastAsia="Times New Roman" w:hAnsi="Times New Roman" w:cs="Times New Roman"/>
                <w:sz w:val="24"/>
              </w:rPr>
              <w:t>Цадевзачу дешнашца а, аларшца а болх бар: маьӀнех кхетархьама контекстан анализ йар;</w:t>
            </w:r>
            <w:r w:rsidRPr="007D1C4D">
              <w:rPr>
                <w:rFonts w:ascii="Times New Roman" w:eastAsia="Times New Roman" w:hAnsi="Times New Roman" w:cs="Times New Roman"/>
                <w:spacing w:val="-57"/>
                <w:sz w:val="24"/>
              </w:rPr>
              <w:t xml:space="preserve"> </w:t>
            </w:r>
            <w:r w:rsidRPr="007D1C4D">
              <w:rPr>
                <w:rFonts w:ascii="Times New Roman" w:eastAsia="Times New Roman" w:hAnsi="Times New Roman" w:cs="Times New Roman"/>
                <w:sz w:val="24"/>
              </w:rPr>
              <w:t>Ӏаматехь</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йеллачу дошамца</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болх бар.</w:t>
            </w:r>
          </w:p>
          <w:p w:rsidR="007D1C4D" w:rsidRPr="007D1C4D" w:rsidRDefault="007D1C4D" w:rsidP="007D1C4D">
            <w:pPr>
              <w:ind w:left="108" w:right="677"/>
              <w:rPr>
                <w:rFonts w:ascii="Times New Roman" w:eastAsia="Times New Roman" w:hAnsi="Times New Roman" w:cs="Times New Roman"/>
                <w:sz w:val="24"/>
              </w:rPr>
            </w:pPr>
            <w:r w:rsidRPr="007D1C4D">
              <w:rPr>
                <w:rFonts w:ascii="Times New Roman" w:eastAsia="Times New Roman" w:hAnsi="Times New Roman" w:cs="Times New Roman"/>
                <w:sz w:val="24"/>
              </w:rPr>
              <w:t>Турпалхойн мах хадор: турпалхочун амалан коьрта битамаш билгалбаха хаар; церан</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леларца амал йовзар; турпалхойн леларийн бахьана довзийта а, церан гӀуллакхийн мах</w:t>
            </w:r>
            <w:r w:rsidRPr="007D1C4D">
              <w:rPr>
                <w:rFonts w:ascii="Times New Roman" w:eastAsia="Times New Roman" w:hAnsi="Times New Roman" w:cs="Times New Roman"/>
                <w:spacing w:val="-57"/>
                <w:sz w:val="24"/>
              </w:rPr>
              <w:t xml:space="preserve"> </w:t>
            </w:r>
            <w:r w:rsidRPr="007D1C4D">
              <w:rPr>
                <w:rFonts w:ascii="Times New Roman" w:eastAsia="Times New Roman" w:hAnsi="Times New Roman" w:cs="Times New Roman"/>
                <w:sz w:val="24"/>
              </w:rPr>
              <w:t>хадон а</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хаар.</w:t>
            </w:r>
          </w:p>
          <w:p w:rsidR="007D1C4D" w:rsidRPr="007D1C4D" w:rsidRDefault="007D1C4D" w:rsidP="007D1C4D">
            <w:pPr>
              <w:spacing w:line="257" w:lineRule="exact"/>
              <w:ind w:left="108"/>
              <w:rPr>
                <w:rFonts w:ascii="Times New Roman" w:eastAsia="Times New Roman" w:hAnsi="Times New Roman" w:cs="Times New Roman"/>
                <w:sz w:val="24"/>
              </w:rPr>
            </w:pPr>
            <w:r w:rsidRPr="007D1C4D">
              <w:rPr>
                <w:rFonts w:ascii="Times New Roman" w:eastAsia="Times New Roman" w:hAnsi="Times New Roman" w:cs="Times New Roman"/>
                <w:sz w:val="24"/>
              </w:rPr>
              <w:t>Кхоллараллин</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болх:</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«Къонах»</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бохучу</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кхетамца</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вогӀучу стагах</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доцца</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дийцар.</w:t>
            </w:r>
          </w:p>
        </w:tc>
        <w:tc>
          <w:tcPr>
            <w:tcW w:w="3000" w:type="dxa"/>
          </w:tcPr>
          <w:p w:rsidR="007D1C4D" w:rsidRPr="007D1C4D" w:rsidRDefault="007D1C4D" w:rsidP="007D1C4D">
            <w:pPr>
              <w:rPr>
                <w:rFonts w:ascii="Times New Roman" w:eastAsia="Times New Roman" w:hAnsi="Times New Roman" w:cs="Times New Roman"/>
                <w:sz w:val="24"/>
              </w:rPr>
            </w:pPr>
          </w:p>
        </w:tc>
      </w:tr>
      <w:tr w:rsidR="007D1C4D" w:rsidRPr="007D1C4D" w:rsidTr="00EF0B46">
        <w:trPr>
          <w:trHeight w:val="830"/>
        </w:trPr>
        <w:tc>
          <w:tcPr>
            <w:tcW w:w="1872" w:type="dxa"/>
          </w:tcPr>
          <w:p w:rsidR="007D1C4D" w:rsidRPr="007D1C4D" w:rsidRDefault="007D1C4D" w:rsidP="007D1C4D">
            <w:pPr>
              <w:rPr>
                <w:rFonts w:ascii="Times New Roman" w:eastAsia="Times New Roman" w:hAnsi="Times New Roman" w:cs="Times New Roman"/>
                <w:sz w:val="24"/>
              </w:rPr>
            </w:pPr>
          </w:p>
        </w:tc>
        <w:tc>
          <w:tcPr>
            <w:tcW w:w="9731" w:type="dxa"/>
          </w:tcPr>
          <w:p w:rsidR="007D1C4D" w:rsidRPr="007D1C4D" w:rsidRDefault="007D1C4D" w:rsidP="007D1C4D">
            <w:pPr>
              <w:spacing w:line="275" w:lineRule="exact"/>
              <w:ind w:left="108"/>
              <w:rPr>
                <w:rFonts w:ascii="Times New Roman" w:eastAsia="Times New Roman" w:hAnsi="Times New Roman" w:cs="Times New Roman"/>
                <w:sz w:val="24"/>
              </w:rPr>
            </w:pPr>
            <w:r w:rsidRPr="007D1C4D">
              <w:rPr>
                <w:rFonts w:ascii="Times New Roman" w:eastAsia="Times New Roman" w:hAnsi="Times New Roman" w:cs="Times New Roman"/>
                <w:sz w:val="24"/>
              </w:rPr>
              <w:t>Дагахь</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йешар:</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текст</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дагахь</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йешар,</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йешначух</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хиинарг</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дийцаре</w:t>
            </w:r>
            <w:r w:rsidRPr="007D1C4D">
              <w:rPr>
                <w:rFonts w:ascii="Times New Roman" w:eastAsia="Times New Roman" w:hAnsi="Times New Roman" w:cs="Times New Roman"/>
                <w:spacing w:val="-4"/>
                <w:sz w:val="24"/>
              </w:rPr>
              <w:t xml:space="preserve"> </w:t>
            </w:r>
            <w:r w:rsidRPr="007D1C4D">
              <w:rPr>
                <w:rFonts w:ascii="Times New Roman" w:eastAsia="Times New Roman" w:hAnsi="Times New Roman" w:cs="Times New Roman"/>
                <w:sz w:val="24"/>
              </w:rPr>
              <w:t>дан</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кечамбар.</w:t>
            </w:r>
          </w:p>
          <w:p w:rsidR="007D1C4D" w:rsidRPr="007D1C4D" w:rsidRDefault="007D1C4D" w:rsidP="007D1C4D">
            <w:pPr>
              <w:spacing w:line="270" w:lineRule="atLeast"/>
              <w:ind w:left="108" w:right="441"/>
              <w:rPr>
                <w:rFonts w:ascii="Times New Roman" w:eastAsia="Times New Roman" w:hAnsi="Times New Roman" w:cs="Times New Roman"/>
                <w:sz w:val="24"/>
              </w:rPr>
            </w:pPr>
            <w:r w:rsidRPr="007D1C4D">
              <w:rPr>
                <w:rFonts w:ascii="Times New Roman" w:eastAsia="Times New Roman" w:hAnsi="Times New Roman" w:cs="Times New Roman"/>
                <w:sz w:val="24"/>
              </w:rPr>
              <w:t>Цадевзачу дешнашца а, аларшца а болх бар: маьӀнех кхетархьама контекстан анализ йар;</w:t>
            </w:r>
            <w:r w:rsidRPr="007D1C4D">
              <w:rPr>
                <w:rFonts w:ascii="Times New Roman" w:eastAsia="Times New Roman" w:hAnsi="Times New Roman" w:cs="Times New Roman"/>
                <w:spacing w:val="-57"/>
                <w:sz w:val="24"/>
              </w:rPr>
              <w:t xml:space="preserve"> </w:t>
            </w:r>
            <w:r w:rsidRPr="007D1C4D">
              <w:rPr>
                <w:rFonts w:ascii="Times New Roman" w:eastAsia="Times New Roman" w:hAnsi="Times New Roman" w:cs="Times New Roman"/>
                <w:sz w:val="24"/>
              </w:rPr>
              <w:t>Ӏаматехь</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йеллачу дошамца</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болх бар.</w:t>
            </w:r>
          </w:p>
        </w:tc>
        <w:tc>
          <w:tcPr>
            <w:tcW w:w="3000" w:type="dxa"/>
          </w:tcPr>
          <w:p w:rsidR="007D1C4D" w:rsidRPr="007D1C4D" w:rsidRDefault="007D1C4D" w:rsidP="007D1C4D">
            <w:pPr>
              <w:rPr>
                <w:rFonts w:ascii="Times New Roman" w:eastAsia="Times New Roman" w:hAnsi="Times New Roman" w:cs="Times New Roman"/>
                <w:sz w:val="24"/>
              </w:rPr>
            </w:pPr>
          </w:p>
        </w:tc>
      </w:tr>
    </w:tbl>
    <w:p w:rsidR="007D1C4D" w:rsidRPr="007D1C4D" w:rsidRDefault="007D1C4D" w:rsidP="007D1C4D">
      <w:pPr>
        <w:widowControl w:val="0"/>
        <w:autoSpaceDE w:val="0"/>
        <w:autoSpaceDN w:val="0"/>
        <w:spacing w:after="0" w:line="240" w:lineRule="auto"/>
        <w:rPr>
          <w:rFonts w:ascii="Times New Roman" w:eastAsia="Times New Roman" w:hAnsi="Times New Roman" w:cs="Times New Roman"/>
          <w:sz w:val="24"/>
        </w:rPr>
        <w:sectPr w:rsidR="007D1C4D" w:rsidRPr="007D1C4D">
          <w:pgSz w:w="16850" w:h="11920" w:orient="landscape"/>
          <w:pgMar w:top="980" w:right="760" w:bottom="1280" w:left="860" w:header="0" w:footer="1095" w:gutter="0"/>
          <w:cols w:space="720"/>
        </w:sectPr>
      </w:pPr>
    </w:p>
    <w:tbl>
      <w:tblPr>
        <w:tblStyle w:val="TableNormal"/>
        <w:tblW w:w="0" w:type="auto"/>
        <w:tblInd w:w="36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72"/>
        <w:gridCol w:w="9731"/>
        <w:gridCol w:w="3000"/>
      </w:tblGrid>
      <w:tr w:rsidR="007D1C4D" w:rsidRPr="007D1C4D" w:rsidTr="00EF0B46">
        <w:trPr>
          <w:trHeight w:val="1103"/>
        </w:trPr>
        <w:tc>
          <w:tcPr>
            <w:tcW w:w="1872" w:type="dxa"/>
          </w:tcPr>
          <w:p w:rsidR="007D1C4D" w:rsidRPr="007D1C4D" w:rsidRDefault="007D1C4D" w:rsidP="007D1C4D">
            <w:pPr>
              <w:rPr>
                <w:rFonts w:ascii="Times New Roman" w:eastAsia="Times New Roman" w:hAnsi="Times New Roman" w:cs="Times New Roman"/>
                <w:sz w:val="24"/>
              </w:rPr>
            </w:pPr>
          </w:p>
        </w:tc>
        <w:tc>
          <w:tcPr>
            <w:tcW w:w="9731" w:type="dxa"/>
          </w:tcPr>
          <w:p w:rsidR="007D1C4D" w:rsidRPr="007D1C4D" w:rsidRDefault="007D1C4D" w:rsidP="007D1C4D">
            <w:pPr>
              <w:spacing w:line="275" w:lineRule="exact"/>
              <w:ind w:left="108"/>
              <w:rPr>
                <w:rFonts w:ascii="Times New Roman" w:eastAsia="Times New Roman" w:hAnsi="Times New Roman" w:cs="Times New Roman"/>
                <w:sz w:val="24"/>
              </w:rPr>
            </w:pPr>
            <w:r w:rsidRPr="007D1C4D">
              <w:rPr>
                <w:rFonts w:ascii="Times New Roman" w:eastAsia="Times New Roman" w:hAnsi="Times New Roman" w:cs="Times New Roman"/>
                <w:sz w:val="24"/>
              </w:rPr>
              <w:t>Исбаьхьаллин</w:t>
            </w:r>
            <w:r w:rsidRPr="007D1C4D">
              <w:rPr>
                <w:rFonts w:ascii="Times New Roman" w:eastAsia="Times New Roman" w:hAnsi="Times New Roman" w:cs="Times New Roman"/>
                <w:spacing w:val="-4"/>
                <w:sz w:val="24"/>
              </w:rPr>
              <w:t xml:space="preserve"> </w:t>
            </w:r>
            <w:r w:rsidRPr="007D1C4D">
              <w:rPr>
                <w:rFonts w:ascii="Times New Roman" w:eastAsia="Times New Roman" w:hAnsi="Times New Roman" w:cs="Times New Roman"/>
                <w:sz w:val="24"/>
              </w:rPr>
              <w:t>говзаран</w:t>
            </w:r>
            <w:r w:rsidRPr="007D1C4D">
              <w:rPr>
                <w:rFonts w:ascii="Times New Roman" w:eastAsia="Times New Roman" w:hAnsi="Times New Roman" w:cs="Times New Roman"/>
                <w:spacing w:val="-4"/>
                <w:sz w:val="24"/>
              </w:rPr>
              <w:t xml:space="preserve"> </w:t>
            </w:r>
            <w:r w:rsidRPr="007D1C4D">
              <w:rPr>
                <w:rFonts w:ascii="Times New Roman" w:eastAsia="Times New Roman" w:hAnsi="Times New Roman" w:cs="Times New Roman"/>
                <w:sz w:val="24"/>
              </w:rPr>
              <w:t>анализ</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йар:</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коьрта</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идеяш</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гучуйахар.</w:t>
            </w:r>
          </w:p>
          <w:p w:rsidR="007D1C4D" w:rsidRPr="007D1C4D" w:rsidRDefault="007D1C4D" w:rsidP="007D1C4D">
            <w:pPr>
              <w:ind w:left="108" w:right="131"/>
              <w:rPr>
                <w:rFonts w:ascii="Times New Roman" w:eastAsia="Times New Roman" w:hAnsi="Times New Roman" w:cs="Times New Roman"/>
                <w:sz w:val="24"/>
              </w:rPr>
            </w:pPr>
            <w:r w:rsidRPr="007D1C4D">
              <w:rPr>
                <w:rFonts w:ascii="Times New Roman" w:eastAsia="Times New Roman" w:hAnsi="Times New Roman" w:cs="Times New Roman"/>
                <w:sz w:val="24"/>
              </w:rPr>
              <w:t>Текстехь хӀиттийнчу гӀиллакх-оьздангаллин а, историко-культурин а, кхидолчу а хаттарийн</w:t>
            </w:r>
            <w:r w:rsidRPr="007D1C4D">
              <w:rPr>
                <w:rFonts w:ascii="Times New Roman" w:eastAsia="Times New Roman" w:hAnsi="Times New Roman" w:cs="Times New Roman"/>
                <w:spacing w:val="-58"/>
                <w:sz w:val="24"/>
              </w:rPr>
              <w:t xml:space="preserve"> </w:t>
            </w:r>
            <w:r w:rsidRPr="007D1C4D">
              <w:rPr>
                <w:rFonts w:ascii="Times New Roman" w:eastAsia="Times New Roman" w:hAnsi="Times New Roman" w:cs="Times New Roman"/>
                <w:sz w:val="24"/>
              </w:rPr>
              <w:t>анализ</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йар; гонахарчу бакъдолчун</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хьежамца</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царна</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жоьпаш лаха</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хаар.</w:t>
            </w:r>
          </w:p>
          <w:p w:rsidR="007D1C4D" w:rsidRPr="007D1C4D" w:rsidRDefault="007D1C4D" w:rsidP="007D1C4D">
            <w:pPr>
              <w:spacing w:line="257" w:lineRule="exact"/>
              <w:ind w:left="108"/>
              <w:rPr>
                <w:rFonts w:ascii="Times New Roman" w:eastAsia="Times New Roman" w:hAnsi="Times New Roman" w:cs="Times New Roman"/>
                <w:sz w:val="24"/>
              </w:rPr>
            </w:pPr>
            <w:r w:rsidRPr="007D1C4D">
              <w:rPr>
                <w:rFonts w:ascii="Times New Roman" w:eastAsia="Times New Roman" w:hAnsi="Times New Roman" w:cs="Times New Roman"/>
                <w:sz w:val="24"/>
              </w:rPr>
              <w:t>Классал</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арахьара</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йешар:</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схьайеллачу</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говзарех шаьш</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йеша</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говзар</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харжар.</w:t>
            </w:r>
          </w:p>
        </w:tc>
        <w:tc>
          <w:tcPr>
            <w:tcW w:w="3000" w:type="dxa"/>
          </w:tcPr>
          <w:p w:rsidR="007D1C4D" w:rsidRPr="007D1C4D" w:rsidRDefault="007D1C4D" w:rsidP="007D1C4D">
            <w:pPr>
              <w:rPr>
                <w:rFonts w:ascii="Times New Roman" w:eastAsia="Times New Roman" w:hAnsi="Times New Roman" w:cs="Times New Roman"/>
                <w:sz w:val="24"/>
              </w:rPr>
            </w:pPr>
          </w:p>
        </w:tc>
      </w:tr>
      <w:tr w:rsidR="007D1C4D" w:rsidRPr="007D1C4D" w:rsidTr="00EF0B46">
        <w:trPr>
          <w:trHeight w:val="275"/>
        </w:trPr>
        <w:tc>
          <w:tcPr>
            <w:tcW w:w="11603" w:type="dxa"/>
            <w:gridSpan w:val="2"/>
          </w:tcPr>
          <w:p w:rsidR="007D1C4D" w:rsidRPr="007D1C4D" w:rsidRDefault="007D1C4D" w:rsidP="007D1C4D">
            <w:pPr>
              <w:rPr>
                <w:rFonts w:ascii="Times New Roman" w:eastAsia="Times New Roman" w:hAnsi="Times New Roman" w:cs="Times New Roman"/>
                <w:sz w:val="20"/>
              </w:rPr>
            </w:pPr>
          </w:p>
        </w:tc>
        <w:tc>
          <w:tcPr>
            <w:tcW w:w="3000" w:type="dxa"/>
          </w:tcPr>
          <w:p w:rsidR="007D1C4D" w:rsidRPr="007D1C4D" w:rsidRDefault="007D1C4D" w:rsidP="007D1C4D">
            <w:pPr>
              <w:rPr>
                <w:rFonts w:ascii="Times New Roman" w:eastAsia="Times New Roman" w:hAnsi="Times New Roman" w:cs="Times New Roman"/>
                <w:sz w:val="20"/>
              </w:rPr>
            </w:pPr>
          </w:p>
        </w:tc>
      </w:tr>
      <w:tr w:rsidR="007D1C4D" w:rsidRPr="007D1C4D" w:rsidTr="00EF0B46">
        <w:trPr>
          <w:trHeight w:val="3110"/>
        </w:trPr>
        <w:tc>
          <w:tcPr>
            <w:tcW w:w="1872" w:type="dxa"/>
          </w:tcPr>
          <w:p w:rsidR="007D1C4D" w:rsidRPr="007D1C4D" w:rsidRDefault="007D1C4D" w:rsidP="007D1C4D">
            <w:pPr>
              <w:rPr>
                <w:rFonts w:ascii="Times New Roman" w:eastAsia="Times New Roman" w:hAnsi="Times New Roman" w:cs="Times New Roman"/>
                <w:sz w:val="24"/>
              </w:rPr>
            </w:pPr>
          </w:p>
        </w:tc>
        <w:tc>
          <w:tcPr>
            <w:tcW w:w="9731" w:type="dxa"/>
          </w:tcPr>
          <w:p w:rsidR="007D1C4D" w:rsidRPr="007D1C4D" w:rsidRDefault="007D1C4D" w:rsidP="007D1C4D">
            <w:pPr>
              <w:ind w:left="108" w:right="131"/>
              <w:rPr>
                <w:rFonts w:ascii="Times New Roman" w:eastAsia="Times New Roman" w:hAnsi="Times New Roman" w:cs="Times New Roman"/>
                <w:sz w:val="24"/>
              </w:rPr>
            </w:pPr>
            <w:r w:rsidRPr="007D1C4D">
              <w:rPr>
                <w:rFonts w:ascii="Times New Roman" w:eastAsia="Times New Roman" w:hAnsi="Times New Roman" w:cs="Times New Roman"/>
                <w:sz w:val="24"/>
              </w:rPr>
              <w:t>ЛадогӀар:</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дешархоша</w:t>
            </w:r>
            <w:r w:rsidRPr="007D1C4D">
              <w:rPr>
                <w:rFonts w:ascii="Times New Roman" w:eastAsia="Times New Roman" w:hAnsi="Times New Roman" w:cs="Times New Roman"/>
                <w:spacing w:val="-4"/>
                <w:sz w:val="24"/>
              </w:rPr>
              <w:t xml:space="preserve"> </w:t>
            </w:r>
            <w:r w:rsidRPr="007D1C4D">
              <w:rPr>
                <w:rFonts w:ascii="Times New Roman" w:eastAsia="Times New Roman" w:hAnsi="Times New Roman" w:cs="Times New Roman"/>
                <w:sz w:val="24"/>
              </w:rPr>
              <w:t>ладугӀу</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хьехархочо</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йа</w:t>
            </w:r>
            <w:r w:rsidRPr="007D1C4D">
              <w:rPr>
                <w:rFonts w:ascii="Times New Roman" w:eastAsia="Times New Roman" w:hAnsi="Times New Roman" w:cs="Times New Roman"/>
                <w:spacing w:val="-4"/>
                <w:sz w:val="24"/>
              </w:rPr>
              <w:t xml:space="preserve"> </w:t>
            </w:r>
            <w:r w:rsidRPr="007D1C4D">
              <w:rPr>
                <w:rFonts w:ascii="Times New Roman" w:eastAsia="Times New Roman" w:hAnsi="Times New Roman" w:cs="Times New Roman"/>
                <w:sz w:val="24"/>
              </w:rPr>
              <w:t>говзаллин</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диктора</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дӀайоьшучу</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исбаьхьаллин</w:t>
            </w:r>
            <w:r w:rsidRPr="007D1C4D">
              <w:rPr>
                <w:rFonts w:ascii="Times New Roman" w:eastAsia="Times New Roman" w:hAnsi="Times New Roman" w:cs="Times New Roman"/>
                <w:spacing w:val="-57"/>
                <w:sz w:val="24"/>
              </w:rPr>
              <w:t xml:space="preserve"> </w:t>
            </w:r>
            <w:r w:rsidRPr="007D1C4D">
              <w:rPr>
                <w:rFonts w:ascii="Times New Roman" w:eastAsia="Times New Roman" w:hAnsi="Times New Roman" w:cs="Times New Roman"/>
                <w:sz w:val="24"/>
              </w:rPr>
              <w:t>тексте (таро йелахь, цу гӀуллакхна оьшучу гӀирсех пайда а оьцуш). ЛадоьгӀначу текстах</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муха</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кхетта</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хьажа</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хаттарш.</w:t>
            </w:r>
          </w:p>
          <w:p w:rsidR="007D1C4D" w:rsidRPr="007D1C4D" w:rsidRDefault="007D1C4D" w:rsidP="007D1C4D">
            <w:pPr>
              <w:ind w:left="108" w:right="300"/>
              <w:rPr>
                <w:rFonts w:ascii="Times New Roman" w:eastAsia="Times New Roman" w:hAnsi="Times New Roman" w:cs="Times New Roman"/>
                <w:sz w:val="24"/>
              </w:rPr>
            </w:pPr>
            <w:r w:rsidRPr="007D1C4D">
              <w:rPr>
                <w:rFonts w:ascii="Times New Roman" w:eastAsia="Times New Roman" w:hAnsi="Times New Roman" w:cs="Times New Roman"/>
                <w:sz w:val="24"/>
              </w:rPr>
              <w:t>Хезаш</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йешар:</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текстах</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кхетархьама</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цаторийла</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йолчу</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боларца</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дешархойх</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хӀорамма</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а</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хезаш</w:t>
            </w:r>
            <w:r w:rsidRPr="007D1C4D">
              <w:rPr>
                <w:rFonts w:ascii="Times New Roman" w:eastAsia="Times New Roman" w:hAnsi="Times New Roman" w:cs="Times New Roman"/>
                <w:spacing w:val="-57"/>
                <w:sz w:val="24"/>
              </w:rPr>
              <w:t xml:space="preserve"> </w:t>
            </w:r>
            <w:r w:rsidRPr="007D1C4D">
              <w:rPr>
                <w:rFonts w:ascii="Times New Roman" w:eastAsia="Times New Roman" w:hAnsi="Times New Roman" w:cs="Times New Roman"/>
                <w:sz w:val="24"/>
              </w:rPr>
              <w:t>йешар.</w:t>
            </w:r>
          </w:p>
          <w:p w:rsidR="007D1C4D" w:rsidRPr="007D1C4D" w:rsidRDefault="007D1C4D" w:rsidP="007D1C4D">
            <w:pPr>
              <w:ind w:left="108" w:right="1035"/>
              <w:rPr>
                <w:rFonts w:ascii="Times New Roman" w:eastAsia="Times New Roman" w:hAnsi="Times New Roman" w:cs="Times New Roman"/>
                <w:sz w:val="24"/>
              </w:rPr>
            </w:pPr>
            <w:r w:rsidRPr="007D1C4D">
              <w:rPr>
                <w:rFonts w:ascii="Times New Roman" w:eastAsia="Times New Roman" w:hAnsi="Times New Roman" w:cs="Times New Roman"/>
                <w:sz w:val="24"/>
              </w:rPr>
              <w:t>Дагахь</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йешар:</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текст</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дагахь</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йешар,</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йешначух</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хиинарг</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дийцаре</w:t>
            </w:r>
            <w:r w:rsidRPr="007D1C4D">
              <w:rPr>
                <w:rFonts w:ascii="Times New Roman" w:eastAsia="Times New Roman" w:hAnsi="Times New Roman" w:cs="Times New Roman"/>
                <w:spacing w:val="-4"/>
                <w:sz w:val="24"/>
              </w:rPr>
              <w:t xml:space="preserve"> </w:t>
            </w:r>
            <w:r w:rsidRPr="007D1C4D">
              <w:rPr>
                <w:rFonts w:ascii="Times New Roman" w:eastAsia="Times New Roman" w:hAnsi="Times New Roman" w:cs="Times New Roman"/>
                <w:sz w:val="24"/>
              </w:rPr>
              <w:t>дан</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кечамбар.</w:t>
            </w:r>
            <w:r w:rsidRPr="007D1C4D">
              <w:rPr>
                <w:rFonts w:ascii="Times New Roman" w:eastAsia="Times New Roman" w:hAnsi="Times New Roman" w:cs="Times New Roman"/>
                <w:spacing w:val="-57"/>
                <w:sz w:val="24"/>
              </w:rPr>
              <w:t xml:space="preserve"> </w:t>
            </w:r>
            <w:r w:rsidRPr="007D1C4D">
              <w:rPr>
                <w:rFonts w:ascii="Times New Roman" w:eastAsia="Times New Roman" w:hAnsi="Times New Roman" w:cs="Times New Roman"/>
                <w:sz w:val="24"/>
              </w:rPr>
              <w:t>Дагахь</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Ӏамор.</w:t>
            </w:r>
          </w:p>
          <w:p w:rsidR="007D1C4D" w:rsidRPr="007D1C4D" w:rsidRDefault="007D1C4D" w:rsidP="007D1C4D">
            <w:pPr>
              <w:ind w:left="108" w:right="441"/>
              <w:rPr>
                <w:rFonts w:ascii="Times New Roman" w:eastAsia="Times New Roman" w:hAnsi="Times New Roman" w:cs="Times New Roman"/>
                <w:sz w:val="24"/>
              </w:rPr>
            </w:pPr>
            <w:r w:rsidRPr="007D1C4D">
              <w:rPr>
                <w:rFonts w:ascii="Times New Roman" w:eastAsia="Times New Roman" w:hAnsi="Times New Roman" w:cs="Times New Roman"/>
                <w:sz w:val="24"/>
              </w:rPr>
              <w:t>Цадевзачу дешнашца а, аларшца а болх бар: маьӀнех кхетархьама контекстан анализ йар;</w:t>
            </w:r>
            <w:r w:rsidRPr="007D1C4D">
              <w:rPr>
                <w:rFonts w:ascii="Times New Roman" w:eastAsia="Times New Roman" w:hAnsi="Times New Roman" w:cs="Times New Roman"/>
                <w:spacing w:val="-57"/>
                <w:sz w:val="24"/>
              </w:rPr>
              <w:t xml:space="preserve"> </w:t>
            </w:r>
            <w:r w:rsidRPr="007D1C4D">
              <w:rPr>
                <w:rFonts w:ascii="Times New Roman" w:eastAsia="Times New Roman" w:hAnsi="Times New Roman" w:cs="Times New Roman"/>
                <w:sz w:val="24"/>
              </w:rPr>
              <w:t>Ӏаматехь</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йеллачу дошамца</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болх бар.</w:t>
            </w:r>
          </w:p>
          <w:p w:rsidR="007D1C4D" w:rsidRPr="007D1C4D" w:rsidRDefault="007D1C4D" w:rsidP="007D1C4D">
            <w:pPr>
              <w:ind w:left="108" w:right="131"/>
              <w:rPr>
                <w:rFonts w:ascii="Times New Roman" w:eastAsia="Times New Roman" w:hAnsi="Times New Roman" w:cs="Times New Roman"/>
                <w:sz w:val="24"/>
              </w:rPr>
            </w:pPr>
            <w:r w:rsidRPr="007D1C4D">
              <w:rPr>
                <w:rFonts w:ascii="Times New Roman" w:eastAsia="Times New Roman" w:hAnsi="Times New Roman" w:cs="Times New Roman"/>
                <w:sz w:val="24"/>
              </w:rPr>
              <w:t>Исбаьхьаллин</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текстан</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анализ</w:t>
            </w:r>
            <w:r w:rsidRPr="007D1C4D">
              <w:rPr>
                <w:rFonts w:ascii="Times New Roman" w:eastAsia="Times New Roman" w:hAnsi="Times New Roman" w:cs="Times New Roman"/>
                <w:spacing w:val="-5"/>
                <w:sz w:val="24"/>
              </w:rPr>
              <w:t xml:space="preserve"> </w:t>
            </w:r>
            <w:r w:rsidRPr="007D1C4D">
              <w:rPr>
                <w:rFonts w:ascii="Times New Roman" w:eastAsia="Times New Roman" w:hAnsi="Times New Roman" w:cs="Times New Roman"/>
                <w:sz w:val="24"/>
              </w:rPr>
              <w:t>йар:</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исбаьхьаллин</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къегина</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хиларан</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(вастийн)</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а,</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литературин</w:t>
            </w:r>
            <w:r w:rsidRPr="007D1C4D">
              <w:rPr>
                <w:rFonts w:ascii="Times New Roman" w:eastAsia="Times New Roman" w:hAnsi="Times New Roman" w:cs="Times New Roman"/>
                <w:spacing w:val="-57"/>
                <w:sz w:val="24"/>
              </w:rPr>
              <w:t xml:space="preserve"> </w:t>
            </w:r>
            <w:r w:rsidRPr="007D1C4D">
              <w:rPr>
                <w:rFonts w:ascii="Times New Roman" w:eastAsia="Times New Roman" w:hAnsi="Times New Roman" w:cs="Times New Roman"/>
                <w:sz w:val="24"/>
              </w:rPr>
              <w:t>кепийн</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а</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гӀирсех пайдаэцарх кхетар.</w:t>
            </w:r>
          </w:p>
        </w:tc>
        <w:tc>
          <w:tcPr>
            <w:tcW w:w="3000" w:type="dxa"/>
          </w:tcPr>
          <w:p w:rsidR="007D1C4D" w:rsidRPr="007D1C4D" w:rsidRDefault="007D1C4D" w:rsidP="007D1C4D">
            <w:pPr>
              <w:rPr>
                <w:rFonts w:ascii="Times New Roman" w:eastAsia="Times New Roman" w:hAnsi="Times New Roman" w:cs="Times New Roman"/>
                <w:sz w:val="24"/>
              </w:rPr>
            </w:pPr>
          </w:p>
        </w:tc>
      </w:tr>
      <w:tr w:rsidR="007D1C4D" w:rsidRPr="007D1C4D" w:rsidTr="00EF0B46">
        <w:trPr>
          <w:trHeight w:val="2487"/>
        </w:trPr>
        <w:tc>
          <w:tcPr>
            <w:tcW w:w="1872" w:type="dxa"/>
          </w:tcPr>
          <w:p w:rsidR="007D1C4D" w:rsidRPr="007D1C4D" w:rsidRDefault="007D1C4D" w:rsidP="007D1C4D">
            <w:pPr>
              <w:rPr>
                <w:rFonts w:ascii="Times New Roman" w:eastAsia="Times New Roman" w:hAnsi="Times New Roman" w:cs="Times New Roman"/>
                <w:sz w:val="24"/>
              </w:rPr>
            </w:pPr>
          </w:p>
        </w:tc>
        <w:tc>
          <w:tcPr>
            <w:tcW w:w="9731" w:type="dxa"/>
          </w:tcPr>
          <w:p w:rsidR="007D1C4D" w:rsidRPr="007D1C4D" w:rsidRDefault="007D1C4D" w:rsidP="007D1C4D">
            <w:pPr>
              <w:spacing w:before="1"/>
              <w:ind w:left="108"/>
              <w:rPr>
                <w:rFonts w:ascii="Times New Roman" w:eastAsia="Times New Roman" w:hAnsi="Times New Roman" w:cs="Times New Roman"/>
                <w:sz w:val="24"/>
              </w:rPr>
            </w:pPr>
            <w:r w:rsidRPr="007D1C4D">
              <w:rPr>
                <w:rFonts w:ascii="Times New Roman" w:eastAsia="Times New Roman" w:hAnsi="Times New Roman" w:cs="Times New Roman"/>
                <w:sz w:val="24"/>
              </w:rPr>
              <w:t>Дагахь</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йешар:</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текст</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дагахь</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йешар,</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йешначух</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хиинарг</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дийцаре</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дан</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кечамбар.</w:t>
            </w:r>
          </w:p>
          <w:p w:rsidR="007D1C4D" w:rsidRPr="007D1C4D" w:rsidRDefault="007D1C4D" w:rsidP="007D1C4D">
            <w:pPr>
              <w:ind w:left="108" w:right="441"/>
              <w:rPr>
                <w:rFonts w:ascii="Times New Roman" w:eastAsia="Times New Roman" w:hAnsi="Times New Roman" w:cs="Times New Roman"/>
                <w:sz w:val="24"/>
              </w:rPr>
            </w:pPr>
            <w:r w:rsidRPr="007D1C4D">
              <w:rPr>
                <w:rFonts w:ascii="Times New Roman" w:eastAsia="Times New Roman" w:hAnsi="Times New Roman" w:cs="Times New Roman"/>
                <w:sz w:val="24"/>
              </w:rPr>
              <w:t>Цадевзачу дешнашца а, аларшца а болх бар: маьӀнех кхетархьама контекстан анализ йар;</w:t>
            </w:r>
            <w:r w:rsidRPr="007D1C4D">
              <w:rPr>
                <w:rFonts w:ascii="Times New Roman" w:eastAsia="Times New Roman" w:hAnsi="Times New Roman" w:cs="Times New Roman"/>
                <w:spacing w:val="-58"/>
                <w:sz w:val="24"/>
              </w:rPr>
              <w:t xml:space="preserve"> </w:t>
            </w:r>
            <w:r w:rsidRPr="007D1C4D">
              <w:rPr>
                <w:rFonts w:ascii="Times New Roman" w:eastAsia="Times New Roman" w:hAnsi="Times New Roman" w:cs="Times New Roman"/>
                <w:sz w:val="24"/>
              </w:rPr>
              <w:t>Ӏаматехь</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йеллачу дошамца</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болх бар.</w:t>
            </w:r>
          </w:p>
          <w:p w:rsidR="007D1C4D" w:rsidRPr="007D1C4D" w:rsidRDefault="007D1C4D" w:rsidP="007D1C4D">
            <w:pPr>
              <w:spacing w:before="1"/>
              <w:ind w:left="108" w:right="131"/>
              <w:rPr>
                <w:rFonts w:ascii="Times New Roman" w:eastAsia="Times New Roman" w:hAnsi="Times New Roman" w:cs="Times New Roman"/>
                <w:sz w:val="24"/>
              </w:rPr>
            </w:pPr>
            <w:r w:rsidRPr="007D1C4D">
              <w:rPr>
                <w:rFonts w:ascii="Times New Roman" w:eastAsia="Times New Roman" w:hAnsi="Times New Roman" w:cs="Times New Roman"/>
                <w:sz w:val="24"/>
              </w:rPr>
              <w:t>Исбаьхьаллин</w:t>
            </w:r>
            <w:r w:rsidRPr="007D1C4D">
              <w:rPr>
                <w:rFonts w:ascii="Times New Roman" w:eastAsia="Times New Roman" w:hAnsi="Times New Roman" w:cs="Times New Roman"/>
                <w:spacing w:val="-4"/>
                <w:sz w:val="24"/>
              </w:rPr>
              <w:t xml:space="preserve"> </w:t>
            </w:r>
            <w:r w:rsidRPr="007D1C4D">
              <w:rPr>
                <w:rFonts w:ascii="Times New Roman" w:eastAsia="Times New Roman" w:hAnsi="Times New Roman" w:cs="Times New Roman"/>
                <w:sz w:val="24"/>
              </w:rPr>
              <w:t>говзаран</w:t>
            </w:r>
            <w:r w:rsidRPr="007D1C4D">
              <w:rPr>
                <w:rFonts w:ascii="Times New Roman" w:eastAsia="Times New Roman" w:hAnsi="Times New Roman" w:cs="Times New Roman"/>
                <w:spacing w:val="-5"/>
                <w:sz w:val="24"/>
              </w:rPr>
              <w:t xml:space="preserve"> </w:t>
            </w:r>
            <w:r w:rsidRPr="007D1C4D">
              <w:rPr>
                <w:rFonts w:ascii="Times New Roman" w:eastAsia="Times New Roman" w:hAnsi="Times New Roman" w:cs="Times New Roman"/>
                <w:sz w:val="24"/>
              </w:rPr>
              <w:t>анализ</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йар:</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коьрта</w:t>
            </w:r>
            <w:r w:rsidRPr="007D1C4D">
              <w:rPr>
                <w:rFonts w:ascii="Times New Roman" w:eastAsia="Times New Roman" w:hAnsi="Times New Roman" w:cs="Times New Roman"/>
                <w:spacing w:val="-4"/>
                <w:sz w:val="24"/>
              </w:rPr>
              <w:t xml:space="preserve"> </w:t>
            </w:r>
            <w:r w:rsidRPr="007D1C4D">
              <w:rPr>
                <w:rFonts w:ascii="Times New Roman" w:eastAsia="Times New Roman" w:hAnsi="Times New Roman" w:cs="Times New Roman"/>
                <w:sz w:val="24"/>
              </w:rPr>
              <w:t>идеяш</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гучуйахар;</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говзаран</w:t>
            </w:r>
            <w:r w:rsidRPr="007D1C4D">
              <w:rPr>
                <w:rFonts w:ascii="Times New Roman" w:eastAsia="Times New Roman" w:hAnsi="Times New Roman" w:cs="Times New Roman"/>
                <w:spacing w:val="-4"/>
                <w:sz w:val="24"/>
              </w:rPr>
              <w:t xml:space="preserve"> </w:t>
            </w:r>
            <w:r w:rsidRPr="007D1C4D">
              <w:rPr>
                <w:rFonts w:ascii="Times New Roman" w:eastAsia="Times New Roman" w:hAnsi="Times New Roman" w:cs="Times New Roman"/>
                <w:sz w:val="24"/>
              </w:rPr>
              <w:t>план</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хӀоттор.</w:t>
            </w:r>
            <w:r w:rsidRPr="007D1C4D">
              <w:rPr>
                <w:rFonts w:ascii="Times New Roman" w:eastAsia="Times New Roman" w:hAnsi="Times New Roman" w:cs="Times New Roman"/>
                <w:spacing w:val="-57"/>
                <w:sz w:val="24"/>
              </w:rPr>
              <w:t xml:space="preserve"> </w:t>
            </w:r>
            <w:r w:rsidRPr="007D1C4D">
              <w:rPr>
                <w:rFonts w:ascii="Times New Roman" w:eastAsia="Times New Roman" w:hAnsi="Times New Roman" w:cs="Times New Roman"/>
                <w:sz w:val="24"/>
              </w:rPr>
              <w:t>Талламан</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болх: шайн</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хьежамийн</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буха</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тӀехь</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текст</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кечйар;</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доклад кечйар.</w:t>
            </w:r>
          </w:p>
          <w:p w:rsidR="007D1C4D" w:rsidRPr="007D1C4D" w:rsidRDefault="007D1C4D" w:rsidP="007D1C4D">
            <w:pPr>
              <w:ind w:left="108"/>
              <w:rPr>
                <w:rFonts w:ascii="Times New Roman" w:eastAsia="Times New Roman" w:hAnsi="Times New Roman" w:cs="Times New Roman"/>
                <w:sz w:val="24"/>
              </w:rPr>
            </w:pPr>
            <w:r w:rsidRPr="007D1C4D">
              <w:rPr>
                <w:rFonts w:ascii="Times New Roman" w:eastAsia="Times New Roman" w:hAnsi="Times New Roman" w:cs="Times New Roman"/>
                <w:sz w:val="24"/>
              </w:rPr>
              <w:t>Кхоллараллин</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болх:</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сурт</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хӀоттор;</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турпалхойн</w:t>
            </w:r>
            <w:r w:rsidRPr="007D1C4D">
              <w:rPr>
                <w:rFonts w:ascii="Times New Roman" w:eastAsia="Times New Roman" w:hAnsi="Times New Roman" w:cs="Times New Roman"/>
                <w:spacing w:val="54"/>
                <w:sz w:val="24"/>
              </w:rPr>
              <w:t xml:space="preserve"> </w:t>
            </w:r>
            <w:r w:rsidRPr="007D1C4D">
              <w:rPr>
                <w:rFonts w:ascii="Times New Roman" w:eastAsia="Times New Roman" w:hAnsi="Times New Roman" w:cs="Times New Roman"/>
                <w:sz w:val="24"/>
              </w:rPr>
              <w:t>бӀаьран</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васташ</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хӀиттор.</w:t>
            </w:r>
          </w:p>
          <w:p w:rsidR="007D1C4D" w:rsidRPr="007D1C4D" w:rsidRDefault="007D1C4D" w:rsidP="007D1C4D">
            <w:pPr>
              <w:ind w:left="108" w:right="131"/>
              <w:rPr>
                <w:rFonts w:ascii="Times New Roman" w:eastAsia="Times New Roman" w:hAnsi="Times New Roman" w:cs="Times New Roman"/>
                <w:sz w:val="24"/>
              </w:rPr>
            </w:pPr>
            <w:r w:rsidRPr="007D1C4D">
              <w:rPr>
                <w:rFonts w:ascii="Times New Roman" w:eastAsia="Times New Roman" w:hAnsi="Times New Roman" w:cs="Times New Roman"/>
                <w:sz w:val="24"/>
              </w:rPr>
              <w:t>Текстехь хӀиттийнчу гӀиллакх-оьздангаллин а, историко-культурин а, кхидолчу а хаттарийн</w:t>
            </w:r>
            <w:r w:rsidRPr="007D1C4D">
              <w:rPr>
                <w:rFonts w:ascii="Times New Roman" w:eastAsia="Times New Roman" w:hAnsi="Times New Roman" w:cs="Times New Roman"/>
                <w:spacing w:val="-58"/>
                <w:sz w:val="24"/>
              </w:rPr>
              <w:t xml:space="preserve"> </w:t>
            </w:r>
            <w:r w:rsidRPr="007D1C4D">
              <w:rPr>
                <w:rFonts w:ascii="Times New Roman" w:eastAsia="Times New Roman" w:hAnsi="Times New Roman" w:cs="Times New Roman"/>
                <w:sz w:val="24"/>
              </w:rPr>
              <w:t>анализ</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йар; гонахарчу бакъдолчун</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хьежамца</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царна</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жоьпаш</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лаха</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хаар.</w:t>
            </w:r>
          </w:p>
          <w:p w:rsidR="007D1C4D" w:rsidRPr="007D1C4D" w:rsidRDefault="007D1C4D" w:rsidP="007D1C4D">
            <w:pPr>
              <w:spacing w:line="257" w:lineRule="exact"/>
              <w:ind w:left="108"/>
              <w:rPr>
                <w:rFonts w:ascii="Times New Roman" w:eastAsia="Times New Roman" w:hAnsi="Times New Roman" w:cs="Times New Roman"/>
                <w:sz w:val="24"/>
              </w:rPr>
            </w:pPr>
            <w:r w:rsidRPr="007D1C4D">
              <w:rPr>
                <w:rFonts w:ascii="Times New Roman" w:eastAsia="Times New Roman" w:hAnsi="Times New Roman" w:cs="Times New Roman"/>
                <w:sz w:val="24"/>
              </w:rPr>
              <w:t>Классал</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арахьара</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йешар:</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схьайеллачу</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говзарех шаьш</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йеша</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говзар</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харжар.</w:t>
            </w:r>
          </w:p>
        </w:tc>
        <w:tc>
          <w:tcPr>
            <w:tcW w:w="3000" w:type="dxa"/>
          </w:tcPr>
          <w:p w:rsidR="007D1C4D" w:rsidRPr="007D1C4D" w:rsidRDefault="007D1C4D" w:rsidP="007D1C4D">
            <w:pPr>
              <w:rPr>
                <w:rFonts w:ascii="Times New Roman" w:eastAsia="Times New Roman" w:hAnsi="Times New Roman" w:cs="Times New Roman"/>
                <w:sz w:val="24"/>
              </w:rPr>
            </w:pPr>
          </w:p>
        </w:tc>
      </w:tr>
      <w:tr w:rsidR="007D1C4D" w:rsidRPr="007D1C4D" w:rsidTr="00EF0B46">
        <w:trPr>
          <w:trHeight w:val="2207"/>
        </w:trPr>
        <w:tc>
          <w:tcPr>
            <w:tcW w:w="1872" w:type="dxa"/>
          </w:tcPr>
          <w:p w:rsidR="007D1C4D" w:rsidRPr="007D1C4D" w:rsidRDefault="007D1C4D" w:rsidP="007D1C4D">
            <w:pPr>
              <w:rPr>
                <w:rFonts w:ascii="Times New Roman" w:eastAsia="Times New Roman" w:hAnsi="Times New Roman" w:cs="Times New Roman"/>
                <w:sz w:val="24"/>
              </w:rPr>
            </w:pPr>
          </w:p>
        </w:tc>
        <w:tc>
          <w:tcPr>
            <w:tcW w:w="9731" w:type="dxa"/>
          </w:tcPr>
          <w:p w:rsidR="007D1C4D" w:rsidRPr="007D1C4D" w:rsidRDefault="007D1C4D" w:rsidP="007D1C4D">
            <w:pPr>
              <w:spacing w:line="275" w:lineRule="exact"/>
              <w:ind w:left="108"/>
              <w:rPr>
                <w:rFonts w:ascii="Times New Roman" w:eastAsia="Times New Roman" w:hAnsi="Times New Roman" w:cs="Times New Roman"/>
                <w:sz w:val="24"/>
              </w:rPr>
            </w:pPr>
            <w:r w:rsidRPr="007D1C4D">
              <w:rPr>
                <w:rFonts w:ascii="Times New Roman" w:eastAsia="Times New Roman" w:hAnsi="Times New Roman" w:cs="Times New Roman"/>
                <w:sz w:val="24"/>
              </w:rPr>
              <w:t>Дагахь</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йешар:</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текст</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дагахь</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йешар,</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йешначух</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хиинарг</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дийцаре</w:t>
            </w:r>
            <w:r w:rsidRPr="007D1C4D">
              <w:rPr>
                <w:rFonts w:ascii="Times New Roman" w:eastAsia="Times New Roman" w:hAnsi="Times New Roman" w:cs="Times New Roman"/>
                <w:spacing w:val="-4"/>
                <w:sz w:val="24"/>
              </w:rPr>
              <w:t xml:space="preserve"> </w:t>
            </w:r>
            <w:r w:rsidRPr="007D1C4D">
              <w:rPr>
                <w:rFonts w:ascii="Times New Roman" w:eastAsia="Times New Roman" w:hAnsi="Times New Roman" w:cs="Times New Roman"/>
                <w:sz w:val="24"/>
              </w:rPr>
              <w:t>дан</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кечам</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бар.</w:t>
            </w:r>
          </w:p>
          <w:p w:rsidR="007D1C4D" w:rsidRPr="007D1C4D" w:rsidRDefault="007D1C4D" w:rsidP="007D1C4D">
            <w:pPr>
              <w:ind w:left="108" w:right="441"/>
              <w:rPr>
                <w:rFonts w:ascii="Times New Roman" w:eastAsia="Times New Roman" w:hAnsi="Times New Roman" w:cs="Times New Roman"/>
                <w:sz w:val="24"/>
              </w:rPr>
            </w:pPr>
            <w:r w:rsidRPr="007D1C4D">
              <w:rPr>
                <w:rFonts w:ascii="Times New Roman" w:eastAsia="Times New Roman" w:hAnsi="Times New Roman" w:cs="Times New Roman"/>
                <w:sz w:val="24"/>
              </w:rPr>
              <w:t>Цадевзачу дешнашца а, аларшца а болх бар: маьӀнех кхетархьама контекстан анализ йар;</w:t>
            </w:r>
            <w:r w:rsidRPr="007D1C4D">
              <w:rPr>
                <w:rFonts w:ascii="Times New Roman" w:eastAsia="Times New Roman" w:hAnsi="Times New Roman" w:cs="Times New Roman"/>
                <w:spacing w:val="-57"/>
                <w:sz w:val="24"/>
              </w:rPr>
              <w:t xml:space="preserve"> </w:t>
            </w:r>
            <w:r w:rsidRPr="007D1C4D">
              <w:rPr>
                <w:rFonts w:ascii="Times New Roman" w:eastAsia="Times New Roman" w:hAnsi="Times New Roman" w:cs="Times New Roman"/>
                <w:sz w:val="24"/>
              </w:rPr>
              <w:t>Ӏаматехь</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йеллачу дошамца</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болх бар.</w:t>
            </w:r>
          </w:p>
          <w:p w:rsidR="007D1C4D" w:rsidRPr="007D1C4D" w:rsidRDefault="007D1C4D" w:rsidP="007D1C4D">
            <w:pPr>
              <w:ind w:left="108" w:right="131" w:firstLine="708"/>
              <w:rPr>
                <w:rFonts w:ascii="Times New Roman" w:eastAsia="Times New Roman" w:hAnsi="Times New Roman" w:cs="Times New Roman"/>
                <w:sz w:val="24"/>
              </w:rPr>
            </w:pPr>
            <w:r w:rsidRPr="007D1C4D">
              <w:rPr>
                <w:rFonts w:ascii="Times New Roman" w:eastAsia="Times New Roman" w:hAnsi="Times New Roman" w:cs="Times New Roman"/>
                <w:sz w:val="24"/>
              </w:rPr>
              <w:t>Исбаьхьаллин говзаран анализ йар: коьрта идеяш гучуйахар; говзаран план хӀоттор.</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Текстехь хӀиттийнчу гӀиллакх-оьздангаллин а, историко-культурин а хаттарийн анализ йар;</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гонахарчу</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бакъдолчун хьежамца</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царна</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жоьпаш лаха</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хаар.</w:t>
            </w:r>
          </w:p>
          <w:p w:rsidR="007D1C4D" w:rsidRPr="007D1C4D" w:rsidRDefault="007D1C4D" w:rsidP="007D1C4D">
            <w:pPr>
              <w:spacing w:line="276" w:lineRule="exact"/>
              <w:ind w:left="108" w:right="328"/>
              <w:rPr>
                <w:rFonts w:ascii="Times New Roman" w:eastAsia="Times New Roman" w:hAnsi="Times New Roman" w:cs="Times New Roman"/>
                <w:sz w:val="24"/>
              </w:rPr>
            </w:pPr>
            <w:r w:rsidRPr="007D1C4D">
              <w:rPr>
                <w:rFonts w:ascii="Times New Roman" w:eastAsia="Times New Roman" w:hAnsi="Times New Roman" w:cs="Times New Roman"/>
                <w:sz w:val="24"/>
              </w:rPr>
              <w:t>Турпалхойн мах хадор: турпалхочун амалан коьрта битамаш билгалбаха хаар; церан</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леларца</w:t>
            </w:r>
            <w:r w:rsidRPr="007D1C4D">
              <w:rPr>
                <w:rFonts w:ascii="Times New Roman" w:eastAsia="Times New Roman" w:hAnsi="Times New Roman" w:cs="Times New Roman"/>
                <w:spacing w:val="-4"/>
                <w:sz w:val="24"/>
              </w:rPr>
              <w:t xml:space="preserve"> </w:t>
            </w:r>
            <w:r w:rsidRPr="007D1C4D">
              <w:rPr>
                <w:rFonts w:ascii="Times New Roman" w:eastAsia="Times New Roman" w:hAnsi="Times New Roman" w:cs="Times New Roman"/>
                <w:sz w:val="24"/>
              </w:rPr>
              <w:t>амал</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йовзар;</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турпалхойн</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леларийн</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бахьана</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довзийта</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а,</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церан</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гӀуллакхийн</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мах</w:t>
            </w:r>
          </w:p>
        </w:tc>
        <w:tc>
          <w:tcPr>
            <w:tcW w:w="3000" w:type="dxa"/>
          </w:tcPr>
          <w:p w:rsidR="007D1C4D" w:rsidRPr="007D1C4D" w:rsidRDefault="007D1C4D" w:rsidP="007D1C4D">
            <w:pPr>
              <w:rPr>
                <w:rFonts w:ascii="Times New Roman" w:eastAsia="Times New Roman" w:hAnsi="Times New Roman" w:cs="Times New Roman"/>
                <w:sz w:val="24"/>
              </w:rPr>
            </w:pPr>
          </w:p>
        </w:tc>
      </w:tr>
    </w:tbl>
    <w:p w:rsidR="007D1C4D" w:rsidRPr="007D1C4D" w:rsidRDefault="007D1C4D" w:rsidP="007D1C4D">
      <w:pPr>
        <w:widowControl w:val="0"/>
        <w:autoSpaceDE w:val="0"/>
        <w:autoSpaceDN w:val="0"/>
        <w:spacing w:after="0" w:line="240" w:lineRule="auto"/>
        <w:rPr>
          <w:rFonts w:ascii="Times New Roman" w:eastAsia="Times New Roman" w:hAnsi="Times New Roman" w:cs="Times New Roman"/>
          <w:sz w:val="24"/>
        </w:rPr>
        <w:sectPr w:rsidR="007D1C4D" w:rsidRPr="007D1C4D">
          <w:pgSz w:w="16850" w:h="11920" w:orient="landscape"/>
          <w:pgMar w:top="980" w:right="760" w:bottom="1280" w:left="860" w:header="0" w:footer="1095" w:gutter="0"/>
          <w:cols w:space="720"/>
        </w:sectPr>
      </w:pPr>
    </w:p>
    <w:tbl>
      <w:tblPr>
        <w:tblStyle w:val="TableNormal"/>
        <w:tblW w:w="0" w:type="auto"/>
        <w:tblInd w:w="36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72"/>
        <w:gridCol w:w="9731"/>
        <w:gridCol w:w="3000"/>
      </w:tblGrid>
      <w:tr w:rsidR="007D1C4D" w:rsidRPr="007D1C4D" w:rsidTr="00EF0B46">
        <w:trPr>
          <w:trHeight w:val="1125"/>
        </w:trPr>
        <w:tc>
          <w:tcPr>
            <w:tcW w:w="1872" w:type="dxa"/>
          </w:tcPr>
          <w:p w:rsidR="007D1C4D" w:rsidRPr="007D1C4D" w:rsidRDefault="007D1C4D" w:rsidP="007D1C4D">
            <w:pPr>
              <w:rPr>
                <w:rFonts w:ascii="Times New Roman" w:eastAsia="Times New Roman" w:hAnsi="Times New Roman" w:cs="Times New Roman"/>
                <w:sz w:val="24"/>
              </w:rPr>
            </w:pPr>
          </w:p>
        </w:tc>
        <w:tc>
          <w:tcPr>
            <w:tcW w:w="9731" w:type="dxa"/>
          </w:tcPr>
          <w:p w:rsidR="007D1C4D" w:rsidRPr="007D1C4D" w:rsidRDefault="007D1C4D" w:rsidP="007D1C4D">
            <w:pPr>
              <w:spacing w:line="275" w:lineRule="exact"/>
              <w:ind w:left="108"/>
              <w:rPr>
                <w:rFonts w:ascii="Times New Roman" w:eastAsia="Times New Roman" w:hAnsi="Times New Roman" w:cs="Times New Roman"/>
                <w:sz w:val="24"/>
              </w:rPr>
            </w:pPr>
            <w:r w:rsidRPr="007D1C4D">
              <w:rPr>
                <w:rFonts w:ascii="Times New Roman" w:eastAsia="Times New Roman" w:hAnsi="Times New Roman" w:cs="Times New Roman"/>
                <w:sz w:val="24"/>
              </w:rPr>
              <w:t>хадон а</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хаар.</w:t>
            </w:r>
          </w:p>
          <w:p w:rsidR="007D1C4D" w:rsidRPr="007D1C4D" w:rsidRDefault="007D1C4D" w:rsidP="007D1C4D">
            <w:pPr>
              <w:ind w:left="108" w:right="677"/>
              <w:rPr>
                <w:rFonts w:ascii="Times New Roman" w:eastAsia="Times New Roman" w:hAnsi="Times New Roman" w:cs="Times New Roman"/>
                <w:sz w:val="24"/>
              </w:rPr>
            </w:pPr>
            <w:r w:rsidRPr="007D1C4D">
              <w:rPr>
                <w:rFonts w:ascii="Times New Roman" w:eastAsia="Times New Roman" w:hAnsi="Times New Roman" w:cs="Times New Roman"/>
                <w:sz w:val="24"/>
              </w:rPr>
              <w:t>Ӏаморан текстаца диалог: хӀиттийнчу хаттаршна жоьпаш; кхачамбацар дӀадаккха шайн</w:t>
            </w:r>
            <w:r w:rsidRPr="007D1C4D">
              <w:rPr>
                <w:rFonts w:ascii="Times New Roman" w:eastAsia="Times New Roman" w:hAnsi="Times New Roman" w:cs="Times New Roman"/>
                <w:spacing w:val="-57"/>
                <w:sz w:val="24"/>
              </w:rPr>
              <w:t xml:space="preserve"> </w:t>
            </w:r>
            <w:r w:rsidRPr="007D1C4D">
              <w:rPr>
                <w:rFonts w:ascii="Times New Roman" w:eastAsia="Times New Roman" w:hAnsi="Times New Roman" w:cs="Times New Roman"/>
                <w:sz w:val="24"/>
              </w:rPr>
              <w:t>хьежам</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бовзийтар;</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шайна</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хетачун</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а, сацаман</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а бухедиллар</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довзийта</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хаар.</w:t>
            </w:r>
          </w:p>
          <w:p w:rsidR="007D1C4D" w:rsidRPr="007D1C4D" w:rsidRDefault="007D1C4D" w:rsidP="007D1C4D">
            <w:pPr>
              <w:ind w:left="108"/>
              <w:rPr>
                <w:rFonts w:ascii="Times New Roman" w:eastAsia="Times New Roman" w:hAnsi="Times New Roman" w:cs="Times New Roman"/>
                <w:sz w:val="24"/>
              </w:rPr>
            </w:pPr>
            <w:r w:rsidRPr="007D1C4D">
              <w:rPr>
                <w:rFonts w:ascii="Times New Roman" w:eastAsia="Times New Roman" w:hAnsi="Times New Roman" w:cs="Times New Roman"/>
                <w:sz w:val="24"/>
              </w:rPr>
              <w:t>Талламан</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болх.</w:t>
            </w:r>
          </w:p>
        </w:tc>
        <w:tc>
          <w:tcPr>
            <w:tcW w:w="3000" w:type="dxa"/>
          </w:tcPr>
          <w:p w:rsidR="007D1C4D" w:rsidRPr="007D1C4D" w:rsidRDefault="007D1C4D" w:rsidP="007D1C4D">
            <w:pPr>
              <w:rPr>
                <w:rFonts w:ascii="Times New Roman" w:eastAsia="Times New Roman" w:hAnsi="Times New Roman" w:cs="Times New Roman"/>
                <w:sz w:val="24"/>
              </w:rPr>
            </w:pPr>
          </w:p>
        </w:tc>
      </w:tr>
      <w:tr w:rsidR="007D1C4D" w:rsidRPr="007D1C4D" w:rsidTr="00EF0B46">
        <w:trPr>
          <w:trHeight w:val="1915"/>
        </w:trPr>
        <w:tc>
          <w:tcPr>
            <w:tcW w:w="1872" w:type="dxa"/>
          </w:tcPr>
          <w:p w:rsidR="007D1C4D" w:rsidRPr="007D1C4D" w:rsidRDefault="007D1C4D" w:rsidP="007D1C4D">
            <w:pPr>
              <w:rPr>
                <w:rFonts w:ascii="Times New Roman" w:eastAsia="Times New Roman" w:hAnsi="Times New Roman" w:cs="Times New Roman"/>
                <w:sz w:val="24"/>
              </w:rPr>
            </w:pPr>
          </w:p>
        </w:tc>
        <w:tc>
          <w:tcPr>
            <w:tcW w:w="9731" w:type="dxa"/>
          </w:tcPr>
          <w:p w:rsidR="007D1C4D" w:rsidRPr="007D1C4D" w:rsidRDefault="007D1C4D" w:rsidP="007D1C4D">
            <w:pPr>
              <w:ind w:left="108" w:right="300"/>
              <w:rPr>
                <w:rFonts w:ascii="Times New Roman" w:eastAsia="Times New Roman" w:hAnsi="Times New Roman" w:cs="Times New Roman"/>
                <w:sz w:val="24"/>
              </w:rPr>
            </w:pPr>
            <w:r w:rsidRPr="007D1C4D">
              <w:rPr>
                <w:rFonts w:ascii="Times New Roman" w:eastAsia="Times New Roman" w:hAnsi="Times New Roman" w:cs="Times New Roman"/>
                <w:sz w:val="24"/>
              </w:rPr>
              <w:t>Хезаш</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йешар:</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текстах</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кхетархьама</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цаторийла</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йолчу</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боларца</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дешархойх</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хӀорамма</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а</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хезаш</w:t>
            </w:r>
            <w:r w:rsidRPr="007D1C4D">
              <w:rPr>
                <w:rFonts w:ascii="Times New Roman" w:eastAsia="Times New Roman" w:hAnsi="Times New Roman" w:cs="Times New Roman"/>
                <w:spacing w:val="-57"/>
                <w:sz w:val="24"/>
              </w:rPr>
              <w:t xml:space="preserve"> </w:t>
            </w:r>
            <w:r w:rsidRPr="007D1C4D">
              <w:rPr>
                <w:rFonts w:ascii="Times New Roman" w:eastAsia="Times New Roman" w:hAnsi="Times New Roman" w:cs="Times New Roman"/>
                <w:sz w:val="24"/>
              </w:rPr>
              <w:t>йешар.</w:t>
            </w:r>
          </w:p>
          <w:p w:rsidR="007D1C4D" w:rsidRPr="007D1C4D" w:rsidRDefault="007D1C4D" w:rsidP="007D1C4D">
            <w:pPr>
              <w:ind w:left="108"/>
              <w:rPr>
                <w:rFonts w:ascii="Times New Roman" w:eastAsia="Times New Roman" w:hAnsi="Times New Roman" w:cs="Times New Roman"/>
                <w:sz w:val="24"/>
              </w:rPr>
            </w:pPr>
            <w:r w:rsidRPr="007D1C4D">
              <w:rPr>
                <w:rFonts w:ascii="Times New Roman" w:eastAsia="Times New Roman" w:hAnsi="Times New Roman" w:cs="Times New Roman"/>
                <w:sz w:val="24"/>
              </w:rPr>
              <w:t>Исбаьхьаллин</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говзаран</w:t>
            </w:r>
            <w:r w:rsidRPr="007D1C4D">
              <w:rPr>
                <w:rFonts w:ascii="Times New Roman" w:eastAsia="Times New Roman" w:hAnsi="Times New Roman" w:cs="Times New Roman"/>
                <w:spacing w:val="-5"/>
                <w:sz w:val="24"/>
              </w:rPr>
              <w:t xml:space="preserve"> </w:t>
            </w:r>
            <w:r w:rsidRPr="007D1C4D">
              <w:rPr>
                <w:rFonts w:ascii="Times New Roman" w:eastAsia="Times New Roman" w:hAnsi="Times New Roman" w:cs="Times New Roman"/>
                <w:sz w:val="24"/>
              </w:rPr>
              <w:t>анализ</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йар:</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коьрта</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идеяш гучуйахар.</w:t>
            </w:r>
          </w:p>
          <w:p w:rsidR="007D1C4D" w:rsidRPr="007D1C4D" w:rsidRDefault="007D1C4D" w:rsidP="007D1C4D">
            <w:pPr>
              <w:ind w:left="108" w:right="638" w:firstLine="60"/>
              <w:rPr>
                <w:rFonts w:ascii="Times New Roman" w:eastAsia="Times New Roman" w:hAnsi="Times New Roman" w:cs="Times New Roman"/>
                <w:sz w:val="24"/>
              </w:rPr>
            </w:pPr>
            <w:r w:rsidRPr="007D1C4D">
              <w:rPr>
                <w:rFonts w:ascii="Times New Roman" w:eastAsia="Times New Roman" w:hAnsi="Times New Roman" w:cs="Times New Roman"/>
                <w:sz w:val="24"/>
              </w:rPr>
              <w:t>Ӏаморан</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текстаца</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диалог:</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хӀиттийнчу</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хаттаршна</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жоьпаш;</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кхачамбацар</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дӀадаккха</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шайн</w:t>
            </w:r>
            <w:r w:rsidRPr="007D1C4D">
              <w:rPr>
                <w:rFonts w:ascii="Times New Roman" w:eastAsia="Times New Roman" w:hAnsi="Times New Roman" w:cs="Times New Roman"/>
                <w:spacing w:val="-57"/>
                <w:sz w:val="24"/>
              </w:rPr>
              <w:t xml:space="preserve"> </w:t>
            </w:r>
            <w:r w:rsidRPr="007D1C4D">
              <w:rPr>
                <w:rFonts w:ascii="Times New Roman" w:eastAsia="Times New Roman" w:hAnsi="Times New Roman" w:cs="Times New Roman"/>
                <w:sz w:val="24"/>
              </w:rPr>
              <w:t>хьежам</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бовзийтар;</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шайна</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хетачун</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а, сацаман</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а бухедиллар</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довзийта</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хаар.</w:t>
            </w:r>
          </w:p>
          <w:p w:rsidR="007D1C4D" w:rsidRPr="007D1C4D" w:rsidRDefault="007D1C4D" w:rsidP="007D1C4D">
            <w:pPr>
              <w:ind w:left="108"/>
              <w:rPr>
                <w:rFonts w:ascii="Times New Roman" w:eastAsia="Times New Roman" w:hAnsi="Times New Roman" w:cs="Times New Roman"/>
                <w:sz w:val="24"/>
              </w:rPr>
            </w:pPr>
            <w:r w:rsidRPr="007D1C4D">
              <w:rPr>
                <w:rFonts w:ascii="Times New Roman" w:eastAsia="Times New Roman" w:hAnsi="Times New Roman" w:cs="Times New Roman"/>
                <w:sz w:val="24"/>
              </w:rPr>
              <w:t>Классал</w:t>
            </w:r>
            <w:r w:rsidRPr="007D1C4D">
              <w:rPr>
                <w:rFonts w:ascii="Times New Roman" w:eastAsia="Times New Roman" w:hAnsi="Times New Roman" w:cs="Times New Roman"/>
                <w:spacing w:val="-4"/>
                <w:sz w:val="24"/>
              </w:rPr>
              <w:t xml:space="preserve"> </w:t>
            </w:r>
            <w:r w:rsidRPr="007D1C4D">
              <w:rPr>
                <w:rFonts w:ascii="Times New Roman" w:eastAsia="Times New Roman" w:hAnsi="Times New Roman" w:cs="Times New Roman"/>
                <w:sz w:val="24"/>
              </w:rPr>
              <w:t>арахьара</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йешар:</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схьайеллачу</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говзарех шаьш</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йеша</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говзар</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харжар.</w:t>
            </w:r>
          </w:p>
        </w:tc>
        <w:tc>
          <w:tcPr>
            <w:tcW w:w="3000" w:type="dxa"/>
          </w:tcPr>
          <w:p w:rsidR="007D1C4D" w:rsidRPr="007D1C4D" w:rsidRDefault="007D1C4D" w:rsidP="007D1C4D">
            <w:pPr>
              <w:rPr>
                <w:rFonts w:ascii="Times New Roman" w:eastAsia="Times New Roman" w:hAnsi="Times New Roman" w:cs="Times New Roman"/>
                <w:sz w:val="24"/>
              </w:rPr>
            </w:pPr>
          </w:p>
        </w:tc>
      </w:tr>
      <w:tr w:rsidR="007D1C4D" w:rsidRPr="007D1C4D" w:rsidTr="00EF0B46">
        <w:trPr>
          <w:trHeight w:val="340"/>
        </w:trPr>
        <w:tc>
          <w:tcPr>
            <w:tcW w:w="11603" w:type="dxa"/>
            <w:gridSpan w:val="2"/>
          </w:tcPr>
          <w:p w:rsidR="007D1C4D" w:rsidRPr="007D1C4D" w:rsidRDefault="007D1C4D" w:rsidP="007D1C4D">
            <w:pPr>
              <w:spacing w:line="275" w:lineRule="exact"/>
              <w:ind w:left="107"/>
              <w:rPr>
                <w:rFonts w:ascii="Times New Roman" w:eastAsia="Times New Roman" w:hAnsi="Times New Roman" w:cs="Times New Roman"/>
                <w:b/>
                <w:sz w:val="24"/>
              </w:rPr>
            </w:pPr>
            <w:r w:rsidRPr="007D1C4D">
              <w:rPr>
                <w:rFonts w:ascii="Times New Roman" w:eastAsia="Times New Roman" w:hAnsi="Times New Roman" w:cs="Times New Roman"/>
                <w:b/>
                <w:sz w:val="24"/>
              </w:rPr>
              <w:t>Резерв</w:t>
            </w:r>
            <w:r w:rsidRPr="007D1C4D">
              <w:rPr>
                <w:rFonts w:ascii="Times New Roman" w:eastAsia="Times New Roman" w:hAnsi="Times New Roman" w:cs="Times New Roman"/>
                <w:b/>
                <w:spacing w:val="-2"/>
                <w:sz w:val="24"/>
              </w:rPr>
              <w:t xml:space="preserve"> </w:t>
            </w:r>
            <w:r w:rsidRPr="007D1C4D">
              <w:rPr>
                <w:rFonts w:ascii="Times New Roman" w:eastAsia="Times New Roman" w:hAnsi="Times New Roman" w:cs="Times New Roman"/>
                <w:b/>
                <w:sz w:val="24"/>
              </w:rPr>
              <w:t>–</w:t>
            </w:r>
            <w:r w:rsidRPr="007D1C4D">
              <w:rPr>
                <w:rFonts w:ascii="Times New Roman" w:eastAsia="Times New Roman" w:hAnsi="Times New Roman" w:cs="Times New Roman"/>
                <w:b/>
                <w:spacing w:val="-1"/>
                <w:sz w:val="24"/>
              </w:rPr>
              <w:t xml:space="preserve"> </w:t>
            </w:r>
            <w:r w:rsidRPr="007D1C4D">
              <w:rPr>
                <w:rFonts w:ascii="Times New Roman" w:eastAsia="Times New Roman" w:hAnsi="Times New Roman" w:cs="Times New Roman"/>
                <w:b/>
                <w:sz w:val="24"/>
              </w:rPr>
              <w:t>10</w:t>
            </w:r>
            <w:r w:rsidRPr="007D1C4D">
              <w:rPr>
                <w:rFonts w:ascii="Times New Roman" w:eastAsia="Times New Roman" w:hAnsi="Times New Roman" w:cs="Times New Roman"/>
                <w:b/>
                <w:spacing w:val="-1"/>
                <w:sz w:val="24"/>
              </w:rPr>
              <w:t xml:space="preserve"> </w:t>
            </w:r>
            <w:r w:rsidRPr="007D1C4D">
              <w:rPr>
                <w:rFonts w:ascii="Times New Roman" w:eastAsia="Times New Roman" w:hAnsi="Times New Roman" w:cs="Times New Roman"/>
                <w:b/>
                <w:sz w:val="24"/>
              </w:rPr>
              <w:t>с.</w:t>
            </w:r>
          </w:p>
        </w:tc>
        <w:tc>
          <w:tcPr>
            <w:tcW w:w="3000" w:type="dxa"/>
          </w:tcPr>
          <w:p w:rsidR="007D1C4D" w:rsidRPr="007D1C4D" w:rsidRDefault="007D1C4D" w:rsidP="007D1C4D">
            <w:pPr>
              <w:rPr>
                <w:rFonts w:ascii="Times New Roman" w:eastAsia="Times New Roman" w:hAnsi="Times New Roman" w:cs="Times New Roman"/>
                <w:sz w:val="24"/>
              </w:rPr>
            </w:pPr>
          </w:p>
        </w:tc>
      </w:tr>
    </w:tbl>
    <w:p w:rsidR="007D1C4D" w:rsidRPr="007D1C4D" w:rsidRDefault="007D1C4D" w:rsidP="007D1C4D">
      <w:pPr>
        <w:widowControl w:val="0"/>
        <w:autoSpaceDE w:val="0"/>
        <w:autoSpaceDN w:val="0"/>
        <w:spacing w:after="0" w:line="240" w:lineRule="auto"/>
        <w:rPr>
          <w:rFonts w:ascii="Times New Roman" w:eastAsia="Times New Roman" w:hAnsi="Times New Roman" w:cs="Times New Roman"/>
          <w:sz w:val="24"/>
        </w:rPr>
        <w:sectPr w:rsidR="007D1C4D" w:rsidRPr="007D1C4D">
          <w:pgSz w:w="16850" w:h="11920" w:orient="landscape"/>
          <w:pgMar w:top="980" w:right="760" w:bottom="1280" w:left="860" w:header="0" w:footer="1095" w:gutter="0"/>
          <w:cols w:space="720"/>
        </w:sectPr>
      </w:pPr>
    </w:p>
    <w:p w:rsidR="007D1C4D" w:rsidRPr="007D1C4D" w:rsidRDefault="007D1C4D" w:rsidP="007D1C4D">
      <w:pPr>
        <w:widowControl w:val="0"/>
        <w:autoSpaceDE w:val="0"/>
        <w:autoSpaceDN w:val="0"/>
        <w:spacing w:before="76" w:after="0" w:line="240" w:lineRule="auto"/>
        <w:ind w:left="1175"/>
        <w:outlineLvl w:val="1"/>
        <w:rPr>
          <w:rFonts w:ascii="Times New Roman" w:eastAsia="Times New Roman" w:hAnsi="Times New Roman" w:cs="Times New Roman"/>
          <w:b/>
          <w:bCs/>
          <w:sz w:val="26"/>
          <w:szCs w:val="26"/>
        </w:rPr>
      </w:pPr>
      <w:r w:rsidRPr="007D1C4D">
        <w:rPr>
          <w:rFonts w:ascii="Times New Roman" w:eastAsia="Times New Roman" w:hAnsi="Times New Roman" w:cs="Times New Roman"/>
          <w:b/>
          <w:bCs/>
          <w:sz w:val="26"/>
          <w:szCs w:val="26"/>
        </w:rPr>
        <w:lastRenderedPageBreak/>
        <w:t>Дагахь</w:t>
      </w:r>
      <w:r w:rsidRPr="007D1C4D">
        <w:rPr>
          <w:rFonts w:ascii="Times New Roman" w:eastAsia="Times New Roman" w:hAnsi="Times New Roman" w:cs="Times New Roman"/>
          <w:b/>
          <w:bCs/>
          <w:spacing w:val="-4"/>
          <w:sz w:val="26"/>
          <w:szCs w:val="26"/>
        </w:rPr>
        <w:t xml:space="preserve"> </w:t>
      </w:r>
      <w:r w:rsidRPr="007D1C4D">
        <w:rPr>
          <w:rFonts w:ascii="Times New Roman" w:eastAsia="Times New Roman" w:hAnsi="Times New Roman" w:cs="Times New Roman"/>
          <w:b/>
          <w:bCs/>
          <w:sz w:val="26"/>
          <w:szCs w:val="26"/>
        </w:rPr>
        <w:t>Ӏамон</w:t>
      </w:r>
      <w:r w:rsidRPr="007D1C4D">
        <w:rPr>
          <w:rFonts w:ascii="Times New Roman" w:eastAsia="Times New Roman" w:hAnsi="Times New Roman" w:cs="Times New Roman"/>
          <w:b/>
          <w:bCs/>
          <w:spacing w:val="-1"/>
          <w:sz w:val="26"/>
          <w:szCs w:val="26"/>
        </w:rPr>
        <w:t xml:space="preserve"> </w:t>
      </w:r>
      <w:r w:rsidRPr="007D1C4D">
        <w:rPr>
          <w:rFonts w:ascii="Times New Roman" w:eastAsia="Times New Roman" w:hAnsi="Times New Roman" w:cs="Times New Roman"/>
          <w:b/>
          <w:bCs/>
          <w:sz w:val="26"/>
          <w:szCs w:val="26"/>
        </w:rPr>
        <w:t>а,</w:t>
      </w:r>
      <w:r w:rsidRPr="007D1C4D">
        <w:rPr>
          <w:rFonts w:ascii="Times New Roman" w:eastAsia="Times New Roman" w:hAnsi="Times New Roman" w:cs="Times New Roman"/>
          <w:b/>
          <w:bCs/>
          <w:spacing w:val="-3"/>
          <w:sz w:val="26"/>
          <w:szCs w:val="26"/>
        </w:rPr>
        <w:t xml:space="preserve"> </w:t>
      </w:r>
      <w:r w:rsidRPr="007D1C4D">
        <w:rPr>
          <w:rFonts w:ascii="Times New Roman" w:eastAsia="Times New Roman" w:hAnsi="Times New Roman" w:cs="Times New Roman"/>
          <w:b/>
          <w:bCs/>
          <w:sz w:val="26"/>
          <w:szCs w:val="26"/>
        </w:rPr>
        <w:t>шаьш</w:t>
      </w:r>
      <w:r w:rsidRPr="007D1C4D">
        <w:rPr>
          <w:rFonts w:ascii="Times New Roman" w:eastAsia="Times New Roman" w:hAnsi="Times New Roman" w:cs="Times New Roman"/>
          <w:b/>
          <w:bCs/>
          <w:spacing w:val="-3"/>
          <w:sz w:val="26"/>
          <w:szCs w:val="26"/>
        </w:rPr>
        <w:t xml:space="preserve"> </w:t>
      </w:r>
      <w:r w:rsidRPr="007D1C4D">
        <w:rPr>
          <w:rFonts w:ascii="Times New Roman" w:eastAsia="Times New Roman" w:hAnsi="Times New Roman" w:cs="Times New Roman"/>
          <w:b/>
          <w:bCs/>
          <w:sz w:val="26"/>
          <w:szCs w:val="26"/>
        </w:rPr>
        <w:t>йеша</w:t>
      </w:r>
      <w:r w:rsidRPr="007D1C4D">
        <w:rPr>
          <w:rFonts w:ascii="Times New Roman" w:eastAsia="Times New Roman" w:hAnsi="Times New Roman" w:cs="Times New Roman"/>
          <w:b/>
          <w:bCs/>
          <w:spacing w:val="-3"/>
          <w:sz w:val="26"/>
          <w:szCs w:val="26"/>
        </w:rPr>
        <w:t xml:space="preserve"> </w:t>
      </w:r>
      <w:r w:rsidRPr="007D1C4D">
        <w:rPr>
          <w:rFonts w:ascii="Times New Roman" w:eastAsia="Times New Roman" w:hAnsi="Times New Roman" w:cs="Times New Roman"/>
          <w:b/>
          <w:bCs/>
          <w:sz w:val="26"/>
          <w:szCs w:val="26"/>
        </w:rPr>
        <w:t>а</w:t>
      </w:r>
      <w:r w:rsidRPr="007D1C4D">
        <w:rPr>
          <w:rFonts w:ascii="Times New Roman" w:eastAsia="Times New Roman" w:hAnsi="Times New Roman" w:cs="Times New Roman"/>
          <w:b/>
          <w:bCs/>
          <w:spacing w:val="-1"/>
          <w:sz w:val="26"/>
          <w:szCs w:val="26"/>
        </w:rPr>
        <w:t xml:space="preserve"> </w:t>
      </w:r>
      <w:r w:rsidRPr="007D1C4D">
        <w:rPr>
          <w:rFonts w:ascii="Times New Roman" w:eastAsia="Times New Roman" w:hAnsi="Times New Roman" w:cs="Times New Roman"/>
          <w:b/>
          <w:bCs/>
          <w:sz w:val="26"/>
          <w:szCs w:val="26"/>
        </w:rPr>
        <w:t>магийнчу</w:t>
      </w:r>
      <w:r w:rsidRPr="007D1C4D">
        <w:rPr>
          <w:rFonts w:ascii="Times New Roman" w:eastAsia="Times New Roman" w:hAnsi="Times New Roman" w:cs="Times New Roman"/>
          <w:b/>
          <w:bCs/>
          <w:spacing w:val="-1"/>
          <w:sz w:val="26"/>
          <w:szCs w:val="26"/>
        </w:rPr>
        <w:t xml:space="preserve"> </w:t>
      </w:r>
      <w:r w:rsidRPr="007D1C4D">
        <w:rPr>
          <w:rFonts w:ascii="Times New Roman" w:eastAsia="Times New Roman" w:hAnsi="Times New Roman" w:cs="Times New Roman"/>
          <w:b/>
          <w:bCs/>
          <w:sz w:val="26"/>
          <w:szCs w:val="26"/>
        </w:rPr>
        <w:t>(хьоьхучу)</w:t>
      </w:r>
      <w:r w:rsidRPr="007D1C4D">
        <w:rPr>
          <w:rFonts w:ascii="Times New Roman" w:eastAsia="Times New Roman" w:hAnsi="Times New Roman" w:cs="Times New Roman"/>
          <w:b/>
          <w:bCs/>
          <w:spacing w:val="-3"/>
          <w:sz w:val="26"/>
          <w:szCs w:val="26"/>
        </w:rPr>
        <w:t xml:space="preserve"> </w:t>
      </w:r>
      <w:r w:rsidRPr="007D1C4D">
        <w:rPr>
          <w:rFonts w:ascii="Times New Roman" w:eastAsia="Times New Roman" w:hAnsi="Times New Roman" w:cs="Times New Roman"/>
          <w:b/>
          <w:bCs/>
          <w:sz w:val="26"/>
          <w:szCs w:val="26"/>
        </w:rPr>
        <w:t>говзарийн</w:t>
      </w:r>
      <w:r w:rsidRPr="007D1C4D">
        <w:rPr>
          <w:rFonts w:ascii="Times New Roman" w:eastAsia="Times New Roman" w:hAnsi="Times New Roman" w:cs="Times New Roman"/>
          <w:b/>
          <w:bCs/>
          <w:spacing w:val="-3"/>
          <w:sz w:val="26"/>
          <w:szCs w:val="26"/>
        </w:rPr>
        <w:t xml:space="preserve"> </w:t>
      </w:r>
      <w:r w:rsidRPr="007D1C4D">
        <w:rPr>
          <w:rFonts w:ascii="Times New Roman" w:eastAsia="Times New Roman" w:hAnsi="Times New Roman" w:cs="Times New Roman"/>
          <w:b/>
          <w:bCs/>
          <w:sz w:val="26"/>
          <w:szCs w:val="26"/>
        </w:rPr>
        <w:t>список</w:t>
      </w:r>
    </w:p>
    <w:p w:rsidR="007D1C4D" w:rsidRPr="007D1C4D" w:rsidRDefault="007D1C4D" w:rsidP="007D1C4D">
      <w:pPr>
        <w:widowControl w:val="0"/>
        <w:autoSpaceDE w:val="0"/>
        <w:autoSpaceDN w:val="0"/>
        <w:spacing w:before="167" w:after="0" w:line="240" w:lineRule="auto"/>
        <w:ind w:left="1713" w:right="8"/>
        <w:jc w:val="center"/>
        <w:rPr>
          <w:rFonts w:ascii="Times New Roman" w:eastAsia="Times New Roman" w:hAnsi="Times New Roman" w:cs="Times New Roman"/>
          <w:b/>
          <w:sz w:val="26"/>
        </w:rPr>
      </w:pPr>
      <w:r w:rsidRPr="007D1C4D">
        <w:rPr>
          <w:rFonts w:ascii="Times New Roman" w:eastAsia="Times New Roman" w:hAnsi="Times New Roman" w:cs="Times New Roman"/>
          <w:b/>
          <w:sz w:val="26"/>
        </w:rPr>
        <w:t>1-ра</w:t>
      </w:r>
      <w:r w:rsidRPr="007D1C4D">
        <w:rPr>
          <w:rFonts w:ascii="Times New Roman" w:eastAsia="Times New Roman" w:hAnsi="Times New Roman" w:cs="Times New Roman"/>
          <w:b/>
          <w:spacing w:val="-6"/>
          <w:sz w:val="26"/>
        </w:rPr>
        <w:t xml:space="preserve"> </w:t>
      </w:r>
      <w:r w:rsidRPr="007D1C4D">
        <w:rPr>
          <w:rFonts w:ascii="Times New Roman" w:eastAsia="Times New Roman" w:hAnsi="Times New Roman" w:cs="Times New Roman"/>
          <w:b/>
          <w:sz w:val="26"/>
        </w:rPr>
        <w:t>класс</w:t>
      </w:r>
    </w:p>
    <w:p w:rsidR="007D1C4D" w:rsidRPr="007D1C4D" w:rsidRDefault="007D1C4D" w:rsidP="007D1C4D">
      <w:pPr>
        <w:widowControl w:val="0"/>
        <w:autoSpaceDE w:val="0"/>
        <w:autoSpaceDN w:val="0"/>
        <w:spacing w:before="42" w:after="0" w:line="240" w:lineRule="auto"/>
        <w:ind w:left="1238"/>
        <w:rPr>
          <w:rFonts w:ascii="Times New Roman" w:eastAsia="Times New Roman" w:hAnsi="Times New Roman" w:cs="Times New Roman"/>
          <w:i/>
          <w:sz w:val="26"/>
        </w:rPr>
      </w:pPr>
      <w:r w:rsidRPr="007D1C4D">
        <w:rPr>
          <w:rFonts w:ascii="Times New Roman" w:eastAsia="Times New Roman" w:hAnsi="Times New Roman" w:cs="Times New Roman"/>
          <w:i/>
          <w:sz w:val="26"/>
        </w:rPr>
        <w:t>Дагахь</w:t>
      </w:r>
      <w:r w:rsidRPr="007D1C4D">
        <w:rPr>
          <w:rFonts w:ascii="Times New Roman" w:eastAsia="Times New Roman" w:hAnsi="Times New Roman" w:cs="Times New Roman"/>
          <w:i/>
          <w:spacing w:val="-3"/>
          <w:sz w:val="26"/>
        </w:rPr>
        <w:t xml:space="preserve"> </w:t>
      </w:r>
      <w:r w:rsidRPr="007D1C4D">
        <w:rPr>
          <w:rFonts w:ascii="Times New Roman" w:eastAsia="Times New Roman" w:hAnsi="Times New Roman" w:cs="Times New Roman"/>
          <w:i/>
          <w:sz w:val="26"/>
        </w:rPr>
        <w:t>Ӏамон:</w:t>
      </w:r>
    </w:p>
    <w:p w:rsidR="007D1C4D" w:rsidRPr="007D1C4D" w:rsidRDefault="007D1C4D" w:rsidP="007D1C4D">
      <w:pPr>
        <w:widowControl w:val="0"/>
        <w:numPr>
          <w:ilvl w:val="1"/>
          <w:numId w:val="12"/>
        </w:numPr>
        <w:tabs>
          <w:tab w:val="left" w:pos="1284"/>
        </w:tabs>
        <w:autoSpaceDE w:val="0"/>
        <w:autoSpaceDN w:val="0"/>
        <w:spacing w:before="49" w:after="0" w:line="240" w:lineRule="auto"/>
        <w:ind w:hanging="361"/>
        <w:rPr>
          <w:rFonts w:ascii="Times New Roman" w:eastAsia="Times New Roman" w:hAnsi="Times New Roman" w:cs="Times New Roman"/>
          <w:sz w:val="26"/>
        </w:rPr>
      </w:pPr>
      <w:r w:rsidRPr="007D1C4D">
        <w:rPr>
          <w:rFonts w:ascii="Times New Roman" w:eastAsia="Times New Roman" w:hAnsi="Times New Roman" w:cs="Times New Roman"/>
          <w:sz w:val="26"/>
        </w:rPr>
        <w:t>Айдамиров</w:t>
      </w:r>
      <w:r w:rsidRPr="007D1C4D">
        <w:rPr>
          <w:rFonts w:ascii="Times New Roman" w:eastAsia="Times New Roman" w:hAnsi="Times New Roman" w:cs="Times New Roman"/>
          <w:spacing w:val="-2"/>
          <w:sz w:val="26"/>
        </w:rPr>
        <w:t xml:space="preserve"> </w:t>
      </w:r>
      <w:r w:rsidRPr="007D1C4D">
        <w:rPr>
          <w:rFonts w:ascii="Times New Roman" w:eastAsia="Times New Roman" w:hAnsi="Times New Roman" w:cs="Times New Roman"/>
          <w:sz w:val="26"/>
        </w:rPr>
        <w:t>Абузар</w:t>
      </w:r>
      <w:r w:rsidRPr="007D1C4D">
        <w:rPr>
          <w:rFonts w:ascii="Times New Roman" w:eastAsia="Times New Roman" w:hAnsi="Times New Roman" w:cs="Times New Roman"/>
          <w:spacing w:val="-4"/>
          <w:sz w:val="26"/>
        </w:rPr>
        <w:t xml:space="preserve"> </w:t>
      </w:r>
      <w:r w:rsidRPr="007D1C4D">
        <w:rPr>
          <w:rFonts w:ascii="Times New Roman" w:eastAsia="Times New Roman" w:hAnsi="Times New Roman" w:cs="Times New Roman"/>
          <w:sz w:val="26"/>
        </w:rPr>
        <w:t>–</w:t>
      </w:r>
      <w:r w:rsidRPr="007D1C4D">
        <w:rPr>
          <w:rFonts w:ascii="Times New Roman" w:eastAsia="Times New Roman" w:hAnsi="Times New Roman" w:cs="Times New Roman"/>
          <w:spacing w:val="-2"/>
          <w:sz w:val="26"/>
        </w:rPr>
        <w:t xml:space="preserve"> </w:t>
      </w:r>
      <w:r w:rsidRPr="007D1C4D">
        <w:rPr>
          <w:rFonts w:ascii="Times New Roman" w:eastAsia="Times New Roman" w:hAnsi="Times New Roman" w:cs="Times New Roman"/>
          <w:sz w:val="26"/>
        </w:rPr>
        <w:t>байт</w:t>
      </w:r>
      <w:r w:rsidRPr="007D1C4D">
        <w:rPr>
          <w:rFonts w:ascii="Times New Roman" w:eastAsia="Times New Roman" w:hAnsi="Times New Roman" w:cs="Times New Roman"/>
          <w:spacing w:val="-5"/>
          <w:sz w:val="26"/>
        </w:rPr>
        <w:t xml:space="preserve"> </w:t>
      </w:r>
      <w:r w:rsidRPr="007D1C4D">
        <w:rPr>
          <w:rFonts w:ascii="Times New Roman" w:eastAsia="Times New Roman" w:hAnsi="Times New Roman" w:cs="Times New Roman"/>
          <w:sz w:val="26"/>
        </w:rPr>
        <w:t>«Нана-мохк»</w:t>
      </w:r>
    </w:p>
    <w:p w:rsidR="007D1C4D" w:rsidRPr="007D1C4D" w:rsidRDefault="007D1C4D" w:rsidP="007D1C4D">
      <w:pPr>
        <w:widowControl w:val="0"/>
        <w:numPr>
          <w:ilvl w:val="1"/>
          <w:numId w:val="12"/>
        </w:numPr>
        <w:tabs>
          <w:tab w:val="left" w:pos="1284"/>
        </w:tabs>
        <w:autoSpaceDE w:val="0"/>
        <w:autoSpaceDN w:val="0"/>
        <w:spacing w:before="203" w:after="0" w:line="240" w:lineRule="auto"/>
        <w:ind w:hanging="361"/>
        <w:rPr>
          <w:rFonts w:ascii="Times New Roman" w:eastAsia="Times New Roman" w:hAnsi="Times New Roman" w:cs="Times New Roman"/>
          <w:sz w:val="26"/>
        </w:rPr>
      </w:pPr>
      <w:r w:rsidRPr="007D1C4D">
        <w:rPr>
          <w:rFonts w:ascii="Times New Roman" w:eastAsia="Times New Roman" w:hAnsi="Times New Roman" w:cs="Times New Roman"/>
          <w:sz w:val="26"/>
        </w:rPr>
        <w:t>Сулейманов</w:t>
      </w:r>
      <w:r w:rsidRPr="007D1C4D">
        <w:rPr>
          <w:rFonts w:ascii="Times New Roman" w:eastAsia="Times New Roman" w:hAnsi="Times New Roman" w:cs="Times New Roman"/>
          <w:spacing w:val="-4"/>
          <w:sz w:val="26"/>
        </w:rPr>
        <w:t xml:space="preserve"> </w:t>
      </w:r>
      <w:r w:rsidRPr="007D1C4D">
        <w:rPr>
          <w:rFonts w:ascii="Times New Roman" w:eastAsia="Times New Roman" w:hAnsi="Times New Roman" w:cs="Times New Roman"/>
          <w:sz w:val="26"/>
        </w:rPr>
        <w:t>Ахьмад</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w:t>
      </w:r>
      <w:r w:rsidRPr="007D1C4D">
        <w:rPr>
          <w:rFonts w:ascii="Times New Roman" w:eastAsia="Times New Roman" w:hAnsi="Times New Roman" w:cs="Times New Roman"/>
          <w:spacing w:val="58"/>
          <w:sz w:val="26"/>
        </w:rPr>
        <w:t xml:space="preserve"> </w:t>
      </w:r>
      <w:r w:rsidRPr="007D1C4D">
        <w:rPr>
          <w:rFonts w:ascii="Times New Roman" w:eastAsia="Times New Roman" w:hAnsi="Times New Roman" w:cs="Times New Roman"/>
          <w:sz w:val="26"/>
        </w:rPr>
        <w:t>«Дахаран</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генаш»</w:t>
      </w:r>
      <w:r w:rsidRPr="007D1C4D">
        <w:rPr>
          <w:rFonts w:ascii="Times New Roman" w:eastAsia="Times New Roman" w:hAnsi="Times New Roman" w:cs="Times New Roman"/>
          <w:spacing w:val="-3"/>
          <w:sz w:val="26"/>
        </w:rPr>
        <w:t xml:space="preserve"> </w:t>
      </w:r>
      <w:r w:rsidRPr="007D1C4D">
        <w:rPr>
          <w:rFonts w:ascii="Times New Roman" w:eastAsia="Times New Roman" w:hAnsi="Times New Roman" w:cs="Times New Roman"/>
          <w:sz w:val="26"/>
        </w:rPr>
        <w:t>поэми</w:t>
      </w:r>
      <w:r w:rsidRPr="007D1C4D">
        <w:rPr>
          <w:rFonts w:ascii="Times New Roman" w:eastAsia="Times New Roman" w:hAnsi="Times New Roman" w:cs="Times New Roman"/>
          <w:spacing w:val="-4"/>
          <w:sz w:val="26"/>
        </w:rPr>
        <w:t xml:space="preserve"> </w:t>
      </w:r>
      <w:r w:rsidRPr="007D1C4D">
        <w:rPr>
          <w:rFonts w:ascii="Times New Roman" w:eastAsia="Times New Roman" w:hAnsi="Times New Roman" w:cs="Times New Roman"/>
          <w:sz w:val="26"/>
        </w:rPr>
        <w:t>йукъара</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кийсак</w:t>
      </w:r>
    </w:p>
    <w:p w:rsidR="007D1C4D" w:rsidRPr="007D1C4D" w:rsidRDefault="007D1C4D" w:rsidP="007D1C4D">
      <w:pPr>
        <w:widowControl w:val="0"/>
        <w:numPr>
          <w:ilvl w:val="1"/>
          <w:numId w:val="12"/>
        </w:numPr>
        <w:tabs>
          <w:tab w:val="left" w:pos="1284"/>
        </w:tabs>
        <w:autoSpaceDE w:val="0"/>
        <w:autoSpaceDN w:val="0"/>
        <w:spacing w:before="44" w:after="0" w:line="240" w:lineRule="auto"/>
        <w:ind w:hanging="361"/>
        <w:rPr>
          <w:rFonts w:ascii="Times New Roman" w:eastAsia="Times New Roman" w:hAnsi="Times New Roman" w:cs="Times New Roman"/>
          <w:sz w:val="26"/>
        </w:rPr>
      </w:pPr>
      <w:r w:rsidRPr="007D1C4D">
        <w:rPr>
          <w:rFonts w:ascii="Times New Roman" w:eastAsia="Times New Roman" w:hAnsi="Times New Roman" w:cs="Times New Roman"/>
          <w:sz w:val="26"/>
        </w:rPr>
        <w:t>Гацаев</w:t>
      </w:r>
      <w:r w:rsidRPr="007D1C4D">
        <w:rPr>
          <w:rFonts w:ascii="Times New Roman" w:eastAsia="Times New Roman" w:hAnsi="Times New Roman" w:cs="Times New Roman"/>
          <w:spacing w:val="-3"/>
          <w:sz w:val="26"/>
        </w:rPr>
        <w:t xml:space="preserve"> </w:t>
      </w:r>
      <w:r w:rsidRPr="007D1C4D">
        <w:rPr>
          <w:rFonts w:ascii="Times New Roman" w:eastAsia="Times New Roman" w:hAnsi="Times New Roman" w:cs="Times New Roman"/>
          <w:sz w:val="26"/>
        </w:rPr>
        <w:t>Саид</w:t>
      </w:r>
      <w:r w:rsidRPr="007D1C4D">
        <w:rPr>
          <w:rFonts w:ascii="Times New Roman" w:eastAsia="Times New Roman" w:hAnsi="Times New Roman" w:cs="Times New Roman"/>
          <w:spacing w:val="-2"/>
          <w:sz w:val="26"/>
        </w:rPr>
        <w:t xml:space="preserve"> </w:t>
      </w:r>
      <w:r w:rsidRPr="007D1C4D">
        <w:rPr>
          <w:rFonts w:ascii="Times New Roman" w:eastAsia="Times New Roman" w:hAnsi="Times New Roman" w:cs="Times New Roman"/>
          <w:sz w:val="26"/>
        </w:rPr>
        <w:t>–</w:t>
      </w:r>
      <w:r w:rsidRPr="007D1C4D">
        <w:rPr>
          <w:rFonts w:ascii="Times New Roman" w:eastAsia="Times New Roman" w:hAnsi="Times New Roman" w:cs="Times New Roman"/>
          <w:spacing w:val="-2"/>
          <w:sz w:val="26"/>
        </w:rPr>
        <w:t xml:space="preserve"> </w:t>
      </w:r>
      <w:r w:rsidRPr="007D1C4D">
        <w:rPr>
          <w:rFonts w:ascii="Times New Roman" w:eastAsia="Times New Roman" w:hAnsi="Times New Roman" w:cs="Times New Roman"/>
          <w:sz w:val="26"/>
        </w:rPr>
        <w:t>байт «Борз»</w:t>
      </w:r>
    </w:p>
    <w:p w:rsidR="007D1C4D" w:rsidRPr="007D1C4D" w:rsidRDefault="007D1C4D" w:rsidP="007D1C4D">
      <w:pPr>
        <w:widowControl w:val="0"/>
        <w:numPr>
          <w:ilvl w:val="1"/>
          <w:numId w:val="12"/>
        </w:numPr>
        <w:tabs>
          <w:tab w:val="left" w:pos="1284"/>
        </w:tabs>
        <w:autoSpaceDE w:val="0"/>
        <w:autoSpaceDN w:val="0"/>
        <w:spacing w:before="47" w:after="0" w:line="240" w:lineRule="auto"/>
        <w:ind w:hanging="361"/>
        <w:rPr>
          <w:rFonts w:ascii="Times New Roman" w:eastAsia="Times New Roman" w:hAnsi="Times New Roman" w:cs="Times New Roman"/>
          <w:sz w:val="26"/>
        </w:rPr>
      </w:pPr>
      <w:r w:rsidRPr="007D1C4D">
        <w:rPr>
          <w:rFonts w:ascii="Times New Roman" w:eastAsia="Times New Roman" w:hAnsi="Times New Roman" w:cs="Times New Roman"/>
          <w:sz w:val="26"/>
        </w:rPr>
        <w:t>Халикова</w:t>
      </w:r>
      <w:r w:rsidRPr="007D1C4D">
        <w:rPr>
          <w:rFonts w:ascii="Times New Roman" w:eastAsia="Times New Roman" w:hAnsi="Times New Roman" w:cs="Times New Roman"/>
          <w:spacing w:val="-4"/>
          <w:sz w:val="26"/>
        </w:rPr>
        <w:t xml:space="preserve"> </w:t>
      </w:r>
      <w:r w:rsidRPr="007D1C4D">
        <w:rPr>
          <w:rFonts w:ascii="Times New Roman" w:eastAsia="Times New Roman" w:hAnsi="Times New Roman" w:cs="Times New Roman"/>
          <w:sz w:val="26"/>
        </w:rPr>
        <w:t>Асет</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w:t>
      </w:r>
      <w:r w:rsidRPr="007D1C4D">
        <w:rPr>
          <w:rFonts w:ascii="Times New Roman" w:eastAsia="Times New Roman" w:hAnsi="Times New Roman" w:cs="Times New Roman"/>
          <w:spacing w:val="-4"/>
          <w:sz w:val="26"/>
        </w:rPr>
        <w:t xml:space="preserve"> </w:t>
      </w:r>
      <w:r w:rsidRPr="007D1C4D">
        <w:rPr>
          <w:rFonts w:ascii="Times New Roman" w:eastAsia="Times New Roman" w:hAnsi="Times New Roman" w:cs="Times New Roman"/>
          <w:sz w:val="26"/>
        </w:rPr>
        <w:t>байт</w:t>
      </w:r>
      <w:r w:rsidRPr="007D1C4D">
        <w:rPr>
          <w:rFonts w:ascii="Times New Roman" w:eastAsia="Times New Roman" w:hAnsi="Times New Roman" w:cs="Times New Roman"/>
          <w:spacing w:val="-1"/>
          <w:sz w:val="26"/>
        </w:rPr>
        <w:t xml:space="preserve"> </w:t>
      </w:r>
      <w:r w:rsidRPr="007D1C4D">
        <w:rPr>
          <w:rFonts w:ascii="Times New Roman" w:eastAsia="Times New Roman" w:hAnsi="Times New Roman" w:cs="Times New Roman"/>
          <w:sz w:val="26"/>
        </w:rPr>
        <w:t>«Зингат».</w:t>
      </w:r>
    </w:p>
    <w:p w:rsidR="007D1C4D" w:rsidRPr="007D1C4D" w:rsidRDefault="007D1C4D" w:rsidP="007D1C4D">
      <w:pPr>
        <w:widowControl w:val="0"/>
        <w:autoSpaceDE w:val="0"/>
        <w:autoSpaceDN w:val="0"/>
        <w:spacing w:before="202" w:after="0" w:line="240" w:lineRule="auto"/>
        <w:ind w:left="782"/>
        <w:rPr>
          <w:rFonts w:ascii="Times New Roman" w:eastAsia="Times New Roman" w:hAnsi="Times New Roman" w:cs="Times New Roman"/>
          <w:i/>
          <w:sz w:val="26"/>
        </w:rPr>
      </w:pPr>
      <w:r w:rsidRPr="007D1C4D">
        <w:rPr>
          <w:rFonts w:ascii="Times New Roman" w:eastAsia="Times New Roman" w:hAnsi="Times New Roman" w:cs="Times New Roman"/>
          <w:i/>
          <w:sz w:val="26"/>
        </w:rPr>
        <w:t>Классал</w:t>
      </w:r>
      <w:r w:rsidRPr="007D1C4D">
        <w:rPr>
          <w:rFonts w:ascii="Times New Roman" w:eastAsia="Times New Roman" w:hAnsi="Times New Roman" w:cs="Times New Roman"/>
          <w:i/>
          <w:spacing w:val="-4"/>
          <w:sz w:val="26"/>
        </w:rPr>
        <w:t xml:space="preserve"> </w:t>
      </w:r>
      <w:r w:rsidRPr="007D1C4D">
        <w:rPr>
          <w:rFonts w:ascii="Times New Roman" w:eastAsia="Times New Roman" w:hAnsi="Times New Roman" w:cs="Times New Roman"/>
          <w:i/>
          <w:sz w:val="26"/>
        </w:rPr>
        <w:t>арахьарчу</w:t>
      </w:r>
      <w:r w:rsidRPr="007D1C4D">
        <w:rPr>
          <w:rFonts w:ascii="Times New Roman" w:eastAsia="Times New Roman" w:hAnsi="Times New Roman" w:cs="Times New Roman"/>
          <w:i/>
          <w:spacing w:val="-4"/>
          <w:sz w:val="26"/>
        </w:rPr>
        <w:t xml:space="preserve"> </w:t>
      </w:r>
      <w:r w:rsidRPr="007D1C4D">
        <w:rPr>
          <w:rFonts w:ascii="Times New Roman" w:eastAsia="Times New Roman" w:hAnsi="Times New Roman" w:cs="Times New Roman"/>
          <w:i/>
          <w:sz w:val="26"/>
        </w:rPr>
        <w:t>йешарна:</w:t>
      </w:r>
    </w:p>
    <w:p w:rsidR="007D1C4D" w:rsidRPr="007D1C4D" w:rsidRDefault="007D1C4D" w:rsidP="007D1C4D">
      <w:pPr>
        <w:widowControl w:val="0"/>
        <w:autoSpaceDE w:val="0"/>
        <w:autoSpaceDN w:val="0"/>
        <w:spacing w:before="44" w:after="0" w:line="278" w:lineRule="auto"/>
        <w:ind w:left="782" w:right="343"/>
        <w:rPr>
          <w:rFonts w:ascii="Times New Roman" w:eastAsia="Times New Roman" w:hAnsi="Times New Roman" w:cs="Times New Roman"/>
          <w:sz w:val="26"/>
          <w:szCs w:val="26"/>
        </w:rPr>
      </w:pPr>
      <w:r w:rsidRPr="007D1C4D">
        <w:rPr>
          <w:rFonts w:ascii="Times New Roman" w:eastAsia="Times New Roman" w:hAnsi="Times New Roman" w:cs="Times New Roman"/>
          <w:sz w:val="26"/>
          <w:szCs w:val="26"/>
        </w:rPr>
        <w:t>Нохчийн йаздархой: Демеев Ӏ. – байт «Къиг»; Хасаров Ш. – байт «Полла»; Сакаева</w:t>
      </w:r>
      <w:r w:rsidRPr="007D1C4D">
        <w:rPr>
          <w:rFonts w:ascii="Times New Roman" w:eastAsia="Times New Roman" w:hAnsi="Times New Roman" w:cs="Times New Roman"/>
          <w:spacing w:val="-62"/>
          <w:sz w:val="26"/>
          <w:szCs w:val="26"/>
        </w:rPr>
        <w:t xml:space="preserve"> </w:t>
      </w:r>
      <w:r w:rsidRPr="007D1C4D">
        <w:rPr>
          <w:rFonts w:ascii="Times New Roman" w:eastAsia="Times New Roman" w:hAnsi="Times New Roman" w:cs="Times New Roman"/>
          <w:sz w:val="26"/>
          <w:szCs w:val="26"/>
        </w:rPr>
        <w:t>М.</w:t>
      </w:r>
      <w:r w:rsidRPr="007D1C4D">
        <w:rPr>
          <w:rFonts w:ascii="Times New Roman" w:eastAsia="Times New Roman" w:hAnsi="Times New Roman" w:cs="Times New Roman"/>
          <w:spacing w:val="-2"/>
          <w:sz w:val="26"/>
          <w:szCs w:val="26"/>
        </w:rPr>
        <w:t xml:space="preserve"> </w:t>
      </w:r>
      <w:r w:rsidRPr="007D1C4D">
        <w:rPr>
          <w:rFonts w:ascii="Times New Roman" w:eastAsia="Times New Roman" w:hAnsi="Times New Roman" w:cs="Times New Roman"/>
          <w:sz w:val="26"/>
          <w:szCs w:val="26"/>
        </w:rPr>
        <w:t>–</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байт</w:t>
      </w:r>
      <w:r w:rsidRPr="007D1C4D">
        <w:rPr>
          <w:rFonts w:ascii="Times New Roman" w:eastAsia="Times New Roman" w:hAnsi="Times New Roman" w:cs="Times New Roman"/>
          <w:spacing w:val="2"/>
          <w:sz w:val="26"/>
          <w:szCs w:val="26"/>
        </w:rPr>
        <w:t xml:space="preserve"> </w:t>
      </w:r>
      <w:r w:rsidRPr="007D1C4D">
        <w:rPr>
          <w:rFonts w:ascii="Times New Roman" w:eastAsia="Times New Roman" w:hAnsi="Times New Roman" w:cs="Times New Roman"/>
          <w:sz w:val="26"/>
          <w:szCs w:val="26"/>
        </w:rPr>
        <w:t>«Хьоме</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бераш»; Гадаев</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М.-С.</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 байт</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«Кхана».</w:t>
      </w:r>
    </w:p>
    <w:p w:rsidR="007D1C4D" w:rsidRPr="007D1C4D" w:rsidRDefault="007D1C4D" w:rsidP="007D1C4D">
      <w:pPr>
        <w:widowControl w:val="0"/>
        <w:autoSpaceDE w:val="0"/>
        <w:autoSpaceDN w:val="0"/>
        <w:spacing w:after="0" w:line="276" w:lineRule="auto"/>
        <w:ind w:left="782" w:right="414"/>
        <w:rPr>
          <w:rFonts w:ascii="Times New Roman" w:eastAsia="Times New Roman" w:hAnsi="Times New Roman" w:cs="Times New Roman"/>
          <w:sz w:val="26"/>
          <w:szCs w:val="26"/>
        </w:rPr>
      </w:pPr>
      <w:r w:rsidRPr="007D1C4D">
        <w:rPr>
          <w:rFonts w:ascii="Times New Roman" w:eastAsia="Times New Roman" w:hAnsi="Times New Roman" w:cs="Times New Roman"/>
          <w:sz w:val="26"/>
          <w:szCs w:val="26"/>
        </w:rPr>
        <w:t>Оьрсийн йаздархой: «Кхо цициг-кӀорни»; Цыферов Г. – туьйра «Дехаш дара жима</w:t>
      </w:r>
      <w:r w:rsidRPr="007D1C4D">
        <w:rPr>
          <w:rFonts w:ascii="Times New Roman" w:eastAsia="Times New Roman" w:hAnsi="Times New Roman" w:cs="Times New Roman"/>
          <w:spacing w:val="-62"/>
          <w:sz w:val="26"/>
          <w:szCs w:val="26"/>
        </w:rPr>
        <w:t xml:space="preserve"> </w:t>
      </w:r>
      <w:r w:rsidRPr="007D1C4D">
        <w:rPr>
          <w:rFonts w:ascii="Times New Roman" w:eastAsia="Times New Roman" w:hAnsi="Times New Roman" w:cs="Times New Roman"/>
          <w:sz w:val="26"/>
          <w:szCs w:val="26"/>
        </w:rPr>
        <w:t>пийл».</w:t>
      </w:r>
    </w:p>
    <w:p w:rsidR="007D1C4D" w:rsidRPr="007D1C4D" w:rsidRDefault="007D1C4D" w:rsidP="007D1C4D">
      <w:pPr>
        <w:widowControl w:val="0"/>
        <w:numPr>
          <w:ilvl w:val="2"/>
          <w:numId w:val="17"/>
        </w:numPr>
        <w:tabs>
          <w:tab w:val="left" w:pos="5298"/>
        </w:tabs>
        <w:autoSpaceDE w:val="0"/>
        <w:autoSpaceDN w:val="0"/>
        <w:spacing w:after="0" w:line="294" w:lineRule="exact"/>
        <w:ind w:hanging="4239"/>
        <w:outlineLvl w:val="1"/>
        <w:rPr>
          <w:rFonts w:ascii="Times New Roman" w:eastAsia="Times New Roman" w:hAnsi="Times New Roman" w:cs="Times New Roman"/>
          <w:b/>
          <w:bCs/>
          <w:sz w:val="26"/>
          <w:szCs w:val="26"/>
        </w:rPr>
      </w:pPr>
      <w:r w:rsidRPr="007D1C4D">
        <w:rPr>
          <w:rFonts w:ascii="Times New Roman" w:eastAsia="Times New Roman" w:hAnsi="Times New Roman" w:cs="Times New Roman"/>
          <w:b/>
          <w:bCs/>
          <w:sz w:val="26"/>
          <w:szCs w:val="26"/>
        </w:rPr>
        <w:t>гӀа</w:t>
      </w:r>
      <w:r w:rsidRPr="007D1C4D">
        <w:rPr>
          <w:rFonts w:ascii="Times New Roman" w:eastAsia="Times New Roman" w:hAnsi="Times New Roman" w:cs="Times New Roman"/>
          <w:b/>
          <w:bCs/>
          <w:spacing w:val="-11"/>
          <w:sz w:val="26"/>
          <w:szCs w:val="26"/>
        </w:rPr>
        <w:t xml:space="preserve"> </w:t>
      </w:r>
      <w:r w:rsidRPr="007D1C4D">
        <w:rPr>
          <w:rFonts w:ascii="Times New Roman" w:eastAsia="Times New Roman" w:hAnsi="Times New Roman" w:cs="Times New Roman"/>
          <w:b/>
          <w:bCs/>
          <w:sz w:val="26"/>
          <w:szCs w:val="26"/>
        </w:rPr>
        <w:t>класс</w:t>
      </w:r>
    </w:p>
    <w:p w:rsidR="007D1C4D" w:rsidRPr="007D1C4D" w:rsidRDefault="007D1C4D" w:rsidP="007D1C4D">
      <w:pPr>
        <w:widowControl w:val="0"/>
        <w:numPr>
          <w:ilvl w:val="2"/>
          <w:numId w:val="17"/>
        </w:numPr>
        <w:tabs>
          <w:tab w:val="left" w:pos="5298"/>
        </w:tabs>
        <w:autoSpaceDE w:val="0"/>
        <w:autoSpaceDN w:val="0"/>
        <w:spacing w:before="166" w:after="0" w:line="273" w:lineRule="auto"/>
        <w:ind w:left="5080" w:right="4019"/>
        <w:rPr>
          <w:rFonts w:ascii="Times New Roman" w:eastAsia="Times New Roman" w:hAnsi="Times New Roman" w:cs="Times New Roman"/>
          <w:b/>
          <w:sz w:val="26"/>
        </w:rPr>
      </w:pPr>
      <w:r w:rsidRPr="007D1C4D">
        <w:rPr>
          <w:rFonts w:ascii="Times New Roman" w:eastAsia="Times New Roman" w:hAnsi="Times New Roman" w:cs="Times New Roman"/>
          <w:b/>
          <w:sz w:val="26"/>
        </w:rPr>
        <w:t>гӀа класс</w:t>
      </w:r>
      <w:r w:rsidRPr="007D1C4D">
        <w:rPr>
          <w:rFonts w:ascii="Times New Roman" w:eastAsia="Times New Roman" w:hAnsi="Times New Roman" w:cs="Times New Roman"/>
          <w:b/>
          <w:spacing w:val="-62"/>
          <w:sz w:val="26"/>
        </w:rPr>
        <w:t xml:space="preserve"> </w:t>
      </w:r>
      <w:r w:rsidRPr="007D1C4D">
        <w:rPr>
          <w:rFonts w:ascii="Times New Roman" w:eastAsia="Times New Roman" w:hAnsi="Times New Roman" w:cs="Times New Roman"/>
          <w:b/>
          <w:sz w:val="26"/>
        </w:rPr>
        <w:t>4-гӀа</w:t>
      </w:r>
      <w:r w:rsidRPr="007D1C4D">
        <w:rPr>
          <w:rFonts w:ascii="Times New Roman" w:eastAsia="Times New Roman" w:hAnsi="Times New Roman" w:cs="Times New Roman"/>
          <w:b/>
          <w:spacing w:val="-11"/>
          <w:sz w:val="26"/>
        </w:rPr>
        <w:t xml:space="preserve"> </w:t>
      </w:r>
      <w:r w:rsidRPr="007D1C4D">
        <w:rPr>
          <w:rFonts w:ascii="Times New Roman" w:eastAsia="Times New Roman" w:hAnsi="Times New Roman" w:cs="Times New Roman"/>
          <w:b/>
          <w:sz w:val="26"/>
        </w:rPr>
        <w:t>класс</w:t>
      </w:r>
    </w:p>
    <w:p w:rsidR="007D1C4D" w:rsidRPr="007D1C4D" w:rsidRDefault="007D1C4D" w:rsidP="007D1C4D">
      <w:pPr>
        <w:widowControl w:val="0"/>
        <w:autoSpaceDE w:val="0"/>
        <w:autoSpaceDN w:val="0"/>
        <w:spacing w:before="5" w:after="0" w:line="276" w:lineRule="auto"/>
        <w:ind w:left="782" w:right="364" w:firstLine="707"/>
        <w:rPr>
          <w:rFonts w:ascii="Times New Roman" w:eastAsia="Times New Roman" w:hAnsi="Times New Roman" w:cs="Times New Roman"/>
          <w:sz w:val="26"/>
          <w:szCs w:val="26"/>
        </w:rPr>
      </w:pPr>
      <w:r w:rsidRPr="007D1C4D">
        <w:rPr>
          <w:rFonts w:ascii="Times New Roman" w:eastAsia="Times New Roman" w:hAnsi="Times New Roman" w:cs="Times New Roman"/>
          <w:sz w:val="26"/>
          <w:szCs w:val="26"/>
        </w:rPr>
        <w:t>ТЕМАТИЧЕСКИ, КХОЛЛАРАЛЛИН, ЖАМӀИЙН ТАЛЛАМАН БЕЛХИЙН</w:t>
      </w:r>
      <w:r w:rsidRPr="007D1C4D">
        <w:rPr>
          <w:rFonts w:ascii="Times New Roman" w:eastAsia="Times New Roman" w:hAnsi="Times New Roman" w:cs="Times New Roman"/>
          <w:spacing w:val="-62"/>
          <w:sz w:val="26"/>
          <w:szCs w:val="26"/>
        </w:rPr>
        <w:t xml:space="preserve"> </w:t>
      </w:r>
      <w:r w:rsidRPr="007D1C4D">
        <w:rPr>
          <w:rFonts w:ascii="Times New Roman" w:eastAsia="Times New Roman" w:hAnsi="Times New Roman" w:cs="Times New Roman"/>
          <w:sz w:val="26"/>
          <w:szCs w:val="26"/>
        </w:rPr>
        <w:t>А,</w:t>
      </w:r>
      <w:r w:rsidRPr="007D1C4D">
        <w:rPr>
          <w:rFonts w:ascii="Times New Roman" w:eastAsia="Times New Roman" w:hAnsi="Times New Roman" w:cs="Times New Roman"/>
          <w:spacing w:val="-4"/>
          <w:sz w:val="26"/>
          <w:szCs w:val="26"/>
        </w:rPr>
        <w:t xml:space="preserve"> </w:t>
      </w:r>
      <w:r w:rsidRPr="007D1C4D">
        <w:rPr>
          <w:rFonts w:ascii="Times New Roman" w:eastAsia="Times New Roman" w:hAnsi="Times New Roman" w:cs="Times New Roman"/>
          <w:sz w:val="26"/>
          <w:szCs w:val="26"/>
        </w:rPr>
        <w:t>ПРОЕКТИЙН А</w:t>
      </w:r>
      <w:r w:rsidRPr="007D1C4D">
        <w:rPr>
          <w:rFonts w:ascii="Times New Roman" w:eastAsia="Times New Roman" w:hAnsi="Times New Roman" w:cs="Times New Roman"/>
          <w:spacing w:val="-3"/>
          <w:sz w:val="26"/>
          <w:szCs w:val="26"/>
        </w:rPr>
        <w:t xml:space="preserve"> </w:t>
      </w:r>
      <w:r w:rsidRPr="007D1C4D">
        <w:rPr>
          <w:rFonts w:ascii="Times New Roman" w:eastAsia="Times New Roman" w:hAnsi="Times New Roman" w:cs="Times New Roman"/>
          <w:sz w:val="26"/>
          <w:szCs w:val="26"/>
        </w:rPr>
        <w:t>ДЕШАРАН</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ШЕРАШКАХУЛА</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ГЕРГГАРЧУ ХЬЕСАПАН</w:t>
      </w:r>
    </w:p>
    <w:p w:rsidR="007D1C4D" w:rsidRPr="007D1C4D" w:rsidRDefault="007D1C4D" w:rsidP="007D1C4D">
      <w:pPr>
        <w:widowControl w:val="0"/>
        <w:autoSpaceDE w:val="0"/>
        <w:autoSpaceDN w:val="0"/>
        <w:spacing w:after="0" w:line="298" w:lineRule="exact"/>
        <w:ind w:left="782"/>
        <w:rPr>
          <w:rFonts w:ascii="Times New Roman" w:eastAsia="Times New Roman" w:hAnsi="Times New Roman" w:cs="Times New Roman"/>
          <w:sz w:val="26"/>
          <w:szCs w:val="26"/>
        </w:rPr>
      </w:pPr>
      <w:r w:rsidRPr="007D1C4D">
        <w:rPr>
          <w:rFonts w:ascii="Times New Roman" w:eastAsia="Times New Roman" w:hAnsi="Times New Roman" w:cs="Times New Roman"/>
          <w:sz w:val="26"/>
          <w:szCs w:val="26"/>
        </w:rPr>
        <w:t>ТЕРАХЬ</w:t>
      </w:r>
    </w:p>
    <w:p w:rsidR="007D1C4D" w:rsidRPr="007D1C4D" w:rsidRDefault="007D1C4D" w:rsidP="007D1C4D">
      <w:pPr>
        <w:widowControl w:val="0"/>
        <w:autoSpaceDE w:val="0"/>
        <w:autoSpaceDN w:val="0"/>
        <w:spacing w:after="0" w:line="240" w:lineRule="auto"/>
        <w:rPr>
          <w:rFonts w:ascii="Times New Roman" w:eastAsia="Times New Roman" w:hAnsi="Times New Roman" w:cs="Times New Roman"/>
          <w:sz w:val="20"/>
          <w:szCs w:val="26"/>
        </w:rPr>
      </w:pPr>
    </w:p>
    <w:p w:rsidR="007D1C4D" w:rsidRPr="007D1C4D" w:rsidRDefault="007D1C4D" w:rsidP="007D1C4D">
      <w:pPr>
        <w:widowControl w:val="0"/>
        <w:autoSpaceDE w:val="0"/>
        <w:autoSpaceDN w:val="0"/>
        <w:spacing w:before="11" w:after="0" w:line="240" w:lineRule="auto"/>
        <w:rPr>
          <w:rFonts w:ascii="Times New Roman" w:eastAsia="Times New Roman" w:hAnsi="Times New Roman" w:cs="Times New Roman"/>
          <w:sz w:val="13"/>
          <w:szCs w:val="26"/>
        </w:rPr>
      </w:pPr>
    </w:p>
    <w:tbl>
      <w:tblPr>
        <w:tblStyle w:val="TableNormal"/>
        <w:tblW w:w="0" w:type="auto"/>
        <w:tblInd w:w="5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017"/>
        <w:gridCol w:w="1665"/>
        <w:gridCol w:w="1663"/>
        <w:gridCol w:w="1666"/>
        <w:gridCol w:w="1665"/>
      </w:tblGrid>
      <w:tr w:rsidR="007D1C4D" w:rsidRPr="007D1C4D" w:rsidTr="00EF0B46">
        <w:trPr>
          <w:trHeight w:val="342"/>
        </w:trPr>
        <w:tc>
          <w:tcPr>
            <w:tcW w:w="3017" w:type="dxa"/>
          </w:tcPr>
          <w:p w:rsidR="007D1C4D" w:rsidRPr="007D1C4D" w:rsidRDefault="007D1C4D" w:rsidP="007D1C4D">
            <w:pPr>
              <w:spacing w:line="298" w:lineRule="exact"/>
              <w:ind w:left="107"/>
              <w:rPr>
                <w:rFonts w:ascii="Times New Roman" w:eastAsia="Times New Roman" w:hAnsi="Times New Roman" w:cs="Times New Roman"/>
                <w:sz w:val="26"/>
              </w:rPr>
            </w:pPr>
            <w:r w:rsidRPr="007D1C4D">
              <w:rPr>
                <w:rFonts w:ascii="Times New Roman" w:eastAsia="Times New Roman" w:hAnsi="Times New Roman" w:cs="Times New Roman"/>
                <w:sz w:val="26"/>
              </w:rPr>
              <w:t>Литературни</w:t>
            </w:r>
            <w:r w:rsidRPr="007D1C4D">
              <w:rPr>
                <w:rFonts w:ascii="Times New Roman" w:eastAsia="Times New Roman" w:hAnsi="Times New Roman" w:cs="Times New Roman"/>
                <w:spacing w:val="-6"/>
                <w:sz w:val="26"/>
              </w:rPr>
              <w:t xml:space="preserve"> </w:t>
            </w:r>
            <w:r w:rsidRPr="007D1C4D">
              <w:rPr>
                <w:rFonts w:ascii="Times New Roman" w:eastAsia="Times New Roman" w:hAnsi="Times New Roman" w:cs="Times New Roman"/>
                <w:sz w:val="26"/>
              </w:rPr>
              <w:t>йешар</w:t>
            </w:r>
          </w:p>
        </w:tc>
        <w:tc>
          <w:tcPr>
            <w:tcW w:w="1665" w:type="dxa"/>
          </w:tcPr>
          <w:p w:rsidR="007D1C4D" w:rsidRPr="007D1C4D" w:rsidRDefault="007D1C4D" w:rsidP="007D1C4D">
            <w:pPr>
              <w:spacing w:line="298" w:lineRule="exact"/>
              <w:ind w:left="266"/>
              <w:rPr>
                <w:rFonts w:ascii="Times New Roman" w:eastAsia="Times New Roman" w:hAnsi="Times New Roman" w:cs="Times New Roman"/>
                <w:sz w:val="26"/>
              </w:rPr>
            </w:pPr>
            <w:r w:rsidRPr="007D1C4D">
              <w:rPr>
                <w:rFonts w:ascii="Times New Roman" w:eastAsia="Times New Roman" w:hAnsi="Times New Roman" w:cs="Times New Roman"/>
                <w:sz w:val="26"/>
              </w:rPr>
              <w:t>1-ра</w:t>
            </w:r>
            <w:r w:rsidRPr="007D1C4D">
              <w:rPr>
                <w:rFonts w:ascii="Times New Roman" w:eastAsia="Times New Roman" w:hAnsi="Times New Roman" w:cs="Times New Roman"/>
                <w:spacing w:val="-2"/>
                <w:sz w:val="26"/>
              </w:rPr>
              <w:t xml:space="preserve"> </w:t>
            </w:r>
            <w:r w:rsidRPr="007D1C4D">
              <w:rPr>
                <w:rFonts w:ascii="Times New Roman" w:eastAsia="Times New Roman" w:hAnsi="Times New Roman" w:cs="Times New Roman"/>
                <w:sz w:val="26"/>
              </w:rPr>
              <w:t>класс</w:t>
            </w:r>
          </w:p>
        </w:tc>
        <w:tc>
          <w:tcPr>
            <w:tcW w:w="1663" w:type="dxa"/>
          </w:tcPr>
          <w:p w:rsidR="007D1C4D" w:rsidRPr="007D1C4D" w:rsidRDefault="007D1C4D" w:rsidP="007D1C4D">
            <w:pPr>
              <w:spacing w:line="298" w:lineRule="exact"/>
              <w:ind w:left="233"/>
              <w:rPr>
                <w:rFonts w:ascii="Times New Roman" w:eastAsia="Times New Roman" w:hAnsi="Times New Roman" w:cs="Times New Roman"/>
                <w:sz w:val="26"/>
              </w:rPr>
            </w:pPr>
            <w:r w:rsidRPr="007D1C4D">
              <w:rPr>
                <w:rFonts w:ascii="Times New Roman" w:eastAsia="Times New Roman" w:hAnsi="Times New Roman" w:cs="Times New Roman"/>
                <w:sz w:val="26"/>
              </w:rPr>
              <w:t>2-гӀа</w:t>
            </w:r>
            <w:r w:rsidRPr="007D1C4D">
              <w:rPr>
                <w:rFonts w:ascii="Times New Roman" w:eastAsia="Times New Roman" w:hAnsi="Times New Roman" w:cs="Times New Roman"/>
                <w:spacing w:val="-3"/>
                <w:sz w:val="26"/>
              </w:rPr>
              <w:t xml:space="preserve"> </w:t>
            </w:r>
            <w:r w:rsidRPr="007D1C4D">
              <w:rPr>
                <w:rFonts w:ascii="Times New Roman" w:eastAsia="Times New Roman" w:hAnsi="Times New Roman" w:cs="Times New Roman"/>
                <w:sz w:val="26"/>
              </w:rPr>
              <w:t>класс</w:t>
            </w:r>
          </w:p>
        </w:tc>
        <w:tc>
          <w:tcPr>
            <w:tcW w:w="1666" w:type="dxa"/>
          </w:tcPr>
          <w:p w:rsidR="007D1C4D" w:rsidRPr="007D1C4D" w:rsidRDefault="007D1C4D" w:rsidP="007D1C4D">
            <w:pPr>
              <w:spacing w:line="298" w:lineRule="exact"/>
              <w:ind w:left="236"/>
              <w:rPr>
                <w:rFonts w:ascii="Times New Roman" w:eastAsia="Times New Roman" w:hAnsi="Times New Roman" w:cs="Times New Roman"/>
                <w:sz w:val="26"/>
              </w:rPr>
            </w:pPr>
            <w:r w:rsidRPr="007D1C4D">
              <w:rPr>
                <w:rFonts w:ascii="Times New Roman" w:eastAsia="Times New Roman" w:hAnsi="Times New Roman" w:cs="Times New Roman"/>
                <w:sz w:val="26"/>
              </w:rPr>
              <w:t>3-гӀа</w:t>
            </w:r>
            <w:r w:rsidRPr="007D1C4D">
              <w:rPr>
                <w:rFonts w:ascii="Times New Roman" w:eastAsia="Times New Roman" w:hAnsi="Times New Roman" w:cs="Times New Roman"/>
                <w:spacing w:val="-3"/>
                <w:sz w:val="26"/>
              </w:rPr>
              <w:t xml:space="preserve"> </w:t>
            </w:r>
            <w:r w:rsidRPr="007D1C4D">
              <w:rPr>
                <w:rFonts w:ascii="Times New Roman" w:eastAsia="Times New Roman" w:hAnsi="Times New Roman" w:cs="Times New Roman"/>
                <w:sz w:val="26"/>
              </w:rPr>
              <w:t>класс</w:t>
            </w:r>
          </w:p>
        </w:tc>
        <w:tc>
          <w:tcPr>
            <w:tcW w:w="1665" w:type="dxa"/>
          </w:tcPr>
          <w:p w:rsidR="007D1C4D" w:rsidRPr="007D1C4D" w:rsidRDefault="007D1C4D" w:rsidP="007D1C4D">
            <w:pPr>
              <w:spacing w:line="298" w:lineRule="exact"/>
              <w:ind w:left="236"/>
              <w:rPr>
                <w:rFonts w:ascii="Times New Roman" w:eastAsia="Times New Roman" w:hAnsi="Times New Roman" w:cs="Times New Roman"/>
                <w:sz w:val="26"/>
              </w:rPr>
            </w:pPr>
            <w:r w:rsidRPr="007D1C4D">
              <w:rPr>
                <w:rFonts w:ascii="Times New Roman" w:eastAsia="Times New Roman" w:hAnsi="Times New Roman" w:cs="Times New Roman"/>
                <w:sz w:val="26"/>
              </w:rPr>
              <w:t>4-гӀа</w:t>
            </w:r>
            <w:r w:rsidRPr="007D1C4D">
              <w:rPr>
                <w:rFonts w:ascii="Times New Roman" w:eastAsia="Times New Roman" w:hAnsi="Times New Roman" w:cs="Times New Roman"/>
                <w:spacing w:val="-3"/>
                <w:sz w:val="26"/>
              </w:rPr>
              <w:t xml:space="preserve"> </w:t>
            </w:r>
            <w:r w:rsidRPr="007D1C4D">
              <w:rPr>
                <w:rFonts w:ascii="Times New Roman" w:eastAsia="Times New Roman" w:hAnsi="Times New Roman" w:cs="Times New Roman"/>
                <w:sz w:val="26"/>
              </w:rPr>
              <w:t>класс</w:t>
            </w:r>
          </w:p>
        </w:tc>
      </w:tr>
      <w:tr w:rsidR="007D1C4D" w:rsidRPr="007D1C4D" w:rsidTr="00EF0B46">
        <w:trPr>
          <w:trHeight w:val="345"/>
        </w:trPr>
        <w:tc>
          <w:tcPr>
            <w:tcW w:w="3017" w:type="dxa"/>
          </w:tcPr>
          <w:p w:rsidR="007D1C4D" w:rsidRPr="007D1C4D" w:rsidRDefault="007D1C4D" w:rsidP="007D1C4D">
            <w:pPr>
              <w:spacing w:line="298" w:lineRule="exact"/>
              <w:ind w:left="107"/>
              <w:rPr>
                <w:rFonts w:ascii="Times New Roman" w:eastAsia="Times New Roman" w:hAnsi="Times New Roman" w:cs="Times New Roman"/>
                <w:sz w:val="26"/>
              </w:rPr>
            </w:pPr>
            <w:r w:rsidRPr="007D1C4D">
              <w:rPr>
                <w:rFonts w:ascii="Times New Roman" w:eastAsia="Times New Roman" w:hAnsi="Times New Roman" w:cs="Times New Roman"/>
                <w:sz w:val="26"/>
              </w:rPr>
              <w:t>Кхоллараллин</w:t>
            </w:r>
            <w:r w:rsidRPr="007D1C4D">
              <w:rPr>
                <w:rFonts w:ascii="Times New Roman" w:eastAsia="Times New Roman" w:hAnsi="Times New Roman" w:cs="Times New Roman"/>
                <w:spacing w:val="-3"/>
                <w:sz w:val="26"/>
              </w:rPr>
              <w:t xml:space="preserve"> </w:t>
            </w:r>
            <w:r w:rsidRPr="007D1C4D">
              <w:rPr>
                <w:rFonts w:ascii="Times New Roman" w:eastAsia="Times New Roman" w:hAnsi="Times New Roman" w:cs="Times New Roman"/>
                <w:sz w:val="26"/>
              </w:rPr>
              <w:t>белхаш</w:t>
            </w:r>
          </w:p>
        </w:tc>
        <w:tc>
          <w:tcPr>
            <w:tcW w:w="1665" w:type="dxa"/>
          </w:tcPr>
          <w:p w:rsidR="007D1C4D" w:rsidRPr="007D1C4D" w:rsidRDefault="007D1C4D" w:rsidP="007D1C4D">
            <w:pPr>
              <w:spacing w:line="298" w:lineRule="exact"/>
              <w:ind w:right="402"/>
              <w:jc w:val="right"/>
              <w:rPr>
                <w:rFonts w:ascii="Times New Roman" w:eastAsia="Times New Roman" w:hAnsi="Times New Roman" w:cs="Times New Roman"/>
                <w:sz w:val="26"/>
              </w:rPr>
            </w:pPr>
            <w:r w:rsidRPr="007D1C4D">
              <w:rPr>
                <w:rFonts w:ascii="Times New Roman" w:eastAsia="Times New Roman" w:hAnsi="Times New Roman" w:cs="Times New Roman"/>
                <w:w w:val="99"/>
                <w:sz w:val="26"/>
              </w:rPr>
              <w:t>1</w:t>
            </w:r>
          </w:p>
        </w:tc>
        <w:tc>
          <w:tcPr>
            <w:tcW w:w="1663" w:type="dxa"/>
          </w:tcPr>
          <w:p w:rsidR="007D1C4D" w:rsidRPr="007D1C4D" w:rsidRDefault="007D1C4D" w:rsidP="007D1C4D">
            <w:pPr>
              <w:spacing w:line="298" w:lineRule="exact"/>
              <w:ind w:right="401"/>
              <w:jc w:val="right"/>
              <w:rPr>
                <w:rFonts w:ascii="Times New Roman" w:eastAsia="Times New Roman" w:hAnsi="Times New Roman" w:cs="Times New Roman"/>
                <w:sz w:val="26"/>
              </w:rPr>
            </w:pPr>
            <w:r w:rsidRPr="007D1C4D">
              <w:rPr>
                <w:rFonts w:ascii="Times New Roman" w:eastAsia="Times New Roman" w:hAnsi="Times New Roman" w:cs="Times New Roman"/>
                <w:w w:val="99"/>
                <w:sz w:val="26"/>
              </w:rPr>
              <w:t>2</w:t>
            </w:r>
          </w:p>
        </w:tc>
        <w:tc>
          <w:tcPr>
            <w:tcW w:w="1666" w:type="dxa"/>
          </w:tcPr>
          <w:p w:rsidR="007D1C4D" w:rsidRPr="007D1C4D" w:rsidRDefault="007D1C4D" w:rsidP="007D1C4D">
            <w:pPr>
              <w:spacing w:line="298" w:lineRule="exact"/>
              <w:ind w:right="401"/>
              <w:jc w:val="right"/>
              <w:rPr>
                <w:rFonts w:ascii="Times New Roman" w:eastAsia="Times New Roman" w:hAnsi="Times New Roman" w:cs="Times New Roman"/>
                <w:sz w:val="26"/>
              </w:rPr>
            </w:pPr>
            <w:r w:rsidRPr="007D1C4D">
              <w:rPr>
                <w:rFonts w:ascii="Times New Roman" w:eastAsia="Times New Roman" w:hAnsi="Times New Roman" w:cs="Times New Roman"/>
                <w:w w:val="99"/>
                <w:sz w:val="26"/>
              </w:rPr>
              <w:t>4</w:t>
            </w:r>
          </w:p>
        </w:tc>
        <w:tc>
          <w:tcPr>
            <w:tcW w:w="1665" w:type="dxa"/>
          </w:tcPr>
          <w:p w:rsidR="007D1C4D" w:rsidRPr="007D1C4D" w:rsidRDefault="007D1C4D" w:rsidP="007D1C4D">
            <w:pPr>
              <w:spacing w:line="298" w:lineRule="exact"/>
              <w:ind w:right="401"/>
              <w:jc w:val="right"/>
              <w:rPr>
                <w:rFonts w:ascii="Times New Roman" w:eastAsia="Times New Roman" w:hAnsi="Times New Roman" w:cs="Times New Roman"/>
                <w:sz w:val="26"/>
              </w:rPr>
            </w:pPr>
            <w:r w:rsidRPr="007D1C4D">
              <w:rPr>
                <w:rFonts w:ascii="Times New Roman" w:eastAsia="Times New Roman" w:hAnsi="Times New Roman" w:cs="Times New Roman"/>
                <w:w w:val="99"/>
                <w:sz w:val="26"/>
              </w:rPr>
              <w:t>4</w:t>
            </w:r>
          </w:p>
        </w:tc>
      </w:tr>
      <w:tr w:rsidR="007D1C4D" w:rsidRPr="007D1C4D" w:rsidTr="00EF0B46">
        <w:trPr>
          <w:trHeight w:val="343"/>
        </w:trPr>
        <w:tc>
          <w:tcPr>
            <w:tcW w:w="3017" w:type="dxa"/>
          </w:tcPr>
          <w:p w:rsidR="007D1C4D" w:rsidRPr="007D1C4D" w:rsidRDefault="007D1C4D" w:rsidP="007D1C4D">
            <w:pPr>
              <w:spacing w:line="298" w:lineRule="exact"/>
              <w:ind w:left="107"/>
              <w:rPr>
                <w:rFonts w:ascii="Times New Roman" w:eastAsia="Times New Roman" w:hAnsi="Times New Roman" w:cs="Times New Roman"/>
                <w:sz w:val="26"/>
              </w:rPr>
            </w:pPr>
            <w:r w:rsidRPr="007D1C4D">
              <w:rPr>
                <w:rFonts w:ascii="Times New Roman" w:eastAsia="Times New Roman" w:hAnsi="Times New Roman" w:cs="Times New Roman"/>
                <w:sz w:val="26"/>
              </w:rPr>
              <w:t>Проекташ</w:t>
            </w:r>
          </w:p>
        </w:tc>
        <w:tc>
          <w:tcPr>
            <w:tcW w:w="1665" w:type="dxa"/>
          </w:tcPr>
          <w:p w:rsidR="007D1C4D" w:rsidRPr="007D1C4D" w:rsidRDefault="007D1C4D" w:rsidP="007D1C4D">
            <w:pPr>
              <w:spacing w:line="298" w:lineRule="exact"/>
              <w:ind w:right="402"/>
              <w:jc w:val="right"/>
              <w:rPr>
                <w:rFonts w:ascii="Times New Roman" w:eastAsia="Times New Roman" w:hAnsi="Times New Roman" w:cs="Times New Roman"/>
                <w:sz w:val="26"/>
              </w:rPr>
            </w:pPr>
            <w:r w:rsidRPr="007D1C4D">
              <w:rPr>
                <w:rFonts w:ascii="Times New Roman" w:eastAsia="Times New Roman" w:hAnsi="Times New Roman" w:cs="Times New Roman"/>
                <w:w w:val="99"/>
                <w:sz w:val="26"/>
              </w:rPr>
              <w:t>1</w:t>
            </w:r>
          </w:p>
        </w:tc>
        <w:tc>
          <w:tcPr>
            <w:tcW w:w="1663" w:type="dxa"/>
          </w:tcPr>
          <w:p w:rsidR="007D1C4D" w:rsidRPr="007D1C4D" w:rsidRDefault="007D1C4D" w:rsidP="007D1C4D">
            <w:pPr>
              <w:spacing w:line="298" w:lineRule="exact"/>
              <w:ind w:right="401"/>
              <w:jc w:val="right"/>
              <w:rPr>
                <w:rFonts w:ascii="Times New Roman" w:eastAsia="Times New Roman" w:hAnsi="Times New Roman" w:cs="Times New Roman"/>
                <w:sz w:val="26"/>
              </w:rPr>
            </w:pPr>
            <w:r w:rsidRPr="007D1C4D">
              <w:rPr>
                <w:rFonts w:ascii="Times New Roman" w:eastAsia="Times New Roman" w:hAnsi="Times New Roman" w:cs="Times New Roman"/>
                <w:w w:val="99"/>
                <w:sz w:val="26"/>
              </w:rPr>
              <w:t>1</w:t>
            </w:r>
          </w:p>
        </w:tc>
        <w:tc>
          <w:tcPr>
            <w:tcW w:w="1666" w:type="dxa"/>
          </w:tcPr>
          <w:p w:rsidR="007D1C4D" w:rsidRPr="007D1C4D" w:rsidRDefault="007D1C4D" w:rsidP="007D1C4D">
            <w:pPr>
              <w:spacing w:line="298" w:lineRule="exact"/>
              <w:ind w:right="401"/>
              <w:jc w:val="right"/>
              <w:rPr>
                <w:rFonts w:ascii="Times New Roman" w:eastAsia="Times New Roman" w:hAnsi="Times New Roman" w:cs="Times New Roman"/>
                <w:sz w:val="26"/>
              </w:rPr>
            </w:pPr>
            <w:r w:rsidRPr="007D1C4D">
              <w:rPr>
                <w:rFonts w:ascii="Times New Roman" w:eastAsia="Times New Roman" w:hAnsi="Times New Roman" w:cs="Times New Roman"/>
                <w:w w:val="99"/>
                <w:sz w:val="26"/>
              </w:rPr>
              <w:t>1</w:t>
            </w:r>
          </w:p>
        </w:tc>
        <w:tc>
          <w:tcPr>
            <w:tcW w:w="1665" w:type="dxa"/>
          </w:tcPr>
          <w:p w:rsidR="007D1C4D" w:rsidRPr="007D1C4D" w:rsidRDefault="007D1C4D" w:rsidP="007D1C4D">
            <w:pPr>
              <w:spacing w:line="298" w:lineRule="exact"/>
              <w:ind w:right="401"/>
              <w:jc w:val="right"/>
              <w:rPr>
                <w:rFonts w:ascii="Times New Roman" w:eastAsia="Times New Roman" w:hAnsi="Times New Roman" w:cs="Times New Roman"/>
                <w:sz w:val="26"/>
              </w:rPr>
            </w:pPr>
            <w:r w:rsidRPr="007D1C4D">
              <w:rPr>
                <w:rFonts w:ascii="Times New Roman" w:eastAsia="Times New Roman" w:hAnsi="Times New Roman" w:cs="Times New Roman"/>
                <w:w w:val="99"/>
                <w:sz w:val="26"/>
              </w:rPr>
              <w:t>1</w:t>
            </w:r>
          </w:p>
        </w:tc>
      </w:tr>
      <w:tr w:rsidR="007D1C4D" w:rsidRPr="007D1C4D" w:rsidTr="00EF0B46">
        <w:trPr>
          <w:trHeight w:val="342"/>
        </w:trPr>
        <w:tc>
          <w:tcPr>
            <w:tcW w:w="3017" w:type="dxa"/>
          </w:tcPr>
          <w:p w:rsidR="007D1C4D" w:rsidRPr="007D1C4D" w:rsidRDefault="007D1C4D" w:rsidP="007D1C4D">
            <w:pPr>
              <w:spacing w:line="298" w:lineRule="exact"/>
              <w:ind w:left="107"/>
              <w:rPr>
                <w:rFonts w:ascii="Times New Roman" w:eastAsia="Times New Roman" w:hAnsi="Times New Roman" w:cs="Times New Roman"/>
                <w:sz w:val="26"/>
              </w:rPr>
            </w:pPr>
            <w:r w:rsidRPr="007D1C4D">
              <w:rPr>
                <w:rFonts w:ascii="Times New Roman" w:eastAsia="Times New Roman" w:hAnsi="Times New Roman" w:cs="Times New Roman"/>
                <w:sz w:val="26"/>
              </w:rPr>
              <w:t>Тематически</w:t>
            </w:r>
            <w:r w:rsidRPr="007D1C4D">
              <w:rPr>
                <w:rFonts w:ascii="Times New Roman" w:eastAsia="Times New Roman" w:hAnsi="Times New Roman" w:cs="Times New Roman"/>
                <w:spacing w:val="-3"/>
                <w:sz w:val="26"/>
              </w:rPr>
              <w:t xml:space="preserve"> </w:t>
            </w:r>
            <w:r w:rsidRPr="007D1C4D">
              <w:rPr>
                <w:rFonts w:ascii="Times New Roman" w:eastAsia="Times New Roman" w:hAnsi="Times New Roman" w:cs="Times New Roman"/>
                <w:sz w:val="26"/>
              </w:rPr>
              <w:t>тесташ</w:t>
            </w:r>
          </w:p>
        </w:tc>
        <w:tc>
          <w:tcPr>
            <w:tcW w:w="1665" w:type="dxa"/>
          </w:tcPr>
          <w:p w:rsidR="007D1C4D" w:rsidRPr="007D1C4D" w:rsidRDefault="007D1C4D" w:rsidP="007D1C4D">
            <w:pPr>
              <w:rPr>
                <w:rFonts w:ascii="Times New Roman" w:eastAsia="Times New Roman" w:hAnsi="Times New Roman" w:cs="Times New Roman"/>
                <w:sz w:val="24"/>
              </w:rPr>
            </w:pPr>
          </w:p>
        </w:tc>
        <w:tc>
          <w:tcPr>
            <w:tcW w:w="1663" w:type="dxa"/>
          </w:tcPr>
          <w:p w:rsidR="007D1C4D" w:rsidRPr="007D1C4D" w:rsidRDefault="007D1C4D" w:rsidP="007D1C4D">
            <w:pPr>
              <w:spacing w:line="298" w:lineRule="exact"/>
              <w:ind w:right="401"/>
              <w:jc w:val="right"/>
              <w:rPr>
                <w:rFonts w:ascii="Times New Roman" w:eastAsia="Times New Roman" w:hAnsi="Times New Roman" w:cs="Times New Roman"/>
                <w:sz w:val="26"/>
              </w:rPr>
            </w:pPr>
            <w:r w:rsidRPr="007D1C4D">
              <w:rPr>
                <w:rFonts w:ascii="Times New Roman" w:eastAsia="Times New Roman" w:hAnsi="Times New Roman" w:cs="Times New Roman"/>
                <w:w w:val="99"/>
                <w:sz w:val="26"/>
              </w:rPr>
              <w:t>3</w:t>
            </w:r>
          </w:p>
        </w:tc>
        <w:tc>
          <w:tcPr>
            <w:tcW w:w="1666" w:type="dxa"/>
          </w:tcPr>
          <w:p w:rsidR="007D1C4D" w:rsidRPr="007D1C4D" w:rsidRDefault="007D1C4D" w:rsidP="007D1C4D">
            <w:pPr>
              <w:spacing w:line="298" w:lineRule="exact"/>
              <w:ind w:right="401"/>
              <w:jc w:val="right"/>
              <w:rPr>
                <w:rFonts w:ascii="Times New Roman" w:eastAsia="Times New Roman" w:hAnsi="Times New Roman" w:cs="Times New Roman"/>
                <w:sz w:val="26"/>
              </w:rPr>
            </w:pPr>
            <w:r w:rsidRPr="007D1C4D">
              <w:rPr>
                <w:rFonts w:ascii="Times New Roman" w:eastAsia="Times New Roman" w:hAnsi="Times New Roman" w:cs="Times New Roman"/>
                <w:w w:val="99"/>
                <w:sz w:val="26"/>
              </w:rPr>
              <w:t>4</w:t>
            </w:r>
          </w:p>
        </w:tc>
        <w:tc>
          <w:tcPr>
            <w:tcW w:w="1665" w:type="dxa"/>
          </w:tcPr>
          <w:p w:rsidR="007D1C4D" w:rsidRPr="007D1C4D" w:rsidRDefault="007D1C4D" w:rsidP="007D1C4D">
            <w:pPr>
              <w:spacing w:line="298" w:lineRule="exact"/>
              <w:ind w:right="401"/>
              <w:jc w:val="right"/>
              <w:rPr>
                <w:rFonts w:ascii="Times New Roman" w:eastAsia="Times New Roman" w:hAnsi="Times New Roman" w:cs="Times New Roman"/>
                <w:sz w:val="26"/>
              </w:rPr>
            </w:pPr>
            <w:r w:rsidRPr="007D1C4D">
              <w:rPr>
                <w:rFonts w:ascii="Times New Roman" w:eastAsia="Times New Roman" w:hAnsi="Times New Roman" w:cs="Times New Roman"/>
                <w:w w:val="99"/>
                <w:sz w:val="26"/>
              </w:rPr>
              <w:t>4</w:t>
            </w:r>
          </w:p>
        </w:tc>
      </w:tr>
      <w:tr w:rsidR="007D1C4D" w:rsidRPr="007D1C4D" w:rsidTr="00EF0B46">
        <w:trPr>
          <w:trHeight w:val="1031"/>
        </w:trPr>
        <w:tc>
          <w:tcPr>
            <w:tcW w:w="3017" w:type="dxa"/>
          </w:tcPr>
          <w:p w:rsidR="007D1C4D" w:rsidRPr="007D1C4D" w:rsidRDefault="007D1C4D" w:rsidP="007D1C4D">
            <w:pPr>
              <w:spacing w:before="2"/>
              <w:ind w:left="107"/>
              <w:rPr>
                <w:rFonts w:ascii="Times New Roman" w:eastAsia="Times New Roman" w:hAnsi="Times New Roman" w:cs="Times New Roman"/>
                <w:sz w:val="26"/>
              </w:rPr>
            </w:pPr>
            <w:r w:rsidRPr="007D1C4D">
              <w:rPr>
                <w:rFonts w:ascii="Times New Roman" w:eastAsia="Times New Roman" w:hAnsi="Times New Roman" w:cs="Times New Roman"/>
                <w:sz w:val="26"/>
              </w:rPr>
              <w:t>Шеран</w:t>
            </w:r>
          </w:p>
          <w:p w:rsidR="007D1C4D" w:rsidRPr="007D1C4D" w:rsidRDefault="007D1C4D" w:rsidP="007D1C4D">
            <w:pPr>
              <w:spacing w:before="3" w:line="340" w:lineRule="atLeast"/>
              <w:ind w:left="107"/>
              <w:rPr>
                <w:rFonts w:ascii="Times New Roman" w:eastAsia="Times New Roman" w:hAnsi="Times New Roman" w:cs="Times New Roman"/>
                <w:sz w:val="26"/>
              </w:rPr>
            </w:pPr>
            <w:r w:rsidRPr="007D1C4D">
              <w:rPr>
                <w:rFonts w:ascii="Times New Roman" w:eastAsia="Times New Roman" w:hAnsi="Times New Roman" w:cs="Times New Roman"/>
                <w:w w:val="95"/>
                <w:sz w:val="26"/>
              </w:rPr>
              <w:t>стандартизированни</w:t>
            </w:r>
            <w:r w:rsidRPr="007D1C4D">
              <w:rPr>
                <w:rFonts w:ascii="Times New Roman" w:eastAsia="Times New Roman" w:hAnsi="Times New Roman" w:cs="Times New Roman"/>
                <w:spacing w:val="1"/>
                <w:w w:val="95"/>
                <w:sz w:val="26"/>
              </w:rPr>
              <w:t xml:space="preserve"> </w:t>
            </w:r>
            <w:r w:rsidRPr="007D1C4D">
              <w:rPr>
                <w:rFonts w:ascii="Times New Roman" w:eastAsia="Times New Roman" w:hAnsi="Times New Roman" w:cs="Times New Roman"/>
                <w:sz w:val="26"/>
              </w:rPr>
              <w:t>талламан</w:t>
            </w:r>
            <w:r w:rsidRPr="007D1C4D">
              <w:rPr>
                <w:rFonts w:ascii="Times New Roman" w:eastAsia="Times New Roman" w:hAnsi="Times New Roman" w:cs="Times New Roman"/>
                <w:spacing w:val="-2"/>
                <w:sz w:val="26"/>
              </w:rPr>
              <w:t xml:space="preserve"> </w:t>
            </w:r>
            <w:r w:rsidRPr="007D1C4D">
              <w:rPr>
                <w:rFonts w:ascii="Times New Roman" w:eastAsia="Times New Roman" w:hAnsi="Times New Roman" w:cs="Times New Roman"/>
                <w:sz w:val="26"/>
              </w:rPr>
              <w:t>белхаш</w:t>
            </w:r>
          </w:p>
        </w:tc>
        <w:tc>
          <w:tcPr>
            <w:tcW w:w="1665" w:type="dxa"/>
          </w:tcPr>
          <w:p w:rsidR="007D1C4D" w:rsidRPr="007D1C4D" w:rsidRDefault="007D1C4D" w:rsidP="007D1C4D">
            <w:pPr>
              <w:rPr>
                <w:rFonts w:ascii="Times New Roman" w:eastAsia="Times New Roman" w:hAnsi="Times New Roman" w:cs="Times New Roman"/>
                <w:sz w:val="24"/>
              </w:rPr>
            </w:pPr>
          </w:p>
        </w:tc>
        <w:tc>
          <w:tcPr>
            <w:tcW w:w="1663" w:type="dxa"/>
          </w:tcPr>
          <w:p w:rsidR="007D1C4D" w:rsidRPr="007D1C4D" w:rsidRDefault="007D1C4D" w:rsidP="007D1C4D">
            <w:pPr>
              <w:spacing w:before="2"/>
              <w:ind w:right="401"/>
              <w:jc w:val="right"/>
              <w:rPr>
                <w:rFonts w:ascii="Times New Roman" w:eastAsia="Times New Roman" w:hAnsi="Times New Roman" w:cs="Times New Roman"/>
                <w:sz w:val="26"/>
              </w:rPr>
            </w:pPr>
            <w:r w:rsidRPr="007D1C4D">
              <w:rPr>
                <w:rFonts w:ascii="Times New Roman" w:eastAsia="Times New Roman" w:hAnsi="Times New Roman" w:cs="Times New Roman"/>
                <w:w w:val="99"/>
                <w:sz w:val="26"/>
              </w:rPr>
              <w:t>1</w:t>
            </w:r>
          </w:p>
        </w:tc>
        <w:tc>
          <w:tcPr>
            <w:tcW w:w="1666" w:type="dxa"/>
          </w:tcPr>
          <w:p w:rsidR="007D1C4D" w:rsidRPr="007D1C4D" w:rsidRDefault="007D1C4D" w:rsidP="007D1C4D">
            <w:pPr>
              <w:spacing w:before="2"/>
              <w:ind w:right="401"/>
              <w:jc w:val="right"/>
              <w:rPr>
                <w:rFonts w:ascii="Times New Roman" w:eastAsia="Times New Roman" w:hAnsi="Times New Roman" w:cs="Times New Roman"/>
                <w:sz w:val="26"/>
              </w:rPr>
            </w:pPr>
            <w:r w:rsidRPr="007D1C4D">
              <w:rPr>
                <w:rFonts w:ascii="Times New Roman" w:eastAsia="Times New Roman" w:hAnsi="Times New Roman" w:cs="Times New Roman"/>
                <w:w w:val="99"/>
                <w:sz w:val="26"/>
              </w:rPr>
              <w:t>1</w:t>
            </w:r>
          </w:p>
        </w:tc>
        <w:tc>
          <w:tcPr>
            <w:tcW w:w="1665" w:type="dxa"/>
          </w:tcPr>
          <w:p w:rsidR="007D1C4D" w:rsidRPr="007D1C4D" w:rsidRDefault="007D1C4D" w:rsidP="007D1C4D">
            <w:pPr>
              <w:spacing w:before="2"/>
              <w:ind w:right="401"/>
              <w:jc w:val="right"/>
              <w:rPr>
                <w:rFonts w:ascii="Times New Roman" w:eastAsia="Times New Roman" w:hAnsi="Times New Roman" w:cs="Times New Roman"/>
                <w:sz w:val="26"/>
              </w:rPr>
            </w:pPr>
            <w:r w:rsidRPr="007D1C4D">
              <w:rPr>
                <w:rFonts w:ascii="Times New Roman" w:eastAsia="Times New Roman" w:hAnsi="Times New Roman" w:cs="Times New Roman"/>
                <w:w w:val="99"/>
                <w:sz w:val="26"/>
              </w:rPr>
              <w:t>1</w:t>
            </w:r>
          </w:p>
        </w:tc>
      </w:tr>
      <w:tr w:rsidR="007D1C4D" w:rsidRPr="007D1C4D" w:rsidTr="00EF0B46">
        <w:trPr>
          <w:trHeight w:val="688"/>
        </w:trPr>
        <w:tc>
          <w:tcPr>
            <w:tcW w:w="3017" w:type="dxa"/>
          </w:tcPr>
          <w:p w:rsidR="007D1C4D" w:rsidRPr="007D1C4D" w:rsidRDefault="007D1C4D" w:rsidP="007D1C4D">
            <w:pPr>
              <w:spacing w:before="2"/>
              <w:ind w:left="107"/>
              <w:rPr>
                <w:rFonts w:ascii="Times New Roman" w:eastAsia="Times New Roman" w:hAnsi="Times New Roman" w:cs="Times New Roman"/>
                <w:sz w:val="26"/>
              </w:rPr>
            </w:pPr>
            <w:r w:rsidRPr="007D1C4D">
              <w:rPr>
                <w:rFonts w:ascii="Times New Roman" w:eastAsia="Times New Roman" w:hAnsi="Times New Roman" w:cs="Times New Roman"/>
                <w:sz w:val="26"/>
              </w:rPr>
              <w:t>Литературни</w:t>
            </w:r>
          </w:p>
          <w:p w:rsidR="007D1C4D" w:rsidRPr="007D1C4D" w:rsidRDefault="007D1C4D" w:rsidP="007D1C4D">
            <w:pPr>
              <w:spacing w:before="44"/>
              <w:ind w:left="107"/>
              <w:rPr>
                <w:rFonts w:ascii="Times New Roman" w:eastAsia="Times New Roman" w:hAnsi="Times New Roman" w:cs="Times New Roman"/>
                <w:sz w:val="26"/>
              </w:rPr>
            </w:pPr>
            <w:r w:rsidRPr="007D1C4D">
              <w:rPr>
                <w:rFonts w:ascii="Times New Roman" w:eastAsia="Times New Roman" w:hAnsi="Times New Roman" w:cs="Times New Roman"/>
                <w:sz w:val="26"/>
              </w:rPr>
              <w:t>йешарехула</w:t>
            </w:r>
            <w:r w:rsidRPr="007D1C4D">
              <w:rPr>
                <w:rFonts w:ascii="Times New Roman" w:eastAsia="Times New Roman" w:hAnsi="Times New Roman" w:cs="Times New Roman"/>
                <w:spacing w:val="-3"/>
                <w:sz w:val="26"/>
              </w:rPr>
              <w:t xml:space="preserve"> </w:t>
            </w:r>
            <w:r w:rsidRPr="007D1C4D">
              <w:rPr>
                <w:rFonts w:ascii="Times New Roman" w:eastAsia="Times New Roman" w:hAnsi="Times New Roman" w:cs="Times New Roman"/>
                <w:sz w:val="26"/>
              </w:rPr>
              <w:t>дерриге</w:t>
            </w:r>
            <w:r w:rsidRPr="007D1C4D">
              <w:rPr>
                <w:rFonts w:ascii="Times New Roman" w:eastAsia="Times New Roman" w:hAnsi="Times New Roman" w:cs="Times New Roman"/>
                <w:spacing w:val="-3"/>
                <w:sz w:val="26"/>
              </w:rPr>
              <w:t xml:space="preserve"> </w:t>
            </w:r>
            <w:r w:rsidRPr="007D1C4D">
              <w:rPr>
                <w:rFonts w:ascii="Times New Roman" w:eastAsia="Times New Roman" w:hAnsi="Times New Roman" w:cs="Times New Roman"/>
                <w:sz w:val="26"/>
              </w:rPr>
              <w:t>а</w:t>
            </w:r>
          </w:p>
        </w:tc>
        <w:tc>
          <w:tcPr>
            <w:tcW w:w="1665" w:type="dxa"/>
          </w:tcPr>
          <w:p w:rsidR="007D1C4D" w:rsidRPr="007D1C4D" w:rsidRDefault="007D1C4D" w:rsidP="007D1C4D">
            <w:pPr>
              <w:spacing w:before="2"/>
              <w:ind w:right="402"/>
              <w:jc w:val="right"/>
              <w:rPr>
                <w:rFonts w:ascii="Times New Roman" w:eastAsia="Times New Roman" w:hAnsi="Times New Roman" w:cs="Times New Roman"/>
                <w:sz w:val="26"/>
              </w:rPr>
            </w:pPr>
            <w:r w:rsidRPr="007D1C4D">
              <w:rPr>
                <w:rFonts w:ascii="Times New Roman" w:eastAsia="Times New Roman" w:hAnsi="Times New Roman" w:cs="Times New Roman"/>
                <w:w w:val="99"/>
                <w:sz w:val="26"/>
              </w:rPr>
              <w:t>2</w:t>
            </w:r>
          </w:p>
        </w:tc>
        <w:tc>
          <w:tcPr>
            <w:tcW w:w="1663" w:type="dxa"/>
          </w:tcPr>
          <w:p w:rsidR="007D1C4D" w:rsidRPr="007D1C4D" w:rsidRDefault="007D1C4D" w:rsidP="007D1C4D">
            <w:pPr>
              <w:spacing w:before="2"/>
              <w:ind w:right="401"/>
              <w:jc w:val="right"/>
              <w:rPr>
                <w:rFonts w:ascii="Times New Roman" w:eastAsia="Times New Roman" w:hAnsi="Times New Roman" w:cs="Times New Roman"/>
                <w:sz w:val="26"/>
              </w:rPr>
            </w:pPr>
            <w:r w:rsidRPr="007D1C4D">
              <w:rPr>
                <w:rFonts w:ascii="Times New Roman" w:eastAsia="Times New Roman" w:hAnsi="Times New Roman" w:cs="Times New Roman"/>
                <w:w w:val="99"/>
                <w:sz w:val="26"/>
              </w:rPr>
              <w:t>7</w:t>
            </w:r>
          </w:p>
        </w:tc>
        <w:tc>
          <w:tcPr>
            <w:tcW w:w="1666" w:type="dxa"/>
          </w:tcPr>
          <w:p w:rsidR="007D1C4D" w:rsidRPr="007D1C4D" w:rsidRDefault="007D1C4D" w:rsidP="007D1C4D">
            <w:pPr>
              <w:spacing w:before="2"/>
              <w:ind w:left="1057"/>
              <w:rPr>
                <w:rFonts w:ascii="Times New Roman" w:eastAsia="Times New Roman" w:hAnsi="Times New Roman" w:cs="Times New Roman"/>
                <w:sz w:val="26"/>
              </w:rPr>
            </w:pPr>
            <w:r w:rsidRPr="007D1C4D">
              <w:rPr>
                <w:rFonts w:ascii="Times New Roman" w:eastAsia="Times New Roman" w:hAnsi="Times New Roman" w:cs="Times New Roman"/>
                <w:sz w:val="26"/>
              </w:rPr>
              <w:t>10</w:t>
            </w:r>
          </w:p>
        </w:tc>
        <w:tc>
          <w:tcPr>
            <w:tcW w:w="1665" w:type="dxa"/>
          </w:tcPr>
          <w:p w:rsidR="007D1C4D" w:rsidRPr="007D1C4D" w:rsidRDefault="007D1C4D" w:rsidP="007D1C4D">
            <w:pPr>
              <w:spacing w:before="2"/>
              <w:ind w:left="1057"/>
              <w:rPr>
                <w:rFonts w:ascii="Times New Roman" w:eastAsia="Times New Roman" w:hAnsi="Times New Roman" w:cs="Times New Roman"/>
                <w:sz w:val="26"/>
              </w:rPr>
            </w:pPr>
            <w:r w:rsidRPr="007D1C4D">
              <w:rPr>
                <w:rFonts w:ascii="Times New Roman" w:eastAsia="Times New Roman" w:hAnsi="Times New Roman" w:cs="Times New Roman"/>
                <w:sz w:val="26"/>
              </w:rPr>
              <w:t>10</w:t>
            </w:r>
          </w:p>
        </w:tc>
      </w:tr>
    </w:tbl>
    <w:p w:rsidR="007D1C4D" w:rsidRPr="007D1C4D" w:rsidRDefault="007D1C4D" w:rsidP="007D1C4D">
      <w:pPr>
        <w:widowControl w:val="0"/>
        <w:autoSpaceDE w:val="0"/>
        <w:autoSpaceDN w:val="0"/>
        <w:spacing w:before="2" w:after="0" w:line="240" w:lineRule="auto"/>
        <w:rPr>
          <w:rFonts w:ascii="Times New Roman" w:eastAsia="Times New Roman" w:hAnsi="Times New Roman" w:cs="Times New Roman"/>
          <w:sz w:val="30"/>
          <w:szCs w:val="26"/>
        </w:rPr>
      </w:pPr>
    </w:p>
    <w:p w:rsidR="007D1C4D" w:rsidRPr="007D1C4D" w:rsidRDefault="007D1C4D" w:rsidP="007D1C4D">
      <w:pPr>
        <w:widowControl w:val="0"/>
        <w:autoSpaceDE w:val="0"/>
        <w:autoSpaceDN w:val="0"/>
        <w:spacing w:after="0" w:line="240" w:lineRule="auto"/>
        <w:ind w:left="782"/>
        <w:outlineLvl w:val="1"/>
        <w:rPr>
          <w:rFonts w:ascii="Times New Roman" w:eastAsia="Times New Roman" w:hAnsi="Times New Roman" w:cs="Times New Roman"/>
          <w:b/>
          <w:bCs/>
          <w:sz w:val="26"/>
          <w:szCs w:val="26"/>
        </w:rPr>
      </w:pPr>
      <w:r w:rsidRPr="007D1C4D">
        <w:rPr>
          <w:rFonts w:ascii="Times New Roman" w:eastAsia="Times New Roman" w:hAnsi="Times New Roman" w:cs="Times New Roman"/>
          <w:b/>
          <w:bCs/>
          <w:sz w:val="26"/>
          <w:szCs w:val="26"/>
        </w:rPr>
        <w:t>Йуххедиллар</w:t>
      </w:r>
      <w:r w:rsidRPr="007D1C4D">
        <w:rPr>
          <w:rFonts w:ascii="Times New Roman" w:eastAsia="Times New Roman" w:hAnsi="Times New Roman" w:cs="Times New Roman"/>
          <w:b/>
          <w:bCs/>
          <w:spacing w:val="26"/>
          <w:sz w:val="26"/>
          <w:szCs w:val="26"/>
        </w:rPr>
        <w:t xml:space="preserve"> </w:t>
      </w:r>
      <w:r w:rsidRPr="007D1C4D">
        <w:rPr>
          <w:rFonts w:ascii="Times New Roman" w:eastAsia="Times New Roman" w:hAnsi="Times New Roman" w:cs="Times New Roman"/>
          <w:b/>
          <w:bCs/>
          <w:sz w:val="26"/>
          <w:szCs w:val="26"/>
        </w:rPr>
        <w:t>1</w:t>
      </w:r>
    </w:p>
    <w:p w:rsidR="007D1C4D" w:rsidRPr="007D1C4D" w:rsidRDefault="007D1C4D" w:rsidP="007D1C4D">
      <w:pPr>
        <w:widowControl w:val="0"/>
        <w:autoSpaceDE w:val="0"/>
        <w:autoSpaceDN w:val="0"/>
        <w:spacing w:before="148" w:after="0" w:line="360" w:lineRule="auto"/>
        <w:ind w:left="782" w:right="5760"/>
        <w:rPr>
          <w:rFonts w:ascii="Times New Roman" w:eastAsia="Times New Roman" w:hAnsi="Times New Roman" w:cs="Times New Roman"/>
          <w:b/>
          <w:sz w:val="26"/>
        </w:rPr>
      </w:pPr>
      <w:r w:rsidRPr="007D1C4D">
        <w:rPr>
          <w:rFonts w:ascii="Times New Roman" w:eastAsia="Times New Roman" w:hAnsi="Times New Roman" w:cs="Times New Roman"/>
          <w:b/>
          <w:sz w:val="26"/>
        </w:rPr>
        <w:t>Ӏаморан-методически</w:t>
      </w:r>
      <w:r w:rsidRPr="007D1C4D">
        <w:rPr>
          <w:rFonts w:ascii="Times New Roman" w:eastAsia="Times New Roman" w:hAnsi="Times New Roman" w:cs="Times New Roman"/>
          <w:b/>
          <w:spacing w:val="12"/>
          <w:sz w:val="26"/>
        </w:rPr>
        <w:t xml:space="preserve"> </w:t>
      </w:r>
      <w:r w:rsidRPr="007D1C4D">
        <w:rPr>
          <w:rFonts w:ascii="Times New Roman" w:eastAsia="Times New Roman" w:hAnsi="Times New Roman" w:cs="Times New Roman"/>
          <w:b/>
          <w:sz w:val="26"/>
        </w:rPr>
        <w:t>кхачойар</w:t>
      </w:r>
      <w:r w:rsidRPr="007D1C4D">
        <w:rPr>
          <w:rFonts w:ascii="Times New Roman" w:eastAsia="Times New Roman" w:hAnsi="Times New Roman" w:cs="Times New Roman"/>
          <w:b/>
          <w:spacing w:val="-62"/>
          <w:sz w:val="26"/>
        </w:rPr>
        <w:t xml:space="preserve"> </w:t>
      </w:r>
      <w:r w:rsidRPr="007D1C4D">
        <w:rPr>
          <w:rFonts w:ascii="Times New Roman" w:eastAsia="Times New Roman" w:hAnsi="Times New Roman" w:cs="Times New Roman"/>
          <w:b/>
          <w:sz w:val="26"/>
        </w:rPr>
        <w:t>Ӏаморан-методически</w:t>
      </w:r>
      <w:r w:rsidRPr="007D1C4D">
        <w:rPr>
          <w:rFonts w:ascii="Times New Roman" w:eastAsia="Times New Roman" w:hAnsi="Times New Roman" w:cs="Times New Roman"/>
          <w:b/>
          <w:spacing w:val="42"/>
          <w:sz w:val="26"/>
        </w:rPr>
        <w:t xml:space="preserve"> </w:t>
      </w:r>
      <w:r w:rsidRPr="007D1C4D">
        <w:rPr>
          <w:rFonts w:ascii="Times New Roman" w:eastAsia="Times New Roman" w:hAnsi="Times New Roman" w:cs="Times New Roman"/>
          <w:b/>
          <w:sz w:val="26"/>
        </w:rPr>
        <w:t>пособиш</w:t>
      </w:r>
    </w:p>
    <w:p w:rsidR="007D1C4D" w:rsidRPr="007D1C4D" w:rsidRDefault="007D1C4D" w:rsidP="007D1C4D">
      <w:pPr>
        <w:widowControl w:val="0"/>
        <w:autoSpaceDE w:val="0"/>
        <w:autoSpaceDN w:val="0"/>
        <w:spacing w:before="1" w:after="0" w:line="240" w:lineRule="auto"/>
        <w:ind w:left="782"/>
        <w:rPr>
          <w:rFonts w:ascii="Times New Roman" w:eastAsia="Times New Roman" w:hAnsi="Times New Roman" w:cs="Times New Roman"/>
          <w:sz w:val="26"/>
          <w:szCs w:val="26"/>
        </w:rPr>
      </w:pPr>
      <w:r w:rsidRPr="007D1C4D">
        <w:rPr>
          <w:rFonts w:ascii="Times New Roman" w:eastAsia="Times New Roman" w:hAnsi="Times New Roman" w:cs="Times New Roman"/>
          <w:sz w:val="26"/>
          <w:szCs w:val="26"/>
        </w:rPr>
        <w:t>Ӏ.</w:t>
      </w:r>
      <w:r w:rsidRPr="007D1C4D">
        <w:rPr>
          <w:rFonts w:ascii="Times New Roman" w:eastAsia="Times New Roman" w:hAnsi="Times New Roman" w:cs="Times New Roman"/>
          <w:spacing w:val="22"/>
          <w:sz w:val="26"/>
          <w:szCs w:val="26"/>
        </w:rPr>
        <w:t xml:space="preserve"> </w:t>
      </w:r>
      <w:r w:rsidRPr="007D1C4D">
        <w:rPr>
          <w:rFonts w:ascii="Times New Roman" w:eastAsia="Times New Roman" w:hAnsi="Times New Roman" w:cs="Times New Roman"/>
          <w:sz w:val="26"/>
          <w:szCs w:val="26"/>
        </w:rPr>
        <w:t>Дешаран</w:t>
      </w:r>
      <w:r w:rsidRPr="007D1C4D">
        <w:rPr>
          <w:rFonts w:ascii="Times New Roman" w:eastAsia="Times New Roman" w:hAnsi="Times New Roman" w:cs="Times New Roman"/>
          <w:spacing w:val="20"/>
          <w:sz w:val="26"/>
          <w:szCs w:val="26"/>
        </w:rPr>
        <w:t xml:space="preserve"> </w:t>
      </w:r>
      <w:r w:rsidRPr="007D1C4D">
        <w:rPr>
          <w:rFonts w:ascii="Times New Roman" w:eastAsia="Times New Roman" w:hAnsi="Times New Roman" w:cs="Times New Roman"/>
          <w:sz w:val="26"/>
          <w:szCs w:val="26"/>
        </w:rPr>
        <w:t>книжка.</w:t>
      </w:r>
      <w:r w:rsidRPr="007D1C4D">
        <w:rPr>
          <w:rFonts w:ascii="Times New Roman" w:eastAsia="Times New Roman" w:hAnsi="Times New Roman" w:cs="Times New Roman"/>
          <w:spacing w:val="24"/>
          <w:sz w:val="26"/>
          <w:szCs w:val="26"/>
        </w:rPr>
        <w:t xml:space="preserve"> </w:t>
      </w:r>
      <w:r w:rsidRPr="007D1C4D">
        <w:rPr>
          <w:rFonts w:ascii="Times New Roman" w:eastAsia="Times New Roman" w:hAnsi="Times New Roman" w:cs="Times New Roman"/>
          <w:sz w:val="26"/>
          <w:szCs w:val="26"/>
        </w:rPr>
        <w:t>Белхан</w:t>
      </w:r>
      <w:r w:rsidRPr="007D1C4D">
        <w:rPr>
          <w:rFonts w:ascii="Times New Roman" w:eastAsia="Times New Roman" w:hAnsi="Times New Roman" w:cs="Times New Roman"/>
          <w:spacing w:val="20"/>
          <w:sz w:val="26"/>
          <w:szCs w:val="26"/>
        </w:rPr>
        <w:t xml:space="preserve"> </w:t>
      </w:r>
      <w:r w:rsidRPr="007D1C4D">
        <w:rPr>
          <w:rFonts w:ascii="Times New Roman" w:eastAsia="Times New Roman" w:hAnsi="Times New Roman" w:cs="Times New Roman"/>
          <w:sz w:val="26"/>
          <w:szCs w:val="26"/>
        </w:rPr>
        <w:t>тептар.</w:t>
      </w:r>
      <w:r w:rsidRPr="007D1C4D">
        <w:rPr>
          <w:rFonts w:ascii="Times New Roman" w:eastAsia="Times New Roman" w:hAnsi="Times New Roman" w:cs="Times New Roman"/>
          <w:spacing w:val="41"/>
          <w:sz w:val="26"/>
          <w:szCs w:val="26"/>
        </w:rPr>
        <w:t xml:space="preserve"> </w:t>
      </w:r>
      <w:r w:rsidRPr="007D1C4D">
        <w:rPr>
          <w:rFonts w:ascii="Times New Roman" w:eastAsia="Times New Roman" w:hAnsi="Times New Roman" w:cs="Times New Roman"/>
          <w:sz w:val="26"/>
          <w:szCs w:val="26"/>
        </w:rPr>
        <w:t>1-ра</w:t>
      </w:r>
      <w:r w:rsidRPr="007D1C4D">
        <w:rPr>
          <w:rFonts w:ascii="Times New Roman" w:eastAsia="Times New Roman" w:hAnsi="Times New Roman" w:cs="Times New Roman"/>
          <w:spacing w:val="20"/>
          <w:sz w:val="26"/>
          <w:szCs w:val="26"/>
        </w:rPr>
        <w:t xml:space="preserve"> </w:t>
      </w:r>
      <w:r w:rsidRPr="007D1C4D">
        <w:rPr>
          <w:rFonts w:ascii="Times New Roman" w:eastAsia="Times New Roman" w:hAnsi="Times New Roman" w:cs="Times New Roman"/>
          <w:sz w:val="26"/>
          <w:szCs w:val="26"/>
        </w:rPr>
        <w:t>класс.</w:t>
      </w:r>
    </w:p>
    <w:p w:rsidR="007D1C4D" w:rsidRPr="007D1C4D" w:rsidRDefault="007D1C4D" w:rsidP="007D1C4D">
      <w:pPr>
        <w:widowControl w:val="0"/>
        <w:numPr>
          <w:ilvl w:val="0"/>
          <w:numId w:val="8"/>
        </w:numPr>
        <w:tabs>
          <w:tab w:val="left" w:pos="1056"/>
        </w:tabs>
        <w:autoSpaceDE w:val="0"/>
        <w:autoSpaceDN w:val="0"/>
        <w:spacing w:before="150" w:after="0" w:line="240" w:lineRule="auto"/>
        <w:rPr>
          <w:rFonts w:ascii="Times New Roman" w:eastAsia="Times New Roman" w:hAnsi="Times New Roman" w:cs="Times New Roman"/>
          <w:sz w:val="26"/>
        </w:rPr>
      </w:pPr>
      <w:r w:rsidRPr="007D1C4D">
        <w:rPr>
          <w:rFonts w:ascii="Times New Roman" w:eastAsia="Times New Roman" w:hAnsi="Times New Roman" w:cs="Times New Roman"/>
          <w:sz w:val="26"/>
        </w:rPr>
        <w:t>Дешаран</w:t>
      </w:r>
      <w:r w:rsidRPr="007D1C4D">
        <w:rPr>
          <w:rFonts w:ascii="Times New Roman" w:eastAsia="Times New Roman" w:hAnsi="Times New Roman" w:cs="Times New Roman"/>
          <w:spacing w:val="29"/>
          <w:sz w:val="26"/>
        </w:rPr>
        <w:t xml:space="preserve"> </w:t>
      </w:r>
      <w:r w:rsidRPr="007D1C4D">
        <w:rPr>
          <w:rFonts w:ascii="Times New Roman" w:eastAsia="Times New Roman" w:hAnsi="Times New Roman" w:cs="Times New Roman"/>
          <w:sz w:val="26"/>
        </w:rPr>
        <w:t>книжка.</w:t>
      </w:r>
      <w:r w:rsidRPr="007D1C4D">
        <w:rPr>
          <w:rFonts w:ascii="Times New Roman" w:eastAsia="Times New Roman" w:hAnsi="Times New Roman" w:cs="Times New Roman"/>
          <w:spacing w:val="29"/>
          <w:sz w:val="26"/>
        </w:rPr>
        <w:t xml:space="preserve"> </w:t>
      </w:r>
      <w:r w:rsidRPr="007D1C4D">
        <w:rPr>
          <w:rFonts w:ascii="Times New Roman" w:eastAsia="Times New Roman" w:hAnsi="Times New Roman" w:cs="Times New Roman"/>
          <w:sz w:val="26"/>
        </w:rPr>
        <w:t>Белхан</w:t>
      </w:r>
      <w:r w:rsidRPr="007D1C4D">
        <w:rPr>
          <w:rFonts w:ascii="Times New Roman" w:eastAsia="Times New Roman" w:hAnsi="Times New Roman" w:cs="Times New Roman"/>
          <w:spacing w:val="30"/>
          <w:sz w:val="26"/>
        </w:rPr>
        <w:t xml:space="preserve"> </w:t>
      </w:r>
      <w:r w:rsidRPr="007D1C4D">
        <w:rPr>
          <w:rFonts w:ascii="Times New Roman" w:eastAsia="Times New Roman" w:hAnsi="Times New Roman" w:cs="Times New Roman"/>
          <w:sz w:val="26"/>
        </w:rPr>
        <w:t>тептар.</w:t>
      </w:r>
      <w:r w:rsidRPr="007D1C4D">
        <w:rPr>
          <w:rFonts w:ascii="Times New Roman" w:eastAsia="Times New Roman" w:hAnsi="Times New Roman" w:cs="Times New Roman"/>
          <w:spacing w:val="32"/>
          <w:sz w:val="26"/>
        </w:rPr>
        <w:t xml:space="preserve"> </w:t>
      </w:r>
      <w:r w:rsidRPr="007D1C4D">
        <w:rPr>
          <w:rFonts w:ascii="Times New Roman" w:eastAsia="Times New Roman" w:hAnsi="Times New Roman" w:cs="Times New Roman"/>
          <w:sz w:val="26"/>
        </w:rPr>
        <w:t>2-гӀа</w:t>
      </w:r>
      <w:r w:rsidRPr="007D1C4D">
        <w:rPr>
          <w:rFonts w:ascii="Times New Roman" w:eastAsia="Times New Roman" w:hAnsi="Times New Roman" w:cs="Times New Roman"/>
          <w:spacing w:val="30"/>
          <w:sz w:val="26"/>
        </w:rPr>
        <w:t xml:space="preserve"> </w:t>
      </w:r>
      <w:r w:rsidRPr="007D1C4D">
        <w:rPr>
          <w:rFonts w:ascii="Times New Roman" w:eastAsia="Times New Roman" w:hAnsi="Times New Roman" w:cs="Times New Roman"/>
          <w:sz w:val="26"/>
        </w:rPr>
        <w:t>класс.</w:t>
      </w:r>
    </w:p>
    <w:p w:rsidR="007D1C4D" w:rsidRPr="007D1C4D" w:rsidRDefault="007D1C4D" w:rsidP="007D1C4D">
      <w:pPr>
        <w:widowControl w:val="0"/>
        <w:numPr>
          <w:ilvl w:val="0"/>
          <w:numId w:val="8"/>
        </w:numPr>
        <w:tabs>
          <w:tab w:val="left" w:pos="1056"/>
        </w:tabs>
        <w:autoSpaceDE w:val="0"/>
        <w:autoSpaceDN w:val="0"/>
        <w:spacing w:before="150" w:after="0" w:line="240" w:lineRule="auto"/>
        <w:rPr>
          <w:rFonts w:ascii="Times New Roman" w:eastAsia="Times New Roman" w:hAnsi="Times New Roman" w:cs="Times New Roman"/>
          <w:sz w:val="26"/>
        </w:rPr>
      </w:pPr>
      <w:r w:rsidRPr="007D1C4D">
        <w:rPr>
          <w:rFonts w:ascii="Times New Roman" w:eastAsia="Times New Roman" w:hAnsi="Times New Roman" w:cs="Times New Roman"/>
          <w:sz w:val="26"/>
        </w:rPr>
        <w:t>Дешаран</w:t>
      </w:r>
      <w:r w:rsidRPr="007D1C4D">
        <w:rPr>
          <w:rFonts w:ascii="Times New Roman" w:eastAsia="Times New Roman" w:hAnsi="Times New Roman" w:cs="Times New Roman"/>
          <w:spacing w:val="29"/>
          <w:sz w:val="26"/>
        </w:rPr>
        <w:t xml:space="preserve"> </w:t>
      </w:r>
      <w:r w:rsidRPr="007D1C4D">
        <w:rPr>
          <w:rFonts w:ascii="Times New Roman" w:eastAsia="Times New Roman" w:hAnsi="Times New Roman" w:cs="Times New Roman"/>
          <w:sz w:val="26"/>
        </w:rPr>
        <w:t>книжка.</w:t>
      </w:r>
      <w:r w:rsidRPr="007D1C4D">
        <w:rPr>
          <w:rFonts w:ascii="Times New Roman" w:eastAsia="Times New Roman" w:hAnsi="Times New Roman" w:cs="Times New Roman"/>
          <w:spacing w:val="29"/>
          <w:sz w:val="26"/>
        </w:rPr>
        <w:t xml:space="preserve"> </w:t>
      </w:r>
      <w:r w:rsidRPr="007D1C4D">
        <w:rPr>
          <w:rFonts w:ascii="Times New Roman" w:eastAsia="Times New Roman" w:hAnsi="Times New Roman" w:cs="Times New Roman"/>
          <w:sz w:val="26"/>
        </w:rPr>
        <w:t>Белхан</w:t>
      </w:r>
      <w:r w:rsidRPr="007D1C4D">
        <w:rPr>
          <w:rFonts w:ascii="Times New Roman" w:eastAsia="Times New Roman" w:hAnsi="Times New Roman" w:cs="Times New Roman"/>
          <w:spacing w:val="30"/>
          <w:sz w:val="26"/>
        </w:rPr>
        <w:t xml:space="preserve"> </w:t>
      </w:r>
      <w:r w:rsidRPr="007D1C4D">
        <w:rPr>
          <w:rFonts w:ascii="Times New Roman" w:eastAsia="Times New Roman" w:hAnsi="Times New Roman" w:cs="Times New Roman"/>
          <w:sz w:val="26"/>
        </w:rPr>
        <w:t>тептар.</w:t>
      </w:r>
      <w:r w:rsidRPr="007D1C4D">
        <w:rPr>
          <w:rFonts w:ascii="Times New Roman" w:eastAsia="Times New Roman" w:hAnsi="Times New Roman" w:cs="Times New Roman"/>
          <w:spacing w:val="32"/>
          <w:sz w:val="26"/>
        </w:rPr>
        <w:t xml:space="preserve"> </w:t>
      </w:r>
      <w:r w:rsidRPr="007D1C4D">
        <w:rPr>
          <w:rFonts w:ascii="Times New Roman" w:eastAsia="Times New Roman" w:hAnsi="Times New Roman" w:cs="Times New Roman"/>
          <w:sz w:val="26"/>
        </w:rPr>
        <w:t>3-гӀа</w:t>
      </w:r>
      <w:r w:rsidRPr="007D1C4D">
        <w:rPr>
          <w:rFonts w:ascii="Times New Roman" w:eastAsia="Times New Roman" w:hAnsi="Times New Roman" w:cs="Times New Roman"/>
          <w:spacing w:val="30"/>
          <w:sz w:val="26"/>
        </w:rPr>
        <w:t xml:space="preserve"> </w:t>
      </w:r>
      <w:r w:rsidRPr="007D1C4D">
        <w:rPr>
          <w:rFonts w:ascii="Times New Roman" w:eastAsia="Times New Roman" w:hAnsi="Times New Roman" w:cs="Times New Roman"/>
          <w:sz w:val="26"/>
        </w:rPr>
        <w:t>класс.</w:t>
      </w:r>
    </w:p>
    <w:p w:rsidR="007D1C4D" w:rsidRPr="007D1C4D" w:rsidRDefault="007D1C4D" w:rsidP="007D1C4D">
      <w:pPr>
        <w:widowControl w:val="0"/>
        <w:numPr>
          <w:ilvl w:val="0"/>
          <w:numId w:val="8"/>
        </w:numPr>
        <w:tabs>
          <w:tab w:val="left" w:pos="1056"/>
        </w:tabs>
        <w:autoSpaceDE w:val="0"/>
        <w:autoSpaceDN w:val="0"/>
        <w:spacing w:before="150" w:after="0" w:line="240" w:lineRule="auto"/>
        <w:rPr>
          <w:rFonts w:ascii="Times New Roman" w:eastAsia="Times New Roman" w:hAnsi="Times New Roman" w:cs="Times New Roman"/>
          <w:sz w:val="26"/>
        </w:rPr>
      </w:pPr>
      <w:r w:rsidRPr="007D1C4D">
        <w:rPr>
          <w:rFonts w:ascii="Times New Roman" w:eastAsia="Times New Roman" w:hAnsi="Times New Roman" w:cs="Times New Roman"/>
          <w:sz w:val="26"/>
        </w:rPr>
        <w:t>Дешаран</w:t>
      </w:r>
      <w:r w:rsidRPr="007D1C4D">
        <w:rPr>
          <w:rFonts w:ascii="Times New Roman" w:eastAsia="Times New Roman" w:hAnsi="Times New Roman" w:cs="Times New Roman"/>
          <w:spacing w:val="30"/>
          <w:sz w:val="26"/>
        </w:rPr>
        <w:t xml:space="preserve"> </w:t>
      </w:r>
      <w:r w:rsidRPr="007D1C4D">
        <w:rPr>
          <w:rFonts w:ascii="Times New Roman" w:eastAsia="Times New Roman" w:hAnsi="Times New Roman" w:cs="Times New Roman"/>
          <w:sz w:val="26"/>
        </w:rPr>
        <w:t>книжка.</w:t>
      </w:r>
      <w:r w:rsidRPr="007D1C4D">
        <w:rPr>
          <w:rFonts w:ascii="Times New Roman" w:eastAsia="Times New Roman" w:hAnsi="Times New Roman" w:cs="Times New Roman"/>
          <w:spacing w:val="28"/>
          <w:sz w:val="26"/>
        </w:rPr>
        <w:t xml:space="preserve"> </w:t>
      </w:r>
      <w:r w:rsidRPr="007D1C4D">
        <w:rPr>
          <w:rFonts w:ascii="Times New Roman" w:eastAsia="Times New Roman" w:hAnsi="Times New Roman" w:cs="Times New Roman"/>
          <w:sz w:val="26"/>
        </w:rPr>
        <w:t>Белхан</w:t>
      </w:r>
      <w:r w:rsidRPr="007D1C4D">
        <w:rPr>
          <w:rFonts w:ascii="Times New Roman" w:eastAsia="Times New Roman" w:hAnsi="Times New Roman" w:cs="Times New Roman"/>
          <w:spacing w:val="30"/>
          <w:sz w:val="26"/>
        </w:rPr>
        <w:t xml:space="preserve"> </w:t>
      </w:r>
      <w:r w:rsidRPr="007D1C4D">
        <w:rPr>
          <w:rFonts w:ascii="Times New Roman" w:eastAsia="Times New Roman" w:hAnsi="Times New Roman" w:cs="Times New Roman"/>
          <w:sz w:val="26"/>
        </w:rPr>
        <w:t>тептар.</w:t>
      </w:r>
      <w:r w:rsidRPr="007D1C4D">
        <w:rPr>
          <w:rFonts w:ascii="Times New Roman" w:eastAsia="Times New Roman" w:hAnsi="Times New Roman" w:cs="Times New Roman"/>
          <w:spacing w:val="33"/>
          <w:sz w:val="26"/>
        </w:rPr>
        <w:t xml:space="preserve"> </w:t>
      </w:r>
      <w:r w:rsidRPr="007D1C4D">
        <w:rPr>
          <w:rFonts w:ascii="Times New Roman" w:eastAsia="Times New Roman" w:hAnsi="Times New Roman" w:cs="Times New Roman"/>
          <w:sz w:val="26"/>
        </w:rPr>
        <w:t>4-гӀа</w:t>
      </w:r>
      <w:r w:rsidRPr="007D1C4D">
        <w:rPr>
          <w:rFonts w:ascii="Times New Roman" w:eastAsia="Times New Roman" w:hAnsi="Times New Roman" w:cs="Times New Roman"/>
          <w:spacing w:val="30"/>
          <w:sz w:val="26"/>
        </w:rPr>
        <w:t xml:space="preserve"> </w:t>
      </w:r>
      <w:r w:rsidRPr="007D1C4D">
        <w:rPr>
          <w:rFonts w:ascii="Times New Roman" w:eastAsia="Times New Roman" w:hAnsi="Times New Roman" w:cs="Times New Roman"/>
          <w:sz w:val="26"/>
        </w:rPr>
        <w:t>класс.</w:t>
      </w:r>
    </w:p>
    <w:p w:rsidR="007D1C4D" w:rsidRPr="007D1C4D" w:rsidRDefault="007D1C4D" w:rsidP="007D1C4D">
      <w:pPr>
        <w:widowControl w:val="0"/>
        <w:numPr>
          <w:ilvl w:val="0"/>
          <w:numId w:val="8"/>
        </w:numPr>
        <w:tabs>
          <w:tab w:val="left" w:pos="1230"/>
          <w:tab w:val="left" w:pos="1231"/>
          <w:tab w:val="left" w:pos="2297"/>
          <w:tab w:val="left" w:pos="3748"/>
          <w:tab w:val="left" w:pos="4188"/>
          <w:tab w:val="left" w:pos="5977"/>
          <w:tab w:val="left" w:pos="7404"/>
          <w:tab w:val="left" w:pos="7775"/>
          <w:tab w:val="left" w:pos="8800"/>
        </w:tabs>
        <w:autoSpaceDE w:val="0"/>
        <w:autoSpaceDN w:val="0"/>
        <w:spacing w:before="147" w:after="0" w:line="240" w:lineRule="auto"/>
        <w:ind w:left="1230" w:hanging="449"/>
        <w:rPr>
          <w:rFonts w:ascii="Times New Roman" w:eastAsia="Times New Roman" w:hAnsi="Times New Roman" w:cs="Times New Roman"/>
          <w:sz w:val="26"/>
        </w:rPr>
      </w:pPr>
      <w:r w:rsidRPr="007D1C4D">
        <w:rPr>
          <w:rFonts w:ascii="Times New Roman" w:eastAsia="Times New Roman" w:hAnsi="Times New Roman" w:cs="Times New Roman"/>
          <w:sz w:val="26"/>
        </w:rPr>
        <w:t>Берийн</w:t>
      </w:r>
      <w:r w:rsidRPr="007D1C4D">
        <w:rPr>
          <w:rFonts w:ascii="Times New Roman" w:eastAsia="Times New Roman" w:hAnsi="Times New Roman" w:cs="Times New Roman"/>
          <w:sz w:val="26"/>
        </w:rPr>
        <w:tab/>
        <w:t>бошмашна</w:t>
      </w:r>
      <w:r w:rsidRPr="007D1C4D">
        <w:rPr>
          <w:rFonts w:ascii="Times New Roman" w:eastAsia="Times New Roman" w:hAnsi="Times New Roman" w:cs="Times New Roman"/>
          <w:sz w:val="26"/>
        </w:rPr>
        <w:tab/>
        <w:t>а,</w:t>
      </w:r>
      <w:r w:rsidRPr="007D1C4D">
        <w:rPr>
          <w:rFonts w:ascii="Times New Roman" w:eastAsia="Times New Roman" w:hAnsi="Times New Roman" w:cs="Times New Roman"/>
          <w:sz w:val="26"/>
        </w:rPr>
        <w:tab/>
        <w:t>йуьхьанцарчу</w:t>
      </w:r>
      <w:r w:rsidRPr="007D1C4D">
        <w:rPr>
          <w:rFonts w:ascii="Times New Roman" w:eastAsia="Times New Roman" w:hAnsi="Times New Roman" w:cs="Times New Roman"/>
          <w:sz w:val="26"/>
        </w:rPr>
        <w:tab/>
        <w:t>классашна</w:t>
      </w:r>
      <w:r w:rsidRPr="007D1C4D">
        <w:rPr>
          <w:rFonts w:ascii="Times New Roman" w:eastAsia="Times New Roman" w:hAnsi="Times New Roman" w:cs="Times New Roman"/>
          <w:sz w:val="26"/>
        </w:rPr>
        <w:tab/>
        <w:t>а</w:t>
      </w:r>
      <w:r w:rsidRPr="007D1C4D">
        <w:rPr>
          <w:rFonts w:ascii="Times New Roman" w:eastAsia="Times New Roman" w:hAnsi="Times New Roman" w:cs="Times New Roman"/>
          <w:sz w:val="26"/>
        </w:rPr>
        <w:tab/>
        <w:t>лерина</w:t>
      </w:r>
      <w:r w:rsidRPr="007D1C4D">
        <w:rPr>
          <w:rFonts w:ascii="Times New Roman" w:eastAsia="Times New Roman" w:hAnsi="Times New Roman" w:cs="Times New Roman"/>
          <w:sz w:val="26"/>
        </w:rPr>
        <w:tab/>
        <w:t>хрестомати.</w:t>
      </w:r>
    </w:p>
    <w:p w:rsidR="007D1C4D" w:rsidRPr="007D1C4D" w:rsidRDefault="007D1C4D" w:rsidP="007D1C4D">
      <w:pPr>
        <w:widowControl w:val="0"/>
        <w:autoSpaceDE w:val="0"/>
        <w:autoSpaceDN w:val="0"/>
        <w:spacing w:before="1" w:after="0" w:line="240" w:lineRule="auto"/>
        <w:ind w:left="782"/>
        <w:rPr>
          <w:rFonts w:ascii="Times New Roman" w:eastAsia="Times New Roman" w:hAnsi="Times New Roman" w:cs="Times New Roman"/>
          <w:sz w:val="26"/>
          <w:szCs w:val="26"/>
        </w:rPr>
      </w:pPr>
      <w:r w:rsidRPr="007D1C4D">
        <w:rPr>
          <w:rFonts w:ascii="Times New Roman" w:eastAsia="Times New Roman" w:hAnsi="Times New Roman" w:cs="Times New Roman"/>
          <w:sz w:val="26"/>
          <w:szCs w:val="26"/>
        </w:rPr>
        <w:t>/ХӀоттийнарг.</w:t>
      </w:r>
      <w:r w:rsidRPr="007D1C4D">
        <w:rPr>
          <w:rFonts w:ascii="Times New Roman" w:eastAsia="Times New Roman" w:hAnsi="Times New Roman" w:cs="Times New Roman"/>
          <w:spacing w:val="-4"/>
          <w:sz w:val="26"/>
          <w:szCs w:val="26"/>
        </w:rPr>
        <w:t xml:space="preserve"> </w:t>
      </w:r>
      <w:r w:rsidRPr="007D1C4D">
        <w:rPr>
          <w:rFonts w:ascii="Times New Roman" w:eastAsia="Times New Roman" w:hAnsi="Times New Roman" w:cs="Times New Roman"/>
          <w:sz w:val="26"/>
          <w:szCs w:val="26"/>
        </w:rPr>
        <w:t>Эдилов</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С.Э.</w:t>
      </w:r>
      <w:r w:rsidRPr="007D1C4D">
        <w:rPr>
          <w:rFonts w:ascii="Times New Roman" w:eastAsia="Times New Roman" w:hAnsi="Times New Roman" w:cs="Times New Roman"/>
          <w:spacing w:val="-5"/>
          <w:sz w:val="26"/>
          <w:szCs w:val="26"/>
        </w:rPr>
        <w:t xml:space="preserve"> </w:t>
      </w:r>
      <w:r w:rsidRPr="007D1C4D">
        <w:rPr>
          <w:rFonts w:ascii="Times New Roman" w:eastAsia="Times New Roman" w:hAnsi="Times New Roman" w:cs="Times New Roman"/>
          <w:sz w:val="26"/>
          <w:szCs w:val="26"/>
        </w:rPr>
        <w:t>Соьлжа-ГӀала,</w:t>
      </w:r>
      <w:r w:rsidRPr="007D1C4D">
        <w:rPr>
          <w:rFonts w:ascii="Times New Roman" w:eastAsia="Times New Roman" w:hAnsi="Times New Roman" w:cs="Times New Roman"/>
          <w:spacing w:val="-5"/>
          <w:sz w:val="26"/>
          <w:szCs w:val="26"/>
        </w:rPr>
        <w:t xml:space="preserve"> </w:t>
      </w:r>
      <w:r w:rsidRPr="007D1C4D">
        <w:rPr>
          <w:rFonts w:ascii="Times New Roman" w:eastAsia="Times New Roman" w:hAnsi="Times New Roman" w:cs="Times New Roman"/>
          <w:sz w:val="26"/>
          <w:szCs w:val="26"/>
        </w:rPr>
        <w:t>20Ӏ8.</w:t>
      </w:r>
    </w:p>
    <w:p w:rsidR="007D1C4D" w:rsidRPr="007D1C4D" w:rsidRDefault="007D1C4D" w:rsidP="007D1C4D">
      <w:pPr>
        <w:widowControl w:val="0"/>
        <w:autoSpaceDE w:val="0"/>
        <w:autoSpaceDN w:val="0"/>
        <w:spacing w:after="0" w:line="240" w:lineRule="auto"/>
        <w:rPr>
          <w:rFonts w:ascii="Times New Roman" w:eastAsia="Times New Roman" w:hAnsi="Times New Roman" w:cs="Times New Roman"/>
        </w:rPr>
        <w:sectPr w:rsidR="007D1C4D" w:rsidRPr="007D1C4D">
          <w:footerReference w:type="default" r:id="rId9"/>
          <w:pgSz w:w="11910" w:h="16840"/>
          <w:pgMar w:top="1160" w:right="600" w:bottom="280" w:left="920" w:header="0" w:footer="0" w:gutter="0"/>
          <w:cols w:space="720"/>
        </w:sectPr>
      </w:pPr>
    </w:p>
    <w:p w:rsidR="007D1C4D" w:rsidRPr="007D1C4D" w:rsidRDefault="007D1C4D" w:rsidP="007D1C4D">
      <w:pPr>
        <w:widowControl w:val="0"/>
        <w:autoSpaceDE w:val="0"/>
        <w:autoSpaceDN w:val="0"/>
        <w:spacing w:before="76" w:after="0" w:line="240" w:lineRule="auto"/>
        <w:ind w:left="782"/>
        <w:outlineLvl w:val="1"/>
        <w:rPr>
          <w:rFonts w:ascii="Times New Roman" w:eastAsia="Times New Roman" w:hAnsi="Times New Roman" w:cs="Times New Roman"/>
          <w:b/>
          <w:bCs/>
          <w:sz w:val="26"/>
          <w:szCs w:val="26"/>
        </w:rPr>
      </w:pPr>
      <w:r w:rsidRPr="007D1C4D">
        <w:rPr>
          <w:rFonts w:ascii="Times New Roman" w:eastAsia="Times New Roman" w:hAnsi="Times New Roman" w:cs="Times New Roman"/>
          <w:b/>
          <w:bCs/>
          <w:sz w:val="26"/>
          <w:szCs w:val="26"/>
        </w:rPr>
        <w:lastRenderedPageBreak/>
        <w:t>Ӏилманан</w:t>
      </w:r>
      <w:r w:rsidRPr="007D1C4D">
        <w:rPr>
          <w:rFonts w:ascii="Times New Roman" w:eastAsia="Times New Roman" w:hAnsi="Times New Roman" w:cs="Times New Roman"/>
          <w:b/>
          <w:bCs/>
          <w:spacing w:val="-7"/>
          <w:sz w:val="26"/>
          <w:szCs w:val="26"/>
        </w:rPr>
        <w:t xml:space="preserve"> </w:t>
      </w:r>
      <w:r w:rsidRPr="007D1C4D">
        <w:rPr>
          <w:rFonts w:ascii="Times New Roman" w:eastAsia="Times New Roman" w:hAnsi="Times New Roman" w:cs="Times New Roman"/>
          <w:b/>
          <w:bCs/>
          <w:sz w:val="26"/>
          <w:szCs w:val="26"/>
        </w:rPr>
        <w:t>литература</w:t>
      </w:r>
    </w:p>
    <w:p w:rsidR="007D1C4D" w:rsidRPr="007D1C4D" w:rsidRDefault="007D1C4D" w:rsidP="007D1C4D">
      <w:pPr>
        <w:widowControl w:val="0"/>
        <w:autoSpaceDE w:val="0"/>
        <w:autoSpaceDN w:val="0"/>
        <w:spacing w:before="1" w:after="0" w:line="298" w:lineRule="exact"/>
        <w:ind w:left="782"/>
        <w:rPr>
          <w:rFonts w:ascii="Times New Roman" w:eastAsia="Times New Roman" w:hAnsi="Times New Roman" w:cs="Times New Roman"/>
          <w:sz w:val="26"/>
          <w:szCs w:val="26"/>
        </w:rPr>
      </w:pPr>
      <w:r w:rsidRPr="007D1C4D">
        <w:rPr>
          <w:rFonts w:ascii="Times New Roman" w:eastAsia="Times New Roman" w:hAnsi="Times New Roman" w:cs="Times New Roman"/>
          <w:sz w:val="26"/>
          <w:szCs w:val="26"/>
        </w:rPr>
        <w:t>Эдилов</w:t>
      </w:r>
      <w:r w:rsidRPr="007D1C4D">
        <w:rPr>
          <w:rFonts w:ascii="Times New Roman" w:eastAsia="Times New Roman" w:hAnsi="Times New Roman" w:cs="Times New Roman"/>
          <w:spacing w:val="-3"/>
          <w:sz w:val="26"/>
          <w:szCs w:val="26"/>
        </w:rPr>
        <w:t xml:space="preserve"> </w:t>
      </w:r>
      <w:r w:rsidRPr="007D1C4D">
        <w:rPr>
          <w:rFonts w:ascii="Times New Roman" w:eastAsia="Times New Roman" w:hAnsi="Times New Roman" w:cs="Times New Roman"/>
          <w:sz w:val="26"/>
          <w:szCs w:val="26"/>
        </w:rPr>
        <w:t>С.Э.</w:t>
      </w:r>
      <w:r w:rsidRPr="007D1C4D">
        <w:rPr>
          <w:rFonts w:ascii="Times New Roman" w:eastAsia="Times New Roman" w:hAnsi="Times New Roman" w:cs="Times New Roman"/>
          <w:spacing w:val="-3"/>
          <w:sz w:val="26"/>
          <w:szCs w:val="26"/>
        </w:rPr>
        <w:t xml:space="preserve"> </w:t>
      </w:r>
      <w:r w:rsidRPr="007D1C4D">
        <w:rPr>
          <w:rFonts w:ascii="Times New Roman" w:eastAsia="Times New Roman" w:hAnsi="Times New Roman" w:cs="Times New Roman"/>
          <w:sz w:val="26"/>
          <w:szCs w:val="26"/>
        </w:rPr>
        <w:t>Нохчийн мотт</w:t>
      </w:r>
      <w:r w:rsidRPr="007D1C4D">
        <w:rPr>
          <w:rFonts w:ascii="Times New Roman" w:eastAsia="Times New Roman" w:hAnsi="Times New Roman" w:cs="Times New Roman"/>
          <w:spacing w:val="-2"/>
          <w:sz w:val="26"/>
          <w:szCs w:val="26"/>
        </w:rPr>
        <w:t xml:space="preserve"> </w:t>
      </w:r>
      <w:r w:rsidRPr="007D1C4D">
        <w:rPr>
          <w:rFonts w:ascii="Times New Roman" w:eastAsia="Times New Roman" w:hAnsi="Times New Roman" w:cs="Times New Roman"/>
          <w:sz w:val="26"/>
          <w:szCs w:val="26"/>
        </w:rPr>
        <w:t>а,</w:t>
      </w:r>
      <w:r w:rsidRPr="007D1C4D">
        <w:rPr>
          <w:rFonts w:ascii="Times New Roman" w:eastAsia="Times New Roman" w:hAnsi="Times New Roman" w:cs="Times New Roman"/>
          <w:spacing w:val="-3"/>
          <w:sz w:val="26"/>
          <w:szCs w:val="26"/>
        </w:rPr>
        <w:t xml:space="preserve"> </w:t>
      </w:r>
      <w:r w:rsidRPr="007D1C4D">
        <w:rPr>
          <w:rFonts w:ascii="Times New Roman" w:eastAsia="Times New Roman" w:hAnsi="Times New Roman" w:cs="Times New Roman"/>
          <w:sz w:val="26"/>
          <w:szCs w:val="26"/>
        </w:rPr>
        <w:t>керла</w:t>
      </w:r>
      <w:r w:rsidRPr="007D1C4D">
        <w:rPr>
          <w:rFonts w:ascii="Times New Roman" w:eastAsia="Times New Roman" w:hAnsi="Times New Roman" w:cs="Times New Roman"/>
          <w:spacing w:val="-3"/>
          <w:sz w:val="26"/>
          <w:szCs w:val="26"/>
        </w:rPr>
        <w:t xml:space="preserve"> </w:t>
      </w:r>
      <w:r w:rsidRPr="007D1C4D">
        <w:rPr>
          <w:rFonts w:ascii="Times New Roman" w:eastAsia="Times New Roman" w:hAnsi="Times New Roman" w:cs="Times New Roman"/>
          <w:sz w:val="26"/>
          <w:szCs w:val="26"/>
        </w:rPr>
        <w:t>технологеш</w:t>
      </w:r>
      <w:r w:rsidRPr="007D1C4D">
        <w:rPr>
          <w:rFonts w:ascii="Times New Roman" w:eastAsia="Times New Roman" w:hAnsi="Times New Roman" w:cs="Times New Roman"/>
          <w:spacing w:val="-3"/>
          <w:sz w:val="26"/>
          <w:szCs w:val="26"/>
        </w:rPr>
        <w:t xml:space="preserve"> </w:t>
      </w:r>
      <w:r w:rsidRPr="007D1C4D">
        <w:rPr>
          <w:rFonts w:ascii="Times New Roman" w:eastAsia="Times New Roman" w:hAnsi="Times New Roman" w:cs="Times New Roman"/>
          <w:sz w:val="26"/>
          <w:szCs w:val="26"/>
        </w:rPr>
        <w:t>а. Соьлжа-ГӀала,</w:t>
      </w:r>
      <w:r w:rsidRPr="007D1C4D">
        <w:rPr>
          <w:rFonts w:ascii="Times New Roman" w:eastAsia="Times New Roman" w:hAnsi="Times New Roman" w:cs="Times New Roman"/>
          <w:spacing w:val="-3"/>
          <w:sz w:val="26"/>
          <w:szCs w:val="26"/>
        </w:rPr>
        <w:t xml:space="preserve"> </w:t>
      </w:r>
      <w:r w:rsidRPr="007D1C4D">
        <w:rPr>
          <w:rFonts w:ascii="Times New Roman" w:eastAsia="Times New Roman" w:hAnsi="Times New Roman" w:cs="Times New Roman"/>
          <w:sz w:val="26"/>
          <w:szCs w:val="26"/>
        </w:rPr>
        <w:t>20Ӏ8.</w:t>
      </w:r>
    </w:p>
    <w:p w:rsidR="007D1C4D" w:rsidRPr="007D1C4D" w:rsidRDefault="007D1C4D" w:rsidP="007D1C4D">
      <w:pPr>
        <w:widowControl w:val="0"/>
        <w:autoSpaceDE w:val="0"/>
        <w:autoSpaceDN w:val="0"/>
        <w:spacing w:after="0" w:line="298" w:lineRule="exact"/>
        <w:ind w:left="782"/>
        <w:rPr>
          <w:rFonts w:ascii="Times New Roman" w:eastAsia="Times New Roman" w:hAnsi="Times New Roman" w:cs="Times New Roman"/>
          <w:sz w:val="26"/>
          <w:szCs w:val="26"/>
        </w:rPr>
      </w:pPr>
      <w:r w:rsidRPr="007D1C4D">
        <w:rPr>
          <w:rFonts w:ascii="Times New Roman" w:eastAsia="Times New Roman" w:hAnsi="Times New Roman" w:cs="Times New Roman"/>
          <w:sz w:val="26"/>
          <w:szCs w:val="26"/>
        </w:rPr>
        <w:t>Арсанукаев</w:t>
      </w:r>
      <w:r w:rsidRPr="007D1C4D">
        <w:rPr>
          <w:rFonts w:ascii="Times New Roman" w:eastAsia="Times New Roman" w:hAnsi="Times New Roman" w:cs="Times New Roman"/>
          <w:spacing w:val="-5"/>
          <w:sz w:val="26"/>
          <w:szCs w:val="26"/>
        </w:rPr>
        <w:t xml:space="preserve"> </w:t>
      </w:r>
      <w:r w:rsidRPr="007D1C4D">
        <w:rPr>
          <w:rFonts w:ascii="Times New Roman" w:eastAsia="Times New Roman" w:hAnsi="Times New Roman" w:cs="Times New Roman"/>
          <w:sz w:val="26"/>
          <w:szCs w:val="26"/>
        </w:rPr>
        <w:t>А.М.</w:t>
      </w:r>
      <w:r w:rsidRPr="007D1C4D">
        <w:rPr>
          <w:rFonts w:ascii="Times New Roman" w:eastAsia="Times New Roman" w:hAnsi="Times New Roman" w:cs="Times New Roman"/>
          <w:spacing w:val="-5"/>
          <w:sz w:val="26"/>
          <w:szCs w:val="26"/>
        </w:rPr>
        <w:t xml:space="preserve"> </w:t>
      </w:r>
      <w:r w:rsidRPr="007D1C4D">
        <w:rPr>
          <w:rFonts w:ascii="Times New Roman" w:eastAsia="Times New Roman" w:hAnsi="Times New Roman" w:cs="Times New Roman"/>
          <w:sz w:val="26"/>
          <w:szCs w:val="26"/>
        </w:rPr>
        <w:t>Школехь</w:t>
      </w:r>
      <w:r w:rsidRPr="007D1C4D">
        <w:rPr>
          <w:rFonts w:ascii="Times New Roman" w:eastAsia="Times New Roman" w:hAnsi="Times New Roman" w:cs="Times New Roman"/>
          <w:spacing w:val="-5"/>
          <w:sz w:val="26"/>
          <w:szCs w:val="26"/>
        </w:rPr>
        <w:t xml:space="preserve"> </w:t>
      </w:r>
      <w:r w:rsidRPr="007D1C4D">
        <w:rPr>
          <w:rFonts w:ascii="Times New Roman" w:eastAsia="Times New Roman" w:hAnsi="Times New Roman" w:cs="Times New Roman"/>
          <w:sz w:val="26"/>
          <w:szCs w:val="26"/>
        </w:rPr>
        <w:t>исбаьхьаллин</w:t>
      </w:r>
      <w:r w:rsidRPr="007D1C4D">
        <w:rPr>
          <w:rFonts w:ascii="Times New Roman" w:eastAsia="Times New Roman" w:hAnsi="Times New Roman" w:cs="Times New Roman"/>
          <w:spacing w:val="-2"/>
          <w:sz w:val="26"/>
          <w:szCs w:val="26"/>
        </w:rPr>
        <w:t xml:space="preserve"> </w:t>
      </w:r>
      <w:r w:rsidRPr="007D1C4D">
        <w:rPr>
          <w:rFonts w:ascii="Times New Roman" w:eastAsia="Times New Roman" w:hAnsi="Times New Roman" w:cs="Times New Roman"/>
          <w:sz w:val="26"/>
          <w:szCs w:val="26"/>
        </w:rPr>
        <w:t>произведени</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таллар.</w:t>
      </w:r>
      <w:r w:rsidRPr="007D1C4D">
        <w:rPr>
          <w:rFonts w:ascii="Times New Roman" w:eastAsia="Times New Roman" w:hAnsi="Times New Roman" w:cs="Times New Roman"/>
          <w:spacing w:val="-4"/>
          <w:sz w:val="26"/>
          <w:szCs w:val="26"/>
        </w:rPr>
        <w:t xml:space="preserve"> </w:t>
      </w:r>
      <w:r w:rsidRPr="007D1C4D">
        <w:rPr>
          <w:rFonts w:ascii="Times New Roman" w:eastAsia="Times New Roman" w:hAnsi="Times New Roman" w:cs="Times New Roman"/>
          <w:sz w:val="26"/>
          <w:szCs w:val="26"/>
        </w:rPr>
        <w:t>Соьлжа-ГӀала,</w:t>
      </w:r>
      <w:r w:rsidRPr="007D1C4D">
        <w:rPr>
          <w:rFonts w:ascii="Times New Roman" w:eastAsia="Times New Roman" w:hAnsi="Times New Roman" w:cs="Times New Roman"/>
          <w:spacing w:val="-5"/>
          <w:sz w:val="26"/>
          <w:szCs w:val="26"/>
        </w:rPr>
        <w:t xml:space="preserve"> </w:t>
      </w:r>
      <w:r w:rsidRPr="007D1C4D">
        <w:rPr>
          <w:rFonts w:ascii="Times New Roman" w:eastAsia="Times New Roman" w:hAnsi="Times New Roman" w:cs="Times New Roman"/>
          <w:sz w:val="26"/>
          <w:szCs w:val="26"/>
        </w:rPr>
        <w:t>20Ӏ3.</w:t>
      </w:r>
    </w:p>
    <w:p w:rsidR="007D1C4D" w:rsidRPr="007D1C4D" w:rsidRDefault="007D1C4D" w:rsidP="007D1C4D">
      <w:pPr>
        <w:widowControl w:val="0"/>
        <w:autoSpaceDE w:val="0"/>
        <w:autoSpaceDN w:val="0"/>
        <w:spacing w:before="1" w:after="0" w:line="298" w:lineRule="exact"/>
        <w:ind w:left="782"/>
        <w:outlineLvl w:val="1"/>
        <w:rPr>
          <w:rFonts w:ascii="Times New Roman" w:eastAsia="Times New Roman" w:hAnsi="Times New Roman" w:cs="Times New Roman"/>
          <w:b/>
          <w:bCs/>
          <w:sz w:val="26"/>
          <w:szCs w:val="26"/>
        </w:rPr>
      </w:pPr>
      <w:r w:rsidRPr="007D1C4D">
        <w:rPr>
          <w:rFonts w:ascii="Times New Roman" w:eastAsia="Times New Roman" w:hAnsi="Times New Roman" w:cs="Times New Roman"/>
          <w:b/>
          <w:bCs/>
          <w:sz w:val="26"/>
          <w:szCs w:val="26"/>
        </w:rPr>
        <w:t>Методически</w:t>
      </w:r>
      <w:r w:rsidRPr="007D1C4D">
        <w:rPr>
          <w:rFonts w:ascii="Times New Roman" w:eastAsia="Times New Roman" w:hAnsi="Times New Roman" w:cs="Times New Roman"/>
          <w:b/>
          <w:bCs/>
          <w:spacing w:val="-8"/>
          <w:sz w:val="26"/>
          <w:szCs w:val="26"/>
        </w:rPr>
        <w:t xml:space="preserve"> </w:t>
      </w:r>
      <w:r w:rsidRPr="007D1C4D">
        <w:rPr>
          <w:rFonts w:ascii="Times New Roman" w:eastAsia="Times New Roman" w:hAnsi="Times New Roman" w:cs="Times New Roman"/>
          <w:b/>
          <w:bCs/>
          <w:sz w:val="26"/>
          <w:szCs w:val="26"/>
        </w:rPr>
        <w:t>литература</w:t>
      </w:r>
    </w:p>
    <w:p w:rsidR="007D1C4D" w:rsidRPr="007D1C4D" w:rsidRDefault="007D1C4D" w:rsidP="007D1C4D">
      <w:pPr>
        <w:widowControl w:val="0"/>
        <w:autoSpaceDE w:val="0"/>
        <w:autoSpaceDN w:val="0"/>
        <w:spacing w:after="0" w:line="298" w:lineRule="exact"/>
        <w:ind w:left="782"/>
        <w:rPr>
          <w:rFonts w:ascii="Times New Roman" w:eastAsia="Times New Roman" w:hAnsi="Times New Roman" w:cs="Times New Roman"/>
          <w:sz w:val="26"/>
          <w:szCs w:val="26"/>
        </w:rPr>
      </w:pPr>
      <w:r w:rsidRPr="007D1C4D">
        <w:rPr>
          <w:rFonts w:ascii="Times New Roman" w:eastAsia="Times New Roman" w:hAnsi="Times New Roman" w:cs="Times New Roman"/>
          <w:sz w:val="26"/>
          <w:szCs w:val="26"/>
        </w:rPr>
        <w:t>Эдилов</w:t>
      </w:r>
      <w:r w:rsidRPr="007D1C4D">
        <w:rPr>
          <w:rFonts w:ascii="Times New Roman" w:eastAsia="Times New Roman" w:hAnsi="Times New Roman" w:cs="Times New Roman"/>
          <w:spacing w:val="-4"/>
          <w:sz w:val="26"/>
          <w:szCs w:val="26"/>
        </w:rPr>
        <w:t xml:space="preserve"> </w:t>
      </w:r>
      <w:r w:rsidRPr="007D1C4D">
        <w:rPr>
          <w:rFonts w:ascii="Times New Roman" w:eastAsia="Times New Roman" w:hAnsi="Times New Roman" w:cs="Times New Roman"/>
          <w:sz w:val="26"/>
          <w:szCs w:val="26"/>
        </w:rPr>
        <w:t>С.Э.</w:t>
      </w:r>
      <w:r w:rsidRPr="007D1C4D">
        <w:rPr>
          <w:rFonts w:ascii="Times New Roman" w:eastAsia="Times New Roman" w:hAnsi="Times New Roman" w:cs="Times New Roman"/>
          <w:spacing w:val="-4"/>
          <w:sz w:val="26"/>
          <w:szCs w:val="26"/>
        </w:rPr>
        <w:t xml:space="preserve"> </w:t>
      </w:r>
      <w:r w:rsidRPr="007D1C4D">
        <w:rPr>
          <w:rFonts w:ascii="Times New Roman" w:eastAsia="Times New Roman" w:hAnsi="Times New Roman" w:cs="Times New Roman"/>
          <w:sz w:val="26"/>
          <w:szCs w:val="26"/>
        </w:rPr>
        <w:t>Дагалецамийн</w:t>
      </w:r>
      <w:r w:rsidRPr="007D1C4D">
        <w:rPr>
          <w:rFonts w:ascii="Times New Roman" w:eastAsia="Times New Roman" w:hAnsi="Times New Roman" w:cs="Times New Roman"/>
          <w:spacing w:val="-4"/>
          <w:sz w:val="26"/>
          <w:szCs w:val="26"/>
        </w:rPr>
        <w:t xml:space="preserve"> </w:t>
      </w:r>
      <w:r w:rsidRPr="007D1C4D">
        <w:rPr>
          <w:rFonts w:ascii="Times New Roman" w:eastAsia="Times New Roman" w:hAnsi="Times New Roman" w:cs="Times New Roman"/>
          <w:sz w:val="26"/>
          <w:szCs w:val="26"/>
        </w:rPr>
        <w:t>денош</w:t>
      </w:r>
      <w:r w:rsidRPr="007D1C4D">
        <w:rPr>
          <w:rFonts w:ascii="Times New Roman" w:eastAsia="Times New Roman" w:hAnsi="Times New Roman" w:cs="Times New Roman"/>
          <w:spacing w:val="-2"/>
          <w:sz w:val="26"/>
          <w:szCs w:val="26"/>
        </w:rPr>
        <w:t xml:space="preserve"> </w:t>
      </w:r>
      <w:r w:rsidRPr="007D1C4D">
        <w:rPr>
          <w:rFonts w:ascii="Times New Roman" w:eastAsia="Times New Roman" w:hAnsi="Times New Roman" w:cs="Times New Roman"/>
          <w:sz w:val="26"/>
          <w:szCs w:val="26"/>
        </w:rPr>
        <w:t>а,</w:t>
      </w:r>
      <w:r w:rsidRPr="007D1C4D">
        <w:rPr>
          <w:rFonts w:ascii="Times New Roman" w:eastAsia="Times New Roman" w:hAnsi="Times New Roman" w:cs="Times New Roman"/>
          <w:spacing w:val="-4"/>
          <w:sz w:val="26"/>
          <w:szCs w:val="26"/>
        </w:rPr>
        <w:t xml:space="preserve"> </w:t>
      </w:r>
      <w:r w:rsidRPr="007D1C4D">
        <w:rPr>
          <w:rFonts w:ascii="Times New Roman" w:eastAsia="Times New Roman" w:hAnsi="Times New Roman" w:cs="Times New Roman"/>
          <w:sz w:val="26"/>
          <w:szCs w:val="26"/>
        </w:rPr>
        <w:t>суьйренаш</w:t>
      </w:r>
      <w:r w:rsidRPr="007D1C4D">
        <w:rPr>
          <w:rFonts w:ascii="Times New Roman" w:eastAsia="Times New Roman" w:hAnsi="Times New Roman" w:cs="Times New Roman"/>
          <w:spacing w:val="-3"/>
          <w:sz w:val="26"/>
          <w:szCs w:val="26"/>
        </w:rPr>
        <w:t xml:space="preserve"> </w:t>
      </w:r>
      <w:r w:rsidRPr="007D1C4D">
        <w:rPr>
          <w:rFonts w:ascii="Times New Roman" w:eastAsia="Times New Roman" w:hAnsi="Times New Roman" w:cs="Times New Roman"/>
          <w:sz w:val="26"/>
          <w:szCs w:val="26"/>
        </w:rPr>
        <w:t>а</w:t>
      </w:r>
    </w:p>
    <w:p w:rsidR="007D1C4D" w:rsidRPr="007D1C4D" w:rsidRDefault="007D1C4D" w:rsidP="007D1C4D">
      <w:pPr>
        <w:widowControl w:val="0"/>
        <w:tabs>
          <w:tab w:val="left" w:pos="2084"/>
          <w:tab w:val="left" w:pos="3547"/>
          <w:tab w:val="left" w:pos="5323"/>
          <w:tab w:val="left" w:pos="7421"/>
          <w:tab w:val="left" w:pos="8978"/>
        </w:tabs>
        <w:autoSpaceDE w:val="0"/>
        <w:autoSpaceDN w:val="0"/>
        <w:spacing w:before="1" w:after="0" w:line="240" w:lineRule="auto"/>
        <w:ind w:left="782" w:right="245"/>
        <w:rPr>
          <w:rFonts w:ascii="Times New Roman" w:eastAsia="Times New Roman" w:hAnsi="Times New Roman" w:cs="Times New Roman"/>
          <w:sz w:val="26"/>
          <w:szCs w:val="26"/>
        </w:rPr>
      </w:pPr>
      <w:r w:rsidRPr="007D1C4D">
        <w:rPr>
          <w:rFonts w:ascii="Times New Roman" w:eastAsia="Times New Roman" w:hAnsi="Times New Roman" w:cs="Times New Roman"/>
          <w:sz w:val="26"/>
          <w:szCs w:val="26"/>
        </w:rPr>
        <w:t>Ишколин</w:t>
      </w:r>
      <w:r w:rsidRPr="007D1C4D">
        <w:rPr>
          <w:rFonts w:ascii="Times New Roman" w:eastAsia="Times New Roman" w:hAnsi="Times New Roman" w:cs="Times New Roman"/>
          <w:sz w:val="26"/>
          <w:szCs w:val="26"/>
        </w:rPr>
        <w:tab/>
        <w:t>даздарийн,</w:t>
      </w:r>
      <w:r w:rsidRPr="007D1C4D">
        <w:rPr>
          <w:rFonts w:ascii="Times New Roman" w:eastAsia="Times New Roman" w:hAnsi="Times New Roman" w:cs="Times New Roman"/>
          <w:sz w:val="26"/>
          <w:szCs w:val="26"/>
        </w:rPr>
        <w:tab/>
        <w:t>викторинийн,</w:t>
      </w:r>
      <w:r w:rsidRPr="007D1C4D">
        <w:rPr>
          <w:rFonts w:ascii="Times New Roman" w:eastAsia="Times New Roman" w:hAnsi="Times New Roman" w:cs="Times New Roman"/>
          <w:sz w:val="26"/>
          <w:szCs w:val="26"/>
        </w:rPr>
        <w:tab/>
        <w:t>къовсадаларийн,</w:t>
      </w:r>
      <w:r w:rsidRPr="007D1C4D">
        <w:rPr>
          <w:rFonts w:ascii="Times New Roman" w:eastAsia="Times New Roman" w:hAnsi="Times New Roman" w:cs="Times New Roman"/>
          <w:sz w:val="26"/>
          <w:szCs w:val="26"/>
        </w:rPr>
        <w:tab/>
        <w:t>суьйренийн</w:t>
      </w:r>
      <w:r w:rsidRPr="007D1C4D">
        <w:rPr>
          <w:rFonts w:ascii="Times New Roman" w:eastAsia="Times New Roman" w:hAnsi="Times New Roman" w:cs="Times New Roman"/>
          <w:sz w:val="26"/>
          <w:szCs w:val="26"/>
        </w:rPr>
        <w:tab/>
        <w:t>сценариш.</w:t>
      </w:r>
      <w:r w:rsidRPr="007D1C4D">
        <w:rPr>
          <w:rFonts w:ascii="Times New Roman" w:eastAsia="Times New Roman" w:hAnsi="Times New Roman" w:cs="Times New Roman"/>
          <w:spacing w:val="-62"/>
          <w:sz w:val="26"/>
          <w:szCs w:val="26"/>
        </w:rPr>
        <w:t xml:space="preserve"> </w:t>
      </w:r>
      <w:r w:rsidRPr="007D1C4D">
        <w:rPr>
          <w:rFonts w:ascii="Times New Roman" w:eastAsia="Times New Roman" w:hAnsi="Times New Roman" w:cs="Times New Roman"/>
          <w:sz w:val="26"/>
          <w:szCs w:val="26"/>
        </w:rPr>
        <w:t>Соьлжа-ГӀала,</w:t>
      </w:r>
      <w:r w:rsidRPr="007D1C4D">
        <w:rPr>
          <w:rFonts w:ascii="Times New Roman" w:eastAsia="Times New Roman" w:hAnsi="Times New Roman" w:cs="Times New Roman"/>
          <w:spacing w:val="-2"/>
          <w:sz w:val="26"/>
          <w:szCs w:val="26"/>
        </w:rPr>
        <w:t xml:space="preserve"> </w:t>
      </w:r>
      <w:r w:rsidRPr="007D1C4D">
        <w:rPr>
          <w:rFonts w:ascii="Times New Roman" w:eastAsia="Times New Roman" w:hAnsi="Times New Roman" w:cs="Times New Roman"/>
          <w:sz w:val="26"/>
          <w:szCs w:val="26"/>
        </w:rPr>
        <w:t>20Ӏ8.</w:t>
      </w:r>
    </w:p>
    <w:p w:rsidR="007D1C4D" w:rsidRPr="007D1C4D" w:rsidRDefault="007D1C4D" w:rsidP="007D1C4D">
      <w:pPr>
        <w:widowControl w:val="0"/>
        <w:autoSpaceDE w:val="0"/>
        <w:autoSpaceDN w:val="0"/>
        <w:spacing w:after="0" w:line="299" w:lineRule="exact"/>
        <w:ind w:left="782"/>
        <w:outlineLvl w:val="1"/>
        <w:rPr>
          <w:rFonts w:ascii="Times New Roman" w:eastAsia="Times New Roman" w:hAnsi="Times New Roman" w:cs="Times New Roman"/>
          <w:b/>
          <w:bCs/>
          <w:sz w:val="26"/>
          <w:szCs w:val="26"/>
        </w:rPr>
      </w:pPr>
      <w:r w:rsidRPr="007D1C4D">
        <w:rPr>
          <w:rFonts w:ascii="Times New Roman" w:eastAsia="Times New Roman" w:hAnsi="Times New Roman" w:cs="Times New Roman"/>
          <w:b/>
          <w:bCs/>
          <w:sz w:val="26"/>
          <w:szCs w:val="26"/>
        </w:rPr>
        <w:t>Дошамаш</w:t>
      </w:r>
    </w:p>
    <w:p w:rsidR="007D1C4D" w:rsidRPr="007D1C4D" w:rsidRDefault="007D1C4D" w:rsidP="007D1C4D">
      <w:pPr>
        <w:widowControl w:val="0"/>
        <w:autoSpaceDE w:val="0"/>
        <w:autoSpaceDN w:val="0"/>
        <w:spacing w:before="1" w:after="0" w:line="298" w:lineRule="exact"/>
        <w:ind w:left="782"/>
        <w:rPr>
          <w:rFonts w:ascii="Times New Roman" w:eastAsia="Times New Roman" w:hAnsi="Times New Roman" w:cs="Times New Roman"/>
          <w:sz w:val="26"/>
          <w:szCs w:val="26"/>
        </w:rPr>
      </w:pPr>
      <w:r w:rsidRPr="007D1C4D">
        <w:rPr>
          <w:rFonts w:ascii="Times New Roman" w:eastAsia="Times New Roman" w:hAnsi="Times New Roman" w:cs="Times New Roman"/>
          <w:sz w:val="26"/>
          <w:szCs w:val="26"/>
        </w:rPr>
        <w:t>Ӏ.</w:t>
      </w:r>
      <w:r w:rsidRPr="007D1C4D">
        <w:rPr>
          <w:rFonts w:ascii="Times New Roman" w:eastAsia="Times New Roman" w:hAnsi="Times New Roman" w:cs="Times New Roman"/>
          <w:spacing w:val="-3"/>
          <w:sz w:val="26"/>
          <w:szCs w:val="26"/>
        </w:rPr>
        <w:t xml:space="preserve"> </w:t>
      </w:r>
      <w:r w:rsidRPr="007D1C4D">
        <w:rPr>
          <w:rFonts w:ascii="Times New Roman" w:eastAsia="Times New Roman" w:hAnsi="Times New Roman" w:cs="Times New Roman"/>
          <w:sz w:val="26"/>
          <w:szCs w:val="26"/>
        </w:rPr>
        <w:t>Мациев</w:t>
      </w:r>
      <w:r w:rsidRPr="007D1C4D">
        <w:rPr>
          <w:rFonts w:ascii="Times New Roman" w:eastAsia="Times New Roman" w:hAnsi="Times New Roman" w:cs="Times New Roman"/>
          <w:spacing w:val="-3"/>
          <w:sz w:val="26"/>
          <w:szCs w:val="26"/>
        </w:rPr>
        <w:t xml:space="preserve"> </w:t>
      </w:r>
      <w:r w:rsidRPr="007D1C4D">
        <w:rPr>
          <w:rFonts w:ascii="Times New Roman" w:eastAsia="Times New Roman" w:hAnsi="Times New Roman" w:cs="Times New Roman"/>
          <w:sz w:val="26"/>
          <w:szCs w:val="26"/>
        </w:rPr>
        <w:t>А.Г.</w:t>
      </w:r>
      <w:r w:rsidRPr="007D1C4D">
        <w:rPr>
          <w:rFonts w:ascii="Times New Roman" w:eastAsia="Times New Roman" w:hAnsi="Times New Roman" w:cs="Times New Roman"/>
          <w:spacing w:val="-3"/>
          <w:sz w:val="26"/>
          <w:szCs w:val="26"/>
        </w:rPr>
        <w:t xml:space="preserve"> </w:t>
      </w:r>
      <w:r w:rsidRPr="007D1C4D">
        <w:rPr>
          <w:rFonts w:ascii="Times New Roman" w:eastAsia="Times New Roman" w:hAnsi="Times New Roman" w:cs="Times New Roman"/>
          <w:sz w:val="26"/>
          <w:szCs w:val="26"/>
        </w:rPr>
        <w:t>Нохчийн-оьрсийн</w:t>
      </w:r>
      <w:r w:rsidRPr="007D1C4D">
        <w:rPr>
          <w:rFonts w:ascii="Times New Roman" w:eastAsia="Times New Roman" w:hAnsi="Times New Roman" w:cs="Times New Roman"/>
          <w:spacing w:val="-2"/>
          <w:sz w:val="26"/>
          <w:szCs w:val="26"/>
        </w:rPr>
        <w:t xml:space="preserve"> </w:t>
      </w:r>
      <w:r w:rsidRPr="007D1C4D">
        <w:rPr>
          <w:rFonts w:ascii="Times New Roman" w:eastAsia="Times New Roman" w:hAnsi="Times New Roman" w:cs="Times New Roman"/>
          <w:sz w:val="26"/>
          <w:szCs w:val="26"/>
        </w:rPr>
        <w:t>словарь.</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М.:</w:t>
      </w:r>
      <w:r w:rsidRPr="007D1C4D">
        <w:rPr>
          <w:rFonts w:ascii="Times New Roman" w:eastAsia="Times New Roman" w:hAnsi="Times New Roman" w:cs="Times New Roman"/>
          <w:spacing w:val="-3"/>
          <w:sz w:val="26"/>
          <w:szCs w:val="26"/>
        </w:rPr>
        <w:t xml:space="preserve"> </w:t>
      </w:r>
      <w:r w:rsidRPr="007D1C4D">
        <w:rPr>
          <w:rFonts w:ascii="Times New Roman" w:eastAsia="Times New Roman" w:hAnsi="Times New Roman" w:cs="Times New Roman"/>
          <w:sz w:val="26"/>
          <w:szCs w:val="26"/>
        </w:rPr>
        <w:t>ГИИ</w:t>
      </w:r>
      <w:r w:rsidRPr="007D1C4D">
        <w:rPr>
          <w:rFonts w:ascii="Times New Roman" w:eastAsia="Times New Roman" w:hAnsi="Times New Roman" w:cs="Times New Roman"/>
          <w:spacing w:val="-2"/>
          <w:sz w:val="26"/>
          <w:szCs w:val="26"/>
        </w:rPr>
        <w:t xml:space="preserve"> </w:t>
      </w:r>
      <w:r w:rsidRPr="007D1C4D">
        <w:rPr>
          <w:rFonts w:ascii="Times New Roman" w:eastAsia="Times New Roman" w:hAnsi="Times New Roman" w:cs="Times New Roman"/>
          <w:sz w:val="26"/>
          <w:szCs w:val="26"/>
        </w:rPr>
        <w:t>НС,</w:t>
      </w:r>
      <w:r w:rsidRPr="007D1C4D">
        <w:rPr>
          <w:rFonts w:ascii="Times New Roman" w:eastAsia="Times New Roman" w:hAnsi="Times New Roman" w:cs="Times New Roman"/>
          <w:spacing w:val="2"/>
          <w:sz w:val="26"/>
          <w:szCs w:val="26"/>
        </w:rPr>
        <w:t xml:space="preserve"> </w:t>
      </w:r>
      <w:r w:rsidRPr="007D1C4D">
        <w:rPr>
          <w:rFonts w:ascii="Times New Roman" w:eastAsia="Times New Roman" w:hAnsi="Times New Roman" w:cs="Times New Roman"/>
          <w:sz w:val="26"/>
          <w:szCs w:val="26"/>
        </w:rPr>
        <w:t>Ӏ96Ӏ.</w:t>
      </w:r>
      <w:r w:rsidRPr="007D1C4D">
        <w:rPr>
          <w:rFonts w:ascii="Times New Roman" w:eastAsia="Times New Roman" w:hAnsi="Times New Roman" w:cs="Times New Roman"/>
          <w:spacing w:val="-3"/>
          <w:sz w:val="26"/>
          <w:szCs w:val="26"/>
        </w:rPr>
        <w:t xml:space="preserve"> </w:t>
      </w:r>
      <w:r w:rsidRPr="007D1C4D">
        <w:rPr>
          <w:rFonts w:ascii="Times New Roman" w:eastAsia="Times New Roman" w:hAnsi="Times New Roman" w:cs="Times New Roman"/>
          <w:sz w:val="26"/>
          <w:szCs w:val="26"/>
        </w:rPr>
        <w:t>625</w:t>
      </w:r>
      <w:r w:rsidRPr="007D1C4D">
        <w:rPr>
          <w:rFonts w:ascii="Times New Roman" w:eastAsia="Times New Roman" w:hAnsi="Times New Roman" w:cs="Times New Roman"/>
          <w:spacing w:val="-3"/>
          <w:sz w:val="26"/>
          <w:szCs w:val="26"/>
        </w:rPr>
        <w:t xml:space="preserve"> </w:t>
      </w:r>
      <w:r w:rsidRPr="007D1C4D">
        <w:rPr>
          <w:rFonts w:ascii="Times New Roman" w:eastAsia="Times New Roman" w:hAnsi="Times New Roman" w:cs="Times New Roman"/>
          <w:sz w:val="26"/>
          <w:szCs w:val="26"/>
        </w:rPr>
        <w:t>а.</w:t>
      </w:r>
    </w:p>
    <w:p w:rsidR="007D1C4D" w:rsidRPr="007D1C4D" w:rsidRDefault="007D1C4D" w:rsidP="007D1C4D">
      <w:pPr>
        <w:widowControl w:val="0"/>
        <w:autoSpaceDE w:val="0"/>
        <w:autoSpaceDN w:val="0"/>
        <w:spacing w:after="0" w:line="240" w:lineRule="auto"/>
        <w:ind w:left="782" w:right="245"/>
        <w:rPr>
          <w:rFonts w:ascii="Times New Roman" w:eastAsia="Times New Roman" w:hAnsi="Times New Roman" w:cs="Times New Roman"/>
          <w:sz w:val="26"/>
          <w:szCs w:val="26"/>
        </w:rPr>
      </w:pPr>
      <w:r w:rsidRPr="007D1C4D">
        <w:rPr>
          <w:rFonts w:ascii="Times New Roman" w:eastAsia="Times New Roman" w:hAnsi="Times New Roman" w:cs="Times New Roman"/>
          <w:sz w:val="26"/>
          <w:szCs w:val="26"/>
        </w:rPr>
        <w:t>2.</w:t>
      </w:r>
      <w:r w:rsidRPr="007D1C4D">
        <w:rPr>
          <w:rFonts w:ascii="Times New Roman" w:eastAsia="Times New Roman" w:hAnsi="Times New Roman" w:cs="Times New Roman"/>
          <w:spacing w:val="15"/>
          <w:sz w:val="26"/>
          <w:szCs w:val="26"/>
        </w:rPr>
        <w:t xml:space="preserve"> </w:t>
      </w:r>
      <w:r w:rsidRPr="007D1C4D">
        <w:rPr>
          <w:rFonts w:ascii="Times New Roman" w:eastAsia="Times New Roman" w:hAnsi="Times New Roman" w:cs="Times New Roman"/>
          <w:sz w:val="26"/>
          <w:szCs w:val="26"/>
        </w:rPr>
        <w:t>Абдулкадырова</w:t>
      </w:r>
      <w:r w:rsidRPr="007D1C4D">
        <w:rPr>
          <w:rFonts w:ascii="Times New Roman" w:eastAsia="Times New Roman" w:hAnsi="Times New Roman" w:cs="Times New Roman"/>
          <w:spacing w:val="18"/>
          <w:sz w:val="26"/>
          <w:szCs w:val="26"/>
        </w:rPr>
        <w:t xml:space="preserve"> </w:t>
      </w:r>
      <w:r w:rsidRPr="007D1C4D">
        <w:rPr>
          <w:rFonts w:ascii="Times New Roman" w:eastAsia="Times New Roman" w:hAnsi="Times New Roman" w:cs="Times New Roman"/>
          <w:sz w:val="26"/>
          <w:szCs w:val="26"/>
        </w:rPr>
        <w:t>Р.А.</w:t>
      </w:r>
      <w:r w:rsidRPr="007D1C4D">
        <w:rPr>
          <w:rFonts w:ascii="Times New Roman" w:eastAsia="Times New Roman" w:hAnsi="Times New Roman" w:cs="Times New Roman"/>
          <w:spacing w:val="17"/>
          <w:sz w:val="26"/>
          <w:szCs w:val="26"/>
        </w:rPr>
        <w:t xml:space="preserve"> </w:t>
      </w:r>
      <w:r w:rsidRPr="007D1C4D">
        <w:rPr>
          <w:rFonts w:ascii="Times New Roman" w:eastAsia="Times New Roman" w:hAnsi="Times New Roman" w:cs="Times New Roman"/>
          <w:sz w:val="26"/>
          <w:szCs w:val="26"/>
        </w:rPr>
        <w:t>Йуьхьанцарчу</w:t>
      </w:r>
      <w:r w:rsidRPr="007D1C4D">
        <w:rPr>
          <w:rFonts w:ascii="Times New Roman" w:eastAsia="Times New Roman" w:hAnsi="Times New Roman" w:cs="Times New Roman"/>
          <w:spacing w:val="15"/>
          <w:sz w:val="26"/>
          <w:szCs w:val="26"/>
        </w:rPr>
        <w:t xml:space="preserve"> </w:t>
      </w:r>
      <w:r w:rsidRPr="007D1C4D">
        <w:rPr>
          <w:rFonts w:ascii="Times New Roman" w:eastAsia="Times New Roman" w:hAnsi="Times New Roman" w:cs="Times New Roman"/>
          <w:sz w:val="26"/>
          <w:szCs w:val="26"/>
        </w:rPr>
        <w:t>ишколана</w:t>
      </w:r>
      <w:r w:rsidRPr="007D1C4D">
        <w:rPr>
          <w:rFonts w:ascii="Times New Roman" w:eastAsia="Times New Roman" w:hAnsi="Times New Roman" w:cs="Times New Roman"/>
          <w:spacing w:val="15"/>
          <w:sz w:val="26"/>
          <w:szCs w:val="26"/>
        </w:rPr>
        <w:t xml:space="preserve"> </w:t>
      </w:r>
      <w:r w:rsidRPr="007D1C4D">
        <w:rPr>
          <w:rFonts w:ascii="Times New Roman" w:eastAsia="Times New Roman" w:hAnsi="Times New Roman" w:cs="Times New Roman"/>
          <w:sz w:val="26"/>
          <w:szCs w:val="26"/>
        </w:rPr>
        <w:t>лерина</w:t>
      </w:r>
      <w:r w:rsidRPr="007D1C4D">
        <w:rPr>
          <w:rFonts w:ascii="Times New Roman" w:eastAsia="Times New Roman" w:hAnsi="Times New Roman" w:cs="Times New Roman"/>
          <w:spacing w:val="16"/>
          <w:sz w:val="26"/>
          <w:szCs w:val="26"/>
        </w:rPr>
        <w:t xml:space="preserve"> </w:t>
      </w:r>
      <w:r w:rsidRPr="007D1C4D">
        <w:rPr>
          <w:rFonts w:ascii="Times New Roman" w:eastAsia="Times New Roman" w:hAnsi="Times New Roman" w:cs="Times New Roman"/>
          <w:sz w:val="26"/>
          <w:szCs w:val="26"/>
        </w:rPr>
        <w:t>суьрташкахь</w:t>
      </w:r>
      <w:r w:rsidRPr="007D1C4D">
        <w:rPr>
          <w:rFonts w:ascii="Times New Roman" w:eastAsia="Times New Roman" w:hAnsi="Times New Roman" w:cs="Times New Roman"/>
          <w:spacing w:val="15"/>
          <w:sz w:val="26"/>
          <w:szCs w:val="26"/>
        </w:rPr>
        <w:t xml:space="preserve"> </w:t>
      </w:r>
      <w:r w:rsidRPr="007D1C4D">
        <w:rPr>
          <w:rFonts w:ascii="Times New Roman" w:eastAsia="Times New Roman" w:hAnsi="Times New Roman" w:cs="Times New Roman"/>
          <w:sz w:val="26"/>
          <w:szCs w:val="26"/>
        </w:rPr>
        <w:t>нохчийн-</w:t>
      </w:r>
      <w:r w:rsidRPr="007D1C4D">
        <w:rPr>
          <w:rFonts w:ascii="Times New Roman" w:eastAsia="Times New Roman" w:hAnsi="Times New Roman" w:cs="Times New Roman"/>
          <w:spacing w:val="-62"/>
          <w:sz w:val="26"/>
          <w:szCs w:val="26"/>
        </w:rPr>
        <w:t xml:space="preserve"> </w:t>
      </w:r>
      <w:r w:rsidRPr="007D1C4D">
        <w:rPr>
          <w:rFonts w:ascii="Times New Roman" w:eastAsia="Times New Roman" w:hAnsi="Times New Roman" w:cs="Times New Roman"/>
          <w:sz w:val="26"/>
          <w:szCs w:val="26"/>
        </w:rPr>
        <w:t>оьрсийн-ингалсан</w:t>
      </w:r>
      <w:r w:rsidRPr="007D1C4D">
        <w:rPr>
          <w:rFonts w:ascii="Times New Roman" w:eastAsia="Times New Roman" w:hAnsi="Times New Roman" w:cs="Times New Roman"/>
          <w:spacing w:val="-2"/>
          <w:sz w:val="26"/>
          <w:szCs w:val="26"/>
        </w:rPr>
        <w:t xml:space="preserve"> </w:t>
      </w:r>
      <w:r w:rsidRPr="007D1C4D">
        <w:rPr>
          <w:rFonts w:ascii="Times New Roman" w:eastAsia="Times New Roman" w:hAnsi="Times New Roman" w:cs="Times New Roman"/>
          <w:sz w:val="26"/>
          <w:szCs w:val="26"/>
        </w:rPr>
        <w:t>дошам.</w:t>
      </w:r>
      <w:r w:rsidRPr="007D1C4D">
        <w:rPr>
          <w:rFonts w:ascii="Times New Roman" w:eastAsia="Times New Roman" w:hAnsi="Times New Roman" w:cs="Times New Roman"/>
          <w:spacing w:val="2"/>
          <w:sz w:val="26"/>
          <w:szCs w:val="26"/>
        </w:rPr>
        <w:t xml:space="preserve"> </w:t>
      </w:r>
      <w:r w:rsidRPr="007D1C4D">
        <w:rPr>
          <w:rFonts w:ascii="Times New Roman" w:eastAsia="Times New Roman" w:hAnsi="Times New Roman" w:cs="Times New Roman"/>
          <w:sz w:val="26"/>
          <w:szCs w:val="26"/>
        </w:rPr>
        <w:t>Соьлжа-ГӀала,</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20ӀӀ.</w:t>
      </w:r>
    </w:p>
    <w:p w:rsidR="007D1C4D" w:rsidRPr="007D1C4D" w:rsidRDefault="007D1C4D" w:rsidP="007D1C4D">
      <w:pPr>
        <w:widowControl w:val="0"/>
        <w:autoSpaceDE w:val="0"/>
        <w:autoSpaceDN w:val="0"/>
        <w:spacing w:after="0" w:line="299" w:lineRule="exact"/>
        <w:ind w:left="782"/>
        <w:outlineLvl w:val="1"/>
        <w:rPr>
          <w:rFonts w:ascii="Times New Roman" w:eastAsia="Times New Roman" w:hAnsi="Times New Roman" w:cs="Times New Roman"/>
          <w:b/>
          <w:bCs/>
          <w:sz w:val="26"/>
          <w:szCs w:val="26"/>
        </w:rPr>
      </w:pPr>
      <w:r w:rsidRPr="007D1C4D">
        <w:rPr>
          <w:rFonts w:ascii="Times New Roman" w:eastAsia="Times New Roman" w:hAnsi="Times New Roman" w:cs="Times New Roman"/>
          <w:b/>
          <w:bCs/>
          <w:sz w:val="26"/>
          <w:szCs w:val="26"/>
        </w:rPr>
        <w:t>Хаамийн-ресурсни</w:t>
      </w:r>
      <w:r w:rsidRPr="007D1C4D">
        <w:rPr>
          <w:rFonts w:ascii="Times New Roman" w:eastAsia="Times New Roman" w:hAnsi="Times New Roman" w:cs="Times New Roman"/>
          <w:b/>
          <w:bCs/>
          <w:spacing w:val="-7"/>
          <w:sz w:val="26"/>
          <w:szCs w:val="26"/>
        </w:rPr>
        <w:t xml:space="preserve"> </w:t>
      </w:r>
      <w:r w:rsidRPr="007D1C4D">
        <w:rPr>
          <w:rFonts w:ascii="Times New Roman" w:eastAsia="Times New Roman" w:hAnsi="Times New Roman" w:cs="Times New Roman"/>
          <w:b/>
          <w:bCs/>
          <w:sz w:val="26"/>
          <w:szCs w:val="26"/>
        </w:rPr>
        <w:t>кхачойар</w:t>
      </w:r>
    </w:p>
    <w:p w:rsidR="007D1C4D" w:rsidRPr="007D1C4D" w:rsidRDefault="007D1C4D" w:rsidP="007D1C4D">
      <w:pPr>
        <w:widowControl w:val="0"/>
        <w:autoSpaceDE w:val="0"/>
        <w:autoSpaceDN w:val="0"/>
        <w:spacing w:before="1" w:after="0" w:line="240" w:lineRule="auto"/>
        <w:ind w:left="782"/>
        <w:rPr>
          <w:rFonts w:ascii="Times New Roman" w:eastAsia="Times New Roman" w:hAnsi="Times New Roman" w:cs="Times New Roman"/>
          <w:sz w:val="26"/>
          <w:szCs w:val="26"/>
        </w:rPr>
      </w:pPr>
      <w:r w:rsidRPr="007D1C4D">
        <w:rPr>
          <w:rFonts w:ascii="Times New Roman" w:eastAsia="Times New Roman" w:hAnsi="Times New Roman" w:cs="Times New Roman"/>
          <w:sz w:val="26"/>
          <w:szCs w:val="26"/>
        </w:rPr>
        <w:t>Ӏ.</w:t>
      </w:r>
      <w:r w:rsidRPr="007D1C4D">
        <w:rPr>
          <w:rFonts w:ascii="Times New Roman" w:eastAsia="Times New Roman" w:hAnsi="Times New Roman" w:cs="Times New Roman"/>
          <w:spacing w:val="-3"/>
          <w:sz w:val="26"/>
          <w:szCs w:val="26"/>
        </w:rPr>
        <w:t xml:space="preserve"> </w:t>
      </w:r>
      <w:r w:rsidRPr="007D1C4D">
        <w:rPr>
          <w:rFonts w:ascii="Times New Roman" w:eastAsia="Times New Roman" w:hAnsi="Times New Roman" w:cs="Times New Roman"/>
          <w:sz w:val="26"/>
          <w:szCs w:val="26"/>
        </w:rPr>
        <w:t>desharkho.ru</w:t>
      </w:r>
      <w:r w:rsidRPr="007D1C4D">
        <w:rPr>
          <w:rFonts w:ascii="Times New Roman" w:eastAsia="Times New Roman" w:hAnsi="Times New Roman" w:cs="Times New Roman"/>
          <w:spacing w:val="-2"/>
          <w:sz w:val="26"/>
          <w:szCs w:val="26"/>
        </w:rPr>
        <w:t xml:space="preserve"> </w:t>
      </w:r>
      <w:r w:rsidRPr="007D1C4D">
        <w:rPr>
          <w:rFonts w:ascii="Times New Roman" w:eastAsia="Times New Roman" w:hAnsi="Times New Roman" w:cs="Times New Roman"/>
          <w:sz w:val="26"/>
          <w:szCs w:val="26"/>
        </w:rPr>
        <w:t>–</w:t>
      </w:r>
      <w:r w:rsidRPr="007D1C4D">
        <w:rPr>
          <w:rFonts w:ascii="Times New Roman" w:eastAsia="Times New Roman" w:hAnsi="Times New Roman" w:cs="Times New Roman"/>
          <w:spacing w:val="-3"/>
          <w:sz w:val="26"/>
          <w:szCs w:val="26"/>
        </w:rPr>
        <w:t xml:space="preserve"> </w:t>
      </w:r>
      <w:r w:rsidRPr="007D1C4D">
        <w:rPr>
          <w:rFonts w:ascii="Times New Roman" w:eastAsia="Times New Roman" w:hAnsi="Times New Roman" w:cs="Times New Roman"/>
          <w:sz w:val="26"/>
          <w:szCs w:val="26"/>
        </w:rPr>
        <w:t>Нохчийн элекиронни</w:t>
      </w:r>
      <w:r w:rsidRPr="007D1C4D">
        <w:rPr>
          <w:rFonts w:ascii="Times New Roman" w:eastAsia="Times New Roman" w:hAnsi="Times New Roman" w:cs="Times New Roman"/>
          <w:spacing w:val="-2"/>
          <w:sz w:val="26"/>
          <w:szCs w:val="26"/>
        </w:rPr>
        <w:t xml:space="preserve"> </w:t>
      </w:r>
      <w:r w:rsidRPr="007D1C4D">
        <w:rPr>
          <w:rFonts w:ascii="Times New Roman" w:eastAsia="Times New Roman" w:hAnsi="Times New Roman" w:cs="Times New Roman"/>
          <w:sz w:val="26"/>
          <w:szCs w:val="26"/>
        </w:rPr>
        <w:t>школа.</w:t>
      </w:r>
    </w:p>
    <w:p w:rsidR="007D1C4D" w:rsidRPr="007D1C4D" w:rsidRDefault="007D1C4D" w:rsidP="007D1C4D">
      <w:pPr>
        <w:widowControl w:val="0"/>
        <w:autoSpaceDE w:val="0"/>
        <w:autoSpaceDN w:val="0"/>
        <w:spacing w:before="1" w:after="0" w:line="240" w:lineRule="auto"/>
        <w:ind w:left="1490" w:right="1253" w:hanging="708"/>
        <w:rPr>
          <w:rFonts w:ascii="Times New Roman" w:eastAsia="Times New Roman" w:hAnsi="Times New Roman" w:cs="Times New Roman"/>
          <w:sz w:val="26"/>
          <w:szCs w:val="26"/>
        </w:rPr>
      </w:pPr>
      <w:r w:rsidRPr="007D1C4D">
        <w:rPr>
          <w:rFonts w:ascii="Times New Roman" w:eastAsia="Times New Roman" w:hAnsi="Times New Roman" w:cs="Times New Roman"/>
          <w:sz w:val="26"/>
          <w:szCs w:val="26"/>
        </w:rPr>
        <w:t>2. ps95.ru/dikdosham/ - Нохчийн-оьрсийн, оьрсийн-нохчийн онлайн дошам.</w:t>
      </w:r>
      <w:r w:rsidRPr="007D1C4D">
        <w:rPr>
          <w:rFonts w:ascii="Times New Roman" w:eastAsia="Times New Roman" w:hAnsi="Times New Roman" w:cs="Times New Roman"/>
          <w:spacing w:val="-62"/>
          <w:sz w:val="26"/>
          <w:szCs w:val="26"/>
        </w:rPr>
        <w:t xml:space="preserve"> </w:t>
      </w:r>
      <w:r w:rsidRPr="007D1C4D">
        <w:rPr>
          <w:rFonts w:ascii="Times New Roman" w:eastAsia="Times New Roman" w:hAnsi="Times New Roman" w:cs="Times New Roman"/>
          <w:sz w:val="26"/>
          <w:szCs w:val="26"/>
        </w:rPr>
        <w:t>Йуххедиллар</w:t>
      </w:r>
      <w:r w:rsidRPr="007D1C4D">
        <w:rPr>
          <w:rFonts w:ascii="Times New Roman" w:eastAsia="Times New Roman" w:hAnsi="Times New Roman" w:cs="Times New Roman"/>
          <w:spacing w:val="2"/>
          <w:sz w:val="26"/>
          <w:szCs w:val="26"/>
        </w:rPr>
        <w:t xml:space="preserve"> </w:t>
      </w:r>
      <w:r w:rsidRPr="007D1C4D">
        <w:rPr>
          <w:rFonts w:ascii="Times New Roman" w:eastAsia="Times New Roman" w:hAnsi="Times New Roman" w:cs="Times New Roman"/>
          <w:sz w:val="26"/>
          <w:szCs w:val="26"/>
        </w:rPr>
        <w:t>2</w:t>
      </w:r>
    </w:p>
    <w:p w:rsidR="007D1C4D" w:rsidRPr="007D1C4D" w:rsidRDefault="007D1C4D" w:rsidP="007D1C4D">
      <w:pPr>
        <w:widowControl w:val="0"/>
        <w:autoSpaceDE w:val="0"/>
        <w:autoSpaceDN w:val="0"/>
        <w:spacing w:after="0" w:line="298" w:lineRule="exact"/>
        <w:ind w:left="782"/>
        <w:outlineLvl w:val="1"/>
        <w:rPr>
          <w:rFonts w:ascii="Times New Roman" w:eastAsia="Times New Roman" w:hAnsi="Times New Roman" w:cs="Times New Roman"/>
          <w:b/>
          <w:bCs/>
          <w:sz w:val="26"/>
          <w:szCs w:val="26"/>
        </w:rPr>
      </w:pPr>
      <w:r w:rsidRPr="007D1C4D">
        <w:rPr>
          <w:rFonts w:ascii="Times New Roman" w:eastAsia="Times New Roman" w:hAnsi="Times New Roman" w:cs="Times New Roman"/>
          <w:b/>
          <w:bCs/>
          <w:sz w:val="26"/>
          <w:szCs w:val="26"/>
        </w:rPr>
        <w:t>Урокал</w:t>
      </w:r>
      <w:r w:rsidRPr="007D1C4D">
        <w:rPr>
          <w:rFonts w:ascii="Times New Roman" w:eastAsia="Times New Roman" w:hAnsi="Times New Roman" w:cs="Times New Roman"/>
          <w:b/>
          <w:bCs/>
          <w:spacing w:val="58"/>
          <w:sz w:val="26"/>
          <w:szCs w:val="26"/>
        </w:rPr>
        <w:t xml:space="preserve"> </w:t>
      </w:r>
      <w:r w:rsidRPr="007D1C4D">
        <w:rPr>
          <w:rFonts w:ascii="Times New Roman" w:eastAsia="Times New Roman" w:hAnsi="Times New Roman" w:cs="Times New Roman"/>
          <w:b/>
          <w:bCs/>
          <w:sz w:val="26"/>
          <w:szCs w:val="26"/>
        </w:rPr>
        <w:t>арахьа</w:t>
      </w:r>
      <w:r w:rsidRPr="007D1C4D">
        <w:rPr>
          <w:rFonts w:ascii="Times New Roman" w:eastAsia="Times New Roman" w:hAnsi="Times New Roman" w:cs="Times New Roman"/>
          <w:b/>
          <w:bCs/>
          <w:spacing w:val="-4"/>
          <w:sz w:val="26"/>
          <w:szCs w:val="26"/>
        </w:rPr>
        <w:t xml:space="preserve"> </w:t>
      </w:r>
      <w:r w:rsidRPr="007D1C4D">
        <w:rPr>
          <w:rFonts w:ascii="Times New Roman" w:eastAsia="Times New Roman" w:hAnsi="Times New Roman" w:cs="Times New Roman"/>
          <w:b/>
          <w:bCs/>
          <w:sz w:val="26"/>
          <w:szCs w:val="26"/>
        </w:rPr>
        <w:t>дӀайахьа</w:t>
      </w:r>
      <w:r w:rsidRPr="007D1C4D">
        <w:rPr>
          <w:rFonts w:ascii="Times New Roman" w:eastAsia="Times New Roman" w:hAnsi="Times New Roman" w:cs="Times New Roman"/>
          <w:b/>
          <w:bCs/>
          <w:spacing w:val="-4"/>
          <w:sz w:val="26"/>
          <w:szCs w:val="26"/>
        </w:rPr>
        <w:t xml:space="preserve"> </w:t>
      </w:r>
      <w:r w:rsidRPr="007D1C4D">
        <w:rPr>
          <w:rFonts w:ascii="Times New Roman" w:eastAsia="Times New Roman" w:hAnsi="Times New Roman" w:cs="Times New Roman"/>
          <w:b/>
          <w:bCs/>
          <w:sz w:val="26"/>
          <w:szCs w:val="26"/>
        </w:rPr>
        <w:t>магийнчу</w:t>
      </w:r>
      <w:r w:rsidRPr="007D1C4D">
        <w:rPr>
          <w:rFonts w:ascii="Times New Roman" w:eastAsia="Times New Roman" w:hAnsi="Times New Roman" w:cs="Times New Roman"/>
          <w:b/>
          <w:bCs/>
          <w:spacing w:val="-4"/>
          <w:sz w:val="26"/>
          <w:szCs w:val="26"/>
        </w:rPr>
        <w:t xml:space="preserve"> </w:t>
      </w:r>
      <w:r w:rsidRPr="007D1C4D">
        <w:rPr>
          <w:rFonts w:ascii="Times New Roman" w:eastAsia="Times New Roman" w:hAnsi="Times New Roman" w:cs="Times New Roman"/>
          <w:b/>
          <w:bCs/>
          <w:sz w:val="26"/>
          <w:szCs w:val="26"/>
        </w:rPr>
        <w:t>мероприятийн</w:t>
      </w:r>
      <w:r w:rsidRPr="007D1C4D">
        <w:rPr>
          <w:rFonts w:ascii="Times New Roman" w:eastAsia="Times New Roman" w:hAnsi="Times New Roman" w:cs="Times New Roman"/>
          <w:b/>
          <w:bCs/>
          <w:spacing w:val="61"/>
          <w:sz w:val="26"/>
          <w:szCs w:val="26"/>
        </w:rPr>
        <w:t xml:space="preserve"> </w:t>
      </w:r>
      <w:r w:rsidRPr="007D1C4D">
        <w:rPr>
          <w:rFonts w:ascii="Times New Roman" w:eastAsia="Times New Roman" w:hAnsi="Times New Roman" w:cs="Times New Roman"/>
          <w:b/>
          <w:bCs/>
          <w:sz w:val="26"/>
          <w:szCs w:val="26"/>
        </w:rPr>
        <w:t>перечень</w:t>
      </w:r>
    </w:p>
    <w:p w:rsidR="007D1C4D" w:rsidRPr="007D1C4D" w:rsidRDefault="007D1C4D" w:rsidP="007D1C4D">
      <w:pPr>
        <w:widowControl w:val="0"/>
        <w:autoSpaceDE w:val="0"/>
        <w:autoSpaceDN w:val="0"/>
        <w:spacing w:after="0" w:line="240" w:lineRule="auto"/>
        <w:ind w:left="782" w:right="511" w:firstLine="707"/>
        <w:jc w:val="both"/>
        <w:rPr>
          <w:rFonts w:ascii="Times New Roman" w:eastAsia="Times New Roman" w:hAnsi="Times New Roman" w:cs="Times New Roman"/>
          <w:sz w:val="26"/>
          <w:szCs w:val="26"/>
        </w:rPr>
      </w:pPr>
      <w:r w:rsidRPr="007D1C4D">
        <w:rPr>
          <w:rFonts w:ascii="Times New Roman" w:eastAsia="Times New Roman" w:hAnsi="Times New Roman" w:cs="Times New Roman"/>
          <w:sz w:val="26"/>
          <w:szCs w:val="26"/>
        </w:rPr>
        <w:t>Кху</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программо</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иштта</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йукъалоцу</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дешархойн</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урокал</w:t>
      </w:r>
      <w:r w:rsidRPr="007D1C4D">
        <w:rPr>
          <w:rFonts w:ascii="Times New Roman" w:eastAsia="Times New Roman" w:hAnsi="Times New Roman" w:cs="Times New Roman"/>
          <w:spacing w:val="66"/>
          <w:sz w:val="26"/>
          <w:szCs w:val="26"/>
        </w:rPr>
        <w:t xml:space="preserve"> </w:t>
      </w:r>
      <w:r w:rsidRPr="007D1C4D">
        <w:rPr>
          <w:rFonts w:ascii="Times New Roman" w:eastAsia="Times New Roman" w:hAnsi="Times New Roman" w:cs="Times New Roman"/>
          <w:sz w:val="26"/>
          <w:szCs w:val="26"/>
        </w:rPr>
        <w:t>арахьара</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мероприятиш</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а.</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«Ненан</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(нохчийн)</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маттахь</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литературни</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йешар»</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предметан</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чулацамца догӀуш долу урокал арахьара гӀуллакхаш билгал а дой, вовшахтуху</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йуьхьанцарчу</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классийн</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дешархойн</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башхаллаш</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а,</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хьашташ</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а,</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Нохчийн</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Республикин</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къаьмнийн</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а,</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этнокультурин</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а</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башхаллаш</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а</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тидаме</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а</w:t>
      </w:r>
      <w:r w:rsidRPr="007D1C4D">
        <w:rPr>
          <w:rFonts w:ascii="Times New Roman" w:eastAsia="Times New Roman" w:hAnsi="Times New Roman" w:cs="Times New Roman"/>
          <w:spacing w:val="65"/>
          <w:sz w:val="26"/>
          <w:szCs w:val="26"/>
        </w:rPr>
        <w:t xml:space="preserve"> </w:t>
      </w:r>
      <w:r w:rsidRPr="007D1C4D">
        <w:rPr>
          <w:rFonts w:ascii="Times New Roman" w:eastAsia="Times New Roman" w:hAnsi="Times New Roman" w:cs="Times New Roman"/>
          <w:sz w:val="26"/>
          <w:szCs w:val="26"/>
        </w:rPr>
        <w:t>оьцуш.</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Урокал</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арахьарчу</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гӀуллакхан</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маьӀна</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ду</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ийманехь</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кхетош-кхиорна</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а,</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оьздангаллин</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нийса</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харжам</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бар</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кхиорна</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а</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тӀехьажийна</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болу</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культурно-</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кхоллараллин</w:t>
      </w:r>
      <w:r w:rsidRPr="007D1C4D">
        <w:rPr>
          <w:rFonts w:ascii="Times New Roman" w:eastAsia="Times New Roman" w:hAnsi="Times New Roman" w:cs="Times New Roman"/>
          <w:spacing w:val="-2"/>
          <w:sz w:val="26"/>
          <w:szCs w:val="26"/>
        </w:rPr>
        <w:t xml:space="preserve"> </w:t>
      </w:r>
      <w:r w:rsidRPr="007D1C4D">
        <w:rPr>
          <w:rFonts w:ascii="Times New Roman" w:eastAsia="Times New Roman" w:hAnsi="Times New Roman" w:cs="Times New Roman"/>
          <w:sz w:val="26"/>
          <w:szCs w:val="26"/>
        </w:rPr>
        <w:t>болх</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дешархоша</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кхочушбар.</w:t>
      </w:r>
    </w:p>
    <w:p w:rsidR="007D1C4D" w:rsidRPr="007D1C4D" w:rsidRDefault="007D1C4D" w:rsidP="007D1C4D">
      <w:pPr>
        <w:widowControl w:val="0"/>
        <w:autoSpaceDE w:val="0"/>
        <w:autoSpaceDN w:val="0"/>
        <w:spacing w:after="0" w:line="240" w:lineRule="auto"/>
        <w:ind w:left="782" w:right="512" w:firstLine="707"/>
        <w:jc w:val="both"/>
        <w:rPr>
          <w:rFonts w:ascii="Times New Roman" w:eastAsia="Times New Roman" w:hAnsi="Times New Roman" w:cs="Times New Roman"/>
          <w:sz w:val="26"/>
          <w:szCs w:val="26"/>
        </w:rPr>
      </w:pPr>
      <w:r w:rsidRPr="007D1C4D">
        <w:rPr>
          <w:rFonts w:ascii="Times New Roman" w:eastAsia="Times New Roman" w:hAnsi="Times New Roman" w:cs="Times New Roman"/>
          <w:sz w:val="26"/>
          <w:szCs w:val="26"/>
        </w:rPr>
        <w:t>«Ненан</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(нохчийн)</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маттахь</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литературни</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йешар»</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предметан</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чулацамца</w:t>
      </w:r>
      <w:r w:rsidRPr="007D1C4D">
        <w:rPr>
          <w:rFonts w:ascii="Times New Roman" w:eastAsia="Times New Roman" w:hAnsi="Times New Roman" w:cs="Times New Roman"/>
          <w:spacing w:val="1"/>
          <w:sz w:val="26"/>
          <w:szCs w:val="26"/>
        </w:rPr>
        <w:t xml:space="preserve"> </w:t>
      </w:r>
      <w:r w:rsidRPr="007D1C4D">
        <w:rPr>
          <w:rFonts w:ascii="Times New Roman" w:eastAsia="Times New Roman" w:hAnsi="Times New Roman" w:cs="Times New Roman"/>
          <w:sz w:val="26"/>
          <w:szCs w:val="26"/>
        </w:rPr>
        <w:t>догӀуш, урокал арахьара гӀуллакх кхочушдарна леринчу сахьтийн барам дешаран</w:t>
      </w:r>
      <w:r w:rsidRPr="007D1C4D">
        <w:rPr>
          <w:rFonts w:ascii="Times New Roman" w:eastAsia="Times New Roman" w:hAnsi="Times New Roman" w:cs="Times New Roman"/>
          <w:spacing w:val="-62"/>
          <w:sz w:val="26"/>
          <w:szCs w:val="26"/>
        </w:rPr>
        <w:t xml:space="preserve"> </w:t>
      </w:r>
      <w:r w:rsidRPr="007D1C4D">
        <w:rPr>
          <w:rFonts w:ascii="Times New Roman" w:eastAsia="Times New Roman" w:hAnsi="Times New Roman" w:cs="Times New Roman"/>
          <w:sz w:val="26"/>
          <w:szCs w:val="26"/>
        </w:rPr>
        <w:t>хьукмато</w:t>
      </w:r>
      <w:r w:rsidRPr="007D1C4D">
        <w:rPr>
          <w:rFonts w:ascii="Times New Roman" w:eastAsia="Times New Roman" w:hAnsi="Times New Roman" w:cs="Times New Roman"/>
          <w:spacing w:val="-2"/>
          <w:sz w:val="26"/>
          <w:szCs w:val="26"/>
        </w:rPr>
        <w:t xml:space="preserve"> </w:t>
      </w:r>
      <w:r w:rsidRPr="007D1C4D">
        <w:rPr>
          <w:rFonts w:ascii="Times New Roman" w:eastAsia="Times New Roman" w:hAnsi="Times New Roman" w:cs="Times New Roman"/>
          <w:sz w:val="26"/>
          <w:szCs w:val="26"/>
        </w:rPr>
        <w:t>билгалбо.</w:t>
      </w:r>
    </w:p>
    <w:tbl>
      <w:tblPr>
        <w:tblStyle w:val="TableNormal"/>
        <w:tblW w:w="0" w:type="auto"/>
        <w:tblInd w:w="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54"/>
        <w:gridCol w:w="2407"/>
        <w:gridCol w:w="1984"/>
        <w:gridCol w:w="4535"/>
      </w:tblGrid>
      <w:tr w:rsidR="007D1C4D" w:rsidRPr="007D1C4D" w:rsidTr="00EF0B46">
        <w:trPr>
          <w:trHeight w:val="827"/>
        </w:trPr>
        <w:tc>
          <w:tcPr>
            <w:tcW w:w="854" w:type="dxa"/>
          </w:tcPr>
          <w:p w:rsidR="007D1C4D" w:rsidRPr="007D1C4D" w:rsidRDefault="007D1C4D" w:rsidP="007D1C4D">
            <w:pPr>
              <w:spacing w:before="138"/>
              <w:ind w:left="371" w:right="131" w:hanging="214"/>
              <w:rPr>
                <w:rFonts w:ascii="Times New Roman" w:eastAsia="Times New Roman" w:hAnsi="Times New Roman" w:cs="Times New Roman"/>
                <w:b/>
                <w:sz w:val="24"/>
              </w:rPr>
            </w:pPr>
            <w:r w:rsidRPr="007D1C4D">
              <w:rPr>
                <w:rFonts w:ascii="Times New Roman" w:eastAsia="Times New Roman" w:hAnsi="Times New Roman" w:cs="Times New Roman"/>
                <w:b/>
                <w:sz w:val="24"/>
              </w:rPr>
              <w:t>Клас</w:t>
            </w:r>
            <w:r w:rsidRPr="007D1C4D">
              <w:rPr>
                <w:rFonts w:ascii="Times New Roman" w:eastAsia="Times New Roman" w:hAnsi="Times New Roman" w:cs="Times New Roman"/>
                <w:b/>
                <w:spacing w:val="-57"/>
                <w:sz w:val="24"/>
              </w:rPr>
              <w:t xml:space="preserve"> </w:t>
            </w:r>
            <w:r w:rsidRPr="007D1C4D">
              <w:rPr>
                <w:rFonts w:ascii="Times New Roman" w:eastAsia="Times New Roman" w:hAnsi="Times New Roman" w:cs="Times New Roman"/>
                <w:b/>
                <w:sz w:val="24"/>
              </w:rPr>
              <w:t>с</w:t>
            </w:r>
          </w:p>
        </w:tc>
        <w:tc>
          <w:tcPr>
            <w:tcW w:w="2407" w:type="dxa"/>
          </w:tcPr>
          <w:p w:rsidR="007D1C4D" w:rsidRPr="007D1C4D" w:rsidRDefault="007D1C4D" w:rsidP="007D1C4D">
            <w:pPr>
              <w:spacing w:before="10"/>
              <w:rPr>
                <w:rFonts w:ascii="Times New Roman" w:eastAsia="Times New Roman" w:hAnsi="Times New Roman" w:cs="Times New Roman"/>
                <w:sz w:val="23"/>
              </w:rPr>
            </w:pPr>
          </w:p>
          <w:p w:rsidR="007D1C4D" w:rsidRPr="007D1C4D" w:rsidRDefault="007D1C4D" w:rsidP="007D1C4D">
            <w:pPr>
              <w:spacing w:before="1"/>
              <w:ind w:left="220"/>
              <w:rPr>
                <w:rFonts w:ascii="Times New Roman" w:eastAsia="Times New Roman" w:hAnsi="Times New Roman" w:cs="Times New Roman"/>
                <w:b/>
                <w:sz w:val="24"/>
              </w:rPr>
            </w:pPr>
            <w:r w:rsidRPr="007D1C4D">
              <w:rPr>
                <w:rFonts w:ascii="Times New Roman" w:eastAsia="Times New Roman" w:hAnsi="Times New Roman" w:cs="Times New Roman"/>
                <w:b/>
                <w:sz w:val="24"/>
              </w:rPr>
              <w:t>Мероприятин</w:t>
            </w:r>
            <w:r w:rsidRPr="007D1C4D">
              <w:rPr>
                <w:rFonts w:ascii="Times New Roman" w:eastAsia="Times New Roman" w:hAnsi="Times New Roman" w:cs="Times New Roman"/>
                <w:b/>
                <w:spacing w:val="-4"/>
                <w:sz w:val="24"/>
              </w:rPr>
              <w:t xml:space="preserve"> </w:t>
            </w:r>
            <w:r w:rsidRPr="007D1C4D">
              <w:rPr>
                <w:rFonts w:ascii="Times New Roman" w:eastAsia="Times New Roman" w:hAnsi="Times New Roman" w:cs="Times New Roman"/>
                <w:b/>
                <w:sz w:val="24"/>
              </w:rPr>
              <w:t>кеп</w:t>
            </w:r>
          </w:p>
        </w:tc>
        <w:tc>
          <w:tcPr>
            <w:tcW w:w="1984" w:type="dxa"/>
          </w:tcPr>
          <w:p w:rsidR="007D1C4D" w:rsidRPr="007D1C4D" w:rsidRDefault="007D1C4D" w:rsidP="007D1C4D">
            <w:pPr>
              <w:spacing w:before="10"/>
              <w:rPr>
                <w:rFonts w:ascii="Times New Roman" w:eastAsia="Times New Roman" w:hAnsi="Times New Roman" w:cs="Times New Roman"/>
                <w:sz w:val="23"/>
              </w:rPr>
            </w:pPr>
          </w:p>
          <w:p w:rsidR="007D1C4D" w:rsidRPr="007D1C4D" w:rsidRDefault="007D1C4D" w:rsidP="007D1C4D">
            <w:pPr>
              <w:spacing w:before="1"/>
              <w:ind w:left="627"/>
              <w:rPr>
                <w:rFonts w:ascii="Times New Roman" w:eastAsia="Times New Roman" w:hAnsi="Times New Roman" w:cs="Times New Roman"/>
                <w:b/>
                <w:sz w:val="24"/>
              </w:rPr>
            </w:pPr>
            <w:r w:rsidRPr="007D1C4D">
              <w:rPr>
                <w:rFonts w:ascii="Times New Roman" w:eastAsia="Times New Roman" w:hAnsi="Times New Roman" w:cs="Times New Roman"/>
                <w:b/>
                <w:sz w:val="24"/>
              </w:rPr>
              <w:t>Тема</w:t>
            </w:r>
          </w:p>
        </w:tc>
        <w:tc>
          <w:tcPr>
            <w:tcW w:w="4535" w:type="dxa"/>
          </w:tcPr>
          <w:p w:rsidR="007D1C4D" w:rsidRPr="007D1C4D" w:rsidRDefault="007D1C4D" w:rsidP="007D1C4D">
            <w:pPr>
              <w:spacing w:line="276" w:lineRule="exact"/>
              <w:ind w:left="611" w:right="595" w:firstLine="5"/>
              <w:jc w:val="center"/>
              <w:rPr>
                <w:rFonts w:ascii="Times New Roman" w:eastAsia="Times New Roman" w:hAnsi="Times New Roman" w:cs="Times New Roman"/>
                <w:b/>
                <w:sz w:val="24"/>
              </w:rPr>
            </w:pPr>
            <w:r w:rsidRPr="007D1C4D">
              <w:rPr>
                <w:rFonts w:ascii="Times New Roman" w:eastAsia="Times New Roman" w:hAnsi="Times New Roman" w:cs="Times New Roman"/>
                <w:b/>
                <w:sz w:val="24"/>
              </w:rPr>
              <w:t>Дешархоша кхочушдечу</w:t>
            </w:r>
            <w:r w:rsidRPr="007D1C4D">
              <w:rPr>
                <w:rFonts w:ascii="Times New Roman" w:eastAsia="Times New Roman" w:hAnsi="Times New Roman" w:cs="Times New Roman"/>
                <w:b/>
                <w:spacing w:val="1"/>
                <w:sz w:val="24"/>
              </w:rPr>
              <w:t xml:space="preserve"> </w:t>
            </w:r>
            <w:r w:rsidRPr="007D1C4D">
              <w:rPr>
                <w:rFonts w:ascii="Times New Roman" w:eastAsia="Times New Roman" w:hAnsi="Times New Roman" w:cs="Times New Roman"/>
                <w:b/>
                <w:sz w:val="24"/>
              </w:rPr>
              <w:t>гӀуллакхийн коьртачу кепийн</w:t>
            </w:r>
            <w:r w:rsidRPr="007D1C4D">
              <w:rPr>
                <w:rFonts w:ascii="Times New Roman" w:eastAsia="Times New Roman" w:hAnsi="Times New Roman" w:cs="Times New Roman"/>
                <w:b/>
                <w:spacing w:val="-57"/>
                <w:sz w:val="24"/>
              </w:rPr>
              <w:t xml:space="preserve"> </w:t>
            </w:r>
            <w:r w:rsidRPr="007D1C4D">
              <w:rPr>
                <w:rFonts w:ascii="Times New Roman" w:eastAsia="Times New Roman" w:hAnsi="Times New Roman" w:cs="Times New Roman"/>
                <w:b/>
                <w:sz w:val="24"/>
              </w:rPr>
              <w:t>характеристикаш</w:t>
            </w:r>
          </w:p>
        </w:tc>
      </w:tr>
      <w:tr w:rsidR="007D1C4D" w:rsidRPr="007D1C4D" w:rsidTr="00EF0B46">
        <w:trPr>
          <w:trHeight w:val="2207"/>
        </w:trPr>
        <w:tc>
          <w:tcPr>
            <w:tcW w:w="854" w:type="dxa"/>
          </w:tcPr>
          <w:p w:rsidR="007D1C4D" w:rsidRPr="007D1C4D" w:rsidRDefault="007D1C4D" w:rsidP="007D1C4D">
            <w:pPr>
              <w:spacing w:line="275" w:lineRule="exact"/>
              <w:ind w:left="65"/>
              <w:jc w:val="center"/>
              <w:rPr>
                <w:rFonts w:ascii="Times New Roman" w:eastAsia="Times New Roman" w:hAnsi="Times New Roman" w:cs="Times New Roman"/>
                <w:sz w:val="24"/>
              </w:rPr>
            </w:pPr>
            <w:r w:rsidRPr="007D1C4D">
              <w:rPr>
                <w:rFonts w:ascii="Times New Roman" w:eastAsia="Times New Roman" w:hAnsi="Times New Roman" w:cs="Times New Roman"/>
                <w:sz w:val="24"/>
              </w:rPr>
              <w:t>Ӏ</w:t>
            </w:r>
          </w:p>
        </w:tc>
        <w:tc>
          <w:tcPr>
            <w:tcW w:w="2407" w:type="dxa"/>
          </w:tcPr>
          <w:p w:rsidR="007D1C4D" w:rsidRPr="007D1C4D" w:rsidRDefault="007D1C4D" w:rsidP="007D1C4D">
            <w:pPr>
              <w:spacing w:line="275" w:lineRule="exact"/>
              <w:ind w:left="1015"/>
              <w:rPr>
                <w:rFonts w:ascii="Times New Roman" w:eastAsia="Times New Roman" w:hAnsi="Times New Roman" w:cs="Times New Roman"/>
                <w:sz w:val="24"/>
              </w:rPr>
            </w:pPr>
            <w:r w:rsidRPr="007D1C4D">
              <w:rPr>
                <w:rFonts w:ascii="Times New Roman" w:eastAsia="Times New Roman" w:hAnsi="Times New Roman" w:cs="Times New Roman"/>
                <w:sz w:val="24"/>
              </w:rPr>
              <w:t>Къамел</w:t>
            </w:r>
          </w:p>
        </w:tc>
        <w:tc>
          <w:tcPr>
            <w:tcW w:w="1984" w:type="dxa"/>
          </w:tcPr>
          <w:p w:rsidR="007D1C4D" w:rsidRPr="007D1C4D" w:rsidRDefault="007D1C4D" w:rsidP="007D1C4D">
            <w:pPr>
              <w:spacing w:line="275" w:lineRule="exact"/>
              <w:ind w:left="327" w:right="259"/>
              <w:jc w:val="center"/>
              <w:rPr>
                <w:rFonts w:ascii="Times New Roman" w:eastAsia="Times New Roman" w:hAnsi="Times New Roman" w:cs="Times New Roman"/>
                <w:sz w:val="24"/>
              </w:rPr>
            </w:pPr>
            <w:r w:rsidRPr="007D1C4D">
              <w:rPr>
                <w:rFonts w:ascii="Times New Roman" w:eastAsia="Times New Roman" w:hAnsi="Times New Roman" w:cs="Times New Roman"/>
                <w:sz w:val="24"/>
              </w:rPr>
              <w:t>Сан</w:t>
            </w:r>
          </w:p>
          <w:p w:rsidR="007D1C4D" w:rsidRPr="007D1C4D" w:rsidRDefault="007D1C4D" w:rsidP="007D1C4D">
            <w:pPr>
              <w:ind w:left="332" w:right="259"/>
              <w:jc w:val="center"/>
              <w:rPr>
                <w:rFonts w:ascii="Times New Roman" w:eastAsia="Times New Roman" w:hAnsi="Times New Roman" w:cs="Times New Roman"/>
                <w:sz w:val="24"/>
              </w:rPr>
            </w:pPr>
            <w:r w:rsidRPr="007D1C4D">
              <w:rPr>
                <w:rFonts w:ascii="Times New Roman" w:eastAsia="Times New Roman" w:hAnsi="Times New Roman" w:cs="Times New Roman"/>
                <w:sz w:val="24"/>
              </w:rPr>
              <w:t>дуьххьарлера</w:t>
            </w:r>
            <w:r w:rsidRPr="007D1C4D">
              <w:rPr>
                <w:rFonts w:ascii="Times New Roman" w:eastAsia="Times New Roman" w:hAnsi="Times New Roman" w:cs="Times New Roman"/>
                <w:spacing w:val="-58"/>
                <w:sz w:val="24"/>
              </w:rPr>
              <w:t xml:space="preserve"> </w:t>
            </w:r>
            <w:r w:rsidRPr="007D1C4D">
              <w:rPr>
                <w:rFonts w:ascii="Times New Roman" w:eastAsia="Times New Roman" w:hAnsi="Times New Roman" w:cs="Times New Roman"/>
                <w:sz w:val="24"/>
              </w:rPr>
              <w:t>киншкаш</w:t>
            </w:r>
          </w:p>
        </w:tc>
        <w:tc>
          <w:tcPr>
            <w:tcW w:w="4535" w:type="dxa"/>
          </w:tcPr>
          <w:p w:rsidR="007D1C4D" w:rsidRPr="007D1C4D" w:rsidRDefault="007D1C4D" w:rsidP="007D1C4D">
            <w:pPr>
              <w:ind w:left="167" w:right="868"/>
              <w:rPr>
                <w:rFonts w:ascii="Times New Roman" w:eastAsia="Times New Roman" w:hAnsi="Times New Roman" w:cs="Times New Roman"/>
                <w:sz w:val="24"/>
              </w:rPr>
            </w:pPr>
            <w:r w:rsidRPr="007D1C4D">
              <w:rPr>
                <w:rFonts w:ascii="Times New Roman" w:eastAsia="Times New Roman" w:hAnsi="Times New Roman" w:cs="Times New Roman"/>
                <w:sz w:val="24"/>
              </w:rPr>
              <w:t>Презентацига</w:t>
            </w:r>
            <w:r w:rsidRPr="007D1C4D">
              <w:rPr>
                <w:rFonts w:ascii="Times New Roman" w:eastAsia="Times New Roman" w:hAnsi="Times New Roman" w:cs="Times New Roman"/>
                <w:spacing w:val="-8"/>
                <w:sz w:val="24"/>
              </w:rPr>
              <w:t xml:space="preserve"> </w:t>
            </w:r>
            <w:r w:rsidRPr="007D1C4D">
              <w:rPr>
                <w:rFonts w:ascii="Times New Roman" w:eastAsia="Times New Roman" w:hAnsi="Times New Roman" w:cs="Times New Roman"/>
                <w:sz w:val="24"/>
              </w:rPr>
              <w:t>хьовсар.</w:t>
            </w:r>
            <w:r w:rsidRPr="007D1C4D">
              <w:rPr>
                <w:rFonts w:ascii="Times New Roman" w:eastAsia="Times New Roman" w:hAnsi="Times New Roman" w:cs="Times New Roman"/>
                <w:spacing w:val="-6"/>
                <w:sz w:val="24"/>
              </w:rPr>
              <w:t xml:space="preserve"> </w:t>
            </w:r>
            <w:r w:rsidRPr="007D1C4D">
              <w:rPr>
                <w:rFonts w:ascii="Times New Roman" w:eastAsia="Times New Roman" w:hAnsi="Times New Roman" w:cs="Times New Roman"/>
                <w:sz w:val="24"/>
              </w:rPr>
              <w:t>Къамелехь</w:t>
            </w:r>
            <w:r w:rsidRPr="007D1C4D">
              <w:rPr>
                <w:rFonts w:ascii="Times New Roman" w:eastAsia="Times New Roman" w:hAnsi="Times New Roman" w:cs="Times New Roman"/>
                <w:spacing w:val="-57"/>
                <w:sz w:val="24"/>
              </w:rPr>
              <w:t xml:space="preserve"> </w:t>
            </w:r>
            <w:r w:rsidRPr="007D1C4D">
              <w:rPr>
                <w:rFonts w:ascii="Times New Roman" w:eastAsia="Times New Roman" w:hAnsi="Times New Roman" w:cs="Times New Roman"/>
                <w:sz w:val="24"/>
              </w:rPr>
              <w:t>дакъалацар.</w:t>
            </w:r>
          </w:p>
          <w:p w:rsidR="007D1C4D" w:rsidRPr="007D1C4D" w:rsidRDefault="007D1C4D" w:rsidP="007D1C4D">
            <w:pPr>
              <w:ind w:left="167"/>
              <w:rPr>
                <w:rFonts w:ascii="Times New Roman" w:eastAsia="Times New Roman" w:hAnsi="Times New Roman" w:cs="Times New Roman"/>
                <w:sz w:val="24"/>
              </w:rPr>
            </w:pPr>
            <w:r w:rsidRPr="007D1C4D">
              <w:rPr>
                <w:rFonts w:ascii="Times New Roman" w:eastAsia="Times New Roman" w:hAnsi="Times New Roman" w:cs="Times New Roman"/>
                <w:sz w:val="24"/>
              </w:rPr>
              <w:t>Хаттаршна</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жоьпаш</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далар.</w:t>
            </w:r>
            <w:r w:rsidRPr="007D1C4D">
              <w:rPr>
                <w:rFonts w:ascii="Times New Roman" w:eastAsia="Times New Roman" w:hAnsi="Times New Roman" w:cs="Times New Roman"/>
                <w:spacing w:val="58"/>
                <w:sz w:val="24"/>
              </w:rPr>
              <w:t xml:space="preserve"> </w:t>
            </w:r>
            <w:r w:rsidRPr="007D1C4D">
              <w:rPr>
                <w:rFonts w:ascii="Times New Roman" w:eastAsia="Times New Roman" w:hAnsi="Times New Roman" w:cs="Times New Roman"/>
                <w:sz w:val="24"/>
              </w:rPr>
              <w:t>Темица</w:t>
            </w:r>
          </w:p>
          <w:p w:rsidR="007D1C4D" w:rsidRPr="007D1C4D" w:rsidRDefault="007D1C4D" w:rsidP="007D1C4D">
            <w:pPr>
              <w:spacing w:line="270" w:lineRule="atLeast"/>
              <w:ind w:left="167" w:right="139"/>
              <w:rPr>
                <w:rFonts w:ascii="Times New Roman" w:eastAsia="Times New Roman" w:hAnsi="Times New Roman" w:cs="Times New Roman"/>
                <w:sz w:val="24"/>
              </w:rPr>
            </w:pPr>
            <w:r w:rsidRPr="007D1C4D">
              <w:rPr>
                <w:rFonts w:ascii="Times New Roman" w:eastAsia="Times New Roman" w:hAnsi="Times New Roman" w:cs="Times New Roman"/>
                <w:sz w:val="24"/>
              </w:rPr>
              <w:t>догӀуш хаттарш дар. Хетарг довзийтар.</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Йеша киншка харжарх а, киншкица болх</w:t>
            </w:r>
            <w:r w:rsidRPr="007D1C4D">
              <w:rPr>
                <w:rFonts w:ascii="Times New Roman" w:eastAsia="Times New Roman" w:hAnsi="Times New Roman" w:cs="Times New Roman"/>
                <w:spacing w:val="-57"/>
                <w:sz w:val="24"/>
              </w:rPr>
              <w:t xml:space="preserve"> </w:t>
            </w:r>
            <w:r w:rsidRPr="007D1C4D">
              <w:rPr>
                <w:rFonts w:ascii="Times New Roman" w:eastAsia="Times New Roman" w:hAnsi="Times New Roman" w:cs="Times New Roman"/>
                <w:sz w:val="24"/>
              </w:rPr>
              <w:t>баран бакъонех а хаамаш бовзар.</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Йеша</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киншка харжар.</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Йовзаран Ӏалашонца</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кишкашка</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хьовсар.</w:t>
            </w:r>
          </w:p>
        </w:tc>
      </w:tr>
      <w:tr w:rsidR="007D1C4D" w:rsidRPr="007D1C4D" w:rsidTr="00EF0B46">
        <w:trPr>
          <w:trHeight w:val="828"/>
        </w:trPr>
        <w:tc>
          <w:tcPr>
            <w:tcW w:w="854" w:type="dxa"/>
          </w:tcPr>
          <w:p w:rsidR="007D1C4D" w:rsidRPr="007D1C4D" w:rsidRDefault="007D1C4D" w:rsidP="007D1C4D">
            <w:pPr>
              <w:spacing w:line="275" w:lineRule="exact"/>
              <w:ind w:left="65"/>
              <w:jc w:val="center"/>
              <w:rPr>
                <w:rFonts w:ascii="Times New Roman" w:eastAsia="Times New Roman" w:hAnsi="Times New Roman" w:cs="Times New Roman"/>
                <w:sz w:val="24"/>
              </w:rPr>
            </w:pPr>
            <w:r w:rsidRPr="007D1C4D">
              <w:rPr>
                <w:rFonts w:ascii="Times New Roman" w:eastAsia="Times New Roman" w:hAnsi="Times New Roman" w:cs="Times New Roman"/>
                <w:sz w:val="24"/>
              </w:rPr>
              <w:t>Ӏ</w:t>
            </w:r>
          </w:p>
        </w:tc>
        <w:tc>
          <w:tcPr>
            <w:tcW w:w="2407" w:type="dxa"/>
          </w:tcPr>
          <w:p w:rsidR="007D1C4D" w:rsidRPr="007D1C4D" w:rsidRDefault="007D1C4D" w:rsidP="007D1C4D">
            <w:pPr>
              <w:ind w:left="662" w:right="395" w:hanging="370"/>
              <w:rPr>
                <w:rFonts w:ascii="Times New Roman" w:eastAsia="Times New Roman" w:hAnsi="Times New Roman" w:cs="Times New Roman"/>
                <w:sz w:val="24"/>
              </w:rPr>
            </w:pPr>
            <w:r w:rsidRPr="007D1C4D">
              <w:rPr>
                <w:rFonts w:ascii="Times New Roman" w:eastAsia="Times New Roman" w:hAnsi="Times New Roman" w:cs="Times New Roman"/>
                <w:sz w:val="24"/>
              </w:rPr>
              <w:t>Интегрированни</w:t>
            </w:r>
            <w:r w:rsidRPr="007D1C4D">
              <w:rPr>
                <w:rFonts w:ascii="Times New Roman" w:eastAsia="Times New Roman" w:hAnsi="Times New Roman" w:cs="Times New Roman"/>
                <w:spacing w:val="-57"/>
                <w:sz w:val="24"/>
              </w:rPr>
              <w:t xml:space="preserve"> </w:t>
            </w:r>
            <w:r w:rsidRPr="007D1C4D">
              <w:rPr>
                <w:rFonts w:ascii="Times New Roman" w:eastAsia="Times New Roman" w:hAnsi="Times New Roman" w:cs="Times New Roman"/>
                <w:sz w:val="24"/>
              </w:rPr>
              <w:t>заняти-дезде</w:t>
            </w:r>
          </w:p>
        </w:tc>
        <w:tc>
          <w:tcPr>
            <w:tcW w:w="1984" w:type="dxa"/>
          </w:tcPr>
          <w:p w:rsidR="007D1C4D" w:rsidRPr="007D1C4D" w:rsidRDefault="007D1C4D" w:rsidP="007D1C4D">
            <w:pPr>
              <w:spacing w:line="275" w:lineRule="exact"/>
              <w:ind w:left="428"/>
              <w:rPr>
                <w:rFonts w:ascii="Times New Roman" w:eastAsia="Times New Roman" w:hAnsi="Times New Roman" w:cs="Times New Roman"/>
                <w:sz w:val="24"/>
              </w:rPr>
            </w:pPr>
            <w:r w:rsidRPr="007D1C4D">
              <w:rPr>
                <w:rFonts w:ascii="Times New Roman" w:eastAsia="Times New Roman" w:hAnsi="Times New Roman" w:cs="Times New Roman"/>
                <w:sz w:val="24"/>
              </w:rPr>
              <w:t>Ненан</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мотт</w:t>
            </w:r>
          </w:p>
        </w:tc>
        <w:tc>
          <w:tcPr>
            <w:tcW w:w="4535" w:type="dxa"/>
          </w:tcPr>
          <w:p w:rsidR="007D1C4D" w:rsidRPr="007D1C4D" w:rsidRDefault="007D1C4D" w:rsidP="007D1C4D">
            <w:pPr>
              <w:spacing w:line="276" w:lineRule="exact"/>
              <w:ind w:left="167"/>
              <w:rPr>
                <w:rFonts w:ascii="Times New Roman" w:eastAsia="Times New Roman" w:hAnsi="Times New Roman" w:cs="Times New Roman"/>
                <w:sz w:val="24"/>
              </w:rPr>
            </w:pPr>
            <w:r w:rsidRPr="007D1C4D">
              <w:rPr>
                <w:rFonts w:ascii="Times New Roman" w:eastAsia="Times New Roman" w:hAnsi="Times New Roman" w:cs="Times New Roman"/>
                <w:sz w:val="24"/>
              </w:rPr>
              <w:t>Къамелехь дакъалацар.</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Байташ йешар.</w:t>
            </w:r>
            <w:r w:rsidRPr="007D1C4D">
              <w:rPr>
                <w:rFonts w:ascii="Times New Roman" w:eastAsia="Times New Roman" w:hAnsi="Times New Roman" w:cs="Times New Roman"/>
                <w:spacing w:val="-58"/>
                <w:sz w:val="24"/>
              </w:rPr>
              <w:t xml:space="preserve"> </w:t>
            </w:r>
            <w:r w:rsidRPr="007D1C4D">
              <w:rPr>
                <w:rFonts w:ascii="Times New Roman" w:eastAsia="Times New Roman" w:hAnsi="Times New Roman" w:cs="Times New Roman"/>
                <w:sz w:val="24"/>
              </w:rPr>
              <w:t>Иллеш алар, эшарш лакхар.</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ХӀетал-</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металш</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дастар.</w:t>
            </w:r>
          </w:p>
        </w:tc>
      </w:tr>
      <w:tr w:rsidR="007D1C4D" w:rsidRPr="007D1C4D" w:rsidTr="00EF0B46">
        <w:trPr>
          <w:trHeight w:val="1379"/>
        </w:trPr>
        <w:tc>
          <w:tcPr>
            <w:tcW w:w="854" w:type="dxa"/>
          </w:tcPr>
          <w:p w:rsidR="007D1C4D" w:rsidRPr="007D1C4D" w:rsidRDefault="007D1C4D" w:rsidP="007D1C4D">
            <w:pPr>
              <w:spacing w:line="275" w:lineRule="exact"/>
              <w:ind w:left="62"/>
              <w:jc w:val="center"/>
              <w:rPr>
                <w:rFonts w:ascii="Times New Roman" w:eastAsia="Times New Roman" w:hAnsi="Times New Roman" w:cs="Times New Roman"/>
                <w:sz w:val="24"/>
              </w:rPr>
            </w:pPr>
            <w:r w:rsidRPr="007D1C4D">
              <w:rPr>
                <w:rFonts w:ascii="Times New Roman" w:eastAsia="Times New Roman" w:hAnsi="Times New Roman" w:cs="Times New Roman"/>
                <w:sz w:val="24"/>
              </w:rPr>
              <w:t>2</w:t>
            </w:r>
          </w:p>
        </w:tc>
        <w:tc>
          <w:tcPr>
            <w:tcW w:w="2407" w:type="dxa"/>
          </w:tcPr>
          <w:p w:rsidR="007D1C4D" w:rsidRPr="007D1C4D" w:rsidRDefault="007D1C4D" w:rsidP="007D1C4D">
            <w:pPr>
              <w:ind w:left="163" w:right="526"/>
              <w:rPr>
                <w:rFonts w:ascii="Times New Roman" w:eastAsia="Times New Roman" w:hAnsi="Times New Roman" w:cs="Times New Roman"/>
                <w:sz w:val="24"/>
              </w:rPr>
            </w:pPr>
            <w:r w:rsidRPr="007D1C4D">
              <w:rPr>
                <w:rFonts w:ascii="Times New Roman" w:eastAsia="Times New Roman" w:hAnsi="Times New Roman" w:cs="Times New Roman"/>
                <w:sz w:val="24"/>
              </w:rPr>
              <w:t>Киншкина</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реклама</w:t>
            </w:r>
            <w:r w:rsidRPr="007D1C4D">
              <w:rPr>
                <w:rFonts w:ascii="Times New Roman" w:eastAsia="Times New Roman" w:hAnsi="Times New Roman" w:cs="Times New Roman"/>
                <w:spacing w:val="-15"/>
                <w:sz w:val="24"/>
              </w:rPr>
              <w:t xml:space="preserve"> </w:t>
            </w:r>
            <w:r w:rsidRPr="007D1C4D">
              <w:rPr>
                <w:rFonts w:ascii="Times New Roman" w:eastAsia="Times New Roman" w:hAnsi="Times New Roman" w:cs="Times New Roman"/>
                <w:sz w:val="24"/>
              </w:rPr>
              <w:t>йаккхар</w:t>
            </w:r>
          </w:p>
        </w:tc>
        <w:tc>
          <w:tcPr>
            <w:tcW w:w="1984" w:type="dxa"/>
          </w:tcPr>
          <w:p w:rsidR="007D1C4D" w:rsidRPr="007D1C4D" w:rsidRDefault="007D1C4D" w:rsidP="007D1C4D">
            <w:pPr>
              <w:ind w:left="629" w:right="136" w:hanging="408"/>
              <w:rPr>
                <w:rFonts w:ascii="Times New Roman" w:eastAsia="Times New Roman" w:hAnsi="Times New Roman" w:cs="Times New Roman"/>
                <w:sz w:val="24"/>
              </w:rPr>
            </w:pPr>
            <w:r w:rsidRPr="007D1C4D">
              <w:rPr>
                <w:rFonts w:ascii="Times New Roman" w:eastAsia="Times New Roman" w:hAnsi="Times New Roman" w:cs="Times New Roman"/>
                <w:sz w:val="24"/>
              </w:rPr>
              <w:t>Суна дукхайеза</w:t>
            </w:r>
            <w:r w:rsidRPr="007D1C4D">
              <w:rPr>
                <w:rFonts w:ascii="Times New Roman" w:eastAsia="Times New Roman" w:hAnsi="Times New Roman" w:cs="Times New Roman"/>
                <w:spacing w:val="-57"/>
                <w:sz w:val="24"/>
              </w:rPr>
              <w:t xml:space="preserve"> </w:t>
            </w:r>
            <w:r w:rsidRPr="007D1C4D">
              <w:rPr>
                <w:rFonts w:ascii="Times New Roman" w:eastAsia="Times New Roman" w:hAnsi="Times New Roman" w:cs="Times New Roman"/>
                <w:sz w:val="24"/>
              </w:rPr>
              <w:t>киншка</w:t>
            </w:r>
          </w:p>
        </w:tc>
        <w:tc>
          <w:tcPr>
            <w:tcW w:w="4535" w:type="dxa"/>
          </w:tcPr>
          <w:p w:rsidR="007D1C4D" w:rsidRPr="007D1C4D" w:rsidRDefault="007D1C4D" w:rsidP="007D1C4D">
            <w:pPr>
              <w:ind w:left="167" w:right="349"/>
              <w:jc w:val="both"/>
              <w:rPr>
                <w:rFonts w:ascii="Times New Roman" w:eastAsia="Times New Roman" w:hAnsi="Times New Roman" w:cs="Times New Roman"/>
                <w:sz w:val="24"/>
              </w:rPr>
            </w:pPr>
            <w:r w:rsidRPr="007D1C4D">
              <w:rPr>
                <w:rFonts w:ascii="Times New Roman" w:eastAsia="Times New Roman" w:hAnsi="Times New Roman" w:cs="Times New Roman"/>
                <w:sz w:val="24"/>
              </w:rPr>
              <w:t>Билгалйинчу темина киншкаш харжар.</w:t>
            </w:r>
            <w:r w:rsidRPr="007D1C4D">
              <w:rPr>
                <w:rFonts w:ascii="Times New Roman" w:eastAsia="Times New Roman" w:hAnsi="Times New Roman" w:cs="Times New Roman"/>
                <w:spacing w:val="-58"/>
                <w:sz w:val="24"/>
              </w:rPr>
              <w:t xml:space="preserve"> </w:t>
            </w:r>
            <w:r w:rsidRPr="007D1C4D">
              <w:rPr>
                <w:rFonts w:ascii="Times New Roman" w:eastAsia="Times New Roman" w:hAnsi="Times New Roman" w:cs="Times New Roman"/>
                <w:sz w:val="24"/>
              </w:rPr>
              <w:t>Билгалйина тема йийцаре йар. Текстан</w:t>
            </w:r>
            <w:r w:rsidRPr="007D1C4D">
              <w:rPr>
                <w:rFonts w:ascii="Times New Roman" w:eastAsia="Times New Roman" w:hAnsi="Times New Roman" w:cs="Times New Roman"/>
                <w:spacing w:val="-57"/>
                <w:sz w:val="24"/>
              </w:rPr>
              <w:t xml:space="preserve"> </w:t>
            </w:r>
            <w:r w:rsidRPr="007D1C4D">
              <w:rPr>
                <w:rFonts w:ascii="Times New Roman" w:eastAsia="Times New Roman" w:hAnsi="Times New Roman" w:cs="Times New Roman"/>
                <w:sz w:val="24"/>
              </w:rPr>
              <w:t>реклама</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хӀоттор.</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Хаттаршна</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жоьпаш</w:t>
            </w:r>
          </w:p>
          <w:p w:rsidR="007D1C4D" w:rsidRPr="007D1C4D" w:rsidRDefault="007D1C4D" w:rsidP="007D1C4D">
            <w:pPr>
              <w:spacing w:line="270" w:lineRule="atLeast"/>
              <w:ind w:left="167" w:right="1658"/>
              <w:jc w:val="both"/>
              <w:rPr>
                <w:rFonts w:ascii="Times New Roman" w:eastAsia="Times New Roman" w:hAnsi="Times New Roman" w:cs="Times New Roman"/>
                <w:sz w:val="24"/>
              </w:rPr>
            </w:pPr>
            <w:r w:rsidRPr="007D1C4D">
              <w:rPr>
                <w:rFonts w:ascii="Times New Roman" w:eastAsia="Times New Roman" w:hAnsi="Times New Roman" w:cs="Times New Roman"/>
                <w:sz w:val="24"/>
              </w:rPr>
              <w:t>далар.</w:t>
            </w:r>
            <w:r w:rsidRPr="007D1C4D">
              <w:rPr>
                <w:rFonts w:ascii="Times New Roman" w:eastAsia="Times New Roman" w:hAnsi="Times New Roman" w:cs="Times New Roman"/>
                <w:spacing w:val="-9"/>
                <w:sz w:val="24"/>
              </w:rPr>
              <w:t xml:space="preserve"> </w:t>
            </w:r>
            <w:r w:rsidRPr="007D1C4D">
              <w:rPr>
                <w:rFonts w:ascii="Times New Roman" w:eastAsia="Times New Roman" w:hAnsi="Times New Roman" w:cs="Times New Roman"/>
                <w:sz w:val="24"/>
              </w:rPr>
              <w:t>Реклама</w:t>
            </w:r>
            <w:r w:rsidRPr="007D1C4D">
              <w:rPr>
                <w:rFonts w:ascii="Times New Roman" w:eastAsia="Times New Roman" w:hAnsi="Times New Roman" w:cs="Times New Roman"/>
                <w:spacing w:val="-10"/>
                <w:sz w:val="24"/>
              </w:rPr>
              <w:t xml:space="preserve"> </w:t>
            </w:r>
            <w:r w:rsidRPr="007D1C4D">
              <w:rPr>
                <w:rFonts w:ascii="Times New Roman" w:eastAsia="Times New Roman" w:hAnsi="Times New Roman" w:cs="Times New Roman"/>
                <w:sz w:val="24"/>
              </w:rPr>
              <w:t>йовзийтар.</w:t>
            </w:r>
            <w:r w:rsidRPr="007D1C4D">
              <w:rPr>
                <w:rFonts w:ascii="Times New Roman" w:eastAsia="Times New Roman" w:hAnsi="Times New Roman" w:cs="Times New Roman"/>
                <w:spacing w:val="-57"/>
                <w:sz w:val="24"/>
              </w:rPr>
              <w:t xml:space="preserve"> </w:t>
            </w:r>
            <w:r w:rsidRPr="007D1C4D">
              <w:rPr>
                <w:rFonts w:ascii="Times New Roman" w:eastAsia="Times New Roman" w:hAnsi="Times New Roman" w:cs="Times New Roman"/>
                <w:sz w:val="24"/>
              </w:rPr>
              <w:t>Хетарг</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довзийтар.</w:t>
            </w:r>
          </w:p>
        </w:tc>
      </w:tr>
      <w:tr w:rsidR="007D1C4D" w:rsidRPr="007D1C4D" w:rsidTr="00EF0B46">
        <w:trPr>
          <w:trHeight w:val="1105"/>
        </w:trPr>
        <w:tc>
          <w:tcPr>
            <w:tcW w:w="854" w:type="dxa"/>
          </w:tcPr>
          <w:p w:rsidR="007D1C4D" w:rsidRPr="007D1C4D" w:rsidRDefault="007D1C4D" w:rsidP="007D1C4D">
            <w:pPr>
              <w:spacing w:before="1"/>
              <w:ind w:left="62"/>
              <w:jc w:val="center"/>
              <w:rPr>
                <w:rFonts w:ascii="Times New Roman" w:eastAsia="Times New Roman" w:hAnsi="Times New Roman" w:cs="Times New Roman"/>
                <w:sz w:val="24"/>
              </w:rPr>
            </w:pPr>
            <w:r w:rsidRPr="007D1C4D">
              <w:rPr>
                <w:rFonts w:ascii="Times New Roman" w:eastAsia="Times New Roman" w:hAnsi="Times New Roman" w:cs="Times New Roman"/>
                <w:sz w:val="24"/>
              </w:rPr>
              <w:t>2</w:t>
            </w:r>
          </w:p>
        </w:tc>
        <w:tc>
          <w:tcPr>
            <w:tcW w:w="2407" w:type="dxa"/>
          </w:tcPr>
          <w:p w:rsidR="007D1C4D" w:rsidRPr="007D1C4D" w:rsidRDefault="007D1C4D" w:rsidP="007D1C4D">
            <w:pPr>
              <w:spacing w:before="1"/>
              <w:ind w:left="496"/>
              <w:rPr>
                <w:rFonts w:ascii="Times New Roman" w:eastAsia="Times New Roman" w:hAnsi="Times New Roman" w:cs="Times New Roman"/>
                <w:sz w:val="24"/>
              </w:rPr>
            </w:pPr>
            <w:r w:rsidRPr="007D1C4D">
              <w:rPr>
                <w:rFonts w:ascii="Times New Roman" w:eastAsia="Times New Roman" w:hAnsi="Times New Roman" w:cs="Times New Roman"/>
                <w:sz w:val="24"/>
              </w:rPr>
              <w:t>Виртуалан</w:t>
            </w:r>
            <w:r w:rsidRPr="007D1C4D">
              <w:rPr>
                <w:rFonts w:ascii="Times New Roman" w:eastAsia="Times New Roman" w:hAnsi="Times New Roman" w:cs="Times New Roman"/>
                <w:spacing w:val="-5"/>
                <w:sz w:val="24"/>
              </w:rPr>
              <w:t xml:space="preserve"> </w:t>
            </w:r>
            <w:r w:rsidRPr="007D1C4D">
              <w:rPr>
                <w:rFonts w:ascii="Times New Roman" w:eastAsia="Times New Roman" w:hAnsi="Times New Roman" w:cs="Times New Roman"/>
                <w:sz w:val="24"/>
              </w:rPr>
              <w:t>гездар</w:t>
            </w:r>
          </w:p>
        </w:tc>
        <w:tc>
          <w:tcPr>
            <w:tcW w:w="1984" w:type="dxa"/>
          </w:tcPr>
          <w:p w:rsidR="007D1C4D" w:rsidRPr="007D1C4D" w:rsidRDefault="007D1C4D" w:rsidP="007D1C4D">
            <w:pPr>
              <w:spacing w:before="1"/>
              <w:ind w:left="233" w:right="164" w:hanging="3"/>
              <w:jc w:val="center"/>
              <w:rPr>
                <w:rFonts w:ascii="Times New Roman" w:eastAsia="Times New Roman" w:hAnsi="Times New Roman" w:cs="Times New Roman"/>
                <w:sz w:val="24"/>
              </w:rPr>
            </w:pPr>
            <w:r w:rsidRPr="007D1C4D">
              <w:rPr>
                <w:rFonts w:ascii="Times New Roman" w:eastAsia="Times New Roman" w:hAnsi="Times New Roman" w:cs="Times New Roman"/>
                <w:sz w:val="24"/>
              </w:rPr>
              <w:t>Нохчийн</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Республика –</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сан</w:t>
            </w:r>
            <w:r w:rsidRPr="007D1C4D">
              <w:rPr>
                <w:rFonts w:ascii="Times New Roman" w:eastAsia="Times New Roman" w:hAnsi="Times New Roman" w:cs="Times New Roman"/>
                <w:spacing w:val="-9"/>
                <w:sz w:val="24"/>
              </w:rPr>
              <w:t xml:space="preserve"> </w:t>
            </w:r>
            <w:r w:rsidRPr="007D1C4D">
              <w:rPr>
                <w:rFonts w:ascii="Times New Roman" w:eastAsia="Times New Roman" w:hAnsi="Times New Roman" w:cs="Times New Roman"/>
                <w:sz w:val="24"/>
              </w:rPr>
              <w:t>хьоме</w:t>
            </w:r>
            <w:r w:rsidRPr="007D1C4D">
              <w:rPr>
                <w:rFonts w:ascii="Times New Roman" w:eastAsia="Times New Roman" w:hAnsi="Times New Roman" w:cs="Times New Roman"/>
                <w:spacing w:val="-9"/>
                <w:sz w:val="24"/>
              </w:rPr>
              <w:t xml:space="preserve"> </w:t>
            </w:r>
            <w:r w:rsidRPr="007D1C4D">
              <w:rPr>
                <w:rFonts w:ascii="Times New Roman" w:eastAsia="Times New Roman" w:hAnsi="Times New Roman" w:cs="Times New Roman"/>
                <w:sz w:val="24"/>
              </w:rPr>
              <w:t>мохк</w:t>
            </w:r>
          </w:p>
        </w:tc>
        <w:tc>
          <w:tcPr>
            <w:tcW w:w="4535" w:type="dxa"/>
          </w:tcPr>
          <w:p w:rsidR="007D1C4D" w:rsidRPr="007D1C4D" w:rsidRDefault="007D1C4D" w:rsidP="007D1C4D">
            <w:pPr>
              <w:spacing w:before="1"/>
              <w:ind w:left="167" w:right="628"/>
              <w:jc w:val="both"/>
              <w:rPr>
                <w:rFonts w:ascii="Times New Roman" w:eastAsia="Times New Roman" w:hAnsi="Times New Roman" w:cs="Times New Roman"/>
                <w:sz w:val="24"/>
              </w:rPr>
            </w:pPr>
            <w:r w:rsidRPr="007D1C4D">
              <w:rPr>
                <w:rFonts w:ascii="Times New Roman" w:eastAsia="Times New Roman" w:hAnsi="Times New Roman" w:cs="Times New Roman"/>
                <w:sz w:val="24"/>
              </w:rPr>
              <w:t>Презентацига хьовсар. Республикин</w:t>
            </w:r>
            <w:r w:rsidRPr="007D1C4D">
              <w:rPr>
                <w:rFonts w:ascii="Times New Roman" w:eastAsia="Times New Roman" w:hAnsi="Times New Roman" w:cs="Times New Roman"/>
                <w:spacing w:val="-57"/>
                <w:sz w:val="24"/>
              </w:rPr>
              <w:t xml:space="preserve"> </w:t>
            </w:r>
            <w:r w:rsidRPr="007D1C4D">
              <w:rPr>
                <w:rFonts w:ascii="Times New Roman" w:eastAsia="Times New Roman" w:hAnsi="Times New Roman" w:cs="Times New Roman"/>
                <w:sz w:val="24"/>
              </w:rPr>
              <w:t>гӀаланех а, бӀаьрла меттигех а болчу</w:t>
            </w:r>
            <w:r w:rsidRPr="007D1C4D">
              <w:rPr>
                <w:rFonts w:ascii="Times New Roman" w:eastAsia="Times New Roman" w:hAnsi="Times New Roman" w:cs="Times New Roman"/>
                <w:spacing w:val="-58"/>
                <w:sz w:val="24"/>
              </w:rPr>
              <w:t xml:space="preserve"> </w:t>
            </w:r>
            <w:r w:rsidRPr="007D1C4D">
              <w:rPr>
                <w:rFonts w:ascii="Times New Roman" w:eastAsia="Times New Roman" w:hAnsi="Times New Roman" w:cs="Times New Roman"/>
                <w:sz w:val="24"/>
              </w:rPr>
              <w:t>хаамашка</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ладогӀар.</w:t>
            </w:r>
          </w:p>
          <w:p w:rsidR="007D1C4D" w:rsidRPr="007D1C4D" w:rsidRDefault="007D1C4D" w:rsidP="007D1C4D">
            <w:pPr>
              <w:spacing w:line="257" w:lineRule="exact"/>
              <w:ind w:left="167"/>
              <w:jc w:val="both"/>
              <w:rPr>
                <w:rFonts w:ascii="Times New Roman" w:eastAsia="Times New Roman" w:hAnsi="Times New Roman" w:cs="Times New Roman"/>
                <w:sz w:val="24"/>
              </w:rPr>
            </w:pPr>
            <w:r w:rsidRPr="007D1C4D">
              <w:rPr>
                <w:rFonts w:ascii="Times New Roman" w:eastAsia="Times New Roman" w:hAnsi="Times New Roman" w:cs="Times New Roman"/>
                <w:sz w:val="24"/>
              </w:rPr>
              <w:t>Къамелехь</w:t>
            </w:r>
            <w:r w:rsidRPr="007D1C4D">
              <w:rPr>
                <w:rFonts w:ascii="Times New Roman" w:eastAsia="Times New Roman" w:hAnsi="Times New Roman" w:cs="Times New Roman"/>
                <w:spacing w:val="-4"/>
                <w:sz w:val="24"/>
              </w:rPr>
              <w:t xml:space="preserve"> </w:t>
            </w:r>
            <w:r w:rsidRPr="007D1C4D">
              <w:rPr>
                <w:rFonts w:ascii="Times New Roman" w:eastAsia="Times New Roman" w:hAnsi="Times New Roman" w:cs="Times New Roman"/>
                <w:sz w:val="24"/>
              </w:rPr>
              <w:t>дакъалацар.</w:t>
            </w:r>
            <w:r w:rsidRPr="007D1C4D">
              <w:rPr>
                <w:rFonts w:ascii="Times New Roman" w:eastAsia="Times New Roman" w:hAnsi="Times New Roman" w:cs="Times New Roman"/>
                <w:spacing w:val="57"/>
                <w:sz w:val="24"/>
              </w:rPr>
              <w:t xml:space="preserve"> </w:t>
            </w:r>
            <w:r w:rsidRPr="007D1C4D">
              <w:rPr>
                <w:rFonts w:ascii="Times New Roman" w:eastAsia="Times New Roman" w:hAnsi="Times New Roman" w:cs="Times New Roman"/>
                <w:sz w:val="24"/>
              </w:rPr>
              <w:t>Темица</w:t>
            </w:r>
            <w:r w:rsidRPr="007D1C4D">
              <w:rPr>
                <w:rFonts w:ascii="Times New Roman" w:eastAsia="Times New Roman" w:hAnsi="Times New Roman" w:cs="Times New Roman"/>
                <w:spacing w:val="-4"/>
                <w:sz w:val="24"/>
              </w:rPr>
              <w:t xml:space="preserve"> </w:t>
            </w:r>
            <w:r w:rsidRPr="007D1C4D">
              <w:rPr>
                <w:rFonts w:ascii="Times New Roman" w:eastAsia="Times New Roman" w:hAnsi="Times New Roman" w:cs="Times New Roman"/>
                <w:sz w:val="24"/>
              </w:rPr>
              <w:t>йогӀу</w:t>
            </w:r>
          </w:p>
        </w:tc>
      </w:tr>
    </w:tbl>
    <w:p w:rsidR="007D1C4D" w:rsidRPr="007D1C4D" w:rsidRDefault="007D1C4D" w:rsidP="007D1C4D">
      <w:pPr>
        <w:widowControl w:val="0"/>
        <w:autoSpaceDE w:val="0"/>
        <w:autoSpaceDN w:val="0"/>
        <w:spacing w:after="0" w:line="257" w:lineRule="exact"/>
        <w:jc w:val="both"/>
        <w:rPr>
          <w:rFonts w:ascii="Times New Roman" w:eastAsia="Times New Roman" w:hAnsi="Times New Roman" w:cs="Times New Roman"/>
          <w:sz w:val="24"/>
        </w:rPr>
        <w:sectPr w:rsidR="007D1C4D" w:rsidRPr="007D1C4D">
          <w:footerReference w:type="default" r:id="rId10"/>
          <w:pgSz w:w="11910" w:h="16840"/>
          <w:pgMar w:top="1040" w:right="600" w:bottom="280" w:left="920" w:header="0" w:footer="0" w:gutter="0"/>
          <w:cols w:space="720"/>
        </w:sectPr>
      </w:pPr>
    </w:p>
    <w:tbl>
      <w:tblPr>
        <w:tblStyle w:val="TableNormal"/>
        <w:tblW w:w="0" w:type="auto"/>
        <w:tblInd w:w="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54"/>
        <w:gridCol w:w="2407"/>
        <w:gridCol w:w="1984"/>
        <w:gridCol w:w="4535"/>
      </w:tblGrid>
      <w:tr w:rsidR="007D1C4D" w:rsidRPr="007D1C4D" w:rsidTr="00EF0B46">
        <w:trPr>
          <w:trHeight w:val="277"/>
        </w:trPr>
        <w:tc>
          <w:tcPr>
            <w:tcW w:w="854" w:type="dxa"/>
          </w:tcPr>
          <w:p w:rsidR="007D1C4D" w:rsidRPr="007D1C4D" w:rsidRDefault="007D1C4D" w:rsidP="007D1C4D">
            <w:pPr>
              <w:rPr>
                <w:rFonts w:ascii="Times New Roman" w:eastAsia="Times New Roman" w:hAnsi="Times New Roman" w:cs="Times New Roman"/>
                <w:sz w:val="20"/>
              </w:rPr>
            </w:pPr>
          </w:p>
        </w:tc>
        <w:tc>
          <w:tcPr>
            <w:tcW w:w="2407" w:type="dxa"/>
          </w:tcPr>
          <w:p w:rsidR="007D1C4D" w:rsidRPr="007D1C4D" w:rsidRDefault="007D1C4D" w:rsidP="007D1C4D">
            <w:pPr>
              <w:rPr>
                <w:rFonts w:ascii="Times New Roman" w:eastAsia="Times New Roman" w:hAnsi="Times New Roman" w:cs="Times New Roman"/>
                <w:sz w:val="20"/>
              </w:rPr>
            </w:pPr>
          </w:p>
        </w:tc>
        <w:tc>
          <w:tcPr>
            <w:tcW w:w="1984" w:type="dxa"/>
          </w:tcPr>
          <w:p w:rsidR="007D1C4D" w:rsidRPr="007D1C4D" w:rsidRDefault="007D1C4D" w:rsidP="007D1C4D">
            <w:pPr>
              <w:rPr>
                <w:rFonts w:ascii="Times New Roman" w:eastAsia="Times New Roman" w:hAnsi="Times New Roman" w:cs="Times New Roman"/>
                <w:sz w:val="20"/>
              </w:rPr>
            </w:pPr>
          </w:p>
        </w:tc>
        <w:tc>
          <w:tcPr>
            <w:tcW w:w="4535" w:type="dxa"/>
          </w:tcPr>
          <w:p w:rsidR="007D1C4D" w:rsidRPr="007D1C4D" w:rsidRDefault="007D1C4D" w:rsidP="007D1C4D">
            <w:pPr>
              <w:spacing w:line="258" w:lineRule="exact"/>
              <w:ind w:left="167"/>
              <w:rPr>
                <w:rFonts w:ascii="Times New Roman" w:eastAsia="Times New Roman" w:hAnsi="Times New Roman" w:cs="Times New Roman"/>
                <w:sz w:val="24"/>
              </w:rPr>
            </w:pPr>
            <w:r w:rsidRPr="007D1C4D">
              <w:rPr>
                <w:rFonts w:ascii="Times New Roman" w:eastAsia="Times New Roman" w:hAnsi="Times New Roman" w:cs="Times New Roman"/>
                <w:sz w:val="24"/>
              </w:rPr>
              <w:t>говзарш</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йешар.</w:t>
            </w:r>
          </w:p>
        </w:tc>
      </w:tr>
      <w:tr w:rsidR="007D1C4D" w:rsidRPr="007D1C4D" w:rsidTr="00EF0B46">
        <w:trPr>
          <w:trHeight w:val="1655"/>
        </w:trPr>
        <w:tc>
          <w:tcPr>
            <w:tcW w:w="854" w:type="dxa"/>
          </w:tcPr>
          <w:p w:rsidR="007D1C4D" w:rsidRPr="007D1C4D" w:rsidRDefault="007D1C4D" w:rsidP="007D1C4D">
            <w:pPr>
              <w:spacing w:line="269" w:lineRule="exact"/>
              <w:ind w:left="62"/>
              <w:jc w:val="center"/>
              <w:rPr>
                <w:rFonts w:ascii="Times New Roman" w:eastAsia="Times New Roman" w:hAnsi="Times New Roman" w:cs="Times New Roman"/>
                <w:sz w:val="24"/>
              </w:rPr>
            </w:pPr>
            <w:r w:rsidRPr="007D1C4D">
              <w:rPr>
                <w:rFonts w:ascii="Times New Roman" w:eastAsia="Times New Roman" w:hAnsi="Times New Roman" w:cs="Times New Roman"/>
                <w:sz w:val="24"/>
              </w:rPr>
              <w:t>2</w:t>
            </w:r>
          </w:p>
        </w:tc>
        <w:tc>
          <w:tcPr>
            <w:tcW w:w="2407" w:type="dxa"/>
          </w:tcPr>
          <w:p w:rsidR="007D1C4D" w:rsidRPr="007D1C4D" w:rsidRDefault="007D1C4D" w:rsidP="007D1C4D">
            <w:pPr>
              <w:spacing w:line="269" w:lineRule="exact"/>
              <w:ind w:left="297"/>
              <w:rPr>
                <w:rFonts w:ascii="Times New Roman" w:eastAsia="Times New Roman" w:hAnsi="Times New Roman" w:cs="Times New Roman"/>
                <w:sz w:val="24"/>
              </w:rPr>
            </w:pPr>
            <w:r w:rsidRPr="007D1C4D">
              <w:rPr>
                <w:rFonts w:ascii="Times New Roman" w:eastAsia="Times New Roman" w:hAnsi="Times New Roman" w:cs="Times New Roman"/>
                <w:sz w:val="24"/>
              </w:rPr>
              <w:t>Проектан</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болх</w:t>
            </w:r>
          </w:p>
        </w:tc>
        <w:tc>
          <w:tcPr>
            <w:tcW w:w="1984" w:type="dxa"/>
          </w:tcPr>
          <w:p w:rsidR="007D1C4D" w:rsidRPr="007D1C4D" w:rsidRDefault="007D1C4D" w:rsidP="007D1C4D">
            <w:pPr>
              <w:spacing w:line="269" w:lineRule="exact"/>
              <w:ind w:left="456"/>
              <w:rPr>
                <w:rFonts w:ascii="Times New Roman" w:eastAsia="Times New Roman" w:hAnsi="Times New Roman" w:cs="Times New Roman"/>
                <w:sz w:val="24"/>
              </w:rPr>
            </w:pPr>
            <w:r w:rsidRPr="007D1C4D">
              <w:rPr>
                <w:rFonts w:ascii="Times New Roman" w:eastAsia="Times New Roman" w:hAnsi="Times New Roman" w:cs="Times New Roman"/>
                <w:sz w:val="24"/>
              </w:rPr>
              <w:t>Сан</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доьзал</w:t>
            </w:r>
          </w:p>
        </w:tc>
        <w:tc>
          <w:tcPr>
            <w:tcW w:w="4535" w:type="dxa"/>
          </w:tcPr>
          <w:p w:rsidR="007D1C4D" w:rsidRPr="007D1C4D" w:rsidRDefault="007D1C4D" w:rsidP="007D1C4D">
            <w:pPr>
              <w:ind w:left="167" w:right="255"/>
              <w:rPr>
                <w:rFonts w:ascii="Times New Roman" w:eastAsia="Times New Roman" w:hAnsi="Times New Roman" w:cs="Times New Roman"/>
                <w:sz w:val="24"/>
              </w:rPr>
            </w:pPr>
            <w:r w:rsidRPr="007D1C4D">
              <w:rPr>
                <w:rFonts w:ascii="Times New Roman" w:eastAsia="Times New Roman" w:hAnsi="Times New Roman" w:cs="Times New Roman"/>
                <w:sz w:val="24"/>
              </w:rPr>
              <w:t>Проектан болх кхочушбархьама оьшуш</w:t>
            </w:r>
            <w:r w:rsidRPr="007D1C4D">
              <w:rPr>
                <w:rFonts w:ascii="Times New Roman" w:eastAsia="Times New Roman" w:hAnsi="Times New Roman" w:cs="Times New Roman"/>
                <w:spacing w:val="-58"/>
                <w:sz w:val="24"/>
              </w:rPr>
              <w:t xml:space="preserve"> </w:t>
            </w:r>
            <w:r w:rsidRPr="007D1C4D">
              <w:rPr>
                <w:rFonts w:ascii="Times New Roman" w:eastAsia="Times New Roman" w:hAnsi="Times New Roman" w:cs="Times New Roman"/>
                <w:sz w:val="24"/>
              </w:rPr>
              <w:t>йолу</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материлаш</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гул</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а</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йеш,</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кечйар.</w:t>
            </w:r>
          </w:p>
          <w:p w:rsidR="007D1C4D" w:rsidRPr="007D1C4D" w:rsidRDefault="007D1C4D" w:rsidP="007D1C4D">
            <w:pPr>
              <w:spacing w:line="270" w:lineRule="atLeast"/>
              <w:ind w:left="167" w:right="352"/>
              <w:rPr>
                <w:rFonts w:ascii="Times New Roman" w:eastAsia="Times New Roman" w:hAnsi="Times New Roman" w:cs="Times New Roman"/>
                <w:sz w:val="24"/>
              </w:rPr>
            </w:pPr>
            <w:r w:rsidRPr="007D1C4D">
              <w:rPr>
                <w:rFonts w:ascii="Times New Roman" w:eastAsia="Times New Roman" w:hAnsi="Times New Roman" w:cs="Times New Roman"/>
                <w:sz w:val="24"/>
              </w:rPr>
              <w:t>Билгайинчу темина байташ, дийцарш</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йаздар.</w:t>
            </w:r>
            <w:r w:rsidRPr="007D1C4D">
              <w:rPr>
                <w:rFonts w:ascii="Times New Roman" w:eastAsia="Times New Roman" w:hAnsi="Times New Roman" w:cs="Times New Roman"/>
                <w:spacing w:val="55"/>
                <w:sz w:val="24"/>
              </w:rPr>
              <w:t xml:space="preserve"> </w:t>
            </w:r>
            <w:r w:rsidRPr="007D1C4D">
              <w:rPr>
                <w:rFonts w:ascii="Times New Roman" w:eastAsia="Times New Roman" w:hAnsi="Times New Roman" w:cs="Times New Roman"/>
                <w:sz w:val="24"/>
              </w:rPr>
              <w:t>Проект</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кхочушйар</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а,</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тергамах</w:t>
            </w:r>
            <w:r w:rsidRPr="007D1C4D">
              <w:rPr>
                <w:rFonts w:ascii="Times New Roman" w:eastAsia="Times New Roman" w:hAnsi="Times New Roman" w:cs="Times New Roman"/>
                <w:spacing w:val="-57"/>
                <w:sz w:val="24"/>
              </w:rPr>
              <w:t xml:space="preserve"> </w:t>
            </w:r>
            <w:r w:rsidRPr="007D1C4D">
              <w:rPr>
                <w:rFonts w:ascii="Times New Roman" w:eastAsia="Times New Roman" w:hAnsi="Times New Roman" w:cs="Times New Roman"/>
                <w:sz w:val="24"/>
              </w:rPr>
              <w:t>чекхйаккхар а (куьйга йина киншка</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кечйар).</w:t>
            </w:r>
          </w:p>
        </w:tc>
      </w:tr>
      <w:tr w:rsidR="007D1C4D" w:rsidRPr="007D1C4D" w:rsidTr="00EF0B46">
        <w:trPr>
          <w:trHeight w:val="1379"/>
        </w:trPr>
        <w:tc>
          <w:tcPr>
            <w:tcW w:w="854" w:type="dxa"/>
          </w:tcPr>
          <w:p w:rsidR="007D1C4D" w:rsidRPr="007D1C4D" w:rsidRDefault="007D1C4D" w:rsidP="007D1C4D">
            <w:pPr>
              <w:spacing w:line="269" w:lineRule="exact"/>
              <w:ind w:left="62"/>
              <w:jc w:val="center"/>
              <w:rPr>
                <w:rFonts w:ascii="Times New Roman" w:eastAsia="Times New Roman" w:hAnsi="Times New Roman" w:cs="Times New Roman"/>
                <w:sz w:val="24"/>
              </w:rPr>
            </w:pPr>
            <w:r w:rsidRPr="007D1C4D">
              <w:rPr>
                <w:rFonts w:ascii="Times New Roman" w:eastAsia="Times New Roman" w:hAnsi="Times New Roman" w:cs="Times New Roman"/>
                <w:sz w:val="24"/>
              </w:rPr>
              <w:t>2</w:t>
            </w:r>
          </w:p>
        </w:tc>
        <w:tc>
          <w:tcPr>
            <w:tcW w:w="2407" w:type="dxa"/>
          </w:tcPr>
          <w:p w:rsidR="007D1C4D" w:rsidRPr="007D1C4D" w:rsidRDefault="007D1C4D" w:rsidP="007D1C4D">
            <w:pPr>
              <w:ind w:left="417" w:right="709"/>
              <w:rPr>
                <w:rFonts w:ascii="Times New Roman" w:eastAsia="Times New Roman" w:hAnsi="Times New Roman" w:cs="Times New Roman"/>
                <w:sz w:val="24"/>
              </w:rPr>
            </w:pPr>
            <w:r w:rsidRPr="007D1C4D">
              <w:rPr>
                <w:rFonts w:ascii="Times New Roman" w:eastAsia="Times New Roman" w:hAnsi="Times New Roman" w:cs="Times New Roman"/>
                <w:sz w:val="24"/>
              </w:rPr>
              <w:t>Йешархойн</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pacing w:val="-1"/>
                <w:sz w:val="24"/>
              </w:rPr>
              <w:t>къовсадалар</w:t>
            </w:r>
          </w:p>
        </w:tc>
        <w:tc>
          <w:tcPr>
            <w:tcW w:w="1984" w:type="dxa"/>
          </w:tcPr>
          <w:p w:rsidR="007D1C4D" w:rsidRPr="007D1C4D" w:rsidRDefault="007D1C4D" w:rsidP="007D1C4D">
            <w:pPr>
              <w:spacing w:line="269" w:lineRule="exact"/>
              <w:ind w:left="377"/>
              <w:rPr>
                <w:rFonts w:ascii="Times New Roman" w:eastAsia="Times New Roman" w:hAnsi="Times New Roman" w:cs="Times New Roman"/>
                <w:sz w:val="24"/>
              </w:rPr>
            </w:pPr>
            <w:r w:rsidRPr="007D1C4D">
              <w:rPr>
                <w:rFonts w:ascii="Times New Roman" w:eastAsia="Times New Roman" w:hAnsi="Times New Roman" w:cs="Times New Roman"/>
                <w:sz w:val="24"/>
              </w:rPr>
              <w:t>Поэзин</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дезде</w:t>
            </w:r>
          </w:p>
        </w:tc>
        <w:tc>
          <w:tcPr>
            <w:tcW w:w="4535" w:type="dxa"/>
          </w:tcPr>
          <w:p w:rsidR="007D1C4D" w:rsidRPr="007D1C4D" w:rsidRDefault="007D1C4D" w:rsidP="007D1C4D">
            <w:pPr>
              <w:ind w:left="167" w:right="738"/>
              <w:jc w:val="both"/>
              <w:rPr>
                <w:rFonts w:ascii="Times New Roman" w:eastAsia="Times New Roman" w:hAnsi="Times New Roman" w:cs="Times New Roman"/>
                <w:sz w:val="24"/>
              </w:rPr>
            </w:pPr>
            <w:r w:rsidRPr="007D1C4D">
              <w:rPr>
                <w:rFonts w:ascii="Times New Roman" w:eastAsia="Times New Roman" w:hAnsi="Times New Roman" w:cs="Times New Roman"/>
                <w:sz w:val="24"/>
              </w:rPr>
              <w:t>Байташ къастош а, дагахь а йешар.</w:t>
            </w:r>
            <w:r w:rsidRPr="007D1C4D">
              <w:rPr>
                <w:rFonts w:ascii="Times New Roman" w:eastAsia="Times New Roman" w:hAnsi="Times New Roman" w:cs="Times New Roman"/>
                <w:spacing w:val="-57"/>
                <w:sz w:val="24"/>
              </w:rPr>
              <w:t xml:space="preserve"> </w:t>
            </w:r>
            <w:r w:rsidRPr="007D1C4D">
              <w:rPr>
                <w:rFonts w:ascii="Times New Roman" w:eastAsia="Times New Roman" w:hAnsi="Times New Roman" w:cs="Times New Roman"/>
                <w:sz w:val="24"/>
              </w:rPr>
              <w:t>Литературин меттан кепаш ларйар.</w:t>
            </w:r>
            <w:r w:rsidRPr="007D1C4D">
              <w:rPr>
                <w:rFonts w:ascii="Times New Roman" w:eastAsia="Times New Roman" w:hAnsi="Times New Roman" w:cs="Times New Roman"/>
                <w:spacing w:val="-58"/>
                <w:sz w:val="24"/>
              </w:rPr>
              <w:t xml:space="preserve"> </w:t>
            </w:r>
            <w:r w:rsidRPr="007D1C4D">
              <w:rPr>
                <w:rFonts w:ascii="Times New Roman" w:eastAsia="Times New Roman" w:hAnsi="Times New Roman" w:cs="Times New Roman"/>
                <w:sz w:val="24"/>
              </w:rPr>
              <w:t>Хаттаршна</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жоьпаш далар.</w:t>
            </w:r>
          </w:p>
          <w:p w:rsidR="007D1C4D" w:rsidRPr="007D1C4D" w:rsidRDefault="007D1C4D" w:rsidP="007D1C4D">
            <w:pPr>
              <w:spacing w:line="270" w:lineRule="atLeast"/>
              <w:ind w:left="167" w:right="534"/>
              <w:jc w:val="both"/>
              <w:rPr>
                <w:rFonts w:ascii="Times New Roman" w:eastAsia="Times New Roman" w:hAnsi="Times New Roman" w:cs="Times New Roman"/>
                <w:sz w:val="24"/>
              </w:rPr>
            </w:pPr>
            <w:r w:rsidRPr="007D1C4D">
              <w:rPr>
                <w:rFonts w:ascii="Times New Roman" w:eastAsia="Times New Roman" w:hAnsi="Times New Roman" w:cs="Times New Roman"/>
                <w:sz w:val="24"/>
              </w:rPr>
              <w:t>Байташ йешаран мах хадор.</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ЖамӀаш</w:t>
            </w:r>
            <w:r w:rsidRPr="007D1C4D">
              <w:rPr>
                <w:rFonts w:ascii="Times New Roman" w:eastAsia="Times New Roman" w:hAnsi="Times New Roman" w:cs="Times New Roman"/>
                <w:spacing w:val="-58"/>
                <w:sz w:val="24"/>
              </w:rPr>
              <w:t xml:space="preserve"> </w:t>
            </w:r>
            <w:r w:rsidRPr="007D1C4D">
              <w:rPr>
                <w:rFonts w:ascii="Times New Roman" w:eastAsia="Times New Roman" w:hAnsi="Times New Roman" w:cs="Times New Roman"/>
                <w:sz w:val="24"/>
              </w:rPr>
              <w:t>дийцаре</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дар.</w:t>
            </w:r>
          </w:p>
        </w:tc>
      </w:tr>
      <w:tr w:rsidR="007D1C4D" w:rsidRPr="007D1C4D" w:rsidTr="00EF0B46">
        <w:trPr>
          <w:trHeight w:val="827"/>
        </w:trPr>
        <w:tc>
          <w:tcPr>
            <w:tcW w:w="854" w:type="dxa"/>
          </w:tcPr>
          <w:p w:rsidR="007D1C4D" w:rsidRPr="007D1C4D" w:rsidRDefault="007D1C4D" w:rsidP="007D1C4D">
            <w:pPr>
              <w:spacing w:line="269" w:lineRule="exact"/>
              <w:ind w:left="62"/>
              <w:jc w:val="center"/>
              <w:rPr>
                <w:rFonts w:ascii="Times New Roman" w:eastAsia="Times New Roman" w:hAnsi="Times New Roman" w:cs="Times New Roman"/>
                <w:sz w:val="24"/>
              </w:rPr>
            </w:pPr>
            <w:r w:rsidRPr="007D1C4D">
              <w:rPr>
                <w:rFonts w:ascii="Times New Roman" w:eastAsia="Times New Roman" w:hAnsi="Times New Roman" w:cs="Times New Roman"/>
                <w:sz w:val="24"/>
              </w:rPr>
              <w:t>3</w:t>
            </w:r>
          </w:p>
        </w:tc>
        <w:tc>
          <w:tcPr>
            <w:tcW w:w="2407" w:type="dxa"/>
          </w:tcPr>
          <w:p w:rsidR="007D1C4D" w:rsidRPr="007D1C4D" w:rsidRDefault="007D1C4D" w:rsidP="007D1C4D">
            <w:pPr>
              <w:spacing w:line="269" w:lineRule="exact"/>
              <w:ind w:left="501"/>
              <w:rPr>
                <w:rFonts w:ascii="Times New Roman" w:eastAsia="Times New Roman" w:hAnsi="Times New Roman" w:cs="Times New Roman"/>
                <w:sz w:val="24"/>
              </w:rPr>
            </w:pPr>
            <w:r w:rsidRPr="007D1C4D">
              <w:rPr>
                <w:rFonts w:ascii="Times New Roman" w:eastAsia="Times New Roman" w:hAnsi="Times New Roman" w:cs="Times New Roman"/>
                <w:sz w:val="24"/>
              </w:rPr>
              <w:t>Ловзар</w:t>
            </w:r>
          </w:p>
        </w:tc>
        <w:tc>
          <w:tcPr>
            <w:tcW w:w="1984" w:type="dxa"/>
          </w:tcPr>
          <w:p w:rsidR="007D1C4D" w:rsidRPr="007D1C4D" w:rsidRDefault="007D1C4D" w:rsidP="007D1C4D">
            <w:pPr>
              <w:spacing w:line="269" w:lineRule="exact"/>
              <w:ind w:left="420" w:hanging="24"/>
              <w:rPr>
                <w:rFonts w:ascii="Times New Roman" w:eastAsia="Times New Roman" w:hAnsi="Times New Roman" w:cs="Times New Roman"/>
                <w:sz w:val="24"/>
              </w:rPr>
            </w:pPr>
            <w:r w:rsidRPr="007D1C4D">
              <w:rPr>
                <w:rFonts w:ascii="Times New Roman" w:eastAsia="Times New Roman" w:hAnsi="Times New Roman" w:cs="Times New Roman"/>
                <w:sz w:val="24"/>
              </w:rPr>
              <w:t>Туьйранийн</w:t>
            </w:r>
          </w:p>
          <w:p w:rsidR="007D1C4D" w:rsidRPr="007D1C4D" w:rsidRDefault="007D1C4D" w:rsidP="007D1C4D">
            <w:pPr>
              <w:spacing w:line="270" w:lineRule="atLeast"/>
              <w:ind w:left="310" w:right="235" w:firstLine="110"/>
              <w:rPr>
                <w:rFonts w:ascii="Times New Roman" w:eastAsia="Times New Roman" w:hAnsi="Times New Roman" w:cs="Times New Roman"/>
                <w:sz w:val="24"/>
              </w:rPr>
            </w:pPr>
            <w:r w:rsidRPr="007D1C4D">
              <w:rPr>
                <w:rFonts w:ascii="Times New Roman" w:eastAsia="Times New Roman" w:hAnsi="Times New Roman" w:cs="Times New Roman"/>
                <w:sz w:val="24"/>
              </w:rPr>
              <w:t>турпалхойн</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парад</w:t>
            </w:r>
            <w:r w:rsidRPr="007D1C4D">
              <w:rPr>
                <w:rFonts w:ascii="Times New Roman" w:eastAsia="Times New Roman" w:hAnsi="Times New Roman" w:cs="Times New Roman"/>
                <w:spacing w:val="-15"/>
                <w:sz w:val="24"/>
              </w:rPr>
              <w:t xml:space="preserve"> </w:t>
            </w:r>
            <w:r w:rsidRPr="007D1C4D">
              <w:rPr>
                <w:rFonts w:ascii="Times New Roman" w:eastAsia="Times New Roman" w:hAnsi="Times New Roman" w:cs="Times New Roman"/>
                <w:sz w:val="24"/>
              </w:rPr>
              <w:t>(болам)</w:t>
            </w:r>
          </w:p>
        </w:tc>
        <w:tc>
          <w:tcPr>
            <w:tcW w:w="4535" w:type="dxa"/>
          </w:tcPr>
          <w:p w:rsidR="007D1C4D" w:rsidRPr="007D1C4D" w:rsidRDefault="007D1C4D" w:rsidP="007D1C4D">
            <w:pPr>
              <w:ind w:left="167" w:right="871"/>
              <w:rPr>
                <w:rFonts w:ascii="Times New Roman" w:eastAsia="Times New Roman" w:hAnsi="Times New Roman" w:cs="Times New Roman"/>
                <w:sz w:val="24"/>
              </w:rPr>
            </w:pPr>
            <w:r w:rsidRPr="007D1C4D">
              <w:rPr>
                <w:rFonts w:ascii="Times New Roman" w:eastAsia="Times New Roman" w:hAnsi="Times New Roman" w:cs="Times New Roman"/>
                <w:sz w:val="24"/>
              </w:rPr>
              <w:t>Ловзарехь</w:t>
            </w:r>
            <w:r w:rsidRPr="007D1C4D">
              <w:rPr>
                <w:rFonts w:ascii="Times New Roman" w:eastAsia="Times New Roman" w:hAnsi="Times New Roman" w:cs="Times New Roman"/>
                <w:spacing w:val="-7"/>
                <w:sz w:val="24"/>
              </w:rPr>
              <w:t xml:space="preserve"> </w:t>
            </w:r>
            <w:r w:rsidRPr="007D1C4D">
              <w:rPr>
                <w:rFonts w:ascii="Times New Roman" w:eastAsia="Times New Roman" w:hAnsi="Times New Roman" w:cs="Times New Roman"/>
                <w:sz w:val="24"/>
              </w:rPr>
              <w:t>дакъалаца.</w:t>
            </w:r>
            <w:r w:rsidRPr="007D1C4D">
              <w:rPr>
                <w:rFonts w:ascii="Times New Roman" w:eastAsia="Times New Roman" w:hAnsi="Times New Roman" w:cs="Times New Roman"/>
                <w:spacing w:val="-7"/>
                <w:sz w:val="24"/>
              </w:rPr>
              <w:t xml:space="preserve"> </w:t>
            </w:r>
            <w:r w:rsidRPr="007D1C4D">
              <w:rPr>
                <w:rFonts w:ascii="Times New Roman" w:eastAsia="Times New Roman" w:hAnsi="Times New Roman" w:cs="Times New Roman"/>
                <w:sz w:val="24"/>
              </w:rPr>
              <w:t>ТӀедахкарш</w:t>
            </w:r>
            <w:r w:rsidRPr="007D1C4D">
              <w:rPr>
                <w:rFonts w:ascii="Times New Roman" w:eastAsia="Times New Roman" w:hAnsi="Times New Roman" w:cs="Times New Roman"/>
                <w:spacing w:val="-57"/>
                <w:sz w:val="24"/>
              </w:rPr>
              <w:t xml:space="preserve"> </w:t>
            </w:r>
            <w:r w:rsidRPr="007D1C4D">
              <w:rPr>
                <w:rFonts w:ascii="Times New Roman" w:eastAsia="Times New Roman" w:hAnsi="Times New Roman" w:cs="Times New Roman"/>
                <w:sz w:val="24"/>
              </w:rPr>
              <w:t>кхочушдар.</w:t>
            </w:r>
          </w:p>
          <w:p w:rsidR="007D1C4D" w:rsidRPr="007D1C4D" w:rsidRDefault="007D1C4D" w:rsidP="007D1C4D">
            <w:pPr>
              <w:spacing w:line="262" w:lineRule="exact"/>
              <w:ind w:left="167"/>
              <w:rPr>
                <w:rFonts w:ascii="Times New Roman" w:eastAsia="Times New Roman" w:hAnsi="Times New Roman" w:cs="Times New Roman"/>
                <w:sz w:val="24"/>
              </w:rPr>
            </w:pPr>
            <w:r w:rsidRPr="007D1C4D">
              <w:rPr>
                <w:rFonts w:ascii="Times New Roman" w:eastAsia="Times New Roman" w:hAnsi="Times New Roman" w:cs="Times New Roman"/>
                <w:sz w:val="24"/>
              </w:rPr>
              <w:t>Хаттаршна</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жоьпаш</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далар.</w:t>
            </w:r>
            <w:r w:rsidRPr="007D1C4D">
              <w:rPr>
                <w:rFonts w:ascii="Times New Roman" w:eastAsia="Times New Roman" w:hAnsi="Times New Roman" w:cs="Times New Roman"/>
                <w:spacing w:val="58"/>
                <w:sz w:val="24"/>
              </w:rPr>
              <w:t xml:space="preserve"> </w:t>
            </w:r>
            <w:r w:rsidRPr="007D1C4D">
              <w:rPr>
                <w:rFonts w:ascii="Times New Roman" w:eastAsia="Times New Roman" w:hAnsi="Times New Roman" w:cs="Times New Roman"/>
                <w:sz w:val="24"/>
              </w:rPr>
              <w:t>Хаттарш</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дар.</w:t>
            </w:r>
          </w:p>
        </w:tc>
      </w:tr>
      <w:tr w:rsidR="007D1C4D" w:rsidRPr="007D1C4D" w:rsidTr="00EF0B46">
        <w:trPr>
          <w:trHeight w:val="828"/>
        </w:trPr>
        <w:tc>
          <w:tcPr>
            <w:tcW w:w="854" w:type="dxa"/>
          </w:tcPr>
          <w:p w:rsidR="007D1C4D" w:rsidRPr="007D1C4D" w:rsidRDefault="007D1C4D" w:rsidP="007D1C4D">
            <w:pPr>
              <w:spacing w:line="270" w:lineRule="exact"/>
              <w:ind w:left="62"/>
              <w:jc w:val="center"/>
              <w:rPr>
                <w:rFonts w:ascii="Times New Roman" w:eastAsia="Times New Roman" w:hAnsi="Times New Roman" w:cs="Times New Roman"/>
                <w:sz w:val="24"/>
              </w:rPr>
            </w:pPr>
            <w:r w:rsidRPr="007D1C4D">
              <w:rPr>
                <w:rFonts w:ascii="Times New Roman" w:eastAsia="Times New Roman" w:hAnsi="Times New Roman" w:cs="Times New Roman"/>
                <w:sz w:val="24"/>
              </w:rPr>
              <w:t>3</w:t>
            </w:r>
          </w:p>
        </w:tc>
        <w:tc>
          <w:tcPr>
            <w:tcW w:w="2407" w:type="dxa"/>
          </w:tcPr>
          <w:p w:rsidR="007D1C4D" w:rsidRPr="007D1C4D" w:rsidRDefault="007D1C4D" w:rsidP="007D1C4D">
            <w:pPr>
              <w:spacing w:line="270" w:lineRule="exact"/>
              <w:ind w:left="496"/>
              <w:rPr>
                <w:rFonts w:ascii="Times New Roman" w:eastAsia="Times New Roman" w:hAnsi="Times New Roman" w:cs="Times New Roman"/>
                <w:sz w:val="24"/>
              </w:rPr>
            </w:pPr>
            <w:r w:rsidRPr="007D1C4D">
              <w:rPr>
                <w:rFonts w:ascii="Times New Roman" w:eastAsia="Times New Roman" w:hAnsi="Times New Roman" w:cs="Times New Roman"/>
                <w:sz w:val="24"/>
              </w:rPr>
              <w:t>Виртуалан</w:t>
            </w:r>
            <w:r w:rsidRPr="007D1C4D">
              <w:rPr>
                <w:rFonts w:ascii="Times New Roman" w:eastAsia="Times New Roman" w:hAnsi="Times New Roman" w:cs="Times New Roman"/>
                <w:spacing w:val="-9"/>
                <w:sz w:val="24"/>
              </w:rPr>
              <w:t xml:space="preserve"> </w:t>
            </w:r>
            <w:r w:rsidRPr="007D1C4D">
              <w:rPr>
                <w:rFonts w:ascii="Times New Roman" w:eastAsia="Times New Roman" w:hAnsi="Times New Roman" w:cs="Times New Roman"/>
                <w:sz w:val="24"/>
              </w:rPr>
              <w:t>гездар</w:t>
            </w:r>
          </w:p>
        </w:tc>
        <w:tc>
          <w:tcPr>
            <w:tcW w:w="1984" w:type="dxa"/>
          </w:tcPr>
          <w:p w:rsidR="007D1C4D" w:rsidRPr="007D1C4D" w:rsidRDefault="007D1C4D" w:rsidP="007D1C4D">
            <w:pPr>
              <w:ind w:left="668" w:right="389" w:hanging="72"/>
              <w:rPr>
                <w:rFonts w:ascii="Times New Roman" w:eastAsia="Times New Roman" w:hAnsi="Times New Roman" w:cs="Times New Roman"/>
                <w:sz w:val="24"/>
              </w:rPr>
            </w:pPr>
            <w:r w:rsidRPr="007D1C4D">
              <w:rPr>
                <w:rFonts w:ascii="Times New Roman" w:eastAsia="Times New Roman" w:hAnsi="Times New Roman" w:cs="Times New Roman"/>
                <w:spacing w:val="-1"/>
                <w:sz w:val="24"/>
              </w:rPr>
              <w:t>Киншкин</w:t>
            </w:r>
            <w:r w:rsidRPr="007D1C4D">
              <w:rPr>
                <w:rFonts w:ascii="Times New Roman" w:eastAsia="Times New Roman" w:hAnsi="Times New Roman" w:cs="Times New Roman"/>
                <w:spacing w:val="-57"/>
                <w:sz w:val="24"/>
              </w:rPr>
              <w:t xml:space="preserve"> </w:t>
            </w:r>
            <w:r w:rsidRPr="007D1C4D">
              <w:rPr>
                <w:rFonts w:ascii="Times New Roman" w:eastAsia="Times New Roman" w:hAnsi="Times New Roman" w:cs="Times New Roman"/>
                <w:sz w:val="24"/>
              </w:rPr>
              <w:t>истори</w:t>
            </w:r>
          </w:p>
        </w:tc>
        <w:tc>
          <w:tcPr>
            <w:tcW w:w="4535" w:type="dxa"/>
          </w:tcPr>
          <w:p w:rsidR="007D1C4D" w:rsidRPr="007D1C4D" w:rsidRDefault="007D1C4D" w:rsidP="007D1C4D">
            <w:pPr>
              <w:spacing w:line="270" w:lineRule="exact"/>
              <w:ind w:left="167"/>
              <w:rPr>
                <w:rFonts w:ascii="Times New Roman" w:eastAsia="Times New Roman" w:hAnsi="Times New Roman" w:cs="Times New Roman"/>
                <w:sz w:val="24"/>
              </w:rPr>
            </w:pPr>
            <w:r w:rsidRPr="007D1C4D">
              <w:rPr>
                <w:rFonts w:ascii="Times New Roman" w:eastAsia="Times New Roman" w:hAnsi="Times New Roman" w:cs="Times New Roman"/>
                <w:sz w:val="24"/>
              </w:rPr>
              <w:t>Кишкаш</w:t>
            </w:r>
            <w:r w:rsidRPr="007D1C4D">
              <w:rPr>
                <w:rFonts w:ascii="Times New Roman" w:eastAsia="Times New Roman" w:hAnsi="Times New Roman" w:cs="Times New Roman"/>
                <w:spacing w:val="-6"/>
                <w:sz w:val="24"/>
              </w:rPr>
              <w:t xml:space="preserve"> </w:t>
            </w:r>
            <w:r w:rsidRPr="007D1C4D">
              <w:rPr>
                <w:rFonts w:ascii="Times New Roman" w:eastAsia="Times New Roman" w:hAnsi="Times New Roman" w:cs="Times New Roman"/>
                <w:sz w:val="24"/>
              </w:rPr>
              <w:t>йовзар.</w:t>
            </w:r>
            <w:r w:rsidRPr="007D1C4D">
              <w:rPr>
                <w:rFonts w:ascii="Times New Roman" w:eastAsia="Times New Roman" w:hAnsi="Times New Roman" w:cs="Times New Roman"/>
                <w:spacing w:val="-4"/>
                <w:sz w:val="24"/>
              </w:rPr>
              <w:t xml:space="preserve"> </w:t>
            </w:r>
            <w:r w:rsidRPr="007D1C4D">
              <w:rPr>
                <w:rFonts w:ascii="Times New Roman" w:eastAsia="Times New Roman" w:hAnsi="Times New Roman" w:cs="Times New Roman"/>
                <w:sz w:val="24"/>
              </w:rPr>
              <w:t>Церан</w:t>
            </w:r>
            <w:r w:rsidRPr="007D1C4D">
              <w:rPr>
                <w:rFonts w:ascii="Times New Roman" w:eastAsia="Times New Roman" w:hAnsi="Times New Roman" w:cs="Times New Roman"/>
                <w:spacing w:val="-7"/>
                <w:sz w:val="24"/>
              </w:rPr>
              <w:t xml:space="preserve"> </w:t>
            </w:r>
            <w:r w:rsidRPr="007D1C4D">
              <w:rPr>
                <w:rFonts w:ascii="Times New Roman" w:eastAsia="Times New Roman" w:hAnsi="Times New Roman" w:cs="Times New Roman"/>
                <w:sz w:val="24"/>
              </w:rPr>
              <w:t>тайпанаш</w:t>
            </w:r>
          </w:p>
          <w:p w:rsidR="007D1C4D" w:rsidRPr="007D1C4D" w:rsidRDefault="007D1C4D" w:rsidP="007D1C4D">
            <w:pPr>
              <w:spacing w:line="270" w:lineRule="atLeast"/>
              <w:ind w:left="167" w:right="108"/>
              <w:rPr>
                <w:rFonts w:ascii="Times New Roman" w:eastAsia="Times New Roman" w:hAnsi="Times New Roman" w:cs="Times New Roman"/>
                <w:sz w:val="24"/>
              </w:rPr>
            </w:pPr>
            <w:r w:rsidRPr="007D1C4D">
              <w:rPr>
                <w:rFonts w:ascii="Times New Roman" w:eastAsia="Times New Roman" w:hAnsi="Times New Roman" w:cs="Times New Roman"/>
                <w:sz w:val="24"/>
              </w:rPr>
              <w:t>билгалдар.</w:t>
            </w:r>
            <w:r w:rsidRPr="007D1C4D">
              <w:rPr>
                <w:rFonts w:ascii="Times New Roman" w:eastAsia="Times New Roman" w:hAnsi="Times New Roman" w:cs="Times New Roman"/>
                <w:spacing w:val="-7"/>
                <w:sz w:val="24"/>
              </w:rPr>
              <w:t xml:space="preserve"> </w:t>
            </w:r>
            <w:r w:rsidRPr="007D1C4D">
              <w:rPr>
                <w:rFonts w:ascii="Times New Roman" w:eastAsia="Times New Roman" w:hAnsi="Times New Roman" w:cs="Times New Roman"/>
                <w:sz w:val="24"/>
              </w:rPr>
              <w:t>Йийцаре</w:t>
            </w:r>
            <w:r w:rsidRPr="007D1C4D">
              <w:rPr>
                <w:rFonts w:ascii="Times New Roman" w:eastAsia="Times New Roman" w:hAnsi="Times New Roman" w:cs="Times New Roman"/>
                <w:spacing w:val="-5"/>
                <w:sz w:val="24"/>
              </w:rPr>
              <w:t xml:space="preserve"> </w:t>
            </w:r>
            <w:r w:rsidRPr="007D1C4D">
              <w:rPr>
                <w:rFonts w:ascii="Times New Roman" w:eastAsia="Times New Roman" w:hAnsi="Times New Roman" w:cs="Times New Roman"/>
                <w:sz w:val="24"/>
              </w:rPr>
              <w:t>йар,</w:t>
            </w:r>
            <w:r w:rsidRPr="007D1C4D">
              <w:rPr>
                <w:rFonts w:ascii="Times New Roman" w:eastAsia="Times New Roman" w:hAnsi="Times New Roman" w:cs="Times New Roman"/>
                <w:spacing w:val="-5"/>
                <w:sz w:val="24"/>
              </w:rPr>
              <w:t xml:space="preserve"> </w:t>
            </w:r>
            <w:r w:rsidRPr="007D1C4D">
              <w:rPr>
                <w:rFonts w:ascii="Times New Roman" w:eastAsia="Times New Roman" w:hAnsi="Times New Roman" w:cs="Times New Roman"/>
                <w:sz w:val="24"/>
              </w:rPr>
              <w:t>хаттарш</w:t>
            </w:r>
            <w:r w:rsidRPr="007D1C4D">
              <w:rPr>
                <w:rFonts w:ascii="Times New Roman" w:eastAsia="Times New Roman" w:hAnsi="Times New Roman" w:cs="Times New Roman"/>
                <w:spacing w:val="-4"/>
                <w:sz w:val="24"/>
              </w:rPr>
              <w:t xml:space="preserve"> </w:t>
            </w:r>
            <w:r w:rsidRPr="007D1C4D">
              <w:rPr>
                <w:rFonts w:ascii="Times New Roman" w:eastAsia="Times New Roman" w:hAnsi="Times New Roman" w:cs="Times New Roman"/>
                <w:sz w:val="24"/>
              </w:rPr>
              <w:t>кечдар.</w:t>
            </w:r>
            <w:r w:rsidRPr="007D1C4D">
              <w:rPr>
                <w:rFonts w:ascii="Times New Roman" w:eastAsia="Times New Roman" w:hAnsi="Times New Roman" w:cs="Times New Roman"/>
                <w:spacing w:val="-57"/>
                <w:sz w:val="24"/>
              </w:rPr>
              <w:t xml:space="preserve"> </w:t>
            </w:r>
            <w:r w:rsidRPr="007D1C4D">
              <w:rPr>
                <w:rFonts w:ascii="Times New Roman" w:eastAsia="Times New Roman" w:hAnsi="Times New Roman" w:cs="Times New Roman"/>
                <w:sz w:val="24"/>
              </w:rPr>
              <w:t>Билгалйинчу</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темин</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хьокъехь</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ойла</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йар.</w:t>
            </w:r>
          </w:p>
        </w:tc>
      </w:tr>
      <w:tr w:rsidR="007D1C4D" w:rsidRPr="007D1C4D" w:rsidTr="00EF0B46">
        <w:trPr>
          <w:trHeight w:val="1655"/>
        </w:trPr>
        <w:tc>
          <w:tcPr>
            <w:tcW w:w="854" w:type="dxa"/>
          </w:tcPr>
          <w:p w:rsidR="007D1C4D" w:rsidRPr="007D1C4D" w:rsidRDefault="007D1C4D" w:rsidP="007D1C4D">
            <w:pPr>
              <w:spacing w:line="269" w:lineRule="exact"/>
              <w:ind w:left="62"/>
              <w:jc w:val="center"/>
              <w:rPr>
                <w:rFonts w:ascii="Times New Roman" w:eastAsia="Times New Roman" w:hAnsi="Times New Roman" w:cs="Times New Roman"/>
                <w:sz w:val="24"/>
              </w:rPr>
            </w:pPr>
            <w:r w:rsidRPr="007D1C4D">
              <w:rPr>
                <w:rFonts w:ascii="Times New Roman" w:eastAsia="Times New Roman" w:hAnsi="Times New Roman" w:cs="Times New Roman"/>
                <w:sz w:val="24"/>
              </w:rPr>
              <w:t>3</w:t>
            </w:r>
          </w:p>
        </w:tc>
        <w:tc>
          <w:tcPr>
            <w:tcW w:w="2407" w:type="dxa"/>
          </w:tcPr>
          <w:p w:rsidR="007D1C4D" w:rsidRPr="007D1C4D" w:rsidRDefault="007D1C4D" w:rsidP="007D1C4D">
            <w:pPr>
              <w:spacing w:line="269" w:lineRule="exact"/>
              <w:ind w:left="297"/>
              <w:rPr>
                <w:rFonts w:ascii="Times New Roman" w:eastAsia="Times New Roman" w:hAnsi="Times New Roman" w:cs="Times New Roman"/>
                <w:sz w:val="24"/>
              </w:rPr>
            </w:pPr>
            <w:r w:rsidRPr="007D1C4D">
              <w:rPr>
                <w:rFonts w:ascii="Times New Roman" w:eastAsia="Times New Roman" w:hAnsi="Times New Roman" w:cs="Times New Roman"/>
                <w:sz w:val="24"/>
              </w:rPr>
              <w:t>Проектан</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болх</w:t>
            </w:r>
          </w:p>
        </w:tc>
        <w:tc>
          <w:tcPr>
            <w:tcW w:w="1984" w:type="dxa"/>
          </w:tcPr>
          <w:p w:rsidR="007D1C4D" w:rsidRPr="007D1C4D" w:rsidRDefault="007D1C4D" w:rsidP="007D1C4D">
            <w:pPr>
              <w:spacing w:line="269" w:lineRule="exact"/>
              <w:ind w:left="761"/>
              <w:rPr>
                <w:rFonts w:ascii="Times New Roman" w:eastAsia="Times New Roman" w:hAnsi="Times New Roman" w:cs="Times New Roman"/>
                <w:sz w:val="24"/>
              </w:rPr>
            </w:pPr>
            <w:r w:rsidRPr="007D1C4D">
              <w:rPr>
                <w:rFonts w:ascii="Times New Roman" w:eastAsia="Times New Roman" w:hAnsi="Times New Roman" w:cs="Times New Roman"/>
                <w:sz w:val="24"/>
              </w:rPr>
              <w:t>Суна</w:t>
            </w:r>
          </w:p>
          <w:p w:rsidR="007D1C4D" w:rsidRPr="007D1C4D" w:rsidRDefault="007D1C4D" w:rsidP="007D1C4D">
            <w:pPr>
              <w:ind w:left="548" w:right="304" w:hanging="154"/>
              <w:rPr>
                <w:rFonts w:ascii="Times New Roman" w:eastAsia="Times New Roman" w:hAnsi="Times New Roman" w:cs="Times New Roman"/>
                <w:sz w:val="24"/>
              </w:rPr>
            </w:pPr>
            <w:r w:rsidRPr="007D1C4D">
              <w:rPr>
                <w:rFonts w:ascii="Times New Roman" w:eastAsia="Times New Roman" w:hAnsi="Times New Roman" w:cs="Times New Roman"/>
                <w:sz w:val="24"/>
              </w:rPr>
              <w:t>дукхадезачу</w:t>
            </w:r>
            <w:r w:rsidRPr="007D1C4D">
              <w:rPr>
                <w:rFonts w:ascii="Times New Roman" w:eastAsia="Times New Roman" w:hAnsi="Times New Roman" w:cs="Times New Roman"/>
                <w:spacing w:val="-58"/>
                <w:sz w:val="24"/>
              </w:rPr>
              <w:t xml:space="preserve"> </w:t>
            </w:r>
            <w:r w:rsidRPr="007D1C4D">
              <w:rPr>
                <w:rFonts w:ascii="Times New Roman" w:eastAsia="Times New Roman" w:hAnsi="Times New Roman" w:cs="Times New Roman"/>
                <w:sz w:val="24"/>
              </w:rPr>
              <w:t>дийнатах</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безамца</w:t>
            </w:r>
          </w:p>
        </w:tc>
        <w:tc>
          <w:tcPr>
            <w:tcW w:w="4535" w:type="dxa"/>
          </w:tcPr>
          <w:p w:rsidR="007D1C4D" w:rsidRPr="007D1C4D" w:rsidRDefault="007D1C4D" w:rsidP="007D1C4D">
            <w:pPr>
              <w:ind w:left="167" w:right="255"/>
              <w:rPr>
                <w:rFonts w:ascii="Times New Roman" w:eastAsia="Times New Roman" w:hAnsi="Times New Roman" w:cs="Times New Roman"/>
                <w:sz w:val="24"/>
              </w:rPr>
            </w:pPr>
            <w:r w:rsidRPr="007D1C4D">
              <w:rPr>
                <w:rFonts w:ascii="Times New Roman" w:eastAsia="Times New Roman" w:hAnsi="Times New Roman" w:cs="Times New Roman"/>
                <w:sz w:val="24"/>
              </w:rPr>
              <w:t>Проектан болх кхочушбархьама оьшуш</w:t>
            </w:r>
            <w:r w:rsidRPr="007D1C4D">
              <w:rPr>
                <w:rFonts w:ascii="Times New Roman" w:eastAsia="Times New Roman" w:hAnsi="Times New Roman" w:cs="Times New Roman"/>
                <w:spacing w:val="-58"/>
                <w:sz w:val="24"/>
              </w:rPr>
              <w:t xml:space="preserve"> </w:t>
            </w:r>
            <w:r w:rsidRPr="007D1C4D">
              <w:rPr>
                <w:rFonts w:ascii="Times New Roman" w:eastAsia="Times New Roman" w:hAnsi="Times New Roman" w:cs="Times New Roman"/>
                <w:sz w:val="24"/>
              </w:rPr>
              <w:t>йолу</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материлаш</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гул</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а</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йеш,</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кечйар.</w:t>
            </w:r>
          </w:p>
          <w:p w:rsidR="007D1C4D" w:rsidRPr="007D1C4D" w:rsidRDefault="007D1C4D" w:rsidP="007D1C4D">
            <w:pPr>
              <w:ind w:left="167" w:right="482"/>
              <w:rPr>
                <w:rFonts w:ascii="Times New Roman" w:eastAsia="Times New Roman" w:hAnsi="Times New Roman" w:cs="Times New Roman"/>
                <w:sz w:val="24"/>
              </w:rPr>
            </w:pPr>
            <w:r w:rsidRPr="007D1C4D">
              <w:rPr>
                <w:rFonts w:ascii="Times New Roman" w:eastAsia="Times New Roman" w:hAnsi="Times New Roman" w:cs="Times New Roman"/>
                <w:sz w:val="24"/>
              </w:rPr>
              <w:t>Билгайинчу темина байташ, дийцарш</w:t>
            </w:r>
            <w:r w:rsidRPr="007D1C4D">
              <w:rPr>
                <w:rFonts w:ascii="Times New Roman" w:eastAsia="Times New Roman" w:hAnsi="Times New Roman" w:cs="Times New Roman"/>
                <w:spacing w:val="-57"/>
                <w:sz w:val="24"/>
              </w:rPr>
              <w:t xml:space="preserve"> </w:t>
            </w:r>
            <w:r w:rsidRPr="007D1C4D">
              <w:rPr>
                <w:rFonts w:ascii="Times New Roman" w:eastAsia="Times New Roman" w:hAnsi="Times New Roman" w:cs="Times New Roman"/>
                <w:sz w:val="24"/>
              </w:rPr>
              <w:t>йаздар.</w:t>
            </w:r>
          </w:p>
          <w:p w:rsidR="007D1C4D" w:rsidRPr="007D1C4D" w:rsidRDefault="007D1C4D" w:rsidP="007D1C4D">
            <w:pPr>
              <w:spacing w:line="270" w:lineRule="atLeast"/>
              <w:ind w:left="167" w:right="1209"/>
              <w:rPr>
                <w:rFonts w:ascii="Times New Roman" w:eastAsia="Times New Roman" w:hAnsi="Times New Roman" w:cs="Times New Roman"/>
                <w:sz w:val="24"/>
              </w:rPr>
            </w:pPr>
            <w:r w:rsidRPr="007D1C4D">
              <w:rPr>
                <w:rFonts w:ascii="Times New Roman" w:eastAsia="Times New Roman" w:hAnsi="Times New Roman" w:cs="Times New Roman"/>
                <w:sz w:val="24"/>
              </w:rPr>
              <w:t>Проект</w:t>
            </w:r>
            <w:r w:rsidRPr="007D1C4D">
              <w:rPr>
                <w:rFonts w:ascii="Times New Roman" w:eastAsia="Times New Roman" w:hAnsi="Times New Roman" w:cs="Times New Roman"/>
                <w:spacing w:val="-4"/>
                <w:sz w:val="24"/>
              </w:rPr>
              <w:t xml:space="preserve"> </w:t>
            </w:r>
            <w:r w:rsidRPr="007D1C4D">
              <w:rPr>
                <w:rFonts w:ascii="Times New Roman" w:eastAsia="Times New Roman" w:hAnsi="Times New Roman" w:cs="Times New Roman"/>
                <w:sz w:val="24"/>
              </w:rPr>
              <w:t>кхочушйар</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а,</w:t>
            </w:r>
            <w:r w:rsidRPr="007D1C4D">
              <w:rPr>
                <w:rFonts w:ascii="Times New Roman" w:eastAsia="Times New Roman" w:hAnsi="Times New Roman" w:cs="Times New Roman"/>
                <w:spacing w:val="-4"/>
                <w:sz w:val="24"/>
              </w:rPr>
              <w:t xml:space="preserve"> </w:t>
            </w:r>
            <w:r w:rsidRPr="007D1C4D">
              <w:rPr>
                <w:rFonts w:ascii="Times New Roman" w:eastAsia="Times New Roman" w:hAnsi="Times New Roman" w:cs="Times New Roman"/>
                <w:sz w:val="24"/>
              </w:rPr>
              <w:t>тергамах</w:t>
            </w:r>
            <w:r w:rsidRPr="007D1C4D">
              <w:rPr>
                <w:rFonts w:ascii="Times New Roman" w:eastAsia="Times New Roman" w:hAnsi="Times New Roman" w:cs="Times New Roman"/>
                <w:spacing w:val="-57"/>
                <w:sz w:val="24"/>
              </w:rPr>
              <w:t xml:space="preserve"> </w:t>
            </w:r>
            <w:r w:rsidRPr="007D1C4D">
              <w:rPr>
                <w:rFonts w:ascii="Times New Roman" w:eastAsia="Times New Roman" w:hAnsi="Times New Roman" w:cs="Times New Roman"/>
                <w:sz w:val="24"/>
              </w:rPr>
              <w:t>чекхйаккхар</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а.</w:t>
            </w:r>
          </w:p>
        </w:tc>
      </w:tr>
      <w:tr w:rsidR="007D1C4D" w:rsidRPr="007D1C4D" w:rsidTr="00EF0B46">
        <w:trPr>
          <w:trHeight w:val="1379"/>
        </w:trPr>
        <w:tc>
          <w:tcPr>
            <w:tcW w:w="854" w:type="dxa"/>
          </w:tcPr>
          <w:p w:rsidR="007D1C4D" w:rsidRPr="007D1C4D" w:rsidRDefault="007D1C4D" w:rsidP="007D1C4D">
            <w:pPr>
              <w:spacing w:line="269" w:lineRule="exact"/>
              <w:ind w:left="62"/>
              <w:jc w:val="center"/>
              <w:rPr>
                <w:rFonts w:ascii="Times New Roman" w:eastAsia="Times New Roman" w:hAnsi="Times New Roman" w:cs="Times New Roman"/>
                <w:sz w:val="24"/>
              </w:rPr>
            </w:pPr>
            <w:r w:rsidRPr="007D1C4D">
              <w:rPr>
                <w:rFonts w:ascii="Times New Roman" w:eastAsia="Times New Roman" w:hAnsi="Times New Roman" w:cs="Times New Roman"/>
                <w:sz w:val="24"/>
              </w:rPr>
              <w:t>3</w:t>
            </w:r>
          </w:p>
        </w:tc>
        <w:tc>
          <w:tcPr>
            <w:tcW w:w="2407" w:type="dxa"/>
          </w:tcPr>
          <w:p w:rsidR="007D1C4D" w:rsidRPr="007D1C4D" w:rsidRDefault="007D1C4D" w:rsidP="007D1C4D">
            <w:pPr>
              <w:ind w:left="177" w:right="170"/>
              <w:jc w:val="center"/>
              <w:rPr>
                <w:rFonts w:ascii="Times New Roman" w:eastAsia="Times New Roman" w:hAnsi="Times New Roman" w:cs="Times New Roman"/>
                <w:sz w:val="24"/>
              </w:rPr>
            </w:pPr>
            <w:r w:rsidRPr="007D1C4D">
              <w:rPr>
                <w:rFonts w:ascii="Times New Roman" w:eastAsia="Times New Roman" w:hAnsi="Times New Roman" w:cs="Times New Roman"/>
                <w:spacing w:val="-1"/>
                <w:sz w:val="24"/>
              </w:rPr>
              <w:t xml:space="preserve">Йешначу </w:t>
            </w:r>
            <w:r w:rsidRPr="007D1C4D">
              <w:rPr>
                <w:rFonts w:ascii="Times New Roman" w:eastAsia="Times New Roman" w:hAnsi="Times New Roman" w:cs="Times New Roman"/>
                <w:sz w:val="24"/>
              </w:rPr>
              <w:t>говзарш</w:t>
            </w:r>
            <w:r w:rsidRPr="007D1C4D">
              <w:rPr>
                <w:rFonts w:ascii="Times New Roman" w:eastAsia="Times New Roman" w:hAnsi="Times New Roman" w:cs="Times New Roman"/>
                <w:spacing w:val="-57"/>
                <w:sz w:val="24"/>
              </w:rPr>
              <w:t xml:space="preserve"> </w:t>
            </w:r>
            <w:r w:rsidRPr="007D1C4D">
              <w:rPr>
                <w:rFonts w:ascii="Times New Roman" w:eastAsia="Times New Roman" w:hAnsi="Times New Roman" w:cs="Times New Roman"/>
                <w:sz w:val="24"/>
              </w:rPr>
              <w:t>тӀехь жима</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спектакль</w:t>
            </w:r>
          </w:p>
        </w:tc>
        <w:tc>
          <w:tcPr>
            <w:tcW w:w="1984" w:type="dxa"/>
          </w:tcPr>
          <w:p w:rsidR="007D1C4D" w:rsidRPr="007D1C4D" w:rsidRDefault="007D1C4D" w:rsidP="007D1C4D">
            <w:pPr>
              <w:spacing w:line="269" w:lineRule="exact"/>
              <w:ind w:left="389"/>
              <w:rPr>
                <w:rFonts w:ascii="Times New Roman" w:eastAsia="Times New Roman" w:hAnsi="Times New Roman" w:cs="Times New Roman"/>
                <w:sz w:val="24"/>
              </w:rPr>
            </w:pPr>
            <w:r w:rsidRPr="007D1C4D">
              <w:rPr>
                <w:rFonts w:ascii="Times New Roman" w:eastAsia="Times New Roman" w:hAnsi="Times New Roman" w:cs="Times New Roman"/>
                <w:sz w:val="24"/>
              </w:rPr>
              <w:t>Довзий</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вай?</w:t>
            </w:r>
          </w:p>
        </w:tc>
        <w:tc>
          <w:tcPr>
            <w:tcW w:w="4535" w:type="dxa"/>
          </w:tcPr>
          <w:p w:rsidR="007D1C4D" w:rsidRPr="007D1C4D" w:rsidRDefault="007D1C4D" w:rsidP="007D1C4D">
            <w:pPr>
              <w:ind w:left="167" w:right="255"/>
              <w:rPr>
                <w:rFonts w:ascii="Times New Roman" w:eastAsia="Times New Roman" w:hAnsi="Times New Roman" w:cs="Times New Roman"/>
                <w:sz w:val="24"/>
              </w:rPr>
            </w:pPr>
            <w:r w:rsidRPr="007D1C4D">
              <w:rPr>
                <w:rFonts w:ascii="Times New Roman" w:eastAsia="Times New Roman" w:hAnsi="Times New Roman" w:cs="Times New Roman"/>
                <w:sz w:val="24"/>
              </w:rPr>
              <w:t>Говзарш йешар.</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Сурт гайтрахьама</w:t>
            </w:r>
            <w:r w:rsidRPr="007D1C4D">
              <w:rPr>
                <w:rFonts w:ascii="Times New Roman" w:eastAsia="Times New Roman" w:hAnsi="Times New Roman" w:cs="Times New Roman"/>
                <w:spacing w:val="-58"/>
                <w:sz w:val="24"/>
              </w:rPr>
              <w:t xml:space="preserve"> </w:t>
            </w:r>
            <w:r w:rsidRPr="007D1C4D">
              <w:rPr>
                <w:rFonts w:ascii="Times New Roman" w:eastAsia="Times New Roman" w:hAnsi="Times New Roman" w:cs="Times New Roman"/>
                <w:sz w:val="24"/>
              </w:rPr>
              <w:t>ролаш</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харжар.</w:t>
            </w:r>
          </w:p>
          <w:p w:rsidR="007D1C4D" w:rsidRPr="007D1C4D" w:rsidRDefault="007D1C4D" w:rsidP="007D1C4D">
            <w:pPr>
              <w:spacing w:line="270" w:lineRule="atLeast"/>
              <w:ind w:left="167" w:right="705"/>
              <w:rPr>
                <w:rFonts w:ascii="Times New Roman" w:eastAsia="Times New Roman" w:hAnsi="Times New Roman" w:cs="Times New Roman"/>
                <w:sz w:val="24"/>
              </w:rPr>
            </w:pPr>
            <w:r w:rsidRPr="007D1C4D">
              <w:rPr>
                <w:rFonts w:ascii="Times New Roman" w:eastAsia="Times New Roman" w:hAnsi="Times New Roman" w:cs="Times New Roman"/>
                <w:sz w:val="24"/>
              </w:rPr>
              <w:t>Театрализацина</w:t>
            </w:r>
            <w:r w:rsidRPr="007D1C4D">
              <w:rPr>
                <w:rFonts w:ascii="Times New Roman" w:eastAsia="Times New Roman" w:hAnsi="Times New Roman" w:cs="Times New Roman"/>
                <w:spacing w:val="-7"/>
                <w:sz w:val="24"/>
              </w:rPr>
              <w:t xml:space="preserve"> </w:t>
            </w:r>
            <w:r w:rsidRPr="007D1C4D">
              <w:rPr>
                <w:rFonts w:ascii="Times New Roman" w:eastAsia="Times New Roman" w:hAnsi="Times New Roman" w:cs="Times New Roman"/>
                <w:sz w:val="24"/>
              </w:rPr>
              <w:t>декорациш</w:t>
            </w:r>
            <w:r w:rsidRPr="007D1C4D">
              <w:rPr>
                <w:rFonts w:ascii="Times New Roman" w:eastAsia="Times New Roman" w:hAnsi="Times New Roman" w:cs="Times New Roman"/>
                <w:spacing w:val="-5"/>
                <w:sz w:val="24"/>
              </w:rPr>
              <w:t xml:space="preserve"> </w:t>
            </w:r>
            <w:r w:rsidRPr="007D1C4D">
              <w:rPr>
                <w:rFonts w:ascii="Times New Roman" w:eastAsia="Times New Roman" w:hAnsi="Times New Roman" w:cs="Times New Roman"/>
                <w:sz w:val="24"/>
              </w:rPr>
              <w:t>кечйар.</w:t>
            </w:r>
            <w:r w:rsidRPr="007D1C4D">
              <w:rPr>
                <w:rFonts w:ascii="Times New Roman" w:eastAsia="Times New Roman" w:hAnsi="Times New Roman" w:cs="Times New Roman"/>
                <w:spacing w:val="-57"/>
                <w:sz w:val="24"/>
              </w:rPr>
              <w:t xml:space="preserve"> </w:t>
            </w:r>
            <w:r w:rsidRPr="007D1C4D">
              <w:rPr>
                <w:rFonts w:ascii="Times New Roman" w:eastAsia="Times New Roman" w:hAnsi="Times New Roman" w:cs="Times New Roman"/>
                <w:sz w:val="24"/>
              </w:rPr>
              <w:t>Спектаклехь дакъалацар. Йийцаре</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йарехь</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дакъалацар.</w:t>
            </w:r>
          </w:p>
        </w:tc>
      </w:tr>
      <w:tr w:rsidR="007D1C4D" w:rsidRPr="007D1C4D" w:rsidTr="00EF0B46">
        <w:trPr>
          <w:trHeight w:val="1381"/>
        </w:trPr>
        <w:tc>
          <w:tcPr>
            <w:tcW w:w="854" w:type="dxa"/>
          </w:tcPr>
          <w:p w:rsidR="007D1C4D" w:rsidRPr="007D1C4D" w:rsidRDefault="007D1C4D" w:rsidP="007D1C4D">
            <w:pPr>
              <w:spacing w:line="272" w:lineRule="exact"/>
              <w:ind w:left="62"/>
              <w:jc w:val="center"/>
              <w:rPr>
                <w:rFonts w:ascii="Times New Roman" w:eastAsia="Times New Roman" w:hAnsi="Times New Roman" w:cs="Times New Roman"/>
                <w:sz w:val="24"/>
              </w:rPr>
            </w:pPr>
            <w:r w:rsidRPr="007D1C4D">
              <w:rPr>
                <w:rFonts w:ascii="Times New Roman" w:eastAsia="Times New Roman" w:hAnsi="Times New Roman" w:cs="Times New Roman"/>
                <w:sz w:val="24"/>
              </w:rPr>
              <w:t>3</w:t>
            </w:r>
          </w:p>
        </w:tc>
        <w:tc>
          <w:tcPr>
            <w:tcW w:w="2407" w:type="dxa"/>
          </w:tcPr>
          <w:p w:rsidR="007D1C4D" w:rsidRPr="007D1C4D" w:rsidRDefault="007D1C4D" w:rsidP="007D1C4D">
            <w:pPr>
              <w:spacing w:line="272" w:lineRule="exact"/>
              <w:ind w:left="501"/>
              <w:rPr>
                <w:rFonts w:ascii="Times New Roman" w:eastAsia="Times New Roman" w:hAnsi="Times New Roman" w:cs="Times New Roman"/>
                <w:sz w:val="24"/>
              </w:rPr>
            </w:pPr>
            <w:r w:rsidRPr="007D1C4D">
              <w:rPr>
                <w:rFonts w:ascii="Times New Roman" w:eastAsia="Times New Roman" w:hAnsi="Times New Roman" w:cs="Times New Roman"/>
                <w:sz w:val="24"/>
              </w:rPr>
              <w:t>Жима-проект</w:t>
            </w:r>
          </w:p>
        </w:tc>
        <w:tc>
          <w:tcPr>
            <w:tcW w:w="1984" w:type="dxa"/>
          </w:tcPr>
          <w:p w:rsidR="007D1C4D" w:rsidRPr="007D1C4D" w:rsidRDefault="007D1C4D" w:rsidP="007D1C4D">
            <w:pPr>
              <w:ind w:left="221" w:right="280"/>
              <w:rPr>
                <w:rFonts w:ascii="Times New Roman" w:eastAsia="Times New Roman" w:hAnsi="Times New Roman" w:cs="Times New Roman"/>
                <w:sz w:val="24"/>
              </w:rPr>
            </w:pPr>
            <w:r w:rsidRPr="007D1C4D">
              <w:rPr>
                <w:rFonts w:ascii="Times New Roman" w:eastAsia="Times New Roman" w:hAnsi="Times New Roman" w:cs="Times New Roman"/>
                <w:sz w:val="24"/>
              </w:rPr>
              <w:t>Халкъан</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хьекъало</w:t>
            </w:r>
            <w:r w:rsidRPr="007D1C4D">
              <w:rPr>
                <w:rFonts w:ascii="Times New Roman" w:eastAsia="Times New Roman" w:hAnsi="Times New Roman" w:cs="Times New Roman"/>
                <w:spacing w:val="-13"/>
                <w:sz w:val="24"/>
              </w:rPr>
              <w:t xml:space="preserve"> </w:t>
            </w:r>
            <w:r w:rsidRPr="007D1C4D">
              <w:rPr>
                <w:rFonts w:ascii="Times New Roman" w:eastAsia="Times New Roman" w:hAnsi="Times New Roman" w:cs="Times New Roman"/>
                <w:sz w:val="24"/>
              </w:rPr>
              <w:t>боху</w:t>
            </w:r>
          </w:p>
        </w:tc>
        <w:tc>
          <w:tcPr>
            <w:tcW w:w="4535" w:type="dxa"/>
          </w:tcPr>
          <w:p w:rsidR="007D1C4D" w:rsidRPr="007D1C4D" w:rsidRDefault="007D1C4D" w:rsidP="007D1C4D">
            <w:pPr>
              <w:ind w:left="167" w:right="255"/>
              <w:rPr>
                <w:rFonts w:ascii="Times New Roman" w:eastAsia="Times New Roman" w:hAnsi="Times New Roman" w:cs="Times New Roman"/>
                <w:sz w:val="24"/>
                <w:lang w:val="ru-RU"/>
              </w:rPr>
            </w:pPr>
            <w:r w:rsidRPr="007D1C4D">
              <w:rPr>
                <w:rFonts w:ascii="Times New Roman" w:eastAsia="Times New Roman" w:hAnsi="Times New Roman" w:cs="Times New Roman"/>
                <w:sz w:val="24"/>
                <w:lang w:val="ru-RU"/>
              </w:rPr>
              <w:t>Проектан болх кхочушбархьама оьшуш</w:t>
            </w:r>
            <w:r w:rsidRPr="007D1C4D">
              <w:rPr>
                <w:rFonts w:ascii="Times New Roman" w:eastAsia="Times New Roman" w:hAnsi="Times New Roman" w:cs="Times New Roman"/>
                <w:spacing w:val="-58"/>
                <w:sz w:val="24"/>
                <w:lang w:val="ru-RU"/>
              </w:rPr>
              <w:t xml:space="preserve"> </w:t>
            </w:r>
            <w:r w:rsidRPr="007D1C4D">
              <w:rPr>
                <w:rFonts w:ascii="Times New Roman" w:eastAsia="Times New Roman" w:hAnsi="Times New Roman" w:cs="Times New Roman"/>
                <w:sz w:val="24"/>
                <w:lang w:val="ru-RU"/>
              </w:rPr>
              <w:t>йолу</w:t>
            </w:r>
            <w:r w:rsidRPr="007D1C4D">
              <w:rPr>
                <w:rFonts w:ascii="Times New Roman" w:eastAsia="Times New Roman" w:hAnsi="Times New Roman" w:cs="Times New Roman"/>
                <w:spacing w:val="-1"/>
                <w:sz w:val="24"/>
                <w:lang w:val="ru-RU"/>
              </w:rPr>
              <w:t xml:space="preserve"> </w:t>
            </w:r>
            <w:r w:rsidRPr="007D1C4D">
              <w:rPr>
                <w:rFonts w:ascii="Times New Roman" w:eastAsia="Times New Roman" w:hAnsi="Times New Roman" w:cs="Times New Roman"/>
                <w:sz w:val="24"/>
                <w:lang w:val="ru-RU"/>
              </w:rPr>
              <w:t>материлаш</w:t>
            </w:r>
            <w:r w:rsidRPr="007D1C4D">
              <w:rPr>
                <w:rFonts w:ascii="Times New Roman" w:eastAsia="Times New Roman" w:hAnsi="Times New Roman" w:cs="Times New Roman"/>
                <w:spacing w:val="-1"/>
                <w:sz w:val="24"/>
                <w:lang w:val="ru-RU"/>
              </w:rPr>
              <w:t xml:space="preserve"> </w:t>
            </w:r>
            <w:r w:rsidRPr="007D1C4D">
              <w:rPr>
                <w:rFonts w:ascii="Times New Roman" w:eastAsia="Times New Roman" w:hAnsi="Times New Roman" w:cs="Times New Roman"/>
                <w:sz w:val="24"/>
                <w:lang w:val="ru-RU"/>
              </w:rPr>
              <w:t>гул</w:t>
            </w:r>
            <w:r w:rsidRPr="007D1C4D">
              <w:rPr>
                <w:rFonts w:ascii="Times New Roman" w:eastAsia="Times New Roman" w:hAnsi="Times New Roman" w:cs="Times New Roman"/>
                <w:spacing w:val="-2"/>
                <w:sz w:val="24"/>
                <w:lang w:val="ru-RU"/>
              </w:rPr>
              <w:t xml:space="preserve"> </w:t>
            </w:r>
            <w:r w:rsidRPr="007D1C4D">
              <w:rPr>
                <w:rFonts w:ascii="Times New Roman" w:eastAsia="Times New Roman" w:hAnsi="Times New Roman" w:cs="Times New Roman"/>
                <w:sz w:val="24"/>
                <w:lang w:val="ru-RU"/>
              </w:rPr>
              <w:t>а</w:t>
            </w:r>
            <w:r w:rsidRPr="007D1C4D">
              <w:rPr>
                <w:rFonts w:ascii="Times New Roman" w:eastAsia="Times New Roman" w:hAnsi="Times New Roman" w:cs="Times New Roman"/>
                <w:spacing w:val="-1"/>
                <w:sz w:val="24"/>
                <w:lang w:val="ru-RU"/>
              </w:rPr>
              <w:t xml:space="preserve"> </w:t>
            </w:r>
            <w:r w:rsidRPr="007D1C4D">
              <w:rPr>
                <w:rFonts w:ascii="Times New Roman" w:eastAsia="Times New Roman" w:hAnsi="Times New Roman" w:cs="Times New Roman"/>
                <w:sz w:val="24"/>
                <w:lang w:val="ru-RU"/>
              </w:rPr>
              <w:t>йеш,</w:t>
            </w:r>
            <w:r w:rsidRPr="007D1C4D">
              <w:rPr>
                <w:rFonts w:ascii="Times New Roman" w:eastAsia="Times New Roman" w:hAnsi="Times New Roman" w:cs="Times New Roman"/>
                <w:spacing w:val="-1"/>
                <w:sz w:val="24"/>
                <w:lang w:val="ru-RU"/>
              </w:rPr>
              <w:t xml:space="preserve"> </w:t>
            </w:r>
            <w:r w:rsidRPr="007D1C4D">
              <w:rPr>
                <w:rFonts w:ascii="Times New Roman" w:eastAsia="Times New Roman" w:hAnsi="Times New Roman" w:cs="Times New Roman"/>
                <w:sz w:val="24"/>
                <w:lang w:val="ru-RU"/>
              </w:rPr>
              <w:t>кечйар.</w:t>
            </w:r>
          </w:p>
          <w:p w:rsidR="007D1C4D" w:rsidRPr="007D1C4D" w:rsidRDefault="007D1C4D" w:rsidP="007D1C4D">
            <w:pPr>
              <w:spacing w:line="270" w:lineRule="atLeast"/>
              <w:ind w:left="167" w:right="352"/>
              <w:rPr>
                <w:rFonts w:ascii="Times New Roman" w:eastAsia="Times New Roman" w:hAnsi="Times New Roman" w:cs="Times New Roman"/>
                <w:sz w:val="24"/>
                <w:lang w:val="ru-RU"/>
              </w:rPr>
            </w:pPr>
            <w:r w:rsidRPr="007D1C4D">
              <w:rPr>
                <w:rFonts w:ascii="Times New Roman" w:eastAsia="Times New Roman" w:hAnsi="Times New Roman" w:cs="Times New Roman"/>
                <w:sz w:val="24"/>
                <w:lang w:val="ru-RU"/>
              </w:rPr>
              <w:t>Билгайинчу темина байташ, дийцарш</w:t>
            </w:r>
            <w:r w:rsidRPr="007D1C4D">
              <w:rPr>
                <w:rFonts w:ascii="Times New Roman" w:eastAsia="Times New Roman" w:hAnsi="Times New Roman" w:cs="Times New Roman"/>
                <w:spacing w:val="1"/>
                <w:sz w:val="24"/>
                <w:lang w:val="ru-RU"/>
              </w:rPr>
              <w:t xml:space="preserve"> </w:t>
            </w:r>
            <w:r w:rsidRPr="007D1C4D">
              <w:rPr>
                <w:rFonts w:ascii="Times New Roman" w:eastAsia="Times New Roman" w:hAnsi="Times New Roman" w:cs="Times New Roman"/>
                <w:sz w:val="24"/>
                <w:lang w:val="ru-RU"/>
              </w:rPr>
              <w:t>йаздар.</w:t>
            </w:r>
            <w:r w:rsidRPr="007D1C4D">
              <w:rPr>
                <w:rFonts w:ascii="Times New Roman" w:eastAsia="Times New Roman" w:hAnsi="Times New Roman" w:cs="Times New Roman"/>
                <w:spacing w:val="54"/>
                <w:sz w:val="24"/>
                <w:lang w:val="ru-RU"/>
              </w:rPr>
              <w:t xml:space="preserve"> </w:t>
            </w:r>
            <w:r w:rsidRPr="007D1C4D">
              <w:rPr>
                <w:rFonts w:ascii="Times New Roman" w:eastAsia="Times New Roman" w:hAnsi="Times New Roman" w:cs="Times New Roman"/>
                <w:sz w:val="24"/>
                <w:lang w:val="ru-RU"/>
              </w:rPr>
              <w:t>Проект</w:t>
            </w:r>
            <w:r w:rsidRPr="007D1C4D">
              <w:rPr>
                <w:rFonts w:ascii="Times New Roman" w:eastAsia="Times New Roman" w:hAnsi="Times New Roman" w:cs="Times New Roman"/>
                <w:spacing w:val="-2"/>
                <w:sz w:val="24"/>
                <w:lang w:val="ru-RU"/>
              </w:rPr>
              <w:t xml:space="preserve"> </w:t>
            </w:r>
            <w:r w:rsidRPr="007D1C4D">
              <w:rPr>
                <w:rFonts w:ascii="Times New Roman" w:eastAsia="Times New Roman" w:hAnsi="Times New Roman" w:cs="Times New Roman"/>
                <w:sz w:val="24"/>
                <w:lang w:val="ru-RU"/>
              </w:rPr>
              <w:t>кхочушйар</w:t>
            </w:r>
            <w:r w:rsidRPr="007D1C4D">
              <w:rPr>
                <w:rFonts w:ascii="Times New Roman" w:eastAsia="Times New Roman" w:hAnsi="Times New Roman" w:cs="Times New Roman"/>
                <w:spacing w:val="-2"/>
                <w:sz w:val="24"/>
                <w:lang w:val="ru-RU"/>
              </w:rPr>
              <w:t xml:space="preserve"> </w:t>
            </w:r>
            <w:r w:rsidRPr="007D1C4D">
              <w:rPr>
                <w:rFonts w:ascii="Times New Roman" w:eastAsia="Times New Roman" w:hAnsi="Times New Roman" w:cs="Times New Roman"/>
                <w:sz w:val="24"/>
                <w:lang w:val="ru-RU"/>
              </w:rPr>
              <w:t>а,</w:t>
            </w:r>
            <w:r w:rsidRPr="007D1C4D">
              <w:rPr>
                <w:rFonts w:ascii="Times New Roman" w:eastAsia="Times New Roman" w:hAnsi="Times New Roman" w:cs="Times New Roman"/>
                <w:spacing w:val="-3"/>
                <w:sz w:val="24"/>
                <w:lang w:val="ru-RU"/>
              </w:rPr>
              <w:t xml:space="preserve"> </w:t>
            </w:r>
            <w:r w:rsidRPr="007D1C4D">
              <w:rPr>
                <w:rFonts w:ascii="Times New Roman" w:eastAsia="Times New Roman" w:hAnsi="Times New Roman" w:cs="Times New Roman"/>
                <w:sz w:val="24"/>
                <w:lang w:val="ru-RU"/>
              </w:rPr>
              <w:t>тергамах</w:t>
            </w:r>
            <w:r w:rsidRPr="007D1C4D">
              <w:rPr>
                <w:rFonts w:ascii="Times New Roman" w:eastAsia="Times New Roman" w:hAnsi="Times New Roman" w:cs="Times New Roman"/>
                <w:spacing w:val="-57"/>
                <w:sz w:val="24"/>
                <w:lang w:val="ru-RU"/>
              </w:rPr>
              <w:t xml:space="preserve"> </w:t>
            </w:r>
            <w:r w:rsidRPr="007D1C4D">
              <w:rPr>
                <w:rFonts w:ascii="Times New Roman" w:eastAsia="Times New Roman" w:hAnsi="Times New Roman" w:cs="Times New Roman"/>
                <w:sz w:val="24"/>
                <w:lang w:val="ru-RU"/>
              </w:rPr>
              <w:t>чекхйаккхар</w:t>
            </w:r>
            <w:r w:rsidRPr="007D1C4D">
              <w:rPr>
                <w:rFonts w:ascii="Times New Roman" w:eastAsia="Times New Roman" w:hAnsi="Times New Roman" w:cs="Times New Roman"/>
                <w:spacing w:val="-1"/>
                <w:sz w:val="24"/>
                <w:lang w:val="ru-RU"/>
              </w:rPr>
              <w:t xml:space="preserve"> </w:t>
            </w:r>
            <w:r w:rsidRPr="007D1C4D">
              <w:rPr>
                <w:rFonts w:ascii="Times New Roman" w:eastAsia="Times New Roman" w:hAnsi="Times New Roman" w:cs="Times New Roman"/>
                <w:sz w:val="24"/>
                <w:lang w:val="ru-RU"/>
              </w:rPr>
              <w:t>а.</w:t>
            </w:r>
          </w:p>
        </w:tc>
      </w:tr>
      <w:tr w:rsidR="007D1C4D" w:rsidRPr="007D1C4D" w:rsidTr="00EF0B46">
        <w:trPr>
          <w:trHeight w:val="1379"/>
        </w:trPr>
        <w:tc>
          <w:tcPr>
            <w:tcW w:w="854" w:type="dxa"/>
          </w:tcPr>
          <w:p w:rsidR="007D1C4D" w:rsidRPr="007D1C4D" w:rsidRDefault="007D1C4D" w:rsidP="007D1C4D">
            <w:pPr>
              <w:spacing w:line="269" w:lineRule="exact"/>
              <w:ind w:left="62"/>
              <w:jc w:val="center"/>
              <w:rPr>
                <w:rFonts w:ascii="Times New Roman" w:eastAsia="Times New Roman" w:hAnsi="Times New Roman" w:cs="Times New Roman"/>
                <w:sz w:val="24"/>
              </w:rPr>
            </w:pPr>
            <w:r w:rsidRPr="007D1C4D">
              <w:rPr>
                <w:rFonts w:ascii="Times New Roman" w:eastAsia="Times New Roman" w:hAnsi="Times New Roman" w:cs="Times New Roman"/>
                <w:sz w:val="24"/>
              </w:rPr>
              <w:t>4</w:t>
            </w:r>
          </w:p>
        </w:tc>
        <w:tc>
          <w:tcPr>
            <w:tcW w:w="2407" w:type="dxa"/>
          </w:tcPr>
          <w:p w:rsidR="007D1C4D" w:rsidRPr="007D1C4D" w:rsidRDefault="007D1C4D" w:rsidP="007D1C4D">
            <w:pPr>
              <w:spacing w:line="269" w:lineRule="exact"/>
              <w:ind w:left="847"/>
              <w:rPr>
                <w:rFonts w:ascii="Times New Roman" w:eastAsia="Times New Roman" w:hAnsi="Times New Roman" w:cs="Times New Roman"/>
                <w:sz w:val="24"/>
              </w:rPr>
            </w:pPr>
            <w:r w:rsidRPr="007D1C4D">
              <w:rPr>
                <w:rFonts w:ascii="Times New Roman" w:eastAsia="Times New Roman" w:hAnsi="Times New Roman" w:cs="Times New Roman"/>
                <w:sz w:val="24"/>
              </w:rPr>
              <w:t>Къамел</w:t>
            </w:r>
          </w:p>
        </w:tc>
        <w:tc>
          <w:tcPr>
            <w:tcW w:w="1984" w:type="dxa"/>
          </w:tcPr>
          <w:p w:rsidR="007D1C4D" w:rsidRPr="007D1C4D" w:rsidRDefault="007D1C4D" w:rsidP="007D1C4D">
            <w:pPr>
              <w:spacing w:line="269" w:lineRule="exact"/>
              <w:ind w:left="101"/>
              <w:rPr>
                <w:rFonts w:ascii="Times New Roman" w:eastAsia="Times New Roman" w:hAnsi="Times New Roman" w:cs="Times New Roman"/>
                <w:sz w:val="24"/>
              </w:rPr>
            </w:pPr>
            <w:r w:rsidRPr="007D1C4D">
              <w:rPr>
                <w:rFonts w:ascii="Times New Roman" w:eastAsia="Times New Roman" w:hAnsi="Times New Roman" w:cs="Times New Roman"/>
                <w:sz w:val="24"/>
              </w:rPr>
              <w:t>Хазалла</w:t>
            </w:r>
            <w:r w:rsidRPr="007D1C4D">
              <w:rPr>
                <w:rFonts w:ascii="Times New Roman" w:eastAsia="Times New Roman" w:hAnsi="Times New Roman" w:cs="Times New Roman"/>
                <w:spacing w:val="-4"/>
                <w:sz w:val="24"/>
              </w:rPr>
              <w:t xml:space="preserve"> </w:t>
            </w:r>
            <w:r w:rsidRPr="007D1C4D">
              <w:rPr>
                <w:rFonts w:ascii="Times New Roman" w:eastAsia="Times New Roman" w:hAnsi="Times New Roman" w:cs="Times New Roman"/>
                <w:sz w:val="24"/>
              </w:rPr>
              <w:t>хӀун</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йу?</w:t>
            </w:r>
          </w:p>
        </w:tc>
        <w:tc>
          <w:tcPr>
            <w:tcW w:w="4535" w:type="dxa"/>
          </w:tcPr>
          <w:p w:rsidR="007D1C4D" w:rsidRPr="007D1C4D" w:rsidRDefault="007D1C4D" w:rsidP="007D1C4D">
            <w:pPr>
              <w:ind w:left="167" w:right="901"/>
              <w:rPr>
                <w:rFonts w:ascii="Times New Roman" w:eastAsia="Times New Roman" w:hAnsi="Times New Roman" w:cs="Times New Roman"/>
                <w:sz w:val="24"/>
                <w:lang w:val="ru-RU"/>
              </w:rPr>
            </w:pPr>
            <w:r w:rsidRPr="007D1C4D">
              <w:rPr>
                <w:rFonts w:ascii="Times New Roman" w:eastAsia="Times New Roman" w:hAnsi="Times New Roman" w:cs="Times New Roman"/>
                <w:sz w:val="24"/>
              </w:rPr>
              <w:t>Къамелехь дакъалаца. Проблема</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хӀоттийнчу</w:t>
            </w:r>
            <w:r w:rsidRPr="007D1C4D">
              <w:rPr>
                <w:rFonts w:ascii="Times New Roman" w:eastAsia="Times New Roman" w:hAnsi="Times New Roman" w:cs="Times New Roman"/>
                <w:spacing w:val="-8"/>
                <w:sz w:val="24"/>
              </w:rPr>
              <w:t xml:space="preserve"> </w:t>
            </w:r>
            <w:r w:rsidRPr="007D1C4D">
              <w:rPr>
                <w:rFonts w:ascii="Times New Roman" w:eastAsia="Times New Roman" w:hAnsi="Times New Roman" w:cs="Times New Roman"/>
                <w:sz w:val="24"/>
              </w:rPr>
              <w:t>хаттар</w:t>
            </w:r>
            <w:r w:rsidRPr="007D1C4D">
              <w:rPr>
                <w:rFonts w:ascii="Times New Roman" w:eastAsia="Times New Roman" w:hAnsi="Times New Roman" w:cs="Times New Roman"/>
                <w:spacing w:val="-10"/>
                <w:sz w:val="24"/>
              </w:rPr>
              <w:t xml:space="preserve"> </w:t>
            </w:r>
            <w:r w:rsidRPr="007D1C4D">
              <w:rPr>
                <w:rFonts w:ascii="Times New Roman" w:eastAsia="Times New Roman" w:hAnsi="Times New Roman" w:cs="Times New Roman"/>
                <w:sz w:val="24"/>
              </w:rPr>
              <w:t>тӀехь</w:t>
            </w:r>
            <w:r w:rsidRPr="007D1C4D">
              <w:rPr>
                <w:rFonts w:ascii="Times New Roman" w:eastAsia="Times New Roman" w:hAnsi="Times New Roman" w:cs="Times New Roman"/>
                <w:spacing w:val="-10"/>
                <w:sz w:val="24"/>
              </w:rPr>
              <w:t xml:space="preserve"> </w:t>
            </w:r>
            <w:r w:rsidRPr="007D1C4D">
              <w:rPr>
                <w:rFonts w:ascii="Times New Roman" w:eastAsia="Times New Roman" w:hAnsi="Times New Roman" w:cs="Times New Roman"/>
                <w:sz w:val="24"/>
              </w:rPr>
              <w:t>ойла</w:t>
            </w:r>
            <w:r w:rsidRPr="007D1C4D">
              <w:rPr>
                <w:rFonts w:ascii="Times New Roman" w:eastAsia="Times New Roman" w:hAnsi="Times New Roman" w:cs="Times New Roman"/>
                <w:spacing w:val="-13"/>
                <w:sz w:val="24"/>
              </w:rPr>
              <w:t xml:space="preserve"> </w:t>
            </w:r>
            <w:r w:rsidRPr="007D1C4D">
              <w:rPr>
                <w:rFonts w:ascii="Times New Roman" w:eastAsia="Times New Roman" w:hAnsi="Times New Roman" w:cs="Times New Roman"/>
                <w:sz w:val="24"/>
              </w:rPr>
              <w:t>йан.</w:t>
            </w:r>
            <w:r w:rsidRPr="007D1C4D">
              <w:rPr>
                <w:rFonts w:ascii="Times New Roman" w:eastAsia="Times New Roman" w:hAnsi="Times New Roman" w:cs="Times New Roman"/>
                <w:spacing w:val="-57"/>
                <w:sz w:val="24"/>
              </w:rPr>
              <w:t xml:space="preserve"> </w:t>
            </w:r>
            <w:r w:rsidRPr="007D1C4D">
              <w:rPr>
                <w:rFonts w:ascii="Times New Roman" w:eastAsia="Times New Roman" w:hAnsi="Times New Roman" w:cs="Times New Roman"/>
                <w:sz w:val="24"/>
                <w:lang w:val="ru-RU"/>
              </w:rPr>
              <w:t>Хетарг</w:t>
            </w:r>
            <w:r w:rsidRPr="007D1C4D">
              <w:rPr>
                <w:rFonts w:ascii="Times New Roman" w:eastAsia="Times New Roman" w:hAnsi="Times New Roman" w:cs="Times New Roman"/>
                <w:spacing w:val="-1"/>
                <w:sz w:val="24"/>
                <w:lang w:val="ru-RU"/>
              </w:rPr>
              <w:t xml:space="preserve"> </w:t>
            </w:r>
            <w:r w:rsidRPr="007D1C4D">
              <w:rPr>
                <w:rFonts w:ascii="Times New Roman" w:eastAsia="Times New Roman" w:hAnsi="Times New Roman" w:cs="Times New Roman"/>
                <w:sz w:val="24"/>
                <w:lang w:val="ru-RU"/>
              </w:rPr>
              <w:t>довзийта.</w:t>
            </w:r>
          </w:p>
          <w:p w:rsidR="007D1C4D" w:rsidRPr="007D1C4D" w:rsidRDefault="007D1C4D" w:rsidP="007D1C4D">
            <w:pPr>
              <w:spacing w:line="270" w:lineRule="atLeast"/>
              <w:ind w:left="167" w:right="639"/>
              <w:rPr>
                <w:rFonts w:ascii="Times New Roman" w:eastAsia="Times New Roman" w:hAnsi="Times New Roman" w:cs="Times New Roman"/>
                <w:sz w:val="24"/>
                <w:lang w:val="ru-RU"/>
              </w:rPr>
            </w:pPr>
            <w:r w:rsidRPr="007D1C4D">
              <w:rPr>
                <w:rFonts w:ascii="Times New Roman" w:eastAsia="Times New Roman" w:hAnsi="Times New Roman" w:cs="Times New Roman"/>
                <w:sz w:val="24"/>
                <w:lang w:val="ru-RU"/>
              </w:rPr>
              <w:t>Темина</w:t>
            </w:r>
            <w:r w:rsidRPr="007D1C4D">
              <w:rPr>
                <w:rFonts w:ascii="Times New Roman" w:eastAsia="Times New Roman" w:hAnsi="Times New Roman" w:cs="Times New Roman"/>
                <w:spacing w:val="-4"/>
                <w:sz w:val="24"/>
                <w:lang w:val="ru-RU"/>
              </w:rPr>
              <w:t xml:space="preserve"> </w:t>
            </w:r>
            <w:r w:rsidRPr="007D1C4D">
              <w:rPr>
                <w:rFonts w:ascii="Times New Roman" w:eastAsia="Times New Roman" w:hAnsi="Times New Roman" w:cs="Times New Roman"/>
                <w:sz w:val="24"/>
                <w:lang w:val="ru-RU"/>
              </w:rPr>
              <w:t>дийцар</w:t>
            </w:r>
            <w:r w:rsidRPr="007D1C4D">
              <w:rPr>
                <w:rFonts w:ascii="Times New Roman" w:eastAsia="Times New Roman" w:hAnsi="Times New Roman" w:cs="Times New Roman"/>
                <w:spacing w:val="-2"/>
                <w:sz w:val="24"/>
                <w:lang w:val="ru-RU"/>
              </w:rPr>
              <w:t xml:space="preserve"> </w:t>
            </w:r>
            <w:r w:rsidRPr="007D1C4D">
              <w:rPr>
                <w:rFonts w:ascii="Times New Roman" w:eastAsia="Times New Roman" w:hAnsi="Times New Roman" w:cs="Times New Roman"/>
                <w:sz w:val="24"/>
                <w:lang w:val="ru-RU"/>
              </w:rPr>
              <w:t>а,</w:t>
            </w:r>
            <w:r w:rsidRPr="007D1C4D">
              <w:rPr>
                <w:rFonts w:ascii="Times New Roman" w:eastAsia="Times New Roman" w:hAnsi="Times New Roman" w:cs="Times New Roman"/>
                <w:spacing w:val="-2"/>
                <w:sz w:val="24"/>
                <w:lang w:val="ru-RU"/>
              </w:rPr>
              <w:t xml:space="preserve"> </w:t>
            </w:r>
            <w:r w:rsidRPr="007D1C4D">
              <w:rPr>
                <w:rFonts w:ascii="Times New Roman" w:eastAsia="Times New Roman" w:hAnsi="Times New Roman" w:cs="Times New Roman"/>
                <w:sz w:val="24"/>
                <w:lang w:val="ru-RU"/>
              </w:rPr>
              <w:t>монолог</w:t>
            </w:r>
            <w:r w:rsidRPr="007D1C4D">
              <w:rPr>
                <w:rFonts w:ascii="Times New Roman" w:eastAsia="Times New Roman" w:hAnsi="Times New Roman" w:cs="Times New Roman"/>
                <w:spacing w:val="-3"/>
                <w:sz w:val="24"/>
                <w:lang w:val="ru-RU"/>
              </w:rPr>
              <w:t xml:space="preserve"> </w:t>
            </w:r>
            <w:r w:rsidRPr="007D1C4D">
              <w:rPr>
                <w:rFonts w:ascii="Times New Roman" w:eastAsia="Times New Roman" w:hAnsi="Times New Roman" w:cs="Times New Roman"/>
                <w:sz w:val="24"/>
                <w:lang w:val="ru-RU"/>
              </w:rPr>
              <w:t>а</w:t>
            </w:r>
            <w:r w:rsidRPr="007D1C4D">
              <w:rPr>
                <w:rFonts w:ascii="Times New Roman" w:eastAsia="Times New Roman" w:hAnsi="Times New Roman" w:cs="Times New Roman"/>
                <w:spacing w:val="-3"/>
                <w:sz w:val="24"/>
                <w:lang w:val="ru-RU"/>
              </w:rPr>
              <w:t xml:space="preserve"> </w:t>
            </w:r>
            <w:r w:rsidRPr="007D1C4D">
              <w:rPr>
                <w:rFonts w:ascii="Times New Roman" w:eastAsia="Times New Roman" w:hAnsi="Times New Roman" w:cs="Times New Roman"/>
                <w:sz w:val="24"/>
                <w:lang w:val="ru-RU"/>
              </w:rPr>
              <w:t>хӀоттон</w:t>
            </w:r>
            <w:r w:rsidRPr="007D1C4D">
              <w:rPr>
                <w:rFonts w:ascii="Times New Roman" w:eastAsia="Times New Roman" w:hAnsi="Times New Roman" w:cs="Times New Roman"/>
                <w:spacing w:val="-57"/>
                <w:sz w:val="24"/>
                <w:lang w:val="ru-RU"/>
              </w:rPr>
              <w:t xml:space="preserve"> </w:t>
            </w:r>
            <w:r w:rsidRPr="007D1C4D">
              <w:rPr>
                <w:rFonts w:ascii="Times New Roman" w:eastAsia="Times New Roman" w:hAnsi="Times New Roman" w:cs="Times New Roman"/>
                <w:sz w:val="24"/>
                <w:lang w:val="ru-RU"/>
              </w:rPr>
              <w:t>(кхолла).</w:t>
            </w:r>
          </w:p>
        </w:tc>
      </w:tr>
      <w:tr w:rsidR="007D1C4D" w:rsidRPr="007D1C4D" w:rsidTr="00EF0B46">
        <w:trPr>
          <w:trHeight w:val="1656"/>
        </w:trPr>
        <w:tc>
          <w:tcPr>
            <w:tcW w:w="854" w:type="dxa"/>
          </w:tcPr>
          <w:p w:rsidR="007D1C4D" w:rsidRPr="007D1C4D" w:rsidRDefault="007D1C4D" w:rsidP="007D1C4D">
            <w:pPr>
              <w:spacing w:line="269" w:lineRule="exact"/>
              <w:ind w:left="62"/>
              <w:jc w:val="center"/>
              <w:rPr>
                <w:rFonts w:ascii="Times New Roman" w:eastAsia="Times New Roman" w:hAnsi="Times New Roman" w:cs="Times New Roman"/>
                <w:sz w:val="24"/>
              </w:rPr>
            </w:pPr>
            <w:r w:rsidRPr="007D1C4D">
              <w:rPr>
                <w:rFonts w:ascii="Times New Roman" w:eastAsia="Times New Roman" w:hAnsi="Times New Roman" w:cs="Times New Roman"/>
                <w:sz w:val="24"/>
              </w:rPr>
              <w:t>4</w:t>
            </w:r>
          </w:p>
        </w:tc>
        <w:tc>
          <w:tcPr>
            <w:tcW w:w="2407" w:type="dxa"/>
          </w:tcPr>
          <w:p w:rsidR="007D1C4D" w:rsidRPr="007D1C4D" w:rsidRDefault="007D1C4D" w:rsidP="007D1C4D">
            <w:pPr>
              <w:spacing w:line="269" w:lineRule="exact"/>
              <w:ind w:left="674"/>
              <w:rPr>
                <w:rFonts w:ascii="Times New Roman" w:eastAsia="Times New Roman" w:hAnsi="Times New Roman" w:cs="Times New Roman"/>
                <w:sz w:val="24"/>
              </w:rPr>
            </w:pPr>
            <w:r w:rsidRPr="007D1C4D">
              <w:rPr>
                <w:rFonts w:ascii="Times New Roman" w:eastAsia="Times New Roman" w:hAnsi="Times New Roman" w:cs="Times New Roman"/>
                <w:sz w:val="24"/>
              </w:rPr>
              <w:t>Викторина</w:t>
            </w:r>
          </w:p>
        </w:tc>
        <w:tc>
          <w:tcPr>
            <w:tcW w:w="1984" w:type="dxa"/>
          </w:tcPr>
          <w:p w:rsidR="007D1C4D" w:rsidRPr="007D1C4D" w:rsidRDefault="007D1C4D" w:rsidP="007D1C4D">
            <w:pPr>
              <w:spacing w:line="269" w:lineRule="exact"/>
              <w:ind w:left="101"/>
              <w:rPr>
                <w:rFonts w:ascii="Times New Roman" w:eastAsia="Times New Roman" w:hAnsi="Times New Roman" w:cs="Times New Roman"/>
                <w:sz w:val="24"/>
              </w:rPr>
            </w:pPr>
            <w:r w:rsidRPr="007D1C4D">
              <w:rPr>
                <w:rFonts w:ascii="Times New Roman" w:eastAsia="Times New Roman" w:hAnsi="Times New Roman" w:cs="Times New Roman"/>
                <w:sz w:val="24"/>
              </w:rPr>
              <w:t>Вай</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а,</w:t>
            </w:r>
            <w:r w:rsidRPr="007D1C4D">
              <w:rPr>
                <w:rFonts w:ascii="Times New Roman" w:eastAsia="Times New Roman" w:hAnsi="Times New Roman" w:cs="Times New Roman"/>
                <w:spacing w:val="58"/>
                <w:sz w:val="24"/>
              </w:rPr>
              <w:t xml:space="preserve"> </w:t>
            </w:r>
            <w:r w:rsidRPr="007D1C4D">
              <w:rPr>
                <w:rFonts w:ascii="Times New Roman" w:eastAsia="Times New Roman" w:hAnsi="Times New Roman" w:cs="Times New Roman"/>
                <w:sz w:val="24"/>
              </w:rPr>
              <w:t>Ӏалам а</w:t>
            </w:r>
          </w:p>
        </w:tc>
        <w:tc>
          <w:tcPr>
            <w:tcW w:w="4535" w:type="dxa"/>
          </w:tcPr>
          <w:p w:rsidR="007D1C4D" w:rsidRPr="007D1C4D" w:rsidRDefault="007D1C4D" w:rsidP="007D1C4D">
            <w:pPr>
              <w:ind w:left="167" w:right="757"/>
              <w:rPr>
                <w:rFonts w:ascii="Times New Roman" w:eastAsia="Times New Roman" w:hAnsi="Times New Roman" w:cs="Times New Roman"/>
                <w:sz w:val="24"/>
              </w:rPr>
            </w:pPr>
            <w:r w:rsidRPr="007D1C4D">
              <w:rPr>
                <w:rFonts w:ascii="Times New Roman" w:eastAsia="Times New Roman" w:hAnsi="Times New Roman" w:cs="Times New Roman"/>
                <w:sz w:val="24"/>
                <w:lang w:val="ru-RU"/>
              </w:rPr>
              <w:t>Викторинехь дакъалаца. Проблема</w:t>
            </w:r>
            <w:r w:rsidRPr="007D1C4D">
              <w:rPr>
                <w:rFonts w:ascii="Times New Roman" w:eastAsia="Times New Roman" w:hAnsi="Times New Roman" w:cs="Times New Roman"/>
                <w:spacing w:val="-58"/>
                <w:sz w:val="24"/>
                <w:lang w:val="ru-RU"/>
              </w:rPr>
              <w:t xml:space="preserve"> </w:t>
            </w:r>
            <w:r w:rsidRPr="007D1C4D">
              <w:rPr>
                <w:rFonts w:ascii="Times New Roman" w:eastAsia="Times New Roman" w:hAnsi="Times New Roman" w:cs="Times New Roman"/>
                <w:sz w:val="24"/>
                <w:lang w:val="ru-RU"/>
              </w:rPr>
              <w:t>хӀоттийнчу хаттар тӀехь ойла йан.</w:t>
            </w:r>
            <w:r w:rsidRPr="007D1C4D">
              <w:rPr>
                <w:rFonts w:ascii="Times New Roman" w:eastAsia="Times New Roman" w:hAnsi="Times New Roman" w:cs="Times New Roman"/>
                <w:spacing w:val="1"/>
                <w:sz w:val="24"/>
                <w:lang w:val="ru-RU"/>
              </w:rPr>
              <w:t xml:space="preserve"> </w:t>
            </w:r>
            <w:r w:rsidRPr="007D1C4D">
              <w:rPr>
                <w:rFonts w:ascii="Times New Roman" w:eastAsia="Times New Roman" w:hAnsi="Times New Roman" w:cs="Times New Roman"/>
                <w:sz w:val="24"/>
              </w:rPr>
              <w:t>Кхоллараллин кепара тӀедахкарш</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rPr>
              <w:t>кхочушдан.</w:t>
            </w:r>
          </w:p>
          <w:p w:rsidR="007D1C4D" w:rsidRPr="007D1C4D" w:rsidRDefault="007D1C4D" w:rsidP="007D1C4D">
            <w:pPr>
              <w:spacing w:line="270" w:lineRule="atLeast"/>
              <w:ind w:left="167" w:right="931"/>
              <w:rPr>
                <w:rFonts w:ascii="Times New Roman" w:eastAsia="Times New Roman" w:hAnsi="Times New Roman" w:cs="Times New Roman"/>
                <w:sz w:val="24"/>
              </w:rPr>
            </w:pPr>
            <w:r w:rsidRPr="007D1C4D">
              <w:rPr>
                <w:rFonts w:ascii="Times New Roman" w:eastAsia="Times New Roman" w:hAnsi="Times New Roman" w:cs="Times New Roman"/>
                <w:sz w:val="24"/>
              </w:rPr>
              <w:t>Хаттаршна</w:t>
            </w:r>
            <w:r w:rsidRPr="007D1C4D">
              <w:rPr>
                <w:rFonts w:ascii="Times New Roman" w:eastAsia="Times New Roman" w:hAnsi="Times New Roman" w:cs="Times New Roman"/>
                <w:spacing w:val="-4"/>
                <w:sz w:val="24"/>
              </w:rPr>
              <w:t xml:space="preserve"> </w:t>
            </w:r>
            <w:r w:rsidRPr="007D1C4D">
              <w:rPr>
                <w:rFonts w:ascii="Times New Roman" w:eastAsia="Times New Roman" w:hAnsi="Times New Roman" w:cs="Times New Roman"/>
                <w:sz w:val="24"/>
              </w:rPr>
              <w:t>жоьпаш</w:t>
            </w:r>
            <w:r w:rsidRPr="007D1C4D">
              <w:rPr>
                <w:rFonts w:ascii="Times New Roman" w:eastAsia="Times New Roman" w:hAnsi="Times New Roman" w:cs="Times New Roman"/>
                <w:spacing w:val="-2"/>
                <w:sz w:val="24"/>
              </w:rPr>
              <w:t xml:space="preserve"> </w:t>
            </w:r>
            <w:r w:rsidRPr="007D1C4D">
              <w:rPr>
                <w:rFonts w:ascii="Times New Roman" w:eastAsia="Times New Roman" w:hAnsi="Times New Roman" w:cs="Times New Roman"/>
                <w:sz w:val="24"/>
              </w:rPr>
              <w:t>дала.</w:t>
            </w:r>
            <w:r w:rsidRPr="007D1C4D">
              <w:rPr>
                <w:rFonts w:ascii="Times New Roman" w:eastAsia="Times New Roman" w:hAnsi="Times New Roman" w:cs="Times New Roman"/>
                <w:spacing w:val="57"/>
                <w:sz w:val="24"/>
              </w:rPr>
              <w:t xml:space="preserve"> </w:t>
            </w:r>
            <w:r w:rsidRPr="007D1C4D">
              <w:rPr>
                <w:rFonts w:ascii="Times New Roman" w:eastAsia="Times New Roman" w:hAnsi="Times New Roman" w:cs="Times New Roman"/>
                <w:sz w:val="24"/>
              </w:rPr>
              <w:t>Хетарг</w:t>
            </w:r>
            <w:r w:rsidRPr="007D1C4D">
              <w:rPr>
                <w:rFonts w:ascii="Times New Roman" w:eastAsia="Times New Roman" w:hAnsi="Times New Roman" w:cs="Times New Roman"/>
                <w:spacing w:val="-57"/>
                <w:sz w:val="24"/>
              </w:rPr>
              <w:t xml:space="preserve"> </w:t>
            </w:r>
            <w:r w:rsidRPr="007D1C4D">
              <w:rPr>
                <w:rFonts w:ascii="Times New Roman" w:eastAsia="Times New Roman" w:hAnsi="Times New Roman" w:cs="Times New Roman"/>
                <w:sz w:val="24"/>
              </w:rPr>
              <w:t>довзийта.</w:t>
            </w:r>
          </w:p>
        </w:tc>
      </w:tr>
      <w:tr w:rsidR="007D1C4D" w:rsidRPr="007D1C4D" w:rsidTr="00EF0B46">
        <w:trPr>
          <w:trHeight w:val="827"/>
        </w:trPr>
        <w:tc>
          <w:tcPr>
            <w:tcW w:w="854" w:type="dxa"/>
          </w:tcPr>
          <w:p w:rsidR="007D1C4D" w:rsidRPr="007D1C4D" w:rsidRDefault="007D1C4D" w:rsidP="007D1C4D">
            <w:pPr>
              <w:spacing w:line="269" w:lineRule="exact"/>
              <w:ind w:left="62"/>
              <w:jc w:val="center"/>
              <w:rPr>
                <w:rFonts w:ascii="Times New Roman" w:eastAsia="Times New Roman" w:hAnsi="Times New Roman" w:cs="Times New Roman"/>
                <w:sz w:val="24"/>
              </w:rPr>
            </w:pPr>
            <w:r w:rsidRPr="007D1C4D">
              <w:rPr>
                <w:rFonts w:ascii="Times New Roman" w:eastAsia="Times New Roman" w:hAnsi="Times New Roman" w:cs="Times New Roman"/>
                <w:sz w:val="24"/>
              </w:rPr>
              <w:t>4</w:t>
            </w:r>
          </w:p>
        </w:tc>
        <w:tc>
          <w:tcPr>
            <w:tcW w:w="2407" w:type="dxa"/>
          </w:tcPr>
          <w:p w:rsidR="007D1C4D" w:rsidRPr="007D1C4D" w:rsidRDefault="007D1C4D" w:rsidP="007D1C4D">
            <w:pPr>
              <w:spacing w:line="269" w:lineRule="exact"/>
              <w:ind w:left="847"/>
              <w:rPr>
                <w:rFonts w:ascii="Times New Roman" w:eastAsia="Times New Roman" w:hAnsi="Times New Roman" w:cs="Times New Roman"/>
                <w:sz w:val="24"/>
              </w:rPr>
            </w:pPr>
            <w:r w:rsidRPr="007D1C4D">
              <w:rPr>
                <w:rFonts w:ascii="Times New Roman" w:eastAsia="Times New Roman" w:hAnsi="Times New Roman" w:cs="Times New Roman"/>
                <w:sz w:val="24"/>
              </w:rPr>
              <w:t>Къамел</w:t>
            </w:r>
          </w:p>
        </w:tc>
        <w:tc>
          <w:tcPr>
            <w:tcW w:w="1984" w:type="dxa"/>
          </w:tcPr>
          <w:p w:rsidR="007D1C4D" w:rsidRPr="007D1C4D" w:rsidRDefault="007D1C4D" w:rsidP="007D1C4D">
            <w:pPr>
              <w:spacing w:line="269" w:lineRule="exact"/>
              <w:ind w:left="327" w:right="259"/>
              <w:jc w:val="center"/>
              <w:rPr>
                <w:rFonts w:ascii="Times New Roman" w:eastAsia="Times New Roman" w:hAnsi="Times New Roman" w:cs="Times New Roman"/>
                <w:sz w:val="24"/>
              </w:rPr>
            </w:pPr>
            <w:r w:rsidRPr="007D1C4D">
              <w:rPr>
                <w:rFonts w:ascii="Times New Roman" w:eastAsia="Times New Roman" w:hAnsi="Times New Roman" w:cs="Times New Roman"/>
                <w:sz w:val="24"/>
              </w:rPr>
              <w:t>Вайн</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къоман</w:t>
            </w:r>
          </w:p>
          <w:p w:rsidR="007D1C4D" w:rsidRPr="007D1C4D" w:rsidRDefault="007D1C4D" w:rsidP="007D1C4D">
            <w:pPr>
              <w:spacing w:line="270" w:lineRule="atLeast"/>
              <w:ind w:left="528" w:right="457"/>
              <w:jc w:val="center"/>
              <w:rPr>
                <w:rFonts w:ascii="Times New Roman" w:eastAsia="Times New Roman" w:hAnsi="Times New Roman" w:cs="Times New Roman"/>
                <w:sz w:val="24"/>
              </w:rPr>
            </w:pPr>
            <w:r w:rsidRPr="007D1C4D">
              <w:rPr>
                <w:rFonts w:ascii="Times New Roman" w:eastAsia="Times New Roman" w:hAnsi="Times New Roman" w:cs="Times New Roman"/>
                <w:sz w:val="24"/>
              </w:rPr>
              <w:t>(халкъан)</w:t>
            </w:r>
            <w:r w:rsidRPr="007D1C4D">
              <w:rPr>
                <w:rFonts w:ascii="Times New Roman" w:eastAsia="Times New Roman" w:hAnsi="Times New Roman" w:cs="Times New Roman"/>
                <w:spacing w:val="-57"/>
                <w:sz w:val="24"/>
              </w:rPr>
              <w:t xml:space="preserve"> </w:t>
            </w:r>
            <w:r w:rsidRPr="007D1C4D">
              <w:rPr>
                <w:rFonts w:ascii="Times New Roman" w:eastAsia="Times New Roman" w:hAnsi="Times New Roman" w:cs="Times New Roman"/>
                <w:sz w:val="24"/>
              </w:rPr>
              <w:t>дезденош</w:t>
            </w:r>
          </w:p>
        </w:tc>
        <w:tc>
          <w:tcPr>
            <w:tcW w:w="4535" w:type="dxa"/>
          </w:tcPr>
          <w:p w:rsidR="007D1C4D" w:rsidRPr="007D1C4D" w:rsidRDefault="007D1C4D" w:rsidP="007D1C4D">
            <w:pPr>
              <w:spacing w:line="269" w:lineRule="exact"/>
              <w:ind w:left="167"/>
              <w:rPr>
                <w:rFonts w:ascii="Times New Roman" w:eastAsia="Times New Roman" w:hAnsi="Times New Roman" w:cs="Times New Roman"/>
                <w:sz w:val="24"/>
              </w:rPr>
            </w:pPr>
            <w:r w:rsidRPr="007D1C4D">
              <w:rPr>
                <w:rFonts w:ascii="Times New Roman" w:eastAsia="Times New Roman" w:hAnsi="Times New Roman" w:cs="Times New Roman"/>
                <w:sz w:val="24"/>
              </w:rPr>
              <w:t>Дезденойх</w:t>
            </w:r>
            <w:r w:rsidRPr="007D1C4D">
              <w:rPr>
                <w:rFonts w:ascii="Times New Roman" w:eastAsia="Times New Roman" w:hAnsi="Times New Roman" w:cs="Times New Roman"/>
                <w:spacing w:val="-4"/>
                <w:sz w:val="24"/>
              </w:rPr>
              <w:t xml:space="preserve"> </w:t>
            </w:r>
            <w:r w:rsidRPr="007D1C4D">
              <w:rPr>
                <w:rFonts w:ascii="Times New Roman" w:eastAsia="Times New Roman" w:hAnsi="Times New Roman" w:cs="Times New Roman"/>
                <w:sz w:val="24"/>
              </w:rPr>
              <w:t>лаьцначу</w:t>
            </w:r>
            <w:r w:rsidRPr="007D1C4D">
              <w:rPr>
                <w:rFonts w:ascii="Times New Roman" w:eastAsia="Times New Roman" w:hAnsi="Times New Roman" w:cs="Times New Roman"/>
                <w:spacing w:val="-3"/>
                <w:sz w:val="24"/>
              </w:rPr>
              <w:t xml:space="preserve"> </w:t>
            </w:r>
            <w:r w:rsidRPr="007D1C4D">
              <w:rPr>
                <w:rFonts w:ascii="Times New Roman" w:eastAsia="Times New Roman" w:hAnsi="Times New Roman" w:cs="Times New Roman"/>
                <w:sz w:val="24"/>
              </w:rPr>
              <w:t>хаамашка</w:t>
            </w:r>
            <w:r w:rsidRPr="007D1C4D">
              <w:rPr>
                <w:rFonts w:ascii="Times New Roman" w:eastAsia="Times New Roman" w:hAnsi="Times New Roman" w:cs="Times New Roman"/>
                <w:spacing w:val="-4"/>
                <w:sz w:val="24"/>
              </w:rPr>
              <w:t xml:space="preserve"> </w:t>
            </w:r>
            <w:r w:rsidRPr="007D1C4D">
              <w:rPr>
                <w:rFonts w:ascii="Times New Roman" w:eastAsia="Times New Roman" w:hAnsi="Times New Roman" w:cs="Times New Roman"/>
                <w:sz w:val="24"/>
              </w:rPr>
              <w:t>ладогӀа.</w:t>
            </w:r>
          </w:p>
          <w:p w:rsidR="007D1C4D" w:rsidRPr="007D1C4D" w:rsidRDefault="007D1C4D" w:rsidP="007D1C4D">
            <w:pPr>
              <w:spacing w:line="270" w:lineRule="atLeast"/>
              <w:ind w:left="167" w:right="139"/>
              <w:rPr>
                <w:rFonts w:ascii="Times New Roman" w:eastAsia="Times New Roman" w:hAnsi="Times New Roman" w:cs="Times New Roman"/>
                <w:sz w:val="24"/>
                <w:lang w:val="ru-RU"/>
              </w:rPr>
            </w:pPr>
            <w:r w:rsidRPr="007D1C4D">
              <w:rPr>
                <w:rFonts w:ascii="Times New Roman" w:eastAsia="Times New Roman" w:hAnsi="Times New Roman" w:cs="Times New Roman"/>
                <w:sz w:val="24"/>
              </w:rPr>
              <w:t>Къамелехь дакъалаца.</w:t>
            </w:r>
            <w:r w:rsidRPr="007D1C4D">
              <w:rPr>
                <w:rFonts w:ascii="Times New Roman" w:eastAsia="Times New Roman" w:hAnsi="Times New Roman" w:cs="Times New Roman"/>
                <w:spacing w:val="1"/>
                <w:sz w:val="24"/>
              </w:rPr>
              <w:t xml:space="preserve"> </w:t>
            </w:r>
            <w:r w:rsidRPr="007D1C4D">
              <w:rPr>
                <w:rFonts w:ascii="Times New Roman" w:eastAsia="Times New Roman" w:hAnsi="Times New Roman" w:cs="Times New Roman"/>
                <w:sz w:val="24"/>
                <w:lang w:val="ru-RU"/>
              </w:rPr>
              <w:t>Хаттаршна</w:t>
            </w:r>
            <w:r w:rsidRPr="007D1C4D">
              <w:rPr>
                <w:rFonts w:ascii="Times New Roman" w:eastAsia="Times New Roman" w:hAnsi="Times New Roman" w:cs="Times New Roman"/>
                <w:spacing w:val="-57"/>
                <w:sz w:val="24"/>
                <w:lang w:val="ru-RU"/>
              </w:rPr>
              <w:t xml:space="preserve"> </w:t>
            </w:r>
            <w:r w:rsidRPr="007D1C4D">
              <w:rPr>
                <w:rFonts w:ascii="Times New Roman" w:eastAsia="Times New Roman" w:hAnsi="Times New Roman" w:cs="Times New Roman"/>
                <w:sz w:val="24"/>
                <w:lang w:val="ru-RU"/>
              </w:rPr>
              <w:t>жоьпаш</w:t>
            </w:r>
            <w:r w:rsidRPr="007D1C4D">
              <w:rPr>
                <w:rFonts w:ascii="Times New Roman" w:eastAsia="Times New Roman" w:hAnsi="Times New Roman" w:cs="Times New Roman"/>
                <w:spacing w:val="-1"/>
                <w:sz w:val="24"/>
                <w:lang w:val="ru-RU"/>
              </w:rPr>
              <w:t xml:space="preserve"> </w:t>
            </w:r>
            <w:r w:rsidRPr="007D1C4D">
              <w:rPr>
                <w:rFonts w:ascii="Times New Roman" w:eastAsia="Times New Roman" w:hAnsi="Times New Roman" w:cs="Times New Roman"/>
                <w:sz w:val="24"/>
                <w:lang w:val="ru-RU"/>
              </w:rPr>
              <w:t>дала.</w:t>
            </w:r>
            <w:r w:rsidRPr="007D1C4D">
              <w:rPr>
                <w:rFonts w:ascii="Times New Roman" w:eastAsia="Times New Roman" w:hAnsi="Times New Roman" w:cs="Times New Roman"/>
                <w:spacing w:val="59"/>
                <w:sz w:val="24"/>
                <w:lang w:val="ru-RU"/>
              </w:rPr>
              <w:t xml:space="preserve"> </w:t>
            </w:r>
            <w:r w:rsidRPr="007D1C4D">
              <w:rPr>
                <w:rFonts w:ascii="Times New Roman" w:eastAsia="Times New Roman" w:hAnsi="Times New Roman" w:cs="Times New Roman"/>
                <w:sz w:val="24"/>
                <w:lang w:val="ru-RU"/>
              </w:rPr>
              <w:t>Хетарг</w:t>
            </w:r>
            <w:r w:rsidRPr="007D1C4D">
              <w:rPr>
                <w:rFonts w:ascii="Times New Roman" w:eastAsia="Times New Roman" w:hAnsi="Times New Roman" w:cs="Times New Roman"/>
                <w:spacing w:val="-1"/>
                <w:sz w:val="24"/>
                <w:lang w:val="ru-RU"/>
              </w:rPr>
              <w:t xml:space="preserve"> </w:t>
            </w:r>
            <w:r w:rsidRPr="007D1C4D">
              <w:rPr>
                <w:rFonts w:ascii="Times New Roman" w:eastAsia="Times New Roman" w:hAnsi="Times New Roman" w:cs="Times New Roman"/>
                <w:sz w:val="24"/>
                <w:lang w:val="ru-RU"/>
              </w:rPr>
              <w:t>довзийта.</w:t>
            </w:r>
          </w:p>
        </w:tc>
      </w:tr>
    </w:tbl>
    <w:p w:rsidR="007D1C4D" w:rsidRPr="007D1C4D" w:rsidRDefault="007D1C4D" w:rsidP="007D1C4D">
      <w:pPr>
        <w:widowControl w:val="0"/>
        <w:autoSpaceDE w:val="0"/>
        <w:autoSpaceDN w:val="0"/>
        <w:spacing w:before="73" w:after="0" w:line="240" w:lineRule="auto"/>
        <w:ind w:right="106"/>
        <w:jc w:val="right"/>
        <w:rPr>
          <w:rFonts w:ascii="Times New Roman" w:eastAsia="Times New Roman" w:hAnsi="Times New Roman" w:cs="Times New Roman"/>
          <w:sz w:val="26"/>
          <w:szCs w:val="26"/>
          <w:u w:val="single"/>
        </w:rPr>
      </w:pPr>
    </w:p>
    <w:p w:rsidR="007D1C4D" w:rsidRPr="007D1C4D" w:rsidRDefault="007D1C4D" w:rsidP="007D1C4D">
      <w:pPr>
        <w:widowControl w:val="0"/>
        <w:autoSpaceDE w:val="0"/>
        <w:autoSpaceDN w:val="0"/>
        <w:spacing w:before="73" w:after="0" w:line="240" w:lineRule="auto"/>
        <w:ind w:right="106"/>
        <w:jc w:val="right"/>
        <w:rPr>
          <w:rFonts w:ascii="Times New Roman" w:eastAsia="Times New Roman" w:hAnsi="Times New Roman" w:cs="Times New Roman"/>
          <w:sz w:val="26"/>
          <w:szCs w:val="26"/>
          <w:u w:val="single"/>
        </w:rPr>
      </w:pPr>
    </w:p>
    <w:p w:rsidR="007D1C4D" w:rsidRPr="007D1C4D" w:rsidRDefault="007D1C4D" w:rsidP="007D1C4D">
      <w:pPr>
        <w:widowControl w:val="0"/>
        <w:autoSpaceDE w:val="0"/>
        <w:autoSpaceDN w:val="0"/>
        <w:spacing w:before="73" w:after="0" w:line="240" w:lineRule="auto"/>
        <w:ind w:right="106"/>
        <w:jc w:val="right"/>
        <w:rPr>
          <w:rFonts w:ascii="Times New Roman" w:eastAsia="Times New Roman" w:hAnsi="Times New Roman" w:cs="Times New Roman"/>
          <w:sz w:val="26"/>
          <w:szCs w:val="26"/>
          <w:u w:val="single"/>
        </w:rPr>
      </w:pPr>
    </w:p>
    <w:p w:rsidR="007D1C4D" w:rsidRPr="007D1C4D" w:rsidRDefault="007D1C4D" w:rsidP="007D1C4D">
      <w:pPr>
        <w:widowControl w:val="0"/>
        <w:autoSpaceDE w:val="0"/>
        <w:autoSpaceDN w:val="0"/>
        <w:spacing w:before="73" w:after="0" w:line="240" w:lineRule="auto"/>
        <w:ind w:right="106"/>
        <w:jc w:val="right"/>
        <w:rPr>
          <w:rFonts w:ascii="Times New Roman" w:eastAsia="Times New Roman" w:hAnsi="Times New Roman" w:cs="Times New Roman"/>
          <w:sz w:val="26"/>
          <w:szCs w:val="26"/>
          <w:u w:val="single"/>
        </w:rPr>
      </w:pPr>
    </w:p>
    <w:p w:rsidR="00D14ADE" w:rsidRDefault="00D14ADE"/>
    <w:sectPr w:rsidR="00D14ADE" w:rsidSect="00D14ADE">
      <w:pgSz w:w="11900" w:h="16850"/>
      <w:pgMar w:top="499" w:right="601" w:bottom="278" w:left="919" w:header="0" w:footer="0" w:gutter="0"/>
      <w:cols w:space="708"/>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choolBookSanPin">
    <w:altName w:val="Times New Roman"/>
    <w:panose1 w:val="00000000000000000000"/>
    <w:charset w:val="00"/>
    <w:family w:val="roman"/>
    <w:notTrueType/>
    <w:pitch w:val="variable"/>
    <w:sig w:usb0="800002EF" w:usb1="1000000A" w:usb2="00000000" w:usb3="00000000" w:csb0="00000005" w:csb1="00000000"/>
  </w:font>
  <w:font w:name="Tahoma">
    <w:panose1 w:val="020B0604030504040204"/>
    <w:charset w:val="CC"/>
    <w:family w:val="swiss"/>
    <w:pitch w:val="variable"/>
    <w:sig w:usb0="E1002EFF" w:usb1="C000605B" w:usb2="00000029" w:usb3="00000000" w:csb0="000101FF" w:csb1="00000000"/>
  </w:font>
  <w:font w:name="NewtonCSanPin">
    <w:altName w:val="Times New Roman"/>
    <w:panose1 w:val="00000000000000000000"/>
    <w:charset w:val="CC"/>
    <w:family w:val="auto"/>
    <w:notTrueType/>
    <w:pitch w:val="variable"/>
    <w:sig w:usb0="00000203" w:usb1="00000000" w:usb2="00000000" w:usb3="00000000" w:csb0="00000005" w:csb1="00000000"/>
  </w:font>
  <w:font w:name="Minion Pro">
    <w:panose1 w:val="00000000000000000000"/>
    <w:charset w:val="00"/>
    <w:family w:val="roman"/>
    <w:notTrueType/>
    <w:pitch w:val="variable"/>
    <w:sig w:usb0="60000287" w:usb1="00000001" w:usb2="00000000" w:usb3="00000000" w:csb0="0000019F" w:csb1="00000000"/>
  </w:font>
  <w:font w:name="OfficinaSansExtraBoldITC-Reg">
    <w:altName w:val="Times New Roman"/>
    <w:panose1 w:val="00000000000000000000"/>
    <w:charset w:val="00"/>
    <w:family w:val="auto"/>
    <w:notTrueType/>
    <w:pitch w:val="default"/>
    <w:sig w:usb0="00000003" w:usb1="00000000" w:usb2="00000000" w:usb3="00000000" w:csb0="00000001" w:csb1="00000000"/>
  </w:font>
  <w:font w:name="SchoolBookSanPin-Bold">
    <w:altName w:val="Calibri"/>
    <w:panose1 w:val="00000000000000000000"/>
    <w:charset w:val="CC"/>
    <w:family w:val="auto"/>
    <w:notTrueType/>
    <w:pitch w:val="default"/>
    <w:sig w:usb0="00000201" w:usb1="00000000" w:usb2="00000000" w:usb3="00000000" w:csb0="00000004" w:csb1="00000000"/>
  </w:font>
  <w:font w:name="Courier">
    <w:panose1 w:val="02070409020205020404"/>
    <w:charset w:val="00"/>
    <w:family w:val="modern"/>
    <w:notTrueType/>
    <w:pitch w:val="fixed"/>
    <w:sig w:usb0="00000003" w:usb1="00000000" w:usb2="00000000" w:usb3="00000000" w:csb0="00000001" w:csb1="00000000"/>
  </w:font>
  <w:font w:name="Franklin Gothic Demi">
    <w:panose1 w:val="020B0703020102020204"/>
    <w:charset w:val="CC"/>
    <w:family w:val="swiss"/>
    <w:pitch w:val="variable"/>
    <w:sig w:usb0="00000287" w:usb1="00000000" w:usb2="00000000" w:usb3="00000000" w:csb0="0000009F" w:csb1="00000000"/>
  </w:font>
  <w:font w:name="Liberation Sans">
    <w:altName w:val="Arial"/>
    <w:charset w:val="CC"/>
    <w:family w:val="swiss"/>
    <w:pitch w:val="variable"/>
    <w:sig w:usb0="A00002AF" w:usb1="500078FB"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Century Schoolbook">
    <w:panose1 w:val="02040604050505020304"/>
    <w:charset w:val="CC"/>
    <w:family w:val="roman"/>
    <w:pitch w:val="variable"/>
    <w:sig w:usb0="00000287" w:usb1="00000000" w:usb2="00000000" w:usb3="00000000" w:csb0="0000009F" w:csb1="00000000"/>
  </w:font>
  <w:font w:name="Microsoft Sans Serif">
    <w:altName w:val="Microsoft Sans Serif"/>
    <w:panose1 w:val="020B0604020202020204"/>
    <w:charset w:val="CC"/>
    <w:family w:val="swiss"/>
    <w:pitch w:val="variable"/>
    <w:sig w:usb0="E5002EFF" w:usb1="C000605B" w:usb2="00000029" w:usb3="00000000" w:csb0="000101FF" w:csb1="00000000"/>
  </w:font>
  <w:font w:name="Constantia">
    <w:altName w:val="Constantia"/>
    <w:panose1 w:val="02030602050306030303"/>
    <w:charset w:val="CC"/>
    <w:family w:val="roman"/>
    <w:pitch w:val="variable"/>
    <w:sig w:usb0="A00002EF" w:usb1="4000204B" w:usb2="00000000" w:usb3="00000000" w:csb0="0000019F" w:csb1="00000000"/>
  </w:font>
  <w:font w:name="Bookman Old Style">
    <w:panose1 w:val="02050604050505020204"/>
    <w:charset w:val="CC"/>
    <w:family w:val="roman"/>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Calibri Light">
    <w:panose1 w:val="020F03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0003" w:usb1="00000000" w:usb2="00000000" w:usb3="00000000" w:csb0="00000001" w:csb1="00000000"/>
  </w:font>
  <w:font w:name="FreeSetC">
    <w:altName w:val="Calibri"/>
    <w:charset w:val="CC"/>
    <w:family w:val="auto"/>
    <w:pitch w:val="default"/>
  </w:font>
  <w:font w:name="SchoolBookCSanPin">
    <w:altName w:val="Cambria"/>
    <w:charset w:val="CC"/>
    <w:family w:val="roman"/>
    <w:pitch w:val="default"/>
  </w:font>
  <w:font w:name="Liberation Mono">
    <w:altName w:val="Courier New"/>
    <w:charset w:val="01"/>
    <w:family w:val="modern"/>
    <w:pitch w:val="fixed"/>
  </w:font>
  <w:font w:name="Droid Sans Fallback">
    <w:altName w:val="Times New Roman"/>
    <w:charset w:val="01"/>
    <w:family w:val="auto"/>
    <w:pitch w:val="variable"/>
  </w:font>
  <w:font w:name="MS Gothic">
    <w:altName w:val="ＭＳ ゴシック"/>
    <w:panose1 w:val="020B0609070205080204"/>
    <w:charset w:val="80"/>
    <w:family w:val="modern"/>
    <w:pitch w:val="fixed"/>
    <w:sig w:usb0="E00002FF" w:usb1="6AC7FDFB" w:usb2="08000012" w:usb3="00000000" w:csb0="0002009F" w:csb1="00000000"/>
  </w:font>
  <w:font w:name="NewtonCSanPin-Regular">
    <w:altName w:val="Times New Roman"/>
    <w:panose1 w:val="00000000000000000000"/>
    <w:charset w:val="00"/>
    <w:family w:val="roman"/>
    <w:notTrueType/>
    <w:pitch w:val="default"/>
  </w:font>
  <w:font w:name="MS Mincho">
    <w:altName w:val="Yu Gothic UI"/>
    <w:panose1 w:val="02020609040205080304"/>
    <w:charset w:val="80"/>
    <w:family w:val="modern"/>
    <w:pitch w:val="fixed"/>
    <w:sig w:usb0="E00002FF" w:usb1="6AC7FDFB" w:usb2="00000012" w:usb3="00000000" w:csb0="0002009F" w:csb1="00000000"/>
  </w:font>
  <w:font w:name="Consolas">
    <w:panose1 w:val="020B0609020204030204"/>
    <w:charset w:val="CC"/>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7341" w:rsidRDefault="007D1C4D">
    <w:pPr>
      <w:pStyle w:val="a3"/>
      <w:spacing w:line="14" w:lineRule="auto"/>
      <w:rPr>
        <w:sz w:val="2"/>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7341" w:rsidRDefault="007D1C4D">
    <w:pPr>
      <w:pStyle w:val="a3"/>
      <w:spacing w:line="14" w:lineRule="auto"/>
      <w:rPr>
        <w:sz w:val="20"/>
      </w:rPr>
    </w:pPr>
    <w:r>
      <w:rPr>
        <w:noProof/>
        <w:sz w:val="26"/>
        <w:lang w:eastAsia="ru-RU"/>
      </w:rPr>
      <mc:AlternateContent>
        <mc:Choice Requires="wps">
          <w:drawing>
            <wp:anchor distT="0" distB="0" distL="114300" distR="114300" simplePos="0" relativeHeight="251661312" behindDoc="1" locked="0" layoutInCell="1" allowOverlap="1" wp14:anchorId="7E70DE2E" wp14:editId="4B0890AF">
              <wp:simplePos x="0" y="0"/>
              <wp:positionH relativeFrom="page">
                <wp:posOffset>7016750</wp:posOffset>
              </wp:positionH>
              <wp:positionV relativeFrom="page">
                <wp:posOffset>10198100</wp:posOffset>
              </wp:positionV>
              <wp:extent cx="219710" cy="165735"/>
              <wp:effectExtent l="0" t="0" r="2540" b="0"/>
              <wp:wrapNone/>
              <wp:docPr id="34" name="Надпись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71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87341" w:rsidRDefault="007D1C4D">
                          <w:pPr>
                            <w:spacing w:line="245" w:lineRule="exact"/>
                            <w:ind w:left="60"/>
                            <w:rPr>
                              <w:rFonts w:ascii="Calibri"/>
                            </w:rPr>
                          </w:pPr>
                          <w:r>
                            <w:fldChar w:fldCharType="begin"/>
                          </w:r>
                          <w:r>
                            <w:rPr>
                              <w:rFonts w:ascii="Calibri"/>
                            </w:rPr>
                            <w:instrText xml:space="preserve"> PAGE </w:instrText>
                          </w:r>
                          <w:r>
                            <w:fldChar w:fldCharType="separate"/>
                          </w:r>
                          <w:r>
                            <w:rPr>
                              <w:rFonts w:ascii="Calibri"/>
                              <w:noProof/>
                            </w:rPr>
                            <w:t>7</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E70DE2E" id="_x0000_t202" coordsize="21600,21600" o:spt="202" path="m,l,21600r21600,l21600,xe">
              <v:stroke joinstyle="miter"/>
              <v:path gradientshapeok="t" o:connecttype="rect"/>
            </v:shapetype>
            <v:shape id="Надпись 34" o:spid="_x0000_s1026" type="#_x0000_t202" style="position:absolute;margin-left:552.5pt;margin-top:803pt;width:17.3pt;height:13.05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" filled="f" stroked="f">
              <v:textbox inset="0,0,0,0">
                <w:txbxContent>
                  <w:p w:rsidR="00987341" w:rsidRDefault="007D1C4D">
                    <w:pPr>
                      <w:spacing w:line="245" w:lineRule="exact"/>
                      <w:ind w:left="60"/>
                      <w:rPr>
                        <w:rFonts w:ascii="Calibri"/>
                      </w:rPr>
                    </w:pPr>
                    <w:r>
                      <w:fldChar w:fldCharType="begin"/>
                    </w:r>
                    <w:r>
                      <w:rPr>
                        <w:rFonts w:ascii="Calibri"/>
                      </w:rPr>
                      <w:instrText xml:space="preserve"> PAGE </w:instrText>
                    </w:r>
                    <w:r>
                      <w:fldChar w:fldCharType="separate"/>
                    </w:r>
                    <w:r>
                      <w:rPr>
                        <w:rFonts w:ascii="Calibri"/>
                        <w:noProof/>
                      </w:rPr>
                      <w:t>7</w:t>
                    </w:r>
                    <w: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7341" w:rsidRDefault="007D1C4D">
    <w:pPr>
      <w:pStyle w:val="a3"/>
      <w:spacing w:line="14" w:lineRule="auto"/>
      <w:rPr>
        <w:sz w:val="2"/>
      </w:rP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7341" w:rsidRDefault="007D1C4D">
    <w:pPr>
      <w:pStyle w:val="a3"/>
      <w:spacing w:line="14" w:lineRule="auto"/>
      <w:rPr>
        <w:sz w:val="20"/>
      </w:rPr>
    </w:pPr>
    <w:r>
      <w:rPr>
        <w:noProof/>
        <w:sz w:val="26"/>
        <w:lang w:eastAsia="ru-RU"/>
      </w:rPr>
      <mc:AlternateContent>
        <mc:Choice Requires="wps">
          <w:drawing>
            <wp:anchor distT="0" distB="0" distL="114300" distR="114300" simplePos="0" relativeHeight="251662336" behindDoc="1" locked="0" layoutInCell="1" allowOverlap="1" wp14:anchorId="22A35AB9" wp14:editId="6FDC3A2E">
              <wp:simplePos x="0" y="0"/>
              <wp:positionH relativeFrom="page">
                <wp:posOffset>9853930</wp:posOffset>
              </wp:positionH>
              <wp:positionV relativeFrom="page">
                <wp:posOffset>6677660</wp:posOffset>
              </wp:positionV>
              <wp:extent cx="219710" cy="165735"/>
              <wp:effectExtent l="0" t="635" r="3810" b="0"/>
              <wp:wrapNone/>
              <wp:docPr id="33" name="Надпись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71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87341" w:rsidRDefault="007D1C4D">
                          <w:pPr>
                            <w:spacing w:line="245" w:lineRule="exact"/>
                            <w:ind w:left="60"/>
                            <w:rPr>
                              <w:rFonts w:ascii="Calibri"/>
                            </w:rPr>
                          </w:pPr>
                          <w:r>
                            <w:fldChar w:fldCharType="begin"/>
                          </w:r>
                          <w:r>
                            <w:rPr>
                              <w:rFonts w:ascii="Calibri"/>
                            </w:rPr>
                            <w:instrText xml:space="preserve"> PAGE </w:instrText>
                          </w:r>
                          <w:r>
                            <w:fldChar w:fldCharType="separate"/>
                          </w:r>
                          <w:r>
                            <w:rPr>
                              <w:rFonts w:ascii="Calibri"/>
                              <w:noProof/>
                            </w:rPr>
                            <w:t>47</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2A35AB9" id="_x0000_t202" coordsize="21600,21600" o:spt="202" path="m,l,21600r21600,l21600,xe">
              <v:stroke joinstyle="miter"/>
              <v:path gradientshapeok="t" o:connecttype="rect"/>
            </v:shapetype>
            <v:shape id="Надпись 33" o:spid="_x0000_s1027" type="#_x0000_t202" style="position:absolute;margin-left:775.9pt;margin-top:525.8pt;width:17.3pt;height:13.05pt;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" filled="f" stroked="f">
              <v:textbox inset="0,0,0,0">
                <w:txbxContent>
                  <w:p w:rsidR="00987341" w:rsidRDefault="007D1C4D">
                    <w:pPr>
                      <w:spacing w:line="245" w:lineRule="exact"/>
                      <w:ind w:left="60"/>
                      <w:rPr>
                        <w:rFonts w:ascii="Calibri"/>
                      </w:rPr>
                    </w:pPr>
                    <w:r>
                      <w:fldChar w:fldCharType="begin"/>
                    </w:r>
                    <w:r>
                      <w:rPr>
                        <w:rFonts w:ascii="Calibri"/>
                      </w:rPr>
                      <w:instrText xml:space="preserve"> PAGE </w:instrText>
                    </w:r>
                    <w:r>
                      <w:fldChar w:fldCharType="separate"/>
                    </w:r>
                    <w:r>
                      <w:rPr>
                        <w:rFonts w:ascii="Calibri"/>
                        <w:noProof/>
                      </w:rPr>
                      <w:t>47</w:t>
                    </w:r>
                    <w:r>
                      <w:fldChar w:fldCharType="end"/>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7341" w:rsidRDefault="007D1C4D">
    <w:pPr>
      <w:pStyle w:val="a3"/>
      <w:spacing w:line="14" w:lineRule="auto"/>
      <w:rPr>
        <w:sz w:val="2"/>
      </w:rPr>
    </w:pP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7341" w:rsidRDefault="007D1C4D">
    <w:pPr>
      <w:pStyle w:val="a3"/>
      <w:spacing w:line="14" w:lineRule="auto"/>
      <w:rPr>
        <w:sz w:val="2"/>
      </w:rPr>
    </w:pPr>
  </w:p>
</w:ft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0B32EFF0"/>
    <w:lvl w:ilvl="0">
      <w:start w:val="1"/>
      <w:numFmt w:val="bullet"/>
      <w:pStyle w:val="21"/>
      <w:lvlText w:val="–"/>
      <w:lvlJc w:val="left"/>
      <w:pPr>
        <w:ind w:left="0" w:firstLine="680"/>
      </w:pPr>
      <w:rPr>
        <w:rFonts w:ascii="Times New Roman" w:hAnsi="Times New Roman" w:cs="Times New Roman"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E"/>
    <w:multiLevelType w:val="singleLevel"/>
    <w:tmpl w:val="FB12693A"/>
    <w:lvl w:ilvl="0">
      <w:start w:val="1"/>
      <w:numFmt w:val="decimal"/>
      <w:pStyle w:val="31"/>
      <w:lvlText w:val="%1."/>
      <w:lvlJc w:val="left"/>
      <w:pPr>
        <w:tabs>
          <w:tab w:val="num" w:pos="1080"/>
        </w:tabs>
        <w:ind w:left="1080" w:hanging="360"/>
      </w:pPr>
    </w:lvl>
  </w:abstractNum>
  <w:abstractNum w:abstractNumId="2" w15:restartNumberingAfterBreak="0">
    <w:nsid w:val="FFFFFF7F"/>
    <w:multiLevelType w:val="singleLevel"/>
    <w:tmpl w:val="38441652"/>
    <w:lvl w:ilvl="0">
      <w:start w:val="1"/>
      <w:numFmt w:val="decimal"/>
      <w:pStyle w:val="210"/>
      <w:lvlText w:val="%1."/>
      <w:lvlJc w:val="left"/>
      <w:pPr>
        <w:tabs>
          <w:tab w:val="num" w:pos="720"/>
        </w:tabs>
        <w:ind w:left="720" w:hanging="360"/>
      </w:pPr>
    </w:lvl>
  </w:abstractNum>
  <w:abstractNum w:abstractNumId="3" w15:restartNumberingAfterBreak="0">
    <w:nsid w:val="FFFFFF82"/>
    <w:multiLevelType w:val="singleLevel"/>
    <w:tmpl w:val="F3EAFDEC"/>
    <w:lvl w:ilvl="0">
      <w:start w:val="1"/>
      <w:numFmt w:val="bullet"/>
      <w:pStyle w:val="310"/>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3D1EFFD4"/>
    <w:lvl w:ilvl="0">
      <w:start w:val="1"/>
      <w:numFmt w:val="bullet"/>
      <w:pStyle w:val="211"/>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D0A62B40"/>
    <w:lvl w:ilvl="0">
      <w:start w:val="1"/>
      <w:numFmt w:val="decimal"/>
      <w:pStyle w:val="1"/>
      <w:lvlText w:val="%1."/>
      <w:lvlJc w:val="left"/>
      <w:pPr>
        <w:tabs>
          <w:tab w:val="num" w:pos="360"/>
        </w:tabs>
        <w:ind w:left="360" w:hanging="360"/>
      </w:pPr>
    </w:lvl>
  </w:abstractNum>
  <w:abstractNum w:abstractNumId="6" w15:restartNumberingAfterBreak="0">
    <w:nsid w:val="FFFFFF89"/>
    <w:multiLevelType w:val="singleLevel"/>
    <w:tmpl w:val="29761A62"/>
    <w:lvl w:ilvl="0">
      <w:start w:val="1"/>
      <w:numFmt w:val="bullet"/>
      <w:pStyle w:val="10"/>
      <w:lvlText w:val=""/>
      <w:lvlJc w:val="left"/>
      <w:pPr>
        <w:tabs>
          <w:tab w:val="num" w:pos="360"/>
        </w:tabs>
        <w:ind w:left="360" w:hanging="360"/>
      </w:pPr>
      <w:rPr>
        <w:rFonts w:ascii="Symbol" w:hAnsi="Symbol" w:hint="default"/>
      </w:rPr>
    </w:lvl>
  </w:abstractNum>
  <w:abstractNum w:abstractNumId="7" w15:restartNumberingAfterBreak="0">
    <w:nsid w:val="00000009"/>
    <w:multiLevelType w:val="singleLevel"/>
    <w:tmpl w:val="00000009"/>
    <w:name w:val="WW8Num15"/>
    <w:lvl w:ilvl="0">
      <w:start w:val="1"/>
      <w:numFmt w:val="bullet"/>
      <w:lvlText w:val=""/>
      <w:lvlJc w:val="left"/>
      <w:pPr>
        <w:tabs>
          <w:tab w:val="num" w:pos="0"/>
        </w:tabs>
        <w:ind w:left="720" w:hanging="360"/>
      </w:pPr>
      <w:rPr>
        <w:rFonts w:ascii="Wingdings" w:hAnsi="Wingdings" w:cs="Wingdings"/>
      </w:rPr>
    </w:lvl>
  </w:abstractNum>
  <w:abstractNum w:abstractNumId="8" w15:restartNumberingAfterBreak="0">
    <w:nsid w:val="00000011"/>
    <w:multiLevelType w:val="singleLevel"/>
    <w:tmpl w:val="00000011"/>
    <w:name w:val="WW8Num35"/>
    <w:lvl w:ilvl="0">
      <w:start w:val="1"/>
      <w:numFmt w:val="bullet"/>
      <w:lvlText w:val=""/>
      <w:lvlJc w:val="left"/>
      <w:pPr>
        <w:tabs>
          <w:tab w:val="num" w:pos="0"/>
        </w:tabs>
        <w:ind w:left="720" w:hanging="360"/>
      </w:pPr>
      <w:rPr>
        <w:rFonts w:ascii="Wingdings" w:hAnsi="Wingdings" w:cs="Wingdings"/>
      </w:rPr>
    </w:lvl>
  </w:abstractNum>
  <w:abstractNum w:abstractNumId="9" w15:restartNumberingAfterBreak="0">
    <w:nsid w:val="046415F7"/>
    <w:multiLevelType w:val="hybridMultilevel"/>
    <w:tmpl w:val="A7CA8730"/>
    <w:lvl w:ilvl="0" w:tplc="6C020E54">
      <w:start w:val="1"/>
      <w:numFmt w:val="bullet"/>
      <w:pStyle w:val="list-bullet"/>
      <w:lvlText w:val=""/>
      <w:lvlJc w:val="left"/>
      <w:pPr>
        <w:ind w:left="9149" w:hanging="360"/>
      </w:pPr>
      <w:rPr>
        <w:rFonts w:ascii="Wingdings" w:hAnsi="Wingdings" w:hint="default"/>
      </w:rPr>
    </w:lvl>
    <w:lvl w:ilvl="1" w:tplc="04190003" w:tentative="1">
      <w:start w:val="1"/>
      <w:numFmt w:val="bullet"/>
      <w:lvlText w:val="o"/>
      <w:lvlJc w:val="left"/>
      <w:pPr>
        <w:ind w:left="1525" w:hanging="360"/>
      </w:pPr>
      <w:rPr>
        <w:rFonts w:ascii="Courier New" w:hAnsi="Courier New" w:cs="Courier New" w:hint="default"/>
      </w:rPr>
    </w:lvl>
    <w:lvl w:ilvl="2" w:tplc="04190005" w:tentative="1">
      <w:start w:val="1"/>
      <w:numFmt w:val="bullet"/>
      <w:lvlText w:val=""/>
      <w:lvlJc w:val="left"/>
      <w:pPr>
        <w:ind w:left="2245" w:hanging="360"/>
      </w:pPr>
      <w:rPr>
        <w:rFonts w:ascii="Wingdings" w:hAnsi="Wingdings" w:hint="default"/>
      </w:rPr>
    </w:lvl>
    <w:lvl w:ilvl="3" w:tplc="04190001" w:tentative="1">
      <w:start w:val="1"/>
      <w:numFmt w:val="bullet"/>
      <w:lvlText w:val=""/>
      <w:lvlJc w:val="left"/>
      <w:pPr>
        <w:ind w:left="2965" w:hanging="360"/>
      </w:pPr>
      <w:rPr>
        <w:rFonts w:ascii="Symbol" w:hAnsi="Symbol" w:hint="default"/>
      </w:rPr>
    </w:lvl>
    <w:lvl w:ilvl="4" w:tplc="04190003" w:tentative="1">
      <w:start w:val="1"/>
      <w:numFmt w:val="bullet"/>
      <w:lvlText w:val="o"/>
      <w:lvlJc w:val="left"/>
      <w:pPr>
        <w:ind w:left="3685" w:hanging="360"/>
      </w:pPr>
      <w:rPr>
        <w:rFonts w:ascii="Courier New" w:hAnsi="Courier New" w:cs="Courier New" w:hint="default"/>
      </w:rPr>
    </w:lvl>
    <w:lvl w:ilvl="5" w:tplc="04190005" w:tentative="1">
      <w:start w:val="1"/>
      <w:numFmt w:val="bullet"/>
      <w:lvlText w:val=""/>
      <w:lvlJc w:val="left"/>
      <w:pPr>
        <w:ind w:left="4405" w:hanging="360"/>
      </w:pPr>
      <w:rPr>
        <w:rFonts w:ascii="Wingdings" w:hAnsi="Wingdings" w:hint="default"/>
      </w:rPr>
    </w:lvl>
    <w:lvl w:ilvl="6" w:tplc="04190001" w:tentative="1">
      <w:start w:val="1"/>
      <w:numFmt w:val="bullet"/>
      <w:lvlText w:val=""/>
      <w:lvlJc w:val="left"/>
      <w:pPr>
        <w:ind w:left="5125" w:hanging="360"/>
      </w:pPr>
      <w:rPr>
        <w:rFonts w:ascii="Symbol" w:hAnsi="Symbol" w:hint="default"/>
      </w:rPr>
    </w:lvl>
    <w:lvl w:ilvl="7" w:tplc="04190003" w:tentative="1">
      <w:start w:val="1"/>
      <w:numFmt w:val="bullet"/>
      <w:lvlText w:val="o"/>
      <w:lvlJc w:val="left"/>
      <w:pPr>
        <w:ind w:left="5845" w:hanging="360"/>
      </w:pPr>
      <w:rPr>
        <w:rFonts w:ascii="Courier New" w:hAnsi="Courier New" w:cs="Courier New" w:hint="default"/>
      </w:rPr>
    </w:lvl>
    <w:lvl w:ilvl="8" w:tplc="04190005" w:tentative="1">
      <w:start w:val="1"/>
      <w:numFmt w:val="bullet"/>
      <w:lvlText w:val=""/>
      <w:lvlJc w:val="left"/>
      <w:pPr>
        <w:ind w:left="6565" w:hanging="360"/>
      </w:pPr>
      <w:rPr>
        <w:rFonts w:ascii="Wingdings" w:hAnsi="Wingdings" w:hint="default"/>
      </w:rPr>
    </w:lvl>
  </w:abstractNum>
  <w:abstractNum w:abstractNumId="10" w15:restartNumberingAfterBreak="0">
    <w:nsid w:val="0CF2612E"/>
    <w:multiLevelType w:val="hybridMultilevel"/>
    <w:tmpl w:val="F104D77A"/>
    <w:lvl w:ilvl="0" w:tplc="1738101E">
      <w:numFmt w:val="bullet"/>
      <w:lvlText w:val="—"/>
      <w:lvlJc w:val="left"/>
      <w:pPr>
        <w:ind w:left="221" w:hanging="838"/>
      </w:pPr>
      <w:rPr>
        <w:rFonts w:hint="default"/>
        <w:w w:val="105"/>
        <w:lang w:val="ru-RU" w:eastAsia="en-US" w:bidi="ar-SA"/>
      </w:rPr>
    </w:lvl>
    <w:lvl w:ilvl="1" w:tplc="AE28C200">
      <w:numFmt w:val="bullet"/>
      <w:lvlText w:val="•"/>
      <w:lvlJc w:val="left"/>
      <w:pPr>
        <w:ind w:left="1217" w:hanging="838"/>
      </w:pPr>
      <w:rPr>
        <w:rFonts w:hint="default"/>
        <w:lang w:val="ru-RU" w:eastAsia="en-US" w:bidi="ar-SA"/>
      </w:rPr>
    </w:lvl>
    <w:lvl w:ilvl="2" w:tplc="34C00BD4">
      <w:numFmt w:val="bullet"/>
      <w:lvlText w:val="•"/>
      <w:lvlJc w:val="left"/>
      <w:pPr>
        <w:ind w:left="2214" w:hanging="838"/>
      </w:pPr>
      <w:rPr>
        <w:rFonts w:hint="default"/>
        <w:lang w:val="ru-RU" w:eastAsia="en-US" w:bidi="ar-SA"/>
      </w:rPr>
    </w:lvl>
    <w:lvl w:ilvl="3" w:tplc="12FA7DF4">
      <w:numFmt w:val="bullet"/>
      <w:lvlText w:val="•"/>
      <w:lvlJc w:val="left"/>
      <w:pPr>
        <w:ind w:left="3211" w:hanging="838"/>
      </w:pPr>
      <w:rPr>
        <w:rFonts w:hint="default"/>
        <w:lang w:val="ru-RU" w:eastAsia="en-US" w:bidi="ar-SA"/>
      </w:rPr>
    </w:lvl>
    <w:lvl w:ilvl="4" w:tplc="7E342E6E">
      <w:numFmt w:val="bullet"/>
      <w:lvlText w:val="•"/>
      <w:lvlJc w:val="left"/>
      <w:pPr>
        <w:ind w:left="4208" w:hanging="838"/>
      </w:pPr>
      <w:rPr>
        <w:rFonts w:hint="default"/>
        <w:lang w:val="ru-RU" w:eastAsia="en-US" w:bidi="ar-SA"/>
      </w:rPr>
    </w:lvl>
    <w:lvl w:ilvl="5" w:tplc="B4021E8E">
      <w:numFmt w:val="bullet"/>
      <w:lvlText w:val="•"/>
      <w:lvlJc w:val="left"/>
      <w:pPr>
        <w:ind w:left="5205" w:hanging="838"/>
      </w:pPr>
      <w:rPr>
        <w:rFonts w:hint="default"/>
        <w:lang w:val="ru-RU" w:eastAsia="en-US" w:bidi="ar-SA"/>
      </w:rPr>
    </w:lvl>
    <w:lvl w:ilvl="6" w:tplc="9078C16E">
      <w:numFmt w:val="bullet"/>
      <w:lvlText w:val="•"/>
      <w:lvlJc w:val="left"/>
      <w:pPr>
        <w:ind w:left="6202" w:hanging="838"/>
      </w:pPr>
      <w:rPr>
        <w:rFonts w:hint="default"/>
        <w:lang w:val="ru-RU" w:eastAsia="en-US" w:bidi="ar-SA"/>
      </w:rPr>
    </w:lvl>
    <w:lvl w:ilvl="7" w:tplc="27344F4C">
      <w:numFmt w:val="bullet"/>
      <w:lvlText w:val="•"/>
      <w:lvlJc w:val="left"/>
      <w:pPr>
        <w:ind w:left="7199" w:hanging="838"/>
      </w:pPr>
      <w:rPr>
        <w:rFonts w:hint="default"/>
        <w:lang w:val="ru-RU" w:eastAsia="en-US" w:bidi="ar-SA"/>
      </w:rPr>
    </w:lvl>
    <w:lvl w:ilvl="8" w:tplc="ADB69ADE">
      <w:numFmt w:val="bullet"/>
      <w:lvlText w:val="•"/>
      <w:lvlJc w:val="left"/>
      <w:pPr>
        <w:ind w:left="8196" w:hanging="838"/>
      </w:pPr>
      <w:rPr>
        <w:rFonts w:hint="default"/>
        <w:lang w:val="ru-RU" w:eastAsia="en-US" w:bidi="ar-SA"/>
      </w:rPr>
    </w:lvl>
  </w:abstractNum>
  <w:abstractNum w:abstractNumId="11" w15:restartNumberingAfterBreak="0">
    <w:nsid w:val="1A444FFA"/>
    <w:multiLevelType w:val="hybridMultilevel"/>
    <w:tmpl w:val="FAB6D26A"/>
    <w:lvl w:ilvl="0" w:tplc="DA3CB120">
      <w:start w:val="2"/>
      <w:numFmt w:val="decimal"/>
      <w:lvlText w:val="%1"/>
      <w:lvlJc w:val="left"/>
      <w:pPr>
        <w:ind w:left="900" w:hanging="223"/>
      </w:pPr>
      <w:rPr>
        <w:rFonts w:ascii="Times New Roman" w:eastAsia="Times New Roman" w:hAnsi="Times New Roman" w:cs="Times New Roman" w:hint="default"/>
        <w:b/>
        <w:bCs/>
        <w:w w:val="112"/>
        <w:sz w:val="26"/>
        <w:szCs w:val="26"/>
        <w:lang w:val="ru-RU" w:eastAsia="en-US" w:bidi="ar-SA"/>
      </w:rPr>
    </w:lvl>
    <w:lvl w:ilvl="1" w:tplc="99EC9724">
      <w:numFmt w:val="bullet"/>
      <w:lvlText w:val="•"/>
      <w:lvlJc w:val="left"/>
      <w:pPr>
        <w:ind w:left="1829" w:hanging="223"/>
      </w:pPr>
      <w:rPr>
        <w:rFonts w:hint="default"/>
        <w:lang w:val="ru-RU" w:eastAsia="en-US" w:bidi="ar-SA"/>
      </w:rPr>
    </w:lvl>
    <w:lvl w:ilvl="2" w:tplc="E39C7CE0">
      <w:numFmt w:val="bullet"/>
      <w:lvlText w:val="•"/>
      <w:lvlJc w:val="left"/>
      <w:pPr>
        <w:ind w:left="2758" w:hanging="223"/>
      </w:pPr>
      <w:rPr>
        <w:rFonts w:hint="default"/>
        <w:lang w:val="ru-RU" w:eastAsia="en-US" w:bidi="ar-SA"/>
      </w:rPr>
    </w:lvl>
    <w:lvl w:ilvl="3" w:tplc="147880EC">
      <w:numFmt w:val="bullet"/>
      <w:lvlText w:val="•"/>
      <w:lvlJc w:val="left"/>
      <w:pPr>
        <w:ind w:left="3687" w:hanging="223"/>
      </w:pPr>
      <w:rPr>
        <w:rFonts w:hint="default"/>
        <w:lang w:val="ru-RU" w:eastAsia="en-US" w:bidi="ar-SA"/>
      </w:rPr>
    </w:lvl>
    <w:lvl w:ilvl="4" w:tplc="77F6ACD6">
      <w:numFmt w:val="bullet"/>
      <w:lvlText w:val="•"/>
      <w:lvlJc w:val="left"/>
      <w:pPr>
        <w:ind w:left="4616" w:hanging="223"/>
      </w:pPr>
      <w:rPr>
        <w:rFonts w:hint="default"/>
        <w:lang w:val="ru-RU" w:eastAsia="en-US" w:bidi="ar-SA"/>
      </w:rPr>
    </w:lvl>
    <w:lvl w:ilvl="5" w:tplc="2E04C314">
      <w:numFmt w:val="bullet"/>
      <w:lvlText w:val="•"/>
      <w:lvlJc w:val="left"/>
      <w:pPr>
        <w:ind w:left="5545" w:hanging="223"/>
      </w:pPr>
      <w:rPr>
        <w:rFonts w:hint="default"/>
        <w:lang w:val="ru-RU" w:eastAsia="en-US" w:bidi="ar-SA"/>
      </w:rPr>
    </w:lvl>
    <w:lvl w:ilvl="6" w:tplc="5570FD02">
      <w:numFmt w:val="bullet"/>
      <w:lvlText w:val="•"/>
      <w:lvlJc w:val="left"/>
      <w:pPr>
        <w:ind w:left="6474" w:hanging="223"/>
      </w:pPr>
      <w:rPr>
        <w:rFonts w:hint="default"/>
        <w:lang w:val="ru-RU" w:eastAsia="en-US" w:bidi="ar-SA"/>
      </w:rPr>
    </w:lvl>
    <w:lvl w:ilvl="7" w:tplc="DCB22CD8">
      <w:numFmt w:val="bullet"/>
      <w:lvlText w:val="•"/>
      <w:lvlJc w:val="left"/>
      <w:pPr>
        <w:ind w:left="7403" w:hanging="223"/>
      </w:pPr>
      <w:rPr>
        <w:rFonts w:hint="default"/>
        <w:lang w:val="ru-RU" w:eastAsia="en-US" w:bidi="ar-SA"/>
      </w:rPr>
    </w:lvl>
    <w:lvl w:ilvl="8" w:tplc="BA2E0C0E">
      <w:numFmt w:val="bullet"/>
      <w:lvlText w:val="•"/>
      <w:lvlJc w:val="left"/>
      <w:pPr>
        <w:ind w:left="8332" w:hanging="223"/>
      </w:pPr>
      <w:rPr>
        <w:rFonts w:hint="default"/>
        <w:lang w:val="ru-RU" w:eastAsia="en-US" w:bidi="ar-SA"/>
      </w:rPr>
    </w:lvl>
  </w:abstractNum>
  <w:abstractNum w:abstractNumId="12" w15:restartNumberingAfterBreak="0">
    <w:nsid w:val="25252AE7"/>
    <w:multiLevelType w:val="hybridMultilevel"/>
    <w:tmpl w:val="41DA9606"/>
    <w:lvl w:ilvl="0" w:tplc="21E2313C">
      <w:start w:val="1"/>
      <w:numFmt w:val="bullet"/>
      <w:lvlText w:val=""/>
      <w:lvlJc w:val="left"/>
      <w:pPr>
        <w:ind w:left="947" w:hanging="360"/>
      </w:pPr>
      <w:rPr>
        <w:rFonts w:ascii="Symbol" w:hAnsi="Symbol" w:hint="default"/>
      </w:rPr>
    </w:lvl>
    <w:lvl w:ilvl="1" w:tplc="04190003" w:tentative="1">
      <w:start w:val="1"/>
      <w:numFmt w:val="bullet"/>
      <w:lvlText w:val="o"/>
      <w:lvlJc w:val="left"/>
      <w:pPr>
        <w:ind w:left="1667" w:hanging="360"/>
      </w:pPr>
      <w:rPr>
        <w:rFonts w:ascii="Courier New" w:hAnsi="Courier New" w:cs="Courier New" w:hint="default"/>
      </w:rPr>
    </w:lvl>
    <w:lvl w:ilvl="2" w:tplc="04190005" w:tentative="1">
      <w:start w:val="1"/>
      <w:numFmt w:val="bullet"/>
      <w:lvlText w:val=""/>
      <w:lvlJc w:val="left"/>
      <w:pPr>
        <w:ind w:left="2387" w:hanging="360"/>
      </w:pPr>
      <w:rPr>
        <w:rFonts w:ascii="Wingdings" w:hAnsi="Wingdings" w:hint="default"/>
      </w:rPr>
    </w:lvl>
    <w:lvl w:ilvl="3" w:tplc="04190001" w:tentative="1">
      <w:start w:val="1"/>
      <w:numFmt w:val="bullet"/>
      <w:lvlText w:val=""/>
      <w:lvlJc w:val="left"/>
      <w:pPr>
        <w:ind w:left="3107" w:hanging="360"/>
      </w:pPr>
      <w:rPr>
        <w:rFonts w:ascii="Symbol" w:hAnsi="Symbol" w:hint="default"/>
      </w:rPr>
    </w:lvl>
    <w:lvl w:ilvl="4" w:tplc="04190003" w:tentative="1">
      <w:start w:val="1"/>
      <w:numFmt w:val="bullet"/>
      <w:lvlText w:val="o"/>
      <w:lvlJc w:val="left"/>
      <w:pPr>
        <w:ind w:left="3827" w:hanging="360"/>
      </w:pPr>
      <w:rPr>
        <w:rFonts w:ascii="Courier New" w:hAnsi="Courier New" w:cs="Courier New" w:hint="default"/>
      </w:rPr>
    </w:lvl>
    <w:lvl w:ilvl="5" w:tplc="04190005" w:tentative="1">
      <w:start w:val="1"/>
      <w:numFmt w:val="bullet"/>
      <w:lvlText w:val=""/>
      <w:lvlJc w:val="left"/>
      <w:pPr>
        <w:ind w:left="4547" w:hanging="360"/>
      </w:pPr>
      <w:rPr>
        <w:rFonts w:ascii="Wingdings" w:hAnsi="Wingdings" w:hint="default"/>
      </w:rPr>
    </w:lvl>
    <w:lvl w:ilvl="6" w:tplc="04190001" w:tentative="1">
      <w:start w:val="1"/>
      <w:numFmt w:val="bullet"/>
      <w:lvlText w:val=""/>
      <w:lvlJc w:val="left"/>
      <w:pPr>
        <w:ind w:left="5267" w:hanging="360"/>
      </w:pPr>
      <w:rPr>
        <w:rFonts w:ascii="Symbol" w:hAnsi="Symbol" w:hint="default"/>
      </w:rPr>
    </w:lvl>
    <w:lvl w:ilvl="7" w:tplc="04190003" w:tentative="1">
      <w:start w:val="1"/>
      <w:numFmt w:val="bullet"/>
      <w:lvlText w:val="o"/>
      <w:lvlJc w:val="left"/>
      <w:pPr>
        <w:ind w:left="5987" w:hanging="360"/>
      </w:pPr>
      <w:rPr>
        <w:rFonts w:ascii="Courier New" w:hAnsi="Courier New" w:cs="Courier New" w:hint="default"/>
      </w:rPr>
    </w:lvl>
    <w:lvl w:ilvl="8" w:tplc="04190005" w:tentative="1">
      <w:start w:val="1"/>
      <w:numFmt w:val="bullet"/>
      <w:lvlText w:val=""/>
      <w:lvlJc w:val="left"/>
      <w:pPr>
        <w:ind w:left="6707" w:hanging="360"/>
      </w:pPr>
      <w:rPr>
        <w:rFonts w:ascii="Wingdings" w:hAnsi="Wingdings" w:hint="default"/>
      </w:rPr>
    </w:lvl>
  </w:abstractNum>
  <w:abstractNum w:abstractNumId="13" w15:restartNumberingAfterBreak="0">
    <w:nsid w:val="37696E01"/>
    <w:multiLevelType w:val="hybridMultilevel"/>
    <w:tmpl w:val="B2863FE8"/>
    <w:lvl w:ilvl="0" w:tplc="2DD0EB30">
      <w:start w:val="2"/>
      <w:numFmt w:val="decimal"/>
      <w:lvlText w:val="%1."/>
      <w:lvlJc w:val="left"/>
      <w:pPr>
        <w:ind w:left="1055" w:hanging="274"/>
      </w:pPr>
      <w:rPr>
        <w:rFonts w:ascii="Times New Roman" w:eastAsia="Times New Roman" w:hAnsi="Times New Roman" w:cs="Times New Roman" w:hint="default"/>
        <w:spacing w:val="0"/>
        <w:w w:val="99"/>
        <w:sz w:val="26"/>
        <w:szCs w:val="26"/>
        <w:lang w:val="ru-RU" w:eastAsia="en-US" w:bidi="ar-SA"/>
      </w:rPr>
    </w:lvl>
    <w:lvl w:ilvl="1" w:tplc="1522110C">
      <w:numFmt w:val="bullet"/>
      <w:lvlText w:val="•"/>
      <w:lvlJc w:val="left"/>
      <w:pPr>
        <w:ind w:left="1992" w:hanging="274"/>
      </w:pPr>
      <w:rPr>
        <w:rFonts w:hint="default"/>
        <w:lang w:val="ru-RU" w:eastAsia="en-US" w:bidi="ar-SA"/>
      </w:rPr>
    </w:lvl>
    <w:lvl w:ilvl="2" w:tplc="66A2DEB6">
      <w:numFmt w:val="bullet"/>
      <w:lvlText w:val="•"/>
      <w:lvlJc w:val="left"/>
      <w:pPr>
        <w:ind w:left="2925" w:hanging="274"/>
      </w:pPr>
      <w:rPr>
        <w:rFonts w:hint="default"/>
        <w:lang w:val="ru-RU" w:eastAsia="en-US" w:bidi="ar-SA"/>
      </w:rPr>
    </w:lvl>
    <w:lvl w:ilvl="3" w:tplc="65527A58">
      <w:numFmt w:val="bullet"/>
      <w:lvlText w:val="•"/>
      <w:lvlJc w:val="left"/>
      <w:pPr>
        <w:ind w:left="3857" w:hanging="274"/>
      </w:pPr>
      <w:rPr>
        <w:rFonts w:hint="default"/>
        <w:lang w:val="ru-RU" w:eastAsia="en-US" w:bidi="ar-SA"/>
      </w:rPr>
    </w:lvl>
    <w:lvl w:ilvl="4" w:tplc="18DC162A">
      <w:numFmt w:val="bullet"/>
      <w:lvlText w:val="•"/>
      <w:lvlJc w:val="left"/>
      <w:pPr>
        <w:ind w:left="4790" w:hanging="274"/>
      </w:pPr>
      <w:rPr>
        <w:rFonts w:hint="default"/>
        <w:lang w:val="ru-RU" w:eastAsia="en-US" w:bidi="ar-SA"/>
      </w:rPr>
    </w:lvl>
    <w:lvl w:ilvl="5" w:tplc="BCA4812A">
      <w:numFmt w:val="bullet"/>
      <w:lvlText w:val="•"/>
      <w:lvlJc w:val="left"/>
      <w:pPr>
        <w:ind w:left="5723" w:hanging="274"/>
      </w:pPr>
      <w:rPr>
        <w:rFonts w:hint="default"/>
        <w:lang w:val="ru-RU" w:eastAsia="en-US" w:bidi="ar-SA"/>
      </w:rPr>
    </w:lvl>
    <w:lvl w:ilvl="6" w:tplc="A088216E">
      <w:numFmt w:val="bullet"/>
      <w:lvlText w:val="•"/>
      <w:lvlJc w:val="left"/>
      <w:pPr>
        <w:ind w:left="6655" w:hanging="274"/>
      </w:pPr>
      <w:rPr>
        <w:rFonts w:hint="default"/>
        <w:lang w:val="ru-RU" w:eastAsia="en-US" w:bidi="ar-SA"/>
      </w:rPr>
    </w:lvl>
    <w:lvl w:ilvl="7" w:tplc="BC76A556">
      <w:numFmt w:val="bullet"/>
      <w:lvlText w:val="•"/>
      <w:lvlJc w:val="left"/>
      <w:pPr>
        <w:ind w:left="7588" w:hanging="274"/>
      </w:pPr>
      <w:rPr>
        <w:rFonts w:hint="default"/>
        <w:lang w:val="ru-RU" w:eastAsia="en-US" w:bidi="ar-SA"/>
      </w:rPr>
    </w:lvl>
    <w:lvl w:ilvl="8" w:tplc="46CEAD52">
      <w:numFmt w:val="bullet"/>
      <w:lvlText w:val="•"/>
      <w:lvlJc w:val="left"/>
      <w:pPr>
        <w:ind w:left="8521" w:hanging="274"/>
      </w:pPr>
      <w:rPr>
        <w:rFonts w:hint="default"/>
        <w:lang w:val="ru-RU" w:eastAsia="en-US" w:bidi="ar-SA"/>
      </w:rPr>
    </w:lvl>
  </w:abstractNum>
  <w:abstractNum w:abstractNumId="14" w15:restartNumberingAfterBreak="0">
    <w:nsid w:val="40065CC7"/>
    <w:multiLevelType w:val="hybridMultilevel"/>
    <w:tmpl w:val="2B8CFA28"/>
    <w:lvl w:ilvl="0" w:tplc="54942BA8">
      <w:start w:val="1"/>
      <w:numFmt w:val="decimal"/>
      <w:lvlText w:val="%1)"/>
      <w:lvlJc w:val="left"/>
      <w:pPr>
        <w:ind w:left="221" w:hanging="435"/>
      </w:pPr>
      <w:rPr>
        <w:rFonts w:ascii="Times New Roman" w:eastAsia="Times New Roman" w:hAnsi="Times New Roman" w:cs="Times New Roman" w:hint="default"/>
        <w:color w:val="221F1F"/>
        <w:spacing w:val="0"/>
        <w:w w:val="113"/>
        <w:sz w:val="26"/>
        <w:szCs w:val="26"/>
        <w:lang w:val="ru-RU" w:eastAsia="en-US" w:bidi="ar-SA"/>
      </w:rPr>
    </w:lvl>
    <w:lvl w:ilvl="1" w:tplc="55343138">
      <w:start w:val="1"/>
      <w:numFmt w:val="decimal"/>
      <w:lvlText w:val="%2."/>
      <w:lvlJc w:val="left"/>
      <w:pPr>
        <w:ind w:left="338" w:hanging="368"/>
      </w:pPr>
      <w:rPr>
        <w:rFonts w:hint="default"/>
        <w:spacing w:val="0"/>
        <w:w w:val="125"/>
        <w:lang w:val="ru-RU" w:eastAsia="en-US" w:bidi="ar-SA"/>
      </w:rPr>
    </w:lvl>
    <w:lvl w:ilvl="2" w:tplc="9CF05356">
      <w:numFmt w:val="bullet"/>
      <w:lvlText w:val="•"/>
      <w:lvlJc w:val="left"/>
      <w:pPr>
        <w:ind w:left="1434" w:hanging="368"/>
      </w:pPr>
      <w:rPr>
        <w:rFonts w:hint="default"/>
        <w:lang w:val="ru-RU" w:eastAsia="en-US" w:bidi="ar-SA"/>
      </w:rPr>
    </w:lvl>
    <w:lvl w:ilvl="3" w:tplc="94E82E84">
      <w:numFmt w:val="bullet"/>
      <w:lvlText w:val="•"/>
      <w:lvlJc w:val="left"/>
      <w:pPr>
        <w:ind w:left="2529" w:hanging="368"/>
      </w:pPr>
      <w:rPr>
        <w:rFonts w:hint="default"/>
        <w:lang w:val="ru-RU" w:eastAsia="en-US" w:bidi="ar-SA"/>
      </w:rPr>
    </w:lvl>
    <w:lvl w:ilvl="4" w:tplc="F0D0E114">
      <w:numFmt w:val="bullet"/>
      <w:lvlText w:val="•"/>
      <w:lvlJc w:val="left"/>
      <w:pPr>
        <w:ind w:left="3623" w:hanging="368"/>
      </w:pPr>
      <w:rPr>
        <w:rFonts w:hint="default"/>
        <w:lang w:val="ru-RU" w:eastAsia="en-US" w:bidi="ar-SA"/>
      </w:rPr>
    </w:lvl>
    <w:lvl w:ilvl="5" w:tplc="5CACC6E4">
      <w:numFmt w:val="bullet"/>
      <w:lvlText w:val="•"/>
      <w:lvlJc w:val="left"/>
      <w:pPr>
        <w:ind w:left="4718" w:hanging="368"/>
      </w:pPr>
      <w:rPr>
        <w:rFonts w:hint="default"/>
        <w:lang w:val="ru-RU" w:eastAsia="en-US" w:bidi="ar-SA"/>
      </w:rPr>
    </w:lvl>
    <w:lvl w:ilvl="6" w:tplc="A51CA0FA">
      <w:numFmt w:val="bullet"/>
      <w:lvlText w:val="•"/>
      <w:lvlJc w:val="left"/>
      <w:pPr>
        <w:ind w:left="5812" w:hanging="368"/>
      </w:pPr>
      <w:rPr>
        <w:rFonts w:hint="default"/>
        <w:lang w:val="ru-RU" w:eastAsia="en-US" w:bidi="ar-SA"/>
      </w:rPr>
    </w:lvl>
    <w:lvl w:ilvl="7" w:tplc="138AE540">
      <w:numFmt w:val="bullet"/>
      <w:lvlText w:val="•"/>
      <w:lvlJc w:val="left"/>
      <w:pPr>
        <w:ind w:left="6907" w:hanging="368"/>
      </w:pPr>
      <w:rPr>
        <w:rFonts w:hint="default"/>
        <w:lang w:val="ru-RU" w:eastAsia="en-US" w:bidi="ar-SA"/>
      </w:rPr>
    </w:lvl>
    <w:lvl w:ilvl="8" w:tplc="8EA4B06C">
      <w:numFmt w:val="bullet"/>
      <w:lvlText w:val="•"/>
      <w:lvlJc w:val="left"/>
      <w:pPr>
        <w:ind w:left="8002" w:hanging="368"/>
      </w:pPr>
      <w:rPr>
        <w:rFonts w:hint="default"/>
        <w:lang w:val="ru-RU" w:eastAsia="en-US" w:bidi="ar-SA"/>
      </w:rPr>
    </w:lvl>
  </w:abstractNum>
  <w:abstractNum w:abstractNumId="15" w15:restartNumberingAfterBreak="0">
    <w:nsid w:val="43D50EBE"/>
    <w:multiLevelType w:val="hybridMultilevel"/>
    <w:tmpl w:val="7EAC0ACE"/>
    <w:lvl w:ilvl="0" w:tplc="CBB43EA8">
      <w:numFmt w:val="bullet"/>
      <w:lvlText w:val=""/>
      <w:lvlJc w:val="left"/>
      <w:pPr>
        <w:ind w:left="221" w:hanging="360"/>
      </w:pPr>
      <w:rPr>
        <w:rFonts w:ascii="Symbol" w:eastAsia="Symbol" w:hAnsi="Symbol" w:cs="Symbol" w:hint="default"/>
        <w:w w:val="99"/>
        <w:sz w:val="26"/>
        <w:szCs w:val="26"/>
        <w:lang w:val="ru-RU" w:eastAsia="en-US" w:bidi="ar-SA"/>
      </w:rPr>
    </w:lvl>
    <w:lvl w:ilvl="1" w:tplc="21D2DD3A">
      <w:numFmt w:val="bullet"/>
      <w:lvlText w:val="•"/>
      <w:lvlJc w:val="left"/>
      <w:pPr>
        <w:ind w:left="1217" w:hanging="360"/>
      </w:pPr>
      <w:rPr>
        <w:rFonts w:hint="default"/>
        <w:lang w:val="ru-RU" w:eastAsia="en-US" w:bidi="ar-SA"/>
      </w:rPr>
    </w:lvl>
    <w:lvl w:ilvl="2" w:tplc="80500E24">
      <w:numFmt w:val="bullet"/>
      <w:lvlText w:val="•"/>
      <w:lvlJc w:val="left"/>
      <w:pPr>
        <w:ind w:left="2214" w:hanging="360"/>
      </w:pPr>
      <w:rPr>
        <w:rFonts w:hint="default"/>
        <w:lang w:val="ru-RU" w:eastAsia="en-US" w:bidi="ar-SA"/>
      </w:rPr>
    </w:lvl>
    <w:lvl w:ilvl="3" w:tplc="D24EAF2E">
      <w:numFmt w:val="bullet"/>
      <w:lvlText w:val="•"/>
      <w:lvlJc w:val="left"/>
      <w:pPr>
        <w:ind w:left="3211" w:hanging="360"/>
      </w:pPr>
      <w:rPr>
        <w:rFonts w:hint="default"/>
        <w:lang w:val="ru-RU" w:eastAsia="en-US" w:bidi="ar-SA"/>
      </w:rPr>
    </w:lvl>
    <w:lvl w:ilvl="4" w:tplc="074E99EA">
      <w:numFmt w:val="bullet"/>
      <w:lvlText w:val="•"/>
      <w:lvlJc w:val="left"/>
      <w:pPr>
        <w:ind w:left="4208" w:hanging="360"/>
      </w:pPr>
      <w:rPr>
        <w:rFonts w:hint="default"/>
        <w:lang w:val="ru-RU" w:eastAsia="en-US" w:bidi="ar-SA"/>
      </w:rPr>
    </w:lvl>
    <w:lvl w:ilvl="5" w:tplc="198EAD72">
      <w:numFmt w:val="bullet"/>
      <w:lvlText w:val="•"/>
      <w:lvlJc w:val="left"/>
      <w:pPr>
        <w:ind w:left="5205" w:hanging="360"/>
      </w:pPr>
      <w:rPr>
        <w:rFonts w:hint="default"/>
        <w:lang w:val="ru-RU" w:eastAsia="en-US" w:bidi="ar-SA"/>
      </w:rPr>
    </w:lvl>
    <w:lvl w:ilvl="6" w:tplc="7F3E066E">
      <w:numFmt w:val="bullet"/>
      <w:lvlText w:val="•"/>
      <w:lvlJc w:val="left"/>
      <w:pPr>
        <w:ind w:left="6202" w:hanging="360"/>
      </w:pPr>
      <w:rPr>
        <w:rFonts w:hint="default"/>
        <w:lang w:val="ru-RU" w:eastAsia="en-US" w:bidi="ar-SA"/>
      </w:rPr>
    </w:lvl>
    <w:lvl w:ilvl="7" w:tplc="F5A8D476">
      <w:numFmt w:val="bullet"/>
      <w:lvlText w:val="•"/>
      <w:lvlJc w:val="left"/>
      <w:pPr>
        <w:ind w:left="7199" w:hanging="360"/>
      </w:pPr>
      <w:rPr>
        <w:rFonts w:hint="default"/>
        <w:lang w:val="ru-RU" w:eastAsia="en-US" w:bidi="ar-SA"/>
      </w:rPr>
    </w:lvl>
    <w:lvl w:ilvl="8" w:tplc="3A48266C">
      <w:numFmt w:val="bullet"/>
      <w:lvlText w:val="•"/>
      <w:lvlJc w:val="left"/>
      <w:pPr>
        <w:ind w:left="8196" w:hanging="360"/>
      </w:pPr>
      <w:rPr>
        <w:rFonts w:hint="default"/>
        <w:lang w:val="ru-RU" w:eastAsia="en-US" w:bidi="ar-SA"/>
      </w:rPr>
    </w:lvl>
  </w:abstractNum>
  <w:abstractNum w:abstractNumId="16" w15:restartNumberingAfterBreak="0">
    <w:nsid w:val="4B5C52C5"/>
    <w:multiLevelType w:val="hybridMultilevel"/>
    <w:tmpl w:val="5038DA00"/>
    <w:lvl w:ilvl="0" w:tplc="C2387A40">
      <w:numFmt w:val="bullet"/>
      <w:lvlText w:val="•"/>
      <w:lvlJc w:val="left"/>
      <w:pPr>
        <w:ind w:left="828" w:hanging="360"/>
      </w:pPr>
      <w:rPr>
        <w:rFonts w:ascii="Times New Roman" w:eastAsia="Times New Roman" w:hAnsi="Times New Roman" w:cs="Times New Roman" w:hint="default"/>
        <w:w w:val="100"/>
        <w:sz w:val="24"/>
        <w:szCs w:val="24"/>
        <w:lang w:val="ru-RU" w:eastAsia="en-US" w:bidi="ar-SA"/>
      </w:rPr>
    </w:lvl>
    <w:lvl w:ilvl="1" w:tplc="69880928">
      <w:numFmt w:val="bullet"/>
      <w:lvlText w:val="•"/>
      <w:lvlJc w:val="left"/>
      <w:pPr>
        <w:ind w:left="1672" w:hanging="360"/>
      </w:pPr>
      <w:rPr>
        <w:rFonts w:hint="default"/>
        <w:lang w:val="ru-RU" w:eastAsia="en-US" w:bidi="ar-SA"/>
      </w:rPr>
    </w:lvl>
    <w:lvl w:ilvl="2" w:tplc="AE6A965E">
      <w:numFmt w:val="bullet"/>
      <w:lvlText w:val="•"/>
      <w:lvlJc w:val="left"/>
      <w:pPr>
        <w:ind w:left="2525" w:hanging="360"/>
      </w:pPr>
      <w:rPr>
        <w:rFonts w:hint="default"/>
        <w:lang w:val="ru-RU" w:eastAsia="en-US" w:bidi="ar-SA"/>
      </w:rPr>
    </w:lvl>
    <w:lvl w:ilvl="3" w:tplc="1ABE4A2E">
      <w:numFmt w:val="bullet"/>
      <w:lvlText w:val="•"/>
      <w:lvlJc w:val="left"/>
      <w:pPr>
        <w:ind w:left="3377" w:hanging="360"/>
      </w:pPr>
      <w:rPr>
        <w:rFonts w:hint="default"/>
        <w:lang w:val="ru-RU" w:eastAsia="en-US" w:bidi="ar-SA"/>
      </w:rPr>
    </w:lvl>
    <w:lvl w:ilvl="4" w:tplc="1A50D2B6">
      <w:numFmt w:val="bullet"/>
      <w:lvlText w:val="•"/>
      <w:lvlJc w:val="left"/>
      <w:pPr>
        <w:ind w:left="4230" w:hanging="360"/>
      </w:pPr>
      <w:rPr>
        <w:rFonts w:hint="default"/>
        <w:lang w:val="ru-RU" w:eastAsia="en-US" w:bidi="ar-SA"/>
      </w:rPr>
    </w:lvl>
    <w:lvl w:ilvl="5" w:tplc="4156F2FC">
      <w:numFmt w:val="bullet"/>
      <w:lvlText w:val="•"/>
      <w:lvlJc w:val="left"/>
      <w:pPr>
        <w:ind w:left="5083" w:hanging="360"/>
      </w:pPr>
      <w:rPr>
        <w:rFonts w:hint="default"/>
        <w:lang w:val="ru-RU" w:eastAsia="en-US" w:bidi="ar-SA"/>
      </w:rPr>
    </w:lvl>
    <w:lvl w:ilvl="6" w:tplc="5014A51A">
      <w:numFmt w:val="bullet"/>
      <w:lvlText w:val="•"/>
      <w:lvlJc w:val="left"/>
      <w:pPr>
        <w:ind w:left="5935" w:hanging="360"/>
      </w:pPr>
      <w:rPr>
        <w:rFonts w:hint="default"/>
        <w:lang w:val="ru-RU" w:eastAsia="en-US" w:bidi="ar-SA"/>
      </w:rPr>
    </w:lvl>
    <w:lvl w:ilvl="7" w:tplc="6C127A5C">
      <w:numFmt w:val="bullet"/>
      <w:lvlText w:val="•"/>
      <w:lvlJc w:val="left"/>
      <w:pPr>
        <w:ind w:left="6788" w:hanging="360"/>
      </w:pPr>
      <w:rPr>
        <w:rFonts w:hint="default"/>
        <w:lang w:val="ru-RU" w:eastAsia="en-US" w:bidi="ar-SA"/>
      </w:rPr>
    </w:lvl>
    <w:lvl w:ilvl="8" w:tplc="7CDA282E">
      <w:numFmt w:val="bullet"/>
      <w:lvlText w:val="•"/>
      <w:lvlJc w:val="left"/>
      <w:pPr>
        <w:ind w:left="7640" w:hanging="360"/>
      </w:pPr>
      <w:rPr>
        <w:rFonts w:hint="default"/>
        <w:lang w:val="ru-RU" w:eastAsia="en-US" w:bidi="ar-SA"/>
      </w:rPr>
    </w:lvl>
  </w:abstractNum>
  <w:abstractNum w:abstractNumId="17" w15:restartNumberingAfterBreak="0">
    <w:nsid w:val="4B624121"/>
    <w:multiLevelType w:val="hybridMultilevel"/>
    <w:tmpl w:val="82CA26C2"/>
    <w:lvl w:ilvl="0" w:tplc="3A263B9E">
      <w:numFmt w:val="bullet"/>
      <w:lvlText w:val="•"/>
      <w:lvlJc w:val="left"/>
      <w:pPr>
        <w:ind w:left="429" w:hanging="284"/>
      </w:pPr>
      <w:rPr>
        <w:rFonts w:ascii="Times New Roman" w:eastAsia="Times New Roman" w:hAnsi="Times New Roman" w:cs="Times New Roman" w:hint="default"/>
        <w:w w:val="100"/>
        <w:sz w:val="24"/>
        <w:szCs w:val="24"/>
        <w:lang w:val="ru-RU" w:eastAsia="en-US" w:bidi="ar-SA"/>
      </w:rPr>
    </w:lvl>
    <w:lvl w:ilvl="1" w:tplc="7CEAB7C2">
      <w:numFmt w:val="bullet"/>
      <w:lvlText w:val="•"/>
      <w:lvlJc w:val="left"/>
      <w:pPr>
        <w:ind w:left="828" w:hanging="360"/>
      </w:pPr>
      <w:rPr>
        <w:rFonts w:ascii="Times New Roman" w:eastAsia="Times New Roman" w:hAnsi="Times New Roman" w:cs="Times New Roman" w:hint="default"/>
        <w:w w:val="100"/>
        <w:sz w:val="24"/>
        <w:szCs w:val="24"/>
        <w:lang w:val="ru-RU" w:eastAsia="en-US" w:bidi="ar-SA"/>
      </w:rPr>
    </w:lvl>
    <w:lvl w:ilvl="2" w:tplc="3A1CAFE0">
      <w:numFmt w:val="bullet"/>
      <w:lvlText w:val="•"/>
      <w:lvlJc w:val="left"/>
      <w:pPr>
        <w:ind w:left="1767" w:hanging="360"/>
      </w:pPr>
      <w:rPr>
        <w:rFonts w:hint="default"/>
        <w:lang w:val="ru-RU" w:eastAsia="en-US" w:bidi="ar-SA"/>
      </w:rPr>
    </w:lvl>
    <w:lvl w:ilvl="3" w:tplc="A5BCBC30">
      <w:numFmt w:val="bullet"/>
      <w:lvlText w:val="•"/>
      <w:lvlJc w:val="left"/>
      <w:pPr>
        <w:ind w:left="2714" w:hanging="360"/>
      </w:pPr>
      <w:rPr>
        <w:rFonts w:hint="default"/>
        <w:lang w:val="ru-RU" w:eastAsia="en-US" w:bidi="ar-SA"/>
      </w:rPr>
    </w:lvl>
    <w:lvl w:ilvl="4" w:tplc="F618A6D4">
      <w:numFmt w:val="bullet"/>
      <w:lvlText w:val="•"/>
      <w:lvlJc w:val="left"/>
      <w:pPr>
        <w:ind w:left="3662" w:hanging="360"/>
      </w:pPr>
      <w:rPr>
        <w:rFonts w:hint="default"/>
        <w:lang w:val="ru-RU" w:eastAsia="en-US" w:bidi="ar-SA"/>
      </w:rPr>
    </w:lvl>
    <w:lvl w:ilvl="5" w:tplc="94FE59F6">
      <w:numFmt w:val="bullet"/>
      <w:lvlText w:val="•"/>
      <w:lvlJc w:val="left"/>
      <w:pPr>
        <w:ind w:left="4609" w:hanging="360"/>
      </w:pPr>
      <w:rPr>
        <w:rFonts w:hint="default"/>
        <w:lang w:val="ru-RU" w:eastAsia="en-US" w:bidi="ar-SA"/>
      </w:rPr>
    </w:lvl>
    <w:lvl w:ilvl="6" w:tplc="8B722964">
      <w:numFmt w:val="bullet"/>
      <w:lvlText w:val="•"/>
      <w:lvlJc w:val="left"/>
      <w:pPr>
        <w:ind w:left="5556" w:hanging="360"/>
      </w:pPr>
      <w:rPr>
        <w:rFonts w:hint="default"/>
        <w:lang w:val="ru-RU" w:eastAsia="en-US" w:bidi="ar-SA"/>
      </w:rPr>
    </w:lvl>
    <w:lvl w:ilvl="7" w:tplc="39C45BD2">
      <w:numFmt w:val="bullet"/>
      <w:lvlText w:val="•"/>
      <w:lvlJc w:val="left"/>
      <w:pPr>
        <w:ind w:left="6504" w:hanging="360"/>
      </w:pPr>
      <w:rPr>
        <w:rFonts w:hint="default"/>
        <w:lang w:val="ru-RU" w:eastAsia="en-US" w:bidi="ar-SA"/>
      </w:rPr>
    </w:lvl>
    <w:lvl w:ilvl="8" w:tplc="E1647568">
      <w:numFmt w:val="bullet"/>
      <w:lvlText w:val="•"/>
      <w:lvlJc w:val="left"/>
      <w:pPr>
        <w:ind w:left="7451" w:hanging="360"/>
      </w:pPr>
      <w:rPr>
        <w:rFonts w:hint="default"/>
        <w:lang w:val="ru-RU" w:eastAsia="en-US" w:bidi="ar-SA"/>
      </w:rPr>
    </w:lvl>
  </w:abstractNum>
  <w:abstractNum w:abstractNumId="18" w15:restartNumberingAfterBreak="0">
    <w:nsid w:val="4C715BDB"/>
    <w:multiLevelType w:val="hybridMultilevel"/>
    <w:tmpl w:val="6C9AC378"/>
    <w:lvl w:ilvl="0" w:tplc="5770EB96">
      <w:numFmt w:val="bullet"/>
      <w:lvlText w:val="•"/>
      <w:lvlJc w:val="left"/>
      <w:pPr>
        <w:ind w:left="377" w:hanging="156"/>
      </w:pPr>
      <w:rPr>
        <w:rFonts w:ascii="Times New Roman" w:eastAsia="Times New Roman" w:hAnsi="Times New Roman" w:cs="Times New Roman" w:hint="default"/>
        <w:b/>
        <w:bCs/>
        <w:w w:val="99"/>
        <w:sz w:val="26"/>
        <w:szCs w:val="26"/>
        <w:lang w:val="ru-RU" w:eastAsia="en-US" w:bidi="ar-SA"/>
      </w:rPr>
    </w:lvl>
    <w:lvl w:ilvl="1" w:tplc="63485BB2">
      <w:numFmt w:val="bullet"/>
      <w:lvlText w:val="•"/>
      <w:lvlJc w:val="left"/>
      <w:pPr>
        <w:ind w:left="1361" w:hanging="156"/>
      </w:pPr>
      <w:rPr>
        <w:rFonts w:hint="default"/>
        <w:lang w:val="ru-RU" w:eastAsia="en-US" w:bidi="ar-SA"/>
      </w:rPr>
    </w:lvl>
    <w:lvl w:ilvl="2" w:tplc="3440C256">
      <w:numFmt w:val="bullet"/>
      <w:lvlText w:val="•"/>
      <w:lvlJc w:val="left"/>
      <w:pPr>
        <w:ind w:left="2342" w:hanging="156"/>
      </w:pPr>
      <w:rPr>
        <w:rFonts w:hint="default"/>
        <w:lang w:val="ru-RU" w:eastAsia="en-US" w:bidi="ar-SA"/>
      </w:rPr>
    </w:lvl>
    <w:lvl w:ilvl="3" w:tplc="EA74142C">
      <w:numFmt w:val="bullet"/>
      <w:lvlText w:val="•"/>
      <w:lvlJc w:val="left"/>
      <w:pPr>
        <w:ind w:left="3323" w:hanging="156"/>
      </w:pPr>
      <w:rPr>
        <w:rFonts w:hint="default"/>
        <w:lang w:val="ru-RU" w:eastAsia="en-US" w:bidi="ar-SA"/>
      </w:rPr>
    </w:lvl>
    <w:lvl w:ilvl="4" w:tplc="56EAA814">
      <w:numFmt w:val="bullet"/>
      <w:lvlText w:val="•"/>
      <w:lvlJc w:val="left"/>
      <w:pPr>
        <w:ind w:left="4304" w:hanging="156"/>
      </w:pPr>
      <w:rPr>
        <w:rFonts w:hint="default"/>
        <w:lang w:val="ru-RU" w:eastAsia="en-US" w:bidi="ar-SA"/>
      </w:rPr>
    </w:lvl>
    <w:lvl w:ilvl="5" w:tplc="A1AA73F0">
      <w:numFmt w:val="bullet"/>
      <w:lvlText w:val="•"/>
      <w:lvlJc w:val="left"/>
      <w:pPr>
        <w:ind w:left="5285" w:hanging="156"/>
      </w:pPr>
      <w:rPr>
        <w:rFonts w:hint="default"/>
        <w:lang w:val="ru-RU" w:eastAsia="en-US" w:bidi="ar-SA"/>
      </w:rPr>
    </w:lvl>
    <w:lvl w:ilvl="6" w:tplc="3C18D5AA">
      <w:numFmt w:val="bullet"/>
      <w:lvlText w:val="•"/>
      <w:lvlJc w:val="left"/>
      <w:pPr>
        <w:ind w:left="6266" w:hanging="156"/>
      </w:pPr>
      <w:rPr>
        <w:rFonts w:hint="default"/>
        <w:lang w:val="ru-RU" w:eastAsia="en-US" w:bidi="ar-SA"/>
      </w:rPr>
    </w:lvl>
    <w:lvl w:ilvl="7" w:tplc="90ACA606">
      <w:numFmt w:val="bullet"/>
      <w:lvlText w:val="•"/>
      <w:lvlJc w:val="left"/>
      <w:pPr>
        <w:ind w:left="7247" w:hanging="156"/>
      </w:pPr>
      <w:rPr>
        <w:rFonts w:hint="default"/>
        <w:lang w:val="ru-RU" w:eastAsia="en-US" w:bidi="ar-SA"/>
      </w:rPr>
    </w:lvl>
    <w:lvl w:ilvl="8" w:tplc="BC323F9C">
      <w:numFmt w:val="bullet"/>
      <w:lvlText w:val="•"/>
      <w:lvlJc w:val="left"/>
      <w:pPr>
        <w:ind w:left="8228" w:hanging="156"/>
      </w:pPr>
      <w:rPr>
        <w:rFonts w:hint="default"/>
        <w:lang w:val="ru-RU" w:eastAsia="en-US" w:bidi="ar-SA"/>
      </w:rPr>
    </w:lvl>
  </w:abstractNum>
  <w:abstractNum w:abstractNumId="19" w15:restartNumberingAfterBreak="0">
    <w:nsid w:val="4E084073"/>
    <w:multiLevelType w:val="hybridMultilevel"/>
    <w:tmpl w:val="6EECF22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4975A95"/>
    <w:multiLevelType w:val="hybridMultilevel"/>
    <w:tmpl w:val="AA6A2D14"/>
    <w:lvl w:ilvl="0" w:tplc="D93C8B16">
      <w:numFmt w:val="bullet"/>
      <w:lvlText w:val="•"/>
      <w:lvlJc w:val="left"/>
      <w:pPr>
        <w:ind w:left="221" w:hanging="245"/>
      </w:pPr>
      <w:rPr>
        <w:rFonts w:ascii="Times New Roman" w:eastAsia="Times New Roman" w:hAnsi="Times New Roman" w:cs="Times New Roman" w:hint="default"/>
        <w:w w:val="99"/>
        <w:sz w:val="26"/>
        <w:szCs w:val="26"/>
        <w:lang w:val="ru-RU" w:eastAsia="en-US" w:bidi="ar-SA"/>
      </w:rPr>
    </w:lvl>
    <w:lvl w:ilvl="1" w:tplc="4B964232">
      <w:numFmt w:val="bullet"/>
      <w:lvlText w:val="•"/>
      <w:lvlJc w:val="left"/>
      <w:pPr>
        <w:ind w:left="221" w:hanging="262"/>
      </w:pPr>
      <w:rPr>
        <w:rFonts w:ascii="Times New Roman" w:eastAsia="Times New Roman" w:hAnsi="Times New Roman" w:cs="Times New Roman" w:hint="default"/>
        <w:w w:val="99"/>
        <w:sz w:val="26"/>
        <w:szCs w:val="26"/>
        <w:lang w:val="ru-RU" w:eastAsia="en-US" w:bidi="ar-SA"/>
      </w:rPr>
    </w:lvl>
    <w:lvl w:ilvl="2" w:tplc="CC2099D2">
      <w:numFmt w:val="bullet"/>
      <w:lvlText w:val="•"/>
      <w:lvlJc w:val="left"/>
      <w:pPr>
        <w:ind w:left="2214" w:hanging="262"/>
      </w:pPr>
      <w:rPr>
        <w:rFonts w:hint="default"/>
        <w:lang w:val="ru-RU" w:eastAsia="en-US" w:bidi="ar-SA"/>
      </w:rPr>
    </w:lvl>
    <w:lvl w:ilvl="3" w:tplc="8214B1F4">
      <w:numFmt w:val="bullet"/>
      <w:lvlText w:val="•"/>
      <w:lvlJc w:val="left"/>
      <w:pPr>
        <w:ind w:left="3211" w:hanging="262"/>
      </w:pPr>
      <w:rPr>
        <w:rFonts w:hint="default"/>
        <w:lang w:val="ru-RU" w:eastAsia="en-US" w:bidi="ar-SA"/>
      </w:rPr>
    </w:lvl>
    <w:lvl w:ilvl="4" w:tplc="71FC5046">
      <w:numFmt w:val="bullet"/>
      <w:lvlText w:val="•"/>
      <w:lvlJc w:val="left"/>
      <w:pPr>
        <w:ind w:left="4208" w:hanging="262"/>
      </w:pPr>
      <w:rPr>
        <w:rFonts w:hint="default"/>
        <w:lang w:val="ru-RU" w:eastAsia="en-US" w:bidi="ar-SA"/>
      </w:rPr>
    </w:lvl>
    <w:lvl w:ilvl="5" w:tplc="EBCEFE2C">
      <w:numFmt w:val="bullet"/>
      <w:lvlText w:val="•"/>
      <w:lvlJc w:val="left"/>
      <w:pPr>
        <w:ind w:left="5205" w:hanging="262"/>
      </w:pPr>
      <w:rPr>
        <w:rFonts w:hint="default"/>
        <w:lang w:val="ru-RU" w:eastAsia="en-US" w:bidi="ar-SA"/>
      </w:rPr>
    </w:lvl>
    <w:lvl w:ilvl="6" w:tplc="60981756">
      <w:numFmt w:val="bullet"/>
      <w:lvlText w:val="•"/>
      <w:lvlJc w:val="left"/>
      <w:pPr>
        <w:ind w:left="6202" w:hanging="262"/>
      </w:pPr>
      <w:rPr>
        <w:rFonts w:hint="default"/>
        <w:lang w:val="ru-RU" w:eastAsia="en-US" w:bidi="ar-SA"/>
      </w:rPr>
    </w:lvl>
    <w:lvl w:ilvl="7" w:tplc="7EC4B28A">
      <w:numFmt w:val="bullet"/>
      <w:lvlText w:val="•"/>
      <w:lvlJc w:val="left"/>
      <w:pPr>
        <w:ind w:left="7199" w:hanging="262"/>
      </w:pPr>
      <w:rPr>
        <w:rFonts w:hint="default"/>
        <w:lang w:val="ru-RU" w:eastAsia="en-US" w:bidi="ar-SA"/>
      </w:rPr>
    </w:lvl>
    <w:lvl w:ilvl="8" w:tplc="CB6C9924">
      <w:numFmt w:val="bullet"/>
      <w:lvlText w:val="•"/>
      <w:lvlJc w:val="left"/>
      <w:pPr>
        <w:ind w:left="8196" w:hanging="262"/>
      </w:pPr>
      <w:rPr>
        <w:rFonts w:hint="default"/>
        <w:lang w:val="ru-RU" w:eastAsia="en-US" w:bidi="ar-SA"/>
      </w:rPr>
    </w:lvl>
  </w:abstractNum>
  <w:abstractNum w:abstractNumId="21" w15:restartNumberingAfterBreak="0">
    <w:nsid w:val="54BC00ED"/>
    <w:multiLevelType w:val="hybridMultilevel"/>
    <w:tmpl w:val="41A0E32E"/>
    <w:lvl w:ilvl="0" w:tplc="DC38E182">
      <w:start w:val="1"/>
      <w:numFmt w:val="decimal"/>
      <w:lvlText w:val="%1-"/>
      <w:lvlJc w:val="left"/>
      <w:pPr>
        <w:ind w:left="469" w:hanging="249"/>
      </w:pPr>
      <w:rPr>
        <w:rFonts w:ascii="Times New Roman" w:eastAsia="Times New Roman" w:hAnsi="Times New Roman" w:cs="Times New Roman" w:hint="default"/>
        <w:spacing w:val="0"/>
        <w:w w:val="113"/>
        <w:sz w:val="24"/>
        <w:szCs w:val="24"/>
        <w:lang w:val="ru-RU" w:eastAsia="en-US" w:bidi="ar-SA"/>
      </w:rPr>
    </w:lvl>
    <w:lvl w:ilvl="1" w:tplc="D79E74E2">
      <w:start w:val="2"/>
      <w:numFmt w:val="decimal"/>
      <w:lvlText w:val="%2-"/>
      <w:lvlJc w:val="left"/>
      <w:pPr>
        <w:ind w:left="914" w:hanging="238"/>
      </w:pPr>
      <w:rPr>
        <w:rFonts w:ascii="Times New Roman" w:eastAsia="Times New Roman" w:hAnsi="Times New Roman" w:cs="Times New Roman" w:hint="default"/>
        <w:b/>
        <w:bCs/>
        <w:w w:val="108"/>
        <w:sz w:val="24"/>
        <w:szCs w:val="24"/>
        <w:lang w:val="ru-RU" w:eastAsia="en-US" w:bidi="ar-SA"/>
      </w:rPr>
    </w:lvl>
    <w:lvl w:ilvl="2" w:tplc="6EC281FE">
      <w:start w:val="2"/>
      <w:numFmt w:val="decimal"/>
      <w:lvlText w:val="%3-"/>
      <w:lvlJc w:val="left"/>
      <w:pPr>
        <w:ind w:left="5297" w:hanging="217"/>
      </w:pPr>
      <w:rPr>
        <w:rFonts w:ascii="Times New Roman" w:eastAsia="Times New Roman" w:hAnsi="Times New Roman" w:cs="Times New Roman" w:hint="default"/>
        <w:b/>
        <w:bCs/>
        <w:w w:val="99"/>
        <w:sz w:val="24"/>
        <w:szCs w:val="24"/>
        <w:lang w:val="ru-RU" w:eastAsia="en-US" w:bidi="ar-SA"/>
      </w:rPr>
    </w:lvl>
    <w:lvl w:ilvl="3" w:tplc="9438B1BC">
      <w:numFmt w:val="bullet"/>
      <w:lvlText w:val="•"/>
      <w:lvlJc w:val="left"/>
      <w:pPr>
        <w:ind w:left="5893" w:hanging="217"/>
      </w:pPr>
      <w:rPr>
        <w:rFonts w:hint="default"/>
        <w:lang w:val="ru-RU" w:eastAsia="en-US" w:bidi="ar-SA"/>
      </w:rPr>
    </w:lvl>
    <w:lvl w:ilvl="4" w:tplc="0C72AC02">
      <w:numFmt w:val="bullet"/>
      <w:lvlText w:val="•"/>
      <w:lvlJc w:val="left"/>
      <w:pPr>
        <w:ind w:left="6486" w:hanging="217"/>
      </w:pPr>
      <w:rPr>
        <w:rFonts w:hint="default"/>
        <w:lang w:val="ru-RU" w:eastAsia="en-US" w:bidi="ar-SA"/>
      </w:rPr>
    </w:lvl>
    <w:lvl w:ilvl="5" w:tplc="6ACED906">
      <w:numFmt w:val="bullet"/>
      <w:lvlText w:val="•"/>
      <w:lvlJc w:val="left"/>
      <w:pPr>
        <w:ind w:left="7079" w:hanging="217"/>
      </w:pPr>
      <w:rPr>
        <w:rFonts w:hint="default"/>
        <w:lang w:val="ru-RU" w:eastAsia="en-US" w:bidi="ar-SA"/>
      </w:rPr>
    </w:lvl>
    <w:lvl w:ilvl="6" w:tplc="5C4AFCF8">
      <w:numFmt w:val="bullet"/>
      <w:lvlText w:val="•"/>
      <w:lvlJc w:val="left"/>
      <w:pPr>
        <w:ind w:left="7673" w:hanging="217"/>
      </w:pPr>
      <w:rPr>
        <w:rFonts w:hint="default"/>
        <w:lang w:val="ru-RU" w:eastAsia="en-US" w:bidi="ar-SA"/>
      </w:rPr>
    </w:lvl>
    <w:lvl w:ilvl="7" w:tplc="42923BFC">
      <w:numFmt w:val="bullet"/>
      <w:lvlText w:val="•"/>
      <w:lvlJc w:val="left"/>
      <w:pPr>
        <w:ind w:left="8266" w:hanging="217"/>
      </w:pPr>
      <w:rPr>
        <w:rFonts w:hint="default"/>
        <w:lang w:val="ru-RU" w:eastAsia="en-US" w:bidi="ar-SA"/>
      </w:rPr>
    </w:lvl>
    <w:lvl w:ilvl="8" w:tplc="C26E8ACA">
      <w:numFmt w:val="bullet"/>
      <w:lvlText w:val="•"/>
      <w:lvlJc w:val="left"/>
      <w:pPr>
        <w:ind w:left="8859" w:hanging="217"/>
      </w:pPr>
      <w:rPr>
        <w:rFonts w:hint="default"/>
        <w:lang w:val="ru-RU" w:eastAsia="en-US" w:bidi="ar-SA"/>
      </w:rPr>
    </w:lvl>
  </w:abstractNum>
  <w:abstractNum w:abstractNumId="22" w15:restartNumberingAfterBreak="0">
    <w:nsid w:val="58B320AC"/>
    <w:multiLevelType w:val="hybridMultilevel"/>
    <w:tmpl w:val="31DAF1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5A7866D9"/>
    <w:multiLevelType w:val="hybridMultilevel"/>
    <w:tmpl w:val="DB76EE48"/>
    <w:lvl w:ilvl="0" w:tplc="DD4651EA">
      <w:numFmt w:val="bullet"/>
      <w:lvlText w:val="•"/>
      <w:lvlJc w:val="left"/>
      <w:pPr>
        <w:ind w:left="221" w:hanging="171"/>
      </w:pPr>
      <w:rPr>
        <w:rFonts w:ascii="Times New Roman" w:eastAsia="Times New Roman" w:hAnsi="Times New Roman" w:cs="Times New Roman" w:hint="default"/>
        <w:w w:val="99"/>
        <w:sz w:val="26"/>
        <w:szCs w:val="26"/>
        <w:lang w:val="ru-RU" w:eastAsia="en-US" w:bidi="ar-SA"/>
      </w:rPr>
    </w:lvl>
    <w:lvl w:ilvl="1" w:tplc="1190FFB2">
      <w:numFmt w:val="bullet"/>
      <w:lvlText w:val="•"/>
      <w:lvlJc w:val="left"/>
      <w:pPr>
        <w:ind w:left="1217" w:hanging="171"/>
      </w:pPr>
      <w:rPr>
        <w:rFonts w:hint="default"/>
        <w:lang w:val="ru-RU" w:eastAsia="en-US" w:bidi="ar-SA"/>
      </w:rPr>
    </w:lvl>
    <w:lvl w:ilvl="2" w:tplc="FE3E3798">
      <w:numFmt w:val="bullet"/>
      <w:lvlText w:val="•"/>
      <w:lvlJc w:val="left"/>
      <w:pPr>
        <w:ind w:left="2214" w:hanging="171"/>
      </w:pPr>
      <w:rPr>
        <w:rFonts w:hint="default"/>
        <w:lang w:val="ru-RU" w:eastAsia="en-US" w:bidi="ar-SA"/>
      </w:rPr>
    </w:lvl>
    <w:lvl w:ilvl="3" w:tplc="31B45704">
      <w:numFmt w:val="bullet"/>
      <w:lvlText w:val="•"/>
      <w:lvlJc w:val="left"/>
      <w:pPr>
        <w:ind w:left="3211" w:hanging="171"/>
      </w:pPr>
      <w:rPr>
        <w:rFonts w:hint="default"/>
        <w:lang w:val="ru-RU" w:eastAsia="en-US" w:bidi="ar-SA"/>
      </w:rPr>
    </w:lvl>
    <w:lvl w:ilvl="4" w:tplc="888A825C">
      <w:numFmt w:val="bullet"/>
      <w:lvlText w:val="•"/>
      <w:lvlJc w:val="left"/>
      <w:pPr>
        <w:ind w:left="4208" w:hanging="171"/>
      </w:pPr>
      <w:rPr>
        <w:rFonts w:hint="default"/>
        <w:lang w:val="ru-RU" w:eastAsia="en-US" w:bidi="ar-SA"/>
      </w:rPr>
    </w:lvl>
    <w:lvl w:ilvl="5" w:tplc="882C7162">
      <w:numFmt w:val="bullet"/>
      <w:lvlText w:val="•"/>
      <w:lvlJc w:val="left"/>
      <w:pPr>
        <w:ind w:left="5205" w:hanging="171"/>
      </w:pPr>
      <w:rPr>
        <w:rFonts w:hint="default"/>
        <w:lang w:val="ru-RU" w:eastAsia="en-US" w:bidi="ar-SA"/>
      </w:rPr>
    </w:lvl>
    <w:lvl w:ilvl="6" w:tplc="60B6B8F0">
      <w:numFmt w:val="bullet"/>
      <w:lvlText w:val="•"/>
      <w:lvlJc w:val="left"/>
      <w:pPr>
        <w:ind w:left="6202" w:hanging="171"/>
      </w:pPr>
      <w:rPr>
        <w:rFonts w:hint="default"/>
        <w:lang w:val="ru-RU" w:eastAsia="en-US" w:bidi="ar-SA"/>
      </w:rPr>
    </w:lvl>
    <w:lvl w:ilvl="7" w:tplc="6804034E">
      <w:numFmt w:val="bullet"/>
      <w:lvlText w:val="•"/>
      <w:lvlJc w:val="left"/>
      <w:pPr>
        <w:ind w:left="7199" w:hanging="171"/>
      </w:pPr>
      <w:rPr>
        <w:rFonts w:hint="default"/>
        <w:lang w:val="ru-RU" w:eastAsia="en-US" w:bidi="ar-SA"/>
      </w:rPr>
    </w:lvl>
    <w:lvl w:ilvl="8" w:tplc="003673EC">
      <w:numFmt w:val="bullet"/>
      <w:lvlText w:val="•"/>
      <w:lvlJc w:val="left"/>
      <w:pPr>
        <w:ind w:left="8196" w:hanging="171"/>
      </w:pPr>
      <w:rPr>
        <w:rFonts w:hint="default"/>
        <w:lang w:val="ru-RU" w:eastAsia="en-US" w:bidi="ar-SA"/>
      </w:rPr>
    </w:lvl>
  </w:abstractNum>
  <w:abstractNum w:abstractNumId="24" w15:restartNumberingAfterBreak="0">
    <w:nsid w:val="5B510EC8"/>
    <w:multiLevelType w:val="hybridMultilevel"/>
    <w:tmpl w:val="7E866D18"/>
    <w:lvl w:ilvl="0" w:tplc="AA7CED3A">
      <w:numFmt w:val="bullet"/>
      <w:lvlText w:val="—"/>
      <w:lvlJc w:val="left"/>
      <w:pPr>
        <w:ind w:left="338" w:hanging="382"/>
      </w:pPr>
      <w:rPr>
        <w:rFonts w:ascii="Times New Roman" w:eastAsia="Times New Roman" w:hAnsi="Times New Roman" w:cs="Times New Roman" w:hint="default"/>
        <w:color w:val="221F1F"/>
        <w:w w:val="105"/>
        <w:sz w:val="20"/>
        <w:szCs w:val="20"/>
        <w:lang w:val="ru-RU" w:eastAsia="en-US" w:bidi="ar-SA"/>
      </w:rPr>
    </w:lvl>
    <w:lvl w:ilvl="1" w:tplc="7F66D8A6">
      <w:numFmt w:val="bullet"/>
      <w:lvlText w:val="—"/>
      <w:lvlJc w:val="left"/>
      <w:pPr>
        <w:ind w:left="600" w:hanging="696"/>
      </w:pPr>
      <w:rPr>
        <w:rFonts w:ascii="Times New Roman" w:eastAsia="Times New Roman" w:hAnsi="Times New Roman" w:cs="Times New Roman" w:hint="default"/>
        <w:color w:val="221F1F"/>
        <w:w w:val="105"/>
        <w:sz w:val="20"/>
        <w:szCs w:val="20"/>
        <w:lang w:val="ru-RU" w:eastAsia="en-US" w:bidi="ar-SA"/>
      </w:rPr>
    </w:lvl>
    <w:lvl w:ilvl="2" w:tplc="FBF8F548">
      <w:numFmt w:val="bullet"/>
      <w:lvlText w:val="•"/>
      <w:lvlJc w:val="left"/>
      <w:pPr>
        <w:ind w:left="1665" w:hanging="696"/>
      </w:pPr>
      <w:rPr>
        <w:rFonts w:hint="default"/>
        <w:lang w:val="ru-RU" w:eastAsia="en-US" w:bidi="ar-SA"/>
      </w:rPr>
    </w:lvl>
    <w:lvl w:ilvl="3" w:tplc="7ABE3E74">
      <w:numFmt w:val="bullet"/>
      <w:lvlText w:val="•"/>
      <w:lvlJc w:val="left"/>
      <w:pPr>
        <w:ind w:left="2731" w:hanging="696"/>
      </w:pPr>
      <w:rPr>
        <w:rFonts w:hint="default"/>
        <w:lang w:val="ru-RU" w:eastAsia="en-US" w:bidi="ar-SA"/>
      </w:rPr>
    </w:lvl>
    <w:lvl w:ilvl="4" w:tplc="6B704284">
      <w:numFmt w:val="bullet"/>
      <w:lvlText w:val="•"/>
      <w:lvlJc w:val="left"/>
      <w:pPr>
        <w:ind w:left="3797" w:hanging="696"/>
      </w:pPr>
      <w:rPr>
        <w:rFonts w:hint="default"/>
        <w:lang w:val="ru-RU" w:eastAsia="en-US" w:bidi="ar-SA"/>
      </w:rPr>
    </w:lvl>
    <w:lvl w:ilvl="5" w:tplc="3E083E1A">
      <w:numFmt w:val="bullet"/>
      <w:lvlText w:val="•"/>
      <w:lvlJc w:val="left"/>
      <w:pPr>
        <w:ind w:left="4862" w:hanging="696"/>
      </w:pPr>
      <w:rPr>
        <w:rFonts w:hint="default"/>
        <w:lang w:val="ru-RU" w:eastAsia="en-US" w:bidi="ar-SA"/>
      </w:rPr>
    </w:lvl>
    <w:lvl w:ilvl="6" w:tplc="EBD83D98">
      <w:numFmt w:val="bullet"/>
      <w:lvlText w:val="•"/>
      <w:lvlJc w:val="left"/>
      <w:pPr>
        <w:ind w:left="5928" w:hanging="696"/>
      </w:pPr>
      <w:rPr>
        <w:rFonts w:hint="default"/>
        <w:lang w:val="ru-RU" w:eastAsia="en-US" w:bidi="ar-SA"/>
      </w:rPr>
    </w:lvl>
    <w:lvl w:ilvl="7" w:tplc="41B8AE24">
      <w:numFmt w:val="bullet"/>
      <w:lvlText w:val="•"/>
      <w:lvlJc w:val="left"/>
      <w:pPr>
        <w:ind w:left="6994" w:hanging="696"/>
      </w:pPr>
      <w:rPr>
        <w:rFonts w:hint="default"/>
        <w:lang w:val="ru-RU" w:eastAsia="en-US" w:bidi="ar-SA"/>
      </w:rPr>
    </w:lvl>
    <w:lvl w:ilvl="8" w:tplc="2B2EE346">
      <w:numFmt w:val="bullet"/>
      <w:lvlText w:val="•"/>
      <w:lvlJc w:val="left"/>
      <w:pPr>
        <w:ind w:left="8059" w:hanging="696"/>
      </w:pPr>
      <w:rPr>
        <w:rFonts w:hint="default"/>
        <w:lang w:val="ru-RU" w:eastAsia="en-US" w:bidi="ar-SA"/>
      </w:rPr>
    </w:lvl>
  </w:abstractNum>
  <w:abstractNum w:abstractNumId="25" w15:restartNumberingAfterBreak="0">
    <w:nsid w:val="5BDA7149"/>
    <w:multiLevelType w:val="hybridMultilevel"/>
    <w:tmpl w:val="EC3C596C"/>
    <w:lvl w:ilvl="0" w:tplc="B6848790">
      <w:start w:val="1"/>
      <w:numFmt w:val="bullet"/>
      <w:lvlText w:val="•"/>
      <w:lvlJc w:val="left"/>
      <w:pPr>
        <w:ind w:left="0"/>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1" w:tplc="009A6E14">
      <w:start w:val="1"/>
      <w:numFmt w:val="bullet"/>
      <w:lvlText w:val="o"/>
      <w:lvlJc w:val="left"/>
      <w:pPr>
        <w:ind w:left="1115"/>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2" w:tplc="94DC3ADA">
      <w:start w:val="1"/>
      <w:numFmt w:val="bullet"/>
      <w:lvlText w:val="▪"/>
      <w:lvlJc w:val="left"/>
      <w:pPr>
        <w:ind w:left="1835"/>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3" w:tplc="1CCC29FC">
      <w:start w:val="1"/>
      <w:numFmt w:val="bullet"/>
      <w:lvlText w:val="•"/>
      <w:lvlJc w:val="left"/>
      <w:pPr>
        <w:ind w:left="2555"/>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4" w:tplc="F4F87DC8">
      <w:start w:val="1"/>
      <w:numFmt w:val="bullet"/>
      <w:lvlText w:val="o"/>
      <w:lvlJc w:val="left"/>
      <w:pPr>
        <w:ind w:left="3275"/>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5" w:tplc="D7BC0454">
      <w:start w:val="1"/>
      <w:numFmt w:val="bullet"/>
      <w:lvlText w:val="▪"/>
      <w:lvlJc w:val="left"/>
      <w:pPr>
        <w:ind w:left="3995"/>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6" w:tplc="4C44542C">
      <w:start w:val="1"/>
      <w:numFmt w:val="bullet"/>
      <w:lvlText w:val="•"/>
      <w:lvlJc w:val="left"/>
      <w:pPr>
        <w:ind w:left="4715"/>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7" w:tplc="9140D3C2">
      <w:start w:val="1"/>
      <w:numFmt w:val="bullet"/>
      <w:lvlText w:val="o"/>
      <w:lvlJc w:val="left"/>
      <w:pPr>
        <w:ind w:left="5435"/>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8" w:tplc="7A00E4D0">
      <w:start w:val="1"/>
      <w:numFmt w:val="bullet"/>
      <w:lvlText w:val="▪"/>
      <w:lvlJc w:val="left"/>
      <w:pPr>
        <w:ind w:left="6155"/>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abstractNum>
  <w:abstractNum w:abstractNumId="26" w15:restartNumberingAfterBreak="0">
    <w:nsid w:val="5CA72BA4"/>
    <w:multiLevelType w:val="hybridMultilevel"/>
    <w:tmpl w:val="FB3A8F5E"/>
    <w:lvl w:ilvl="0" w:tplc="6FF6BED6">
      <w:numFmt w:val="bullet"/>
      <w:lvlText w:val="•"/>
      <w:lvlJc w:val="left"/>
      <w:pPr>
        <w:ind w:left="828" w:hanging="360"/>
      </w:pPr>
      <w:rPr>
        <w:rFonts w:ascii="Times New Roman" w:eastAsia="Times New Roman" w:hAnsi="Times New Roman" w:cs="Times New Roman" w:hint="default"/>
        <w:w w:val="100"/>
        <w:sz w:val="24"/>
        <w:szCs w:val="24"/>
        <w:lang w:val="ru-RU" w:eastAsia="en-US" w:bidi="ar-SA"/>
      </w:rPr>
    </w:lvl>
    <w:lvl w:ilvl="1" w:tplc="C44C3484">
      <w:numFmt w:val="bullet"/>
      <w:lvlText w:val="•"/>
      <w:lvlJc w:val="left"/>
      <w:pPr>
        <w:ind w:left="1672" w:hanging="360"/>
      </w:pPr>
      <w:rPr>
        <w:rFonts w:hint="default"/>
        <w:lang w:val="ru-RU" w:eastAsia="en-US" w:bidi="ar-SA"/>
      </w:rPr>
    </w:lvl>
    <w:lvl w:ilvl="2" w:tplc="2F7AAE18">
      <w:numFmt w:val="bullet"/>
      <w:lvlText w:val="•"/>
      <w:lvlJc w:val="left"/>
      <w:pPr>
        <w:ind w:left="2525" w:hanging="360"/>
      </w:pPr>
      <w:rPr>
        <w:rFonts w:hint="default"/>
        <w:lang w:val="ru-RU" w:eastAsia="en-US" w:bidi="ar-SA"/>
      </w:rPr>
    </w:lvl>
    <w:lvl w:ilvl="3" w:tplc="6CB6DE6A">
      <w:numFmt w:val="bullet"/>
      <w:lvlText w:val="•"/>
      <w:lvlJc w:val="left"/>
      <w:pPr>
        <w:ind w:left="3377" w:hanging="360"/>
      </w:pPr>
      <w:rPr>
        <w:rFonts w:hint="default"/>
        <w:lang w:val="ru-RU" w:eastAsia="en-US" w:bidi="ar-SA"/>
      </w:rPr>
    </w:lvl>
    <w:lvl w:ilvl="4" w:tplc="1C0A07B6">
      <w:numFmt w:val="bullet"/>
      <w:lvlText w:val="•"/>
      <w:lvlJc w:val="left"/>
      <w:pPr>
        <w:ind w:left="4230" w:hanging="360"/>
      </w:pPr>
      <w:rPr>
        <w:rFonts w:hint="default"/>
        <w:lang w:val="ru-RU" w:eastAsia="en-US" w:bidi="ar-SA"/>
      </w:rPr>
    </w:lvl>
    <w:lvl w:ilvl="5" w:tplc="0D6C3DCA">
      <w:numFmt w:val="bullet"/>
      <w:lvlText w:val="•"/>
      <w:lvlJc w:val="left"/>
      <w:pPr>
        <w:ind w:left="5083" w:hanging="360"/>
      </w:pPr>
      <w:rPr>
        <w:rFonts w:hint="default"/>
        <w:lang w:val="ru-RU" w:eastAsia="en-US" w:bidi="ar-SA"/>
      </w:rPr>
    </w:lvl>
    <w:lvl w:ilvl="6" w:tplc="F8186378">
      <w:numFmt w:val="bullet"/>
      <w:lvlText w:val="•"/>
      <w:lvlJc w:val="left"/>
      <w:pPr>
        <w:ind w:left="5935" w:hanging="360"/>
      </w:pPr>
      <w:rPr>
        <w:rFonts w:hint="default"/>
        <w:lang w:val="ru-RU" w:eastAsia="en-US" w:bidi="ar-SA"/>
      </w:rPr>
    </w:lvl>
    <w:lvl w:ilvl="7" w:tplc="55563BD4">
      <w:numFmt w:val="bullet"/>
      <w:lvlText w:val="•"/>
      <w:lvlJc w:val="left"/>
      <w:pPr>
        <w:ind w:left="6788" w:hanging="360"/>
      </w:pPr>
      <w:rPr>
        <w:rFonts w:hint="default"/>
        <w:lang w:val="ru-RU" w:eastAsia="en-US" w:bidi="ar-SA"/>
      </w:rPr>
    </w:lvl>
    <w:lvl w:ilvl="8" w:tplc="A7AC1F4A">
      <w:numFmt w:val="bullet"/>
      <w:lvlText w:val="•"/>
      <w:lvlJc w:val="left"/>
      <w:pPr>
        <w:ind w:left="7640" w:hanging="360"/>
      </w:pPr>
      <w:rPr>
        <w:rFonts w:hint="default"/>
        <w:lang w:val="ru-RU" w:eastAsia="en-US" w:bidi="ar-SA"/>
      </w:rPr>
    </w:lvl>
  </w:abstractNum>
  <w:abstractNum w:abstractNumId="27" w15:restartNumberingAfterBreak="0">
    <w:nsid w:val="5D333BB9"/>
    <w:multiLevelType w:val="hybridMultilevel"/>
    <w:tmpl w:val="F09EA4D2"/>
    <w:lvl w:ilvl="0" w:tplc="83B4024E">
      <w:start w:val="1"/>
      <w:numFmt w:val="decimal"/>
      <w:lvlText w:val="%1"/>
      <w:lvlJc w:val="left"/>
      <w:pPr>
        <w:ind w:left="400" w:hanging="180"/>
      </w:pPr>
      <w:rPr>
        <w:rFonts w:ascii="Times New Roman" w:eastAsia="Times New Roman" w:hAnsi="Times New Roman" w:cs="Times New Roman" w:hint="default"/>
        <w:b/>
        <w:bCs/>
        <w:w w:val="100"/>
        <w:sz w:val="24"/>
        <w:szCs w:val="24"/>
        <w:lang w:val="ru-RU" w:eastAsia="en-US" w:bidi="ar-SA"/>
      </w:rPr>
    </w:lvl>
    <w:lvl w:ilvl="1" w:tplc="E90AC4F0">
      <w:start w:val="1"/>
      <w:numFmt w:val="decimal"/>
      <w:lvlText w:val="%2."/>
      <w:lvlJc w:val="left"/>
      <w:pPr>
        <w:ind w:left="1283" w:hanging="360"/>
      </w:pPr>
      <w:rPr>
        <w:rFonts w:ascii="Times New Roman" w:eastAsia="Times New Roman" w:hAnsi="Times New Roman" w:cs="Times New Roman" w:hint="default"/>
        <w:w w:val="99"/>
        <w:sz w:val="26"/>
        <w:szCs w:val="26"/>
        <w:lang w:val="ru-RU" w:eastAsia="en-US" w:bidi="ar-SA"/>
      </w:rPr>
    </w:lvl>
    <w:lvl w:ilvl="2" w:tplc="C4F4764C">
      <w:numFmt w:val="bullet"/>
      <w:lvlText w:val="•"/>
      <w:lvlJc w:val="left"/>
      <w:pPr>
        <w:ind w:left="5660" w:hanging="360"/>
      </w:pPr>
      <w:rPr>
        <w:rFonts w:hint="default"/>
        <w:lang w:val="ru-RU" w:eastAsia="en-US" w:bidi="ar-SA"/>
      </w:rPr>
    </w:lvl>
    <w:lvl w:ilvl="3" w:tplc="A2C267E4">
      <w:numFmt w:val="bullet"/>
      <w:lvlText w:val="•"/>
      <w:lvlJc w:val="left"/>
      <w:pPr>
        <w:ind w:left="6250" w:hanging="360"/>
      </w:pPr>
      <w:rPr>
        <w:rFonts w:hint="default"/>
        <w:lang w:val="ru-RU" w:eastAsia="en-US" w:bidi="ar-SA"/>
      </w:rPr>
    </w:lvl>
    <w:lvl w:ilvl="4" w:tplc="0ACA5A58">
      <w:numFmt w:val="bullet"/>
      <w:lvlText w:val="•"/>
      <w:lvlJc w:val="left"/>
      <w:pPr>
        <w:ind w:left="6841" w:hanging="360"/>
      </w:pPr>
      <w:rPr>
        <w:rFonts w:hint="default"/>
        <w:lang w:val="ru-RU" w:eastAsia="en-US" w:bidi="ar-SA"/>
      </w:rPr>
    </w:lvl>
    <w:lvl w:ilvl="5" w:tplc="48D2F420">
      <w:numFmt w:val="bullet"/>
      <w:lvlText w:val="•"/>
      <w:lvlJc w:val="left"/>
      <w:pPr>
        <w:ind w:left="7432" w:hanging="360"/>
      </w:pPr>
      <w:rPr>
        <w:rFonts w:hint="default"/>
        <w:lang w:val="ru-RU" w:eastAsia="en-US" w:bidi="ar-SA"/>
      </w:rPr>
    </w:lvl>
    <w:lvl w:ilvl="6" w:tplc="045464CA">
      <w:numFmt w:val="bullet"/>
      <w:lvlText w:val="•"/>
      <w:lvlJc w:val="left"/>
      <w:pPr>
        <w:ind w:left="8023" w:hanging="360"/>
      </w:pPr>
      <w:rPr>
        <w:rFonts w:hint="default"/>
        <w:lang w:val="ru-RU" w:eastAsia="en-US" w:bidi="ar-SA"/>
      </w:rPr>
    </w:lvl>
    <w:lvl w:ilvl="7" w:tplc="1A1026FE">
      <w:numFmt w:val="bullet"/>
      <w:lvlText w:val="•"/>
      <w:lvlJc w:val="left"/>
      <w:pPr>
        <w:ind w:left="8614" w:hanging="360"/>
      </w:pPr>
      <w:rPr>
        <w:rFonts w:hint="default"/>
        <w:lang w:val="ru-RU" w:eastAsia="en-US" w:bidi="ar-SA"/>
      </w:rPr>
    </w:lvl>
    <w:lvl w:ilvl="8" w:tplc="20D29C16">
      <w:numFmt w:val="bullet"/>
      <w:lvlText w:val="•"/>
      <w:lvlJc w:val="left"/>
      <w:pPr>
        <w:ind w:left="9204" w:hanging="360"/>
      </w:pPr>
      <w:rPr>
        <w:rFonts w:hint="default"/>
        <w:lang w:val="ru-RU" w:eastAsia="en-US" w:bidi="ar-SA"/>
      </w:rPr>
    </w:lvl>
  </w:abstractNum>
  <w:abstractNum w:abstractNumId="28" w15:restartNumberingAfterBreak="0">
    <w:nsid w:val="63516F8A"/>
    <w:multiLevelType w:val="hybridMultilevel"/>
    <w:tmpl w:val="9AD682FA"/>
    <w:lvl w:ilvl="0" w:tplc="2BCA427C">
      <w:numFmt w:val="bullet"/>
      <w:lvlText w:val="•"/>
      <w:lvlJc w:val="left"/>
      <w:pPr>
        <w:ind w:left="221" w:hanging="183"/>
      </w:pPr>
      <w:rPr>
        <w:rFonts w:ascii="Times New Roman" w:eastAsia="Times New Roman" w:hAnsi="Times New Roman" w:cs="Times New Roman" w:hint="default"/>
        <w:w w:val="99"/>
        <w:sz w:val="26"/>
        <w:szCs w:val="26"/>
        <w:lang w:val="ru-RU" w:eastAsia="en-US" w:bidi="ar-SA"/>
      </w:rPr>
    </w:lvl>
    <w:lvl w:ilvl="1" w:tplc="2062BC82">
      <w:numFmt w:val="bullet"/>
      <w:lvlText w:val="•"/>
      <w:lvlJc w:val="left"/>
      <w:pPr>
        <w:ind w:left="1217" w:hanging="183"/>
      </w:pPr>
      <w:rPr>
        <w:rFonts w:hint="default"/>
        <w:lang w:val="ru-RU" w:eastAsia="en-US" w:bidi="ar-SA"/>
      </w:rPr>
    </w:lvl>
    <w:lvl w:ilvl="2" w:tplc="504E3AA4">
      <w:numFmt w:val="bullet"/>
      <w:lvlText w:val="•"/>
      <w:lvlJc w:val="left"/>
      <w:pPr>
        <w:ind w:left="2214" w:hanging="183"/>
      </w:pPr>
      <w:rPr>
        <w:rFonts w:hint="default"/>
        <w:lang w:val="ru-RU" w:eastAsia="en-US" w:bidi="ar-SA"/>
      </w:rPr>
    </w:lvl>
    <w:lvl w:ilvl="3" w:tplc="21483F14">
      <w:numFmt w:val="bullet"/>
      <w:lvlText w:val="•"/>
      <w:lvlJc w:val="left"/>
      <w:pPr>
        <w:ind w:left="3211" w:hanging="183"/>
      </w:pPr>
      <w:rPr>
        <w:rFonts w:hint="default"/>
        <w:lang w:val="ru-RU" w:eastAsia="en-US" w:bidi="ar-SA"/>
      </w:rPr>
    </w:lvl>
    <w:lvl w:ilvl="4" w:tplc="478AD8BE">
      <w:numFmt w:val="bullet"/>
      <w:lvlText w:val="•"/>
      <w:lvlJc w:val="left"/>
      <w:pPr>
        <w:ind w:left="4208" w:hanging="183"/>
      </w:pPr>
      <w:rPr>
        <w:rFonts w:hint="default"/>
        <w:lang w:val="ru-RU" w:eastAsia="en-US" w:bidi="ar-SA"/>
      </w:rPr>
    </w:lvl>
    <w:lvl w:ilvl="5" w:tplc="86948520">
      <w:numFmt w:val="bullet"/>
      <w:lvlText w:val="•"/>
      <w:lvlJc w:val="left"/>
      <w:pPr>
        <w:ind w:left="5205" w:hanging="183"/>
      </w:pPr>
      <w:rPr>
        <w:rFonts w:hint="default"/>
        <w:lang w:val="ru-RU" w:eastAsia="en-US" w:bidi="ar-SA"/>
      </w:rPr>
    </w:lvl>
    <w:lvl w:ilvl="6" w:tplc="8738E494">
      <w:numFmt w:val="bullet"/>
      <w:lvlText w:val="•"/>
      <w:lvlJc w:val="left"/>
      <w:pPr>
        <w:ind w:left="6202" w:hanging="183"/>
      </w:pPr>
      <w:rPr>
        <w:rFonts w:hint="default"/>
        <w:lang w:val="ru-RU" w:eastAsia="en-US" w:bidi="ar-SA"/>
      </w:rPr>
    </w:lvl>
    <w:lvl w:ilvl="7" w:tplc="C62C26FC">
      <w:numFmt w:val="bullet"/>
      <w:lvlText w:val="•"/>
      <w:lvlJc w:val="left"/>
      <w:pPr>
        <w:ind w:left="7199" w:hanging="183"/>
      </w:pPr>
      <w:rPr>
        <w:rFonts w:hint="default"/>
        <w:lang w:val="ru-RU" w:eastAsia="en-US" w:bidi="ar-SA"/>
      </w:rPr>
    </w:lvl>
    <w:lvl w:ilvl="8" w:tplc="F404D8E0">
      <w:numFmt w:val="bullet"/>
      <w:lvlText w:val="•"/>
      <w:lvlJc w:val="left"/>
      <w:pPr>
        <w:ind w:left="8196" w:hanging="183"/>
      </w:pPr>
      <w:rPr>
        <w:rFonts w:hint="default"/>
        <w:lang w:val="ru-RU" w:eastAsia="en-US" w:bidi="ar-SA"/>
      </w:rPr>
    </w:lvl>
  </w:abstractNum>
  <w:abstractNum w:abstractNumId="29" w15:restartNumberingAfterBreak="0">
    <w:nsid w:val="73E67FE1"/>
    <w:multiLevelType w:val="hybridMultilevel"/>
    <w:tmpl w:val="66321306"/>
    <w:lvl w:ilvl="0" w:tplc="1A4A0A4A">
      <w:start w:val="1"/>
      <w:numFmt w:val="decimal"/>
      <w:lvlText w:val="%1)"/>
      <w:lvlJc w:val="left"/>
      <w:pPr>
        <w:ind w:left="221" w:hanging="284"/>
      </w:pPr>
      <w:rPr>
        <w:rFonts w:ascii="Times New Roman" w:eastAsia="Times New Roman" w:hAnsi="Times New Roman" w:cs="Times New Roman" w:hint="default"/>
        <w:color w:val="221F1F"/>
        <w:spacing w:val="0"/>
        <w:w w:val="113"/>
        <w:sz w:val="26"/>
        <w:szCs w:val="26"/>
        <w:lang w:val="ru-RU" w:eastAsia="en-US" w:bidi="ar-SA"/>
      </w:rPr>
    </w:lvl>
    <w:lvl w:ilvl="1" w:tplc="3AC02412">
      <w:numFmt w:val="bullet"/>
      <w:lvlText w:val="•"/>
      <w:lvlJc w:val="left"/>
      <w:pPr>
        <w:ind w:left="1217" w:hanging="284"/>
      </w:pPr>
      <w:rPr>
        <w:rFonts w:hint="default"/>
        <w:lang w:val="ru-RU" w:eastAsia="en-US" w:bidi="ar-SA"/>
      </w:rPr>
    </w:lvl>
    <w:lvl w:ilvl="2" w:tplc="128A8C1E">
      <w:numFmt w:val="bullet"/>
      <w:lvlText w:val="•"/>
      <w:lvlJc w:val="left"/>
      <w:pPr>
        <w:ind w:left="2214" w:hanging="284"/>
      </w:pPr>
      <w:rPr>
        <w:rFonts w:hint="default"/>
        <w:lang w:val="ru-RU" w:eastAsia="en-US" w:bidi="ar-SA"/>
      </w:rPr>
    </w:lvl>
    <w:lvl w:ilvl="3" w:tplc="BF140352">
      <w:numFmt w:val="bullet"/>
      <w:lvlText w:val="•"/>
      <w:lvlJc w:val="left"/>
      <w:pPr>
        <w:ind w:left="3211" w:hanging="284"/>
      </w:pPr>
      <w:rPr>
        <w:rFonts w:hint="default"/>
        <w:lang w:val="ru-RU" w:eastAsia="en-US" w:bidi="ar-SA"/>
      </w:rPr>
    </w:lvl>
    <w:lvl w:ilvl="4" w:tplc="C9A2D5FC">
      <w:numFmt w:val="bullet"/>
      <w:lvlText w:val="•"/>
      <w:lvlJc w:val="left"/>
      <w:pPr>
        <w:ind w:left="4208" w:hanging="284"/>
      </w:pPr>
      <w:rPr>
        <w:rFonts w:hint="default"/>
        <w:lang w:val="ru-RU" w:eastAsia="en-US" w:bidi="ar-SA"/>
      </w:rPr>
    </w:lvl>
    <w:lvl w:ilvl="5" w:tplc="CE52C8F2">
      <w:numFmt w:val="bullet"/>
      <w:lvlText w:val="•"/>
      <w:lvlJc w:val="left"/>
      <w:pPr>
        <w:ind w:left="5205" w:hanging="284"/>
      </w:pPr>
      <w:rPr>
        <w:rFonts w:hint="default"/>
        <w:lang w:val="ru-RU" w:eastAsia="en-US" w:bidi="ar-SA"/>
      </w:rPr>
    </w:lvl>
    <w:lvl w:ilvl="6" w:tplc="A386DF18">
      <w:numFmt w:val="bullet"/>
      <w:lvlText w:val="•"/>
      <w:lvlJc w:val="left"/>
      <w:pPr>
        <w:ind w:left="6202" w:hanging="284"/>
      </w:pPr>
      <w:rPr>
        <w:rFonts w:hint="default"/>
        <w:lang w:val="ru-RU" w:eastAsia="en-US" w:bidi="ar-SA"/>
      </w:rPr>
    </w:lvl>
    <w:lvl w:ilvl="7" w:tplc="49D4B012">
      <w:numFmt w:val="bullet"/>
      <w:lvlText w:val="•"/>
      <w:lvlJc w:val="left"/>
      <w:pPr>
        <w:ind w:left="7199" w:hanging="284"/>
      </w:pPr>
      <w:rPr>
        <w:rFonts w:hint="default"/>
        <w:lang w:val="ru-RU" w:eastAsia="en-US" w:bidi="ar-SA"/>
      </w:rPr>
    </w:lvl>
    <w:lvl w:ilvl="8" w:tplc="308605B4">
      <w:numFmt w:val="bullet"/>
      <w:lvlText w:val="•"/>
      <w:lvlJc w:val="left"/>
      <w:pPr>
        <w:ind w:left="8196" w:hanging="284"/>
      </w:pPr>
      <w:rPr>
        <w:rFonts w:hint="default"/>
        <w:lang w:val="ru-RU" w:eastAsia="en-US" w:bidi="ar-SA"/>
      </w:rPr>
    </w:lvl>
  </w:abstractNum>
  <w:num w:numId="1">
    <w:abstractNumId w:val="22"/>
  </w:num>
  <w:num w:numId="2">
    <w:abstractNumId w:val="0"/>
  </w:num>
  <w:num w:numId="3">
    <w:abstractNumId w:val="19"/>
  </w:num>
  <w:num w:numId="4">
    <w:abstractNumId w:val="25"/>
  </w:num>
  <w:num w:numId="5">
    <w:abstractNumId w:val="9"/>
  </w:num>
  <w:num w:numId="6">
    <w:abstractNumId w:val="12"/>
  </w:num>
  <w:num w:numId="7">
    <w:abstractNumId w:val="11"/>
  </w:num>
  <w:num w:numId="8">
    <w:abstractNumId w:val="13"/>
  </w:num>
  <w:num w:numId="9">
    <w:abstractNumId w:val="17"/>
  </w:num>
  <w:num w:numId="10">
    <w:abstractNumId w:val="16"/>
  </w:num>
  <w:num w:numId="11">
    <w:abstractNumId w:val="26"/>
  </w:num>
  <w:num w:numId="12">
    <w:abstractNumId w:val="27"/>
  </w:num>
  <w:num w:numId="13">
    <w:abstractNumId w:val="20"/>
  </w:num>
  <w:num w:numId="14">
    <w:abstractNumId w:val="18"/>
  </w:num>
  <w:num w:numId="15">
    <w:abstractNumId w:val="28"/>
  </w:num>
  <w:num w:numId="16">
    <w:abstractNumId w:val="23"/>
  </w:num>
  <w:num w:numId="17">
    <w:abstractNumId w:val="21"/>
  </w:num>
  <w:num w:numId="18">
    <w:abstractNumId w:val="29"/>
  </w:num>
  <w:num w:numId="19">
    <w:abstractNumId w:val="10"/>
  </w:num>
  <w:num w:numId="20">
    <w:abstractNumId w:val="24"/>
  </w:num>
  <w:num w:numId="21">
    <w:abstractNumId w:val="15"/>
  </w:num>
  <w:num w:numId="22">
    <w:abstractNumId w:val="14"/>
  </w:num>
  <w:num w:numId="23">
    <w:abstractNumId w:val="6"/>
  </w:num>
  <w:num w:numId="24">
    <w:abstractNumId w:val="4"/>
  </w:num>
  <w:num w:numId="25">
    <w:abstractNumId w:val="3"/>
  </w:num>
  <w:num w:numId="26">
    <w:abstractNumId w:val="5"/>
  </w:num>
  <w:num w:numId="27">
    <w:abstractNumId w:val="2"/>
  </w:num>
  <w:num w:numId="28">
    <w:abstractNumId w:val="1"/>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10"/>
  <w:drawingGridVerticalSpacing w:val="299"/>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1C4D"/>
    <w:rsid w:val="00075079"/>
    <w:rsid w:val="004642C5"/>
    <w:rsid w:val="007D1C4D"/>
    <w:rsid w:val="00D14AD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DDFD09"/>
  <w15:chartTrackingRefBased/>
  <w15:docId w15:val="{5CD6D72A-7732-42F6-9FF3-60BC50EBF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1">
    <w:name w:val="heading 1"/>
    <w:basedOn w:val="a"/>
    <w:next w:val="a"/>
    <w:link w:val="12"/>
    <w:uiPriority w:val="1"/>
    <w:qFormat/>
    <w:rsid w:val="007D1C4D"/>
    <w:pPr>
      <w:keepNext/>
      <w:keepLines/>
      <w:spacing w:before="240" w:after="0"/>
      <w:outlineLvl w:val="0"/>
    </w:pPr>
    <w:rPr>
      <w:rFonts w:ascii="Cambria" w:eastAsia="Times New Roman" w:hAnsi="Cambria" w:cs="Times New Roman"/>
      <w:b/>
      <w:bCs/>
      <w:color w:val="365F91"/>
      <w:sz w:val="28"/>
      <w:szCs w:val="28"/>
    </w:rPr>
  </w:style>
  <w:style w:type="paragraph" w:styleId="2">
    <w:name w:val="heading 2"/>
    <w:basedOn w:val="a"/>
    <w:link w:val="20"/>
    <w:uiPriority w:val="1"/>
    <w:qFormat/>
    <w:rsid w:val="007D1C4D"/>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1"/>
    <w:qFormat/>
    <w:rsid w:val="007D1C4D"/>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next w:val="a"/>
    <w:link w:val="40"/>
    <w:uiPriority w:val="9"/>
    <w:semiHidden/>
    <w:unhideWhenUsed/>
    <w:qFormat/>
    <w:rsid w:val="007D1C4D"/>
    <w:pPr>
      <w:keepNext/>
      <w:keepLines/>
      <w:spacing w:before="40" w:after="0"/>
      <w:outlineLvl w:val="3"/>
    </w:pPr>
    <w:rPr>
      <w:rFonts w:ascii="Cambria" w:eastAsia="Times New Roman" w:hAnsi="Cambria" w:cs="Times New Roman"/>
      <w:b/>
      <w:bCs/>
      <w:i/>
      <w:iCs/>
      <w:color w:val="4F81BD"/>
    </w:rPr>
  </w:style>
  <w:style w:type="paragraph" w:styleId="5">
    <w:name w:val="heading 5"/>
    <w:basedOn w:val="a"/>
    <w:next w:val="a"/>
    <w:link w:val="50"/>
    <w:uiPriority w:val="9"/>
    <w:semiHidden/>
    <w:unhideWhenUsed/>
    <w:qFormat/>
    <w:rsid w:val="007D1C4D"/>
    <w:pPr>
      <w:keepNext/>
      <w:keepLines/>
      <w:spacing w:before="40" w:after="0"/>
      <w:outlineLvl w:val="4"/>
    </w:pPr>
    <w:rPr>
      <w:rFonts w:ascii="Cambria" w:eastAsia="Times New Roman" w:hAnsi="Cambria" w:cs="Times New Roman"/>
      <w:color w:val="243F60"/>
    </w:rPr>
  </w:style>
  <w:style w:type="paragraph" w:styleId="6">
    <w:name w:val="heading 6"/>
    <w:basedOn w:val="a"/>
    <w:next w:val="a"/>
    <w:link w:val="60"/>
    <w:uiPriority w:val="9"/>
    <w:semiHidden/>
    <w:unhideWhenUsed/>
    <w:qFormat/>
    <w:rsid w:val="007D1C4D"/>
    <w:pPr>
      <w:keepNext/>
      <w:keepLines/>
      <w:spacing w:before="40" w:after="0"/>
      <w:outlineLvl w:val="5"/>
    </w:pPr>
    <w:rPr>
      <w:rFonts w:ascii="Cambria" w:eastAsia="Times New Roman" w:hAnsi="Cambria" w:cs="Times New Roman"/>
      <w:i/>
      <w:iCs/>
      <w:color w:val="243F60"/>
    </w:rPr>
  </w:style>
  <w:style w:type="paragraph" w:styleId="7">
    <w:name w:val="heading 7"/>
    <w:basedOn w:val="a"/>
    <w:next w:val="a"/>
    <w:link w:val="70"/>
    <w:uiPriority w:val="9"/>
    <w:semiHidden/>
    <w:unhideWhenUsed/>
    <w:qFormat/>
    <w:rsid w:val="007D1C4D"/>
    <w:pPr>
      <w:keepNext/>
      <w:keepLines/>
      <w:spacing w:before="40" w:after="0"/>
      <w:outlineLvl w:val="6"/>
    </w:pPr>
    <w:rPr>
      <w:rFonts w:ascii="Cambria" w:eastAsia="Times New Roman" w:hAnsi="Cambria" w:cs="Times New Roman"/>
      <w:i/>
      <w:iCs/>
      <w:color w:val="404040"/>
    </w:rPr>
  </w:style>
  <w:style w:type="paragraph" w:styleId="8">
    <w:name w:val="heading 8"/>
    <w:basedOn w:val="a"/>
    <w:next w:val="a"/>
    <w:link w:val="80"/>
    <w:uiPriority w:val="9"/>
    <w:semiHidden/>
    <w:unhideWhenUsed/>
    <w:qFormat/>
    <w:rsid w:val="007D1C4D"/>
    <w:pPr>
      <w:keepNext/>
      <w:keepLines/>
      <w:spacing w:before="40" w:after="0"/>
      <w:outlineLvl w:val="7"/>
    </w:pPr>
    <w:rPr>
      <w:rFonts w:ascii="Cambria" w:eastAsia="Times New Roman" w:hAnsi="Cambria" w:cs="Times New Roman"/>
      <w:color w:val="4F81BD"/>
      <w:sz w:val="20"/>
      <w:szCs w:val="20"/>
    </w:rPr>
  </w:style>
  <w:style w:type="paragraph" w:styleId="9">
    <w:name w:val="heading 9"/>
    <w:basedOn w:val="a"/>
    <w:next w:val="a"/>
    <w:link w:val="90"/>
    <w:uiPriority w:val="9"/>
    <w:semiHidden/>
    <w:unhideWhenUsed/>
    <w:qFormat/>
    <w:rsid w:val="007D1C4D"/>
    <w:pPr>
      <w:keepNext/>
      <w:keepLines/>
      <w:spacing w:before="40" w:after="0"/>
      <w:outlineLvl w:val="8"/>
    </w:pPr>
    <w:rPr>
      <w:rFonts w:ascii="Cambria" w:eastAsia="Times New Roman" w:hAnsi="Cambria" w:cs="Times New Roman"/>
      <w:i/>
      <w:iCs/>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0">
    <w:name w:val="Заголовок 11"/>
    <w:basedOn w:val="a"/>
    <w:next w:val="a"/>
    <w:uiPriority w:val="9"/>
    <w:qFormat/>
    <w:rsid w:val="007D1C4D"/>
    <w:pPr>
      <w:keepNext/>
      <w:keepLines/>
      <w:widowControl w:val="0"/>
      <w:autoSpaceDE w:val="0"/>
      <w:autoSpaceDN w:val="0"/>
      <w:spacing w:before="480" w:after="0" w:line="240" w:lineRule="auto"/>
      <w:outlineLvl w:val="0"/>
    </w:pPr>
    <w:rPr>
      <w:rFonts w:ascii="Cambria" w:eastAsia="Times New Roman" w:hAnsi="Cambria" w:cs="Times New Roman"/>
      <w:b/>
      <w:bCs/>
      <w:color w:val="365F91"/>
      <w:sz w:val="28"/>
      <w:szCs w:val="28"/>
    </w:rPr>
  </w:style>
  <w:style w:type="character" w:customStyle="1" w:styleId="20">
    <w:name w:val="Заголовок 2 Знак"/>
    <w:basedOn w:val="a0"/>
    <w:link w:val="2"/>
    <w:uiPriority w:val="1"/>
    <w:rsid w:val="007D1C4D"/>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1"/>
    <w:rsid w:val="007D1C4D"/>
    <w:rPr>
      <w:rFonts w:ascii="Times New Roman" w:eastAsia="Times New Roman" w:hAnsi="Times New Roman" w:cs="Times New Roman"/>
      <w:b/>
      <w:bCs/>
      <w:sz w:val="27"/>
      <w:szCs w:val="27"/>
      <w:lang w:eastAsia="ru-RU"/>
    </w:rPr>
  </w:style>
  <w:style w:type="paragraph" w:customStyle="1" w:styleId="41">
    <w:name w:val="Заголовок 41"/>
    <w:basedOn w:val="a"/>
    <w:next w:val="a"/>
    <w:uiPriority w:val="9"/>
    <w:unhideWhenUsed/>
    <w:qFormat/>
    <w:rsid w:val="007D1C4D"/>
    <w:pPr>
      <w:keepNext/>
      <w:keepLines/>
      <w:spacing w:before="200" w:after="0" w:line="276" w:lineRule="auto"/>
      <w:outlineLvl w:val="3"/>
    </w:pPr>
    <w:rPr>
      <w:rFonts w:ascii="Cambria" w:eastAsia="Times New Roman" w:hAnsi="Cambria" w:cs="Times New Roman"/>
      <w:b/>
      <w:bCs/>
      <w:i/>
      <w:iCs/>
      <w:color w:val="4F81BD"/>
      <w:lang w:val="en-US"/>
    </w:rPr>
  </w:style>
  <w:style w:type="paragraph" w:customStyle="1" w:styleId="51">
    <w:name w:val="Заголовок 51"/>
    <w:basedOn w:val="a"/>
    <w:next w:val="a"/>
    <w:uiPriority w:val="9"/>
    <w:semiHidden/>
    <w:unhideWhenUsed/>
    <w:qFormat/>
    <w:rsid w:val="007D1C4D"/>
    <w:pPr>
      <w:keepNext/>
      <w:keepLines/>
      <w:spacing w:before="200" w:after="0" w:line="276" w:lineRule="auto"/>
      <w:outlineLvl w:val="4"/>
    </w:pPr>
    <w:rPr>
      <w:rFonts w:ascii="Cambria" w:eastAsia="Times New Roman" w:hAnsi="Cambria" w:cs="Times New Roman"/>
      <w:color w:val="243F60"/>
      <w:lang w:val="en-US"/>
    </w:rPr>
  </w:style>
  <w:style w:type="paragraph" w:customStyle="1" w:styleId="61">
    <w:name w:val="Заголовок 61"/>
    <w:basedOn w:val="a"/>
    <w:next w:val="a"/>
    <w:uiPriority w:val="9"/>
    <w:semiHidden/>
    <w:unhideWhenUsed/>
    <w:qFormat/>
    <w:rsid w:val="007D1C4D"/>
    <w:pPr>
      <w:keepNext/>
      <w:keepLines/>
      <w:spacing w:before="200" w:after="0" w:line="276" w:lineRule="auto"/>
      <w:outlineLvl w:val="5"/>
    </w:pPr>
    <w:rPr>
      <w:rFonts w:ascii="Cambria" w:eastAsia="Times New Roman" w:hAnsi="Cambria" w:cs="Times New Roman"/>
      <w:i/>
      <w:iCs/>
      <w:color w:val="243F60"/>
      <w:lang w:val="en-US"/>
    </w:rPr>
  </w:style>
  <w:style w:type="paragraph" w:customStyle="1" w:styleId="71">
    <w:name w:val="Заголовок 71"/>
    <w:basedOn w:val="a"/>
    <w:next w:val="a"/>
    <w:uiPriority w:val="9"/>
    <w:semiHidden/>
    <w:unhideWhenUsed/>
    <w:qFormat/>
    <w:rsid w:val="007D1C4D"/>
    <w:pPr>
      <w:keepNext/>
      <w:keepLines/>
      <w:spacing w:before="200" w:after="0" w:line="276" w:lineRule="auto"/>
      <w:outlineLvl w:val="6"/>
    </w:pPr>
    <w:rPr>
      <w:rFonts w:ascii="Cambria" w:eastAsia="Times New Roman" w:hAnsi="Cambria" w:cs="Times New Roman"/>
      <w:i/>
      <w:iCs/>
      <w:color w:val="404040"/>
      <w:lang w:val="en-US"/>
    </w:rPr>
  </w:style>
  <w:style w:type="paragraph" w:customStyle="1" w:styleId="81">
    <w:name w:val="Заголовок 81"/>
    <w:basedOn w:val="a"/>
    <w:next w:val="a"/>
    <w:uiPriority w:val="9"/>
    <w:semiHidden/>
    <w:unhideWhenUsed/>
    <w:qFormat/>
    <w:rsid w:val="007D1C4D"/>
    <w:pPr>
      <w:keepNext/>
      <w:keepLines/>
      <w:spacing w:before="200" w:after="0" w:line="276" w:lineRule="auto"/>
      <w:outlineLvl w:val="7"/>
    </w:pPr>
    <w:rPr>
      <w:rFonts w:ascii="Cambria" w:eastAsia="Times New Roman" w:hAnsi="Cambria" w:cs="Times New Roman"/>
      <w:color w:val="4F81BD"/>
      <w:sz w:val="20"/>
      <w:szCs w:val="20"/>
      <w:lang w:val="en-US"/>
    </w:rPr>
  </w:style>
  <w:style w:type="paragraph" w:customStyle="1" w:styleId="91">
    <w:name w:val="Заголовок 91"/>
    <w:basedOn w:val="a"/>
    <w:next w:val="a"/>
    <w:uiPriority w:val="9"/>
    <w:semiHidden/>
    <w:unhideWhenUsed/>
    <w:qFormat/>
    <w:rsid w:val="007D1C4D"/>
    <w:pPr>
      <w:keepNext/>
      <w:keepLines/>
      <w:spacing w:before="200" w:after="0" w:line="276" w:lineRule="auto"/>
      <w:outlineLvl w:val="8"/>
    </w:pPr>
    <w:rPr>
      <w:rFonts w:ascii="Cambria" w:eastAsia="Times New Roman" w:hAnsi="Cambria" w:cs="Times New Roman"/>
      <w:i/>
      <w:iCs/>
      <w:color w:val="404040"/>
      <w:sz w:val="20"/>
      <w:szCs w:val="20"/>
      <w:lang w:val="en-US"/>
    </w:rPr>
  </w:style>
  <w:style w:type="numbering" w:customStyle="1" w:styleId="13">
    <w:name w:val="Нет списка1"/>
    <w:next w:val="a2"/>
    <w:uiPriority w:val="99"/>
    <w:semiHidden/>
    <w:unhideWhenUsed/>
    <w:rsid w:val="007D1C4D"/>
  </w:style>
  <w:style w:type="character" w:customStyle="1" w:styleId="12">
    <w:name w:val="Заголовок 1 Знак"/>
    <w:basedOn w:val="a0"/>
    <w:link w:val="11"/>
    <w:uiPriority w:val="1"/>
    <w:rsid w:val="007D1C4D"/>
    <w:rPr>
      <w:rFonts w:ascii="Cambria" w:eastAsia="Times New Roman" w:hAnsi="Cambria" w:cs="Times New Roman"/>
      <w:b/>
      <w:bCs/>
      <w:color w:val="365F91"/>
      <w:sz w:val="28"/>
      <w:szCs w:val="28"/>
      <w:lang w:val="ru-RU"/>
    </w:rPr>
  </w:style>
  <w:style w:type="character" w:customStyle="1" w:styleId="40">
    <w:name w:val="Заголовок 4 Знак"/>
    <w:basedOn w:val="a0"/>
    <w:link w:val="4"/>
    <w:uiPriority w:val="9"/>
    <w:rsid w:val="007D1C4D"/>
    <w:rPr>
      <w:rFonts w:ascii="Cambria" w:eastAsia="Times New Roman" w:hAnsi="Cambria" w:cs="Times New Roman"/>
      <w:b/>
      <w:bCs/>
      <w:i/>
      <w:iCs/>
      <w:color w:val="4F81BD"/>
    </w:rPr>
  </w:style>
  <w:style w:type="character" w:customStyle="1" w:styleId="50">
    <w:name w:val="Заголовок 5 Знак"/>
    <w:basedOn w:val="a0"/>
    <w:link w:val="5"/>
    <w:uiPriority w:val="9"/>
    <w:semiHidden/>
    <w:rsid w:val="007D1C4D"/>
    <w:rPr>
      <w:rFonts w:ascii="Cambria" w:eastAsia="Times New Roman" w:hAnsi="Cambria" w:cs="Times New Roman"/>
      <w:color w:val="243F60"/>
    </w:rPr>
  </w:style>
  <w:style w:type="character" w:customStyle="1" w:styleId="60">
    <w:name w:val="Заголовок 6 Знак"/>
    <w:basedOn w:val="a0"/>
    <w:link w:val="6"/>
    <w:uiPriority w:val="9"/>
    <w:semiHidden/>
    <w:rsid w:val="007D1C4D"/>
    <w:rPr>
      <w:rFonts w:ascii="Cambria" w:eastAsia="Times New Roman" w:hAnsi="Cambria" w:cs="Times New Roman"/>
      <w:i/>
      <w:iCs/>
      <w:color w:val="243F60"/>
    </w:rPr>
  </w:style>
  <w:style w:type="character" w:customStyle="1" w:styleId="70">
    <w:name w:val="Заголовок 7 Знак"/>
    <w:basedOn w:val="a0"/>
    <w:link w:val="7"/>
    <w:uiPriority w:val="9"/>
    <w:semiHidden/>
    <w:rsid w:val="007D1C4D"/>
    <w:rPr>
      <w:rFonts w:ascii="Cambria" w:eastAsia="Times New Roman" w:hAnsi="Cambria" w:cs="Times New Roman"/>
      <w:i/>
      <w:iCs/>
      <w:color w:val="404040"/>
    </w:rPr>
  </w:style>
  <w:style w:type="character" w:customStyle="1" w:styleId="80">
    <w:name w:val="Заголовок 8 Знак"/>
    <w:basedOn w:val="a0"/>
    <w:link w:val="8"/>
    <w:uiPriority w:val="9"/>
    <w:semiHidden/>
    <w:rsid w:val="007D1C4D"/>
    <w:rPr>
      <w:rFonts w:ascii="Cambria" w:eastAsia="Times New Roman" w:hAnsi="Cambria" w:cs="Times New Roman"/>
      <w:color w:val="4F81BD"/>
      <w:sz w:val="20"/>
      <w:szCs w:val="20"/>
    </w:rPr>
  </w:style>
  <w:style w:type="character" w:customStyle="1" w:styleId="90">
    <w:name w:val="Заголовок 9 Знак"/>
    <w:basedOn w:val="a0"/>
    <w:link w:val="9"/>
    <w:uiPriority w:val="9"/>
    <w:semiHidden/>
    <w:rsid w:val="007D1C4D"/>
    <w:rPr>
      <w:rFonts w:ascii="Cambria" w:eastAsia="Times New Roman" w:hAnsi="Cambria" w:cs="Times New Roman"/>
      <w:i/>
      <w:iCs/>
      <w:color w:val="404040"/>
      <w:sz w:val="20"/>
      <w:szCs w:val="20"/>
    </w:rPr>
  </w:style>
  <w:style w:type="table" w:customStyle="1" w:styleId="TableNormal">
    <w:name w:val="Table Normal"/>
    <w:uiPriority w:val="2"/>
    <w:semiHidden/>
    <w:unhideWhenUsed/>
    <w:qFormat/>
    <w:rsid w:val="007D1C4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3">
    <w:name w:val="Body Text"/>
    <w:basedOn w:val="a"/>
    <w:link w:val="a4"/>
    <w:uiPriority w:val="1"/>
    <w:qFormat/>
    <w:rsid w:val="007D1C4D"/>
    <w:pPr>
      <w:widowControl w:val="0"/>
      <w:autoSpaceDE w:val="0"/>
      <w:autoSpaceDN w:val="0"/>
      <w:spacing w:after="0" w:line="240" w:lineRule="auto"/>
    </w:pPr>
    <w:rPr>
      <w:rFonts w:ascii="Times New Roman" w:eastAsia="Times New Roman" w:hAnsi="Times New Roman" w:cs="Times New Roman"/>
      <w:sz w:val="18"/>
      <w:szCs w:val="18"/>
    </w:rPr>
  </w:style>
  <w:style w:type="character" w:customStyle="1" w:styleId="a4">
    <w:name w:val="Основной текст Знак"/>
    <w:basedOn w:val="a0"/>
    <w:link w:val="a3"/>
    <w:uiPriority w:val="1"/>
    <w:rsid w:val="007D1C4D"/>
    <w:rPr>
      <w:rFonts w:ascii="Times New Roman" w:eastAsia="Times New Roman" w:hAnsi="Times New Roman" w:cs="Times New Roman"/>
      <w:sz w:val="18"/>
      <w:szCs w:val="18"/>
    </w:rPr>
  </w:style>
  <w:style w:type="paragraph" w:styleId="a5">
    <w:name w:val="Title"/>
    <w:basedOn w:val="a"/>
    <w:link w:val="a6"/>
    <w:uiPriority w:val="10"/>
    <w:qFormat/>
    <w:rsid w:val="007D1C4D"/>
    <w:pPr>
      <w:widowControl w:val="0"/>
      <w:autoSpaceDE w:val="0"/>
      <w:autoSpaceDN w:val="0"/>
      <w:spacing w:before="68" w:after="0" w:line="240" w:lineRule="auto"/>
      <w:ind w:left="3816" w:right="721" w:hanging="3189"/>
    </w:pPr>
    <w:rPr>
      <w:rFonts w:ascii="Times New Roman" w:eastAsia="Times New Roman" w:hAnsi="Times New Roman" w:cs="Times New Roman"/>
      <w:b/>
      <w:bCs/>
      <w:sz w:val="27"/>
      <w:szCs w:val="27"/>
    </w:rPr>
  </w:style>
  <w:style w:type="character" w:customStyle="1" w:styleId="a6">
    <w:name w:val="Заголовок Знак"/>
    <w:basedOn w:val="a0"/>
    <w:link w:val="a5"/>
    <w:uiPriority w:val="10"/>
    <w:rsid w:val="007D1C4D"/>
    <w:rPr>
      <w:rFonts w:ascii="Times New Roman" w:eastAsia="Times New Roman" w:hAnsi="Times New Roman" w:cs="Times New Roman"/>
      <w:b/>
      <w:bCs/>
      <w:sz w:val="27"/>
      <w:szCs w:val="27"/>
    </w:rPr>
  </w:style>
  <w:style w:type="paragraph" w:styleId="a7">
    <w:name w:val="List Paragraph"/>
    <w:basedOn w:val="a"/>
    <w:uiPriority w:val="99"/>
    <w:qFormat/>
    <w:rsid w:val="007D1C4D"/>
    <w:pPr>
      <w:widowControl w:val="0"/>
      <w:autoSpaceDE w:val="0"/>
      <w:autoSpaceDN w:val="0"/>
      <w:spacing w:after="0" w:line="240" w:lineRule="auto"/>
      <w:ind w:left="239" w:right="297" w:hanging="2"/>
      <w:jc w:val="both"/>
    </w:pPr>
    <w:rPr>
      <w:rFonts w:ascii="Times New Roman" w:eastAsia="Times New Roman" w:hAnsi="Times New Roman" w:cs="Times New Roman"/>
    </w:rPr>
  </w:style>
  <w:style w:type="paragraph" w:customStyle="1" w:styleId="TableParagraph">
    <w:name w:val="Table Paragraph"/>
    <w:basedOn w:val="a"/>
    <w:uiPriority w:val="1"/>
    <w:qFormat/>
    <w:rsid w:val="007D1C4D"/>
    <w:pPr>
      <w:widowControl w:val="0"/>
      <w:autoSpaceDE w:val="0"/>
      <w:autoSpaceDN w:val="0"/>
      <w:spacing w:after="0" w:line="240" w:lineRule="auto"/>
      <w:ind w:left="120"/>
    </w:pPr>
    <w:rPr>
      <w:rFonts w:ascii="Times New Roman" w:eastAsia="Times New Roman" w:hAnsi="Times New Roman" w:cs="Times New Roman"/>
    </w:rPr>
  </w:style>
  <w:style w:type="paragraph" w:styleId="a8">
    <w:name w:val="header"/>
    <w:basedOn w:val="a"/>
    <w:link w:val="a9"/>
    <w:uiPriority w:val="99"/>
    <w:unhideWhenUsed/>
    <w:rsid w:val="007D1C4D"/>
    <w:pPr>
      <w:widowControl w:val="0"/>
      <w:tabs>
        <w:tab w:val="center" w:pos="4677"/>
        <w:tab w:val="right" w:pos="9355"/>
      </w:tabs>
      <w:autoSpaceDE w:val="0"/>
      <w:autoSpaceDN w:val="0"/>
      <w:spacing w:after="0" w:line="240" w:lineRule="auto"/>
    </w:pPr>
    <w:rPr>
      <w:rFonts w:ascii="Times New Roman" w:eastAsia="Times New Roman" w:hAnsi="Times New Roman" w:cs="Times New Roman"/>
    </w:rPr>
  </w:style>
  <w:style w:type="character" w:customStyle="1" w:styleId="a9">
    <w:name w:val="Верхний колонтитул Знак"/>
    <w:basedOn w:val="a0"/>
    <w:link w:val="a8"/>
    <w:uiPriority w:val="99"/>
    <w:rsid w:val="007D1C4D"/>
    <w:rPr>
      <w:rFonts w:ascii="Times New Roman" w:eastAsia="Times New Roman" w:hAnsi="Times New Roman" w:cs="Times New Roman"/>
    </w:rPr>
  </w:style>
  <w:style w:type="paragraph" w:styleId="aa">
    <w:name w:val="footer"/>
    <w:basedOn w:val="a"/>
    <w:link w:val="ab"/>
    <w:uiPriority w:val="99"/>
    <w:unhideWhenUsed/>
    <w:rsid w:val="007D1C4D"/>
    <w:pPr>
      <w:widowControl w:val="0"/>
      <w:tabs>
        <w:tab w:val="center" w:pos="4677"/>
        <w:tab w:val="right" w:pos="9355"/>
      </w:tabs>
      <w:autoSpaceDE w:val="0"/>
      <w:autoSpaceDN w:val="0"/>
      <w:spacing w:after="0" w:line="240" w:lineRule="auto"/>
    </w:pPr>
    <w:rPr>
      <w:rFonts w:ascii="Times New Roman" w:eastAsia="Times New Roman" w:hAnsi="Times New Roman" w:cs="Times New Roman"/>
    </w:rPr>
  </w:style>
  <w:style w:type="character" w:customStyle="1" w:styleId="ab">
    <w:name w:val="Нижний колонтитул Знак"/>
    <w:basedOn w:val="a0"/>
    <w:link w:val="aa"/>
    <w:uiPriority w:val="99"/>
    <w:rsid w:val="007D1C4D"/>
    <w:rPr>
      <w:rFonts w:ascii="Times New Roman" w:eastAsia="Times New Roman" w:hAnsi="Times New Roman" w:cs="Times New Roman"/>
    </w:rPr>
  </w:style>
  <w:style w:type="table" w:customStyle="1" w:styleId="14">
    <w:name w:val="Сетка таблицы1"/>
    <w:basedOn w:val="a1"/>
    <w:next w:val="ac"/>
    <w:uiPriority w:val="59"/>
    <w:rsid w:val="007D1C4D"/>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Normal (Web)"/>
    <w:aliases w:val="Normal (Web) Char,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rsid w:val="007D1C4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tab-span">
    <w:name w:val="apple-tab-span"/>
    <w:basedOn w:val="a0"/>
    <w:rsid w:val="007D1C4D"/>
  </w:style>
  <w:style w:type="paragraph" w:customStyle="1" w:styleId="body">
    <w:name w:val="body"/>
    <w:basedOn w:val="a"/>
    <w:uiPriority w:val="99"/>
    <w:rsid w:val="007D1C4D"/>
    <w:pPr>
      <w:autoSpaceDE w:val="0"/>
      <w:autoSpaceDN w:val="0"/>
      <w:adjustRightInd w:val="0"/>
      <w:spacing w:after="0" w:line="240" w:lineRule="atLeast"/>
      <w:ind w:firstLine="227"/>
      <w:jc w:val="both"/>
      <w:textAlignment w:val="center"/>
    </w:pPr>
    <w:rPr>
      <w:rFonts w:ascii="Times New Roman" w:eastAsia="Times New Roman" w:hAnsi="Times New Roman" w:cs="SchoolBookSanPin"/>
      <w:color w:val="000000"/>
      <w:sz w:val="20"/>
      <w:szCs w:val="20"/>
      <w:lang w:eastAsia="ru-RU"/>
    </w:rPr>
  </w:style>
  <w:style w:type="character" w:customStyle="1" w:styleId="Italic">
    <w:name w:val="Italic"/>
    <w:uiPriority w:val="99"/>
    <w:rsid w:val="007D1C4D"/>
    <w:rPr>
      <w:i/>
      <w:iCs/>
    </w:rPr>
  </w:style>
  <w:style w:type="paragraph" w:customStyle="1" w:styleId="p11">
    <w:name w:val="p11"/>
    <w:basedOn w:val="a"/>
    <w:uiPriority w:val="99"/>
    <w:rsid w:val="007D1C4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e">
    <w:name w:val="footnote text"/>
    <w:basedOn w:val="a"/>
    <w:link w:val="af"/>
    <w:unhideWhenUsed/>
    <w:rsid w:val="007D1C4D"/>
    <w:pPr>
      <w:spacing w:after="0" w:line="240" w:lineRule="auto"/>
    </w:pPr>
    <w:rPr>
      <w:rFonts w:ascii="Calibri" w:eastAsia="Calibri" w:hAnsi="Calibri" w:cs="Times New Roman"/>
      <w:sz w:val="20"/>
      <w:szCs w:val="20"/>
    </w:rPr>
  </w:style>
  <w:style w:type="character" w:customStyle="1" w:styleId="af">
    <w:name w:val="Текст сноски Знак"/>
    <w:basedOn w:val="a0"/>
    <w:link w:val="ae"/>
    <w:rsid w:val="007D1C4D"/>
    <w:rPr>
      <w:rFonts w:ascii="Calibri" w:eastAsia="Calibri" w:hAnsi="Calibri" w:cs="Times New Roman"/>
      <w:sz w:val="20"/>
      <w:szCs w:val="20"/>
    </w:rPr>
  </w:style>
  <w:style w:type="character" w:styleId="af0">
    <w:name w:val="footnote reference"/>
    <w:basedOn w:val="a0"/>
    <w:uiPriority w:val="99"/>
    <w:unhideWhenUsed/>
    <w:rsid w:val="007D1C4D"/>
    <w:rPr>
      <w:vertAlign w:val="superscript"/>
    </w:rPr>
  </w:style>
  <w:style w:type="paragraph" w:styleId="af1">
    <w:name w:val="Balloon Text"/>
    <w:basedOn w:val="a"/>
    <w:link w:val="af2"/>
    <w:uiPriority w:val="99"/>
    <w:semiHidden/>
    <w:unhideWhenUsed/>
    <w:rsid w:val="007D1C4D"/>
    <w:pPr>
      <w:widowControl w:val="0"/>
      <w:autoSpaceDE w:val="0"/>
      <w:autoSpaceDN w:val="0"/>
      <w:spacing w:after="0" w:line="240" w:lineRule="auto"/>
    </w:pPr>
    <w:rPr>
      <w:rFonts w:ascii="Tahoma" w:eastAsia="Times New Roman" w:hAnsi="Tahoma" w:cs="Tahoma"/>
      <w:sz w:val="16"/>
      <w:szCs w:val="16"/>
    </w:rPr>
  </w:style>
  <w:style w:type="character" w:customStyle="1" w:styleId="af2">
    <w:name w:val="Текст выноски Знак"/>
    <w:basedOn w:val="a0"/>
    <w:link w:val="af1"/>
    <w:uiPriority w:val="99"/>
    <w:semiHidden/>
    <w:rsid w:val="007D1C4D"/>
    <w:rPr>
      <w:rFonts w:ascii="Tahoma" w:eastAsia="Times New Roman" w:hAnsi="Tahoma" w:cs="Tahoma"/>
      <w:sz w:val="16"/>
      <w:szCs w:val="16"/>
    </w:rPr>
  </w:style>
  <w:style w:type="table" w:customStyle="1" w:styleId="TableGrid">
    <w:name w:val="TableGrid"/>
    <w:rsid w:val="007D1C4D"/>
    <w:pPr>
      <w:spacing w:after="0" w:line="240" w:lineRule="auto"/>
    </w:pPr>
    <w:rPr>
      <w:rFonts w:eastAsia="Times New Roman"/>
      <w:lang w:eastAsia="ru-RU"/>
    </w:rPr>
    <w:tblPr>
      <w:tblCellMar>
        <w:top w:w="0" w:type="dxa"/>
        <w:left w:w="0" w:type="dxa"/>
        <w:bottom w:w="0" w:type="dxa"/>
        <w:right w:w="0" w:type="dxa"/>
      </w:tblCellMar>
    </w:tblPr>
  </w:style>
  <w:style w:type="paragraph" w:styleId="af3">
    <w:name w:val="No Spacing"/>
    <w:link w:val="af4"/>
    <w:uiPriority w:val="1"/>
    <w:qFormat/>
    <w:rsid w:val="007D1C4D"/>
    <w:pPr>
      <w:spacing w:after="0" w:line="240" w:lineRule="auto"/>
    </w:pPr>
    <w:rPr>
      <w:rFonts w:ascii="Calibri" w:eastAsia="Calibri" w:hAnsi="Calibri" w:cs="Times New Roman"/>
    </w:rPr>
  </w:style>
  <w:style w:type="character" w:customStyle="1" w:styleId="af4">
    <w:name w:val="Без интервала Знак"/>
    <w:basedOn w:val="a0"/>
    <w:link w:val="af3"/>
    <w:uiPriority w:val="1"/>
    <w:rsid w:val="007D1C4D"/>
    <w:rPr>
      <w:rFonts w:ascii="Calibri" w:eastAsia="Calibri" w:hAnsi="Calibri" w:cs="Times New Roman"/>
    </w:rPr>
  </w:style>
  <w:style w:type="paragraph" w:customStyle="1" w:styleId="ConsPlusNormal">
    <w:name w:val="ConsPlusNormal"/>
    <w:rsid w:val="007D1C4D"/>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Bold">
    <w:name w:val="Bold"/>
    <w:uiPriority w:val="99"/>
    <w:rsid w:val="007D1C4D"/>
    <w:rPr>
      <w:rFonts w:ascii="Times New Roman" w:hAnsi="Times New Roman"/>
      <w:b/>
      <w:bCs/>
    </w:rPr>
  </w:style>
  <w:style w:type="character" w:customStyle="1" w:styleId="CharAttribute501">
    <w:name w:val="CharAttribute501"/>
    <w:uiPriority w:val="99"/>
    <w:rsid w:val="007D1C4D"/>
    <w:rPr>
      <w:rFonts w:ascii="Times New Roman" w:eastAsia="Times New Roman"/>
      <w:i/>
      <w:sz w:val="28"/>
      <w:u w:val="single"/>
    </w:rPr>
  </w:style>
  <w:style w:type="paragraph" w:customStyle="1" w:styleId="af5">
    <w:name w:val="Основной"/>
    <w:basedOn w:val="a"/>
    <w:link w:val="af6"/>
    <w:rsid w:val="007D1C4D"/>
    <w:pPr>
      <w:autoSpaceDE w:val="0"/>
      <w:autoSpaceDN w:val="0"/>
      <w:adjustRightInd w:val="0"/>
      <w:spacing w:after="0" w:line="214" w:lineRule="atLeast"/>
      <w:ind w:firstLine="283"/>
      <w:jc w:val="both"/>
      <w:textAlignment w:val="center"/>
    </w:pPr>
    <w:rPr>
      <w:rFonts w:ascii="NewtonCSanPin" w:eastAsia="Times New Roman" w:hAnsi="NewtonCSanPin" w:cs="Times New Roman"/>
      <w:color w:val="000000"/>
      <w:sz w:val="21"/>
      <w:szCs w:val="21"/>
      <w:lang w:eastAsia="ru-RU"/>
    </w:rPr>
  </w:style>
  <w:style w:type="paragraph" w:customStyle="1" w:styleId="21">
    <w:name w:val="Средняя сетка 21"/>
    <w:basedOn w:val="a"/>
    <w:uiPriority w:val="1"/>
    <w:qFormat/>
    <w:rsid w:val="007D1C4D"/>
    <w:pPr>
      <w:numPr>
        <w:numId w:val="2"/>
      </w:numPr>
      <w:spacing w:after="0" w:line="360" w:lineRule="auto"/>
      <w:contextualSpacing/>
      <w:jc w:val="both"/>
      <w:outlineLvl w:val="1"/>
    </w:pPr>
    <w:rPr>
      <w:rFonts w:ascii="Times New Roman" w:eastAsia="Times New Roman" w:hAnsi="Times New Roman" w:cs="Times New Roman"/>
      <w:sz w:val="28"/>
      <w:szCs w:val="24"/>
      <w:lang w:eastAsia="ru-RU"/>
    </w:rPr>
  </w:style>
  <w:style w:type="character" w:customStyle="1" w:styleId="af6">
    <w:name w:val="Основной Знак"/>
    <w:link w:val="af5"/>
    <w:rsid w:val="007D1C4D"/>
    <w:rPr>
      <w:rFonts w:ascii="NewtonCSanPin" w:eastAsia="Times New Roman" w:hAnsi="NewtonCSanPin" w:cs="Times New Roman"/>
      <w:color w:val="000000"/>
      <w:sz w:val="21"/>
      <w:szCs w:val="21"/>
      <w:lang w:eastAsia="ru-RU"/>
    </w:rPr>
  </w:style>
  <w:style w:type="paragraph" w:customStyle="1" w:styleId="Body0">
    <w:name w:val="Body"/>
    <w:basedOn w:val="a"/>
    <w:next w:val="a"/>
    <w:uiPriority w:val="99"/>
    <w:rsid w:val="007D1C4D"/>
    <w:pPr>
      <w:tabs>
        <w:tab w:val="left" w:pos="567"/>
      </w:tabs>
      <w:autoSpaceDE w:val="0"/>
      <w:autoSpaceDN w:val="0"/>
      <w:adjustRightInd w:val="0"/>
      <w:spacing w:after="0" w:line="240" w:lineRule="atLeast"/>
      <w:ind w:firstLine="227"/>
      <w:jc w:val="both"/>
      <w:textAlignment w:val="center"/>
    </w:pPr>
    <w:rPr>
      <w:rFonts w:ascii="Times New Roman" w:eastAsia="Times New Roman" w:hAnsi="Times New Roman" w:cs="SchoolBookSanPin"/>
      <w:color w:val="000000"/>
      <w:sz w:val="20"/>
      <w:szCs w:val="20"/>
      <w:lang w:eastAsia="ru-RU"/>
    </w:rPr>
  </w:style>
  <w:style w:type="character" w:customStyle="1" w:styleId="15">
    <w:name w:val="Гиперссылка1"/>
    <w:basedOn w:val="a0"/>
    <w:uiPriority w:val="99"/>
    <w:unhideWhenUsed/>
    <w:rsid w:val="007D1C4D"/>
    <w:rPr>
      <w:color w:val="0000FF"/>
      <w:u w:val="single"/>
    </w:rPr>
  </w:style>
  <w:style w:type="paragraph" w:customStyle="1" w:styleId="af7">
    <w:name w:val="А_основной"/>
    <w:basedOn w:val="a"/>
    <w:link w:val="af8"/>
    <w:uiPriority w:val="99"/>
    <w:qFormat/>
    <w:rsid w:val="007D1C4D"/>
    <w:pPr>
      <w:spacing w:before="120" w:after="120" w:line="240" w:lineRule="auto"/>
      <w:ind w:firstLine="454"/>
      <w:jc w:val="both"/>
    </w:pPr>
    <w:rPr>
      <w:rFonts w:ascii="Times New Roman" w:eastAsia="Calibri" w:hAnsi="Times New Roman" w:cs="Times New Roman"/>
      <w:sz w:val="28"/>
      <w:szCs w:val="20"/>
    </w:rPr>
  </w:style>
  <w:style w:type="character" w:customStyle="1" w:styleId="af8">
    <w:name w:val="А_основной Знак"/>
    <w:link w:val="af7"/>
    <w:uiPriority w:val="99"/>
    <w:locked/>
    <w:rsid w:val="007D1C4D"/>
    <w:rPr>
      <w:rFonts w:ascii="Times New Roman" w:eastAsia="Calibri" w:hAnsi="Times New Roman" w:cs="Times New Roman"/>
      <w:sz w:val="28"/>
      <w:szCs w:val="20"/>
    </w:rPr>
  </w:style>
  <w:style w:type="paragraph" w:customStyle="1" w:styleId="16">
    <w:name w:val="Заголовок оглавления1"/>
    <w:basedOn w:val="11"/>
    <w:next w:val="a"/>
    <w:uiPriority w:val="39"/>
    <w:unhideWhenUsed/>
    <w:qFormat/>
    <w:rsid w:val="007D1C4D"/>
  </w:style>
  <w:style w:type="paragraph" w:styleId="22">
    <w:name w:val="toc 2"/>
    <w:basedOn w:val="a"/>
    <w:next w:val="a"/>
    <w:autoRedefine/>
    <w:uiPriority w:val="1"/>
    <w:unhideWhenUsed/>
    <w:qFormat/>
    <w:rsid w:val="007D1C4D"/>
    <w:pPr>
      <w:widowControl w:val="0"/>
      <w:autoSpaceDE w:val="0"/>
      <w:autoSpaceDN w:val="0"/>
      <w:spacing w:after="100" w:line="240" w:lineRule="auto"/>
      <w:ind w:left="220"/>
    </w:pPr>
    <w:rPr>
      <w:rFonts w:ascii="Times New Roman" w:eastAsia="Times New Roman" w:hAnsi="Times New Roman" w:cs="Times New Roman"/>
    </w:rPr>
  </w:style>
  <w:style w:type="paragraph" w:styleId="32">
    <w:name w:val="toc 3"/>
    <w:basedOn w:val="a"/>
    <w:next w:val="a"/>
    <w:autoRedefine/>
    <w:uiPriority w:val="39"/>
    <w:unhideWhenUsed/>
    <w:rsid w:val="007D1C4D"/>
    <w:pPr>
      <w:widowControl w:val="0"/>
      <w:tabs>
        <w:tab w:val="right" w:leader="dot" w:pos="10042"/>
      </w:tabs>
      <w:autoSpaceDE w:val="0"/>
      <w:autoSpaceDN w:val="0"/>
      <w:spacing w:after="100" w:line="240" w:lineRule="auto"/>
      <w:ind w:left="284"/>
      <w:jc w:val="both"/>
    </w:pPr>
    <w:rPr>
      <w:rFonts w:ascii="Times New Roman" w:eastAsia="Times New Roman" w:hAnsi="Times New Roman" w:cs="Times New Roman"/>
    </w:rPr>
  </w:style>
  <w:style w:type="paragraph" w:customStyle="1" w:styleId="no-indent">
    <w:name w:val="no-indent"/>
    <w:basedOn w:val="a"/>
    <w:rsid w:val="007D1C4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ash041e0431044b0447043d044b0439char1">
    <w:name w:val="dash041e_0431_044b_0447_043d_044b_0439__char1"/>
    <w:rsid w:val="007D1C4D"/>
    <w:rPr>
      <w:rFonts w:ascii="Times New Roman" w:hAnsi="Times New Roman"/>
      <w:sz w:val="24"/>
      <w:u w:val="none"/>
      <w:effect w:val="none"/>
    </w:rPr>
  </w:style>
  <w:style w:type="paragraph" w:customStyle="1" w:styleId="NoParagraphStyle">
    <w:name w:val="[No Paragraph Style]"/>
    <w:rsid w:val="007D1C4D"/>
    <w:pPr>
      <w:widowControl w:val="0"/>
      <w:autoSpaceDE w:val="0"/>
      <w:autoSpaceDN w:val="0"/>
      <w:adjustRightInd w:val="0"/>
      <w:spacing w:after="0" w:line="288" w:lineRule="auto"/>
      <w:textAlignment w:val="center"/>
    </w:pPr>
    <w:rPr>
      <w:rFonts w:ascii="Minion Pro" w:eastAsia="Times New Roman" w:hAnsi="Minion Pro" w:cs="Minion Pro"/>
      <w:color w:val="000000"/>
      <w:sz w:val="24"/>
      <w:szCs w:val="24"/>
      <w:lang w:val="en-GB" w:eastAsia="ru-RU"/>
    </w:rPr>
  </w:style>
  <w:style w:type="paragraph" w:customStyle="1" w:styleId="h3">
    <w:name w:val="h3"/>
    <w:basedOn w:val="a"/>
    <w:uiPriority w:val="99"/>
    <w:rsid w:val="007D1C4D"/>
    <w:pPr>
      <w:keepNext/>
      <w:suppressAutoHyphens/>
      <w:autoSpaceDE w:val="0"/>
      <w:autoSpaceDN w:val="0"/>
      <w:adjustRightInd w:val="0"/>
      <w:spacing w:before="360" w:after="240" w:line="240" w:lineRule="atLeast"/>
      <w:textAlignment w:val="center"/>
    </w:pPr>
    <w:rPr>
      <w:rFonts w:ascii="Times New Roman" w:eastAsia="Times New Roman" w:hAnsi="Times New Roman" w:cs="OfficinaSansExtraBoldITC-Reg"/>
      <w:b/>
      <w:bCs/>
      <w:color w:val="000000"/>
      <w:position w:val="6"/>
      <w:lang w:eastAsia="ru-RU"/>
    </w:rPr>
  </w:style>
  <w:style w:type="paragraph" w:customStyle="1" w:styleId="list-bullet">
    <w:name w:val="list-bullet"/>
    <w:basedOn w:val="body"/>
    <w:uiPriority w:val="99"/>
    <w:rsid w:val="007D1C4D"/>
    <w:pPr>
      <w:numPr>
        <w:numId w:val="5"/>
      </w:numPr>
      <w:ind w:left="567" w:hanging="340"/>
    </w:pPr>
  </w:style>
  <w:style w:type="paragraph" w:customStyle="1" w:styleId="table-head">
    <w:name w:val="table-head"/>
    <w:basedOn w:val="a"/>
    <w:uiPriority w:val="99"/>
    <w:rsid w:val="007D1C4D"/>
    <w:pPr>
      <w:tabs>
        <w:tab w:val="left" w:pos="567"/>
      </w:tabs>
      <w:autoSpaceDE w:val="0"/>
      <w:autoSpaceDN w:val="0"/>
      <w:adjustRightInd w:val="0"/>
      <w:spacing w:after="100" w:line="200" w:lineRule="atLeast"/>
      <w:jc w:val="center"/>
      <w:textAlignment w:val="center"/>
    </w:pPr>
    <w:rPr>
      <w:rFonts w:ascii="SchoolBookSanPin-Bold" w:eastAsia="Times New Roman" w:hAnsi="SchoolBookSanPin-Bold" w:cs="SchoolBookSanPin-Bold"/>
      <w:b/>
      <w:bCs/>
      <w:color w:val="000000"/>
      <w:sz w:val="18"/>
      <w:szCs w:val="18"/>
      <w:lang w:eastAsia="ru-RU"/>
    </w:rPr>
  </w:style>
  <w:style w:type="paragraph" w:customStyle="1" w:styleId="table-body0mm">
    <w:name w:val="table-body_0mm"/>
    <w:basedOn w:val="body"/>
    <w:uiPriority w:val="99"/>
    <w:rsid w:val="007D1C4D"/>
    <w:pPr>
      <w:tabs>
        <w:tab w:val="left" w:pos="567"/>
      </w:tabs>
      <w:spacing w:line="200" w:lineRule="atLeast"/>
      <w:ind w:firstLine="0"/>
      <w:jc w:val="left"/>
    </w:pPr>
    <w:rPr>
      <w:sz w:val="18"/>
      <w:szCs w:val="18"/>
    </w:rPr>
  </w:style>
  <w:style w:type="paragraph" w:customStyle="1" w:styleId="table-bodycentre">
    <w:name w:val="table-body_centre"/>
    <w:basedOn w:val="NoParagraphStyle"/>
    <w:uiPriority w:val="99"/>
    <w:rsid w:val="007D1C4D"/>
    <w:pPr>
      <w:spacing w:after="100" w:line="200" w:lineRule="atLeast"/>
      <w:jc w:val="center"/>
    </w:pPr>
    <w:rPr>
      <w:rFonts w:ascii="SchoolBookSanPin" w:hAnsi="SchoolBookSanPin" w:cs="SchoolBookSanPin"/>
      <w:sz w:val="18"/>
      <w:szCs w:val="18"/>
      <w:lang w:val="ru-RU"/>
    </w:rPr>
  </w:style>
  <w:style w:type="paragraph" w:customStyle="1" w:styleId="ConsPlusTitle">
    <w:name w:val="ConsPlusTitle"/>
    <w:uiPriority w:val="99"/>
    <w:rsid w:val="007D1C4D"/>
    <w:pPr>
      <w:widowControl w:val="0"/>
      <w:autoSpaceDE w:val="0"/>
      <w:autoSpaceDN w:val="0"/>
      <w:adjustRightInd w:val="0"/>
      <w:spacing w:after="0" w:line="240" w:lineRule="auto"/>
    </w:pPr>
    <w:rPr>
      <w:rFonts w:ascii="Arial" w:eastAsia="Times New Roman" w:hAnsi="Arial" w:cs="Arial"/>
      <w:b/>
      <w:bCs/>
      <w:sz w:val="24"/>
      <w:szCs w:val="24"/>
      <w:lang w:eastAsia="ru-RU"/>
    </w:rPr>
  </w:style>
  <w:style w:type="paragraph" w:styleId="17">
    <w:name w:val="toc 1"/>
    <w:basedOn w:val="a"/>
    <w:next w:val="a"/>
    <w:autoRedefine/>
    <w:uiPriority w:val="1"/>
    <w:unhideWhenUsed/>
    <w:qFormat/>
    <w:rsid w:val="007D1C4D"/>
    <w:pPr>
      <w:widowControl w:val="0"/>
      <w:autoSpaceDE w:val="0"/>
      <w:autoSpaceDN w:val="0"/>
      <w:spacing w:after="100" w:line="240" w:lineRule="auto"/>
    </w:pPr>
    <w:rPr>
      <w:rFonts w:ascii="Times New Roman" w:eastAsia="Times New Roman" w:hAnsi="Times New Roman" w:cs="Times New Roman"/>
    </w:rPr>
  </w:style>
  <w:style w:type="numbering" w:customStyle="1" w:styleId="111">
    <w:name w:val="Нет списка11"/>
    <w:next w:val="a2"/>
    <w:uiPriority w:val="99"/>
    <w:semiHidden/>
    <w:unhideWhenUsed/>
    <w:rsid w:val="007D1C4D"/>
  </w:style>
  <w:style w:type="paragraph" w:customStyle="1" w:styleId="c4">
    <w:name w:val="c4"/>
    <w:basedOn w:val="a"/>
    <w:rsid w:val="007D1C4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
    <w:name w:val="c3"/>
    <w:rsid w:val="007D1C4D"/>
  </w:style>
  <w:style w:type="paragraph" w:customStyle="1" w:styleId="c1">
    <w:name w:val="c1"/>
    <w:basedOn w:val="a"/>
    <w:uiPriority w:val="99"/>
    <w:rsid w:val="007D1C4D"/>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46">
    <w:name w:val="Сетка таблицы46"/>
    <w:basedOn w:val="a1"/>
    <w:next w:val="ac"/>
    <w:uiPriority w:val="99"/>
    <w:rsid w:val="007D1C4D"/>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
    <w:name w:val="Нет списка2"/>
    <w:next w:val="a2"/>
    <w:uiPriority w:val="99"/>
    <w:semiHidden/>
    <w:unhideWhenUsed/>
    <w:rsid w:val="007D1C4D"/>
  </w:style>
  <w:style w:type="table" w:customStyle="1" w:styleId="TableNormal1">
    <w:name w:val="Table Normal1"/>
    <w:uiPriority w:val="2"/>
    <w:semiHidden/>
    <w:unhideWhenUsed/>
    <w:qFormat/>
    <w:rsid w:val="007D1C4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numbering" w:customStyle="1" w:styleId="33">
    <w:name w:val="Нет списка3"/>
    <w:next w:val="a2"/>
    <w:uiPriority w:val="99"/>
    <w:semiHidden/>
    <w:unhideWhenUsed/>
    <w:rsid w:val="007D1C4D"/>
  </w:style>
  <w:style w:type="table" w:customStyle="1" w:styleId="TableNormal2">
    <w:name w:val="Table Normal2"/>
    <w:uiPriority w:val="2"/>
    <w:semiHidden/>
    <w:unhideWhenUsed/>
    <w:qFormat/>
    <w:rsid w:val="007D1C4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styleId="af9">
    <w:name w:val="Emphasis"/>
    <w:basedOn w:val="a0"/>
    <w:uiPriority w:val="20"/>
    <w:qFormat/>
    <w:rsid w:val="007D1C4D"/>
    <w:rPr>
      <w:i/>
      <w:iCs/>
    </w:rPr>
  </w:style>
  <w:style w:type="character" w:styleId="afa">
    <w:name w:val="Strong"/>
    <w:basedOn w:val="a0"/>
    <w:uiPriority w:val="22"/>
    <w:qFormat/>
    <w:rsid w:val="007D1C4D"/>
    <w:rPr>
      <w:b/>
      <w:bCs/>
    </w:rPr>
  </w:style>
  <w:style w:type="paragraph" w:customStyle="1" w:styleId="msonormal0">
    <w:name w:val="msonormal"/>
    <w:basedOn w:val="a"/>
    <w:rsid w:val="007D1C4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7D1C4D"/>
  </w:style>
  <w:style w:type="paragraph" w:customStyle="1" w:styleId="18">
    <w:name w:val="Подзаголовок1"/>
    <w:basedOn w:val="a"/>
    <w:next w:val="a"/>
    <w:uiPriority w:val="11"/>
    <w:qFormat/>
    <w:rsid w:val="007D1C4D"/>
    <w:pPr>
      <w:numPr>
        <w:ilvl w:val="1"/>
      </w:numPr>
      <w:spacing w:after="200" w:line="276" w:lineRule="auto"/>
    </w:pPr>
    <w:rPr>
      <w:rFonts w:ascii="Cambria" w:eastAsia="Times New Roman" w:hAnsi="Cambria" w:cs="Times New Roman"/>
      <w:i/>
      <w:iCs/>
      <w:color w:val="4F81BD"/>
      <w:spacing w:val="15"/>
      <w:sz w:val="24"/>
      <w:szCs w:val="24"/>
      <w:lang w:val="en-US"/>
    </w:rPr>
  </w:style>
  <w:style w:type="character" w:customStyle="1" w:styleId="afb">
    <w:name w:val="Подзаголовок Знак"/>
    <w:basedOn w:val="a0"/>
    <w:link w:val="afc"/>
    <w:uiPriority w:val="11"/>
    <w:rsid w:val="007D1C4D"/>
    <w:rPr>
      <w:rFonts w:ascii="Cambria" w:eastAsia="Times New Roman" w:hAnsi="Cambria" w:cs="Times New Roman"/>
      <w:i/>
      <w:iCs/>
      <w:color w:val="4F81BD"/>
      <w:spacing w:val="15"/>
      <w:sz w:val="24"/>
      <w:szCs w:val="24"/>
    </w:rPr>
  </w:style>
  <w:style w:type="paragraph" w:customStyle="1" w:styleId="212">
    <w:name w:val="Основной текст 21"/>
    <w:basedOn w:val="a"/>
    <w:next w:val="24"/>
    <w:link w:val="25"/>
    <w:uiPriority w:val="99"/>
    <w:unhideWhenUsed/>
    <w:rsid w:val="007D1C4D"/>
    <w:pPr>
      <w:spacing w:after="120" w:line="480" w:lineRule="auto"/>
    </w:pPr>
    <w:rPr>
      <w:rFonts w:eastAsia="Times New Roman"/>
    </w:rPr>
  </w:style>
  <w:style w:type="character" w:customStyle="1" w:styleId="25">
    <w:name w:val="Основной текст 2 Знак"/>
    <w:basedOn w:val="a0"/>
    <w:link w:val="212"/>
    <w:uiPriority w:val="99"/>
    <w:rsid w:val="007D1C4D"/>
    <w:rPr>
      <w:rFonts w:eastAsia="Times New Roman"/>
    </w:rPr>
  </w:style>
  <w:style w:type="paragraph" w:customStyle="1" w:styleId="311">
    <w:name w:val="Основной текст 31"/>
    <w:basedOn w:val="a"/>
    <w:next w:val="34"/>
    <w:link w:val="35"/>
    <w:uiPriority w:val="99"/>
    <w:unhideWhenUsed/>
    <w:rsid w:val="007D1C4D"/>
    <w:pPr>
      <w:spacing w:after="120" w:line="276" w:lineRule="auto"/>
    </w:pPr>
    <w:rPr>
      <w:rFonts w:eastAsia="Times New Roman"/>
      <w:sz w:val="16"/>
      <w:szCs w:val="16"/>
    </w:rPr>
  </w:style>
  <w:style w:type="character" w:customStyle="1" w:styleId="35">
    <w:name w:val="Основной текст 3 Знак"/>
    <w:basedOn w:val="a0"/>
    <w:link w:val="311"/>
    <w:uiPriority w:val="99"/>
    <w:rsid w:val="007D1C4D"/>
    <w:rPr>
      <w:rFonts w:eastAsia="Times New Roman"/>
      <w:sz w:val="16"/>
      <w:szCs w:val="16"/>
    </w:rPr>
  </w:style>
  <w:style w:type="paragraph" w:customStyle="1" w:styleId="19">
    <w:name w:val="Список1"/>
    <w:basedOn w:val="a"/>
    <w:next w:val="afd"/>
    <w:uiPriority w:val="99"/>
    <w:unhideWhenUsed/>
    <w:rsid w:val="007D1C4D"/>
    <w:pPr>
      <w:spacing w:after="200" w:line="276" w:lineRule="auto"/>
      <w:ind w:left="360" w:hanging="360"/>
      <w:contextualSpacing/>
    </w:pPr>
    <w:rPr>
      <w:rFonts w:eastAsia="Times New Roman"/>
      <w:lang w:val="en-US"/>
    </w:rPr>
  </w:style>
  <w:style w:type="paragraph" w:customStyle="1" w:styleId="213">
    <w:name w:val="Список 21"/>
    <w:basedOn w:val="a"/>
    <w:next w:val="26"/>
    <w:uiPriority w:val="99"/>
    <w:unhideWhenUsed/>
    <w:rsid w:val="007D1C4D"/>
    <w:pPr>
      <w:spacing w:after="200" w:line="276" w:lineRule="auto"/>
      <w:ind w:left="720" w:hanging="360"/>
      <w:contextualSpacing/>
    </w:pPr>
    <w:rPr>
      <w:rFonts w:eastAsia="Times New Roman"/>
      <w:lang w:val="en-US"/>
    </w:rPr>
  </w:style>
  <w:style w:type="paragraph" w:customStyle="1" w:styleId="312">
    <w:name w:val="Список 31"/>
    <w:basedOn w:val="a"/>
    <w:next w:val="36"/>
    <w:uiPriority w:val="99"/>
    <w:unhideWhenUsed/>
    <w:rsid w:val="007D1C4D"/>
    <w:pPr>
      <w:spacing w:after="200" w:line="276" w:lineRule="auto"/>
      <w:ind w:left="1080" w:hanging="360"/>
      <w:contextualSpacing/>
    </w:pPr>
    <w:rPr>
      <w:rFonts w:eastAsia="Times New Roman"/>
      <w:lang w:val="en-US"/>
    </w:rPr>
  </w:style>
  <w:style w:type="paragraph" w:customStyle="1" w:styleId="10">
    <w:name w:val="Маркированный список1"/>
    <w:basedOn w:val="a"/>
    <w:next w:val="afe"/>
    <w:uiPriority w:val="99"/>
    <w:unhideWhenUsed/>
    <w:rsid w:val="007D1C4D"/>
    <w:pPr>
      <w:numPr>
        <w:numId w:val="23"/>
      </w:numPr>
      <w:spacing w:after="200" w:line="276" w:lineRule="auto"/>
      <w:contextualSpacing/>
    </w:pPr>
    <w:rPr>
      <w:rFonts w:eastAsia="Times New Roman"/>
      <w:lang w:val="en-US"/>
    </w:rPr>
  </w:style>
  <w:style w:type="paragraph" w:customStyle="1" w:styleId="211">
    <w:name w:val="Маркированный список 21"/>
    <w:basedOn w:val="a"/>
    <w:next w:val="27"/>
    <w:uiPriority w:val="99"/>
    <w:unhideWhenUsed/>
    <w:rsid w:val="007D1C4D"/>
    <w:pPr>
      <w:numPr>
        <w:numId w:val="24"/>
      </w:numPr>
      <w:spacing w:after="200" w:line="276" w:lineRule="auto"/>
      <w:contextualSpacing/>
    </w:pPr>
    <w:rPr>
      <w:rFonts w:eastAsia="Times New Roman"/>
      <w:lang w:val="en-US"/>
    </w:rPr>
  </w:style>
  <w:style w:type="paragraph" w:customStyle="1" w:styleId="310">
    <w:name w:val="Маркированный список 31"/>
    <w:basedOn w:val="a"/>
    <w:next w:val="37"/>
    <w:uiPriority w:val="99"/>
    <w:unhideWhenUsed/>
    <w:rsid w:val="007D1C4D"/>
    <w:pPr>
      <w:numPr>
        <w:numId w:val="25"/>
      </w:numPr>
      <w:spacing w:after="200" w:line="276" w:lineRule="auto"/>
      <w:contextualSpacing/>
    </w:pPr>
    <w:rPr>
      <w:rFonts w:eastAsia="Times New Roman"/>
      <w:lang w:val="en-US"/>
    </w:rPr>
  </w:style>
  <w:style w:type="paragraph" w:customStyle="1" w:styleId="1">
    <w:name w:val="Нумерованный список1"/>
    <w:basedOn w:val="a"/>
    <w:next w:val="aff"/>
    <w:uiPriority w:val="99"/>
    <w:unhideWhenUsed/>
    <w:rsid w:val="007D1C4D"/>
    <w:pPr>
      <w:numPr>
        <w:numId w:val="26"/>
      </w:numPr>
      <w:spacing w:after="200" w:line="276" w:lineRule="auto"/>
      <w:contextualSpacing/>
    </w:pPr>
    <w:rPr>
      <w:rFonts w:eastAsia="Times New Roman"/>
      <w:lang w:val="en-US"/>
    </w:rPr>
  </w:style>
  <w:style w:type="paragraph" w:customStyle="1" w:styleId="210">
    <w:name w:val="Нумерованный список 21"/>
    <w:basedOn w:val="a"/>
    <w:next w:val="28"/>
    <w:uiPriority w:val="99"/>
    <w:unhideWhenUsed/>
    <w:rsid w:val="007D1C4D"/>
    <w:pPr>
      <w:numPr>
        <w:numId w:val="27"/>
      </w:numPr>
      <w:spacing w:after="200" w:line="276" w:lineRule="auto"/>
      <w:contextualSpacing/>
    </w:pPr>
    <w:rPr>
      <w:rFonts w:eastAsia="Times New Roman"/>
      <w:lang w:val="en-US"/>
    </w:rPr>
  </w:style>
  <w:style w:type="paragraph" w:customStyle="1" w:styleId="31">
    <w:name w:val="Нумерованный список 31"/>
    <w:basedOn w:val="a"/>
    <w:next w:val="38"/>
    <w:uiPriority w:val="99"/>
    <w:unhideWhenUsed/>
    <w:rsid w:val="007D1C4D"/>
    <w:pPr>
      <w:numPr>
        <w:numId w:val="28"/>
      </w:numPr>
      <w:spacing w:after="200" w:line="276" w:lineRule="auto"/>
      <w:contextualSpacing/>
    </w:pPr>
    <w:rPr>
      <w:rFonts w:eastAsia="Times New Roman"/>
      <w:lang w:val="en-US"/>
    </w:rPr>
  </w:style>
  <w:style w:type="paragraph" w:customStyle="1" w:styleId="1a">
    <w:name w:val="Продолжение списка1"/>
    <w:basedOn w:val="a"/>
    <w:next w:val="aff0"/>
    <w:uiPriority w:val="99"/>
    <w:unhideWhenUsed/>
    <w:rsid w:val="007D1C4D"/>
    <w:pPr>
      <w:spacing w:after="120" w:line="276" w:lineRule="auto"/>
      <w:ind w:left="360"/>
      <w:contextualSpacing/>
    </w:pPr>
    <w:rPr>
      <w:rFonts w:eastAsia="Times New Roman"/>
      <w:lang w:val="en-US"/>
    </w:rPr>
  </w:style>
  <w:style w:type="paragraph" w:customStyle="1" w:styleId="214">
    <w:name w:val="Продолжение списка 21"/>
    <w:basedOn w:val="a"/>
    <w:next w:val="29"/>
    <w:uiPriority w:val="99"/>
    <w:unhideWhenUsed/>
    <w:rsid w:val="007D1C4D"/>
    <w:pPr>
      <w:spacing w:after="120" w:line="276" w:lineRule="auto"/>
      <w:ind w:left="720"/>
      <w:contextualSpacing/>
    </w:pPr>
    <w:rPr>
      <w:rFonts w:eastAsia="Times New Roman"/>
      <w:lang w:val="en-US"/>
    </w:rPr>
  </w:style>
  <w:style w:type="paragraph" w:customStyle="1" w:styleId="313">
    <w:name w:val="Продолжение списка 31"/>
    <w:basedOn w:val="a"/>
    <w:next w:val="39"/>
    <w:uiPriority w:val="99"/>
    <w:unhideWhenUsed/>
    <w:rsid w:val="007D1C4D"/>
    <w:pPr>
      <w:spacing w:after="120" w:line="276" w:lineRule="auto"/>
      <w:ind w:left="1080"/>
      <w:contextualSpacing/>
    </w:pPr>
    <w:rPr>
      <w:rFonts w:eastAsia="Times New Roman"/>
      <w:lang w:val="en-US"/>
    </w:rPr>
  </w:style>
  <w:style w:type="paragraph" w:customStyle="1" w:styleId="1b">
    <w:name w:val="Текст макроса1"/>
    <w:next w:val="aff1"/>
    <w:link w:val="aff2"/>
    <w:uiPriority w:val="99"/>
    <w:unhideWhenUsed/>
    <w:rsid w:val="007D1C4D"/>
    <w:pPr>
      <w:tabs>
        <w:tab w:val="left" w:pos="576"/>
        <w:tab w:val="left" w:pos="1152"/>
        <w:tab w:val="left" w:pos="1728"/>
        <w:tab w:val="left" w:pos="2304"/>
        <w:tab w:val="left" w:pos="2880"/>
        <w:tab w:val="left" w:pos="3456"/>
        <w:tab w:val="left" w:pos="4032"/>
      </w:tabs>
      <w:spacing w:after="200" w:line="276" w:lineRule="auto"/>
    </w:pPr>
    <w:rPr>
      <w:rFonts w:ascii="Courier" w:eastAsia="Times New Roman" w:hAnsi="Courier"/>
      <w:sz w:val="20"/>
      <w:szCs w:val="20"/>
    </w:rPr>
  </w:style>
  <w:style w:type="character" w:customStyle="1" w:styleId="aff2">
    <w:name w:val="Текст макроса Знак"/>
    <w:basedOn w:val="a0"/>
    <w:link w:val="1b"/>
    <w:uiPriority w:val="99"/>
    <w:rsid w:val="007D1C4D"/>
    <w:rPr>
      <w:rFonts w:ascii="Courier" w:eastAsia="Times New Roman" w:hAnsi="Courier"/>
      <w:sz w:val="20"/>
      <w:szCs w:val="20"/>
    </w:rPr>
  </w:style>
  <w:style w:type="paragraph" w:customStyle="1" w:styleId="215">
    <w:name w:val="Цитата 21"/>
    <w:basedOn w:val="a"/>
    <w:next w:val="a"/>
    <w:uiPriority w:val="29"/>
    <w:qFormat/>
    <w:rsid w:val="007D1C4D"/>
    <w:pPr>
      <w:spacing w:after="200" w:line="276" w:lineRule="auto"/>
    </w:pPr>
    <w:rPr>
      <w:rFonts w:eastAsia="Times New Roman"/>
      <w:i/>
      <w:iCs/>
      <w:color w:val="000000"/>
      <w:lang w:val="en-US"/>
    </w:rPr>
  </w:style>
  <w:style w:type="character" w:customStyle="1" w:styleId="2a">
    <w:name w:val="Цитата 2 Знак"/>
    <w:basedOn w:val="a0"/>
    <w:link w:val="2b"/>
    <w:uiPriority w:val="29"/>
    <w:rsid w:val="007D1C4D"/>
    <w:rPr>
      <w:rFonts w:eastAsia="Times New Roman"/>
      <w:i/>
      <w:iCs/>
      <w:color w:val="000000"/>
    </w:rPr>
  </w:style>
  <w:style w:type="paragraph" w:customStyle="1" w:styleId="1c">
    <w:name w:val="Название объекта1"/>
    <w:basedOn w:val="a"/>
    <w:next w:val="a"/>
    <w:uiPriority w:val="35"/>
    <w:semiHidden/>
    <w:unhideWhenUsed/>
    <w:qFormat/>
    <w:rsid w:val="007D1C4D"/>
    <w:pPr>
      <w:spacing w:after="200" w:line="240" w:lineRule="auto"/>
    </w:pPr>
    <w:rPr>
      <w:rFonts w:eastAsia="Times New Roman"/>
      <w:b/>
      <w:bCs/>
      <w:color w:val="4F81BD"/>
      <w:sz w:val="18"/>
      <w:szCs w:val="18"/>
      <w:lang w:val="en-US"/>
    </w:rPr>
  </w:style>
  <w:style w:type="paragraph" w:customStyle="1" w:styleId="1d">
    <w:name w:val="Выделенная цитата1"/>
    <w:basedOn w:val="a"/>
    <w:next w:val="a"/>
    <w:uiPriority w:val="30"/>
    <w:qFormat/>
    <w:rsid w:val="007D1C4D"/>
    <w:pPr>
      <w:pBdr>
        <w:bottom w:val="single" w:sz="4" w:space="4" w:color="4F81BD"/>
      </w:pBdr>
      <w:spacing w:before="200" w:after="280" w:line="276" w:lineRule="auto"/>
      <w:ind w:left="936" w:right="936"/>
    </w:pPr>
    <w:rPr>
      <w:rFonts w:eastAsia="Times New Roman"/>
      <w:b/>
      <w:bCs/>
      <w:i/>
      <w:iCs/>
      <w:color w:val="4F81BD"/>
      <w:lang w:val="en-US"/>
    </w:rPr>
  </w:style>
  <w:style w:type="character" w:customStyle="1" w:styleId="aff3">
    <w:name w:val="Выделенная цитата Знак"/>
    <w:basedOn w:val="a0"/>
    <w:link w:val="aff4"/>
    <w:uiPriority w:val="30"/>
    <w:rsid w:val="007D1C4D"/>
    <w:rPr>
      <w:rFonts w:eastAsia="Times New Roman"/>
      <w:b/>
      <w:bCs/>
      <w:i/>
      <w:iCs/>
      <w:color w:val="4F81BD"/>
    </w:rPr>
  </w:style>
  <w:style w:type="character" w:customStyle="1" w:styleId="1e">
    <w:name w:val="Слабое выделение1"/>
    <w:basedOn w:val="a0"/>
    <w:uiPriority w:val="19"/>
    <w:qFormat/>
    <w:rsid w:val="007D1C4D"/>
    <w:rPr>
      <w:i/>
      <w:iCs/>
      <w:color w:val="808080"/>
    </w:rPr>
  </w:style>
  <w:style w:type="character" w:customStyle="1" w:styleId="1f">
    <w:name w:val="Сильное выделение1"/>
    <w:basedOn w:val="a0"/>
    <w:uiPriority w:val="21"/>
    <w:qFormat/>
    <w:rsid w:val="007D1C4D"/>
    <w:rPr>
      <w:b/>
      <w:bCs/>
      <w:i/>
      <w:iCs/>
      <w:color w:val="4F81BD"/>
    </w:rPr>
  </w:style>
  <w:style w:type="character" w:customStyle="1" w:styleId="1f0">
    <w:name w:val="Слабая ссылка1"/>
    <w:basedOn w:val="a0"/>
    <w:uiPriority w:val="31"/>
    <w:qFormat/>
    <w:rsid w:val="007D1C4D"/>
    <w:rPr>
      <w:smallCaps/>
      <w:color w:val="C0504D"/>
      <w:u w:val="single"/>
    </w:rPr>
  </w:style>
  <w:style w:type="character" w:customStyle="1" w:styleId="1f1">
    <w:name w:val="Сильная ссылка1"/>
    <w:basedOn w:val="a0"/>
    <w:uiPriority w:val="32"/>
    <w:qFormat/>
    <w:rsid w:val="007D1C4D"/>
    <w:rPr>
      <w:b/>
      <w:bCs/>
      <w:smallCaps/>
      <w:color w:val="C0504D"/>
      <w:spacing w:val="5"/>
      <w:u w:val="single"/>
    </w:rPr>
  </w:style>
  <w:style w:type="character" w:styleId="aff5">
    <w:name w:val="Book Title"/>
    <w:basedOn w:val="a0"/>
    <w:uiPriority w:val="33"/>
    <w:qFormat/>
    <w:rsid w:val="007D1C4D"/>
    <w:rPr>
      <w:b/>
      <w:bCs/>
      <w:smallCaps/>
      <w:spacing w:val="5"/>
    </w:rPr>
  </w:style>
  <w:style w:type="table" w:customStyle="1" w:styleId="1f2">
    <w:name w:val="Светлая заливка1"/>
    <w:basedOn w:val="a1"/>
    <w:next w:val="aff6"/>
    <w:uiPriority w:val="60"/>
    <w:rsid w:val="007D1C4D"/>
    <w:pPr>
      <w:spacing w:after="0" w:line="240" w:lineRule="auto"/>
    </w:pPr>
    <w:rPr>
      <w:rFonts w:eastAsia="Times New Roman"/>
      <w:color w:val="000000"/>
      <w:lang w:val="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
    <w:name w:val="Светлая заливка - Акцент 11"/>
    <w:basedOn w:val="a1"/>
    <w:next w:val="-1"/>
    <w:uiPriority w:val="60"/>
    <w:rsid w:val="007D1C4D"/>
    <w:pPr>
      <w:spacing w:after="0" w:line="240" w:lineRule="auto"/>
    </w:pPr>
    <w:rPr>
      <w:rFonts w:eastAsia="Times New Roman"/>
      <w:color w:val="365F91"/>
      <w:lang w:val="en-US"/>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1">
    <w:name w:val="Светлая заливка - Акцент 21"/>
    <w:basedOn w:val="a1"/>
    <w:next w:val="-2"/>
    <w:uiPriority w:val="60"/>
    <w:rsid w:val="007D1C4D"/>
    <w:pPr>
      <w:spacing w:after="0" w:line="240" w:lineRule="auto"/>
    </w:pPr>
    <w:rPr>
      <w:rFonts w:eastAsia="Times New Roman"/>
      <w:color w:val="943634"/>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31">
    <w:name w:val="Светлая заливка - Акцент 31"/>
    <w:basedOn w:val="a1"/>
    <w:next w:val="-3"/>
    <w:uiPriority w:val="60"/>
    <w:rsid w:val="007D1C4D"/>
    <w:pPr>
      <w:spacing w:after="0" w:line="240" w:lineRule="auto"/>
    </w:pPr>
    <w:rPr>
      <w:rFonts w:eastAsia="Times New Roman"/>
      <w:color w:val="76923C"/>
      <w:lang w:val="en-US"/>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41">
    <w:name w:val="Светлая заливка - Акцент 41"/>
    <w:basedOn w:val="a1"/>
    <w:next w:val="-4"/>
    <w:uiPriority w:val="60"/>
    <w:rsid w:val="007D1C4D"/>
    <w:pPr>
      <w:spacing w:after="0" w:line="240" w:lineRule="auto"/>
    </w:pPr>
    <w:rPr>
      <w:rFonts w:eastAsia="Times New Roman"/>
      <w:color w:val="5F497A"/>
      <w:lang w:val="en-US"/>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customStyle="1" w:styleId="-51">
    <w:name w:val="Светлая заливка - Акцент 51"/>
    <w:basedOn w:val="a1"/>
    <w:next w:val="-5"/>
    <w:uiPriority w:val="60"/>
    <w:rsid w:val="007D1C4D"/>
    <w:pPr>
      <w:spacing w:after="0" w:line="240" w:lineRule="auto"/>
    </w:pPr>
    <w:rPr>
      <w:rFonts w:eastAsia="Times New Roman"/>
      <w:color w:val="31849B"/>
      <w:lang w:val="en-US"/>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61">
    <w:name w:val="Светлая заливка - Акцент 61"/>
    <w:basedOn w:val="a1"/>
    <w:next w:val="-6"/>
    <w:uiPriority w:val="60"/>
    <w:rsid w:val="007D1C4D"/>
    <w:pPr>
      <w:spacing w:after="0" w:line="240" w:lineRule="auto"/>
    </w:pPr>
    <w:rPr>
      <w:rFonts w:eastAsia="Times New Roman"/>
      <w:color w:val="E36C0A"/>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f3">
    <w:name w:val="Светлый список1"/>
    <w:basedOn w:val="a1"/>
    <w:next w:val="aff7"/>
    <w:uiPriority w:val="61"/>
    <w:rsid w:val="007D1C4D"/>
    <w:pPr>
      <w:spacing w:after="0" w:line="240" w:lineRule="auto"/>
    </w:pPr>
    <w:rPr>
      <w:rFonts w:eastAsia="Times New Roman"/>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110">
    <w:name w:val="Светлый список - Акцент 11"/>
    <w:basedOn w:val="a1"/>
    <w:next w:val="-10"/>
    <w:uiPriority w:val="61"/>
    <w:rsid w:val="007D1C4D"/>
    <w:pPr>
      <w:spacing w:after="0" w:line="240" w:lineRule="auto"/>
    </w:pPr>
    <w:rPr>
      <w:rFonts w:eastAsia="Times New Roman"/>
      <w:lang w:val="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10">
    <w:name w:val="Светлый список - Акцент 21"/>
    <w:basedOn w:val="a1"/>
    <w:next w:val="-20"/>
    <w:uiPriority w:val="61"/>
    <w:rsid w:val="007D1C4D"/>
    <w:pPr>
      <w:spacing w:after="0" w:line="240" w:lineRule="auto"/>
    </w:pPr>
    <w:rPr>
      <w:rFonts w:eastAsia="Times New Roman"/>
      <w:lang w:val="en-US"/>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customStyle="1" w:styleId="-310">
    <w:name w:val="Светлый список - Акцент 31"/>
    <w:basedOn w:val="a1"/>
    <w:next w:val="-30"/>
    <w:uiPriority w:val="61"/>
    <w:rsid w:val="007D1C4D"/>
    <w:pPr>
      <w:spacing w:after="0" w:line="240" w:lineRule="auto"/>
    </w:pPr>
    <w:rPr>
      <w:rFonts w:eastAsia="Times New Roman"/>
      <w:lang w:val="en-US"/>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410">
    <w:name w:val="Светлый список - Акцент 41"/>
    <w:basedOn w:val="a1"/>
    <w:next w:val="-40"/>
    <w:uiPriority w:val="61"/>
    <w:rsid w:val="007D1C4D"/>
    <w:pPr>
      <w:spacing w:after="0" w:line="240" w:lineRule="auto"/>
    </w:pPr>
    <w:rPr>
      <w:rFonts w:eastAsia="Times New Roman"/>
      <w:lang w:val="en-US"/>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customStyle="1" w:styleId="-510">
    <w:name w:val="Светлый список - Акцент 51"/>
    <w:basedOn w:val="a1"/>
    <w:next w:val="-50"/>
    <w:uiPriority w:val="61"/>
    <w:rsid w:val="007D1C4D"/>
    <w:pPr>
      <w:spacing w:after="0" w:line="240" w:lineRule="auto"/>
    </w:pPr>
    <w:rPr>
      <w:rFonts w:eastAsia="Times New Roman"/>
      <w:lang w:val="en-US"/>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610">
    <w:name w:val="Светлый список - Акцент 61"/>
    <w:basedOn w:val="a1"/>
    <w:next w:val="-60"/>
    <w:uiPriority w:val="61"/>
    <w:rsid w:val="007D1C4D"/>
    <w:pPr>
      <w:spacing w:after="0" w:line="240" w:lineRule="auto"/>
    </w:pPr>
    <w:rPr>
      <w:rFonts w:eastAsia="Times New Roman"/>
      <w:lang w:val="en-US"/>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1f4">
    <w:name w:val="Светлая сетка1"/>
    <w:basedOn w:val="a1"/>
    <w:next w:val="aff8"/>
    <w:uiPriority w:val="62"/>
    <w:rsid w:val="007D1C4D"/>
    <w:pPr>
      <w:spacing w:after="0" w:line="240" w:lineRule="auto"/>
    </w:pPr>
    <w:rPr>
      <w:rFonts w:eastAsia="Times New Roman"/>
      <w:lang w:val="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mbria" w:eastAsia="Times New Roman"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mbria" w:eastAsia="Times New Roman"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111">
    <w:name w:val="Светлая сетка - Акцент 11"/>
    <w:basedOn w:val="a1"/>
    <w:next w:val="-12"/>
    <w:uiPriority w:val="62"/>
    <w:rsid w:val="007D1C4D"/>
    <w:pPr>
      <w:spacing w:after="0" w:line="240" w:lineRule="auto"/>
    </w:pPr>
    <w:rPr>
      <w:rFonts w:eastAsia="Times New Roman"/>
      <w:lang w:val="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211">
    <w:name w:val="Светлая сетка - Акцент 21"/>
    <w:basedOn w:val="a1"/>
    <w:next w:val="-22"/>
    <w:uiPriority w:val="62"/>
    <w:rsid w:val="007D1C4D"/>
    <w:pPr>
      <w:spacing w:after="0" w:line="240" w:lineRule="auto"/>
    </w:pPr>
    <w:rPr>
      <w:rFonts w:eastAsia="Times New Roman"/>
      <w:lang w:val="en-US"/>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mbria" w:eastAsia="Times New Roman" w:hAnsi="Cambria"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mbria" w:eastAsia="Times New Roman" w:hAnsi="Cambria"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customStyle="1" w:styleId="-311">
    <w:name w:val="Светлая сетка - Акцент 31"/>
    <w:basedOn w:val="a1"/>
    <w:next w:val="-32"/>
    <w:uiPriority w:val="62"/>
    <w:rsid w:val="007D1C4D"/>
    <w:pPr>
      <w:spacing w:after="0" w:line="240" w:lineRule="auto"/>
    </w:pPr>
    <w:rPr>
      <w:rFonts w:eastAsia="Times New Roman"/>
      <w:lang w:val="en-US"/>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Times New Roma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Times New Roma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411">
    <w:name w:val="Светлая сетка - Акцент 41"/>
    <w:basedOn w:val="a1"/>
    <w:next w:val="-42"/>
    <w:uiPriority w:val="62"/>
    <w:rsid w:val="007D1C4D"/>
    <w:pPr>
      <w:spacing w:after="0" w:line="240" w:lineRule="auto"/>
    </w:pPr>
    <w:rPr>
      <w:rFonts w:eastAsia="Times New Roman"/>
      <w:lang w:val="en-US"/>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mbria" w:eastAsia="Times New Roman" w:hAnsi="Cambria"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mbria" w:eastAsia="Times New Roman" w:hAnsi="Cambria"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customStyle="1" w:styleId="-511">
    <w:name w:val="Светлая сетка - Акцент 51"/>
    <w:basedOn w:val="a1"/>
    <w:next w:val="-52"/>
    <w:uiPriority w:val="62"/>
    <w:rsid w:val="007D1C4D"/>
    <w:pPr>
      <w:spacing w:after="0" w:line="240" w:lineRule="auto"/>
    </w:pPr>
    <w:rPr>
      <w:rFonts w:eastAsia="Times New Roman"/>
      <w:lang w:val="en-US"/>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mbria" w:eastAsia="Times New Roman" w:hAnsi="Cambria"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mbria" w:eastAsia="Times New Roman" w:hAnsi="Cambria"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customStyle="1" w:styleId="-611">
    <w:name w:val="Светлая сетка - Акцент 61"/>
    <w:basedOn w:val="a1"/>
    <w:next w:val="-62"/>
    <w:uiPriority w:val="62"/>
    <w:rsid w:val="007D1C4D"/>
    <w:pPr>
      <w:spacing w:after="0" w:line="240" w:lineRule="auto"/>
    </w:pPr>
    <w:rPr>
      <w:rFonts w:eastAsia="Times New Roman"/>
      <w:lang w:val="en-US"/>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mbria" w:eastAsia="Times New Roman" w:hAnsi="Cambria"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mbria" w:eastAsia="Times New Roman" w:hAnsi="Cambria"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customStyle="1" w:styleId="112">
    <w:name w:val="Средняя заливка 11"/>
    <w:basedOn w:val="a1"/>
    <w:next w:val="1f5"/>
    <w:uiPriority w:val="63"/>
    <w:rsid w:val="007D1C4D"/>
    <w:pPr>
      <w:spacing w:after="0" w:line="240" w:lineRule="auto"/>
    </w:pPr>
    <w:rPr>
      <w:rFonts w:eastAsia="Times New Roman"/>
      <w:lang w:val="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1-11">
    <w:name w:val="Средняя заливка 1 - Акцент 11"/>
    <w:basedOn w:val="a1"/>
    <w:next w:val="1-1"/>
    <w:uiPriority w:val="63"/>
    <w:rsid w:val="007D1C4D"/>
    <w:pPr>
      <w:spacing w:after="0" w:line="240" w:lineRule="auto"/>
    </w:pPr>
    <w:rPr>
      <w:rFonts w:eastAsia="Times New Roman"/>
      <w:lang w:val="en-U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
    <w:name w:val="Средняя заливка 1 - Акцент 21"/>
    <w:basedOn w:val="a1"/>
    <w:next w:val="1-2"/>
    <w:uiPriority w:val="63"/>
    <w:rsid w:val="007D1C4D"/>
    <w:pPr>
      <w:spacing w:after="0" w:line="240" w:lineRule="auto"/>
    </w:pPr>
    <w:rPr>
      <w:rFonts w:eastAsia="Times New Roman"/>
      <w:lang w:val="en-US"/>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customStyle="1" w:styleId="1-31">
    <w:name w:val="Средняя заливка 1 - Акцент 31"/>
    <w:basedOn w:val="a1"/>
    <w:next w:val="1-3"/>
    <w:uiPriority w:val="63"/>
    <w:rsid w:val="007D1C4D"/>
    <w:pPr>
      <w:spacing w:after="0" w:line="240" w:lineRule="auto"/>
    </w:pPr>
    <w:rPr>
      <w:rFonts w:eastAsia="Times New Roman"/>
      <w:lang w:val="en-US"/>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customStyle="1" w:styleId="1-41">
    <w:name w:val="Средняя заливка 1 - Акцент 41"/>
    <w:basedOn w:val="a1"/>
    <w:next w:val="1-4"/>
    <w:uiPriority w:val="63"/>
    <w:rsid w:val="007D1C4D"/>
    <w:pPr>
      <w:spacing w:after="0" w:line="240" w:lineRule="auto"/>
    </w:pPr>
    <w:rPr>
      <w:rFonts w:eastAsia="Times New Roman"/>
      <w:lang w:val="en-US"/>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customStyle="1" w:styleId="1-51">
    <w:name w:val="Средняя заливка 1 - Акцент 51"/>
    <w:basedOn w:val="a1"/>
    <w:next w:val="1-5"/>
    <w:uiPriority w:val="63"/>
    <w:rsid w:val="007D1C4D"/>
    <w:pPr>
      <w:spacing w:after="0" w:line="240" w:lineRule="auto"/>
    </w:pPr>
    <w:rPr>
      <w:rFonts w:eastAsia="Times New Roman"/>
      <w:lang w:val="en-US"/>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61">
    <w:name w:val="Средняя заливка 1 - Акцент 61"/>
    <w:basedOn w:val="a1"/>
    <w:next w:val="1-6"/>
    <w:uiPriority w:val="63"/>
    <w:rsid w:val="007D1C4D"/>
    <w:pPr>
      <w:spacing w:after="0" w:line="240" w:lineRule="auto"/>
    </w:pPr>
    <w:rPr>
      <w:rFonts w:eastAsia="Times New Roman"/>
      <w:lang w:val="en-US"/>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customStyle="1" w:styleId="216">
    <w:name w:val="Средняя заливка 21"/>
    <w:basedOn w:val="a1"/>
    <w:next w:val="2c"/>
    <w:uiPriority w:val="64"/>
    <w:rsid w:val="007D1C4D"/>
    <w:pPr>
      <w:spacing w:after="0" w:line="240" w:lineRule="auto"/>
    </w:pPr>
    <w:rPr>
      <w:rFonts w:eastAsia="Times New Roman"/>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1">
    <w:name w:val="Средняя заливка 2 - Акцент 11"/>
    <w:basedOn w:val="a1"/>
    <w:next w:val="2-1"/>
    <w:uiPriority w:val="64"/>
    <w:rsid w:val="007D1C4D"/>
    <w:pPr>
      <w:spacing w:after="0" w:line="240" w:lineRule="auto"/>
    </w:pPr>
    <w:rPr>
      <w:rFonts w:eastAsia="Times New Roman"/>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21">
    <w:name w:val="Средняя заливка 2 - Акцент 21"/>
    <w:basedOn w:val="a1"/>
    <w:next w:val="2-2"/>
    <w:uiPriority w:val="64"/>
    <w:rsid w:val="007D1C4D"/>
    <w:pPr>
      <w:spacing w:after="0" w:line="240" w:lineRule="auto"/>
    </w:pPr>
    <w:rPr>
      <w:rFonts w:eastAsia="Times New Roman"/>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31">
    <w:name w:val="Средняя заливка 2 - Акцент 31"/>
    <w:basedOn w:val="a1"/>
    <w:next w:val="2-3"/>
    <w:uiPriority w:val="64"/>
    <w:rsid w:val="007D1C4D"/>
    <w:pPr>
      <w:spacing w:after="0" w:line="240" w:lineRule="auto"/>
    </w:pPr>
    <w:rPr>
      <w:rFonts w:eastAsia="Times New Roman"/>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41">
    <w:name w:val="Средняя заливка 2 - Акцент 41"/>
    <w:basedOn w:val="a1"/>
    <w:next w:val="2-4"/>
    <w:uiPriority w:val="64"/>
    <w:rsid w:val="007D1C4D"/>
    <w:pPr>
      <w:spacing w:after="0" w:line="240" w:lineRule="auto"/>
    </w:pPr>
    <w:rPr>
      <w:rFonts w:eastAsia="Times New Roman"/>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51">
    <w:name w:val="Средняя заливка 2 - Акцент 51"/>
    <w:basedOn w:val="a1"/>
    <w:next w:val="2-5"/>
    <w:uiPriority w:val="64"/>
    <w:rsid w:val="007D1C4D"/>
    <w:pPr>
      <w:spacing w:after="0" w:line="240" w:lineRule="auto"/>
    </w:pPr>
    <w:rPr>
      <w:rFonts w:eastAsia="Times New Roman"/>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61">
    <w:name w:val="Средняя заливка 2 - Акцент 61"/>
    <w:basedOn w:val="a1"/>
    <w:next w:val="2-6"/>
    <w:uiPriority w:val="64"/>
    <w:rsid w:val="007D1C4D"/>
    <w:pPr>
      <w:spacing w:after="0" w:line="240" w:lineRule="auto"/>
    </w:pPr>
    <w:rPr>
      <w:rFonts w:eastAsia="Times New Roman"/>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3">
    <w:name w:val="Средний список 11"/>
    <w:basedOn w:val="a1"/>
    <w:next w:val="1f6"/>
    <w:uiPriority w:val="65"/>
    <w:rsid w:val="007D1C4D"/>
    <w:pPr>
      <w:spacing w:after="0" w:line="240" w:lineRule="auto"/>
    </w:pPr>
    <w:rPr>
      <w:rFonts w:eastAsia="Times New Roman"/>
      <w:color w:val="000000"/>
      <w:lang w:val="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
    <w:name w:val="Средний список 1 - Акцент 11"/>
    <w:basedOn w:val="a1"/>
    <w:next w:val="1-10"/>
    <w:uiPriority w:val="65"/>
    <w:rsid w:val="007D1C4D"/>
    <w:pPr>
      <w:spacing w:after="0" w:line="240" w:lineRule="auto"/>
    </w:pPr>
    <w:rPr>
      <w:rFonts w:eastAsia="Times New Roman"/>
      <w:color w:val="000000"/>
      <w:lang w:val="en-US"/>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210">
    <w:name w:val="Средний список 1 - Акцент 21"/>
    <w:basedOn w:val="a1"/>
    <w:next w:val="1-20"/>
    <w:uiPriority w:val="65"/>
    <w:rsid w:val="007D1C4D"/>
    <w:pPr>
      <w:spacing w:after="0" w:line="240" w:lineRule="auto"/>
    </w:pPr>
    <w:rPr>
      <w:rFonts w:eastAsia="Times New Roman"/>
      <w:color w:val="000000"/>
      <w:lang w:val="en-US"/>
    </w:rPr>
    <w:tblPr>
      <w:tblStyleRowBandSize w:val="1"/>
      <w:tblStyleColBandSize w:val="1"/>
      <w:tblBorders>
        <w:top w:val="single" w:sz="8" w:space="0" w:color="C0504D"/>
        <w:bottom w:val="single" w:sz="8" w:space="0" w:color="C0504D"/>
      </w:tblBorders>
    </w:tblPr>
    <w:tblStylePr w:type="firstRow">
      <w:rPr>
        <w:rFonts w:ascii="Cambria" w:eastAsia="Times New Roman" w:hAnsi="Cambria"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customStyle="1" w:styleId="1-310">
    <w:name w:val="Средний список 1 - Акцент 31"/>
    <w:basedOn w:val="a1"/>
    <w:next w:val="1-30"/>
    <w:uiPriority w:val="65"/>
    <w:rsid w:val="007D1C4D"/>
    <w:pPr>
      <w:spacing w:after="0" w:line="240" w:lineRule="auto"/>
    </w:pPr>
    <w:rPr>
      <w:rFonts w:eastAsia="Times New Roman"/>
      <w:color w:val="000000"/>
      <w:lang w:val="en-US"/>
    </w:rPr>
    <w:tblPr>
      <w:tblStyleRowBandSize w:val="1"/>
      <w:tblStyleColBandSize w:val="1"/>
      <w:tblBorders>
        <w:top w:val="single" w:sz="8" w:space="0" w:color="9BBB59"/>
        <w:bottom w:val="single" w:sz="8" w:space="0" w:color="9BBB59"/>
      </w:tblBorders>
    </w:tblPr>
    <w:tblStylePr w:type="firstRow">
      <w:rPr>
        <w:rFonts w:ascii="Cambria" w:eastAsia="Times New Roman" w:hAnsi="Cambria"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customStyle="1" w:styleId="1-410">
    <w:name w:val="Средний список 1 - Акцент 41"/>
    <w:basedOn w:val="a1"/>
    <w:next w:val="1-40"/>
    <w:uiPriority w:val="65"/>
    <w:rsid w:val="007D1C4D"/>
    <w:pPr>
      <w:spacing w:after="0" w:line="240" w:lineRule="auto"/>
    </w:pPr>
    <w:rPr>
      <w:rFonts w:eastAsia="Times New Roman"/>
      <w:color w:val="000000"/>
      <w:lang w:val="en-US"/>
    </w:rPr>
    <w:tblPr>
      <w:tblStyleRowBandSize w:val="1"/>
      <w:tblStyleColBandSize w:val="1"/>
      <w:tblBorders>
        <w:top w:val="single" w:sz="8" w:space="0" w:color="8064A2"/>
        <w:bottom w:val="single" w:sz="8" w:space="0" w:color="8064A2"/>
      </w:tblBorders>
    </w:tblPr>
    <w:tblStylePr w:type="firstRow">
      <w:rPr>
        <w:rFonts w:ascii="Cambria" w:eastAsia="Times New Roman" w:hAnsi="Cambria"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customStyle="1" w:styleId="1-510">
    <w:name w:val="Средний список 1 - Акцент 51"/>
    <w:basedOn w:val="a1"/>
    <w:next w:val="1-50"/>
    <w:uiPriority w:val="65"/>
    <w:rsid w:val="007D1C4D"/>
    <w:pPr>
      <w:spacing w:after="0" w:line="240" w:lineRule="auto"/>
    </w:pPr>
    <w:rPr>
      <w:rFonts w:eastAsia="Times New Roman"/>
      <w:color w:val="000000"/>
      <w:lang w:val="en-US"/>
    </w:rPr>
    <w:tblPr>
      <w:tblStyleRowBandSize w:val="1"/>
      <w:tblStyleColBandSize w:val="1"/>
      <w:tblBorders>
        <w:top w:val="single" w:sz="8" w:space="0" w:color="4BACC6"/>
        <w:bottom w:val="single" w:sz="8" w:space="0" w:color="4BACC6"/>
      </w:tblBorders>
    </w:tblPr>
    <w:tblStylePr w:type="firstRow">
      <w:rPr>
        <w:rFonts w:ascii="Cambria" w:eastAsia="Times New Roman" w:hAnsi="Cambria"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customStyle="1" w:styleId="1-610">
    <w:name w:val="Средний список 1 - Акцент 61"/>
    <w:basedOn w:val="a1"/>
    <w:next w:val="1-60"/>
    <w:uiPriority w:val="65"/>
    <w:rsid w:val="007D1C4D"/>
    <w:pPr>
      <w:spacing w:after="0" w:line="240" w:lineRule="auto"/>
    </w:pPr>
    <w:rPr>
      <w:rFonts w:eastAsia="Times New Roman"/>
      <w:color w:val="000000"/>
      <w:lang w:val="en-US"/>
    </w:rPr>
    <w:tblPr>
      <w:tblStyleRowBandSize w:val="1"/>
      <w:tblStyleColBandSize w:val="1"/>
      <w:tblBorders>
        <w:top w:val="single" w:sz="8" w:space="0" w:color="F79646"/>
        <w:bottom w:val="single" w:sz="8" w:space="0" w:color="F79646"/>
      </w:tblBorders>
    </w:tblPr>
    <w:tblStylePr w:type="firstRow">
      <w:rPr>
        <w:rFonts w:ascii="Cambria" w:eastAsia="Times New Roman" w:hAnsi="Cambria"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customStyle="1" w:styleId="217">
    <w:name w:val="Средний список 21"/>
    <w:basedOn w:val="a1"/>
    <w:next w:val="2d"/>
    <w:uiPriority w:val="66"/>
    <w:rsid w:val="007D1C4D"/>
    <w:pPr>
      <w:spacing w:after="0" w:line="240" w:lineRule="auto"/>
    </w:pPr>
    <w:rPr>
      <w:rFonts w:ascii="Cambria" w:eastAsia="Times New Roman" w:hAnsi="Cambria" w:cs="Times New Roman"/>
      <w:color w:val="00000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2-110">
    <w:name w:val="Средний список 2 - Акцент 11"/>
    <w:basedOn w:val="a1"/>
    <w:next w:val="2-10"/>
    <w:uiPriority w:val="66"/>
    <w:rsid w:val="007D1C4D"/>
    <w:pPr>
      <w:spacing w:after="0" w:line="240" w:lineRule="auto"/>
    </w:pPr>
    <w:rPr>
      <w:rFonts w:ascii="Cambria" w:eastAsia="Times New Roman" w:hAnsi="Cambria" w:cs="Times New Roman"/>
      <w:color w:val="000000"/>
      <w:lang w:val="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customStyle="1" w:styleId="2-210">
    <w:name w:val="Средний список 2 - Акцент 21"/>
    <w:basedOn w:val="a1"/>
    <w:next w:val="2-20"/>
    <w:uiPriority w:val="66"/>
    <w:rsid w:val="007D1C4D"/>
    <w:pPr>
      <w:spacing w:after="0" w:line="240" w:lineRule="auto"/>
    </w:pPr>
    <w:rPr>
      <w:rFonts w:ascii="Cambria" w:eastAsia="Times New Roman" w:hAnsi="Cambria" w:cs="Times New Roman"/>
      <w:color w:val="000000"/>
      <w:lang w:val="en-US"/>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customStyle="1" w:styleId="2-310">
    <w:name w:val="Средний список 2 - Акцент 31"/>
    <w:basedOn w:val="a1"/>
    <w:next w:val="2-30"/>
    <w:uiPriority w:val="66"/>
    <w:rsid w:val="007D1C4D"/>
    <w:pPr>
      <w:spacing w:after="0" w:line="240" w:lineRule="auto"/>
    </w:pPr>
    <w:rPr>
      <w:rFonts w:ascii="Cambria" w:eastAsia="Times New Roman" w:hAnsi="Cambria" w:cs="Times New Roman"/>
      <w:color w:val="000000"/>
      <w:lang w:val="en-US"/>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customStyle="1" w:styleId="2-410">
    <w:name w:val="Средний список 2 - Акцент 41"/>
    <w:basedOn w:val="a1"/>
    <w:next w:val="2-40"/>
    <w:uiPriority w:val="66"/>
    <w:rsid w:val="007D1C4D"/>
    <w:pPr>
      <w:spacing w:after="0" w:line="240" w:lineRule="auto"/>
    </w:pPr>
    <w:rPr>
      <w:rFonts w:ascii="Cambria" w:eastAsia="Times New Roman" w:hAnsi="Cambria" w:cs="Times New Roman"/>
      <w:color w:val="000000"/>
      <w:lang w:val="en-US"/>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customStyle="1" w:styleId="2-510">
    <w:name w:val="Средний список 2 - Акцент 51"/>
    <w:basedOn w:val="a1"/>
    <w:next w:val="2-50"/>
    <w:uiPriority w:val="66"/>
    <w:rsid w:val="007D1C4D"/>
    <w:pPr>
      <w:spacing w:after="0" w:line="240" w:lineRule="auto"/>
    </w:pPr>
    <w:rPr>
      <w:rFonts w:ascii="Cambria" w:eastAsia="Times New Roman" w:hAnsi="Cambria" w:cs="Times New Roman"/>
      <w:color w:val="000000"/>
      <w:lang w:val="en-US"/>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customStyle="1" w:styleId="2-610">
    <w:name w:val="Средний список 2 - Акцент 61"/>
    <w:basedOn w:val="a1"/>
    <w:next w:val="2-60"/>
    <w:uiPriority w:val="66"/>
    <w:rsid w:val="007D1C4D"/>
    <w:pPr>
      <w:spacing w:after="0" w:line="240" w:lineRule="auto"/>
    </w:pPr>
    <w:rPr>
      <w:rFonts w:ascii="Cambria" w:eastAsia="Times New Roman" w:hAnsi="Cambria" w:cs="Times New Roman"/>
      <w:color w:val="000000"/>
      <w:lang w:val="en-US"/>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customStyle="1" w:styleId="114">
    <w:name w:val="Средняя сетка 11"/>
    <w:basedOn w:val="a1"/>
    <w:next w:val="1f7"/>
    <w:uiPriority w:val="67"/>
    <w:rsid w:val="007D1C4D"/>
    <w:pPr>
      <w:spacing w:after="0" w:line="240" w:lineRule="auto"/>
    </w:pPr>
    <w:rPr>
      <w:rFonts w:eastAsia="Times New Roman"/>
      <w:lang w:val="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1-111">
    <w:name w:val="Средняя сетка 1 - Акцент 11"/>
    <w:basedOn w:val="a1"/>
    <w:next w:val="1-12"/>
    <w:uiPriority w:val="67"/>
    <w:rsid w:val="007D1C4D"/>
    <w:pPr>
      <w:spacing w:after="0" w:line="240" w:lineRule="auto"/>
    </w:pPr>
    <w:rPr>
      <w:rFonts w:eastAsia="Times New Roman"/>
      <w:lang w:val="en-U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customStyle="1" w:styleId="1-211">
    <w:name w:val="Средняя сетка 1 - Акцент 21"/>
    <w:basedOn w:val="a1"/>
    <w:next w:val="1-22"/>
    <w:uiPriority w:val="67"/>
    <w:rsid w:val="007D1C4D"/>
    <w:pPr>
      <w:spacing w:after="0" w:line="240" w:lineRule="auto"/>
    </w:pPr>
    <w:rPr>
      <w:rFonts w:eastAsia="Times New Roman"/>
      <w:lang w:val="en-US"/>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1-311">
    <w:name w:val="Средняя сетка 1 - Акцент 31"/>
    <w:basedOn w:val="a1"/>
    <w:next w:val="1-32"/>
    <w:uiPriority w:val="67"/>
    <w:rsid w:val="007D1C4D"/>
    <w:pPr>
      <w:spacing w:after="0" w:line="240" w:lineRule="auto"/>
    </w:pPr>
    <w:rPr>
      <w:rFonts w:eastAsia="Times New Roman"/>
      <w:lang w:val="en-US"/>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customStyle="1" w:styleId="1-411">
    <w:name w:val="Средняя сетка 1 - Акцент 41"/>
    <w:basedOn w:val="a1"/>
    <w:next w:val="1-42"/>
    <w:uiPriority w:val="67"/>
    <w:rsid w:val="007D1C4D"/>
    <w:pPr>
      <w:spacing w:after="0" w:line="240" w:lineRule="auto"/>
    </w:pPr>
    <w:rPr>
      <w:rFonts w:eastAsia="Times New Roman"/>
      <w:lang w:val="en-US"/>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customStyle="1" w:styleId="1-511">
    <w:name w:val="Средняя сетка 1 - Акцент 51"/>
    <w:basedOn w:val="a1"/>
    <w:next w:val="1-52"/>
    <w:uiPriority w:val="67"/>
    <w:rsid w:val="007D1C4D"/>
    <w:pPr>
      <w:spacing w:after="0" w:line="240" w:lineRule="auto"/>
    </w:pPr>
    <w:rPr>
      <w:rFonts w:eastAsia="Times New Roman"/>
      <w:lang w:val="en-US"/>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customStyle="1" w:styleId="1-611">
    <w:name w:val="Средняя сетка 1 - Акцент 61"/>
    <w:basedOn w:val="a1"/>
    <w:next w:val="1-62"/>
    <w:uiPriority w:val="67"/>
    <w:rsid w:val="007D1C4D"/>
    <w:pPr>
      <w:spacing w:after="0" w:line="240" w:lineRule="auto"/>
    </w:pPr>
    <w:rPr>
      <w:rFonts w:eastAsia="Times New Roman"/>
      <w:lang w:val="en-US"/>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customStyle="1" w:styleId="220">
    <w:name w:val="Средняя сетка 22"/>
    <w:basedOn w:val="a1"/>
    <w:next w:val="2e"/>
    <w:uiPriority w:val="68"/>
    <w:rsid w:val="007D1C4D"/>
    <w:pPr>
      <w:spacing w:after="0" w:line="240" w:lineRule="auto"/>
    </w:pPr>
    <w:rPr>
      <w:rFonts w:ascii="Cambria" w:eastAsia="Times New Roman" w:hAnsi="Cambria" w:cs="Times New Roman"/>
      <w:color w:val="000000"/>
      <w:lang w:val="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2-111">
    <w:name w:val="Средняя сетка 2 - Акцент 11"/>
    <w:basedOn w:val="a1"/>
    <w:next w:val="2-12"/>
    <w:uiPriority w:val="68"/>
    <w:rsid w:val="007D1C4D"/>
    <w:pPr>
      <w:spacing w:after="0" w:line="240" w:lineRule="auto"/>
    </w:pPr>
    <w:rPr>
      <w:rFonts w:ascii="Cambria" w:eastAsia="Times New Roman" w:hAnsi="Cambria" w:cs="Times New Roman"/>
      <w:color w:val="000000"/>
      <w:lang w:val="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2-211">
    <w:name w:val="Средняя сетка 2 - Акцент 21"/>
    <w:basedOn w:val="a1"/>
    <w:next w:val="2-22"/>
    <w:uiPriority w:val="68"/>
    <w:rsid w:val="007D1C4D"/>
    <w:pPr>
      <w:spacing w:after="0" w:line="240" w:lineRule="auto"/>
    </w:pPr>
    <w:rPr>
      <w:rFonts w:ascii="Cambria" w:eastAsia="Times New Roman" w:hAnsi="Cambria" w:cs="Times New Roman"/>
      <w:color w:val="000000"/>
      <w:lang w:val="en-US"/>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customStyle="1" w:styleId="2-311">
    <w:name w:val="Средняя сетка 2 - Акцент 31"/>
    <w:basedOn w:val="a1"/>
    <w:next w:val="2-32"/>
    <w:uiPriority w:val="68"/>
    <w:rsid w:val="007D1C4D"/>
    <w:pPr>
      <w:spacing w:after="0" w:line="240" w:lineRule="auto"/>
    </w:pPr>
    <w:rPr>
      <w:rFonts w:ascii="Cambria" w:eastAsia="Times New Roman" w:hAnsi="Cambria" w:cs="Times New Roman"/>
      <w:color w:val="000000"/>
      <w:lang w:val="en-US"/>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customStyle="1" w:styleId="2-411">
    <w:name w:val="Средняя сетка 2 - Акцент 41"/>
    <w:basedOn w:val="a1"/>
    <w:next w:val="2-42"/>
    <w:uiPriority w:val="68"/>
    <w:rsid w:val="007D1C4D"/>
    <w:pPr>
      <w:spacing w:after="0" w:line="240" w:lineRule="auto"/>
    </w:pPr>
    <w:rPr>
      <w:rFonts w:ascii="Cambria" w:eastAsia="Times New Roman" w:hAnsi="Cambria" w:cs="Times New Roman"/>
      <w:color w:val="000000"/>
      <w:lang w:val="en-US"/>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customStyle="1" w:styleId="2-511">
    <w:name w:val="Средняя сетка 2 - Акцент 51"/>
    <w:basedOn w:val="a1"/>
    <w:next w:val="2-52"/>
    <w:uiPriority w:val="68"/>
    <w:rsid w:val="007D1C4D"/>
    <w:pPr>
      <w:spacing w:after="0" w:line="240" w:lineRule="auto"/>
    </w:pPr>
    <w:rPr>
      <w:rFonts w:ascii="Cambria" w:eastAsia="Times New Roman" w:hAnsi="Cambria" w:cs="Times New Roman"/>
      <w:color w:val="000000"/>
      <w:lang w:val="en-US"/>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customStyle="1" w:styleId="2-611">
    <w:name w:val="Средняя сетка 2 - Акцент 61"/>
    <w:basedOn w:val="a1"/>
    <w:next w:val="2-62"/>
    <w:uiPriority w:val="68"/>
    <w:rsid w:val="007D1C4D"/>
    <w:pPr>
      <w:spacing w:after="0" w:line="240" w:lineRule="auto"/>
    </w:pPr>
    <w:rPr>
      <w:rFonts w:ascii="Cambria" w:eastAsia="Times New Roman" w:hAnsi="Cambria" w:cs="Times New Roman"/>
      <w:color w:val="000000"/>
      <w:lang w:val="en-US"/>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customStyle="1" w:styleId="314">
    <w:name w:val="Средняя сетка 31"/>
    <w:basedOn w:val="a1"/>
    <w:next w:val="3a"/>
    <w:uiPriority w:val="69"/>
    <w:rsid w:val="007D1C4D"/>
    <w:pPr>
      <w:spacing w:after="0" w:line="240" w:lineRule="auto"/>
    </w:pPr>
    <w:rPr>
      <w:rFonts w:eastAsia="Times New Roman"/>
      <w:lang w:val="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3-11">
    <w:name w:val="Средняя сетка 3 - Акцент 11"/>
    <w:basedOn w:val="a1"/>
    <w:next w:val="3-1"/>
    <w:uiPriority w:val="69"/>
    <w:rsid w:val="007D1C4D"/>
    <w:pPr>
      <w:spacing w:after="0" w:line="240" w:lineRule="auto"/>
    </w:pPr>
    <w:rPr>
      <w:rFonts w:eastAsia="Times New Roman"/>
      <w:lang w:val="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3-21">
    <w:name w:val="Средняя сетка 3 - Акцент 21"/>
    <w:basedOn w:val="a1"/>
    <w:next w:val="3-2"/>
    <w:uiPriority w:val="69"/>
    <w:rsid w:val="007D1C4D"/>
    <w:pPr>
      <w:spacing w:after="0" w:line="240" w:lineRule="auto"/>
    </w:pPr>
    <w:rPr>
      <w:rFonts w:eastAsia="Times New Roman"/>
      <w:lang w:val="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customStyle="1" w:styleId="3-31">
    <w:name w:val="Средняя сетка 3 - Акцент 31"/>
    <w:basedOn w:val="a1"/>
    <w:next w:val="3-3"/>
    <w:uiPriority w:val="69"/>
    <w:rsid w:val="007D1C4D"/>
    <w:pPr>
      <w:spacing w:after="0" w:line="240" w:lineRule="auto"/>
    </w:pPr>
    <w:rPr>
      <w:rFonts w:eastAsia="Times New Roman"/>
      <w:lang w:val="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customStyle="1" w:styleId="3-41">
    <w:name w:val="Средняя сетка 3 - Акцент 41"/>
    <w:basedOn w:val="a1"/>
    <w:next w:val="3-4"/>
    <w:uiPriority w:val="69"/>
    <w:rsid w:val="007D1C4D"/>
    <w:pPr>
      <w:spacing w:after="0" w:line="240" w:lineRule="auto"/>
    </w:pPr>
    <w:rPr>
      <w:rFonts w:eastAsia="Times New Roman"/>
      <w:lang w:val="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customStyle="1" w:styleId="3-51">
    <w:name w:val="Средняя сетка 3 - Акцент 51"/>
    <w:basedOn w:val="a1"/>
    <w:next w:val="3-5"/>
    <w:uiPriority w:val="69"/>
    <w:rsid w:val="007D1C4D"/>
    <w:pPr>
      <w:spacing w:after="0" w:line="240" w:lineRule="auto"/>
    </w:pPr>
    <w:rPr>
      <w:rFonts w:eastAsia="Times New Roman"/>
      <w:lang w:val="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3-61">
    <w:name w:val="Средняя сетка 3 - Акцент 61"/>
    <w:basedOn w:val="a1"/>
    <w:next w:val="3-6"/>
    <w:uiPriority w:val="69"/>
    <w:rsid w:val="007D1C4D"/>
    <w:pPr>
      <w:spacing w:after="0" w:line="240" w:lineRule="auto"/>
    </w:pPr>
    <w:rPr>
      <w:rFonts w:eastAsia="Times New Roman"/>
      <w:lang w:val="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customStyle="1" w:styleId="1f8">
    <w:name w:val="Темный список1"/>
    <w:basedOn w:val="a1"/>
    <w:next w:val="aff9"/>
    <w:uiPriority w:val="70"/>
    <w:rsid w:val="007D1C4D"/>
    <w:pPr>
      <w:spacing w:after="0" w:line="240" w:lineRule="auto"/>
    </w:pPr>
    <w:rPr>
      <w:rFonts w:eastAsia="Times New Roman"/>
      <w:color w:val="FFFFFF"/>
      <w:lang w:val="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112">
    <w:name w:val="Темный список - Акцент 11"/>
    <w:basedOn w:val="a1"/>
    <w:next w:val="-13"/>
    <w:uiPriority w:val="70"/>
    <w:rsid w:val="007D1C4D"/>
    <w:pPr>
      <w:spacing w:after="0" w:line="240" w:lineRule="auto"/>
    </w:pPr>
    <w:rPr>
      <w:rFonts w:eastAsia="Times New Roman"/>
      <w:color w:val="FFFFFF"/>
      <w:lang w:val="en-US"/>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customStyle="1" w:styleId="-212">
    <w:name w:val="Темный список - Акцент 21"/>
    <w:basedOn w:val="a1"/>
    <w:next w:val="-23"/>
    <w:uiPriority w:val="70"/>
    <w:rsid w:val="007D1C4D"/>
    <w:pPr>
      <w:spacing w:after="0" w:line="240" w:lineRule="auto"/>
    </w:pPr>
    <w:rPr>
      <w:rFonts w:eastAsia="Times New Roman"/>
      <w:color w:val="FFFFFF"/>
      <w:lang w:val="en-US"/>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customStyle="1" w:styleId="-312">
    <w:name w:val="Темный список - Акцент 31"/>
    <w:basedOn w:val="a1"/>
    <w:next w:val="-33"/>
    <w:uiPriority w:val="70"/>
    <w:rsid w:val="007D1C4D"/>
    <w:pPr>
      <w:spacing w:after="0" w:line="240" w:lineRule="auto"/>
    </w:pPr>
    <w:rPr>
      <w:rFonts w:eastAsia="Times New Roman"/>
      <w:color w:val="FFFFFF"/>
      <w:lang w:val="en-US"/>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customStyle="1" w:styleId="-412">
    <w:name w:val="Темный список - Акцент 41"/>
    <w:basedOn w:val="a1"/>
    <w:next w:val="-43"/>
    <w:uiPriority w:val="70"/>
    <w:rsid w:val="007D1C4D"/>
    <w:pPr>
      <w:spacing w:after="0" w:line="240" w:lineRule="auto"/>
    </w:pPr>
    <w:rPr>
      <w:rFonts w:eastAsia="Times New Roman"/>
      <w:color w:val="FFFFFF"/>
      <w:lang w:val="en-US"/>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customStyle="1" w:styleId="-512">
    <w:name w:val="Темный список - Акцент 51"/>
    <w:basedOn w:val="a1"/>
    <w:next w:val="-53"/>
    <w:uiPriority w:val="70"/>
    <w:rsid w:val="007D1C4D"/>
    <w:pPr>
      <w:spacing w:after="0" w:line="240" w:lineRule="auto"/>
    </w:pPr>
    <w:rPr>
      <w:rFonts w:eastAsia="Times New Roman"/>
      <w:color w:val="FFFFFF"/>
      <w:lang w:val="en-US"/>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customStyle="1" w:styleId="-612">
    <w:name w:val="Темный список - Акцент 61"/>
    <w:basedOn w:val="a1"/>
    <w:next w:val="-63"/>
    <w:uiPriority w:val="70"/>
    <w:rsid w:val="007D1C4D"/>
    <w:pPr>
      <w:spacing w:after="0" w:line="240" w:lineRule="auto"/>
    </w:pPr>
    <w:rPr>
      <w:rFonts w:eastAsia="Times New Roman"/>
      <w:color w:val="FFFFFF"/>
      <w:lang w:val="en-US"/>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f9">
    <w:name w:val="Цветная заливка1"/>
    <w:basedOn w:val="a1"/>
    <w:next w:val="affa"/>
    <w:uiPriority w:val="71"/>
    <w:rsid w:val="007D1C4D"/>
    <w:pPr>
      <w:spacing w:after="0" w:line="240" w:lineRule="auto"/>
    </w:pPr>
    <w:rPr>
      <w:rFonts w:eastAsia="Times New Roman"/>
      <w:color w:val="000000"/>
      <w:lang w:val="en-US"/>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113">
    <w:name w:val="Цветная заливка - Акцент 11"/>
    <w:basedOn w:val="a1"/>
    <w:next w:val="-14"/>
    <w:uiPriority w:val="71"/>
    <w:rsid w:val="007D1C4D"/>
    <w:pPr>
      <w:spacing w:after="0" w:line="240" w:lineRule="auto"/>
    </w:pPr>
    <w:rPr>
      <w:rFonts w:eastAsia="Times New Roman"/>
      <w:color w:val="000000"/>
      <w:lang w:val="en-US"/>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customStyle="1" w:styleId="-213">
    <w:name w:val="Цветная заливка - Акцент 21"/>
    <w:basedOn w:val="a1"/>
    <w:next w:val="-24"/>
    <w:uiPriority w:val="71"/>
    <w:rsid w:val="007D1C4D"/>
    <w:pPr>
      <w:spacing w:after="0" w:line="240" w:lineRule="auto"/>
    </w:pPr>
    <w:rPr>
      <w:rFonts w:eastAsia="Times New Roman"/>
      <w:color w:val="000000"/>
      <w:lang w:val="en-US"/>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customStyle="1" w:styleId="-313">
    <w:name w:val="Цветная заливка - Акцент 31"/>
    <w:basedOn w:val="a1"/>
    <w:next w:val="-34"/>
    <w:uiPriority w:val="71"/>
    <w:rsid w:val="007D1C4D"/>
    <w:pPr>
      <w:spacing w:after="0" w:line="240" w:lineRule="auto"/>
    </w:pPr>
    <w:rPr>
      <w:rFonts w:eastAsia="Times New Roman"/>
      <w:color w:val="000000"/>
      <w:lang w:val="en-US"/>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customStyle="1" w:styleId="-413">
    <w:name w:val="Цветная заливка - Акцент 41"/>
    <w:basedOn w:val="a1"/>
    <w:next w:val="-44"/>
    <w:uiPriority w:val="71"/>
    <w:rsid w:val="007D1C4D"/>
    <w:pPr>
      <w:spacing w:after="0" w:line="240" w:lineRule="auto"/>
    </w:pPr>
    <w:rPr>
      <w:rFonts w:eastAsia="Times New Roman"/>
      <w:color w:val="000000"/>
      <w:lang w:val="en-US"/>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customStyle="1" w:styleId="-513">
    <w:name w:val="Цветная заливка - Акцент 51"/>
    <w:basedOn w:val="a1"/>
    <w:next w:val="-54"/>
    <w:uiPriority w:val="71"/>
    <w:rsid w:val="007D1C4D"/>
    <w:pPr>
      <w:spacing w:after="0" w:line="240" w:lineRule="auto"/>
    </w:pPr>
    <w:rPr>
      <w:rFonts w:eastAsia="Times New Roman"/>
      <w:color w:val="000000"/>
      <w:lang w:val="en-US"/>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customStyle="1" w:styleId="-613">
    <w:name w:val="Цветная заливка - Акцент 61"/>
    <w:basedOn w:val="a1"/>
    <w:next w:val="-64"/>
    <w:uiPriority w:val="71"/>
    <w:rsid w:val="007D1C4D"/>
    <w:pPr>
      <w:spacing w:after="0" w:line="240" w:lineRule="auto"/>
    </w:pPr>
    <w:rPr>
      <w:rFonts w:eastAsia="Times New Roman"/>
      <w:color w:val="000000"/>
      <w:lang w:val="en-US"/>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customStyle="1" w:styleId="1fa">
    <w:name w:val="Цветной список1"/>
    <w:basedOn w:val="a1"/>
    <w:next w:val="affb"/>
    <w:uiPriority w:val="72"/>
    <w:rsid w:val="007D1C4D"/>
    <w:pPr>
      <w:spacing w:after="0" w:line="240" w:lineRule="auto"/>
    </w:pPr>
    <w:rPr>
      <w:rFonts w:eastAsia="Times New Roman"/>
      <w:color w:val="000000"/>
      <w:lang w:val="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114">
    <w:name w:val="Цветной список - Акцент 11"/>
    <w:basedOn w:val="a1"/>
    <w:next w:val="-15"/>
    <w:uiPriority w:val="72"/>
    <w:rsid w:val="007D1C4D"/>
    <w:pPr>
      <w:spacing w:after="0" w:line="240" w:lineRule="auto"/>
    </w:pPr>
    <w:rPr>
      <w:rFonts w:eastAsia="Times New Roman"/>
      <w:color w:val="000000"/>
      <w:lang w:val="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214">
    <w:name w:val="Цветной список - Акцент 21"/>
    <w:basedOn w:val="a1"/>
    <w:next w:val="-25"/>
    <w:uiPriority w:val="72"/>
    <w:rsid w:val="007D1C4D"/>
    <w:pPr>
      <w:spacing w:after="0" w:line="240" w:lineRule="auto"/>
    </w:pPr>
    <w:rPr>
      <w:rFonts w:eastAsia="Times New Roman"/>
      <w:color w:val="000000"/>
      <w:lang w:val="en-US"/>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customStyle="1" w:styleId="-314">
    <w:name w:val="Цветной список - Акцент 31"/>
    <w:basedOn w:val="a1"/>
    <w:next w:val="-35"/>
    <w:uiPriority w:val="72"/>
    <w:rsid w:val="007D1C4D"/>
    <w:pPr>
      <w:spacing w:after="0" w:line="240" w:lineRule="auto"/>
    </w:pPr>
    <w:rPr>
      <w:rFonts w:eastAsia="Times New Roman"/>
      <w:color w:val="000000"/>
      <w:lang w:val="en-US"/>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customStyle="1" w:styleId="-414">
    <w:name w:val="Цветной список - Акцент 41"/>
    <w:basedOn w:val="a1"/>
    <w:next w:val="-45"/>
    <w:uiPriority w:val="72"/>
    <w:rsid w:val="007D1C4D"/>
    <w:pPr>
      <w:spacing w:after="0" w:line="240" w:lineRule="auto"/>
    </w:pPr>
    <w:rPr>
      <w:rFonts w:eastAsia="Times New Roman"/>
      <w:color w:val="000000"/>
      <w:lang w:val="en-US"/>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customStyle="1" w:styleId="-514">
    <w:name w:val="Цветной список - Акцент 51"/>
    <w:basedOn w:val="a1"/>
    <w:next w:val="-55"/>
    <w:uiPriority w:val="72"/>
    <w:rsid w:val="007D1C4D"/>
    <w:pPr>
      <w:spacing w:after="0" w:line="240" w:lineRule="auto"/>
    </w:pPr>
    <w:rPr>
      <w:rFonts w:eastAsia="Times New Roman"/>
      <w:color w:val="000000"/>
      <w:lang w:val="en-US"/>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customStyle="1" w:styleId="-614">
    <w:name w:val="Цветной список - Акцент 61"/>
    <w:basedOn w:val="a1"/>
    <w:next w:val="-65"/>
    <w:uiPriority w:val="72"/>
    <w:rsid w:val="007D1C4D"/>
    <w:pPr>
      <w:spacing w:after="0" w:line="240" w:lineRule="auto"/>
    </w:pPr>
    <w:rPr>
      <w:rFonts w:eastAsia="Times New Roman"/>
      <w:color w:val="000000"/>
      <w:lang w:val="en-US"/>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customStyle="1" w:styleId="1fb">
    <w:name w:val="Цветная сетка1"/>
    <w:basedOn w:val="a1"/>
    <w:next w:val="affc"/>
    <w:uiPriority w:val="73"/>
    <w:rsid w:val="007D1C4D"/>
    <w:pPr>
      <w:spacing w:after="0" w:line="240" w:lineRule="auto"/>
    </w:pPr>
    <w:rPr>
      <w:rFonts w:eastAsia="Times New Roman"/>
      <w:color w:val="000000"/>
      <w:lang w:val="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115">
    <w:name w:val="Цветная сетка - Акцент 11"/>
    <w:basedOn w:val="a1"/>
    <w:next w:val="-16"/>
    <w:uiPriority w:val="73"/>
    <w:rsid w:val="007D1C4D"/>
    <w:pPr>
      <w:spacing w:after="0" w:line="240" w:lineRule="auto"/>
    </w:pPr>
    <w:rPr>
      <w:rFonts w:eastAsia="Times New Roman"/>
      <w:color w:val="000000"/>
      <w:lang w:val="en-US"/>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215">
    <w:name w:val="Цветная сетка - Акцент 21"/>
    <w:basedOn w:val="a1"/>
    <w:next w:val="-26"/>
    <w:uiPriority w:val="73"/>
    <w:rsid w:val="007D1C4D"/>
    <w:pPr>
      <w:spacing w:after="0" w:line="240" w:lineRule="auto"/>
    </w:pPr>
    <w:rPr>
      <w:rFonts w:eastAsia="Times New Roman"/>
      <w:color w:val="000000"/>
      <w:lang w:val="en-US"/>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customStyle="1" w:styleId="-315">
    <w:name w:val="Цветная сетка - Акцент 31"/>
    <w:basedOn w:val="a1"/>
    <w:next w:val="-36"/>
    <w:uiPriority w:val="73"/>
    <w:rsid w:val="007D1C4D"/>
    <w:pPr>
      <w:spacing w:after="0" w:line="240" w:lineRule="auto"/>
    </w:pPr>
    <w:rPr>
      <w:rFonts w:eastAsia="Times New Roman"/>
      <w:color w:val="000000"/>
      <w:lang w:val="en-US"/>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customStyle="1" w:styleId="-415">
    <w:name w:val="Цветная сетка - Акцент 41"/>
    <w:basedOn w:val="a1"/>
    <w:next w:val="-46"/>
    <w:uiPriority w:val="73"/>
    <w:rsid w:val="007D1C4D"/>
    <w:pPr>
      <w:spacing w:after="0" w:line="240" w:lineRule="auto"/>
    </w:pPr>
    <w:rPr>
      <w:rFonts w:eastAsia="Times New Roman"/>
      <w:color w:val="000000"/>
      <w:lang w:val="en-US"/>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customStyle="1" w:styleId="-515">
    <w:name w:val="Цветная сетка - Акцент 51"/>
    <w:basedOn w:val="a1"/>
    <w:next w:val="-56"/>
    <w:uiPriority w:val="73"/>
    <w:rsid w:val="007D1C4D"/>
    <w:pPr>
      <w:spacing w:after="0" w:line="240" w:lineRule="auto"/>
    </w:pPr>
    <w:rPr>
      <w:rFonts w:eastAsia="Times New Roman"/>
      <w:color w:val="000000"/>
      <w:lang w:val="en-US"/>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customStyle="1" w:styleId="-615">
    <w:name w:val="Цветная сетка - Акцент 61"/>
    <w:basedOn w:val="a1"/>
    <w:next w:val="-66"/>
    <w:uiPriority w:val="73"/>
    <w:rsid w:val="007D1C4D"/>
    <w:pPr>
      <w:spacing w:after="0" w:line="240" w:lineRule="auto"/>
    </w:pPr>
    <w:rPr>
      <w:rFonts w:eastAsia="Times New Roman"/>
      <w:color w:val="000000"/>
      <w:lang w:val="en-US"/>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character" w:styleId="affd">
    <w:name w:val="annotation reference"/>
    <w:basedOn w:val="a0"/>
    <w:uiPriority w:val="99"/>
    <w:semiHidden/>
    <w:unhideWhenUsed/>
    <w:rsid w:val="007D1C4D"/>
    <w:rPr>
      <w:sz w:val="16"/>
      <w:szCs w:val="16"/>
    </w:rPr>
  </w:style>
  <w:style w:type="paragraph" w:customStyle="1" w:styleId="1fc">
    <w:name w:val="Текст примечания1"/>
    <w:basedOn w:val="a"/>
    <w:next w:val="affe"/>
    <w:link w:val="afff"/>
    <w:uiPriority w:val="99"/>
    <w:unhideWhenUsed/>
    <w:rsid w:val="007D1C4D"/>
    <w:pPr>
      <w:spacing w:after="200" w:line="240" w:lineRule="auto"/>
    </w:pPr>
    <w:rPr>
      <w:rFonts w:eastAsia="Times New Roman"/>
      <w:sz w:val="20"/>
      <w:szCs w:val="20"/>
    </w:rPr>
  </w:style>
  <w:style w:type="character" w:customStyle="1" w:styleId="afff">
    <w:name w:val="Текст примечания Знак"/>
    <w:basedOn w:val="a0"/>
    <w:link w:val="1fc"/>
    <w:uiPriority w:val="99"/>
    <w:rsid w:val="007D1C4D"/>
    <w:rPr>
      <w:rFonts w:eastAsia="Times New Roman"/>
      <w:sz w:val="20"/>
      <w:szCs w:val="20"/>
    </w:rPr>
  </w:style>
  <w:style w:type="paragraph" w:customStyle="1" w:styleId="1fd">
    <w:name w:val="Тема примечания1"/>
    <w:basedOn w:val="affe"/>
    <w:next w:val="affe"/>
    <w:uiPriority w:val="99"/>
    <w:semiHidden/>
    <w:unhideWhenUsed/>
    <w:rsid w:val="007D1C4D"/>
    <w:pPr>
      <w:spacing w:after="200"/>
    </w:pPr>
    <w:rPr>
      <w:rFonts w:eastAsia="Times New Roman"/>
      <w:b/>
      <w:bCs/>
      <w:lang w:val="en-US"/>
    </w:rPr>
  </w:style>
  <w:style w:type="character" w:customStyle="1" w:styleId="afff0">
    <w:name w:val="Тема примечания Знак"/>
    <w:basedOn w:val="afff"/>
    <w:link w:val="afff1"/>
    <w:uiPriority w:val="99"/>
    <w:semiHidden/>
    <w:rsid w:val="007D1C4D"/>
    <w:rPr>
      <w:rFonts w:eastAsia="Times New Roman"/>
      <w:b/>
      <w:bCs/>
      <w:sz w:val="20"/>
      <w:szCs w:val="20"/>
    </w:rPr>
  </w:style>
  <w:style w:type="numbering" w:customStyle="1" w:styleId="42">
    <w:name w:val="Нет списка4"/>
    <w:next w:val="a2"/>
    <w:uiPriority w:val="99"/>
    <w:semiHidden/>
    <w:unhideWhenUsed/>
    <w:rsid w:val="007D1C4D"/>
  </w:style>
  <w:style w:type="table" w:customStyle="1" w:styleId="TableNormal3">
    <w:name w:val="Table Normal3"/>
    <w:uiPriority w:val="2"/>
    <w:semiHidden/>
    <w:unhideWhenUsed/>
    <w:qFormat/>
    <w:rsid w:val="007D1C4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widgetinline">
    <w:name w:val="_widgetinline"/>
    <w:basedOn w:val="a0"/>
    <w:rsid w:val="007D1C4D"/>
  </w:style>
  <w:style w:type="character" w:styleId="afff2">
    <w:name w:val="FollowedHyperlink"/>
    <w:basedOn w:val="a0"/>
    <w:uiPriority w:val="99"/>
    <w:semiHidden/>
    <w:unhideWhenUsed/>
    <w:rsid w:val="007D1C4D"/>
    <w:rPr>
      <w:color w:val="800080"/>
      <w:u w:val="single"/>
    </w:rPr>
  </w:style>
  <w:style w:type="character" w:customStyle="1" w:styleId="afff3">
    <w:name w:val="Нет"/>
    <w:rsid w:val="007D1C4D"/>
  </w:style>
  <w:style w:type="numbering" w:customStyle="1" w:styleId="1110">
    <w:name w:val="Нет списка111"/>
    <w:next w:val="a2"/>
    <w:uiPriority w:val="99"/>
    <w:semiHidden/>
    <w:unhideWhenUsed/>
    <w:rsid w:val="007D1C4D"/>
  </w:style>
  <w:style w:type="numbering" w:customStyle="1" w:styleId="1111">
    <w:name w:val="Нет списка1111"/>
    <w:next w:val="a2"/>
    <w:uiPriority w:val="99"/>
    <w:semiHidden/>
    <w:unhideWhenUsed/>
    <w:rsid w:val="007D1C4D"/>
  </w:style>
  <w:style w:type="character" w:customStyle="1" w:styleId="FontStyle19">
    <w:name w:val="Font Style19"/>
    <w:rsid w:val="007D1C4D"/>
    <w:rPr>
      <w:rFonts w:ascii="Times New Roman" w:hAnsi="Times New Roman" w:cs="Times New Roman"/>
      <w:sz w:val="22"/>
      <w:szCs w:val="22"/>
    </w:rPr>
  </w:style>
  <w:style w:type="character" w:customStyle="1" w:styleId="c12">
    <w:name w:val="c12"/>
    <w:basedOn w:val="a0"/>
    <w:uiPriority w:val="99"/>
    <w:rsid w:val="007D1C4D"/>
  </w:style>
  <w:style w:type="character" w:customStyle="1" w:styleId="FontStyle25">
    <w:name w:val="Font Style25"/>
    <w:uiPriority w:val="99"/>
    <w:rsid w:val="007D1C4D"/>
    <w:rPr>
      <w:rFonts w:ascii="Franklin Gothic Demi" w:hAnsi="Franklin Gothic Demi" w:cs="Franklin Gothic Demi"/>
      <w:b/>
      <w:bCs/>
      <w:sz w:val="30"/>
      <w:szCs w:val="30"/>
    </w:rPr>
  </w:style>
  <w:style w:type="character" w:customStyle="1" w:styleId="FontStyle22">
    <w:name w:val="Font Style22"/>
    <w:uiPriority w:val="99"/>
    <w:rsid w:val="007D1C4D"/>
    <w:rPr>
      <w:rFonts w:ascii="Times New Roman" w:hAnsi="Times New Roman" w:cs="Times New Roman"/>
      <w:b/>
      <w:bCs/>
      <w:sz w:val="22"/>
      <w:szCs w:val="22"/>
    </w:rPr>
  </w:style>
  <w:style w:type="paragraph" w:customStyle="1" w:styleId="1fe">
    <w:name w:val="Заголовок1"/>
    <w:basedOn w:val="a"/>
    <w:next w:val="a3"/>
    <w:rsid w:val="007D1C4D"/>
    <w:pPr>
      <w:keepNext/>
      <w:spacing w:before="240" w:after="120" w:line="276" w:lineRule="auto"/>
    </w:pPr>
    <w:rPr>
      <w:rFonts w:ascii="Liberation Sans" w:eastAsia="Microsoft YaHei" w:hAnsi="Liberation Sans" w:cs="Liberation Sans"/>
      <w:sz w:val="28"/>
      <w:szCs w:val="28"/>
      <w:lang w:eastAsia="ru-RU"/>
    </w:rPr>
  </w:style>
  <w:style w:type="character" w:customStyle="1" w:styleId="1ff">
    <w:name w:val="Основной текст Знак1"/>
    <w:basedOn w:val="a0"/>
    <w:uiPriority w:val="99"/>
    <w:rsid w:val="007D1C4D"/>
    <w:rPr>
      <w:rFonts w:ascii="Times New Roman" w:eastAsia="Times New Roman" w:hAnsi="Times New Roman" w:cs="Times New Roman"/>
      <w:sz w:val="24"/>
      <w:szCs w:val="24"/>
    </w:rPr>
  </w:style>
  <w:style w:type="paragraph" w:customStyle="1" w:styleId="Caption1">
    <w:name w:val="Caption1"/>
    <w:basedOn w:val="a"/>
    <w:uiPriority w:val="99"/>
    <w:rsid w:val="007D1C4D"/>
    <w:pPr>
      <w:suppressLineNumbers/>
      <w:spacing w:before="120" w:after="120" w:line="276" w:lineRule="auto"/>
    </w:pPr>
    <w:rPr>
      <w:rFonts w:ascii="Calibri" w:eastAsia="Times New Roman" w:hAnsi="Calibri" w:cs="Calibri"/>
      <w:i/>
      <w:iCs/>
      <w:sz w:val="24"/>
      <w:szCs w:val="24"/>
      <w:lang w:eastAsia="ru-RU"/>
    </w:rPr>
  </w:style>
  <w:style w:type="paragraph" w:styleId="1ff0">
    <w:name w:val="index 1"/>
    <w:basedOn w:val="a"/>
    <w:next w:val="a"/>
    <w:autoRedefine/>
    <w:uiPriority w:val="99"/>
    <w:semiHidden/>
    <w:rsid w:val="007D1C4D"/>
    <w:pPr>
      <w:spacing w:after="200" w:line="276" w:lineRule="auto"/>
      <w:ind w:left="220" w:hanging="220"/>
    </w:pPr>
    <w:rPr>
      <w:rFonts w:ascii="Calibri" w:eastAsia="Times New Roman" w:hAnsi="Calibri" w:cs="Calibri"/>
      <w:lang w:eastAsia="ru-RU"/>
    </w:rPr>
  </w:style>
  <w:style w:type="paragraph" w:styleId="afff4">
    <w:name w:val="index heading"/>
    <w:basedOn w:val="a"/>
    <w:uiPriority w:val="99"/>
    <w:semiHidden/>
    <w:rsid w:val="007D1C4D"/>
    <w:pPr>
      <w:suppressLineNumbers/>
      <w:spacing w:after="200" w:line="276" w:lineRule="auto"/>
    </w:pPr>
    <w:rPr>
      <w:rFonts w:ascii="Calibri" w:eastAsia="Times New Roman" w:hAnsi="Calibri" w:cs="Calibri"/>
      <w:lang w:eastAsia="ru-RU"/>
    </w:rPr>
  </w:style>
  <w:style w:type="paragraph" w:customStyle="1" w:styleId="c23">
    <w:name w:val="c23"/>
    <w:basedOn w:val="a"/>
    <w:uiPriority w:val="99"/>
    <w:rsid w:val="007D1C4D"/>
    <w:pPr>
      <w:spacing w:beforeAutospacing="1" w:after="200" w:afterAutospacing="1" w:line="240" w:lineRule="auto"/>
    </w:pPr>
    <w:rPr>
      <w:rFonts w:ascii="Calibri" w:eastAsia="Times New Roman" w:hAnsi="Calibri" w:cs="Times New Roman"/>
      <w:sz w:val="24"/>
      <w:szCs w:val="24"/>
      <w:lang w:eastAsia="ru-RU"/>
    </w:rPr>
  </w:style>
  <w:style w:type="paragraph" w:customStyle="1" w:styleId="Style1">
    <w:name w:val="Style1"/>
    <w:basedOn w:val="a"/>
    <w:uiPriority w:val="99"/>
    <w:rsid w:val="007D1C4D"/>
    <w:pPr>
      <w:widowControl w:val="0"/>
      <w:spacing w:after="0" w:line="302" w:lineRule="exact"/>
      <w:jc w:val="both"/>
    </w:pPr>
    <w:rPr>
      <w:rFonts w:ascii="Franklin Gothic Demi" w:eastAsia="Times New Roman" w:hAnsi="Franklin Gothic Demi" w:cs="Franklin Gothic Demi"/>
      <w:sz w:val="24"/>
      <w:szCs w:val="24"/>
      <w:lang w:eastAsia="ru-RU"/>
    </w:rPr>
  </w:style>
  <w:style w:type="character" w:customStyle="1" w:styleId="afff5">
    <w:name w:val="Основной текст_"/>
    <w:link w:val="2f"/>
    <w:uiPriority w:val="99"/>
    <w:locked/>
    <w:rsid w:val="007D1C4D"/>
    <w:rPr>
      <w:rFonts w:ascii="Times New Roman" w:hAnsi="Times New Roman"/>
      <w:sz w:val="27"/>
      <w:szCs w:val="27"/>
      <w:shd w:val="clear" w:color="auto" w:fill="FFFFFF"/>
    </w:rPr>
  </w:style>
  <w:style w:type="paragraph" w:customStyle="1" w:styleId="2f">
    <w:name w:val="Основной текст2"/>
    <w:basedOn w:val="a"/>
    <w:link w:val="afff5"/>
    <w:uiPriority w:val="99"/>
    <w:rsid w:val="007D1C4D"/>
    <w:pPr>
      <w:widowControl w:val="0"/>
      <w:shd w:val="clear" w:color="auto" w:fill="FFFFFF"/>
      <w:spacing w:after="1320" w:line="317" w:lineRule="exact"/>
    </w:pPr>
    <w:rPr>
      <w:rFonts w:ascii="Times New Roman" w:hAnsi="Times New Roman"/>
      <w:sz w:val="27"/>
      <w:szCs w:val="27"/>
    </w:rPr>
  </w:style>
  <w:style w:type="character" w:customStyle="1" w:styleId="43">
    <w:name w:val="Основной текст (4)_"/>
    <w:link w:val="44"/>
    <w:uiPriority w:val="99"/>
    <w:locked/>
    <w:rsid w:val="007D1C4D"/>
    <w:rPr>
      <w:rFonts w:ascii="Times New Roman" w:hAnsi="Times New Roman"/>
      <w:i/>
      <w:iCs/>
      <w:sz w:val="27"/>
      <w:szCs w:val="27"/>
      <w:shd w:val="clear" w:color="auto" w:fill="FFFFFF"/>
    </w:rPr>
  </w:style>
  <w:style w:type="character" w:customStyle="1" w:styleId="45">
    <w:name w:val="Основной текст (4) + Не курсив"/>
    <w:uiPriority w:val="99"/>
    <w:rsid w:val="007D1C4D"/>
    <w:rPr>
      <w:rFonts w:ascii="Times New Roman" w:hAnsi="Times New Roman" w:cs="Times New Roman"/>
      <w:i/>
      <w:iCs/>
      <w:color w:val="000000"/>
      <w:spacing w:val="0"/>
      <w:w w:val="100"/>
      <w:position w:val="0"/>
      <w:sz w:val="27"/>
      <w:szCs w:val="27"/>
      <w:shd w:val="clear" w:color="auto" w:fill="FFFFFF"/>
      <w:lang w:val="ru-RU"/>
    </w:rPr>
  </w:style>
  <w:style w:type="paragraph" w:customStyle="1" w:styleId="44">
    <w:name w:val="Основной текст (4)"/>
    <w:basedOn w:val="a"/>
    <w:link w:val="43"/>
    <w:uiPriority w:val="99"/>
    <w:rsid w:val="007D1C4D"/>
    <w:pPr>
      <w:widowControl w:val="0"/>
      <w:shd w:val="clear" w:color="auto" w:fill="FFFFFF"/>
      <w:spacing w:after="0" w:line="480" w:lineRule="exact"/>
      <w:ind w:hanging="580"/>
      <w:jc w:val="both"/>
    </w:pPr>
    <w:rPr>
      <w:rFonts w:ascii="Times New Roman" w:hAnsi="Times New Roman"/>
      <w:i/>
      <w:iCs/>
      <w:sz w:val="27"/>
      <w:szCs w:val="27"/>
    </w:rPr>
  </w:style>
  <w:style w:type="paragraph" w:customStyle="1" w:styleId="ParagraphStyle">
    <w:name w:val="Paragraph Style"/>
    <w:uiPriority w:val="99"/>
    <w:rsid w:val="007D1C4D"/>
    <w:pPr>
      <w:autoSpaceDE w:val="0"/>
      <w:autoSpaceDN w:val="0"/>
      <w:adjustRightInd w:val="0"/>
      <w:spacing w:after="0" w:line="240" w:lineRule="auto"/>
    </w:pPr>
    <w:rPr>
      <w:rFonts w:ascii="Arial" w:eastAsia="Calibri" w:hAnsi="Arial" w:cs="Arial"/>
      <w:sz w:val="24"/>
      <w:szCs w:val="24"/>
    </w:rPr>
  </w:style>
  <w:style w:type="paragraph" w:customStyle="1" w:styleId="Zag2">
    <w:name w:val="Zag_2"/>
    <w:basedOn w:val="a"/>
    <w:uiPriority w:val="99"/>
    <w:rsid w:val="007D1C4D"/>
    <w:pPr>
      <w:widowControl w:val="0"/>
      <w:autoSpaceDE w:val="0"/>
      <w:autoSpaceDN w:val="0"/>
      <w:adjustRightInd w:val="0"/>
      <w:spacing w:after="129" w:line="291" w:lineRule="exact"/>
      <w:jc w:val="center"/>
    </w:pPr>
    <w:rPr>
      <w:rFonts w:ascii="Times New Roman" w:eastAsia="Times New Roman" w:hAnsi="Times New Roman" w:cs="Times New Roman"/>
      <w:b/>
      <w:bCs/>
      <w:color w:val="000000"/>
      <w:sz w:val="24"/>
      <w:szCs w:val="24"/>
      <w:lang w:val="en-US" w:eastAsia="ru-RU"/>
    </w:rPr>
  </w:style>
  <w:style w:type="character" w:customStyle="1" w:styleId="Zag11">
    <w:name w:val="Zag_11"/>
    <w:uiPriority w:val="99"/>
    <w:rsid w:val="007D1C4D"/>
  </w:style>
  <w:style w:type="paragraph" w:customStyle="1" w:styleId="u-2-msonormal">
    <w:name w:val="u-2-msonormal"/>
    <w:basedOn w:val="a"/>
    <w:uiPriority w:val="99"/>
    <w:rsid w:val="007D1C4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5">
    <w:name w:val="Style5"/>
    <w:basedOn w:val="a"/>
    <w:uiPriority w:val="99"/>
    <w:rsid w:val="007D1C4D"/>
    <w:pPr>
      <w:widowControl w:val="0"/>
      <w:autoSpaceDE w:val="0"/>
      <w:autoSpaceDN w:val="0"/>
      <w:adjustRightInd w:val="0"/>
      <w:spacing w:after="0" w:line="240" w:lineRule="auto"/>
    </w:pPr>
    <w:rPr>
      <w:rFonts w:ascii="Century Schoolbook" w:eastAsia="Calibri" w:hAnsi="Century Schoolbook" w:cs="Times New Roman"/>
      <w:sz w:val="24"/>
      <w:szCs w:val="24"/>
      <w:lang w:eastAsia="ru-RU"/>
    </w:rPr>
  </w:style>
  <w:style w:type="paragraph" w:customStyle="1" w:styleId="msg-header-from">
    <w:name w:val="msg-header-from"/>
    <w:basedOn w:val="a"/>
    <w:uiPriority w:val="99"/>
    <w:rsid w:val="007D1C4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f1">
    <w:name w:val="Абзац списка1"/>
    <w:basedOn w:val="a"/>
    <w:uiPriority w:val="99"/>
    <w:rsid w:val="007D1C4D"/>
    <w:pPr>
      <w:spacing w:after="200" w:line="276" w:lineRule="auto"/>
      <w:ind w:left="720"/>
    </w:pPr>
    <w:rPr>
      <w:rFonts w:ascii="Calibri" w:eastAsia="Times New Roman" w:hAnsi="Calibri" w:cs="Times New Roman"/>
      <w:lang w:eastAsia="ru-RU"/>
    </w:rPr>
  </w:style>
  <w:style w:type="paragraph" w:customStyle="1" w:styleId="1ff2">
    <w:name w:val="Верхний колонтитул1"/>
    <w:basedOn w:val="a"/>
    <w:next w:val="a8"/>
    <w:uiPriority w:val="99"/>
    <w:unhideWhenUsed/>
    <w:rsid w:val="007D1C4D"/>
    <w:pPr>
      <w:tabs>
        <w:tab w:val="center" w:pos="4677"/>
        <w:tab w:val="right" w:pos="9355"/>
      </w:tabs>
      <w:spacing w:after="0" w:line="240" w:lineRule="auto"/>
    </w:pPr>
    <w:rPr>
      <w:rFonts w:ascii="Calibri" w:eastAsia="Calibri" w:hAnsi="Calibri" w:cs="Times New Roman"/>
    </w:rPr>
  </w:style>
  <w:style w:type="paragraph" w:customStyle="1" w:styleId="1ff3">
    <w:name w:val="Нижний колонтитул1"/>
    <w:basedOn w:val="a"/>
    <w:next w:val="aa"/>
    <w:uiPriority w:val="99"/>
    <w:unhideWhenUsed/>
    <w:rsid w:val="007D1C4D"/>
    <w:pPr>
      <w:tabs>
        <w:tab w:val="center" w:pos="4677"/>
        <w:tab w:val="right" w:pos="9355"/>
      </w:tabs>
      <w:spacing w:after="0" w:line="240" w:lineRule="auto"/>
    </w:pPr>
    <w:rPr>
      <w:rFonts w:ascii="Calibri" w:eastAsia="Calibri" w:hAnsi="Calibri" w:cs="Times New Roman"/>
    </w:rPr>
  </w:style>
  <w:style w:type="paragraph" w:customStyle="1" w:styleId="Style7">
    <w:name w:val="Style7"/>
    <w:basedOn w:val="a"/>
    <w:uiPriority w:val="99"/>
    <w:rsid w:val="007D1C4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44">
    <w:name w:val="Font Style44"/>
    <w:basedOn w:val="a0"/>
    <w:uiPriority w:val="99"/>
    <w:rsid w:val="007D1C4D"/>
    <w:rPr>
      <w:rFonts w:ascii="Times New Roman" w:hAnsi="Times New Roman" w:cs="Times New Roman"/>
      <w:sz w:val="16"/>
      <w:szCs w:val="16"/>
    </w:rPr>
  </w:style>
  <w:style w:type="character" w:customStyle="1" w:styleId="FontStyle52">
    <w:name w:val="Font Style52"/>
    <w:basedOn w:val="a0"/>
    <w:uiPriority w:val="99"/>
    <w:rsid w:val="007D1C4D"/>
    <w:rPr>
      <w:rFonts w:ascii="Times New Roman" w:hAnsi="Times New Roman" w:cs="Times New Roman"/>
      <w:b/>
      <w:bCs/>
      <w:sz w:val="16"/>
      <w:szCs w:val="16"/>
    </w:rPr>
  </w:style>
  <w:style w:type="character" w:customStyle="1" w:styleId="FontStyle43">
    <w:name w:val="Font Style43"/>
    <w:basedOn w:val="a0"/>
    <w:uiPriority w:val="99"/>
    <w:rsid w:val="007D1C4D"/>
    <w:rPr>
      <w:rFonts w:ascii="Times New Roman" w:hAnsi="Times New Roman" w:cs="Times New Roman"/>
      <w:i/>
      <w:iCs/>
      <w:sz w:val="16"/>
      <w:szCs w:val="16"/>
    </w:rPr>
  </w:style>
  <w:style w:type="character" w:customStyle="1" w:styleId="FontStyle56">
    <w:name w:val="Font Style56"/>
    <w:basedOn w:val="a0"/>
    <w:uiPriority w:val="99"/>
    <w:rsid w:val="007D1C4D"/>
    <w:rPr>
      <w:rFonts w:ascii="Times New Roman" w:hAnsi="Times New Roman" w:cs="Times New Roman"/>
      <w:b/>
      <w:bCs/>
      <w:sz w:val="18"/>
      <w:szCs w:val="18"/>
    </w:rPr>
  </w:style>
  <w:style w:type="paragraph" w:customStyle="1" w:styleId="Style9">
    <w:name w:val="Style9"/>
    <w:basedOn w:val="a"/>
    <w:uiPriority w:val="99"/>
    <w:rsid w:val="007D1C4D"/>
    <w:pPr>
      <w:widowControl w:val="0"/>
      <w:autoSpaceDE w:val="0"/>
      <w:autoSpaceDN w:val="0"/>
      <w:adjustRightInd w:val="0"/>
      <w:spacing w:after="0" w:line="187" w:lineRule="exact"/>
      <w:jc w:val="both"/>
    </w:pPr>
    <w:rPr>
      <w:rFonts w:ascii="Times New Roman" w:eastAsia="Times New Roman" w:hAnsi="Times New Roman" w:cs="Times New Roman"/>
      <w:sz w:val="24"/>
      <w:szCs w:val="24"/>
      <w:lang w:eastAsia="ru-RU"/>
    </w:rPr>
  </w:style>
  <w:style w:type="paragraph" w:customStyle="1" w:styleId="Style10">
    <w:name w:val="Style10"/>
    <w:basedOn w:val="a"/>
    <w:uiPriority w:val="99"/>
    <w:rsid w:val="007D1C4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13">
    <w:name w:val="Style13"/>
    <w:basedOn w:val="a"/>
    <w:uiPriority w:val="99"/>
    <w:rsid w:val="007D1C4D"/>
    <w:pPr>
      <w:widowControl w:val="0"/>
      <w:autoSpaceDE w:val="0"/>
      <w:autoSpaceDN w:val="0"/>
      <w:adjustRightInd w:val="0"/>
      <w:spacing w:after="0" w:line="190" w:lineRule="exact"/>
    </w:pPr>
    <w:rPr>
      <w:rFonts w:ascii="Times New Roman" w:eastAsia="Times New Roman" w:hAnsi="Times New Roman" w:cs="Times New Roman"/>
      <w:sz w:val="24"/>
      <w:szCs w:val="24"/>
      <w:lang w:eastAsia="ru-RU"/>
    </w:rPr>
  </w:style>
  <w:style w:type="paragraph" w:customStyle="1" w:styleId="Style27">
    <w:name w:val="Style27"/>
    <w:basedOn w:val="a"/>
    <w:uiPriority w:val="99"/>
    <w:rsid w:val="007D1C4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45">
    <w:name w:val="Font Style45"/>
    <w:basedOn w:val="a0"/>
    <w:uiPriority w:val="99"/>
    <w:rsid w:val="007D1C4D"/>
    <w:rPr>
      <w:rFonts w:ascii="Times New Roman" w:hAnsi="Times New Roman" w:cs="Times New Roman"/>
      <w:spacing w:val="-10"/>
      <w:sz w:val="20"/>
      <w:szCs w:val="20"/>
    </w:rPr>
  </w:style>
  <w:style w:type="paragraph" w:customStyle="1" w:styleId="Style21">
    <w:name w:val="Style21"/>
    <w:basedOn w:val="a"/>
    <w:uiPriority w:val="99"/>
    <w:rsid w:val="007D1C4D"/>
    <w:pPr>
      <w:widowControl w:val="0"/>
      <w:autoSpaceDE w:val="0"/>
      <w:autoSpaceDN w:val="0"/>
      <w:adjustRightInd w:val="0"/>
      <w:spacing w:after="0" w:line="187" w:lineRule="exact"/>
    </w:pPr>
    <w:rPr>
      <w:rFonts w:ascii="Times New Roman" w:eastAsia="Times New Roman" w:hAnsi="Times New Roman" w:cs="Times New Roman"/>
      <w:sz w:val="24"/>
      <w:szCs w:val="24"/>
      <w:lang w:eastAsia="ru-RU"/>
    </w:rPr>
  </w:style>
  <w:style w:type="paragraph" w:customStyle="1" w:styleId="Style4">
    <w:name w:val="Style4"/>
    <w:basedOn w:val="a"/>
    <w:uiPriority w:val="99"/>
    <w:rsid w:val="007D1C4D"/>
    <w:pPr>
      <w:widowControl w:val="0"/>
      <w:autoSpaceDE w:val="0"/>
      <w:autoSpaceDN w:val="0"/>
      <w:adjustRightInd w:val="0"/>
      <w:spacing w:after="0" w:line="192" w:lineRule="exact"/>
    </w:pPr>
    <w:rPr>
      <w:rFonts w:ascii="Times New Roman" w:eastAsia="Times New Roman" w:hAnsi="Times New Roman" w:cs="Times New Roman"/>
      <w:sz w:val="24"/>
      <w:szCs w:val="24"/>
      <w:lang w:eastAsia="ru-RU"/>
    </w:rPr>
  </w:style>
  <w:style w:type="paragraph" w:customStyle="1" w:styleId="Style25">
    <w:name w:val="Style25"/>
    <w:basedOn w:val="a"/>
    <w:uiPriority w:val="99"/>
    <w:rsid w:val="007D1C4D"/>
    <w:pPr>
      <w:widowControl w:val="0"/>
      <w:autoSpaceDE w:val="0"/>
      <w:autoSpaceDN w:val="0"/>
      <w:adjustRightInd w:val="0"/>
      <w:spacing w:after="0" w:line="209" w:lineRule="exact"/>
    </w:pPr>
    <w:rPr>
      <w:rFonts w:ascii="Times New Roman" w:eastAsia="Times New Roman" w:hAnsi="Times New Roman" w:cs="Times New Roman"/>
      <w:sz w:val="24"/>
      <w:szCs w:val="24"/>
      <w:lang w:eastAsia="ru-RU"/>
    </w:rPr>
  </w:style>
  <w:style w:type="character" w:customStyle="1" w:styleId="FontStyle50">
    <w:name w:val="Font Style50"/>
    <w:basedOn w:val="a0"/>
    <w:uiPriority w:val="99"/>
    <w:rsid w:val="007D1C4D"/>
    <w:rPr>
      <w:rFonts w:ascii="Times New Roman" w:hAnsi="Times New Roman" w:cs="Times New Roman"/>
      <w:b/>
      <w:bCs/>
      <w:i/>
      <w:iCs/>
      <w:sz w:val="18"/>
      <w:szCs w:val="18"/>
    </w:rPr>
  </w:style>
  <w:style w:type="paragraph" w:customStyle="1" w:styleId="Style20">
    <w:name w:val="Style20"/>
    <w:basedOn w:val="a"/>
    <w:uiPriority w:val="99"/>
    <w:rsid w:val="007D1C4D"/>
    <w:pPr>
      <w:widowControl w:val="0"/>
      <w:autoSpaceDE w:val="0"/>
      <w:autoSpaceDN w:val="0"/>
      <w:adjustRightInd w:val="0"/>
      <w:spacing w:after="0" w:line="192" w:lineRule="exact"/>
      <w:jc w:val="both"/>
    </w:pPr>
    <w:rPr>
      <w:rFonts w:ascii="Times New Roman" w:eastAsia="Times New Roman" w:hAnsi="Times New Roman" w:cs="Times New Roman"/>
      <w:sz w:val="24"/>
      <w:szCs w:val="24"/>
      <w:lang w:eastAsia="ru-RU"/>
    </w:rPr>
  </w:style>
  <w:style w:type="character" w:customStyle="1" w:styleId="FontStyle40">
    <w:name w:val="Font Style40"/>
    <w:basedOn w:val="a0"/>
    <w:uiPriority w:val="99"/>
    <w:rsid w:val="007D1C4D"/>
    <w:rPr>
      <w:rFonts w:ascii="Microsoft Sans Serif" w:hAnsi="Microsoft Sans Serif" w:cs="Microsoft Sans Serif"/>
      <w:b/>
      <w:bCs/>
      <w:sz w:val="14"/>
      <w:szCs w:val="14"/>
    </w:rPr>
  </w:style>
  <w:style w:type="character" w:customStyle="1" w:styleId="FontStyle58">
    <w:name w:val="Font Style58"/>
    <w:basedOn w:val="a0"/>
    <w:uiPriority w:val="99"/>
    <w:rsid w:val="007D1C4D"/>
    <w:rPr>
      <w:rFonts w:ascii="Constantia" w:hAnsi="Constantia" w:cs="Constantia"/>
      <w:b/>
      <w:bCs/>
      <w:smallCaps/>
      <w:spacing w:val="20"/>
      <w:sz w:val="8"/>
      <w:szCs w:val="8"/>
    </w:rPr>
  </w:style>
  <w:style w:type="paragraph" w:customStyle="1" w:styleId="Style34">
    <w:name w:val="Style34"/>
    <w:basedOn w:val="a"/>
    <w:uiPriority w:val="99"/>
    <w:rsid w:val="007D1C4D"/>
    <w:pPr>
      <w:widowControl w:val="0"/>
      <w:autoSpaceDE w:val="0"/>
      <w:autoSpaceDN w:val="0"/>
      <w:adjustRightInd w:val="0"/>
      <w:spacing w:after="0" w:line="331" w:lineRule="exact"/>
    </w:pPr>
    <w:rPr>
      <w:rFonts w:ascii="Times New Roman" w:eastAsia="Times New Roman" w:hAnsi="Times New Roman" w:cs="Times New Roman"/>
      <w:sz w:val="24"/>
      <w:szCs w:val="24"/>
      <w:lang w:eastAsia="ru-RU"/>
    </w:rPr>
  </w:style>
  <w:style w:type="paragraph" w:customStyle="1" w:styleId="Style23">
    <w:name w:val="Style23"/>
    <w:basedOn w:val="a"/>
    <w:uiPriority w:val="99"/>
    <w:rsid w:val="007D1C4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15">
    <w:name w:val="Style15"/>
    <w:basedOn w:val="a"/>
    <w:uiPriority w:val="99"/>
    <w:rsid w:val="007D1C4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31">
    <w:name w:val="Style31"/>
    <w:basedOn w:val="a"/>
    <w:uiPriority w:val="99"/>
    <w:rsid w:val="007D1C4D"/>
    <w:pPr>
      <w:widowControl w:val="0"/>
      <w:autoSpaceDE w:val="0"/>
      <w:autoSpaceDN w:val="0"/>
      <w:adjustRightInd w:val="0"/>
      <w:spacing w:after="0" w:line="230" w:lineRule="exact"/>
      <w:jc w:val="both"/>
    </w:pPr>
    <w:rPr>
      <w:rFonts w:ascii="Times New Roman" w:eastAsia="Times New Roman" w:hAnsi="Times New Roman" w:cs="Times New Roman"/>
      <w:sz w:val="24"/>
      <w:szCs w:val="24"/>
      <w:lang w:eastAsia="ru-RU"/>
    </w:rPr>
  </w:style>
  <w:style w:type="character" w:customStyle="1" w:styleId="FontStyle68">
    <w:name w:val="Font Style68"/>
    <w:basedOn w:val="a0"/>
    <w:uiPriority w:val="99"/>
    <w:rsid w:val="007D1C4D"/>
    <w:rPr>
      <w:rFonts w:ascii="Times New Roman" w:hAnsi="Times New Roman" w:cs="Times New Roman"/>
      <w:sz w:val="16"/>
      <w:szCs w:val="16"/>
    </w:rPr>
  </w:style>
  <w:style w:type="character" w:customStyle="1" w:styleId="FontStyle71">
    <w:name w:val="Font Style71"/>
    <w:basedOn w:val="a0"/>
    <w:uiPriority w:val="99"/>
    <w:rsid w:val="007D1C4D"/>
    <w:rPr>
      <w:rFonts w:ascii="Times New Roman" w:hAnsi="Times New Roman" w:cs="Times New Roman"/>
      <w:b/>
      <w:bCs/>
      <w:sz w:val="16"/>
      <w:szCs w:val="16"/>
    </w:rPr>
  </w:style>
  <w:style w:type="character" w:customStyle="1" w:styleId="FontStyle36">
    <w:name w:val="Font Style36"/>
    <w:basedOn w:val="a0"/>
    <w:uiPriority w:val="99"/>
    <w:rsid w:val="007D1C4D"/>
    <w:rPr>
      <w:rFonts w:ascii="Bookman Old Style" w:hAnsi="Bookman Old Style" w:cs="Bookman Old Style"/>
      <w:i/>
      <w:iCs/>
      <w:sz w:val="14"/>
      <w:szCs w:val="14"/>
    </w:rPr>
  </w:style>
  <w:style w:type="character" w:customStyle="1" w:styleId="FontStyle41">
    <w:name w:val="Font Style41"/>
    <w:basedOn w:val="a0"/>
    <w:uiPriority w:val="99"/>
    <w:rsid w:val="007D1C4D"/>
    <w:rPr>
      <w:rFonts w:ascii="Bookman Old Style" w:hAnsi="Bookman Old Style" w:cs="Bookman Old Style"/>
      <w:i/>
      <w:iCs/>
      <w:spacing w:val="-10"/>
      <w:sz w:val="16"/>
      <w:szCs w:val="16"/>
    </w:rPr>
  </w:style>
  <w:style w:type="paragraph" w:customStyle="1" w:styleId="Style8">
    <w:name w:val="Style8"/>
    <w:basedOn w:val="a"/>
    <w:uiPriority w:val="99"/>
    <w:rsid w:val="007D1C4D"/>
    <w:pPr>
      <w:widowControl w:val="0"/>
      <w:autoSpaceDE w:val="0"/>
      <w:autoSpaceDN w:val="0"/>
      <w:adjustRightInd w:val="0"/>
      <w:spacing w:after="0" w:line="192" w:lineRule="exact"/>
      <w:jc w:val="both"/>
    </w:pPr>
    <w:rPr>
      <w:rFonts w:ascii="Bookman Old Style" w:eastAsia="Times New Roman" w:hAnsi="Bookman Old Style" w:cs="Times New Roman"/>
      <w:sz w:val="24"/>
      <w:szCs w:val="24"/>
      <w:lang w:eastAsia="ru-RU"/>
    </w:rPr>
  </w:style>
  <w:style w:type="paragraph" w:customStyle="1" w:styleId="Style11">
    <w:name w:val="Style11"/>
    <w:basedOn w:val="a"/>
    <w:uiPriority w:val="99"/>
    <w:rsid w:val="007D1C4D"/>
    <w:pPr>
      <w:widowControl w:val="0"/>
      <w:autoSpaceDE w:val="0"/>
      <w:autoSpaceDN w:val="0"/>
      <w:adjustRightInd w:val="0"/>
      <w:spacing w:after="0" w:line="240" w:lineRule="auto"/>
      <w:jc w:val="both"/>
    </w:pPr>
    <w:rPr>
      <w:rFonts w:ascii="Bookman Old Style" w:eastAsia="Times New Roman" w:hAnsi="Bookman Old Style" w:cs="Times New Roman"/>
      <w:sz w:val="24"/>
      <w:szCs w:val="24"/>
      <w:lang w:eastAsia="ru-RU"/>
    </w:rPr>
  </w:style>
  <w:style w:type="character" w:customStyle="1" w:styleId="FontStyle62">
    <w:name w:val="Font Style62"/>
    <w:basedOn w:val="a0"/>
    <w:uiPriority w:val="99"/>
    <w:rsid w:val="007D1C4D"/>
    <w:rPr>
      <w:rFonts w:ascii="Bookman Old Style" w:hAnsi="Bookman Old Style" w:cs="Bookman Old Style"/>
      <w:sz w:val="16"/>
      <w:szCs w:val="16"/>
    </w:rPr>
  </w:style>
  <w:style w:type="paragraph" w:customStyle="1" w:styleId="Style18">
    <w:name w:val="Style18"/>
    <w:basedOn w:val="a"/>
    <w:uiPriority w:val="99"/>
    <w:rsid w:val="007D1C4D"/>
    <w:pPr>
      <w:widowControl w:val="0"/>
      <w:autoSpaceDE w:val="0"/>
      <w:autoSpaceDN w:val="0"/>
      <w:adjustRightInd w:val="0"/>
      <w:spacing w:after="0" w:line="192" w:lineRule="exact"/>
      <w:jc w:val="both"/>
    </w:pPr>
    <w:rPr>
      <w:rFonts w:ascii="Bookman Old Style" w:eastAsia="Times New Roman" w:hAnsi="Bookman Old Style" w:cs="Times New Roman"/>
      <w:sz w:val="24"/>
      <w:szCs w:val="24"/>
      <w:lang w:eastAsia="ru-RU"/>
    </w:rPr>
  </w:style>
  <w:style w:type="paragraph" w:customStyle="1" w:styleId="Style29">
    <w:name w:val="Style29"/>
    <w:basedOn w:val="a"/>
    <w:uiPriority w:val="99"/>
    <w:rsid w:val="007D1C4D"/>
    <w:pPr>
      <w:widowControl w:val="0"/>
      <w:autoSpaceDE w:val="0"/>
      <w:autoSpaceDN w:val="0"/>
      <w:adjustRightInd w:val="0"/>
      <w:spacing w:after="0" w:line="317" w:lineRule="exact"/>
    </w:pPr>
    <w:rPr>
      <w:rFonts w:ascii="Bookman Old Style" w:eastAsia="Times New Roman" w:hAnsi="Bookman Old Style" w:cs="Times New Roman"/>
      <w:sz w:val="24"/>
      <w:szCs w:val="24"/>
      <w:lang w:eastAsia="ru-RU"/>
    </w:rPr>
  </w:style>
  <w:style w:type="paragraph" w:customStyle="1" w:styleId="Style30">
    <w:name w:val="Style30"/>
    <w:basedOn w:val="a"/>
    <w:uiPriority w:val="99"/>
    <w:rsid w:val="007D1C4D"/>
    <w:pPr>
      <w:widowControl w:val="0"/>
      <w:autoSpaceDE w:val="0"/>
      <w:autoSpaceDN w:val="0"/>
      <w:adjustRightInd w:val="0"/>
      <w:spacing w:after="0" w:line="187" w:lineRule="exact"/>
      <w:jc w:val="both"/>
    </w:pPr>
    <w:rPr>
      <w:rFonts w:ascii="Bookman Old Style" w:eastAsia="Times New Roman" w:hAnsi="Bookman Old Style" w:cs="Times New Roman"/>
      <w:sz w:val="24"/>
      <w:szCs w:val="24"/>
      <w:lang w:eastAsia="ru-RU"/>
    </w:rPr>
  </w:style>
  <w:style w:type="character" w:customStyle="1" w:styleId="FontStyle48">
    <w:name w:val="Font Style48"/>
    <w:basedOn w:val="a0"/>
    <w:uiPriority w:val="99"/>
    <w:rsid w:val="007D1C4D"/>
    <w:rPr>
      <w:rFonts w:ascii="Bookman Old Style" w:hAnsi="Bookman Old Style" w:cs="Bookman Old Style"/>
      <w:b/>
      <w:bCs/>
      <w:sz w:val="14"/>
      <w:szCs w:val="14"/>
    </w:rPr>
  </w:style>
  <w:style w:type="character" w:customStyle="1" w:styleId="FontStyle51">
    <w:name w:val="Font Style51"/>
    <w:basedOn w:val="a0"/>
    <w:rsid w:val="007D1C4D"/>
    <w:rPr>
      <w:rFonts w:ascii="Bookman Old Style" w:hAnsi="Bookman Old Style" w:cs="Bookman Old Style"/>
      <w:i/>
      <w:iCs/>
      <w:sz w:val="14"/>
      <w:szCs w:val="14"/>
    </w:rPr>
  </w:style>
  <w:style w:type="paragraph" w:customStyle="1" w:styleId="Style26">
    <w:name w:val="Style26"/>
    <w:basedOn w:val="a"/>
    <w:uiPriority w:val="99"/>
    <w:rsid w:val="007D1C4D"/>
    <w:pPr>
      <w:widowControl w:val="0"/>
      <w:autoSpaceDE w:val="0"/>
      <w:autoSpaceDN w:val="0"/>
      <w:adjustRightInd w:val="0"/>
      <w:spacing w:after="0" w:line="192" w:lineRule="exact"/>
    </w:pPr>
    <w:rPr>
      <w:rFonts w:ascii="Bookman Old Style" w:eastAsia="Times New Roman" w:hAnsi="Bookman Old Style" w:cs="Times New Roman"/>
      <w:sz w:val="24"/>
      <w:szCs w:val="24"/>
      <w:lang w:eastAsia="ru-RU"/>
    </w:rPr>
  </w:style>
  <w:style w:type="character" w:customStyle="1" w:styleId="FontStyle65">
    <w:name w:val="Font Style65"/>
    <w:basedOn w:val="a0"/>
    <w:uiPriority w:val="99"/>
    <w:rsid w:val="007D1C4D"/>
    <w:rPr>
      <w:rFonts w:ascii="Bookman Old Style" w:hAnsi="Bookman Old Style" w:cs="Bookman Old Style"/>
      <w:smallCaps/>
      <w:spacing w:val="20"/>
      <w:sz w:val="10"/>
      <w:szCs w:val="10"/>
    </w:rPr>
  </w:style>
  <w:style w:type="paragraph" w:customStyle="1" w:styleId="Style22">
    <w:name w:val="Style22"/>
    <w:basedOn w:val="a"/>
    <w:uiPriority w:val="99"/>
    <w:rsid w:val="007D1C4D"/>
    <w:pPr>
      <w:widowControl w:val="0"/>
      <w:autoSpaceDE w:val="0"/>
      <w:autoSpaceDN w:val="0"/>
      <w:adjustRightInd w:val="0"/>
      <w:spacing w:after="0" w:line="192" w:lineRule="exact"/>
    </w:pPr>
    <w:rPr>
      <w:rFonts w:ascii="Bookman Old Style" w:eastAsia="Times New Roman" w:hAnsi="Bookman Old Style" w:cs="Times New Roman"/>
      <w:sz w:val="24"/>
      <w:szCs w:val="24"/>
      <w:lang w:eastAsia="ru-RU"/>
    </w:rPr>
  </w:style>
  <w:style w:type="character" w:customStyle="1" w:styleId="FontStyle55">
    <w:name w:val="Font Style55"/>
    <w:basedOn w:val="a0"/>
    <w:uiPriority w:val="99"/>
    <w:rsid w:val="007D1C4D"/>
    <w:rPr>
      <w:rFonts w:ascii="Bookman Old Style" w:hAnsi="Bookman Old Style" w:cs="Bookman Old Style"/>
      <w:b/>
      <w:bCs/>
      <w:i/>
      <w:iCs/>
      <w:sz w:val="14"/>
      <w:szCs w:val="14"/>
    </w:rPr>
  </w:style>
  <w:style w:type="paragraph" w:customStyle="1" w:styleId="Style12">
    <w:name w:val="Style12"/>
    <w:basedOn w:val="a"/>
    <w:uiPriority w:val="99"/>
    <w:rsid w:val="007D1C4D"/>
    <w:pPr>
      <w:widowControl w:val="0"/>
      <w:autoSpaceDE w:val="0"/>
      <w:autoSpaceDN w:val="0"/>
      <w:adjustRightInd w:val="0"/>
      <w:spacing w:after="0" w:line="240" w:lineRule="auto"/>
      <w:jc w:val="both"/>
    </w:pPr>
    <w:rPr>
      <w:rFonts w:ascii="Bookman Old Style" w:eastAsia="Times New Roman" w:hAnsi="Bookman Old Style" w:cs="Times New Roman"/>
      <w:sz w:val="24"/>
      <w:szCs w:val="24"/>
      <w:lang w:eastAsia="ru-RU"/>
    </w:rPr>
  </w:style>
  <w:style w:type="character" w:customStyle="1" w:styleId="FontStyle70">
    <w:name w:val="Font Style70"/>
    <w:basedOn w:val="a0"/>
    <w:uiPriority w:val="99"/>
    <w:rsid w:val="007D1C4D"/>
    <w:rPr>
      <w:rFonts w:ascii="Bookman Old Style" w:hAnsi="Bookman Old Style" w:cs="Bookman Old Style"/>
      <w:sz w:val="16"/>
      <w:szCs w:val="16"/>
    </w:rPr>
  </w:style>
  <w:style w:type="character" w:customStyle="1" w:styleId="FontStyle63">
    <w:name w:val="Font Style63"/>
    <w:basedOn w:val="a0"/>
    <w:uiPriority w:val="99"/>
    <w:rsid w:val="007D1C4D"/>
    <w:rPr>
      <w:rFonts w:ascii="Bookman Old Style" w:hAnsi="Bookman Old Style" w:cs="Bookman Old Style"/>
      <w:b/>
      <w:bCs/>
      <w:spacing w:val="-20"/>
      <w:sz w:val="16"/>
      <w:szCs w:val="16"/>
    </w:rPr>
  </w:style>
  <w:style w:type="character" w:customStyle="1" w:styleId="FontStyle64">
    <w:name w:val="Font Style64"/>
    <w:basedOn w:val="a0"/>
    <w:uiPriority w:val="99"/>
    <w:rsid w:val="007D1C4D"/>
    <w:rPr>
      <w:rFonts w:ascii="Arial Black" w:hAnsi="Arial Black" w:cs="Arial Black"/>
      <w:smallCaps/>
      <w:sz w:val="14"/>
      <w:szCs w:val="14"/>
    </w:rPr>
  </w:style>
  <w:style w:type="character" w:customStyle="1" w:styleId="FontStyle38">
    <w:name w:val="Font Style38"/>
    <w:basedOn w:val="a0"/>
    <w:uiPriority w:val="99"/>
    <w:rsid w:val="007D1C4D"/>
    <w:rPr>
      <w:rFonts w:ascii="Arial Black" w:hAnsi="Arial Black" w:cs="Arial Black"/>
      <w:sz w:val="12"/>
      <w:szCs w:val="12"/>
    </w:rPr>
  </w:style>
  <w:style w:type="character" w:customStyle="1" w:styleId="FontStyle49">
    <w:name w:val="Font Style49"/>
    <w:rsid w:val="007D1C4D"/>
    <w:rPr>
      <w:rFonts w:ascii="Arial Black" w:hAnsi="Arial Black" w:cs="Arial Black"/>
      <w:sz w:val="12"/>
      <w:szCs w:val="12"/>
    </w:rPr>
  </w:style>
  <w:style w:type="character" w:customStyle="1" w:styleId="115">
    <w:name w:val="Заголовок 1 Знак1"/>
    <w:basedOn w:val="a0"/>
    <w:uiPriority w:val="9"/>
    <w:rsid w:val="007D1C4D"/>
    <w:rPr>
      <w:rFonts w:ascii="Calibri Light" w:eastAsia="Times New Roman" w:hAnsi="Calibri Light" w:cs="Times New Roman"/>
      <w:color w:val="2E74B5"/>
      <w:sz w:val="32"/>
      <w:szCs w:val="32"/>
    </w:rPr>
  </w:style>
  <w:style w:type="paragraph" w:customStyle="1" w:styleId="2f0">
    <w:name w:val="Верхний колонтитул2"/>
    <w:basedOn w:val="a"/>
    <w:next w:val="a8"/>
    <w:link w:val="1ff4"/>
    <w:uiPriority w:val="99"/>
    <w:semiHidden/>
    <w:unhideWhenUsed/>
    <w:rsid w:val="007D1C4D"/>
    <w:pPr>
      <w:tabs>
        <w:tab w:val="center" w:pos="4677"/>
        <w:tab w:val="right" w:pos="9355"/>
      </w:tabs>
      <w:spacing w:after="0" w:line="240" w:lineRule="auto"/>
    </w:pPr>
    <w:rPr>
      <w:rFonts w:ascii="Calibri" w:eastAsia="Calibri" w:hAnsi="Calibri" w:cs="Times New Roman"/>
      <w:sz w:val="20"/>
      <w:szCs w:val="20"/>
      <w:lang w:eastAsia="ru-RU"/>
    </w:rPr>
  </w:style>
  <w:style w:type="character" w:customStyle="1" w:styleId="1ff4">
    <w:name w:val="Верхний колонтитул Знак1"/>
    <w:basedOn w:val="a0"/>
    <w:link w:val="2f0"/>
    <w:uiPriority w:val="99"/>
    <w:semiHidden/>
    <w:rsid w:val="007D1C4D"/>
    <w:rPr>
      <w:rFonts w:ascii="Calibri" w:eastAsia="Calibri" w:hAnsi="Calibri" w:cs="Times New Roman"/>
      <w:sz w:val="20"/>
      <w:szCs w:val="20"/>
      <w:lang w:eastAsia="ru-RU"/>
    </w:rPr>
  </w:style>
  <w:style w:type="paragraph" w:customStyle="1" w:styleId="2f1">
    <w:name w:val="Нижний колонтитул2"/>
    <w:basedOn w:val="a"/>
    <w:next w:val="aa"/>
    <w:link w:val="1ff5"/>
    <w:uiPriority w:val="99"/>
    <w:semiHidden/>
    <w:unhideWhenUsed/>
    <w:rsid w:val="007D1C4D"/>
    <w:pPr>
      <w:tabs>
        <w:tab w:val="center" w:pos="4677"/>
        <w:tab w:val="right" w:pos="9355"/>
      </w:tabs>
      <w:spacing w:after="0" w:line="240" w:lineRule="auto"/>
    </w:pPr>
    <w:rPr>
      <w:rFonts w:ascii="Calibri" w:eastAsia="Calibri" w:hAnsi="Calibri" w:cs="Times New Roman"/>
      <w:sz w:val="20"/>
      <w:szCs w:val="20"/>
      <w:lang w:eastAsia="ru-RU"/>
    </w:rPr>
  </w:style>
  <w:style w:type="character" w:customStyle="1" w:styleId="1ff5">
    <w:name w:val="Нижний колонтитул Знак1"/>
    <w:basedOn w:val="a0"/>
    <w:link w:val="2f1"/>
    <w:uiPriority w:val="99"/>
    <w:semiHidden/>
    <w:rsid w:val="007D1C4D"/>
    <w:rPr>
      <w:rFonts w:ascii="Calibri" w:eastAsia="Calibri" w:hAnsi="Calibri" w:cs="Times New Roman"/>
      <w:sz w:val="20"/>
      <w:szCs w:val="20"/>
      <w:lang w:eastAsia="ru-RU"/>
    </w:rPr>
  </w:style>
  <w:style w:type="character" w:customStyle="1" w:styleId="2f2">
    <w:name w:val="Верхний колонтитул Знак2"/>
    <w:basedOn w:val="a0"/>
    <w:uiPriority w:val="99"/>
    <w:rsid w:val="007D1C4D"/>
    <w:rPr>
      <w:rFonts w:ascii="Times New Roman" w:eastAsia="Times New Roman" w:hAnsi="Times New Roman" w:cs="Times New Roman"/>
    </w:rPr>
  </w:style>
  <w:style w:type="character" w:customStyle="1" w:styleId="2f3">
    <w:name w:val="Нижний колонтитул Знак2"/>
    <w:basedOn w:val="a0"/>
    <w:uiPriority w:val="99"/>
    <w:rsid w:val="007D1C4D"/>
    <w:rPr>
      <w:rFonts w:ascii="Times New Roman" w:eastAsia="Times New Roman" w:hAnsi="Times New Roman" w:cs="Times New Roman"/>
    </w:rPr>
  </w:style>
  <w:style w:type="character" w:customStyle="1" w:styleId="afff6">
    <w:name w:val="пж"/>
    <w:rsid w:val="007D1C4D"/>
    <w:rPr>
      <w:b/>
      <w:bCs/>
      <w:i w:val="0"/>
      <w:iCs w:val="0"/>
      <w:color w:val="000000"/>
      <w14:textOutline w14:w="0" w14:cap="rnd" w14:cmpd="sng" w14:algn="ctr">
        <w14:noFill/>
        <w14:prstDash w14:val="solid"/>
        <w14:bevel/>
      </w14:textOutline>
    </w:rPr>
  </w:style>
  <w:style w:type="character" w:customStyle="1" w:styleId="afff7">
    <w:name w:val="курсив"/>
    <w:rsid w:val="007D1C4D"/>
    <w:rPr>
      <w:b w:val="0"/>
      <w:bCs w:val="0"/>
      <w:i/>
      <w:iCs/>
    </w:rPr>
  </w:style>
  <w:style w:type="character" w:customStyle="1" w:styleId="afff8">
    <w:name w:val="пж курсив"/>
    <w:rsid w:val="007D1C4D"/>
    <w:rPr>
      <w:b/>
      <w:bCs/>
      <w:i/>
      <w:iCs/>
    </w:rPr>
  </w:style>
  <w:style w:type="character" w:customStyle="1" w:styleId="afff9">
    <w:name w:val="Символ сноски"/>
    <w:rsid w:val="007D1C4D"/>
  </w:style>
  <w:style w:type="character" w:customStyle="1" w:styleId="afffa">
    <w:name w:val="трекинг сноски"/>
    <w:rsid w:val="007D1C4D"/>
  </w:style>
  <w:style w:type="character" w:customStyle="1" w:styleId="afffb">
    <w:name w:val="трекинг"/>
    <w:rsid w:val="007D1C4D"/>
  </w:style>
  <w:style w:type="character" w:styleId="afffc">
    <w:name w:val="endnote reference"/>
    <w:rsid w:val="007D1C4D"/>
    <w:rPr>
      <w:vertAlign w:val="superscript"/>
    </w:rPr>
  </w:style>
  <w:style w:type="character" w:customStyle="1" w:styleId="afffd">
    <w:name w:val="Символы концевой сноски"/>
    <w:rsid w:val="007D1C4D"/>
  </w:style>
  <w:style w:type="paragraph" w:customStyle="1" w:styleId="1ff6">
    <w:name w:val="Название1"/>
    <w:basedOn w:val="a"/>
    <w:uiPriority w:val="10"/>
    <w:qFormat/>
    <w:rsid w:val="007D1C4D"/>
    <w:pPr>
      <w:widowControl w:val="0"/>
      <w:suppressLineNumbers/>
      <w:suppressAutoHyphens/>
      <w:spacing w:before="120" w:after="120" w:line="240" w:lineRule="auto"/>
    </w:pPr>
    <w:rPr>
      <w:rFonts w:ascii="Times New Roman" w:eastAsia="SimSun" w:hAnsi="Times New Roman" w:cs="Mangal"/>
      <w:i/>
      <w:iCs/>
      <w:kern w:val="1"/>
      <w:sz w:val="24"/>
      <w:szCs w:val="24"/>
      <w:lang w:eastAsia="hi-IN" w:bidi="hi-IN"/>
    </w:rPr>
  </w:style>
  <w:style w:type="paragraph" w:customStyle="1" w:styleId="1ff7">
    <w:name w:val="Указатель1"/>
    <w:basedOn w:val="a"/>
    <w:rsid w:val="007D1C4D"/>
    <w:pPr>
      <w:widowControl w:val="0"/>
      <w:suppressLineNumbers/>
      <w:suppressAutoHyphens/>
      <w:spacing w:after="0" w:line="240" w:lineRule="auto"/>
    </w:pPr>
    <w:rPr>
      <w:rFonts w:ascii="Times New Roman" w:eastAsia="SimSun" w:hAnsi="Times New Roman" w:cs="Mangal"/>
      <w:kern w:val="1"/>
      <w:sz w:val="24"/>
      <w:szCs w:val="24"/>
      <w:lang w:eastAsia="hi-IN" w:bidi="hi-IN"/>
    </w:rPr>
  </w:style>
  <w:style w:type="paragraph" w:customStyle="1" w:styleId="afffe">
    <w:name w:val="[Без стиля]"/>
    <w:link w:val="affff"/>
    <w:rsid w:val="007D1C4D"/>
    <w:pPr>
      <w:widowControl w:val="0"/>
      <w:suppressAutoHyphens/>
      <w:autoSpaceDE w:val="0"/>
      <w:spacing w:after="0" w:line="288" w:lineRule="auto"/>
      <w:textAlignment w:val="center"/>
    </w:pPr>
    <w:rPr>
      <w:rFonts w:ascii="FreeSetC" w:eastAsia="FreeSetC" w:hAnsi="FreeSetC" w:cs="FreeSetC"/>
      <w:color w:val="000000"/>
      <w:kern w:val="1"/>
      <w:sz w:val="24"/>
      <w:szCs w:val="24"/>
      <w:lang w:val="en-GB" w:eastAsia="hi-IN" w:bidi="hi-IN"/>
    </w:rPr>
  </w:style>
  <w:style w:type="paragraph" w:customStyle="1" w:styleId="affff0">
    <w:name w:val="осн текст"/>
    <w:basedOn w:val="afffe"/>
    <w:rsid w:val="007D1C4D"/>
    <w:pPr>
      <w:spacing w:line="213" w:lineRule="atLeast"/>
      <w:ind w:firstLine="340"/>
      <w:jc w:val="both"/>
    </w:pPr>
    <w:rPr>
      <w:rFonts w:ascii="SchoolBookCSanPin" w:eastAsia="SchoolBookCSanPin" w:hAnsi="SchoolBookCSanPin" w:cs="SchoolBookCSanPin"/>
      <w:sz w:val="21"/>
      <w:szCs w:val="21"/>
      <w:lang w:val="ru-RU"/>
    </w:rPr>
  </w:style>
  <w:style w:type="paragraph" w:customStyle="1" w:styleId="1ff8">
    <w:name w:val="заголовок 1"/>
    <w:basedOn w:val="afffe"/>
    <w:link w:val="1ff9"/>
    <w:rsid w:val="007D1C4D"/>
    <w:pPr>
      <w:spacing w:after="227" w:line="344" w:lineRule="atLeast"/>
      <w:jc w:val="center"/>
    </w:pPr>
    <w:rPr>
      <w:b/>
      <w:bCs/>
      <w:caps/>
      <w:sz w:val="30"/>
      <w:szCs w:val="30"/>
      <w:lang w:val="ru-RU"/>
    </w:rPr>
  </w:style>
  <w:style w:type="paragraph" w:customStyle="1" w:styleId="affff1">
    <w:name w:val="осн текст отступ"/>
    <w:basedOn w:val="affff0"/>
    <w:uiPriority w:val="99"/>
    <w:rsid w:val="007D1C4D"/>
    <w:pPr>
      <w:ind w:left="340" w:firstLine="0"/>
    </w:pPr>
  </w:style>
  <w:style w:type="paragraph" w:customStyle="1" w:styleId="2f4">
    <w:name w:val="заголовок 2"/>
    <w:basedOn w:val="afffe"/>
    <w:link w:val="2f5"/>
    <w:rsid w:val="007D1C4D"/>
    <w:pPr>
      <w:spacing w:before="340" w:after="227" w:line="344" w:lineRule="atLeast"/>
      <w:jc w:val="center"/>
    </w:pPr>
    <w:rPr>
      <w:b/>
      <w:bCs/>
      <w:sz w:val="30"/>
      <w:szCs w:val="30"/>
      <w:lang w:val="ru-RU"/>
    </w:rPr>
  </w:style>
  <w:style w:type="paragraph" w:customStyle="1" w:styleId="affff2">
    <w:name w:val="мелкий кегель"/>
    <w:basedOn w:val="afffe"/>
    <w:uiPriority w:val="99"/>
    <w:rsid w:val="007D1C4D"/>
    <w:pPr>
      <w:spacing w:line="180" w:lineRule="atLeast"/>
      <w:ind w:firstLine="340"/>
      <w:jc w:val="both"/>
    </w:pPr>
    <w:rPr>
      <w:rFonts w:ascii="SchoolBookCSanPin" w:eastAsia="SchoolBookCSanPin" w:hAnsi="SchoolBookCSanPin" w:cs="SchoolBookCSanPin"/>
      <w:sz w:val="17"/>
      <w:szCs w:val="17"/>
      <w:lang w:val="ru-RU"/>
    </w:rPr>
  </w:style>
  <w:style w:type="paragraph" w:customStyle="1" w:styleId="affff3">
    <w:name w:val="мелкий кегель отступ"/>
    <w:basedOn w:val="affff2"/>
    <w:uiPriority w:val="99"/>
    <w:rsid w:val="007D1C4D"/>
    <w:pPr>
      <w:tabs>
        <w:tab w:val="left" w:pos="510"/>
      </w:tabs>
      <w:spacing w:line="194" w:lineRule="atLeast"/>
      <w:ind w:left="340" w:firstLine="0"/>
    </w:pPr>
  </w:style>
  <w:style w:type="paragraph" w:customStyle="1" w:styleId="affff4">
    <w:name w:val="сноски"/>
    <w:basedOn w:val="afffe"/>
    <w:uiPriority w:val="99"/>
    <w:rsid w:val="007D1C4D"/>
    <w:pPr>
      <w:spacing w:before="57" w:line="174" w:lineRule="atLeast"/>
      <w:ind w:firstLine="340"/>
      <w:jc w:val="both"/>
    </w:pPr>
    <w:rPr>
      <w:rFonts w:ascii="SchoolBookCSanPin" w:eastAsia="SchoolBookCSanPin" w:hAnsi="SchoolBookCSanPin" w:cs="SchoolBookCSanPin"/>
      <w:sz w:val="17"/>
      <w:szCs w:val="17"/>
      <w:lang w:val="ru-RU"/>
    </w:rPr>
  </w:style>
  <w:style w:type="paragraph" w:customStyle="1" w:styleId="3b">
    <w:name w:val="заголовок 3"/>
    <w:basedOn w:val="afffe"/>
    <w:uiPriority w:val="99"/>
    <w:rsid w:val="007D1C4D"/>
    <w:pPr>
      <w:spacing w:before="283" w:after="170" w:line="302" w:lineRule="atLeast"/>
      <w:jc w:val="center"/>
    </w:pPr>
    <w:rPr>
      <w:b/>
      <w:bCs/>
      <w:sz w:val="25"/>
      <w:szCs w:val="25"/>
      <w:lang w:val="ru-RU"/>
    </w:rPr>
  </w:style>
  <w:style w:type="paragraph" w:customStyle="1" w:styleId="affff5">
    <w:name w:val="[основной абзац]"/>
    <w:basedOn w:val="afffe"/>
    <w:rsid w:val="007D1C4D"/>
  </w:style>
  <w:style w:type="paragraph" w:customStyle="1" w:styleId="affff6">
    <w:name w:val="доп текст таблица"/>
    <w:basedOn w:val="afffe"/>
    <w:uiPriority w:val="99"/>
    <w:rsid w:val="007D1C4D"/>
    <w:pPr>
      <w:spacing w:line="213" w:lineRule="atLeast"/>
      <w:ind w:left="113" w:right="113"/>
      <w:jc w:val="both"/>
    </w:pPr>
    <w:rPr>
      <w:sz w:val="19"/>
      <w:szCs w:val="19"/>
      <w:lang w:val="ru-RU"/>
    </w:rPr>
  </w:style>
  <w:style w:type="paragraph" w:customStyle="1" w:styleId="affff7">
    <w:name w:val="Содержимое таблицы"/>
    <w:basedOn w:val="a"/>
    <w:rsid w:val="007D1C4D"/>
    <w:pPr>
      <w:widowControl w:val="0"/>
      <w:suppressLineNumbers/>
      <w:suppressAutoHyphens/>
      <w:spacing w:after="0" w:line="240" w:lineRule="auto"/>
    </w:pPr>
    <w:rPr>
      <w:rFonts w:ascii="Times New Roman" w:eastAsia="SimSun" w:hAnsi="Times New Roman" w:cs="Mangal"/>
      <w:kern w:val="1"/>
      <w:sz w:val="24"/>
      <w:szCs w:val="24"/>
      <w:lang w:eastAsia="hi-IN" w:bidi="hi-IN"/>
    </w:rPr>
  </w:style>
  <w:style w:type="paragraph" w:customStyle="1" w:styleId="affff8">
    <w:name w:val="Заголовок таблицы"/>
    <w:basedOn w:val="affff7"/>
    <w:rsid w:val="007D1C4D"/>
    <w:pPr>
      <w:jc w:val="center"/>
    </w:pPr>
    <w:rPr>
      <w:b/>
      <w:bCs/>
    </w:rPr>
  </w:style>
  <w:style w:type="paragraph" w:customStyle="1" w:styleId="52">
    <w:name w:val="заголовок 5"/>
    <w:basedOn w:val="afffe"/>
    <w:uiPriority w:val="99"/>
    <w:rsid w:val="007D1C4D"/>
    <w:pPr>
      <w:spacing w:line="213" w:lineRule="atLeast"/>
      <w:jc w:val="center"/>
    </w:pPr>
    <w:rPr>
      <w:rFonts w:ascii="SchoolBookCSanPin" w:eastAsia="SchoolBookCSanPin" w:hAnsi="SchoolBookCSanPin" w:cs="SchoolBookCSanPin"/>
      <w:sz w:val="21"/>
      <w:szCs w:val="21"/>
      <w:lang w:val="ru-RU"/>
    </w:rPr>
  </w:style>
  <w:style w:type="paragraph" w:customStyle="1" w:styleId="47">
    <w:name w:val="заголовок 4"/>
    <w:basedOn w:val="afffe"/>
    <w:uiPriority w:val="99"/>
    <w:rsid w:val="007D1C4D"/>
    <w:pPr>
      <w:spacing w:before="340" w:after="227" w:line="213" w:lineRule="atLeast"/>
      <w:jc w:val="center"/>
    </w:pPr>
    <w:rPr>
      <w:rFonts w:ascii="SchoolBookCSanPin" w:eastAsia="SchoolBookCSanPin" w:hAnsi="SchoolBookCSanPin" w:cs="SchoolBookCSanPin"/>
      <w:b/>
      <w:bCs/>
      <w:sz w:val="21"/>
      <w:szCs w:val="21"/>
      <w:lang w:val="ru-RU"/>
    </w:rPr>
  </w:style>
  <w:style w:type="paragraph" w:customStyle="1" w:styleId="ParagraphStyle2">
    <w:name w:val="Paragraph Style 2"/>
    <w:basedOn w:val="affff6"/>
    <w:uiPriority w:val="99"/>
    <w:rsid w:val="007D1C4D"/>
    <w:pPr>
      <w:spacing w:before="283"/>
    </w:pPr>
    <w:rPr>
      <w:spacing w:val="-4"/>
    </w:rPr>
  </w:style>
  <w:style w:type="paragraph" w:customStyle="1" w:styleId="affff9">
    <w:name w:val="галка мелкий кегель"/>
    <w:basedOn w:val="affff3"/>
    <w:uiPriority w:val="99"/>
    <w:rsid w:val="007D1C4D"/>
    <w:pPr>
      <w:ind w:left="737"/>
    </w:pPr>
  </w:style>
  <w:style w:type="paragraph" w:customStyle="1" w:styleId="PreformattedText">
    <w:name w:val="Preformatted Text"/>
    <w:basedOn w:val="a"/>
    <w:rsid w:val="007D1C4D"/>
    <w:pPr>
      <w:widowControl w:val="0"/>
      <w:suppressAutoHyphens/>
      <w:spacing w:after="0" w:line="240" w:lineRule="auto"/>
    </w:pPr>
    <w:rPr>
      <w:rFonts w:ascii="Liberation Mono" w:eastAsia="Droid Sans Fallback" w:hAnsi="Liberation Mono" w:cs="Liberation Mono"/>
      <w:sz w:val="20"/>
      <w:szCs w:val="20"/>
      <w:lang w:eastAsia="zh-CN" w:bidi="hi-IN"/>
    </w:rPr>
  </w:style>
  <w:style w:type="character" w:customStyle="1" w:styleId="TXT">
    <w:name w:val="TXT"/>
    <w:rsid w:val="007D1C4D"/>
  </w:style>
  <w:style w:type="character" w:customStyle="1" w:styleId="Snoska">
    <w:name w:val="Snoska"/>
    <w:rsid w:val="007D1C4D"/>
    <w:rPr>
      <w:rFonts w:ascii="SchoolBookCSanPin" w:eastAsia="SchoolBookCSanPin" w:hAnsi="SchoolBookCSanPin" w:cs="SchoolBookCSanPin"/>
      <w:sz w:val="17"/>
      <w:szCs w:val="17"/>
      <w:lang w:val="ru-RU"/>
    </w:rPr>
  </w:style>
  <w:style w:type="character" w:customStyle="1" w:styleId="TABLZAG">
    <w:name w:val="TABL_ZAG"/>
    <w:rsid w:val="007D1C4D"/>
  </w:style>
  <w:style w:type="paragraph" w:customStyle="1" w:styleId="03">
    <w:name w:val="Стиль03"/>
    <w:basedOn w:val="a5"/>
    <w:link w:val="030"/>
    <w:qFormat/>
    <w:rsid w:val="007D1C4D"/>
    <w:pPr>
      <w:suppressAutoHyphens/>
      <w:autoSpaceDE/>
      <w:autoSpaceDN/>
      <w:spacing w:before="0" w:line="360" w:lineRule="auto"/>
      <w:ind w:left="0" w:right="0" w:firstLine="0"/>
      <w:jc w:val="center"/>
      <w:outlineLvl w:val="0"/>
    </w:pPr>
    <w:rPr>
      <w:rFonts w:ascii="Calibri" w:hAnsi="Calibri" w:cs="Calibri"/>
      <w:kern w:val="28"/>
      <w:sz w:val="32"/>
      <w:szCs w:val="32"/>
      <w:lang w:eastAsia="hi-IN" w:bidi="hi-IN"/>
    </w:rPr>
  </w:style>
  <w:style w:type="paragraph" w:customStyle="1" w:styleId="1ffa">
    <w:name w:val="Стиль1"/>
    <w:basedOn w:val="1ff8"/>
    <w:link w:val="1ffb"/>
    <w:qFormat/>
    <w:rsid w:val="007D1C4D"/>
    <w:pPr>
      <w:spacing w:after="0" w:line="360" w:lineRule="auto"/>
    </w:pPr>
    <w:rPr>
      <w:rFonts w:ascii="Calibri" w:hAnsi="Calibri" w:cs="Calibri"/>
      <w:color w:val="auto"/>
      <w:sz w:val="32"/>
      <w:szCs w:val="32"/>
    </w:rPr>
  </w:style>
  <w:style w:type="character" w:customStyle="1" w:styleId="030">
    <w:name w:val="Стиль03 Знак"/>
    <w:link w:val="03"/>
    <w:rsid w:val="007D1C4D"/>
    <w:rPr>
      <w:rFonts w:ascii="Calibri" w:eastAsia="Times New Roman" w:hAnsi="Calibri" w:cs="Calibri"/>
      <w:b/>
      <w:bCs/>
      <w:kern w:val="28"/>
      <w:sz w:val="32"/>
      <w:szCs w:val="32"/>
      <w:lang w:eastAsia="hi-IN" w:bidi="hi-IN"/>
    </w:rPr>
  </w:style>
  <w:style w:type="paragraph" w:customStyle="1" w:styleId="2f6">
    <w:name w:val="Стиль2"/>
    <w:basedOn w:val="2f4"/>
    <w:link w:val="2f7"/>
    <w:qFormat/>
    <w:rsid w:val="007D1C4D"/>
    <w:pPr>
      <w:spacing w:before="0" w:after="0" w:line="360" w:lineRule="auto"/>
    </w:pPr>
    <w:rPr>
      <w:rFonts w:ascii="Calibri" w:hAnsi="Calibri" w:cs="Calibri"/>
      <w:color w:val="595959"/>
      <w:sz w:val="28"/>
      <w:szCs w:val="28"/>
    </w:rPr>
  </w:style>
  <w:style w:type="character" w:customStyle="1" w:styleId="affff">
    <w:name w:val="[Без стиля] Знак"/>
    <w:link w:val="afffe"/>
    <w:rsid w:val="007D1C4D"/>
    <w:rPr>
      <w:rFonts w:ascii="FreeSetC" w:eastAsia="FreeSetC" w:hAnsi="FreeSetC" w:cs="FreeSetC"/>
      <w:color w:val="000000"/>
      <w:kern w:val="1"/>
      <w:sz w:val="24"/>
      <w:szCs w:val="24"/>
      <w:lang w:val="en-GB" w:eastAsia="hi-IN" w:bidi="hi-IN"/>
    </w:rPr>
  </w:style>
  <w:style w:type="character" w:customStyle="1" w:styleId="1ff9">
    <w:name w:val="заголовок 1 Знак"/>
    <w:link w:val="1ff8"/>
    <w:rsid w:val="007D1C4D"/>
    <w:rPr>
      <w:rFonts w:ascii="FreeSetC" w:eastAsia="FreeSetC" w:hAnsi="FreeSetC" w:cs="FreeSetC"/>
      <w:b/>
      <w:bCs/>
      <w:caps/>
      <w:color w:val="000000"/>
      <w:kern w:val="1"/>
      <w:sz w:val="30"/>
      <w:szCs w:val="30"/>
      <w:lang w:eastAsia="hi-IN" w:bidi="hi-IN"/>
    </w:rPr>
  </w:style>
  <w:style w:type="character" w:customStyle="1" w:styleId="1ffb">
    <w:name w:val="Стиль1 Знак"/>
    <w:link w:val="1ffa"/>
    <w:rsid w:val="007D1C4D"/>
    <w:rPr>
      <w:rFonts w:ascii="Calibri" w:eastAsia="FreeSetC" w:hAnsi="Calibri" w:cs="Calibri"/>
      <w:b/>
      <w:bCs/>
      <w:caps/>
      <w:kern w:val="1"/>
      <w:sz w:val="32"/>
      <w:szCs w:val="32"/>
      <w:lang w:eastAsia="hi-IN" w:bidi="hi-IN"/>
    </w:rPr>
  </w:style>
  <w:style w:type="paragraph" w:customStyle="1" w:styleId="3c">
    <w:name w:val="Стиль3"/>
    <w:basedOn w:val="2f4"/>
    <w:link w:val="3d"/>
    <w:qFormat/>
    <w:rsid w:val="007D1C4D"/>
    <w:pPr>
      <w:spacing w:before="0" w:after="0" w:line="360" w:lineRule="auto"/>
    </w:pPr>
    <w:rPr>
      <w:rFonts w:ascii="Calibri" w:hAnsi="Calibri" w:cs="Calibri"/>
      <w:color w:val="auto"/>
      <w:sz w:val="28"/>
      <w:szCs w:val="28"/>
    </w:rPr>
  </w:style>
  <w:style w:type="character" w:customStyle="1" w:styleId="2f5">
    <w:name w:val="заголовок 2 Знак"/>
    <w:link w:val="2f4"/>
    <w:rsid w:val="007D1C4D"/>
    <w:rPr>
      <w:rFonts w:ascii="FreeSetC" w:eastAsia="FreeSetC" w:hAnsi="FreeSetC" w:cs="FreeSetC"/>
      <w:b/>
      <w:bCs/>
      <w:color w:val="000000"/>
      <w:kern w:val="1"/>
      <w:sz w:val="30"/>
      <w:szCs w:val="30"/>
      <w:lang w:eastAsia="hi-IN" w:bidi="hi-IN"/>
    </w:rPr>
  </w:style>
  <w:style w:type="character" w:customStyle="1" w:styleId="2f7">
    <w:name w:val="Стиль2 Знак"/>
    <w:link w:val="2f6"/>
    <w:rsid w:val="007D1C4D"/>
    <w:rPr>
      <w:rFonts w:ascii="Calibri" w:eastAsia="FreeSetC" w:hAnsi="Calibri" w:cs="Calibri"/>
      <w:b/>
      <w:bCs/>
      <w:color w:val="595959"/>
      <w:kern w:val="1"/>
      <w:sz w:val="28"/>
      <w:szCs w:val="28"/>
      <w:lang w:eastAsia="hi-IN" w:bidi="hi-IN"/>
    </w:rPr>
  </w:style>
  <w:style w:type="character" w:customStyle="1" w:styleId="3d">
    <w:name w:val="Стиль3 Знак"/>
    <w:link w:val="3c"/>
    <w:rsid w:val="007D1C4D"/>
    <w:rPr>
      <w:rFonts w:ascii="Calibri" w:eastAsia="FreeSetC" w:hAnsi="Calibri" w:cs="Calibri"/>
      <w:b/>
      <w:bCs/>
      <w:kern w:val="1"/>
      <w:sz w:val="28"/>
      <w:szCs w:val="28"/>
      <w:lang w:eastAsia="hi-IN" w:bidi="hi-IN"/>
    </w:rPr>
  </w:style>
  <w:style w:type="character" w:customStyle="1" w:styleId="1ffc">
    <w:name w:val="Просмотренная гиперссылка1"/>
    <w:basedOn w:val="a0"/>
    <w:uiPriority w:val="99"/>
    <w:semiHidden/>
    <w:unhideWhenUsed/>
    <w:rsid w:val="007D1C4D"/>
    <w:rPr>
      <w:color w:val="800080"/>
      <w:u w:val="single"/>
    </w:rPr>
  </w:style>
  <w:style w:type="paragraph" w:customStyle="1" w:styleId="218">
    <w:name w:val="Заголовок 21"/>
    <w:basedOn w:val="a"/>
    <w:uiPriority w:val="9"/>
    <w:qFormat/>
    <w:rsid w:val="007D1C4D"/>
    <w:pPr>
      <w:widowControl w:val="0"/>
      <w:autoSpaceDE w:val="0"/>
      <w:autoSpaceDN w:val="0"/>
      <w:spacing w:after="0" w:line="240" w:lineRule="auto"/>
      <w:ind w:left="534"/>
      <w:outlineLvl w:val="2"/>
    </w:pPr>
    <w:rPr>
      <w:rFonts w:ascii="Times New Roman" w:eastAsia="Times New Roman" w:hAnsi="Times New Roman" w:cs="Times New Roman"/>
      <w:b/>
      <w:bCs/>
      <w:sz w:val="25"/>
      <w:szCs w:val="25"/>
    </w:rPr>
  </w:style>
  <w:style w:type="paragraph" w:customStyle="1" w:styleId="affffa">
    <w:name w:val="Инна"/>
    <w:basedOn w:val="a"/>
    <w:qFormat/>
    <w:rsid w:val="007D1C4D"/>
    <w:pPr>
      <w:spacing w:after="0" w:line="240" w:lineRule="auto"/>
      <w:jc w:val="center"/>
    </w:pPr>
    <w:rPr>
      <w:rFonts w:ascii="Times New Roman" w:eastAsia="Times New Roman" w:hAnsi="Times New Roman" w:cs="Times New Roman"/>
      <w:sz w:val="24"/>
      <w:szCs w:val="24"/>
    </w:rPr>
  </w:style>
  <w:style w:type="character" w:customStyle="1" w:styleId="Osnovnoytext">
    <w:name w:val="Osnovnoy_text Знак"/>
    <w:link w:val="Osnovnoytext0"/>
    <w:locked/>
    <w:rsid w:val="007D1C4D"/>
    <w:rPr>
      <w:rFonts w:ascii="SchoolBookCSanPin" w:eastAsia="SchoolBookCSanPin" w:hAnsi="SchoolBookCSanPin" w:cs="SchoolBookCSanPin"/>
      <w:color w:val="000000"/>
      <w:kern w:val="2"/>
      <w:sz w:val="21"/>
      <w:szCs w:val="21"/>
      <w:lang w:eastAsia="hi-IN" w:bidi="hi-IN"/>
    </w:rPr>
  </w:style>
  <w:style w:type="paragraph" w:customStyle="1" w:styleId="Osnovnoytext0">
    <w:name w:val="Osnovnoy_text"/>
    <w:basedOn w:val="afffe"/>
    <w:link w:val="Osnovnoytext"/>
    <w:rsid w:val="007D1C4D"/>
    <w:pPr>
      <w:tabs>
        <w:tab w:val="left" w:pos="510"/>
      </w:tabs>
      <w:spacing w:line="213" w:lineRule="atLeast"/>
      <w:ind w:firstLine="340"/>
      <w:jc w:val="both"/>
      <w:textAlignment w:val="auto"/>
    </w:pPr>
    <w:rPr>
      <w:rFonts w:ascii="SchoolBookCSanPin" w:eastAsia="SchoolBookCSanPin" w:hAnsi="SchoolBookCSanPin" w:cs="SchoolBookCSanPin"/>
      <w:kern w:val="2"/>
      <w:sz w:val="21"/>
      <w:szCs w:val="21"/>
      <w:lang w:val="ru-RU"/>
    </w:rPr>
  </w:style>
  <w:style w:type="character" w:customStyle="1" w:styleId="Zagolovok1">
    <w:name w:val="Zagolovok_1 Знак"/>
    <w:link w:val="Zagolovok10"/>
    <w:locked/>
    <w:rsid w:val="007D1C4D"/>
    <w:rPr>
      <w:rFonts w:ascii="FreeSetC" w:eastAsia="FreeSetC" w:hAnsi="FreeSetC" w:cs="FreeSetC"/>
      <w:b/>
      <w:bCs/>
      <w:caps/>
      <w:color w:val="000000"/>
      <w:kern w:val="2"/>
      <w:sz w:val="30"/>
      <w:szCs w:val="30"/>
      <w:lang w:eastAsia="hi-IN" w:bidi="hi-IN"/>
    </w:rPr>
  </w:style>
  <w:style w:type="paragraph" w:customStyle="1" w:styleId="Zagolovok10">
    <w:name w:val="Zagolovok_1"/>
    <w:basedOn w:val="afffe"/>
    <w:link w:val="Zagolovok1"/>
    <w:rsid w:val="007D1C4D"/>
    <w:pPr>
      <w:spacing w:after="227" w:line="344" w:lineRule="atLeast"/>
      <w:jc w:val="center"/>
      <w:textAlignment w:val="auto"/>
    </w:pPr>
    <w:rPr>
      <w:b/>
      <w:bCs/>
      <w:caps/>
      <w:kern w:val="2"/>
      <w:sz w:val="30"/>
      <w:szCs w:val="30"/>
      <w:lang w:val="ru-RU"/>
    </w:rPr>
  </w:style>
  <w:style w:type="paragraph" w:customStyle="1" w:styleId="Osnovnoytextvvv1">
    <w:name w:val="Osnovnoy_text vvv1"/>
    <w:basedOn w:val="afffe"/>
    <w:rsid w:val="007D1C4D"/>
    <w:pPr>
      <w:tabs>
        <w:tab w:val="left" w:pos="510"/>
      </w:tabs>
      <w:spacing w:line="213" w:lineRule="atLeast"/>
      <w:ind w:left="340"/>
      <w:jc w:val="both"/>
      <w:textAlignment w:val="auto"/>
    </w:pPr>
    <w:rPr>
      <w:rFonts w:ascii="SchoolBookCSanPin" w:eastAsia="SchoolBookCSanPin" w:hAnsi="SchoolBookCSanPin" w:cs="SchoolBookCSanPin"/>
      <w:kern w:val="2"/>
      <w:sz w:val="21"/>
      <w:szCs w:val="21"/>
      <w:lang w:val="ru-RU"/>
    </w:rPr>
  </w:style>
  <w:style w:type="paragraph" w:customStyle="1" w:styleId="Zagolovok2">
    <w:name w:val="Zagolovok_2"/>
    <w:basedOn w:val="afffe"/>
    <w:rsid w:val="007D1C4D"/>
    <w:pPr>
      <w:spacing w:before="397" w:after="227" w:line="344" w:lineRule="atLeast"/>
      <w:jc w:val="center"/>
      <w:textAlignment w:val="auto"/>
    </w:pPr>
    <w:rPr>
      <w:b/>
      <w:bCs/>
      <w:kern w:val="2"/>
      <w:sz w:val="30"/>
      <w:szCs w:val="30"/>
      <w:lang w:val="ru-RU"/>
    </w:rPr>
  </w:style>
  <w:style w:type="paragraph" w:customStyle="1" w:styleId="Osnovnoytextdop8">
    <w:name w:val="Osnovnoy_text dop 8"/>
    <w:basedOn w:val="afffe"/>
    <w:rsid w:val="007D1C4D"/>
    <w:pPr>
      <w:tabs>
        <w:tab w:val="left" w:pos="510"/>
      </w:tabs>
      <w:spacing w:line="213" w:lineRule="atLeast"/>
      <w:ind w:firstLine="340"/>
      <w:jc w:val="both"/>
      <w:textAlignment w:val="auto"/>
    </w:pPr>
    <w:rPr>
      <w:rFonts w:ascii="SchoolBookCSanPin" w:eastAsia="SchoolBookCSanPin" w:hAnsi="SchoolBookCSanPin" w:cs="SchoolBookCSanPin"/>
      <w:kern w:val="2"/>
      <w:sz w:val="17"/>
      <w:szCs w:val="17"/>
      <w:lang w:val="ru-RU"/>
    </w:rPr>
  </w:style>
  <w:style w:type="paragraph" w:customStyle="1" w:styleId="Zagolovok3">
    <w:name w:val="Zagolovok_3"/>
    <w:basedOn w:val="afffe"/>
    <w:rsid w:val="007D1C4D"/>
    <w:pPr>
      <w:spacing w:before="283" w:after="170" w:line="302" w:lineRule="atLeast"/>
      <w:jc w:val="center"/>
      <w:textAlignment w:val="auto"/>
    </w:pPr>
    <w:rPr>
      <w:b/>
      <w:bCs/>
      <w:kern w:val="2"/>
      <w:sz w:val="26"/>
      <w:szCs w:val="26"/>
      <w:lang w:val="ru-RU"/>
    </w:rPr>
  </w:style>
  <w:style w:type="paragraph" w:customStyle="1" w:styleId="Zagolovok4">
    <w:name w:val="Zagolovok_4"/>
    <w:basedOn w:val="afffe"/>
    <w:rsid w:val="007D1C4D"/>
    <w:pPr>
      <w:spacing w:line="214" w:lineRule="atLeast"/>
      <w:jc w:val="center"/>
      <w:textAlignment w:val="auto"/>
    </w:pPr>
    <w:rPr>
      <w:rFonts w:ascii="SchoolBookCSanPin" w:eastAsia="SchoolBookCSanPin" w:hAnsi="SchoolBookCSanPin" w:cs="SchoolBookCSanPin"/>
      <w:b/>
      <w:bCs/>
      <w:caps/>
      <w:kern w:val="2"/>
      <w:sz w:val="21"/>
      <w:szCs w:val="21"/>
      <w:lang w:val="ru-RU"/>
    </w:rPr>
  </w:style>
  <w:style w:type="paragraph" w:customStyle="1" w:styleId="Osnovnoytextvvv1kursiv">
    <w:name w:val="Osnovnoy_text vvv1 kursiv"/>
    <w:basedOn w:val="afffe"/>
    <w:rsid w:val="007D1C4D"/>
    <w:pPr>
      <w:tabs>
        <w:tab w:val="left" w:pos="510"/>
      </w:tabs>
      <w:spacing w:line="213" w:lineRule="atLeast"/>
      <w:ind w:left="340"/>
      <w:jc w:val="both"/>
      <w:textAlignment w:val="auto"/>
    </w:pPr>
    <w:rPr>
      <w:rFonts w:ascii="SchoolBookCSanPin" w:eastAsia="SchoolBookCSanPin" w:hAnsi="SchoolBookCSanPin" w:cs="SchoolBookCSanPin"/>
      <w:i/>
      <w:iCs/>
      <w:kern w:val="2"/>
      <w:sz w:val="21"/>
      <w:szCs w:val="21"/>
      <w:lang w:val="ru-RU"/>
    </w:rPr>
  </w:style>
  <w:style w:type="paragraph" w:customStyle="1" w:styleId="Osnovnoytextvvv1galka">
    <w:name w:val="Osnovnoy_text vvv1 galka"/>
    <w:basedOn w:val="afffe"/>
    <w:rsid w:val="007D1C4D"/>
    <w:pPr>
      <w:tabs>
        <w:tab w:val="left" w:pos="510"/>
        <w:tab w:val="left" w:pos="680"/>
        <w:tab w:val="left" w:pos="907"/>
      </w:tabs>
      <w:spacing w:line="213" w:lineRule="atLeast"/>
      <w:ind w:left="510"/>
      <w:jc w:val="both"/>
      <w:textAlignment w:val="auto"/>
    </w:pPr>
    <w:rPr>
      <w:rFonts w:ascii="SchoolBookCSanPin" w:eastAsia="SchoolBookCSanPin" w:hAnsi="SchoolBookCSanPin" w:cs="SchoolBookCSanPin"/>
      <w:kern w:val="2"/>
      <w:sz w:val="21"/>
      <w:szCs w:val="21"/>
      <w:lang w:val="ru-RU"/>
    </w:rPr>
  </w:style>
  <w:style w:type="paragraph" w:customStyle="1" w:styleId="Snoski">
    <w:name w:val="Snoski"/>
    <w:basedOn w:val="afffe"/>
    <w:rsid w:val="007D1C4D"/>
    <w:pPr>
      <w:tabs>
        <w:tab w:val="left" w:pos="794"/>
      </w:tabs>
      <w:spacing w:line="174" w:lineRule="atLeast"/>
      <w:ind w:left="227" w:firstLine="340"/>
      <w:jc w:val="both"/>
      <w:textAlignment w:val="auto"/>
    </w:pPr>
    <w:rPr>
      <w:rFonts w:ascii="SchoolBookCSanPin" w:eastAsia="SchoolBookCSanPin" w:hAnsi="SchoolBookCSanPin" w:cs="SchoolBookCSanPin"/>
      <w:kern w:val="2"/>
      <w:sz w:val="17"/>
      <w:szCs w:val="17"/>
      <w:lang w:val="ru-RU"/>
    </w:rPr>
  </w:style>
  <w:style w:type="paragraph" w:customStyle="1" w:styleId="Dopolnittekst">
    <w:name w:val="Dopolnit_tekst"/>
    <w:basedOn w:val="afffe"/>
    <w:rsid w:val="007D1C4D"/>
    <w:pPr>
      <w:spacing w:line="213" w:lineRule="atLeast"/>
      <w:ind w:left="113" w:right="113"/>
      <w:jc w:val="both"/>
      <w:textAlignment w:val="auto"/>
    </w:pPr>
    <w:rPr>
      <w:kern w:val="2"/>
      <w:sz w:val="19"/>
      <w:szCs w:val="19"/>
      <w:lang w:val="ru-RU"/>
    </w:rPr>
  </w:style>
  <w:style w:type="character" w:customStyle="1" w:styleId="Hyperlink0">
    <w:name w:val="Hyperlink.0"/>
    <w:basedOn w:val="a0"/>
    <w:rsid w:val="007D1C4D"/>
    <w:rPr>
      <w:color w:val="0070C0"/>
      <w:u w:val="single" w:color="0070C0"/>
      <w:lang w:val="en-US"/>
    </w:rPr>
  </w:style>
  <w:style w:type="character" w:customStyle="1" w:styleId="FontStyle46">
    <w:name w:val="Font Style46"/>
    <w:uiPriority w:val="99"/>
    <w:rsid w:val="007D1C4D"/>
    <w:rPr>
      <w:rFonts w:ascii="Times New Roman" w:hAnsi="Times New Roman" w:cs="Times New Roman" w:hint="default"/>
      <w:color w:val="000000"/>
      <w:sz w:val="22"/>
      <w:szCs w:val="22"/>
    </w:rPr>
  </w:style>
  <w:style w:type="character" w:customStyle="1" w:styleId="snoskazifra">
    <w:name w:val="snoska zifra"/>
    <w:rsid w:val="007D1C4D"/>
    <w:rPr>
      <w:position w:val="1"/>
      <w:sz w:val="22"/>
      <w:szCs w:val="22"/>
    </w:rPr>
  </w:style>
  <w:style w:type="character" w:customStyle="1" w:styleId="affffb">
    <w:name w:val="ч"/>
    <w:rsid w:val="007D1C4D"/>
    <w:rPr>
      <w:caps w:val="0"/>
      <w:smallCaps w:val="0"/>
    </w:rPr>
  </w:style>
  <w:style w:type="paragraph" w:customStyle="1" w:styleId="315">
    <w:name w:val="Заголовок 31"/>
    <w:basedOn w:val="a"/>
    <w:next w:val="a"/>
    <w:uiPriority w:val="9"/>
    <w:qFormat/>
    <w:rsid w:val="007D1C4D"/>
    <w:pPr>
      <w:keepNext/>
      <w:keepLines/>
      <w:spacing w:before="200" w:after="0" w:line="276" w:lineRule="auto"/>
      <w:outlineLvl w:val="2"/>
    </w:pPr>
    <w:rPr>
      <w:rFonts w:ascii="Calibri" w:eastAsia="MS Gothic" w:hAnsi="Calibri" w:cs="Times New Roman"/>
      <w:b/>
      <w:bCs/>
      <w:color w:val="4F81BD"/>
      <w:lang w:val="en-US"/>
    </w:rPr>
  </w:style>
  <w:style w:type="character" w:customStyle="1" w:styleId="2f8">
    <w:name w:val="Основной текст (2)_"/>
    <w:link w:val="2f9"/>
    <w:uiPriority w:val="99"/>
    <w:locked/>
    <w:rsid w:val="007D1C4D"/>
    <w:rPr>
      <w:sz w:val="28"/>
      <w:shd w:val="clear" w:color="auto" w:fill="FFFFFF"/>
    </w:rPr>
  </w:style>
  <w:style w:type="paragraph" w:customStyle="1" w:styleId="2f9">
    <w:name w:val="Основной текст (2)"/>
    <w:basedOn w:val="a"/>
    <w:link w:val="2f8"/>
    <w:uiPriority w:val="99"/>
    <w:rsid w:val="007D1C4D"/>
    <w:pPr>
      <w:widowControl w:val="0"/>
      <w:shd w:val="clear" w:color="auto" w:fill="FFFFFF"/>
      <w:spacing w:after="240" w:line="322" w:lineRule="exact"/>
    </w:pPr>
    <w:rPr>
      <w:sz w:val="28"/>
    </w:rPr>
  </w:style>
  <w:style w:type="character" w:customStyle="1" w:styleId="snippet-info">
    <w:name w:val="snippet-info"/>
    <w:basedOn w:val="a0"/>
    <w:rsid w:val="007D1C4D"/>
  </w:style>
  <w:style w:type="character" w:customStyle="1" w:styleId="fontstyle01">
    <w:name w:val="fontstyle01"/>
    <w:basedOn w:val="a0"/>
    <w:rsid w:val="007D1C4D"/>
    <w:rPr>
      <w:rFonts w:ascii="NewtonCSanPin-Regular" w:hAnsi="NewtonCSanPin-Regular" w:hint="default"/>
      <w:b w:val="0"/>
      <w:bCs w:val="0"/>
      <w:i w:val="0"/>
      <w:iCs w:val="0"/>
      <w:color w:val="242021"/>
      <w:sz w:val="18"/>
      <w:szCs w:val="18"/>
    </w:rPr>
  </w:style>
  <w:style w:type="character" w:customStyle="1" w:styleId="219">
    <w:name w:val="Заголовок 2 Знак1"/>
    <w:basedOn w:val="a0"/>
    <w:uiPriority w:val="9"/>
    <w:semiHidden/>
    <w:rsid w:val="007D1C4D"/>
    <w:rPr>
      <w:rFonts w:ascii="Cambria" w:eastAsia="Times New Roman" w:hAnsi="Cambria" w:cs="Times New Roman" w:hint="default"/>
      <w:b/>
      <w:bCs/>
      <w:color w:val="4F81BD"/>
      <w:sz w:val="26"/>
      <w:szCs w:val="26"/>
    </w:rPr>
  </w:style>
  <w:style w:type="character" w:customStyle="1" w:styleId="316">
    <w:name w:val="Заголовок 3 Знак1"/>
    <w:basedOn w:val="a0"/>
    <w:uiPriority w:val="9"/>
    <w:semiHidden/>
    <w:rsid w:val="007D1C4D"/>
    <w:rPr>
      <w:rFonts w:ascii="Cambria" w:eastAsia="Times New Roman" w:hAnsi="Cambria" w:cs="Times New Roman" w:hint="default"/>
      <w:b/>
      <w:bCs/>
      <w:color w:val="4F81BD"/>
    </w:rPr>
  </w:style>
  <w:style w:type="character" w:customStyle="1" w:styleId="1ffd">
    <w:name w:val="Название Знак1"/>
    <w:basedOn w:val="a0"/>
    <w:uiPriority w:val="10"/>
    <w:rsid w:val="007D1C4D"/>
    <w:rPr>
      <w:rFonts w:ascii="Cambria" w:eastAsia="Times New Roman" w:hAnsi="Cambria" w:cs="Times New Roman" w:hint="default"/>
      <w:color w:val="17365D"/>
      <w:spacing w:val="5"/>
      <w:kern w:val="28"/>
      <w:sz w:val="52"/>
      <w:szCs w:val="52"/>
    </w:rPr>
  </w:style>
  <w:style w:type="character" w:customStyle="1" w:styleId="1ffe">
    <w:name w:val="Подзаголовок Знак1"/>
    <w:basedOn w:val="a0"/>
    <w:uiPriority w:val="11"/>
    <w:rsid w:val="007D1C4D"/>
    <w:rPr>
      <w:rFonts w:ascii="Cambria" w:eastAsia="Times New Roman" w:hAnsi="Cambria" w:cs="Times New Roman" w:hint="default"/>
      <w:i/>
      <w:iCs/>
      <w:color w:val="4F81BD"/>
      <w:spacing w:val="15"/>
      <w:sz w:val="24"/>
      <w:szCs w:val="24"/>
    </w:rPr>
  </w:style>
  <w:style w:type="character" w:customStyle="1" w:styleId="21a">
    <w:name w:val="Цитата 2 Знак1"/>
    <w:basedOn w:val="a0"/>
    <w:uiPriority w:val="29"/>
    <w:rsid w:val="007D1C4D"/>
    <w:rPr>
      <w:i/>
      <w:iCs/>
      <w:color w:val="000000"/>
    </w:rPr>
  </w:style>
  <w:style w:type="character" w:customStyle="1" w:styleId="410">
    <w:name w:val="Заголовок 4 Знак1"/>
    <w:basedOn w:val="a0"/>
    <w:uiPriority w:val="9"/>
    <w:semiHidden/>
    <w:rsid w:val="007D1C4D"/>
    <w:rPr>
      <w:rFonts w:ascii="Cambria" w:eastAsia="Times New Roman" w:hAnsi="Cambria" w:cs="Times New Roman" w:hint="default"/>
      <w:b/>
      <w:bCs/>
      <w:i/>
      <w:iCs/>
      <w:color w:val="4F81BD"/>
    </w:rPr>
  </w:style>
  <w:style w:type="character" w:customStyle="1" w:styleId="510">
    <w:name w:val="Заголовок 5 Знак1"/>
    <w:basedOn w:val="a0"/>
    <w:uiPriority w:val="9"/>
    <w:semiHidden/>
    <w:rsid w:val="007D1C4D"/>
    <w:rPr>
      <w:rFonts w:ascii="Cambria" w:eastAsia="Times New Roman" w:hAnsi="Cambria" w:cs="Times New Roman" w:hint="default"/>
      <w:color w:val="243F60"/>
    </w:rPr>
  </w:style>
  <w:style w:type="character" w:customStyle="1" w:styleId="610">
    <w:name w:val="Заголовок 6 Знак1"/>
    <w:basedOn w:val="a0"/>
    <w:uiPriority w:val="9"/>
    <w:semiHidden/>
    <w:rsid w:val="007D1C4D"/>
    <w:rPr>
      <w:rFonts w:ascii="Cambria" w:eastAsia="Times New Roman" w:hAnsi="Cambria" w:cs="Times New Roman" w:hint="default"/>
      <w:i/>
      <w:iCs/>
      <w:color w:val="243F60"/>
    </w:rPr>
  </w:style>
  <w:style w:type="character" w:customStyle="1" w:styleId="710">
    <w:name w:val="Заголовок 7 Знак1"/>
    <w:basedOn w:val="a0"/>
    <w:uiPriority w:val="9"/>
    <w:semiHidden/>
    <w:rsid w:val="007D1C4D"/>
    <w:rPr>
      <w:rFonts w:ascii="Cambria" w:eastAsia="Times New Roman" w:hAnsi="Cambria" w:cs="Times New Roman" w:hint="default"/>
      <w:i/>
      <w:iCs/>
      <w:color w:val="404040"/>
    </w:rPr>
  </w:style>
  <w:style w:type="character" w:customStyle="1" w:styleId="810">
    <w:name w:val="Заголовок 8 Знак1"/>
    <w:basedOn w:val="a0"/>
    <w:uiPriority w:val="9"/>
    <w:semiHidden/>
    <w:rsid w:val="007D1C4D"/>
    <w:rPr>
      <w:rFonts w:ascii="Cambria" w:eastAsia="Times New Roman" w:hAnsi="Cambria" w:cs="Times New Roman" w:hint="default"/>
      <w:color w:val="404040"/>
      <w:sz w:val="20"/>
      <w:szCs w:val="20"/>
    </w:rPr>
  </w:style>
  <w:style w:type="character" w:customStyle="1" w:styleId="910">
    <w:name w:val="Заголовок 9 Знак1"/>
    <w:basedOn w:val="a0"/>
    <w:uiPriority w:val="9"/>
    <w:semiHidden/>
    <w:rsid w:val="007D1C4D"/>
    <w:rPr>
      <w:rFonts w:ascii="Cambria" w:eastAsia="Times New Roman" w:hAnsi="Cambria" w:cs="Times New Roman" w:hint="default"/>
      <w:i/>
      <w:iCs/>
      <w:color w:val="404040"/>
      <w:sz w:val="20"/>
      <w:szCs w:val="20"/>
    </w:rPr>
  </w:style>
  <w:style w:type="character" w:customStyle="1" w:styleId="1fff">
    <w:name w:val="Выделенная цитата Знак1"/>
    <w:basedOn w:val="a0"/>
    <w:uiPriority w:val="30"/>
    <w:rsid w:val="007D1C4D"/>
    <w:rPr>
      <w:b/>
      <w:bCs/>
      <w:i/>
      <w:iCs/>
      <w:color w:val="4F81BD"/>
    </w:rPr>
  </w:style>
  <w:style w:type="table" w:customStyle="1" w:styleId="116">
    <w:name w:val="Светлая заливка11"/>
    <w:basedOn w:val="a1"/>
    <w:uiPriority w:val="60"/>
    <w:rsid w:val="007D1C4D"/>
    <w:pPr>
      <w:spacing w:after="0" w:line="240" w:lineRule="auto"/>
    </w:pPr>
    <w:rPr>
      <w:rFonts w:ascii="Calibri" w:eastAsia="MS Mincho" w:hAnsi="Calibri" w:cs="Times New Roman"/>
      <w:color w:val="000000"/>
      <w:lang w:val="en-US"/>
    </w:rPr>
    <w:tblPr>
      <w:tblStyleRowBandSize w:val="1"/>
      <w:tblStyleColBandSize w:val="1"/>
      <w:tblInd w:w="0" w:type="nil"/>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0">
    <w:name w:val="Светлая заливка - Акцент 111"/>
    <w:basedOn w:val="a1"/>
    <w:uiPriority w:val="60"/>
    <w:rsid w:val="007D1C4D"/>
    <w:pPr>
      <w:spacing w:after="0" w:line="240" w:lineRule="auto"/>
    </w:pPr>
    <w:rPr>
      <w:rFonts w:ascii="Calibri" w:eastAsia="MS Mincho" w:hAnsi="Calibri" w:cs="Times New Roman"/>
      <w:color w:val="365F91"/>
      <w:lang w:val="en-US"/>
    </w:rPr>
    <w:tblPr>
      <w:tblStyleRowBandSize w:val="1"/>
      <w:tblStyleColBandSize w:val="1"/>
      <w:tblInd w:w="0" w:type="nil"/>
      <w:tblBorders>
        <w:top w:val="single" w:sz="8" w:space="0" w:color="4F81BD"/>
        <w:bottom w:val="single" w:sz="8" w:space="0" w:color="4F81BD"/>
      </w:tblBorders>
    </w:tblPr>
    <w:tblStylePr w:type="firstRow">
      <w:pPr>
        <w:spacing w:beforeLines="0" w:before="0" w:beforeAutospacing="0" w:afterLines="0" w:after="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110">
    <w:name w:val="Светлая заливка - Акцент 211"/>
    <w:basedOn w:val="a1"/>
    <w:uiPriority w:val="60"/>
    <w:rsid w:val="007D1C4D"/>
    <w:pPr>
      <w:spacing w:after="0" w:line="240" w:lineRule="auto"/>
    </w:pPr>
    <w:rPr>
      <w:rFonts w:ascii="Calibri" w:eastAsia="MS Mincho" w:hAnsi="Calibri" w:cs="Times New Roman"/>
      <w:color w:val="943634"/>
      <w:lang w:val="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3110">
    <w:name w:val="Светлая заливка - Акцент 311"/>
    <w:basedOn w:val="a1"/>
    <w:uiPriority w:val="60"/>
    <w:rsid w:val="007D1C4D"/>
    <w:pPr>
      <w:spacing w:after="0" w:line="240" w:lineRule="auto"/>
    </w:pPr>
    <w:rPr>
      <w:rFonts w:ascii="Calibri" w:eastAsia="MS Mincho" w:hAnsi="Calibri" w:cs="Times New Roman"/>
      <w:color w:val="76923C"/>
      <w:lang w:val="en-US"/>
    </w:rPr>
    <w:tblPr>
      <w:tblStyleRowBandSize w:val="1"/>
      <w:tblStyleColBandSize w:val="1"/>
      <w:tblInd w:w="0" w:type="nil"/>
      <w:tblBorders>
        <w:top w:val="single" w:sz="8" w:space="0" w:color="9BBB59"/>
        <w:bottom w:val="single" w:sz="8" w:space="0" w:color="9BBB59"/>
      </w:tblBorders>
    </w:tblPr>
    <w:tblStylePr w:type="firstRow">
      <w:pPr>
        <w:spacing w:beforeLines="0" w:before="0" w:beforeAutospacing="0" w:afterLines="0" w:after="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4110">
    <w:name w:val="Светлая заливка - Акцент 411"/>
    <w:basedOn w:val="a1"/>
    <w:uiPriority w:val="60"/>
    <w:rsid w:val="007D1C4D"/>
    <w:pPr>
      <w:spacing w:after="0" w:line="240" w:lineRule="auto"/>
    </w:pPr>
    <w:rPr>
      <w:rFonts w:ascii="Calibri" w:eastAsia="MS Mincho" w:hAnsi="Calibri" w:cs="Times New Roman"/>
      <w:color w:val="5F497A"/>
      <w:lang w:val="en-US"/>
    </w:rPr>
    <w:tblPr>
      <w:tblStyleRowBandSize w:val="1"/>
      <w:tblStyleColBandSize w:val="1"/>
      <w:tblInd w:w="0" w:type="nil"/>
      <w:tblBorders>
        <w:top w:val="single" w:sz="8" w:space="0" w:color="8064A2"/>
        <w:bottom w:val="single" w:sz="8" w:space="0" w:color="8064A2"/>
      </w:tblBorders>
    </w:tblPr>
    <w:tblStylePr w:type="firstRow">
      <w:pPr>
        <w:spacing w:beforeLines="0" w:before="0" w:beforeAutospacing="0" w:afterLines="0" w:after="0" w:afterAutospacing="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customStyle="1" w:styleId="-5110">
    <w:name w:val="Светлая заливка - Акцент 511"/>
    <w:basedOn w:val="a1"/>
    <w:uiPriority w:val="60"/>
    <w:rsid w:val="007D1C4D"/>
    <w:pPr>
      <w:spacing w:after="0" w:line="240" w:lineRule="auto"/>
    </w:pPr>
    <w:rPr>
      <w:rFonts w:ascii="Calibri" w:eastAsia="MS Mincho" w:hAnsi="Calibri" w:cs="Times New Roman"/>
      <w:color w:val="31849B"/>
      <w:lang w:val="en-US"/>
    </w:rPr>
    <w:tblPr>
      <w:tblStyleRowBandSize w:val="1"/>
      <w:tblStyleColBandSize w:val="1"/>
      <w:tblInd w:w="0" w:type="nil"/>
      <w:tblBorders>
        <w:top w:val="single" w:sz="8" w:space="0" w:color="4BACC6"/>
        <w:bottom w:val="single" w:sz="8" w:space="0" w:color="4BACC6"/>
      </w:tblBorders>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6110">
    <w:name w:val="Светлая заливка - Акцент 611"/>
    <w:basedOn w:val="a1"/>
    <w:uiPriority w:val="60"/>
    <w:rsid w:val="007D1C4D"/>
    <w:pPr>
      <w:spacing w:after="0" w:line="240" w:lineRule="auto"/>
    </w:pPr>
    <w:rPr>
      <w:rFonts w:ascii="Calibri" w:eastAsia="MS Mincho" w:hAnsi="Calibri" w:cs="Times New Roman"/>
      <w:color w:val="E36C0A"/>
      <w:lang w:val="en-US"/>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7">
    <w:name w:val="Светлый список11"/>
    <w:basedOn w:val="a1"/>
    <w:uiPriority w:val="61"/>
    <w:rsid w:val="007D1C4D"/>
    <w:pPr>
      <w:spacing w:after="0" w:line="240" w:lineRule="auto"/>
    </w:pPr>
    <w:rPr>
      <w:rFonts w:ascii="Calibri" w:eastAsia="MS Mincho" w:hAnsi="Calibri" w:cs="Times New Roman"/>
      <w:lang w:val="en-US"/>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1111">
    <w:name w:val="Светлый список - Акцент 111"/>
    <w:basedOn w:val="a1"/>
    <w:uiPriority w:val="61"/>
    <w:rsid w:val="007D1C4D"/>
    <w:pPr>
      <w:spacing w:after="0" w:line="240" w:lineRule="auto"/>
    </w:pPr>
    <w:rPr>
      <w:rFonts w:ascii="Calibri" w:eastAsia="MS Mincho" w:hAnsi="Calibri" w:cs="Times New Roman"/>
      <w:lang w:val="en-US"/>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0" w:beforeAutospacing="0" w:afterLines="0" w:after="0" w:afterAutospacing="0" w:line="240" w:lineRule="auto"/>
      </w:pPr>
      <w:rPr>
        <w:b/>
        <w:bCs/>
        <w:color w:val="FFFFFF"/>
      </w:rPr>
      <w:tblPr/>
      <w:tcPr>
        <w:shd w:val="clear" w:color="auto" w:fill="4F81BD"/>
      </w:tcPr>
    </w:tblStylePr>
    <w:tblStylePr w:type="lastRow">
      <w:pPr>
        <w:spacing w:beforeLines="0" w:before="0" w:beforeAutospacing="0" w:afterLines="0" w:after="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111">
    <w:name w:val="Светлый список - Акцент 211"/>
    <w:basedOn w:val="a1"/>
    <w:uiPriority w:val="61"/>
    <w:rsid w:val="007D1C4D"/>
    <w:pPr>
      <w:spacing w:after="0" w:line="240" w:lineRule="auto"/>
    </w:pPr>
    <w:rPr>
      <w:rFonts w:ascii="Calibri" w:eastAsia="MS Mincho" w:hAnsi="Calibri" w:cs="Times New Roman"/>
      <w:lang w:val="en-US"/>
    </w:rPr>
    <w:tblPr>
      <w:tblStyleRowBandSize w:val="1"/>
      <w:tblStyleColBandSize w:val="1"/>
      <w:tblInd w:w="0" w:type="nil"/>
      <w:tblBorders>
        <w:top w:val="single" w:sz="8" w:space="0" w:color="C0504D"/>
        <w:left w:val="single" w:sz="8" w:space="0" w:color="C0504D"/>
        <w:bottom w:val="single" w:sz="8" w:space="0" w:color="C0504D"/>
        <w:right w:val="single" w:sz="8" w:space="0" w:color="C0504D"/>
      </w:tblBorders>
    </w:tblPr>
    <w:tblStylePr w:type="firstRow">
      <w:pPr>
        <w:spacing w:beforeLines="0" w:before="0" w:beforeAutospacing="0" w:afterLines="0" w:after="0" w:afterAutospacing="0" w:line="240" w:lineRule="auto"/>
      </w:pPr>
      <w:rPr>
        <w:b/>
        <w:bCs/>
        <w:color w:val="FFFFFF"/>
      </w:rPr>
      <w:tblPr/>
      <w:tcPr>
        <w:shd w:val="clear" w:color="auto" w:fill="C0504D"/>
      </w:tcPr>
    </w:tblStylePr>
    <w:tblStylePr w:type="lastRow">
      <w:pPr>
        <w:spacing w:beforeLines="0" w:before="0" w:beforeAutospacing="0" w:afterLines="0" w:after="0" w:afterAutospacing="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customStyle="1" w:styleId="-3111">
    <w:name w:val="Светлый список - Акцент 311"/>
    <w:basedOn w:val="a1"/>
    <w:uiPriority w:val="61"/>
    <w:rsid w:val="007D1C4D"/>
    <w:pPr>
      <w:spacing w:after="0" w:line="240" w:lineRule="auto"/>
    </w:pPr>
    <w:rPr>
      <w:rFonts w:ascii="Calibri" w:eastAsia="MS Mincho" w:hAnsi="Calibri" w:cs="Times New Roman"/>
      <w:lang w:val="en-US"/>
    </w:rPr>
    <w:tblPr>
      <w:tblStyleRowBandSize w:val="1"/>
      <w:tblStyleColBandSize w:val="1"/>
      <w:tblInd w:w="0" w:type="nil"/>
      <w:tblBorders>
        <w:top w:val="single" w:sz="8" w:space="0" w:color="9BBB59"/>
        <w:left w:val="single" w:sz="8" w:space="0" w:color="9BBB59"/>
        <w:bottom w:val="single" w:sz="8" w:space="0" w:color="9BBB59"/>
        <w:right w:val="single" w:sz="8" w:space="0" w:color="9BBB59"/>
      </w:tblBorders>
    </w:tblPr>
    <w:tblStylePr w:type="firstRow">
      <w:pPr>
        <w:spacing w:beforeLines="0" w:before="0" w:beforeAutospacing="0" w:afterLines="0" w:after="0" w:afterAutospacing="0" w:line="240" w:lineRule="auto"/>
      </w:pPr>
      <w:rPr>
        <w:b/>
        <w:bCs/>
        <w:color w:val="FFFFFF"/>
      </w:rPr>
      <w:tblPr/>
      <w:tcPr>
        <w:shd w:val="clear" w:color="auto" w:fill="9BBB59"/>
      </w:tcPr>
    </w:tblStylePr>
    <w:tblStylePr w:type="lastRow">
      <w:pPr>
        <w:spacing w:beforeLines="0" w:before="0" w:beforeAutospacing="0" w:afterLines="0" w:after="0" w:afterAutospacing="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4111">
    <w:name w:val="Светлый список - Акцент 411"/>
    <w:basedOn w:val="a1"/>
    <w:uiPriority w:val="61"/>
    <w:rsid w:val="007D1C4D"/>
    <w:pPr>
      <w:spacing w:after="0" w:line="240" w:lineRule="auto"/>
    </w:pPr>
    <w:rPr>
      <w:rFonts w:ascii="Calibri" w:eastAsia="MS Mincho" w:hAnsi="Calibri" w:cs="Times New Roman"/>
      <w:lang w:val="en-US"/>
    </w:rPr>
    <w:tblPr>
      <w:tblStyleRowBandSize w:val="1"/>
      <w:tblStyleColBandSize w:val="1"/>
      <w:tblInd w:w="0" w:type="nil"/>
      <w:tblBorders>
        <w:top w:val="single" w:sz="8" w:space="0" w:color="8064A2"/>
        <w:left w:val="single" w:sz="8" w:space="0" w:color="8064A2"/>
        <w:bottom w:val="single" w:sz="8" w:space="0" w:color="8064A2"/>
        <w:right w:val="single" w:sz="8" w:space="0" w:color="8064A2"/>
      </w:tblBorders>
    </w:tblPr>
    <w:tblStylePr w:type="firstRow">
      <w:pPr>
        <w:spacing w:beforeLines="0" w:before="0" w:beforeAutospacing="0" w:afterLines="0" w:after="0" w:afterAutospacing="0" w:line="240" w:lineRule="auto"/>
      </w:pPr>
      <w:rPr>
        <w:b/>
        <w:bCs/>
        <w:color w:val="FFFFFF"/>
      </w:rPr>
      <w:tblPr/>
      <w:tcPr>
        <w:shd w:val="clear" w:color="auto" w:fill="8064A2"/>
      </w:tcPr>
    </w:tblStylePr>
    <w:tblStylePr w:type="lastRow">
      <w:pPr>
        <w:spacing w:beforeLines="0" w:before="0" w:beforeAutospacing="0" w:afterLines="0" w:after="0" w:afterAutospacing="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customStyle="1" w:styleId="-5111">
    <w:name w:val="Светлый список - Акцент 511"/>
    <w:basedOn w:val="a1"/>
    <w:uiPriority w:val="61"/>
    <w:rsid w:val="007D1C4D"/>
    <w:pPr>
      <w:spacing w:after="0" w:line="240" w:lineRule="auto"/>
    </w:pPr>
    <w:rPr>
      <w:rFonts w:ascii="Calibri" w:eastAsia="MS Mincho" w:hAnsi="Calibri" w:cs="Times New Roman"/>
      <w:lang w:val="en-US"/>
    </w:rPr>
    <w:tblPr>
      <w:tblStyleRowBandSize w:val="1"/>
      <w:tblStyleColBandSize w:val="1"/>
      <w:tblInd w:w="0" w:type="nil"/>
      <w:tblBorders>
        <w:top w:val="single" w:sz="8" w:space="0" w:color="4BACC6"/>
        <w:left w:val="single" w:sz="8" w:space="0" w:color="4BACC6"/>
        <w:bottom w:val="single" w:sz="8" w:space="0" w:color="4BACC6"/>
        <w:right w:val="single" w:sz="8" w:space="0" w:color="4BACC6"/>
      </w:tblBorders>
    </w:tblPr>
    <w:tblStylePr w:type="firstRow">
      <w:pPr>
        <w:spacing w:beforeLines="0" w:before="0" w:beforeAutospacing="0" w:afterLines="0" w:after="0" w:afterAutospacing="0" w:line="240" w:lineRule="auto"/>
      </w:pPr>
      <w:rPr>
        <w:b/>
        <w:bCs/>
        <w:color w:val="FFFFFF"/>
      </w:rPr>
      <w:tblPr/>
      <w:tcPr>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6111">
    <w:name w:val="Светлый список - Акцент 611"/>
    <w:basedOn w:val="a1"/>
    <w:uiPriority w:val="61"/>
    <w:rsid w:val="007D1C4D"/>
    <w:pPr>
      <w:spacing w:after="0" w:line="240" w:lineRule="auto"/>
    </w:pPr>
    <w:rPr>
      <w:rFonts w:ascii="Calibri" w:eastAsia="MS Mincho" w:hAnsi="Calibri" w:cs="Times New Roman"/>
      <w:lang w:val="en-US"/>
    </w:rPr>
    <w:tblPr>
      <w:tblStyleRowBandSize w:val="1"/>
      <w:tblStyleColBandSize w:val="1"/>
      <w:tblInd w:w="0" w:type="nil"/>
      <w:tblBorders>
        <w:top w:val="single" w:sz="8" w:space="0" w:color="F79646"/>
        <w:left w:val="single" w:sz="8" w:space="0" w:color="F79646"/>
        <w:bottom w:val="single" w:sz="8" w:space="0" w:color="F79646"/>
        <w:right w:val="single" w:sz="8" w:space="0" w:color="F79646"/>
      </w:tblBorders>
    </w:tblPr>
    <w:tblStylePr w:type="firstRow">
      <w:pPr>
        <w:spacing w:beforeLines="0" w:before="0" w:beforeAutospacing="0" w:afterLines="0" w:after="0" w:afterAutospacing="0" w:line="240" w:lineRule="auto"/>
      </w:pPr>
      <w:rPr>
        <w:b/>
        <w:bCs/>
        <w:color w:val="FFFFFF"/>
      </w:rPr>
      <w:tblPr/>
      <w:tcPr>
        <w:shd w:val="clear" w:color="auto" w:fill="F79646"/>
      </w:tcPr>
    </w:tblStylePr>
    <w:tblStylePr w:type="lastRow">
      <w:pPr>
        <w:spacing w:beforeLines="0" w:before="0" w:beforeAutospacing="0" w:afterLines="0" w:after="0" w:afterAutospacing="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118">
    <w:name w:val="Светлая сетка11"/>
    <w:basedOn w:val="a1"/>
    <w:uiPriority w:val="62"/>
    <w:rsid w:val="007D1C4D"/>
    <w:pPr>
      <w:spacing w:after="0" w:line="240" w:lineRule="auto"/>
    </w:pPr>
    <w:rPr>
      <w:rFonts w:ascii="Calibri" w:eastAsia="MS Mincho" w:hAnsi="Calibri" w:cs="Times New Roman"/>
      <w:lang w:val="en-US"/>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Lines="0" w:before="0" w:beforeAutospacing="0" w:afterLines="0" w:after="0" w:afterAutospacing="0" w:line="240" w:lineRule="auto"/>
      </w:pPr>
      <w:rPr>
        <w:rFonts w:ascii="Calibri" w:eastAsia="MS Gothic" w:hAnsi="Calibri"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Lines="0" w:before="0" w:beforeAutospacing="0" w:afterLines="0" w:after="0" w:afterAutospacing="0" w:line="240" w:lineRule="auto"/>
      </w:pPr>
      <w:rPr>
        <w:rFonts w:ascii="Calibri" w:eastAsia="MS Gothic" w:hAnsi="Calibri"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w:eastAsia="MS Gothic" w:hAnsi="Calibri" w:cs="Times New Roman" w:hint="default"/>
        <w:b/>
        <w:bCs/>
      </w:rPr>
    </w:tblStylePr>
    <w:tblStylePr w:type="lastCol">
      <w:rPr>
        <w:rFonts w:ascii="Calibri" w:eastAsia="MS Gothic" w:hAnsi="Calibri" w:cs="Times New Roman" w:hint="default"/>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1112">
    <w:name w:val="Светлая сетка - Акцент 111"/>
    <w:basedOn w:val="a1"/>
    <w:uiPriority w:val="62"/>
    <w:rsid w:val="007D1C4D"/>
    <w:pPr>
      <w:spacing w:after="0" w:line="240" w:lineRule="auto"/>
    </w:pPr>
    <w:rPr>
      <w:rFonts w:ascii="Calibri" w:eastAsia="MS Mincho" w:hAnsi="Calibri" w:cs="Times New Roman"/>
      <w:lang w:val="en-US"/>
    </w:rPr>
    <w:tblPr>
      <w:tblStyleRowBandSize w:val="1"/>
      <w:tblStyleColBandSize w:val="1"/>
      <w:tblInd w:w="0" w:type="nil"/>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beforeAutospacing="0" w:afterLines="0" w:after="0" w:afterAutospacing="0" w:line="240" w:lineRule="auto"/>
      </w:pPr>
      <w:rPr>
        <w:rFonts w:ascii="Calibri" w:eastAsia="MS Gothic" w:hAnsi="Calibri" w:cs="Times New Roman" w:hint="default"/>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Lines="0" w:before="0" w:beforeAutospacing="0" w:afterLines="0" w:after="0" w:afterAutospacing="0" w:line="240" w:lineRule="auto"/>
      </w:pPr>
      <w:rPr>
        <w:rFonts w:ascii="Calibri" w:eastAsia="MS Gothic" w:hAnsi="Calibri" w:cs="Times New Roman" w:hint="default"/>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w:eastAsia="MS Gothic" w:hAnsi="Calibri" w:cs="Times New Roman" w:hint="default"/>
        <w:b/>
        <w:bCs/>
      </w:rPr>
    </w:tblStylePr>
    <w:tblStylePr w:type="lastCol">
      <w:rPr>
        <w:rFonts w:ascii="Calibri" w:eastAsia="MS Gothic" w:hAnsi="Calibri" w:cs="Times New Roman" w:hint="default"/>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2112">
    <w:name w:val="Светлая сетка - Акцент 211"/>
    <w:basedOn w:val="a1"/>
    <w:uiPriority w:val="62"/>
    <w:rsid w:val="007D1C4D"/>
    <w:pPr>
      <w:spacing w:after="0" w:line="240" w:lineRule="auto"/>
    </w:pPr>
    <w:rPr>
      <w:rFonts w:ascii="Calibri" w:eastAsia="MS Mincho" w:hAnsi="Calibri" w:cs="Times New Roman"/>
      <w:lang w:val="en-US"/>
    </w:rPr>
    <w:tblPr>
      <w:tblStyleRowBandSize w:val="1"/>
      <w:tblStyleColBandSize w:val="1"/>
      <w:tblInd w:w="0" w:type="nil"/>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Lines="0" w:before="0" w:beforeAutospacing="0" w:afterLines="0" w:after="0" w:afterAutospacing="0" w:line="240" w:lineRule="auto"/>
      </w:pPr>
      <w:rPr>
        <w:rFonts w:ascii="Calibri" w:eastAsia="MS Gothic" w:hAnsi="Calibri" w:cs="Times New Roman" w:hint="default"/>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Lines="0" w:before="0" w:beforeAutospacing="0" w:afterLines="0" w:after="0" w:afterAutospacing="0" w:line="240" w:lineRule="auto"/>
      </w:pPr>
      <w:rPr>
        <w:rFonts w:ascii="Calibri" w:eastAsia="MS Gothic" w:hAnsi="Calibri" w:cs="Times New Roman" w:hint="default"/>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w:eastAsia="MS Gothic" w:hAnsi="Calibri" w:cs="Times New Roman" w:hint="default"/>
        <w:b/>
        <w:bCs/>
      </w:rPr>
    </w:tblStylePr>
    <w:tblStylePr w:type="lastCol">
      <w:rPr>
        <w:rFonts w:ascii="Calibri" w:eastAsia="MS Gothic" w:hAnsi="Calibri" w:cs="Times New Roman" w:hint="default"/>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customStyle="1" w:styleId="-3112">
    <w:name w:val="Светлая сетка - Акцент 311"/>
    <w:basedOn w:val="a1"/>
    <w:uiPriority w:val="62"/>
    <w:rsid w:val="007D1C4D"/>
    <w:pPr>
      <w:spacing w:after="0" w:line="240" w:lineRule="auto"/>
    </w:pPr>
    <w:rPr>
      <w:rFonts w:ascii="Calibri" w:eastAsia="MS Mincho" w:hAnsi="Calibri" w:cs="Times New Roman"/>
      <w:lang w:val="en-US"/>
    </w:rPr>
    <w:tblPr>
      <w:tblStyleRowBandSize w:val="1"/>
      <w:tblStyleColBandSize w:val="1"/>
      <w:tblInd w:w="0" w:type="nil"/>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0" w:beforeAutospacing="0" w:afterLines="0" w:after="0" w:afterAutospacing="0" w:line="240" w:lineRule="auto"/>
      </w:pPr>
      <w:rPr>
        <w:rFonts w:ascii="Calibri" w:eastAsia="MS Gothic" w:hAnsi="Calibri"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0" w:beforeAutospacing="0" w:afterLines="0" w:after="0" w:afterAutospacing="0" w:line="240" w:lineRule="auto"/>
      </w:pPr>
      <w:rPr>
        <w:rFonts w:ascii="Calibri" w:eastAsia="MS Gothic" w:hAnsi="Calibri"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w:eastAsia="MS Gothic" w:hAnsi="Calibri" w:cs="Times New Roman" w:hint="default"/>
        <w:b/>
        <w:bCs/>
      </w:rPr>
    </w:tblStylePr>
    <w:tblStylePr w:type="lastCol">
      <w:rPr>
        <w:rFonts w:ascii="Calibri" w:eastAsia="MS Gothic" w:hAnsi="Calibri"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4112">
    <w:name w:val="Светлая сетка - Акцент 411"/>
    <w:basedOn w:val="a1"/>
    <w:uiPriority w:val="62"/>
    <w:rsid w:val="007D1C4D"/>
    <w:pPr>
      <w:spacing w:after="0" w:line="240" w:lineRule="auto"/>
    </w:pPr>
    <w:rPr>
      <w:rFonts w:ascii="Calibri" w:eastAsia="MS Mincho" w:hAnsi="Calibri" w:cs="Times New Roman"/>
      <w:lang w:val="en-US"/>
    </w:rPr>
    <w:tblPr>
      <w:tblStyleRowBandSize w:val="1"/>
      <w:tblStyleColBandSize w:val="1"/>
      <w:tblInd w:w="0" w:type="nil"/>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Lines="0" w:before="0" w:beforeAutospacing="0" w:afterLines="0" w:after="0" w:afterAutospacing="0" w:line="240" w:lineRule="auto"/>
      </w:pPr>
      <w:rPr>
        <w:rFonts w:ascii="Calibri" w:eastAsia="MS Gothic" w:hAnsi="Calibri" w:cs="Times New Roman" w:hint="default"/>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Lines="0" w:before="0" w:beforeAutospacing="0" w:afterLines="0" w:after="0" w:afterAutospacing="0" w:line="240" w:lineRule="auto"/>
      </w:pPr>
      <w:rPr>
        <w:rFonts w:ascii="Calibri" w:eastAsia="MS Gothic" w:hAnsi="Calibri" w:cs="Times New Roman" w:hint="default"/>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w:eastAsia="MS Gothic" w:hAnsi="Calibri" w:cs="Times New Roman" w:hint="default"/>
        <w:b/>
        <w:bCs/>
      </w:rPr>
    </w:tblStylePr>
    <w:tblStylePr w:type="lastCol">
      <w:rPr>
        <w:rFonts w:ascii="Calibri" w:eastAsia="MS Gothic" w:hAnsi="Calibri" w:cs="Times New Roman" w:hint="default"/>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customStyle="1" w:styleId="-5112">
    <w:name w:val="Светлая сетка - Акцент 511"/>
    <w:basedOn w:val="a1"/>
    <w:uiPriority w:val="62"/>
    <w:rsid w:val="007D1C4D"/>
    <w:pPr>
      <w:spacing w:after="0" w:line="240" w:lineRule="auto"/>
    </w:pPr>
    <w:rPr>
      <w:rFonts w:ascii="Calibri" w:eastAsia="MS Mincho" w:hAnsi="Calibri" w:cs="Times New Roman"/>
      <w:lang w:val="en-US"/>
    </w:rPr>
    <w:tblPr>
      <w:tblStyleRowBandSize w:val="1"/>
      <w:tblStyleColBandSize w:val="1"/>
      <w:tblInd w:w="0" w:type="nil"/>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Lines="0" w:before="0" w:beforeAutospacing="0" w:afterLines="0" w:after="0" w:afterAutospacing="0" w:line="240" w:lineRule="auto"/>
      </w:pPr>
      <w:rPr>
        <w:rFonts w:ascii="Calibri" w:eastAsia="MS Gothic" w:hAnsi="Calibri" w:cs="Times New Roman" w:hint="default"/>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Lines="0" w:before="0" w:beforeAutospacing="0" w:afterLines="0" w:after="0" w:afterAutospacing="0" w:line="240" w:lineRule="auto"/>
      </w:pPr>
      <w:rPr>
        <w:rFonts w:ascii="Calibri" w:eastAsia="MS Gothic" w:hAnsi="Calibri" w:cs="Times New Roman" w:hint="default"/>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w:eastAsia="MS Gothic" w:hAnsi="Calibri" w:cs="Times New Roman" w:hint="default"/>
        <w:b/>
        <w:bCs/>
      </w:rPr>
    </w:tblStylePr>
    <w:tblStylePr w:type="lastCol">
      <w:rPr>
        <w:rFonts w:ascii="Calibri" w:eastAsia="MS Gothic" w:hAnsi="Calibri" w:cs="Times New Roman" w:hint="default"/>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customStyle="1" w:styleId="-6112">
    <w:name w:val="Светлая сетка - Акцент 611"/>
    <w:basedOn w:val="a1"/>
    <w:uiPriority w:val="62"/>
    <w:rsid w:val="007D1C4D"/>
    <w:pPr>
      <w:spacing w:after="0" w:line="240" w:lineRule="auto"/>
    </w:pPr>
    <w:rPr>
      <w:rFonts w:ascii="Calibri" w:eastAsia="MS Mincho" w:hAnsi="Calibri" w:cs="Times New Roman"/>
      <w:lang w:val="en-US"/>
    </w:rPr>
    <w:tblPr>
      <w:tblStyleRowBandSize w:val="1"/>
      <w:tblStyleColBandSize w:val="1"/>
      <w:tblInd w:w="0" w:type="nil"/>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Lines="0" w:before="0" w:beforeAutospacing="0" w:afterLines="0" w:after="0" w:afterAutospacing="0" w:line="240" w:lineRule="auto"/>
      </w:pPr>
      <w:rPr>
        <w:rFonts w:ascii="Calibri" w:eastAsia="MS Gothic" w:hAnsi="Calibri" w:cs="Times New Roman" w:hint="default"/>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Lines="0" w:before="0" w:beforeAutospacing="0" w:afterLines="0" w:after="0" w:afterAutospacing="0" w:line="240" w:lineRule="auto"/>
      </w:pPr>
      <w:rPr>
        <w:rFonts w:ascii="Calibri" w:eastAsia="MS Gothic" w:hAnsi="Calibri" w:cs="Times New Roman" w:hint="default"/>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w:eastAsia="MS Gothic" w:hAnsi="Calibri" w:cs="Times New Roman" w:hint="default"/>
        <w:b/>
        <w:bCs/>
      </w:rPr>
    </w:tblStylePr>
    <w:tblStylePr w:type="lastCol">
      <w:rPr>
        <w:rFonts w:ascii="Calibri" w:eastAsia="MS Gothic" w:hAnsi="Calibri" w:cs="Times New Roman" w:hint="default"/>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customStyle="1" w:styleId="1112">
    <w:name w:val="Средняя заливка 111"/>
    <w:basedOn w:val="a1"/>
    <w:uiPriority w:val="63"/>
    <w:rsid w:val="007D1C4D"/>
    <w:pPr>
      <w:spacing w:after="0" w:line="240" w:lineRule="auto"/>
    </w:pPr>
    <w:rPr>
      <w:rFonts w:ascii="Calibri" w:eastAsia="MS Mincho" w:hAnsi="Calibri" w:cs="Times New Roman"/>
      <w:lang w:val="en-US"/>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Lines="0" w:before="0" w:beforeAutospacing="0" w:afterLines="0" w:after="0" w:afterAutospacing="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1-1110">
    <w:name w:val="Средняя заливка 1 - Акцент 111"/>
    <w:basedOn w:val="a1"/>
    <w:uiPriority w:val="63"/>
    <w:rsid w:val="007D1C4D"/>
    <w:pPr>
      <w:spacing w:after="0" w:line="240" w:lineRule="auto"/>
    </w:pPr>
    <w:rPr>
      <w:rFonts w:ascii="Calibri" w:eastAsia="MS Mincho" w:hAnsi="Calibri" w:cs="Times New Roman"/>
      <w:lang w:val="en-US"/>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0" w:beforeAutospacing="0" w:afterLines="0" w:after="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0" w:beforeAutospacing="0" w:afterLines="0" w:after="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10">
    <w:name w:val="Средняя заливка 1 - Акцент 211"/>
    <w:basedOn w:val="a1"/>
    <w:uiPriority w:val="63"/>
    <w:rsid w:val="007D1C4D"/>
    <w:pPr>
      <w:spacing w:after="0" w:line="240" w:lineRule="auto"/>
    </w:pPr>
    <w:rPr>
      <w:rFonts w:ascii="Calibri" w:eastAsia="MS Mincho" w:hAnsi="Calibri" w:cs="Times New Roman"/>
      <w:lang w:val="en-US"/>
    </w:rPr>
    <w:tblPr>
      <w:tblStyleRowBandSize w:val="1"/>
      <w:tblStyleColBandSize w:val="1"/>
      <w:tblInd w:w="0" w:type="nil"/>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Lines="0" w:before="0" w:beforeAutospacing="0" w:afterLines="0" w:after="0" w:afterAutospacing="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Lines="0" w:before="0" w:beforeAutospacing="0" w:afterLines="0" w:after="0" w:afterAutospacing="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customStyle="1" w:styleId="1-3110">
    <w:name w:val="Средняя заливка 1 - Акцент 311"/>
    <w:basedOn w:val="a1"/>
    <w:uiPriority w:val="63"/>
    <w:rsid w:val="007D1C4D"/>
    <w:pPr>
      <w:spacing w:after="0" w:line="240" w:lineRule="auto"/>
    </w:pPr>
    <w:rPr>
      <w:rFonts w:ascii="Calibri" w:eastAsia="MS Mincho" w:hAnsi="Calibri" w:cs="Times New Roman"/>
      <w:lang w:val="en-US"/>
    </w:rPr>
    <w:tblPr>
      <w:tblStyleRowBandSize w:val="1"/>
      <w:tblStyleColBandSize w:val="1"/>
      <w:tblInd w:w="0" w:type="nil"/>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Lines="0" w:before="0" w:beforeAutospacing="0" w:afterLines="0" w:after="0" w:afterAutospacing="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Lines="0" w:before="0" w:beforeAutospacing="0" w:afterLines="0" w:after="0" w:afterAutospacing="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customStyle="1" w:styleId="1-4110">
    <w:name w:val="Средняя заливка 1 - Акцент 411"/>
    <w:basedOn w:val="a1"/>
    <w:uiPriority w:val="63"/>
    <w:rsid w:val="007D1C4D"/>
    <w:pPr>
      <w:spacing w:after="0" w:line="240" w:lineRule="auto"/>
    </w:pPr>
    <w:rPr>
      <w:rFonts w:ascii="Calibri" w:eastAsia="MS Mincho" w:hAnsi="Calibri" w:cs="Times New Roman"/>
      <w:lang w:val="en-US"/>
    </w:rPr>
    <w:tblPr>
      <w:tblStyleRowBandSize w:val="1"/>
      <w:tblStyleColBandSize w:val="1"/>
      <w:tblInd w:w="0" w:type="nil"/>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Lines="0" w:before="0" w:beforeAutospacing="0" w:afterLines="0" w:after="0" w:afterAutospacing="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Lines="0" w:before="0" w:beforeAutospacing="0" w:afterLines="0" w:after="0" w:afterAutospacing="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customStyle="1" w:styleId="1-5110">
    <w:name w:val="Средняя заливка 1 - Акцент 511"/>
    <w:basedOn w:val="a1"/>
    <w:uiPriority w:val="63"/>
    <w:rsid w:val="007D1C4D"/>
    <w:pPr>
      <w:spacing w:after="0" w:line="240" w:lineRule="auto"/>
    </w:pPr>
    <w:rPr>
      <w:rFonts w:ascii="Calibri" w:eastAsia="MS Mincho" w:hAnsi="Calibri" w:cs="Times New Roman"/>
      <w:lang w:val="en-US"/>
    </w:rPr>
    <w:tblPr>
      <w:tblStyleRowBandSize w:val="1"/>
      <w:tblStyleColBandSize w:val="1"/>
      <w:tblInd w:w="0" w:type="nil"/>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6110">
    <w:name w:val="Средняя заливка 1 - Акцент 611"/>
    <w:basedOn w:val="a1"/>
    <w:uiPriority w:val="63"/>
    <w:rsid w:val="007D1C4D"/>
    <w:pPr>
      <w:spacing w:after="0" w:line="240" w:lineRule="auto"/>
    </w:pPr>
    <w:rPr>
      <w:rFonts w:ascii="Calibri" w:eastAsia="MS Mincho" w:hAnsi="Calibri" w:cs="Times New Roman"/>
      <w:lang w:val="en-US"/>
    </w:rPr>
    <w:tblPr>
      <w:tblStyleRowBandSize w:val="1"/>
      <w:tblStyleColBandSize w:val="1"/>
      <w:tblInd w:w="0" w:type="nil"/>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Lines="0" w:before="0" w:beforeAutospacing="0" w:afterLines="0" w:after="0" w:afterAutospacing="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Lines="0" w:before="0" w:beforeAutospacing="0" w:afterLines="0" w:after="0" w:afterAutospacing="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customStyle="1" w:styleId="2110">
    <w:name w:val="Средняя заливка 211"/>
    <w:basedOn w:val="a1"/>
    <w:uiPriority w:val="64"/>
    <w:rsid w:val="007D1C4D"/>
    <w:pPr>
      <w:spacing w:after="0" w:line="240" w:lineRule="auto"/>
    </w:pPr>
    <w:rPr>
      <w:rFonts w:ascii="Calibri" w:eastAsia="MS Mincho" w:hAnsi="Calibri" w:cs="Times New Roman"/>
      <w:lang w:val="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110">
    <w:name w:val="Средняя заливка 2 - Акцент 111"/>
    <w:basedOn w:val="a1"/>
    <w:uiPriority w:val="64"/>
    <w:rsid w:val="007D1C4D"/>
    <w:pPr>
      <w:spacing w:after="0" w:line="240" w:lineRule="auto"/>
    </w:pPr>
    <w:rPr>
      <w:rFonts w:ascii="Calibri" w:eastAsia="MS Mincho" w:hAnsi="Calibri" w:cs="Times New Roman"/>
      <w:lang w:val="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2110">
    <w:name w:val="Средняя заливка 2 - Акцент 211"/>
    <w:basedOn w:val="a1"/>
    <w:uiPriority w:val="64"/>
    <w:rsid w:val="007D1C4D"/>
    <w:pPr>
      <w:spacing w:after="0" w:line="240" w:lineRule="auto"/>
    </w:pPr>
    <w:rPr>
      <w:rFonts w:ascii="Calibri" w:eastAsia="MS Mincho" w:hAnsi="Calibri" w:cs="Times New Roman"/>
      <w:lang w:val="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3110">
    <w:name w:val="Средняя заливка 2 - Акцент 311"/>
    <w:basedOn w:val="a1"/>
    <w:uiPriority w:val="64"/>
    <w:rsid w:val="007D1C4D"/>
    <w:pPr>
      <w:spacing w:after="0" w:line="240" w:lineRule="auto"/>
    </w:pPr>
    <w:rPr>
      <w:rFonts w:ascii="Calibri" w:eastAsia="MS Mincho" w:hAnsi="Calibri" w:cs="Times New Roman"/>
      <w:lang w:val="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4110">
    <w:name w:val="Средняя заливка 2 - Акцент 411"/>
    <w:basedOn w:val="a1"/>
    <w:uiPriority w:val="64"/>
    <w:rsid w:val="007D1C4D"/>
    <w:pPr>
      <w:spacing w:after="0" w:line="240" w:lineRule="auto"/>
    </w:pPr>
    <w:rPr>
      <w:rFonts w:ascii="Calibri" w:eastAsia="MS Mincho" w:hAnsi="Calibri" w:cs="Times New Roman"/>
      <w:lang w:val="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5110">
    <w:name w:val="Средняя заливка 2 - Акцент 511"/>
    <w:basedOn w:val="a1"/>
    <w:uiPriority w:val="64"/>
    <w:rsid w:val="007D1C4D"/>
    <w:pPr>
      <w:spacing w:after="0" w:line="240" w:lineRule="auto"/>
    </w:pPr>
    <w:rPr>
      <w:rFonts w:ascii="Calibri" w:eastAsia="MS Mincho" w:hAnsi="Calibri" w:cs="Times New Roman"/>
      <w:lang w:val="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6110">
    <w:name w:val="Средняя заливка 2 - Акцент 611"/>
    <w:basedOn w:val="a1"/>
    <w:uiPriority w:val="64"/>
    <w:rsid w:val="007D1C4D"/>
    <w:pPr>
      <w:spacing w:after="0" w:line="240" w:lineRule="auto"/>
    </w:pPr>
    <w:rPr>
      <w:rFonts w:ascii="Calibri" w:eastAsia="MS Mincho" w:hAnsi="Calibri" w:cs="Times New Roman"/>
      <w:lang w:val="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3">
    <w:name w:val="Средний список 111"/>
    <w:basedOn w:val="a1"/>
    <w:uiPriority w:val="65"/>
    <w:rsid w:val="007D1C4D"/>
    <w:pPr>
      <w:spacing w:after="0" w:line="240" w:lineRule="auto"/>
    </w:pPr>
    <w:rPr>
      <w:rFonts w:ascii="Calibri" w:eastAsia="MS Mincho" w:hAnsi="Calibri" w:cs="Times New Roman"/>
      <w:color w:val="000000"/>
      <w:lang w:val="en-US"/>
    </w:rPr>
    <w:tblPr>
      <w:tblStyleRowBandSize w:val="1"/>
      <w:tblStyleColBandSize w:val="1"/>
      <w:tblInd w:w="0" w:type="nil"/>
      <w:tblBorders>
        <w:top w:val="single" w:sz="8" w:space="0" w:color="000000"/>
        <w:bottom w:val="single" w:sz="8" w:space="0" w:color="000000"/>
      </w:tblBorders>
    </w:tblPr>
    <w:tblStylePr w:type="firstRow">
      <w:rPr>
        <w:rFonts w:ascii="Calibri" w:eastAsia="MS Gothic" w:hAnsi="Calibri"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
    <w:name w:val="Средний список 1 - Акцент 111"/>
    <w:basedOn w:val="a1"/>
    <w:uiPriority w:val="65"/>
    <w:rsid w:val="007D1C4D"/>
    <w:pPr>
      <w:spacing w:after="0" w:line="240" w:lineRule="auto"/>
    </w:pPr>
    <w:rPr>
      <w:rFonts w:ascii="Calibri" w:eastAsia="MS Mincho" w:hAnsi="Calibri" w:cs="Times New Roman"/>
      <w:color w:val="000000"/>
      <w:lang w:val="en-US"/>
    </w:rPr>
    <w:tblPr>
      <w:tblStyleRowBandSize w:val="1"/>
      <w:tblStyleColBandSize w:val="1"/>
      <w:tblInd w:w="0" w:type="nil"/>
      <w:tblBorders>
        <w:top w:val="single" w:sz="8" w:space="0" w:color="4F81BD"/>
        <w:bottom w:val="single" w:sz="8" w:space="0" w:color="4F81BD"/>
      </w:tblBorders>
    </w:tblPr>
    <w:tblStylePr w:type="firstRow">
      <w:rPr>
        <w:rFonts w:ascii="Calibri" w:eastAsia="MS Gothic" w:hAnsi="Calibri"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2111">
    <w:name w:val="Средний список 1 - Акцент 211"/>
    <w:basedOn w:val="a1"/>
    <w:uiPriority w:val="65"/>
    <w:rsid w:val="007D1C4D"/>
    <w:pPr>
      <w:spacing w:after="0" w:line="240" w:lineRule="auto"/>
    </w:pPr>
    <w:rPr>
      <w:rFonts w:ascii="Calibri" w:eastAsia="MS Mincho" w:hAnsi="Calibri" w:cs="Times New Roman"/>
      <w:color w:val="000000"/>
      <w:lang w:val="en-US"/>
    </w:rPr>
    <w:tblPr>
      <w:tblStyleRowBandSize w:val="1"/>
      <w:tblStyleColBandSize w:val="1"/>
      <w:tblInd w:w="0" w:type="nil"/>
      <w:tblBorders>
        <w:top w:val="single" w:sz="8" w:space="0" w:color="C0504D"/>
        <w:bottom w:val="single" w:sz="8" w:space="0" w:color="C0504D"/>
      </w:tblBorders>
    </w:tblPr>
    <w:tblStylePr w:type="firstRow">
      <w:rPr>
        <w:rFonts w:ascii="Calibri" w:eastAsia="MS Gothic" w:hAnsi="Calibri" w:cs="Times New Roman" w:hint="default"/>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customStyle="1" w:styleId="1-3111">
    <w:name w:val="Средний список 1 - Акцент 311"/>
    <w:basedOn w:val="a1"/>
    <w:uiPriority w:val="65"/>
    <w:rsid w:val="007D1C4D"/>
    <w:pPr>
      <w:spacing w:after="0" w:line="240" w:lineRule="auto"/>
    </w:pPr>
    <w:rPr>
      <w:rFonts w:ascii="Calibri" w:eastAsia="MS Mincho" w:hAnsi="Calibri" w:cs="Times New Roman"/>
      <w:color w:val="000000"/>
      <w:lang w:val="en-US"/>
    </w:rPr>
    <w:tblPr>
      <w:tblStyleRowBandSize w:val="1"/>
      <w:tblStyleColBandSize w:val="1"/>
      <w:tblInd w:w="0" w:type="nil"/>
      <w:tblBorders>
        <w:top w:val="single" w:sz="8" w:space="0" w:color="9BBB59"/>
        <w:bottom w:val="single" w:sz="8" w:space="0" w:color="9BBB59"/>
      </w:tblBorders>
    </w:tblPr>
    <w:tblStylePr w:type="firstRow">
      <w:rPr>
        <w:rFonts w:ascii="Calibri" w:eastAsia="MS Gothic" w:hAnsi="Calibri" w:cs="Times New Roman" w:hint="default"/>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customStyle="1" w:styleId="1-4111">
    <w:name w:val="Средний список 1 - Акцент 411"/>
    <w:basedOn w:val="a1"/>
    <w:uiPriority w:val="65"/>
    <w:rsid w:val="007D1C4D"/>
    <w:pPr>
      <w:spacing w:after="0" w:line="240" w:lineRule="auto"/>
    </w:pPr>
    <w:rPr>
      <w:rFonts w:ascii="Calibri" w:eastAsia="MS Mincho" w:hAnsi="Calibri" w:cs="Times New Roman"/>
      <w:color w:val="000000"/>
      <w:lang w:val="en-US"/>
    </w:rPr>
    <w:tblPr>
      <w:tblStyleRowBandSize w:val="1"/>
      <w:tblStyleColBandSize w:val="1"/>
      <w:tblInd w:w="0" w:type="nil"/>
      <w:tblBorders>
        <w:top w:val="single" w:sz="8" w:space="0" w:color="8064A2"/>
        <w:bottom w:val="single" w:sz="8" w:space="0" w:color="8064A2"/>
      </w:tblBorders>
    </w:tblPr>
    <w:tblStylePr w:type="firstRow">
      <w:rPr>
        <w:rFonts w:ascii="Calibri" w:eastAsia="MS Gothic" w:hAnsi="Calibri" w:cs="Times New Roman" w:hint="default"/>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customStyle="1" w:styleId="1-5111">
    <w:name w:val="Средний список 1 - Акцент 511"/>
    <w:basedOn w:val="a1"/>
    <w:uiPriority w:val="65"/>
    <w:rsid w:val="007D1C4D"/>
    <w:pPr>
      <w:spacing w:after="0" w:line="240" w:lineRule="auto"/>
    </w:pPr>
    <w:rPr>
      <w:rFonts w:ascii="Calibri" w:eastAsia="MS Mincho" w:hAnsi="Calibri" w:cs="Times New Roman"/>
      <w:color w:val="000000"/>
      <w:lang w:val="en-US"/>
    </w:rPr>
    <w:tblPr>
      <w:tblStyleRowBandSize w:val="1"/>
      <w:tblStyleColBandSize w:val="1"/>
      <w:tblInd w:w="0" w:type="nil"/>
      <w:tblBorders>
        <w:top w:val="single" w:sz="8" w:space="0" w:color="4BACC6"/>
        <w:bottom w:val="single" w:sz="8" w:space="0" w:color="4BACC6"/>
      </w:tblBorders>
    </w:tblPr>
    <w:tblStylePr w:type="firstRow">
      <w:rPr>
        <w:rFonts w:ascii="Calibri" w:eastAsia="MS Gothic" w:hAnsi="Calibri" w:cs="Times New Roman" w:hint="default"/>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customStyle="1" w:styleId="1-6111">
    <w:name w:val="Средний список 1 - Акцент 611"/>
    <w:basedOn w:val="a1"/>
    <w:uiPriority w:val="65"/>
    <w:rsid w:val="007D1C4D"/>
    <w:pPr>
      <w:spacing w:after="0" w:line="240" w:lineRule="auto"/>
    </w:pPr>
    <w:rPr>
      <w:rFonts w:ascii="Calibri" w:eastAsia="MS Mincho" w:hAnsi="Calibri" w:cs="Times New Roman"/>
      <w:color w:val="000000"/>
      <w:lang w:val="en-US"/>
    </w:rPr>
    <w:tblPr>
      <w:tblStyleRowBandSize w:val="1"/>
      <w:tblStyleColBandSize w:val="1"/>
      <w:tblInd w:w="0" w:type="nil"/>
      <w:tblBorders>
        <w:top w:val="single" w:sz="8" w:space="0" w:color="F79646"/>
        <w:bottom w:val="single" w:sz="8" w:space="0" w:color="F79646"/>
      </w:tblBorders>
    </w:tblPr>
    <w:tblStylePr w:type="firstRow">
      <w:rPr>
        <w:rFonts w:ascii="Calibri" w:eastAsia="MS Gothic" w:hAnsi="Calibri" w:cs="Times New Roman" w:hint="default"/>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customStyle="1" w:styleId="2111">
    <w:name w:val="Средний список 211"/>
    <w:basedOn w:val="a1"/>
    <w:uiPriority w:val="66"/>
    <w:rsid w:val="007D1C4D"/>
    <w:pPr>
      <w:spacing w:after="0" w:line="240" w:lineRule="auto"/>
    </w:pPr>
    <w:rPr>
      <w:rFonts w:ascii="Calibri" w:eastAsia="MS Gothic" w:hAnsi="Calibri" w:cs="Times New Roman"/>
      <w:color w:val="000000"/>
      <w:lang w:val="en-US"/>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2-1111">
    <w:name w:val="Средний список 2 - Акцент 111"/>
    <w:basedOn w:val="a1"/>
    <w:uiPriority w:val="66"/>
    <w:rsid w:val="007D1C4D"/>
    <w:pPr>
      <w:spacing w:after="0" w:line="240" w:lineRule="auto"/>
    </w:pPr>
    <w:rPr>
      <w:rFonts w:ascii="Calibri" w:eastAsia="MS Gothic" w:hAnsi="Calibri" w:cs="Times New Roman"/>
      <w:color w:val="000000"/>
      <w:lang w:val="en-US"/>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customStyle="1" w:styleId="2-2111">
    <w:name w:val="Средний список 2 - Акцент 211"/>
    <w:basedOn w:val="a1"/>
    <w:uiPriority w:val="66"/>
    <w:rsid w:val="007D1C4D"/>
    <w:pPr>
      <w:spacing w:after="0" w:line="240" w:lineRule="auto"/>
    </w:pPr>
    <w:rPr>
      <w:rFonts w:ascii="Calibri" w:eastAsia="MS Gothic" w:hAnsi="Calibri" w:cs="Times New Roman"/>
      <w:color w:val="000000"/>
      <w:lang w:val="en-US"/>
    </w:rPr>
    <w:tblPr>
      <w:tblStyleRowBandSize w:val="1"/>
      <w:tblStyleColBandSize w:val="1"/>
      <w:tblInd w:w="0" w:type="nil"/>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customStyle="1" w:styleId="2-3111">
    <w:name w:val="Средний список 2 - Акцент 311"/>
    <w:basedOn w:val="a1"/>
    <w:uiPriority w:val="66"/>
    <w:rsid w:val="007D1C4D"/>
    <w:pPr>
      <w:spacing w:after="0" w:line="240" w:lineRule="auto"/>
    </w:pPr>
    <w:rPr>
      <w:rFonts w:ascii="Calibri" w:eastAsia="MS Gothic" w:hAnsi="Calibri" w:cs="Times New Roman"/>
      <w:color w:val="000000"/>
      <w:lang w:val="en-US"/>
    </w:rPr>
    <w:tblPr>
      <w:tblStyleRowBandSize w:val="1"/>
      <w:tblStyleColBandSize w:val="1"/>
      <w:tblInd w:w="0" w:type="nil"/>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customStyle="1" w:styleId="2-4111">
    <w:name w:val="Средний список 2 - Акцент 411"/>
    <w:basedOn w:val="a1"/>
    <w:uiPriority w:val="66"/>
    <w:rsid w:val="007D1C4D"/>
    <w:pPr>
      <w:spacing w:after="0" w:line="240" w:lineRule="auto"/>
    </w:pPr>
    <w:rPr>
      <w:rFonts w:ascii="Calibri" w:eastAsia="MS Gothic" w:hAnsi="Calibri" w:cs="Times New Roman"/>
      <w:color w:val="000000"/>
      <w:lang w:val="en-US"/>
    </w:rPr>
    <w:tblPr>
      <w:tblStyleRowBandSize w:val="1"/>
      <w:tblStyleColBandSize w:val="1"/>
      <w:tblInd w:w="0" w:type="nil"/>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customStyle="1" w:styleId="2-5111">
    <w:name w:val="Средний список 2 - Акцент 511"/>
    <w:basedOn w:val="a1"/>
    <w:uiPriority w:val="66"/>
    <w:rsid w:val="007D1C4D"/>
    <w:pPr>
      <w:spacing w:after="0" w:line="240" w:lineRule="auto"/>
    </w:pPr>
    <w:rPr>
      <w:rFonts w:ascii="Calibri" w:eastAsia="MS Gothic" w:hAnsi="Calibri" w:cs="Times New Roman"/>
      <w:color w:val="000000"/>
      <w:lang w:val="en-US"/>
    </w:rPr>
    <w:tblPr>
      <w:tblStyleRowBandSize w:val="1"/>
      <w:tblStyleColBandSize w:val="1"/>
      <w:tblInd w:w="0" w:type="nil"/>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customStyle="1" w:styleId="2-6111">
    <w:name w:val="Средний список 2 - Акцент 611"/>
    <w:basedOn w:val="a1"/>
    <w:uiPriority w:val="66"/>
    <w:rsid w:val="007D1C4D"/>
    <w:pPr>
      <w:spacing w:after="0" w:line="240" w:lineRule="auto"/>
    </w:pPr>
    <w:rPr>
      <w:rFonts w:ascii="Calibri" w:eastAsia="MS Gothic" w:hAnsi="Calibri" w:cs="Times New Roman"/>
      <w:color w:val="000000"/>
      <w:lang w:val="en-US"/>
    </w:rPr>
    <w:tblPr>
      <w:tblStyleRowBandSize w:val="1"/>
      <w:tblStyleColBandSize w:val="1"/>
      <w:tblInd w:w="0" w:type="nil"/>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customStyle="1" w:styleId="1114">
    <w:name w:val="Средняя сетка 111"/>
    <w:basedOn w:val="a1"/>
    <w:uiPriority w:val="67"/>
    <w:rsid w:val="007D1C4D"/>
    <w:pPr>
      <w:spacing w:after="0" w:line="240" w:lineRule="auto"/>
    </w:pPr>
    <w:rPr>
      <w:rFonts w:ascii="Calibri" w:eastAsia="MS Mincho" w:hAnsi="Calibri" w:cs="Times New Roman"/>
      <w:lang w:val="en-US"/>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1-1112">
    <w:name w:val="Средняя сетка 1 - Акцент 111"/>
    <w:basedOn w:val="a1"/>
    <w:uiPriority w:val="67"/>
    <w:rsid w:val="007D1C4D"/>
    <w:pPr>
      <w:spacing w:after="0" w:line="240" w:lineRule="auto"/>
    </w:pPr>
    <w:rPr>
      <w:rFonts w:ascii="Calibri" w:eastAsia="MS Mincho" w:hAnsi="Calibri" w:cs="Times New Roman"/>
      <w:lang w:val="en-US"/>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customStyle="1" w:styleId="1-2112">
    <w:name w:val="Средняя сетка 1 - Акцент 211"/>
    <w:basedOn w:val="a1"/>
    <w:uiPriority w:val="67"/>
    <w:rsid w:val="007D1C4D"/>
    <w:pPr>
      <w:spacing w:after="0" w:line="240" w:lineRule="auto"/>
    </w:pPr>
    <w:rPr>
      <w:rFonts w:ascii="Calibri" w:eastAsia="MS Mincho" w:hAnsi="Calibri" w:cs="Times New Roman"/>
      <w:lang w:val="en-US"/>
    </w:rPr>
    <w:tblPr>
      <w:tblStyleRowBandSize w:val="1"/>
      <w:tblStyleColBandSize w:val="1"/>
      <w:tblInd w:w="0" w:type="nil"/>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1-3112">
    <w:name w:val="Средняя сетка 1 - Акцент 311"/>
    <w:basedOn w:val="a1"/>
    <w:uiPriority w:val="67"/>
    <w:rsid w:val="007D1C4D"/>
    <w:pPr>
      <w:spacing w:after="0" w:line="240" w:lineRule="auto"/>
    </w:pPr>
    <w:rPr>
      <w:rFonts w:ascii="Calibri" w:eastAsia="MS Mincho" w:hAnsi="Calibri" w:cs="Times New Roman"/>
      <w:lang w:val="en-US"/>
    </w:rPr>
    <w:tblPr>
      <w:tblStyleRowBandSize w:val="1"/>
      <w:tblStyleColBandSize w:val="1"/>
      <w:tblInd w:w="0" w:type="nil"/>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customStyle="1" w:styleId="1-4112">
    <w:name w:val="Средняя сетка 1 - Акцент 411"/>
    <w:basedOn w:val="a1"/>
    <w:uiPriority w:val="67"/>
    <w:rsid w:val="007D1C4D"/>
    <w:pPr>
      <w:spacing w:after="0" w:line="240" w:lineRule="auto"/>
    </w:pPr>
    <w:rPr>
      <w:rFonts w:ascii="Calibri" w:eastAsia="MS Mincho" w:hAnsi="Calibri" w:cs="Times New Roman"/>
      <w:lang w:val="en-US"/>
    </w:rPr>
    <w:tblPr>
      <w:tblStyleRowBandSize w:val="1"/>
      <w:tblStyleColBandSize w:val="1"/>
      <w:tblInd w:w="0" w:type="nil"/>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customStyle="1" w:styleId="1-5112">
    <w:name w:val="Средняя сетка 1 - Акцент 511"/>
    <w:basedOn w:val="a1"/>
    <w:uiPriority w:val="67"/>
    <w:rsid w:val="007D1C4D"/>
    <w:pPr>
      <w:spacing w:after="0" w:line="240" w:lineRule="auto"/>
    </w:pPr>
    <w:rPr>
      <w:rFonts w:ascii="Calibri" w:eastAsia="MS Mincho" w:hAnsi="Calibri" w:cs="Times New Roman"/>
      <w:lang w:val="en-US"/>
    </w:rPr>
    <w:tblPr>
      <w:tblStyleRowBandSize w:val="1"/>
      <w:tblStyleColBandSize w:val="1"/>
      <w:tblInd w:w="0" w:type="nil"/>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customStyle="1" w:styleId="1-6112">
    <w:name w:val="Средняя сетка 1 - Акцент 611"/>
    <w:basedOn w:val="a1"/>
    <w:uiPriority w:val="67"/>
    <w:rsid w:val="007D1C4D"/>
    <w:pPr>
      <w:spacing w:after="0" w:line="240" w:lineRule="auto"/>
    </w:pPr>
    <w:rPr>
      <w:rFonts w:ascii="Calibri" w:eastAsia="MS Mincho" w:hAnsi="Calibri" w:cs="Times New Roman"/>
      <w:lang w:val="en-US"/>
    </w:rPr>
    <w:tblPr>
      <w:tblStyleRowBandSize w:val="1"/>
      <w:tblStyleColBandSize w:val="1"/>
      <w:tblInd w:w="0" w:type="nil"/>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customStyle="1" w:styleId="2-1112">
    <w:name w:val="Средняя сетка 2 - Акцент 111"/>
    <w:basedOn w:val="a1"/>
    <w:uiPriority w:val="68"/>
    <w:rsid w:val="007D1C4D"/>
    <w:pPr>
      <w:spacing w:after="0" w:line="240" w:lineRule="auto"/>
    </w:pPr>
    <w:rPr>
      <w:rFonts w:ascii="Calibri" w:eastAsia="MS Gothic" w:hAnsi="Calibri" w:cs="Times New Roman"/>
      <w:color w:val="000000"/>
      <w:lang w:val="en-US"/>
    </w:rPr>
    <w:tblPr>
      <w:tblStyleRowBandSize w:val="1"/>
      <w:tblStyleColBandSize w:val="1"/>
      <w:tblInd w:w="0" w:type="nil"/>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2-2112">
    <w:name w:val="Средняя сетка 2 - Акцент 211"/>
    <w:basedOn w:val="a1"/>
    <w:uiPriority w:val="68"/>
    <w:rsid w:val="007D1C4D"/>
    <w:pPr>
      <w:spacing w:after="0" w:line="240" w:lineRule="auto"/>
    </w:pPr>
    <w:rPr>
      <w:rFonts w:ascii="Calibri" w:eastAsia="MS Gothic" w:hAnsi="Calibri" w:cs="Times New Roman"/>
      <w:color w:val="000000"/>
      <w:lang w:val="en-US"/>
    </w:rPr>
    <w:tblPr>
      <w:tblStyleRowBandSize w:val="1"/>
      <w:tblStyleColBandSize w:val="1"/>
      <w:tblInd w:w="0" w:type="nil"/>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customStyle="1" w:styleId="2-3112">
    <w:name w:val="Средняя сетка 2 - Акцент 311"/>
    <w:basedOn w:val="a1"/>
    <w:uiPriority w:val="68"/>
    <w:rsid w:val="007D1C4D"/>
    <w:pPr>
      <w:spacing w:after="0" w:line="240" w:lineRule="auto"/>
    </w:pPr>
    <w:rPr>
      <w:rFonts w:ascii="Calibri" w:eastAsia="MS Gothic" w:hAnsi="Calibri" w:cs="Times New Roman"/>
      <w:color w:val="000000"/>
      <w:lang w:val="en-US"/>
    </w:rPr>
    <w:tblPr>
      <w:tblStyleRowBandSize w:val="1"/>
      <w:tblStyleColBandSize w:val="1"/>
      <w:tblInd w:w="0" w:type="nil"/>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customStyle="1" w:styleId="2-4112">
    <w:name w:val="Средняя сетка 2 - Акцент 411"/>
    <w:basedOn w:val="a1"/>
    <w:uiPriority w:val="68"/>
    <w:rsid w:val="007D1C4D"/>
    <w:pPr>
      <w:spacing w:after="0" w:line="240" w:lineRule="auto"/>
    </w:pPr>
    <w:rPr>
      <w:rFonts w:ascii="Calibri" w:eastAsia="MS Gothic" w:hAnsi="Calibri" w:cs="Times New Roman"/>
      <w:color w:val="000000"/>
      <w:lang w:val="en-US"/>
    </w:rPr>
    <w:tblPr>
      <w:tblStyleRowBandSize w:val="1"/>
      <w:tblStyleColBandSize w:val="1"/>
      <w:tblInd w:w="0" w:type="nil"/>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customStyle="1" w:styleId="2-5112">
    <w:name w:val="Средняя сетка 2 - Акцент 511"/>
    <w:basedOn w:val="a1"/>
    <w:uiPriority w:val="68"/>
    <w:rsid w:val="007D1C4D"/>
    <w:pPr>
      <w:spacing w:after="0" w:line="240" w:lineRule="auto"/>
    </w:pPr>
    <w:rPr>
      <w:rFonts w:ascii="Calibri" w:eastAsia="MS Gothic" w:hAnsi="Calibri" w:cs="Times New Roman"/>
      <w:color w:val="000000"/>
      <w:lang w:val="en-US"/>
    </w:rPr>
    <w:tblPr>
      <w:tblStyleRowBandSize w:val="1"/>
      <w:tblStyleColBandSize w:val="1"/>
      <w:tblInd w:w="0" w:type="nil"/>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customStyle="1" w:styleId="2-6112">
    <w:name w:val="Средняя сетка 2 - Акцент 611"/>
    <w:basedOn w:val="a1"/>
    <w:uiPriority w:val="68"/>
    <w:rsid w:val="007D1C4D"/>
    <w:pPr>
      <w:spacing w:after="0" w:line="240" w:lineRule="auto"/>
    </w:pPr>
    <w:rPr>
      <w:rFonts w:ascii="Calibri" w:eastAsia="MS Gothic" w:hAnsi="Calibri" w:cs="Times New Roman"/>
      <w:color w:val="000000"/>
      <w:lang w:val="en-US"/>
    </w:rPr>
    <w:tblPr>
      <w:tblStyleRowBandSize w:val="1"/>
      <w:tblStyleColBandSize w:val="1"/>
      <w:tblInd w:w="0" w:type="nil"/>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customStyle="1" w:styleId="3110">
    <w:name w:val="Средняя сетка 311"/>
    <w:basedOn w:val="a1"/>
    <w:uiPriority w:val="69"/>
    <w:rsid w:val="007D1C4D"/>
    <w:pPr>
      <w:spacing w:after="0" w:line="240" w:lineRule="auto"/>
    </w:pPr>
    <w:rPr>
      <w:rFonts w:ascii="Calibri" w:eastAsia="MS Mincho" w:hAnsi="Calibri" w:cs="Times New Roman"/>
      <w:lang w:val="en-US"/>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3-111">
    <w:name w:val="Средняя сетка 3 - Акцент 111"/>
    <w:basedOn w:val="a1"/>
    <w:uiPriority w:val="69"/>
    <w:rsid w:val="007D1C4D"/>
    <w:pPr>
      <w:spacing w:after="0" w:line="240" w:lineRule="auto"/>
    </w:pPr>
    <w:rPr>
      <w:rFonts w:ascii="Calibri" w:eastAsia="MS Mincho" w:hAnsi="Calibri" w:cs="Times New Roman"/>
      <w:lang w:val="en-US"/>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3-211">
    <w:name w:val="Средняя сетка 3 - Акцент 211"/>
    <w:basedOn w:val="a1"/>
    <w:uiPriority w:val="69"/>
    <w:rsid w:val="007D1C4D"/>
    <w:pPr>
      <w:spacing w:after="0" w:line="240" w:lineRule="auto"/>
    </w:pPr>
    <w:rPr>
      <w:rFonts w:ascii="Calibri" w:eastAsia="MS Mincho" w:hAnsi="Calibri" w:cs="Times New Roman"/>
      <w:lang w:val="en-US"/>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customStyle="1" w:styleId="3-311">
    <w:name w:val="Средняя сетка 3 - Акцент 311"/>
    <w:basedOn w:val="a1"/>
    <w:uiPriority w:val="69"/>
    <w:rsid w:val="007D1C4D"/>
    <w:pPr>
      <w:spacing w:after="0" w:line="240" w:lineRule="auto"/>
    </w:pPr>
    <w:rPr>
      <w:rFonts w:ascii="Calibri" w:eastAsia="MS Mincho" w:hAnsi="Calibri" w:cs="Times New Roman"/>
      <w:lang w:val="en-US"/>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customStyle="1" w:styleId="3-411">
    <w:name w:val="Средняя сетка 3 - Акцент 411"/>
    <w:basedOn w:val="a1"/>
    <w:uiPriority w:val="69"/>
    <w:rsid w:val="007D1C4D"/>
    <w:pPr>
      <w:spacing w:after="0" w:line="240" w:lineRule="auto"/>
    </w:pPr>
    <w:rPr>
      <w:rFonts w:ascii="Calibri" w:eastAsia="MS Mincho" w:hAnsi="Calibri" w:cs="Times New Roman"/>
      <w:lang w:val="en-US"/>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customStyle="1" w:styleId="3-511">
    <w:name w:val="Средняя сетка 3 - Акцент 511"/>
    <w:basedOn w:val="a1"/>
    <w:uiPriority w:val="69"/>
    <w:rsid w:val="007D1C4D"/>
    <w:pPr>
      <w:spacing w:after="0" w:line="240" w:lineRule="auto"/>
    </w:pPr>
    <w:rPr>
      <w:rFonts w:ascii="Calibri" w:eastAsia="MS Mincho" w:hAnsi="Calibri" w:cs="Times New Roman"/>
      <w:lang w:val="en-US"/>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3-611">
    <w:name w:val="Средняя сетка 3 - Акцент 611"/>
    <w:basedOn w:val="a1"/>
    <w:uiPriority w:val="69"/>
    <w:rsid w:val="007D1C4D"/>
    <w:pPr>
      <w:spacing w:after="0" w:line="240" w:lineRule="auto"/>
    </w:pPr>
    <w:rPr>
      <w:rFonts w:ascii="Calibri" w:eastAsia="MS Mincho" w:hAnsi="Calibri" w:cs="Times New Roman"/>
      <w:lang w:val="en-US"/>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customStyle="1" w:styleId="119">
    <w:name w:val="Темный список11"/>
    <w:basedOn w:val="a1"/>
    <w:uiPriority w:val="70"/>
    <w:rsid w:val="007D1C4D"/>
    <w:pPr>
      <w:spacing w:after="0" w:line="240" w:lineRule="auto"/>
    </w:pPr>
    <w:rPr>
      <w:rFonts w:ascii="Calibri" w:eastAsia="MS Mincho" w:hAnsi="Calibri" w:cs="Times New Roman"/>
      <w:color w:val="FFFFFF"/>
      <w:lang w:val="en-US"/>
    </w:rPr>
    <w:tblPr>
      <w:tblStyleRowBandSize w:val="1"/>
      <w:tblStyleColBandSize w:val="1"/>
      <w:tblInd w:w="0" w:type="nil"/>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1113">
    <w:name w:val="Темный список - Акцент 111"/>
    <w:basedOn w:val="a1"/>
    <w:uiPriority w:val="70"/>
    <w:rsid w:val="007D1C4D"/>
    <w:pPr>
      <w:spacing w:after="0" w:line="240" w:lineRule="auto"/>
    </w:pPr>
    <w:rPr>
      <w:rFonts w:ascii="Calibri" w:eastAsia="MS Mincho" w:hAnsi="Calibri" w:cs="Times New Roman"/>
      <w:color w:val="FFFFFF"/>
      <w:lang w:val="en-US"/>
    </w:rPr>
    <w:tblPr>
      <w:tblStyleRowBandSize w:val="1"/>
      <w:tblStyleColBandSize w:val="1"/>
      <w:tblInd w:w="0" w:type="nil"/>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customStyle="1" w:styleId="-2113">
    <w:name w:val="Темный список - Акцент 211"/>
    <w:basedOn w:val="a1"/>
    <w:uiPriority w:val="70"/>
    <w:rsid w:val="007D1C4D"/>
    <w:pPr>
      <w:spacing w:after="0" w:line="240" w:lineRule="auto"/>
    </w:pPr>
    <w:rPr>
      <w:rFonts w:ascii="Calibri" w:eastAsia="MS Mincho" w:hAnsi="Calibri" w:cs="Times New Roman"/>
      <w:color w:val="FFFFFF"/>
      <w:lang w:val="en-US"/>
    </w:rPr>
    <w:tblPr>
      <w:tblStyleRowBandSize w:val="1"/>
      <w:tblStyleColBandSize w:val="1"/>
      <w:tblInd w:w="0" w:type="nil"/>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customStyle="1" w:styleId="-3113">
    <w:name w:val="Темный список - Акцент 311"/>
    <w:basedOn w:val="a1"/>
    <w:uiPriority w:val="70"/>
    <w:rsid w:val="007D1C4D"/>
    <w:pPr>
      <w:spacing w:after="0" w:line="240" w:lineRule="auto"/>
    </w:pPr>
    <w:rPr>
      <w:rFonts w:ascii="Calibri" w:eastAsia="MS Mincho" w:hAnsi="Calibri" w:cs="Times New Roman"/>
      <w:color w:val="FFFFFF"/>
      <w:lang w:val="en-US"/>
    </w:rPr>
    <w:tblPr>
      <w:tblStyleRowBandSize w:val="1"/>
      <w:tblStyleColBandSize w:val="1"/>
      <w:tblInd w:w="0" w:type="nil"/>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customStyle="1" w:styleId="-4113">
    <w:name w:val="Темный список - Акцент 411"/>
    <w:basedOn w:val="a1"/>
    <w:uiPriority w:val="70"/>
    <w:rsid w:val="007D1C4D"/>
    <w:pPr>
      <w:spacing w:after="0" w:line="240" w:lineRule="auto"/>
    </w:pPr>
    <w:rPr>
      <w:rFonts w:ascii="Calibri" w:eastAsia="MS Mincho" w:hAnsi="Calibri" w:cs="Times New Roman"/>
      <w:color w:val="FFFFFF"/>
      <w:lang w:val="en-US"/>
    </w:rPr>
    <w:tblPr>
      <w:tblStyleRowBandSize w:val="1"/>
      <w:tblStyleColBandSize w:val="1"/>
      <w:tblInd w:w="0" w:type="nil"/>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customStyle="1" w:styleId="-5113">
    <w:name w:val="Темный список - Акцент 511"/>
    <w:basedOn w:val="a1"/>
    <w:uiPriority w:val="70"/>
    <w:rsid w:val="007D1C4D"/>
    <w:pPr>
      <w:spacing w:after="0" w:line="240" w:lineRule="auto"/>
    </w:pPr>
    <w:rPr>
      <w:rFonts w:ascii="Calibri" w:eastAsia="MS Mincho" w:hAnsi="Calibri" w:cs="Times New Roman"/>
      <w:color w:val="FFFFFF"/>
      <w:lang w:val="en-US"/>
    </w:rPr>
    <w:tblPr>
      <w:tblStyleRowBandSize w:val="1"/>
      <w:tblStyleColBandSize w:val="1"/>
      <w:tblInd w:w="0" w:type="nil"/>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customStyle="1" w:styleId="-6113">
    <w:name w:val="Темный список - Акцент 611"/>
    <w:basedOn w:val="a1"/>
    <w:uiPriority w:val="70"/>
    <w:rsid w:val="007D1C4D"/>
    <w:pPr>
      <w:spacing w:after="0" w:line="240" w:lineRule="auto"/>
    </w:pPr>
    <w:rPr>
      <w:rFonts w:ascii="Calibri" w:eastAsia="MS Mincho" w:hAnsi="Calibri" w:cs="Times New Roman"/>
      <w:color w:val="FFFFFF"/>
      <w:lang w:val="en-US"/>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1a">
    <w:name w:val="Цветная заливка11"/>
    <w:basedOn w:val="a1"/>
    <w:uiPriority w:val="71"/>
    <w:rsid w:val="007D1C4D"/>
    <w:pPr>
      <w:spacing w:after="0" w:line="240" w:lineRule="auto"/>
    </w:pPr>
    <w:rPr>
      <w:rFonts w:ascii="Calibri" w:eastAsia="MS Mincho" w:hAnsi="Calibri" w:cs="Times New Roman"/>
      <w:color w:val="000000"/>
      <w:lang w:val="en-US"/>
    </w:rPr>
    <w:tblPr>
      <w:tblStyleRowBandSize w:val="1"/>
      <w:tblStyleColBandSize w:val="1"/>
      <w:tblInd w:w="0" w:type="nil"/>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1114">
    <w:name w:val="Цветная заливка - Акцент 111"/>
    <w:basedOn w:val="a1"/>
    <w:uiPriority w:val="71"/>
    <w:rsid w:val="007D1C4D"/>
    <w:pPr>
      <w:spacing w:after="0" w:line="240" w:lineRule="auto"/>
    </w:pPr>
    <w:rPr>
      <w:rFonts w:ascii="Calibri" w:eastAsia="MS Mincho" w:hAnsi="Calibri" w:cs="Times New Roman"/>
      <w:color w:val="000000"/>
      <w:lang w:val="en-US"/>
    </w:rPr>
    <w:tblPr>
      <w:tblStyleRowBandSize w:val="1"/>
      <w:tblStyleColBandSize w:val="1"/>
      <w:tblInd w:w="0" w:type="nil"/>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customStyle="1" w:styleId="-2114">
    <w:name w:val="Цветная заливка - Акцент 211"/>
    <w:basedOn w:val="a1"/>
    <w:uiPriority w:val="71"/>
    <w:rsid w:val="007D1C4D"/>
    <w:pPr>
      <w:spacing w:after="0" w:line="240" w:lineRule="auto"/>
    </w:pPr>
    <w:rPr>
      <w:rFonts w:ascii="Calibri" w:eastAsia="MS Mincho" w:hAnsi="Calibri" w:cs="Times New Roman"/>
      <w:color w:val="000000"/>
      <w:lang w:val="en-US"/>
    </w:rPr>
    <w:tblPr>
      <w:tblStyleRowBandSize w:val="1"/>
      <w:tblStyleColBandSize w:val="1"/>
      <w:tblInd w:w="0" w:type="nil"/>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customStyle="1" w:styleId="-3114">
    <w:name w:val="Цветная заливка - Акцент 311"/>
    <w:basedOn w:val="a1"/>
    <w:uiPriority w:val="71"/>
    <w:rsid w:val="007D1C4D"/>
    <w:pPr>
      <w:spacing w:after="0" w:line="240" w:lineRule="auto"/>
    </w:pPr>
    <w:rPr>
      <w:rFonts w:ascii="Calibri" w:eastAsia="MS Mincho" w:hAnsi="Calibri" w:cs="Times New Roman"/>
      <w:color w:val="000000"/>
      <w:lang w:val="en-US"/>
    </w:rPr>
    <w:tblPr>
      <w:tblStyleRowBandSize w:val="1"/>
      <w:tblStyleColBandSize w:val="1"/>
      <w:tblInd w:w="0" w:type="nil"/>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customStyle="1" w:styleId="-4114">
    <w:name w:val="Цветная заливка - Акцент 411"/>
    <w:basedOn w:val="a1"/>
    <w:uiPriority w:val="71"/>
    <w:rsid w:val="007D1C4D"/>
    <w:pPr>
      <w:spacing w:after="0" w:line="240" w:lineRule="auto"/>
    </w:pPr>
    <w:rPr>
      <w:rFonts w:ascii="Calibri" w:eastAsia="MS Mincho" w:hAnsi="Calibri" w:cs="Times New Roman"/>
      <w:color w:val="000000"/>
      <w:lang w:val="en-US"/>
    </w:rPr>
    <w:tblPr>
      <w:tblStyleRowBandSize w:val="1"/>
      <w:tblStyleColBandSize w:val="1"/>
      <w:tblInd w:w="0" w:type="nil"/>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customStyle="1" w:styleId="-5114">
    <w:name w:val="Цветная заливка - Акцент 511"/>
    <w:basedOn w:val="a1"/>
    <w:uiPriority w:val="71"/>
    <w:rsid w:val="007D1C4D"/>
    <w:pPr>
      <w:spacing w:after="0" w:line="240" w:lineRule="auto"/>
    </w:pPr>
    <w:rPr>
      <w:rFonts w:ascii="Calibri" w:eastAsia="MS Mincho" w:hAnsi="Calibri" w:cs="Times New Roman"/>
      <w:color w:val="000000"/>
      <w:lang w:val="en-US"/>
    </w:rPr>
    <w:tblPr>
      <w:tblStyleRowBandSize w:val="1"/>
      <w:tblStyleColBandSize w:val="1"/>
      <w:tblInd w:w="0" w:type="nil"/>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customStyle="1" w:styleId="-6114">
    <w:name w:val="Цветная заливка - Акцент 611"/>
    <w:basedOn w:val="a1"/>
    <w:uiPriority w:val="71"/>
    <w:rsid w:val="007D1C4D"/>
    <w:pPr>
      <w:spacing w:after="0" w:line="240" w:lineRule="auto"/>
    </w:pPr>
    <w:rPr>
      <w:rFonts w:ascii="Calibri" w:eastAsia="MS Mincho" w:hAnsi="Calibri" w:cs="Times New Roman"/>
      <w:color w:val="000000"/>
      <w:lang w:val="en-US"/>
    </w:rPr>
    <w:tblPr>
      <w:tblStyleRowBandSize w:val="1"/>
      <w:tblStyleColBandSize w:val="1"/>
      <w:tblInd w:w="0" w:type="nil"/>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customStyle="1" w:styleId="11b">
    <w:name w:val="Цветной список11"/>
    <w:basedOn w:val="a1"/>
    <w:uiPriority w:val="72"/>
    <w:rsid w:val="007D1C4D"/>
    <w:pPr>
      <w:spacing w:after="0" w:line="240" w:lineRule="auto"/>
    </w:pPr>
    <w:rPr>
      <w:rFonts w:ascii="Calibri" w:eastAsia="MS Mincho" w:hAnsi="Calibri" w:cs="Times New Roman"/>
      <w:color w:val="000000"/>
      <w:lang w:val="en-US"/>
    </w:rPr>
    <w:tblPr>
      <w:tblStyleRowBandSize w:val="1"/>
      <w:tblStyleColBandSize w:val="1"/>
      <w:tblInd w:w="0" w:type="nil"/>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1115">
    <w:name w:val="Цветной список - Акцент 111"/>
    <w:basedOn w:val="a1"/>
    <w:uiPriority w:val="72"/>
    <w:rsid w:val="007D1C4D"/>
    <w:pPr>
      <w:spacing w:after="0" w:line="240" w:lineRule="auto"/>
    </w:pPr>
    <w:rPr>
      <w:rFonts w:ascii="Calibri" w:eastAsia="MS Mincho" w:hAnsi="Calibri" w:cs="Times New Roman"/>
      <w:color w:val="000000"/>
      <w:lang w:val="en-US"/>
    </w:rPr>
    <w:tblPr>
      <w:tblStyleRowBandSize w:val="1"/>
      <w:tblStyleColBandSize w:val="1"/>
      <w:tblInd w:w="0" w:type="nil"/>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2115">
    <w:name w:val="Цветной список - Акцент 211"/>
    <w:basedOn w:val="a1"/>
    <w:uiPriority w:val="72"/>
    <w:rsid w:val="007D1C4D"/>
    <w:pPr>
      <w:spacing w:after="0" w:line="240" w:lineRule="auto"/>
    </w:pPr>
    <w:rPr>
      <w:rFonts w:ascii="Calibri" w:eastAsia="MS Mincho" w:hAnsi="Calibri" w:cs="Times New Roman"/>
      <w:color w:val="000000"/>
      <w:lang w:val="en-US"/>
    </w:rPr>
    <w:tblPr>
      <w:tblStyleRowBandSize w:val="1"/>
      <w:tblStyleColBandSize w:val="1"/>
      <w:tblInd w:w="0" w:type="nil"/>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customStyle="1" w:styleId="-3115">
    <w:name w:val="Цветной список - Акцент 311"/>
    <w:basedOn w:val="a1"/>
    <w:uiPriority w:val="72"/>
    <w:rsid w:val="007D1C4D"/>
    <w:pPr>
      <w:spacing w:after="0" w:line="240" w:lineRule="auto"/>
    </w:pPr>
    <w:rPr>
      <w:rFonts w:ascii="Calibri" w:eastAsia="MS Mincho" w:hAnsi="Calibri" w:cs="Times New Roman"/>
      <w:color w:val="000000"/>
      <w:lang w:val="en-US"/>
    </w:rPr>
    <w:tblPr>
      <w:tblStyleRowBandSize w:val="1"/>
      <w:tblStyleColBandSize w:val="1"/>
      <w:tblInd w:w="0" w:type="nil"/>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customStyle="1" w:styleId="-4115">
    <w:name w:val="Цветной список - Акцент 411"/>
    <w:basedOn w:val="a1"/>
    <w:uiPriority w:val="72"/>
    <w:rsid w:val="007D1C4D"/>
    <w:pPr>
      <w:spacing w:after="0" w:line="240" w:lineRule="auto"/>
    </w:pPr>
    <w:rPr>
      <w:rFonts w:ascii="Calibri" w:eastAsia="MS Mincho" w:hAnsi="Calibri" w:cs="Times New Roman"/>
      <w:color w:val="000000"/>
      <w:lang w:val="en-US"/>
    </w:rPr>
    <w:tblPr>
      <w:tblStyleRowBandSize w:val="1"/>
      <w:tblStyleColBandSize w:val="1"/>
      <w:tblInd w:w="0" w:type="nil"/>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customStyle="1" w:styleId="-5115">
    <w:name w:val="Цветной список - Акцент 511"/>
    <w:basedOn w:val="a1"/>
    <w:uiPriority w:val="72"/>
    <w:rsid w:val="007D1C4D"/>
    <w:pPr>
      <w:spacing w:after="0" w:line="240" w:lineRule="auto"/>
    </w:pPr>
    <w:rPr>
      <w:rFonts w:ascii="Calibri" w:eastAsia="MS Mincho" w:hAnsi="Calibri" w:cs="Times New Roman"/>
      <w:color w:val="000000"/>
      <w:lang w:val="en-US"/>
    </w:rPr>
    <w:tblPr>
      <w:tblStyleRowBandSize w:val="1"/>
      <w:tblStyleColBandSize w:val="1"/>
      <w:tblInd w:w="0" w:type="nil"/>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customStyle="1" w:styleId="-6115">
    <w:name w:val="Цветной список - Акцент 611"/>
    <w:basedOn w:val="a1"/>
    <w:uiPriority w:val="72"/>
    <w:rsid w:val="007D1C4D"/>
    <w:pPr>
      <w:spacing w:after="0" w:line="240" w:lineRule="auto"/>
    </w:pPr>
    <w:rPr>
      <w:rFonts w:ascii="Calibri" w:eastAsia="MS Mincho" w:hAnsi="Calibri" w:cs="Times New Roman"/>
      <w:color w:val="000000"/>
      <w:lang w:val="en-US"/>
    </w:rPr>
    <w:tblPr>
      <w:tblStyleRowBandSize w:val="1"/>
      <w:tblStyleColBandSize w:val="1"/>
      <w:tblInd w:w="0" w:type="nil"/>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customStyle="1" w:styleId="11c">
    <w:name w:val="Цветная сетка11"/>
    <w:basedOn w:val="a1"/>
    <w:uiPriority w:val="73"/>
    <w:rsid w:val="007D1C4D"/>
    <w:pPr>
      <w:spacing w:after="0" w:line="240" w:lineRule="auto"/>
    </w:pPr>
    <w:rPr>
      <w:rFonts w:ascii="Calibri" w:eastAsia="MS Mincho" w:hAnsi="Calibri" w:cs="Times New Roman"/>
      <w:color w:val="000000"/>
      <w:lang w:val="en-US"/>
    </w:rPr>
    <w:tblPr>
      <w:tblStyleRowBandSize w:val="1"/>
      <w:tblStyleColBandSize w:val="1"/>
      <w:tblInd w:w="0" w:type="nil"/>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1116">
    <w:name w:val="Цветная сетка - Акцент 111"/>
    <w:basedOn w:val="a1"/>
    <w:uiPriority w:val="73"/>
    <w:rsid w:val="007D1C4D"/>
    <w:pPr>
      <w:spacing w:after="0" w:line="240" w:lineRule="auto"/>
    </w:pPr>
    <w:rPr>
      <w:rFonts w:ascii="Calibri" w:eastAsia="MS Mincho" w:hAnsi="Calibri" w:cs="Times New Roman"/>
      <w:color w:val="000000"/>
      <w:lang w:val="en-US"/>
    </w:rPr>
    <w:tblPr>
      <w:tblStyleRowBandSize w:val="1"/>
      <w:tblStyleColBandSize w:val="1"/>
      <w:tblInd w:w="0" w:type="nil"/>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2116">
    <w:name w:val="Цветная сетка - Акцент 211"/>
    <w:basedOn w:val="a1"/>
    <w:uiPriority w:val="73"/>
    <w:rsid w:val="007D1C4D"/>
    <w:pPr>
      <w:spacing w:after="0" w:line="240" w:lineRule="auto"/>
    </w:pPr>
    <w:rPr>
      <w:rFonts w:ascii="Calibri" w:eastAsia="MS Mincho" w:hAnsi="Calibri" w:cs="Times New Roman"/>
      <w:color w:val="000000"/>
      <w:lang w:val="en-US"/>
    </w:rPr>
    <w:tblPr>
      <w:tblStyleRowBandSize w:val="1"/>
      <w:tblStyleColBandSize w:val="1"/>
      <w:tblInd w:w="0" w:type="nil"/>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customStyle="1" w:styleId="-3116">
    <w:name w:val="Цветная сетка - Акцент 311"/>
    <w:basedOn w:val="a1"/>
    <w:uiPriority w:val="73"/>
    <w:rsid w:val="007D1C4D"/>
    <w:pPr>
      <w:spacing w:after="0" w:line="240" w:lineRule="auto"/>
    </w:pPr>
    <w:rPr>
      <w:rFonts w:ascii="Calibri" w:eastAsia="MS Mincho" w:hAnsi="Calibri" w:cs="Times New Roman"/>
      <w:color w:val="000000"/>
      <w:lang w:val="en-US"/>
    </w:rPr>
    <w:tblPr>
      <w:tblStyleRowBandSize w:val="1"/>
      <w:tblStyleColBandSize w:val="1"/>
      <w:tblInd w:w="0" w:type="nil"/>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customStyle="1" w:styleId="-4116">
    <w:name w:val="Цветная сетка - Акцент 411"/>
    <w:basedOn w:val="a1"/>
    <w:uiPriority w:val="73"/>
    <w:rsid w:val="007D1C4D"/>
    <w:pPr>
      <w:spacing w:after="0" w:line="240" w:lineRule="auto"/>
    </w:pPr>
    <w:rPr>
      <w:rFonts w:ascii="Calibri" w:eastAsia="MS Mincho" w:hAnsi="Calibri" w:cs="Times New Roman"/>
      <w:color w:val="000000"/>
      <w:lang w:val="en-US"/>
    </w:rPr>
    <w:tblPr>
      <w:tblStyleRowBandSize w:val="1"/>
      <w:tblStyleColBandSize w:val="1"/>
      <w:tblInd w:w="0" w:type="nil"/>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customStyle="1" w:styleId="-5116">
    <w:name w:val="Цветная сетка - Акцент 511"/>
    <w:basedOn w:val="a1"/>
    <w:uiPriority w:val="73"/>
    <w:rsid w:val="007D1C4D"/>
    <w:pPr>
      <w:spacing w:after="0" w:line="240" w:lineRule="auto"/>
    </w:pPr>
    <w:rPr>
      <w:rFonts w:ascii="Calibri" w:eastAsia="MS Mincho" w:hAnsi="Calibri" w:cs="Times New Roman"/>
      <w:color w:val="000000"/>
      <w:lang w:val="en-US"/>
    </w:rPr>
    <w:tblPr>
      <w:tblStyleRowBandSize w:val="1"/>
      <w:tblStyleColBandSize w:val="1"/>
      <w:tblInd w:w="0" w:type="nil"/>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customStyle="1" w:styleId="-6116">
    <w:name w:val="Цветная сетка - Акцент 611"/>
    <w:basedOn w:val="a1"/>
    <w:uiPriority w:val="73"/>
    <w:rsid w:val="007D1C4D"/>
    <w:pPr>
      <w:spacing w:after="0" w:line="240" w:lineRule="auto"/>
    </w:pPr>
    <w:rPr>
      <w:rFonts w:ascii="Calibri" w:eastAsia="MS Mincho" w:hAnsi="Calibri" w:cs="Times New Roman"/>
      <w:color w:val="000000"/>
      <w:lang w:val="en-US"/>
    </w:rPr>
    <w:tblPr>
      <w:tblStyleRowBandSize w:val="1"/>
      <w:tblStyleColBandSize w:val="1"/>
      <w:tblInd w:w="0" w:type="nil"/>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numbering" w:customStyle="1" w:styleId="53">
    <w:name w:val="Нет списка5"/>
    <w:next w:val="a2"/>
    <w:uiPriority w:val="99"/>
    <w:semiHidden/>
    <w:unhideWhenUsed/>
    <w:rsid w:val="007D1C4D"/>
  </w:style>
  <w:style w:type="table" w:customStyle="1" w:styleId="TableNormal4">
    <w:name w:val="Table Normal4"/>
    <w:uiPriority w:val="2"/>
    <w:semiHidden/>
    <w:unhideWhenUsed/>
    <w:qFormat/>
    <w:rsid w:val="007D1C4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numbering" w:customStyle="1" w:styleId="62">
    <w:name w:val="Нет списка6"/>
    <w:next w:val="a2"/>
    <w:uiPriority w:val="99"/>
    <w:semiHidden/>
    <w:unhideWhenUsed/>
    <w:rsid w:val="007D1C4D"/>
  </w:style>
  <w:style w:type="table" w:customStyle="1" w:styleId="TableNormal5">
    <w:name w:val="Table Normal5"/>
    <w:uiPriority w:val="2"/>
    <w:semiHidden/>
    <w:unhideWhenUsed/>
    <w:qFormat/>
    <w:rsid w:val="007D1C4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numbering" w:customStyle="1" w:styleId="72">
    <w:name w:val="Нет списка7"/>
    <w:next w:val="a2"/>
    <w:uiPriority w:val="99"/>
    <w:semiHidden/>
    <w:unhideWhenUsed/>
    <w:rsid w:val="007D1C4D"/>
  </w:style>
  <w:style w:type="table" w:customStyle="1" w:styleId="11d">
    <w:name w:val="Сетка таблицы11"/>
    <w:basedOn w:val="a1"/>
    <w:next w:val="ac"/>
    <w:uiPriority w:val="99"/>
    <w:rsid w:val="007D1C4D"/>
    <w:pPr>
      <w:spacing w:after="0" w:line="240" w:lineRule="auto"/>
      <w:jc w:val="both"/>
    </w:pPr>
    <w:rPr>
      <w:rFonts w:ascii="Calibri" w:eastAsia="Calibri"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Body Text Indent"/>
    <w:basedOn w:val="a"/>
    <w:link w:val="affffd"/>
    <w:uiPriority w:val="99"/>
    <w:semiHidden/>
    <w:rsid w:val="007D1C4D"/>
    <w:pPr>
      <w:spacing w:after="0" w:line="240" w:lineRule="auto"/>
      <w:ind w:firstLine="720"/>
      <w:jc w:val="both"/>
    </w:pPr>
    <w:rPr>
      <w:rFonts w:ascii="Times New Roman" w:eastAsia="Times New Roman" w:hAnsi="Times New Roman" w:cs="Times New Roman"/>
      <w:color w:val="000000"/>
      <w:sz w:val="28"/>
      <w:szCs w:val="28"/>
      <w:lang w:eastAsia="ru-RU"/>
    </w:rPr>
  </w:style>
  <w:style w:type="character" w:customStyle="1" w:styleId="affffd">
    <w:name w:val="Основной текст с отступом Знак"/>
    <w:basedOn w:val="a0"/>
    <w:link w:val="affffc"/>
    <w:uiPriority w:val="99"/>
    <w:semiHidden/>
    <w:rsid w:val="007D1C4D"/>
    <w:rPr>
      <w:rFonts w:ascii="Times New Roman" w:eastAsia="Times New Roman" w:hAnsi="Times New Roman" w:cs="Times New Roman"/>
      <w:color w:val="000000"/>
      <w:sz w:val="28"/>
      <w:szCs w:val="28"/>
      <w:lang w:eastAsia="ru-RU"/>
    </w:rPr>
  </w:style>
  <w:style w:type="character" w:customStyle="1" w:styleId="120">
    <w:name w:val="Заголовок 1 Знак2"/>
    <w:basedOn w:val="a0"/>
    <w:link w:val="11"/>
    <w:uiPriority w:val="9"/>
    <w:rsid w:val="007D1C4D"/>
    <w:rPr>
      <w:rFonts w:asciiTheme="majorHAnsi" w:eastAsiaTheme="majorEastAsia" w:hAnsiTheme="majorHAnsi" w:cstheme="majorBidi"/>
      <w:color w:val="2E74B5" w:themeColor="accent1" w:themeShade="BF"/>
      <w:sz w:val="32"/>
      <w:szCs w:val="32"/>
    </w:rPr>
  </w:style>
  <w:style w:type="character" w:customStyle="1" w:styleId="420">
    <w:name w:val="Заголовок 4 Знак2"/>
    <w:basedOn w:val="a0"/>
    <w:link w:val="4"/>
    <w:uiPriority w:val="9"/>
    <w:semiHidden/>
    <w:rsid w:val="007D1C4D"/>
    <w:rPr>
      <w:rFonts w:asciiTheme="majorHAnsi" w:eastAsiaTheme="majorEastAsia" w:hAnsiTheme="majorHAnsi" w:cstheme="majorBidi"/>
      <w:i/>
      <w:iCs/>
      <w:color w:val="2E74B5" w:themeColor="accent1" w:themeShade="BF"/>
    </w:rPr>
  </w:style>
  <w:style w:type="character" w:customStyle="1" w:styleId="520">
    <w:name w:val="Заголовок 5 Знак2"/>
    <w:basedOn w:val="a0"/>
    <w:link w:val="5"/>
    <w:uiPriority w:val="9"/>
    <w:semiHidden/>
    <w:rsid w:val="007D1C4D"/>
    <w:rPr>
      <w:rFonts w:asciiTheme="majorHAnsi" w:eastAsiaTheme="majorEastAsia" w:hAnsiTheme="majorHAnsi" w:cstheme="majorBidi"/>
      <w:color w:val="2E74B5" w:themeColor="accent1" w:themeShade="BF"/>
    </w:rPr>
  </w:style>
  <w:style w:type="character" w:customStyle="1" w:styleId="620">
    <w:name w:val="Заголовок 6 Знак2"/>
    <w:basedOn w:val="a0"/>
    <w:link w:val="6"/>
    <w:uiPriority w:val="9"/>
    <w:semiHidden/>
    <w:rsid w:val="007D1C4D"/>
    <w:rPr>
      <w:rFonts w:asciiTheme="majorHAnsi" w:eastAsiaTheme="majorEastAsia" w:hAnsiTheme="majorHAnsi" w:cstheme="majorBidi"/>
      <w:color w:val="1F4D78" w:themeColor="accent1" w:themeShade="7F"/>
    </w:rPr>
  </w:style>
  <w:style w:type="character" w:customStyle="1" w:styleId="720">
    <w:name w:val="Заголовок 7 Знак2"/>
    <w:basedOn w:val="a0"/>
    <w:link w:val="7"/>
    <w:uiPriority w:val="9"/>
    <w:semiHidden/>
    <w:rsid w:val="007D1C4D"/>
    <w:rPr>
      <w:rFonts w:asciiTheme="majorHAnsi" w:eastAsiaTheme="majorEastAsia" w:hAnsiTheme="majorHAnsi" w:cstheme="majorBidi"/>
      <w:i/>
      <w:iCs/>
      <w:color w:val="1F4D78" w:themeColor="accent1" w:themeShade="7F"/>
    </w:rPr>
  </w:style>
  <w:style w:type="character" w:customStyle="1" w:styleId="82">
    <w:name w:val="Заголовок 8 Знак2"/>
    <w:basedOn w:val="a0"/>
    <w:link w:val="8"/>
    <w:uiPriority w:val="9"/>
    <w:semiHidden/>
    <w:rsid w:val="007D1C4D"/>
    <w:rPr>
      <w:rFonts w:asciiTheme="majorHAnsi" w:eastAsiaTheme="majorEastAsia" w:hAnsiTheme="majorHAnsi" w:cstheme="majorBidi"/>
      <w:color w:val="272727" w:themeColor="text1" w:themeTint="D8"/>
      <w:sz w:val="21"/>
      <w:szCs w:val="21"/>
    </w:rPr>
  </w:style>
  <w:style w:type="character" w:customStyle="1" w:styleId="92">
    <w:name w:val="Заголовок 9 Знак2"/>
    <w:basedOn w:val="a0"/>
    <w:link w:val="9"/>
    <w:uiPriority w:val="9"/>
    <w:semiHidden/>
    <w:rsid w:val="007D1C4D"/>
    <w:rPr>
      <w:rFonts w:asciiTheme="majorHAnsi" w:eastAsiaTheme="majorEastAsia" w:hAnsiTheme="majorHAnsi" w:cstheme="majorBidi"/>
      <w:i/>
      <w:iCs/>
      <w:color w:val="272727" w:themeColor="text1" w:themeTint="D8"/>
      <w:sz w:val="21"/>
      <w:szCs w:val="21"/>
    </w:rPr>
  </w:style>
  <w:style w:type="table" w:styleId="ac">
    <w:name w:val="Table Grid"/>
    <w:basedOn w:val="a1"/>
    <w:uiPriority w:val="39"/>
    <w:rsid w:val="007D1C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e">
    <w:name w:val="Hyperlink"/>
    <w:basedOn w:val="a0"/>
    <w:uiPriority w:val="99"/>
    <w:semiHidden/>
    <w:unhideWhenUsed/>
    <w:rsid w:val="007D1C4D"/>
    <w:rPr>
      <w:color w:val="0563C1" w:themeColor="hyperlink"/>
      <w:u w:val="single"/>
    </w:rPr>
  </w:style>
  <w:style w:type="paragraph" w:styleId="afc">
    <w:name w:val="Subtitle"/>
    <w:basedOn w:val="a"/>
    <w:next w:val="a"/>
    <w:link w:val="afb"/>
    <w:uiPriority w:val="11"/>
    <w:qFormat/>
    <w:rsid w:val="007D1C4D"/>
    <w:pPr>
      <w:numPr>
        <w:ilvl w:val="1"/>
      </w:numPr>
    </w:pPr>
    <w:rPr>
      <w:rFonts w:ascii="Cambria" w:eastAsia="Times New Roman" w:hAnsi="Cambria" w:cs="Times New Roman"/>
      <w:i/>
      <w:iCs/>
      <w:color w:val="4F81BD"/>
      <w:spacing w:val="15"/>
      <w:sz w:val="24"/>
      <w:szCs w:val="24"/>
    </w:rPr>
  </w:style>
  <w:style w:type="character" w:customStyle="1" w:styleId="2fa">
    <w:name w:val="Подзаголовок Знак2"/>
    <w:basedOn w:val="a0"/>
    <w:link w:val="afc"/>
    <w:uiPriority w:val="11"/>
    <w:rsid w:val="007D1C4D"/>
    <w:rPr>
      <w:rFonts w:eastAsiaTheme="minorEastAsia"/>
      <w:color w:val="5A5A5A" w:themeColor="text1" w:themeTint="A5"/>
      <w:spacing w:val="15"/>
    </w:rPr>
  </w:style>
  <w:style w:type="paragraph" w:styleId="24">
    <w:name w:val="Body Text 2"/>
    <w:basedOn w:val="a"/>
    <w:link w:val="21b"/>
    <w:uiPriority w:val="99"/>
    <w:semiHidden/>
    <w:unhideWhenUsed/>
    <w:rsid w:val="007D1C4D"/>
    <w:pPr>
      <w:spacing w:after="120" w:line="480" w:lineRule="auto"/>
    </w:pPr>
  </w:style>
  <w:style w:type="character" w:customStyle="1" w:styleId="21b">
    <w:name w:val="Основной текст 2 Знак1"/>
    <w:basedOn w:val="a0"/>
    <w:link w:val="24"/>
    <w:uiPriority w:val="99"/>
    <w:semiHidden/>
    <w:rsid w:val="007D1C4D"/>
  </w:style>
  <w:style w:type="paragraph" w:styleId="34">
    <w:name w:val="Body Text 3"/>
    <w:basedOn w:val="a"/>
    <w:link w:val="317"/>
    <w:uiPriority w:val="99"/>
    <w:semiHidden/>
    <w:unhideWhenUsed/>
    <w:rsid w:val="007D1C4D"/>
    <w:pPr>
      <w:spacing w:after="120"/>
    </w:pPr>
    <w:rPr>
      <w:sz w:val="16"/>
      <w:szCs w:val="16"/>
    </w:rPr>
  </w:style>
  <w:style w:type="character" w:customStyle="1" w:styleId="317">
    <w:name w:val="Основной текст 3 Знак1"/>
    <w:basedOn w:val="a0"/>
    <w:link w:val="34"/>
    <w:uiPriority w:val="99"/>
    <w:semiHidden/>
    <w:rsid w:val="007D1C4D"/>
    <w:rPr>
      <w:sz w:val="16"/>
      <w:szCs w:val="16"/>
    </w:rPr>
  </w:style>
  <w:style w:type="paragraph" w:styleId="afd">
    <w:name w:val="List"/>
    <w:basedOn w:val="a"/>
    <w:uiPriority w:val="99"/>
    <w:semiHidden/>
    <w:unhideWhenUsed/>
    <w:rsid w:val="007D1C4D"/>
    <w:pPr>
      <w:ind w:left="283" w:hanging="283"/>
      <w:contextualSpacing/>
    </w:pPr>
  </w:style>
  <w:style w:type="paragraph" w:styleId="26">
    <w:name w:val="List 2"/>
    <w:basedOn w:val="a"/>
    <w:uiPriority w:val="99"/>
    <w:semiHidden/>
    <w:unhideWhenUsed/>
    <w:rsid w:val="007D1C4D"/>
    <w:pPr>
      <w:ind w:left="566" w:hanging="283"/>
      <w:contextualSpacing/>
    </w:pPr>
  </w:style>
  <w:style w:type="paragraph" w:styleId="36">
    <w:name w:val="List 3"/>
    <w:basedOn w:val="a"/>
    <w:uiPriority w:val="99"/>
    <w:semiHidden/>
    <w:unhideWhenUsed/>
    <w:rsid w:val="007D1C4D"/>
    <w:pPr>
      <w:ind w:left="849" w:hanging="283"/>
      <w:contextualSpacing/>
    </w:pPr>
  </w:style>
  <w:style w:type="paragraph" w:styleId="afe">
    <w:name w:val="List Bullet"/>
    <w:basedOn w:val="a"/>
    <w:uiPriority w:val="99"/>
    <w:semiHidden/>
    <w:unhideWhenUsed/>
    <w:rsid w:val="007D1C4D"/>
    <w:pPr>
      <w:numPr>
        <w:numId w:val="1"/>
      </w:numPr>
      <w:contextualSpacing/>
    </w:pPr>
  </w:style>
  <w:style w:type="paragraph" w:styleId="27">
    <w:name w:val="List Bullet 2"/>
    <w:basedOn w:val="a"/>
    <w:uiPriority w:val="99"/>
    <w:semiHidden/>
    <w:unhideWhenUsed/>
    <w:rsid w:val="007D1C4D"/>
    <w:pPr>
      <w:numPr>
        <w:numId w:val="2"/>
      </w:numPr>
      <w:contextualSpacing/>
    </w:pPr>
  </w:style>
  <w:style w:type="paragraph" w:styleId="37">
    <w:name w:val="List Bullet 3"/>
    <w:basedOn w:val="a"/>
    <w:uiPriority w:val="99"/>
    <w:semiHidden/>
    <w:unhideWhenUsed/>
    <w:rsid w:val="007D1C4D"/>
    <w:pPr>
      <w:numPr>
        <w:numId w:val="3"/>
      </w:numPr>
      <w:contextualSpacing/>
    </w:pPr>
  </w:style>
  <w:style w:type="paragraph" w:styleId="aff">
    <w:name w:val="List Number"/>
    <w:basedOn w:val="a"/>
    <w:uiPriority w:val="99"/>
    <w:semiHidden/>
    <w:unhideWhenUsed/>
    <w:rsid w:val="007D1C4D"/>
    <w:pPr>
      <w:numPr>
        <w:numId w:val="4"/>
      </w:numPr>
      <w:contextualSpacing/>
    </w:pPr>
  </w:style>
  <w:style w:type="paragraph" w:styleId="28">
    <w:name w:val="List Number 2"/>
    <w:basedOn w:val="a"/>
    <w:uiPriority w:val="99"/>
    <w:semiHidden/>
    <w:unhideWhenUsed/>
    <w:rsid w:val="007D1C4D"/>
    <w:pPr>
      <w:numPr>
        <w:numId w:val="5"/>
      </w:numPr>
      <w:contextualSpacing/>
    </w:pPr>
  </w:style>
  <w:style w:type="paragraph" w:styleId="38">
    <w:name w:val="List Number 3"/>
    <w:basedOn w:val="a"/>
    <w:uiPriority w:val="99"/>
    <w:semiHidden/>
    <w:unhideWhenUsed/>
    <w:rsid w:val="007D1C4D"/>
    <w:pPr>
      <w:numPr>
        <w:numId w:val="6"/>
      </w:numPr>
      <w:contextualSpacing/>
    </w:pPr>
  </w:style>
  <w:style w:type="paragraph" w:styleId="aff0">
    <w:name w:val="List Continue"/>
    <w:basedOn w:val="a"/>
    <w:uiPriority w:val="99"/>
    <w:semiHidden/>
    <w:unhideWhenUsed/>
    <w:rsid w:val="007D1C4D"/>
    <w:pPr>
      <w:spacing w:after="120"/>
      <w:ind w:left="283"/>
      <w:contextualSpacing/>
    </w:pPr>
  </w:style>
  <w:style w:type="paragraph" w:styleId="29">
    <w:name w:val="List Continue 2"/>
    <w:basedOn w:val="a"/>
    <w:uiPriority w:val="99"/>
    <w:semiHidden/>
    <w:unhideWhenUsed/>
    <w:rsid w:val="007D1C4D"/>
    <w:pPr>
      <w:spacing w:after="120"/>
      <w:ind w:left="566"/>
      <w:contextualSpacing/>
    </w:pPr>
  </w:style>
  <w:style w:type="paragraph" w:styleId="39">
    <w:name w:val="List Continue 3"/>
    <w:basedOn w:val="a"/>
    <w:uiPriority w:val="99"/>
    <w:semiHidden/>
    <w:unhideWhenUsed/>
    <w:rsid w:val="007D1C4D"/>
    <w:pPr>
      <w:spacing w:after="120"/>
      <w:ind w:left="849"/>
      <w:contextualSpacing/>
    </w:pPr>
  </w:style>
  <w:style w:type="paragraph" w:styleId="aff1">
    <w:name w:val="macro"/>
    <w:link w:val="1fff0"/>
    <w:uiPriority w:val="99"/>
    <w:semiHidden/>
    <w:unhideWhenUsed/>
    <w:rsid w:val="007D1C4D"/>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sz w:val="20"/>
      <w:szCs w:val="20"/>
    </w:rPr>
  </w:style>
  <w:style w:type="character" w:customStyle="1" w:styleId="1fff0">
    <w:name w:val="Текст макроса Знак1"/>
    <w:basedOn w:val="a0"/>
    <w:link w:val="aff1"/>
    <w:uiPriority w:val="99"/>
    <w:semiHidden/>
    <w:rsid w:val="007D1C4D"/>
    <w:rPr>
      <w:rFonts w:ascii="Consolas" w:hAnsi="Consolas"/>
      <w:sz w:val="20"/>
      <w:szCs w:val="20"/>
    </w:rPr>
  </w:style>
  <w:style w:type="paragraph" w:styleId="2b">
    <w:name w:val="Quote"/>
    <w:basedOn w:val="a"/>
    <w:next w:val="a"/>
    <w:link w:val="2a"/>
    <w:uiPriority w:val="29"/>
    <w:qFormat/>
    <w:rsid w:val="007D1C4D"/>
    <w:pPr>
      <w:spacing w:before="200"/>
      <w:ind w:left="864" w:right="864"/>
      <w:jc w:val="center"/>
    </w:pPr>
    <w:rPr>
      <w:rFonts w:eastAsia="Times New Roman"/>
      <w:i/>
      <w:iCs/>
      <w:color w:val="000000"/>
    </w:rPr>
  </w:style>
  <w:style w:type="character" w:customStyle="1" w:styleId="221">
    <w:name w:val="Цитата 2 Знак2"/>
    <w:basedOn w:val="a0"/>
    <w:link w:val="2b"/>
    <w:uiPriority w:val="29"/>
    <w:rsid w:val="007D1C4D"/>
    <w:rPr>
      <w:i/>
      <w:iCs/>
      <w:color w:val="404040" w:themeColor="text1" w:themeTint="BF"/>
    </w:rPr>
  </w:style>
  <w:style w:type="paragraph" w:styleId="aff4">
    <w:name w:val="Intense Quote"/>
    <w:basedOn w:val="a"/>
    <w:next w:val="a"/>
    <w:link w:val="aff3"/>
    <w:uiPriority w:val="30"/>
    <w:qFormat/>
    <w:rsid w:val="007D1C4D"/>
    <w:pPr>
      <w:pBdr>
        <w:top w:val="single" w:sz="4" w:space="10" w:color="5B9BD5" w:themeColor="accent1"/>
        <w:bottom w:val="single" w:sz="4" w:space="10" w:color="5B9BD5" w:themeColor="accent1"/>
      </w:pBdr>
      <w:spacing w:before="360" w:after="360"/>
      <w:ind w:left="864" w:right="864"/>
      <w:jc w:val="center"/>
    </w:pPr>
    <w:rPr>
      <w:rFonts w:eastAsia="Times New Roman"/>
      <w:b/>
      <w:bCs/>
      <w:i/>
      <w:iCs/>
      <w:color w:val="4F81BD"/>
    </w:rPr>
  </w:style>
  <w:style w:type="character" w:customStyle="1" w:styleId="2fb">
    <w:name w:val="Выделенная цитата Знак2"/>
    <w:basedOn w:val="a0"/>
    <w:link w:val="aff4"/>
    <w:uiPriority w:val="30"/>
    <w:rsid w:val="007D1C4D"/>
    <w:rPr>
      <w:i/>
      <w:iCs/>
      <w:color w:val="5B9BD5" w:themeColor="accent1"/>
    </w:rPr>
  </w:style>
  <w:style w:type="character" w:styleId="afffff">
    <w:name w:val="Subtle Emphasis"/>
    <w:basedOn w:val="a0"/>
    <w:uiPriority w:val="19"/>
    <w:qFormat/>
    <w:rsid w:val="007D1C4D"/>
    <w:rPr>
      <w:i/>
      <w:iCs/>
      <w:color w:val="404040" w:themeColor="text1" w:themeTint="BF"/>
    </w:rPr>
  </w:style>
  <w:style w:type="character" w:styleId="afffff0">
    <w:name w:val="Intense Emphasis"/>
    <w:basedOn w:val="a0"/>
    <w:uiPriority w:val="21"/>
    <w:qFormat/>
    <w:rsid w:val="007D1C4D"/>
    <w:rPr>
      <w:i/>
      <w:iCs/>
      <w:color w:val="5B9BD5" w:themeColor="accent1"/>
    </w:rPr>
  </w:style>
  <w:style w:type="character" w:styleId="afffff1">
    <w:name w:val="Subtle Reference"/>
    <w:basedOn w:val="a0"/>
    <w:uiPriority w:val="31"/>
    <w:qFormat/>
    <w:rsid w:val="007D1C4D"/>
    <w:rPr>
      <w:smallCaps/>
      <w:color w:val="5A5A5A" w:themeColor="text1" w:themeTint="A5"/>
    </w:rPr>
  </w:style>
  <w:style w:type="character" w:styleId="afffff2">
    <w:name w:val="Intense Reference"/>
    <w:basedOn w:val="a0"/>
    <w:uiPriority w:val="32"/>
    <w:qFormat/>
    <w:rsid w:val="007D1C4D"/>
    <w:rPr>
      <w:b/>
      <w:bCs/>
      <w:smallCaps/>
      <w:color w:val="5B9BD5" w:themeColor="accent1"/>
      <w:spacing w:val="5"/>
    </w:rPr>
  </w:style>
  <w:style w:type="table" w:styleId="aff6">
    <w:name w:val="Light Shading"/>
    <w:basedOn w:val="a1"/>
    <w:uiPriority w:val="60"/>
    <w:semiHidden/>
    <w:unhideWhenUsed/>
    <w:rsid w:val="007D1C4D"/>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1"/>
    <w:uiPriority w:val="60"/>
    <w:semiHidden/>
    <w:unhideWhenUsed/>
    <w:rsid w:val="007D1C4D"/>
    <w:pPr>
      <w:spacing w:after="0" w:line="240" w:lineRule="auto"/>
    </w:pPr>
    <w:rPr>
      <w:color w:val="2E74B5" w:themeColor="accent1" w:themeShade="BF"/>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styleId="-2">
    <w:name w:val="Light Shading Accent 2"/>
    <w:basedOn w:val="a1"/>
    <w:uiPriority w:val="60"/>
    <w:semiHidden/>
    <w:unhideWhenUsed/>
    <w:rsid w:val="007D1C4D"/>
    <w:pPr>
      <w:spacing w:after="0" w:line="240" w:lineRule="auto"/>
    </w:pPr>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3">
    <w:name w:val="Light Shading Accent 3"/>
    <w:basedOn w:val="a1"/>
    <w:uiPriority w:val="60"/>
    <w:semiHidden/>
    <w:unhideWhenUsed/>
    <w:rsid w:val="007D1C4D"/>
    <w:pPr>
      <w:spacing w:after="0" w:line="240" w:lineRule="auto"/>
    </w:pPr>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4">
    <w:name w:val="Light Shading Accent 4"/>
    <w:basedOn w:val="a1"/>
    <w:uiPriority w:val="60"/>
    <w:semiHidden/>
    <w:unhideWhenUsed/>
    <w:rsid w:val="007D1C4D"/>
    <w:pPr>
      <w:spacing w:after="0" w:line="240" w:lineRule="auto"/>
    </w:pPr>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5">
    <w:name w:val="Light Shading Accent 5"/>
    <w:basedOn w:val="a1"/>
    <w:uiPriority w:val="60"/>
    <w:semiHidden/>
    <w:unhideWhenUsed/>
    <w:rsid w:val="007D1C4D"/>
    <w:pPr>
      <w:spacing w:after="0" w:line="240" w:lineRule="auto"/>
    </w:pPr>
    <w:rPr>
      <w:color w:val="2F5496" w:themeColor="accent5" w:themeShade="BF"/>
    </w:rPr>
    <w:tblPr>
      <w:tblStyleRowBandSize w:val="1"/>
      <w:tblStyleColBandSize w:val="1"/>
      <w:tblBorders>
        <w:top w:val="single" w:sz="8" w:space="0" w:color="4472C4" w:themeColor="accent5"/>
        <w:bottom w:val="single" w:sz="8" w:space="0" w:color="4472C4" w:themeColor="accent5"/>
      </w:tblBorders>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styleId="-6">
    <w:name w:val="Light Shading Accent 6"/>
    <w:basedOn w:val="a1"/>
    <w:uiPriority w:val="60"/>
    <w:semiHidden/>
    <w:unhideWhenUsed/>
    <w:rsid w:val="007D1C4D"/>
    <w:pPr>
      <w:spacing w:after="0" w:line="240" w:lineRule="auto"/>
    </w:pPr>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aff7">
    <w:name w:val="Light List"/>
    <w:basedOn w:val="a1"/>
    <w:uiPriority w:val="61"/>
    <w:semiHidden/>
    <w:unhideWhenUsed/>
    <w:rsid w:val="007D1C4D"/>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1"/>
    <w:uiPriority w:val="61"/>
    <w:semiHidden/>
    <w:unhideWhenUsed/>
    <w:rsid w:val="007D1C4D"/>
    <w:pPr>
      <w:spacing w:after="0" w:line="240" w:lineRule="auto"/>
    </w:p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pPr>
        <w:spacing w:before="0" w:after="0" w:line="240" w:lineRule="auto"/>
      </w:pPr>
      <w:rPr>
        <w:b/>
        <w:bCs/>
        <w:color w:val="FFFFFF" w:themeColor="background1"/>
      </w:rPr>
      <w:tblPr/>
      <w:tcPr>
        <w:shd w:val="clear" w:color="auto" w:fill="5B9BD5" w:themeFill="accent1"/>
      </w:tcPr>
    </w:tblStylePr>
    <w:tblStylePr w:type="lastRow">
      <w:pPr>
        <w:spacing w:before="0" w:after="0"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table" w:styleId="-20">
    <w:name w:val="Light List Accent 2"/>
    <w:basedOn w:val="a1"/>
    <w:uiPriority w:val="61"/>
    <w:semiHidden/>
    <w:unhideWhenUsed/>
    <w:rsid w:val="007D1C4D"/>
    <w:pPr>
      <w:spacing w:after="0" w:line="240" w:lineRule="auto"/>
    </w:p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30">
    <w:name w:val="Light List Accent 3"/>
    <w:basedOn w:val="a1"/>
    <w:uiPriority w:val="61"/>
    <w:semiHidden/>
    <w:unhideWhenUsed/>
    <w:rsid w:val="007D1C4D"/>
    <w:pPr>
      <w:spacing w:after="0" w:line="240" w:lineRule="auto"/>
    </w:p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40">
    <w:name w:val="Light List Accent 4"/>
    <w:basedOn w:val="a1"/>
    <w:uiPriority w:val="61"/>
    <w:semiHidden/>
    <w:unhideWhenUsed/>
    <w:rsid w:val="007D1C4D"/>
    <w:pPr>
      <w:spacing w:after="0" w:line="240" w:lineRule="auto"/>
    </w:p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50">
    <w:name w:val="Light List Accent 5"/>
    <w:basedOn w:val="a1"/>
    <w:uiPriority w:val="61"/>
    <w:semiHidden/>
    <w:unhideWhenUsed/>
    <w:rsid w:val="007D1C4D"/>
    <w:pPr>
      <w:spacing w:after="0" w:line="240" w:lineRule="auto"/>
    </w:p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tblBorders>
    </w:tblPr>
    <w:tblStylePr w:type="firstRow">
      <w:pPr>
        <w:spacing w:before="0" w:after="0" w:line="240" w:lineRule="auto"/>
      </w:pPr>
      <w:rPr>
        <w:b/>
        <w:bCs/>
        <w:color w:val="FFFFFF" w:themeColor="background1"/>
      </w:rPr>
      <w:tblPr/>
      <w:tcPr>
        <w:shd w:val="clear" w:color="auto" w:fill="4472C4" w:themeFill="accent5"/>
      </w:tcPr>
    </w:tblStylePr>
    <w:tblStylePr w:type="lastRow">
      <w:pPr>
        <w:spacing w:before="0" w:after="0" w:line="240" w:lineRule="auto"/>
      </w:pPr>
      <w:rPr>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tcBorders>
      </w:tcPr>
    </w:tblStylePr>
    <w:tblStylePr w:type="firstCol">
      <w:rPr>
        <w:b/>
        <w:bCs/>
      </w:rPr>
    </w:tblStylePr>
    <w:tblStylePr w:type="lastCol">
      <w:rPr>
        <w:b/>
        <w:bCs/>
      </w:r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style>
  <w:style w:type="table" w:styleId="-60">
    <w:name w:val="Light List Accent 6"/>
    <w:basedOn w:val="a1"/>
    <w:uiPriority w:val="61"/>
    <w:semiHidden/>
    <w:unhideWhenUsed/>
    <w:rsid w:val="007D1C4D"/>
    <w:pPr>
      <w:spacing w:after="0" w:line="240" w:lineRule="auto"/>
    </w:p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aff8">
    <w:name w:val="Light Grid"/>
    <w:basedOn w:val="a1"/>
    <w:uiPriority w:val="62"/>
    <w:semiHidden/>
    <w:unhideWhenUsed/>
    <w:rsid w:val="007D1C4D"/>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2">
    <w:name w:val="Light Grid Accent 1"/>
    <w:basedOn w:val="a1"/>
    <w:uiPriority w:val="62"/>
    <w:semiHidden/>
    <w:unhideWhenUsed/>
    <w:rsid w:val="007D1C4D"/>
    <w:pPr>
      <w:spacing w:after="0" w:line="240" w:lineRule="auto"/>
    </w:p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18" w:space="0" w:color="5B9BD5" w:themeColor="accent1"/>
          <w:right w:val="single" w:sz="8" w:space="0" w:color="5B9BD5" w:themeColor="accent1"/>
          <w:insideH w:val="nil"/>
          <w:insideV w:val="single" w:sz="8" w:space="0" w:color="5B9BD5"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insideH w:val="nil"/>
          <w:insideV w:val="single" w:sz="8" w:space="0" w:color="5B9BD5"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shd w:val="clear" w:color="auto" w:fill="D6E6F4" w:themeFill="accent1" w:themeFillTint="3F"/>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shd w:val="clear" w:color="auto" w:fill="D6E6F4" w:themeFill="accent1" w:themeFillTint="3F"/>
      </w:tcPr>
    </w:tblStylePr>
    <w:tblStylePr w:type="band2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tcPr>
    </w:tblStylePr>
  </w:style>
  <w:style w:type="table" w:styleId="-22">
    <w:name w:val="Light Grid Accent 2"/>
    <w:basedOn w:val="a1"/>
    <w:uiPriority w:val="62"/>
    <w:semiHidden/>
    <w:unhideWhenUsed/>
    <w:rsid w:val="007D1C4D"/>
    <w:pPr>
      <w:spacing w:after="0" w:line="240" w:lineRule="auto"/>
    </w:p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32">
    <w:name w:val="Light Grid Accent 3"/>
    <w:basedOn w:val="a1"/>
    <w:uiPriority w:val="62"/>
    <w:semiHidden/>
    <w:unhideWhenUsed/>
    <w:rsid w:val="007D1C4D"/>
    <w:pPr>
      <w:spacing w:after="0" w:line="240" w:lineRule="auto"/>
    </w:p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42">
    <w:name w:val="Light Grid Accent 4"/>
    <w:basedOn w:val="a1"/>
    <w:uiPriority w:val="62"/>
    <w:semiHidden/>
    <w:unhideWhenUsed/>
    <w:rsid w:val="007D1C4D"/>
    <w:pPr>
      <w:spacing w:after="0" w:line="240" w:lineRule="auto"/>
    </w:p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52">
    <w:name w:val="Light Grid Accent 5"/>
    <w:basedOn w:val="a1"/>
    <w:uiPriority w:val="62"/>
    <w:semiHidden/>
    <w:unhideWhenUsed/>
    <w:rsid w:val="007D1C4D"/>
    <w:pPr>
      <w:spacing w:after="0" w:line="240" w:lineRule="auto"/>
    </w:p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insideH w:val="single" w:sz="8" w:space="0" w:color="4472C4" w:themeColor="accent5"/>
        <w:insideV w:val="single" w:sz="8" w:space="0" w:color="4472C4"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5"/>
          <w:left w:val="single" w:sz="8" w:space="0" w:color="4472C4" w:themeColor="accent5"/>
          <w:bottom w:val="single" w:sz="18" w:space="0" w:color="4472C4" w:themeColor="accent5"/>
          <w:right w:val="single" w:sz="8" w:space="0" w:color="4472C4" w:themeColor="accent5"/>
          <w:insideH w:val="nil"/>
          <w:insideV w:val="single" w:sz="8" w:space="0" w:color="4472C4"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insideH w:val="nil"/>
          <w:insideV w:val="single" w:sz="8" w:space="0" w:color="4472C4"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shd w:val="clear" w:color="auto" w:fill="D0DBF0" w:themeFill="accent5" w:themeFillTint="3F"/>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4472C4" w:themeColor="accent5"/>
        </w:tcBorders>
        <w:shd w:val="clear" w:color="auto" w:fill="D0DBF0" w:themeFill="accent5" w:themeFillTint="3F"/>
      </w:tcPr>
    </w:tblStylePr>
    <w:tblStylePr w:type="band2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4472C4" w:themeColor="accent5"/>
        </w:tcBorders>
      </w:tcPr>
    </w:tblStylePr>
  </w:style>
  <w:style w:type="table" w:styleId="-62">
    <w:name w:val="Light Grid Accent 6"/>
    <w:basedOn w:val="a1"/>
    <w:uiPriority w:val="62"/>
    <w:semiHidden/>
    <w:unhideWhenUsed/>
    <w:rsid w:val="007D1C4D"/>
    <w:pPr>
      <w:spacing w:after="0" w:line="240" w:lineRule="auto"/>
    </w:p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1f5">
    <w:name w:val="Medium Shading 1"/>
    <w:basedOn w:val="a1"/>
    <w:uiPriority w:val="63"/>
    <w:semiHidden/>
    <w:unhideWhenUsed/>
    <w:rsid w:val="007D1C4D"/>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1"/>
    <w:uiPriority w:val="63"/>
    <w:semiHidden/>
    <w:unhideWhenUsed/>
    <w:rsid w:val="007D1C4D"/>
    <w:pPr>
      <w:spacing w:after="0" w:line="240" w:lineRule="auto"/>
    </w:pPr>
    <w:tblPr>
      <w:tblStyleRowBandSize w:val="1"/>
      <w:tblStyleColBandSize w:val="1"/>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tblBorders>
    </w:tblPr>
    <w:tblStylePr w:type="firstRow">
      <w:pPr>
        <w:spacing w:before="0" w:after="0" w:line="240" w:lineRule="auto"/>
      </w:pPr>
      <w:rPr>
        <w:b/>
        <w:bCs/>
        <w:color w:val="FFFFFF" w:themeColor="background1"/>
      </w:rPr>
      <w:tblPr/>
      <w:tcPr>
        <w:tc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shd w:val="clear" w:color="auto" w:fill="5B9BD5" w:themeFill="accent1"/>
      </w:tcPr>
    </w:tblStylePr>
    <w:tblStylePr w:type="lastRow">
      <w:pPr>
        <w:spacing w:before="0" w:after="0" w:line="240" w:lineRule="auto"/>
      </w:pPr>
      <w:rPr>
        <w:b/>
        <w:bCs/>
      </w:rPr>
      <w:tblPr/>
      <w:tcPr>
        <w:tcBorders>
          <w:top w:val="double" w:sz="6"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1" w:themeFillTint="3F"/>
      </w:tcPr>
    </w:tblStylePr>
    <w:tblStylePr w:type="band1Horz">
      <w:tblPr/>
      <w:tcPr>
        <w:tcBorders>
          <w:insideH w:val="nil"/>
          <w:insideV w:val="nil"/>
        </w:tcBorders>
        <w:shd w:val="clear" w:color="auto" w:fill="D6E6F4" w:themeFill="accent1" w:themeFillTint="3F"/>
      </w:tcPr>
    </w:tblStylePr>
    <w:tblStylePr w:type="band2Horz">
      <w:tblPr/>
      <w:tcPr>
        <w:tcBorders>
          <w:insideH w:val="nil"/>
          <w:insideV w:val="nil"/>
        </w:tcBorders>
      </w:tcPr>
    </w:tblStylePr>
  </w:style>
  <w:style w:type="table" w:styleId="1-2">
    <w:name w:val="Medium Shading 1 Accent 2"/>
    <w:basedOn w:val="a1"/>
    <w:uiPriority w:val="63"/>
    <w:semiHidden/>
    <w:unhideWhenUsed/>
    <w:rsid w:val="007D1C4D"/>
    <w:pPr>
      <w:spacing w:after="0" w:line="240" w:lineRule="auto"/>
    </w:p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1-3">
    <w:name w:val="Medium Shading 1 Accent 3"/>
    <w:basedOn w:val="a1"/>
    <w:uiPriority w:val="63"/>
    <w:semiHidden/>
    <w:unhideWhenUsed/>
    <w:rsid w:val="007D1C4D"/>
    <w:pPr>
      <w:spacing w:after="0" w:line="240" w:lineRule="auto"/>
    </w:p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1-4">
    <w:name w:val="Medium Shading 1 Accent 4"/>
    <w:basedOn w:val="a1"/>
    <w:uiPriority w:val="63"/>
    <w:semiHidden/>
    <w:unhideWhenUsed/>
    <w:rsid w:val="007D1C4D"/>
    <w:pPr>
      <w:spacing w:after="0" w:line="240" w:lineRule="auto"/>
    </w:p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1-5">
    <w:name w:val="Medium Shading 1 Accent 5"/>
    <w:basedOn w:val="a1"/>
    <w:uiPriority w:val="63"/>
    <w:semiHidden/>
    <w:unhideWhenUsed/>
    <w:rsid w:val="007D1C4D"/>
    <w:pPr>
      <w:spacing w:after="0" w:line="240" w:lineRule="auto"/>
    </w:pPr>
    <w:tblPr>
      <w:tblStyleRowBandSize w:val="1"/>
      <w:tblStyleColBandSize w:val="1"/>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tblBorders>
    </w:tblPr>
    <w:tblStylePr w:type="firstRow">
      <w:pPr>
        <w:spacing w:before="0" w:after="0" w:line="240" w:lineRule="auto"/>
      </w:pPr>
      <w:rPr>
        <w:b/>
        <w:bCs/>
        <w:color w:val="FFFFFF" w:themeColor="background1"/>
      </w:rPr>
      <w:tblPr/>
      <w:tcPr>
        <w:tc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shd w:val="clear" w:color="auto" w:fill="4472C4" w:themeFill="accent5"/>
      </w:tcPr>
    </w:tblStylePr>
    <w:tblStylePr w:type="lastRow">
      <w:pPr>
        <w:spacing w:before="0" w:after="0" w:line="240" w:lineRule="auto"/>
      </w:pPr>
      <w:rPr>
        <w:b/>
        <w:bCs/>
      </w:rPr>
      <w:tblPr/>
      <w:tcPr>
        <w:tcBorders>
          <w:top w:val="double" w:sz="6"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5" w:themeFillTint="3F"/>
      </w:tcPr>
    </w:tblStylePr>
    <w:tblStylePr w:type="band1Horz">
      <w:tblPr/>
      <w:tcPr>
        <w:tcBorders>
          <w:insideH w:val="nil"/>
          <w:insideV w:val="nil"/>
        </w:tcBorders>
        <w:shd w:val="clear" w:color="auto" w:fill="D0DBF0" w:themeFill="accent5" w:themeFillTint="3F"/>
      </w:tcPr>
    </w:tblStylePr>
    <w:tblStylePr w:type="band2Horz">
      <w:tblPr/>
      <w:tcPr>
        <w:tcBorders>
          <w:insideH w:val="nil"/>
          <w:insideV w:val="nil"/>
        </w:tcBorders>
      </w:tcPr>
    </w:tblStylePr>
  </w:style>
  <w:style w:type="table" w:styleId="1-6">
    <w:name w:val="Medium Shading 1 Accent 6"/>
    <w:basedOn w:val="a1"/>
    <w:uiPriority w:val="63"/>
    <w:semiHidden/>
    <w:unhideWhenUsed/>
    <w:rsid w:val="007D1C4D"/>
    <w:pPr>
      <w:spacing w:after="0" w:line="240" w:lineRule="auto"/>
    </w:p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2c">
    <w:name w:val="Medium Shading 2"/>
    <w:basedOn w:val="a1"/>
    <w:uiPriority w:val="64"/>
    <w:semiHidden/>
    <w:unhideWhenUsed/>
    <w:rsid w:val="007D1C4D"/>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1">
    <w:name w:val="Medium Shading 2 Accent 1"/>
    <w:basedOn w:val="a1"/>
    <w:uiPriority w:val="64"/>
    <w:semiHidden/>
    <w:unhideWhenUsed/>
    <w:rsid w:val="007D1C4D"/>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5B9BD5" w:themeFill="accent1"/>
      </w:tcPr>
    </w:tblStylePr>
    <w:tblStylePr w:type="lastCol">
      <w:rPr>
        <w:b/>
        <w:bCs/>
        <w:color w:val="FFFFFF" w:themeColor="background1"/>
      </w:rPr>
      <w:tblPr/>
      <w:tcPr>
        <w:tcBorders>
          <w:left w:val="nil"/>
          <w:right w:val="nil"/>
          <w:insideH w:val="nil"/>
          <w:insideV w:val="nil"/>
        </w:tcBorders>
        <w:shd w:val="clear" w:color="auto" w:fill="5B9BD5"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2">
    <w:name w:val="Medium Shading 2 Accent 2"/>
    <w:basedOn w:val="a1"/>
    <w:uiPriority w:val="64"/>
    <w:semiHidden/>
    <w:unhideWhenUsed/>
    <w:rsid w:val="007D1C4D"/>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3">
    <w:name w:val="Medium Shading 2 Accent 3"/>
    <w:basedOn w:val="a1"/>
    <w:uiPriority w:val="64"/>
    <w:semiHidden/>
    <w:unhideWhenUsed/>
    <w:rsid w:val="007D1C4D"/>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4">
    <w:name w:val="Medium Shading 2 Accent 4"/>
    <w:basedOn w:val="a1"/>
    <w:uiPriority w:val="64"/>
    <w:semiHidden/>
    <w:unhideWhenUsed/>
    <w:rsid w:val="007D1C4D"/>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5">
    <w:name w:val="Medium Shading 2 Accent 5"/>
    <w:basedOn w:val="a1"/>
    <w:uiPriority w:val="64"/>
    <w:semiHidden/>
    <w:unhideWhenUsed/>
    <w:rsid w:val="007D1C4D"/>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472C4" w:themeFill="accent5"/>
      </w:tcPr>
    </w:tblStylePr>
    <w:tblStylePr w:type="lastCol">
      <w:rPr>
        <w:b/>
        <w:bCs/>
        <w:color w:val="FFFFFF" w:themeColor="background1"/>
      </w:rPr>
      <w:tblPr/>
      <w:tcPr>
        <w:tcBorders>
          <w:left w:val="nil"/>
          <w:right w:val="nil"/>
          <w:insideH w:val="nil"/>
          <w:insideV w:val="nil"/>
        </w:tcBorders>
        <w:shd w:val="clear" w:color="auto" w:fill="4472C4"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6">
    <w:name w:val="Medium Shading 2 Accent 6"/>
    <w:basedOn w:val="a1"/>
    <w:uiPriority w:val="64"/>
    <w:semiHidden/>
    <w:unhideWhenUsed/>
    <w:rsid w:val="007D1C4D"/>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1f6">
    <w:name w:val="Medium List 1"/>
    <w:basedOn w:val="a1"/>
    <w:uiPriority w:val="65"/>
    <w:semiHidden/>
    <w:unhideWhenUsed/>
    <w:rsid w:val="007D1C4D"/>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1"/>
    <w:uiPriority w:val="65"/>
    <w:semiHidden/>
    <w:unhideWhenUsed/>
    <w:rsid w:val="007D1C4D"/>
    <w:pPr>
      <w:spacing w:after="0" w:line="240" w:lineRule="auto"/>
    </w:pPr>
    <w:rPr>
      <w:color w:val="000000" w:themeColor="text1"/>
    </w:rPr>
    <w:tblPr>
      <w:tblStyleRowBandSize w:val="1"/>
      <w:tblStyleColBandSize w:val="1"/>
      <w:tblBorders>
        <w:top w:val="single" w:sz="8" w:space="0" w:color="5B9BD5" w:themeColor="accent1"/>
        <w:bottom w:val="single" w:sz="8" w:space="0" w:color="5B9BD5" w:themeColor="accent1"/>
      </w:tblBorders>
    </w:tblPr>
    <w:tblStylePr w:type="firstRow">
      <w:rPr>
        <w:rFonts w:asciiTheme="majorHAnsi" w:eastAsiaTheme="majorEastAsia" w:hAnsiTheme="majorHAnsi" w:cstheme="majorBidi"/>
      </w:rPr>
      <w:tblPr/>
      <w:tcPr>
        <w:tcBorders>
          <w:top w:val="nil"/>
          <w:bottom w:val="single" w:sz="8" w:space="0" w:color="5B9BD5" w:themeColor="accent1"/>
        </w:tcBorders>
      </w:tcPr>
    </w:tblStylePr>
    <w:tblStylePr w:type="lastRow">
      <w:rPr>
        <w:b/>
        <w:bCs/>
        <w:color w:val="44546A" w:themeColor="text2"/>
      </w:rPr>
      <w:tblPr/>
      <w:tcPr>
        <w:tcBorders>
          <w:top w:val="single" w:sz="8" w:space="0" w:color="5B9BD5" w:themeColor="accent1"/>
          <w:bottom w:val="single" w:sz="8" w:space="0" w:color="5B9BD5" w:themeColor="accent1"/>
        </w:tcBorders>
      </w:tcPr>
    </w:tblStylePr>
    <w:tblStylePr w:type="firstCol">
      <w:rPr>
        <w:b/>
        <w:bCs/>
      </w:rPr>
    </w:tblStylePr>
    <w:tblStylePr w:type="lastCol">
      <w:rPr>
        <w:b/>
        <w:bCs/>
      </w:rPr>
      <w:tblPr/>
      <w:tcPr>
        <w:tcBorders>
          <w:top w:val="single" w:sz="8" w:space="0" w:color="5B9BD5" w:themeColor="accent1"/>
          <w:bottom w:val="single" w:sz="8" w:space="0" w:color="5B9BD5" w:themeColor="accent1"/>
        </w:tcBorders>
      </w:tcPr>
    </w:tblStylePr>
    <w:tblStylePr w:type="band1Vert">
      <w:tblPr/>
      <w:tcPr>
        <w:shd w:val="clear" w:color="auto" w:fill="D6E6F4" w:themeFill="accent1" w:themeFillTint="3F"/>
      </w:tcPr>
    </w:tblStylePr>
    <w:tblStylePr w:type="band1Horz">
      <w:tblPr/>
      <w:tcPr>
        <w:shd w:val="clear" w:color="auto" w:fill="D6E6F4" w:themeFill="accent1" w:themeFillTint="3F"/>
      </w:tcPr>
    </w:tblStylePr>
  </w:style>
  <w:style w:type="table" w:styleId="1-20">
    <w:name w:val="Medium List 1 Accent 2"/>
    <w:basedOn w:val="a1"/>
    <w:uiPriority w:val="65"/>
    <w:semiHidden/>
    <w:unhideWhenUsed/>
    <w:rsid w:val="007D1C4D"/>
    <w:pPr>
      <w:spacing w:after="0" w:line="240" w:lineRule="auto"/>
    </w:pPr>
    <w:rPr>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1-30">
    <w:name w:val="Medium List 1 Accent 3"/>
    <w:basedOn w:val="a1"/>
    <w:uiPriority w:val="65"/>
    <w:semiHidden/>
    <w:unhideWhenUsed/>
    <w:rsid w:val="007D1C4D"/>
    <w:pPr>
      <w:spacing w:after="0" w:line="240" w:lineRule="auto"/>
    </w:pPr>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1-40">
    <w:name w:val="Medium List 1 Accent 4"/>
    <w:basedOn w:val="a1"/>
    <w:uiPriority w:val="65"/>
    <w:semiHidden/>
    <w:unhideWhenUsed/>
    <w:rsid w:val="007D1C4D"/>
    <w:pPr>
      <w:spacing w:after="0" w:line="240" w:lineRule="auto"/>
    </w:pPr>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1-50">
    <w:name w:val="Medium List 1 Accent 5"/>
    <w:basedOn w:val="a1"/>
    <w:uiPriority w:val="65"/>
    <w:semiHidden/>
    <w:unhideWhenUsed/>
    <w:rsid w:val="007D1C4D"/>
    <w:pPr>
      <w:spacing w:after="0" w:line="240" w:lineRule="auto"/>
    </w:pPr>
    <w:rPr>
      <w:color w:val="000000" w:themeColor="text1"/>
    </w:rPr>
    <w:tblPr>
      <w:tblStyleRowBandSize w:val="1"/>
      <w:tblStyleColBandSize w:val="1"/>
      <w:tblBorders>
        <w:top w:val="single" w:sz="8" w:space="0" w:color="4472C4" w:themeColor="accent5"/>
        <w:bottom w:val="single" w:sz="8" w:space="0" w:color="4472C4" w:themeColor="accent5"/>
      </w:tblBorders>
    </w:tblPr>
    <w:tblStylePr w:type="firstRow">
      <w:rPr>
        <w:rFonts w:asciiTheme="majorHAnsi" w:eastAsiaTheme="majorEastAsia" w:hAnsiTheme="majorHAnsi" w:cstheme="majorBidi"/>
      </w:rPr>
      <w:tblPr/>
      <w:tcPr>
        <w:tcBorders>
          <w:top w:val="nil"/>
          <w:bottom w:val="single" w:sz="8" w:space="0" w:color="4472C4" w:themeColor="accent5"/>
        </w:tcBorders>
      </w:tcPr>
    </w:tblStylePr>
    <w:tblStylePr w:type="lastRow">
      <w:rPr>
        <w:b/>
        <w:bCs/>
        <w:color w:val="44546A" w:themeColor="text2"/>
      </w:rPr>
      <w:tblPr/>
      <w:tcPr>
        <w:tcBorders>
          <w:top w:val="single" w:sz="8" w:space="0" w:color="4472C4" w:themeColor="accent5"/>
          <w:bottom w:val="single" w:sz="8" w:space="0" w:color="4472C4" w:themeColor="accent5"/>
        </w:tcBorders>
      </w:tcPr>
    </w:tblStylePr>
    <w:tblStylePr w:type="firstCol">
      <w:rPr>
        <w:b/>
        <w:bCs/>
      </w:rPr>
    </w:tblStylePr>
    <w:tblStylePr w:type="lastCol">
      <w:rPr>
        <w:b/>
        <w:bCs/>
      </w:rPr>
      <w:tblPr/>
      <w:tcPr>
        <w:tcBorders>
          <w:top w:val="single" w:sz="8" w:space="0" w:color="4472C4" w:themeColor="accent5"/>
          <w:bottom w:val="single" w:sz="8" w:space="0" w:color="4472C4" w:themeColor="accent5"/>
        </w:tcBorders>
      </w:tcPr>
    </w:tblStylePr>
    <w:tblStylePr w:type="band1Vert">
      <w:tblPr/>
      <w:tcPr>
        <w:shd w:val="clear" w:color="auto" w:fill="D0DBF0" w:themeFill="accent5" w:themeFillTint="3F"/>
      </w:tcPr>
    </w:tblStylePr>
    <w:tblStylePr w:type="band1Horz">
      <w:tblPr/>
      <w:tcPr>
        <w:shd w:val="clear" w:color="auto" w:fill="D0DBF0" w:themeFill="accent5" w:themeFillTint="3F"/>
      </w:tcPr>
    </w:tblStylePr>
  </w:style>
  <w:style w:type="table" w:styleId="1-60">
    <w:name w:val="Medium List 1 Accent 6"/>
    <w:basedOn w:val="a1"/>
    <w:uiPriority w:val="65"/>
    <w:semiHidden/>
    <w:unhideWhenUsed/>
    <w:rsid w:val="007D1C4D"/>
    <w:pPr>
      <w:spacing w:after="0" w:line="240" w:lineRule="auto"/>
    </w:pPr>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2d">
    <w:name w:val="Medium List 2"/>
    <w:basedOn w:val="a1"/>
    <w:uiPriority w:val="66"/>
    <w:semiHidden/>
    <w:unhideWhenUsed/>
    <w:rsid w:val="007D1C4D"/>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1"/>
    <w:uiPriority w:val="66"/>
    <w:semiHidden/>
    <w:unhideWhenUsed/>
    <w:rsid w:val="007D1C4D"/>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rPr>
        <w:sz w:val="24"/>
        <w:szCs w:val="24"/>
      </w:rPr>
      <w:tblPr/>
      <w:tcPr>
        <w:tcBorders>
          <w:top w:val="nil"/>
          <w:left w:val="nil"/>
          <w:bottom w:val="single" w:sz="24" w:space="0" w:color="5B9BD5"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1"/>
          <w:insideH w:val="nil"/>
          <w:insideV w:val="nil"/>
        </w:tcBorders>
        <w:shd w:val="clear" w:color="auto" w:fill="FFFFFF" w:themeFill="background1"/>
      </w:tcPr>
    </w:tblStylePr>
    <w:tblStylePr w:type="lastCol">
      <w:tblPr/>
      <w:tcPr>
        <w:tcBorders>
          <w:top w:val="nil"/>
          <w:left w:val="single" w:sz="8" w:space="0" w:color="5B9BD5"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top w:val="nil"/>
          <w:bottom w:val="nil"/>
          <w:insideH w:val="nil"/>
          <w:insideV w:val="nil"/>
        </w:tcBorders>
        <w:shd w:val="clear" w:color="auto" w:fill="D6E6F4"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1"/>
    <w:uiPriority w:val="66"/>
    <w:semiHidden/>
    <w:unhideWhenUsed/>
    <w:rsid w:val="007D1C4D"/>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1"/>
    <w:uiPriority w:val="66"/>
    <w:semiHidden/>
    <w:unhideWhenUsed/>
    <w:rsid w:val="007D1C4D"/>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1"/>
    <w:uiPriority w:val="66"/>
    <w:semiHidden/>
    <w:unhideWhenUsed/>
    <w:rsid w:val="007D1C4D"/>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1"/>
    <w:uiPriority w:val="66"/>
    <w:semiHidden/>
    <w:unhideWhenUsed/>
    <w:rsid w:val="007D1C4D"/>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tblBorders>
    </w:tblPr>
    <w:tblStylePr w:type="firstRow">
      <w:rPr>
        <w:sz w:val="24"/>
        <w:szCs w:val="24"/>
      </w:rPr>
      <w:tblPr/>
      <w:tcPr>
        <w:tcBorders>
          <w:top w:val="nil"/>
          <w:left w:val="nil"/>
          <w:bottom w:val="single" w:sz="24" w:space="0" w:color="4472C4"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5"/>
          <w:insideH w:val="nil"/>
          <w:insideV w:val="nil"/>
        </w:tcBorders>
        <w:shd w:val="clear" w:color="auto" w:fill="FFFFFF" w:themeFill="background1"/>
      </w:tcPr>
    </w:tblStylePr>
    <w:tblStylePr w:type="lastCol">
      <w:tblPr/>
      <w:tcPr>
        <w:tcBorders>
          <w:top w:val="nil"/>
          <w:left w:val="single" w:sz="8" w:space="0" w:color="4472C4"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top w:val="nil"/>
          <w:bottom w:val="nil"/>
          <w:insideH w:val="nil"/>
          <w:insideV w:val="nil"/>
        </w:tcBorders>
        <w:shd w:val="clear" w:color="auto" w:fill="D0DB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1"/>
    <w:uiPriority w:val="66"/>
    <w:semiHidden/>
    <w:unhideWhenUsed/>
    <w:rsid w:val="007D1C4D"/>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f7">
    <w:name w:val="Medium Grid 1"/>
    <w:basedOn w:val="a1"/>
    <w:uiPriority w:val="67"/>
    <w:semiHidden/>
    <w:unhideWhenUsed/>
    <w:rsid w:val="007D1C4D"/>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2">
    <w:name w:val="Medium Grid 1 Accent 1"/>
    <w:basedOn w:val="a1"/>
    <w:uiPriority w:val="67"/>
    <w:semiHidden/>
    <w:unhideWhenUsed/>
    <w:rsid w:val="007D1C4D"/>
    <w:pPr>
      <w:spacing w:after="0" w:line="240" w:lineRule="auto"/>
    </w:pPr>
    <w:tblPr>
      <w:tblStyleRowBandSize w:val="1"/>
      <w:tblStyleColBandSize w:val="1"/>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insideV w:val="single" w:sz="8" w:space="0" w:color="84B3DF" w:themeColor="accent1" w:themeTint="BF"/>
      </w:tblBorders>
    </w:tblPr>
    <w:tcPr>
      <w:shd w:val="clear" w:color="auto" w:fill="D6E6F4" w:themeFill="accent1" w:themeFillTint="3F"/>
    </w:tcPr>
    <w:tblStylePr w:type="firstRow">
      <w:rPr>
        <w:b/>
        <w:bCs/>
      </w:rPr>
    </w:tblStylePr>
    <w:tblStylePr w:type="lastRow">
      <w:rPr>
        <w:b/>
        <w:bCs/>
      </w:rPr>
      <w:tblPr/>
      <w:tcPr>
        <w:tcBorders>
          <w:top w:val="single" w:sz="18" w:space="0" w:color="84B3DF" w:themeColor="accent1" w:themeTint="BF"/>
        </w:tcBorders>
      </w:tcPr>
    </w:tblStylePr>
    <w:tblStylePr w:type="firstCol">
      <w:rPr>
        <w:b/>
        <w:bCs/>
      </w:rPr>
    </w:tblStylePr>
    <w:tblStylePr w:type="lastCol">
      <w:rPr>
        <w:b/>
        <w:bCs/>
      </w:rPr>
    </w:tblStylePr>
    <w:tblStylePr w:type="band1Vert">
      <w:tblPr/>
      <w:tcPr>
        <w:shd w:val="clear" w:color="auto" w:fill="ADCCEA" w:themeFill="accent1" w:themeFillTint="7F"/>
      </w:tcPr>
    </w:tblStylePr>
    <w:tblStylePr w:type="band1Horz">
      <w:tblPr/>
      <w:tcPr>
        <w:shd w:val="clear" w:color="auto" w:fill="ADCCEA" w:themeFill="accent1" w:themeFillTint="7F"/>
      </w:tcPr>
    </w:tblStylePr>
  </w:style>
  <w:style w:type="table" w:styleId="1-22">
    <w:name w:val="Medium Grid 1 Accent 2"/>
    <w:basedOn w:val="a1"/>
    <w:uiPriority w:val="67"/>
    <w:semiHidden/>
    <w:unhideWhenUsed/>
    <w:rsid w:val="007D1C4D"/>
    <w:pPr>
      <w:spacing w:after="0" w:line="240" w:lineRule="auto"/>
    </w:p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1-32">
    <w:name w:val="Medium Grid 1 Accent 3"/>
    <w:basedOn w:val="a1"/>
    <w:uiPriority w:val="67"/>
    <w:semiHidden/>
    <w:unhideWhenUsed/>
    <w:rsid w:val="007D1C4D"/>
    <w:pPr>
      <w:spacing w:after="0" w:line="240" w:lineRule="auto"/>
    </w:p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1-42">
    <w:name w:val="Medium Grid 1 Accent 4"/>
    <w:basedOn w:val="a1"/>
    <w:uiPriority w:val="67"/>
    <w:semiHidden/>
    <w:unhideWhenUsed/>
    <w:rsid w:val="007D1C4D"/>
    <w:pPr>
      <w:spacing w:after="0" w:line="240" w:lineRule="auto"/>
    </w:p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1-52">
    <w:name w:val="Medium Grid 1 Accent 5"/>
    <w:basedOn w:val="a1"/>
    <w:uiPriority w:val="67"/>
    <w:semiHidden/>
    <w:unhideWhenUsed/>
    <w:rsid w:val="007D1C4D"/>
    <w:pPr>
      <w:spacing w:after="0" w:line="240" w:lineRule="auto"/>
    </w:pPr>
    <w:tblPr>
      <w:tblStyleRowBandSize w:val="1"/>
      <w:tblStyleColBandSize w:val="1"/>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insideV w:val="single" w:sz="8" w:space="0" w:color="7295D2" w:themeColor="accent5" w:themeTint="BF"/>
      </w:tblBorders>
    </w:tblPr>
    <w:tcPr>
      <w:shd w:val="clear" w:color="auto" w:fill="D0DBF0" w:themeFill="accent5" w:themeFillTint="3F"/>
    </w:tcPr>
    <w:tblStylePr w:type="firstRow">
      <w:rPr>
        <w:b/>
        <w:bCs/>
      </w:rPr>
    </w:tblStylePr>
    <w:tblStylePr w:type="lastRow">
      <w:rPr>
        <w:b/>
        <w:bCs/>
      </w:rPr>
      <w:tblPr/>
      <w:tcPr>
        <w:tcBorders>
          <w:top w:val="single" w:sz="18" w:space="0" w:color="7295D2" w:themeColor="accent5" w:themeTint="BF"/>
        </w:tcBorders>
      </w:tcPr>
    </w:tblStylePr>
    <w:tblStylePr w:type="firstCol">
      <w:rPr>
        <w:b/>
        <w:bCs/>
      </w:rPr>
    </w:tblStylePr>
    <w:tblStylePr w:type="lastCol">
      <w:rPr>
        <w:b/>
        <w:bCs/>
      </w:r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table" w:styleId="1-62">
    <w:name w:val="Medium Grid 1 Accent 6"/>
    <w:basedOn w:val="a1"/>
    <w:uiPriority w:val="67"/>
    <w:semiHidden/>
    <w:unhideWhenUsed/>
    <w:rsid w:val="007D1C4D"/>
    <w:pPr>
      <w:spacing w:after="0" w:line="240" w:lineRule="auto"/>
    </w:p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2e">
    <w:name w:val="Medium Grid 2"/>
    <w:basedOn w:val="a1"/>
    <w:uiPriority w:val="68"/>
    <w:semiHidden/>
    <w:unhideWhenUsed/>
    <w:rsid w:val="007D1C4D"/>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2">
    <w:name w:val="Medium Grid 2 Accent 1"/>
    <w:basedOn w:val="a1"/>
    <w:uiPriority w:val="68"/>
    <w:semiHidden/>
    <w:unhideWhenUsed/>
    <w:rsid w:val="007D1C4D"/>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Pr>
    <w:tcPr>
      <w:shd w:val="clear" w:color="auto" w:fill="D6E6F4" w:themeFill="accent1" w:themeFillTint="3F"/>
    </w:tcPr>
    <w:tblStylePr w:type="firstRow">
      <w:rPr>
        <w:b/>
        <w:bCs/>
        <w:color w:val="000000" w:themeColor="text1"/>
      </w:rPr>
      <w:tblPr/>
      <w:tcPr>
        <w:shd w:val="clear" w:color="auto" w:fill="EEF5FB"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1" w:themeFillTint="33"/>
      </w:tcPr>
    </w:tblStylePr>
    <w:tblStylePr w:type="band1Vert">
      <w:tblPr/>
      <w:tcPr>
        <w:shd w:val="clear" w:color="auto" w:fill="ADCCEA" w:themeFill="accent1" w:themeFillTint="7F"/>
      </w:tcPr>
    </w:tblStylePr>
    <w:tblStylePr w:type="band1Horz">
      <w:tblPr/>
      <w:tcPr>
        <w:tcBorders>
          <w:insideH w:val="single" w:sz="6" w:space="0" w:color="5B9BD5" w:themeColor="accent1"/>
          <w:insideV w:val="single" w:sz="6" w:space="0" w:color="5B9BD5" w:themeColor="accent1"/>
        </w:tcBorders>
        <w:shd w:val="clear" w:color="auto" w:fill="ADCCEA" w:themeFill="accent1" w:themeFillTint="7F"/>
      </w:tcPr>
    </w:tblStylePr>
    <w:tblStylePr w:type="nwCell">
      <w:tblPr/>
      <w:tcPr>
        <w:shd w:val="clear" w:color="auto" w:fill="FFFFFF" w:themeFill="background1"/>
      </w:tcPr>
    </w:tblStylePr>
  </w:style>
  <w:style w:type="table" w:styleId="2-22">
    <w:name w:val="Medium Grid 2 Accent 2"/>
    <w:basedOn w:val="a1"/>
    <w:uiPriority w:val="68"/>
    <w:semiHidden/>
    <w:unhideWhenUsed/>
    <w:rsid w:val="007D1C4D"/>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2-32">
    <w:name w:val="Medium Grid 2 Accent 3"/>
    <w:basedOn w:val="a1"/>
    <w:uiPriority w:val="68"/>
    <w:semiHidden/>
    <w:unhideWhenUsed/>
    <w:rsid w:val="007D1C4D"/>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2-42">
    <w:name w:val="Medium Grid 2 Accent 4"/>
    <w:basedOn w:val="a1"/>
    <w:uiPriority w:val="68"/>
    <w:semiHidden/>
    <w:unhideWhenUsed/>
    <w:rsid w:val="007D1C4D"/>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2-52">
    <w:name w:val="Medium Grid 2 Accent 5"/>
    <w:basedOn w:val="a1"/>
    <w:uiPriority w:val="68"/>
    <w:semiHidden/>
    <w:unhideWhenUsed/>
    <w:rsid w:val="007D1C4D"/>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insideH w:val="single" w:sz="8" w:space="0" w:color="4472C4" w:themeColor="accent5"/>
        <w:insideV w:val="single" w:sz="8" w:space="0" w:color="4472C4" w:themeColor="accent5"/>
      </w:tblBorders>
    </w:tblPr>
    <w:tcPr>
      <w:shd w:val="clear" w:color="auto" w:fill="D0DBF0" w:themeFill="accent5" w:themeFillTint="3F"/>
    </w:tcPr>
    <w:tblStylePr w:type="firstRow">
      <w:rPr>
        <w:b/>
        <w:bCs/>
        <w:color w:val="000000" w:themeColor="text1"/>
      </w:rPr>
      <w:tblPr/>
      <w:tcPr>
        <w:shd w:val="clear" w:color="auto" w:fill="ECF1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5" w:themeFillTint="33"/>
      </w:tcPr>
    </w:tblStylePr>
    <w:tblStylePr w:type="band1Vert">
      <w:tblPr/>
      <w:tcPr>
        <w:shd w:val="clear" w:color="auto" w:fill="A1B8E1" w:themeFill="accent5" w:themeFillTint="7F"/>
      </w:tcPr>
    </w:tblStylePr>
    <w:tblStylePr w:type="band1Horz">
      <w:tblPr/>
      <w:tcPr>
        <w:tcBorders>
          <w:insideH w:val="single" w:sz="6" w:space="0" w:color="4472C4" w:themeColor="accent5"/>
          <w:insideV w:val="single" w:sz="6" w:space="0" w:color="4472C4" w:themeColor="accent5"/>
        </w:tcBorders>
        <w:shd w:val="clear" w:color="auto" w:fill="A1B8E1" w:themeFill="accent5" w:themeFillTint="7F"/>
      </w:tcPr>
    </w:tblStylePr>
    <w:tblStylePr w:type="nwCell">
      <w:tblPr/>
      <w:tcPr>
        <w:shd w:val="clear" w:color="auto" w:fill="FFFFFF" w:themeFill="background1"/>
      </w:tcPr>
    </w:tblStylePr>
  </w:style>
  <w:style w:type="table" w:styleId="2-62">
    <w:name w:val="Medium Grid 2 Accent 6"/>
    <w:basedOn w:val="a1"/>
    <w:uiPriority w:val="68"/>
    <w:semiHidden/>
    <w:unhideWhenUsed/>
    <w:rsid w:val="007D1C4D"/>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3a">
    <w:name w:val="Medium Grid 3"/>
    <w:basedOn w:val="a1"/>
    <w:uiPriority w:val="69"/>
    <w:semiHidden/>
    <w:unhideWhenUsed/>
    <w:rsid w:val="007D1C4D"/>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1"/>
    <w:uiPriority w:val="69"/>
    <w:semiHidden/>
    <w:unhideWhenUsed/>
    <w:rsid w:val="007D1C4D"/>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1" w:themeFillTint="7F"/>
      </w:tcPr>
    </w:tblStylePr>
  </w:style>
  <w:style w:type="table" w:styleId="3-2">
    <w:name w:val="Medium Grid 3 Accent 2"/>
    <w:basedOn w:val="a1"/>
    <w:uiPriority w:val="69"/>
    <w:semiHidden/>
    <w:unhideWhenUsed/>
    <w:rsid w:val="007D1C4D"/>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3-3">
    <w:name w:val="Medium Grid 3 Accent 3"/>
    <w:basedOn w:val="a1"/>
    <w:uiPriority w:val="69"/>
    <w:semiHidden/>
    <w:unhideWhenUsed/>
    <w:rsid w:val="007D1C4D"/>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3-4">
    <w:name w:val="Medium Grid 3 Accent 4"/>
    <w:basedOn w:val="a1"/>
    <w:uiPriority w:val="69"/>
    <w:semiHidden/>
    <w:unhideWhenUsed/>
    <w:rsid w:val="007D1C4D"/>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3-5">
    <w:name w:val="Medium Grid 3 Accent 5"/>
    <w:basedOn w:val="a1"/>
    <w:uiPriority w:val="69"/>
    <w:semiHidden/>
    <w:unhideWhenUsed/>
    <w:rsid w:val="007D1C4D"/>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5" w:themeFillTint="7F"/>
      </w:tcPr>
    </w:tblStylePr>
  </w:style>
  <w:style w:type="table" w:styleId="3-6">
    <w:name w:val="Medium Grid 3 Accent 6"/>
    <w:basedOn w:val="a1"/>
    <w:uiPriority w:val="69"/>
    <w:semiHidden/>
    <w:unhideWhenUsed/>
    <w:rsid w:val="007D1C4D"/>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aff9">
    <w:name w:val="Dark List"/>
    <w:basedOn w:val="a1"/>
    <w:uiPriority w:val="70"/>
    <w:semiHidden/>
    <w:unhideWhenUsed/>
    <w:rsid w:val="007D1C4D"/>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3">
    <w:name w:val="Dark List Accent 1"/>
    <w:basedOn w:val="a1"/>
    <w:uiPriority w:val="70"/>
    <w:semiHidden/>
    <w:unhideWhenUsed/>
    <w:rsid w:val="007D1C4D"/>
    <w:pPr>
      <w:spacing w:after="0" w:line="240" w:lineRule="auto"/>
    </w:pPr>
    <w:rPr>
      <w:color w:val="FFFFFF" w:themeColor="background1"/>
    </w:rPr>
    <w:tblPr>
      <w:tblStyleRowBandSize w:val="1"/>
      <w:tblStyleColBandSize w:val="1"/>
    </w:tblPr>
    <w:tcPr>
      <w:shd w:val="clear" w:color="auto" w:fill="5B9BD5"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1" w:themeFillShade="BF"/>
      </w:tcPr>
    </w:tblStylePr>
    <w:tblStylePr w:type="band1Vert">
      <w:tblPr/>
      <w:tcPr>
        <w:tcBorders>
          <w:top w:val="nil"/>
          <w:left w:val="nil"/>
          <w:bottom w:val="nil"/>
          <w:right w:val="nil"/>
          <w:insideH w:val="nil"/>
          <w:insideV w:val="nil"/>
        </w:tcBorders>
        <w:shd w:val="clear" w:color="auto" w:fill="2E74B5" w:themeFill="accent1" w:themeFillShade="BF"/>
      </w:tcPr>
    </w:tblStylePr>
    <w:tblStylePr w:type="band1Horz">
      <w:tblPr/>
      <w:tcPr>
        <w:tcBorders>
          <w:top w:val="nil"/>
          <w:left w:val="nil"/>
          <w:bottom w:val="nil"/>
          <w:right w:val="nil"/>
          <w:insideH w:val="nil"/>
          <w:insideV w:val="nil"/>
        </w:tcBorders>
        <w:shd w:val="clear" w:color="auto" w:fill="2E74B5" w:themeFill="accent1" w:themeFillShade="BF"/>
      </w:tcPr>
    </w:tblStylePr>
  </w:style>
  <w:style w:type="table" w:styleId="-23">
    <w:name w:val="Dark List Accent 2"/>
    <w:basedOn w:val="a1"/>
    <w:uiPriority w:val="70"/>
    <w:semiHidden/>
    <w:unhideWhenUsed/>
    <w:rsid w:val="007D1C4D"/>
    <w:pPr>
      <w:spacing w:after="0" w:line="240" w:lineRule="auto"/>
    </w:pPr>
    <w:rPr>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33">
    <w:name w:val="Dark List Accent 3"/>
    <w:basedOn w:val="a1"/>
    <w:uiPriority w:val="70"/>
    <w:semiHidden/>
    <w:unhideWhenUsed/>
    <w:rsid w:val="007D1C4D"/>
    <w:pPr>
      <w:spacing w:after="0" w:line="240" w:lineRule="auto"/>
    </w:pPr>
    <w:rPr>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43">
    <w:name w:val="Dark List Accent 4"/>
    <w:basedOn w:val="a1"/>
    <w:uiPriority w:val="70"/>
    <w:semiHidden/>
    <w:unhideWhenUsed/>
    <w:rsid w:val="007D1C4D"/>
    <w:pPr>
      <w:spacing w:after="0" w:line="240" w:lineRule="auto"/>
    </w:pPr>
    <w:rPr>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53">
    <w:name w:val="Dark List Accent 5"/>
    <w:basedOn w:val="a1"/>
    <w:uiPriority w:val="70"/>
    <w:semiHidden/>
    <w:unhideWhenUsed/>
    <w:rsid w:val="007D1C4D"/>
    <w:pPr>
      <w:spacing w:after="0" w:line="240" w:lineRule="auto"/>
    </w:pPr>
    <w:rPr>
      <w:color w:val="FFFFFF" w:themeColor="background1"/>
    </w:rPr>
    <w:tblPr>
      <w:tblStyleRowBandSize w:val="1"/>
      <w:tblStyleColBandSize w:val="1"/>
    </w:tblPr>
    <w:tcPr>
      <w:shd w:val="clear" w:color="auto" w:fill="4472C4"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5" w:themeFillShade="BF"/>
      </w:tcPr>
    </w:tblStylePr>
    <w:tblStylePr w:type="band1Vert">
      <w:tblPr/>
      <w:tcPr>
        <w:tcBorders>
          <w:top w:val="nil"/>
          <w:left w:val="nil"/>
          <w:bottom w:val="nil"/>
          <w:right w:val="nil"/>
          <w:insideH w:val="nil"/>
          <w:insideV w:val="nil"/>
        </w:tcBorders>
        <w:shd w:val="clear" w:color="auto" w:fill="2F5496" w:themeFill="accent5" w:themeFillShade="BF"/>
      </w:tcPr>
    </w:tblStylePr>
    <w:tblStylePr w:type="band1Horz">
      <w:tblPr/>
      <w:tcPr>
        <w:tcBorders>
          <w:top w:val="nil"/>
          <w:left w:val="nil"/>
          <w:bottom w:val="nil"/>
          <w:right w:val="nil"/>
          <w:insideH w:val="nil"/>
          <w:insideV w:val="nil"/>
        </w:tcBorders>
        <w:shd w:val="clear" w:color="auto" w:fill="2F5496" w:themeFill="accent5" w:themeFillShade="BF"/>
      </w:tcPr>
    </w:tblStylePr>
  </w:style>
  <w:style w:type="table" w:styleId="-63">
    <w:name w:val="Dark List Accent 6"/>
    <w:basedOn w:val="a1"/>
    <w:uiPriority w:val="70"/>
    <w:semiHidden/>
    <w:unhideWhenUsed/>
    <w:rsid w:val="007D1C4D"/>
    <w:pPr>
      <w:spacing w:after="0" w:line="240" w:lineRule="auto"/>
    </w:pPr>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affa">
    <w:name w:val="Colorful Shading"/>
    <w:basedOn w:val="a1"/>
    <w:uiPriority w:val="71"/>
    <w:semiHidden/>
    <w:unhideWhenUsed/>
    <w:rsid w:val="007D1C4D"/>
    <w:pPr>
      <w:spacing w:after="0" w:line="240" w:lineRule="auto"/>
    </w:pPr>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4">
    <w:name w:val="Colorful Shading Accent 1"/>
    <w:basedOn w:val="a1"/>
    <w:uiPriority w:val="71"/>
    <w:semiHidden/>
    <w:unhideWhenUsed/>
    <w:rsid w:val="007D1C4D"/>
    <w:pPr>
      <w:spacing w:after="0" w:line="240" w:lineRule="auto"/>
    </w:pPr>
    <w:rPr>
      <w:color w:val="000000" w:themeColor="text1"/>
    </w:rPr>
    <w:tblPr>
      <w:tblStyleRowBandSize w:val="1"/>
      <w:tblStyleColBandSize w:val="1"/>
      <w:tblBorders>
        <w:top w:val="single" w:sz="24" w:space="0" w:color="ED7D31" w:themeColor="accent2"/>
        <w:left w:val="single" w:sz="4" w:space="0" w:color="5B9BD5" w:themeColor="accent1"/>
        <w:bottom w:val="single" w:sz="4" w:space="0" w:color="5B9BD5" w:themeColor="accent1"/>
        <w:right w:val="single" w:sz="4" w:space="0" w:color="5B9BD5" w:themeColor="accent1"/>
        <w:insideH w:val="single" w:sz="4" w:space="0" w:color="FFFFFF" w:themeColor="background1"/>
        <w:insideV w:val="single" w:sz="4" w:space="0" w:color="FFFFFF" w:themeColor="background1"/>
      </w:tblBorders>
    </w:tblPr>
    <w:tcPr>
      <w:shd w:val="clear" w:color="auto" w:fill="EEF5FB"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1" w:themeFillShade="99"/>
      </w:tcPr>
    </w:tblStylePr>
    <w:tblStylePr w:type="firstCol">
      <w:rPr>
        <w:color w:val="FFFFFF" w:themeColor="background1"/>
      </w:rPr>
      <w:tblPr/>
      <w:tcPr>
        <w:tcBorders>
          <w:top w:val="nil"/>
          <w:left w:val="nil"/>
          <w:bottom w:val="nil"/>
          <w:right w:val="nil"/>
          <w:insideH w:val="single" w:sz="4" w:space="0" w:color="255D91" w:themeColor="accent1" w:themeShade="99"/>
          <w:insideV w:val="nil"/>
        </w:tcBorders>
        <w:shd w:val="clear" w:color="auto" w:fill="255D91"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1" w:themeFillShade="99"/>
      </w:tcPr>
    </w:tblStylePr>
    <w:tblStylePr w:type="band1Vert">
      <w:tblPr/>
      <w:tcPr>
        <w:shd w:val="clear" w:color="auto" w:fill="BDD6EE" w:themeFill="accent1" w:themeFillTint="66"/>
      </w:tcPr>
    </w:tblStylePr>
    <w:tblStylePr w:type="band1Horz">
      <w:tblPr/>
      <w:tcPr>
        <w:shd w:val="clear" w:color="auto" w:fill="ADCCEA" w:themeFill="accent1" w:themeFillTint="7F"/>
      </w:tcPr>
    </w:tblStylePr>
    <w:tblStylePr w:type="neCell">
      <w:rPr>
        <w:color w:val="000000" w:themeColor="text1"/>
      </w:rPr>
    </w:tblStylePr>
    <w:tblStylePr w:type="nwCell">
      <w:rPr>
        <w:color w:val="000000" w:themeColor="text1"/>
      </w:rPr>
    </w:tblStylePr>
  </w:style>
  <w:style w:type="table" w:styleId="-24">
    <w:name w:val="Colorful Shading Accent 2"/>
    <w:basedOn w:val="a1"/>
    <w:uiPriority w:val="71"/>
    <w:semiHidden/>
    <w:unhideWhenUsed/>
    <w:rsid w:val="007D1C4D"/>
    <w:pPr>
      <w:spacing w:after="0" w:line="240" w:lineRule="auto"/>
    </w:pPr>
    <w:rPr>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34">
    <w:name w:val="Colorful Shading Accent 3"/>
    <w:basedOn w:val="a1"/>
    <w:uiPriority w:val="71"/>
    <w:semiHidden/>
    <w:unhideWhenUsed/>
    <w:rsid w:val="007D1C4D"/>
    <w:pPr>
      <w:spacing w:after="0" w:line="240" w:lineRule="auto"/>
    </w:pPr>
    <w:rPr>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44">
    <w:name w:val="Colorful Shading Accent 4"/>
    <w:basedOn w:val="a1"/>
    <w:uiPriority w:val="71"/>
    <w:semiHidden/>
    <w:unhideWhenUsed/>
    <w:rsid w:val="007D1C4D"/>
    <w:pPr>
      <w:spacing w:after="0" w:line="240" w:lineRule="auto"/>
    </w:pPr>
    <w:rPr>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54">
    <w:name w:val="Colorful Shading Accent 5"/>
    <w:basedOn w:val="a1"/>
    <w:uiPriority w:val="71"/>
    <w:semiHidden/>
    <w:unhideWhenUsed/>
    <w:rsid w:val="007D1C4D"/>
    <w:pPr>
      <w:spacing w:after="0" w:line="240" w:lineRule="auto"/>
    </w:pPr>
    <w:rPr>
      <w:color w:val="000000" w:themeColor="text1"/>
    </w:rPr>
    <w:tblPr>
      <w:tblStyleRowBandSize w:val="1"/>
      <w:tblStyleColBandSize w:val="1"/>
      <w:tblBorders>
        <w:top w:val="single" w:sz="24" w:space="0" w:color="70AD47" w:themeColor="accent6"/>
        <w:left w:val="single" w:sz="4" w:space="0" w:color="4472C4" w:themeColor="accent5"/>
        <w:bottom w:val="single" w:sz="4" w:space="0" w:color="4472C4" w:themeColor="accent5"/>
        <w:right w:val="single" w:sz="4" w:space="0" w:color="4472C4" w:themeColor="accent5"/>
        <w:insideH w:val="single" w:sz="4" w:space="0" w:color="FFFFFF" w:themeColor="background1"/>
        <w:insideV w:val="single" w:sz="4" w:space="0" w:color="FFFFFF" w:themeColor="background1"/>
      </w:tblBorders>
    </w:tblPr>
    <w:tcPr>
      <w:shd w:val="clear" w:color="auto" w:fill="ECF1F9"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5" w:themeFillShade="99"/>
      </w:tcPr>
    </w:tblStylePr>
    <w:tblStylePr w:type="firstCol">
      <w:rPr>
        <w:color w:val="FFFFFF" w:themeColor="background1"/>
      </w:rPr>
      <w:tblPr/>
      <w:tcPr>
        <w:tcBorders>
          <w:top w:val="nil"/>
          <w:left w:val="nil"/>
          <w:bottom w:val="nil"/>
          <w:right w:val="nil"/>
          <w:insideH w:val="single" w:sz="4" w:space="0" w:color="264378" w:themeColor="accent5" w:themeShade="99"/>
          <w:insideV w:val="nil"/>
        </w:tcBorders>
        <w:shd w:val="clear" w:color="auto" w:fill="264378"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5" w:themeFillShade="99"/>
      </w:tcPr>
    </w:tblStylePr>
    <w:tblStylePr w:type="band1Vert">
      <w:tblPr/>
      <w:tcPr>
        <w:shd w:val="clear" w:color="auto" w:fill="B4C6E7" w:themeFill="accent5" w:themeFillTint="66"/>
      </w:tcPr>
    </w:tblStylePr>
    <w:tblStylePr w:type="band1Horz">
      <w:tblPr/>
      <w:tcPr>
        <w:shd w:val="clear" w:color="auto" w:fill="A1B8E1" w:themeFill="accent5" w:themeFillTint="7F"/>
      </w:tcPr>
    </w:tblStylePr>
    <w:tblStylePr w:type="neCell">
      <w:rPr>
        <w:color w:val="000000" w:themeColor="text1"/>
      </w:rPr>
    </w:tblStylePr>
    <w:tblStylePr w:type="nwCell">
      <w:rPr>
        <w:color w:val="000000" w:themeColor="text1"/>
      </w:rPr>
    </w:tblStylePr>
  </w:style>
  <w:style w:type="table" w:styleId="-64">
    <w:name w:val="Colorful Shading Accent 6"/>
    <w:basedOn w:val="a1"/>
    <w:uiPriority w:val="71"/>
    <w:semiHidden/>
    <w:unhideWhenUsed/>
    <w:rsid w:val="007D1C4D"/>
    <w:pPr>
      <w:spacing w:after="0" w:line="240" w:lineRule="auto"/>
    </w:pPr>
    <w:rPr>
      <w:color w:val="000000" w:themeColor="text1"/>
    </w:rPr>
    <w:tblPr>
      <w:tblStyleRowBandSize w:val="1"/>
      <w:tblStyleColBandSize w:val="1"/>
      <w:tblBorders>
        <w:top w:val="single" w:sz="24" w:space="0" w:color="4472C4"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4472C4"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affb">
    <w:name w:val="Colorful List"/>
    <w:basedOn w:val="a1"/>
    <w:uiPriority w:val="72"/>
    <w:semiHidden/>
    <w:unhideWhenUsed/>
    <w:rsid w:val="007D1C4D"/>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5">
    <w:name w:val="Colorful List Accent 1"/>
    <w:basedOn w:val="a1"/>
    <w:uiPriority w:val="72"/>
    <w:semiHidden/>
    <w:unhideWhenUsed/>
    <w:rsid w:val="007D1C4D"/>
    <w:pPr>
      <w:spacing w:after="0" w:line="240" w:lineRule="auto"/>
    </w:pPr>
    <w:rPr>
      <w:color w:val="000000" w:themeColor="text1"/>
    </w:rPr>
    <w:tblPr>
      <w:tblStyleRowBandSize w:val="1"/>
      <w:tblStyleColBandSize w:val="1"/>
    </w:tblPr>
    <w:tcPr>
      <w:shd w:val="clear" w:color="auto" w:fill="EEF5FB"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1" w:themeFillTint="3F"/>
      </w:tcPr>
    </w:tblStylePr>
    <w:tblStylePr w:type="band1Horz">
      <w:tblPr/>
      <w:tcPr>
        <w:shd w:val="clear" w:color="auto" w:fill="DEEAF6" w:themeFill="accent1" w:themeFillTint="33"/>
      </w:tcPr>
    </w:tblStylePr>
  </w:style>
  <w:style w:type="table" w:styleId="-25">
    <w:name w:val="Colorful List Accent 2"/>
    <w:basedOn w:val="a1"/>
    <w:uiPriority w:val="72"/>
    <w:semiHidden/>
    <w:unhideWhenUsed/>
    <w:rsid w:val="007D1C4D"/>
    <w:pPr>
      <w:spacing w:after="0" w:line="240" w:lineRule="auto"/>
    </w:pPr>
    <w:rPr>
      <w:color w:val="00000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35">
    <w:name w:val="Colorful List Accent 3"/>
    <w:basedOn w:val="a1"/>
    <w:uiPriority w:val="72"/>
    <w:semiHidden/>
    <w:unhideWhenUsed/>
    <w:rsid w:val="007D1C4D"/>
    <w:pPr>
      <w:spacing w:after="0" w:line="240" w:lineRule="auto"/>
    </w:pPr>
    <w:rPr>
      <w:color w:val="00000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45">
    <w:name w:val="Colorful List Accent 4"/>
    <w:basedOn w:val="a1"/>
    <w:uiPriority w:val="72"/>
    <w:semiHidden/>
    <w:unhideWhenUsed/>
    <w:rsid w:val="007D1C4D"/>
    <w:pPr>
      <w:spacing w:after="0" w:line="240" w:lineRule="auto"/>
    </w:pPr>
    <w:rPr>
      <w:color w:val="00000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55">
    <w:name w:val="Colorful List Accent 5"/>
    <w:basedOn w:val="a1"/>
    <w:uiPriority w:val="72"/>
    <w:semiHidden/>
    <w:unhideWhenUsed/>
    <w:rsid w:val="007D1C4D"/>
    <w:pPr>
      <w:spacing w:after="0" w:line="240" w:lineRule="auto"/>
    </w:pPr>
    <w:rPr>
      <w:color w:val="000000" w:themeColor="text1"/>
    </w:rPr>
    <w:tblPr>
      <w:tblStyleRowBandSize w:val="1"/>
      <w:tblStyleColBandSize w:val="1"/>
    </w:tblPr>
    <w:tcPr>
      <w:shd w:val="clear" w:color="auto" w:fill="ECF1F9"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5" w:themeFillTint="3F"/>
      </w:tcPr>
    </w:tblStylePr>
    <w:tblStylePr w:type="band1Horz">
      <w:tblPr/>
      <w:tcPr>
        <w:shd w:val="clear" w:color="auto" w:fill="D9E2F3" w:themeFill="accent5" w:themeFillTint="33"/>
      </w:tcPr>
    </w:tblStylePr>
  </w:style>
  <w:style w:type="table" w:styleId="-65">
    <w:name w:val="Colorful List Accent 6"/>
    <w:basedOn w:val="a1"/>
    <w:uiPriority w:val="72"/>
    <w:semiHidden/>
    <w:unhideWhenUsed/>
    <w:rsid w:val="007D1C4D"/>
    <w:pPr>
      <w:spacing w:after="0" w:line="240" w:lineRule="auto"/>
    </w:pPr>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259A0" w:themeFill="accent5" w:themeFillShade="CC"/>
      </w:tcPr>
    </w:tblStylePr>
    <w:tblStylePr w:type="lastRow">
      <w:rPr>
        <w:b/>
        <w:bCs/>
        <w:color w:val="3259A0"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affc">
    <w:name w:val="Colorful Grid"/>
    <w:basedOn w:val="a1"/>
    <w:uiPriority w:val="73"/>
    <w:semiHidden/>
    <w:unhideWhenUsed/>
    <w:rsid w:val="007D1C4D"/>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6">
    <w:name w:val="Colorful Grid Accent 1"/>
    <w:basedOn w:val="a1"/>
    <w:uiPriority w:val="73"/>
    <w:semiHidden/>
    <w:unhideWhenUsed/>
    <w:rsid w:val="007D1C4D"/>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EEAF6" w:themeFill="accent1" w:themeFillTint="33"/>
    </w:tcPr>
    <w:tblStylePr w:type="firstRow">
      <w:rPr>
        <w:b/>
        <w:bCs/>
      </w:rPr>
      <w:tblPr/>
      <w:tcPr>
        <w:shd w:val="clear" w:color="auto" w:fill="BDD6EE" w:themeFill="accent1" w:themeFillTint="66"/>
      </w:tcPr>
    </w:tblStylePr>
    <w:tblStylePr w:type="lastRow">
      <w:rPr>
        <w:b/>
        <w:bCs/>
        <w:color w:val="000000" w:themeColor="text1"/>
      </w:rPr>
      <w:tblPr/>
      <w:tcPr>
        <w:shd w:val="clear" w:color="auto" w:fill="BDD6EE" w:themeFill="accent1" w:themeFillTint="66"/>
      </w:tcPr>
    </w:tblStylePr>
    <w:tblStylePr w:type="firstCol">
      <w:rPr>
        <w:color w:val="FFFFFF" w:themeColor="background1"/>
      </w:rPr>
      <w:tblPr/>
      <w:tcPr>
        <w:shd w:val="clear" w:color="auto" w:fill="2E74B5" w:themeFill="accent1" w:themeFillShade="BF"/>
      </w:tcPr>
    </w:tblStylePr>
    <w:tblStylePr w:type="lastCol">
      <w:rPr>
        <w:color w:val="FFFFFF" w:themeColor="background1"/>
      </w:rPr>
      <w:tblPr/>
      <w:tcPr>
        <w:shd w:val="clear" w:color="auto" w:fill="2E74B5" w:themeFill="accent1" w:themeFillShade="BF"/>
      </w:tcPr>
    </w:tblStylePr>
    <w:tblStylePr w:type="band1Vert">
      <w:tblPr/>
      <w:tcPr>
        <w:shd w:val="clear" w:color="auto" w:fill="ADCCEA" w:themeFill="accent1" w:themeFillTint="7F"/>
      </w:tcPr>
    </w:tblStylePr>
    <w:tblStylePr w:type="band1Horz">
      <w:tblPr/>
      <w:tcPr>
        <w:shd w:val="clear" w:color="auto" w:fill="ADCCEA" w:themeFill="accent1" w:themeFillTint="7F"/>
      </w:tcPr>
    </w:tblStylePr>
  </w:style>
  <w:style w:type="table" w:styleId="-26">
    <w:name w:val="Colorful Grid Accent 2"/>
    <w:basedOn w:val="a1"/>
    <w:uiPriority w:val="73"/>
    <w:semiHidden/>
    <w:unhideWhenUsed/>
    <w:rsid w:val="007D1C4D"/>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36">
    <w:name w:val="Colorful Grid Accent 3"/>
    <w:basedOn w:val="a1"/>
    <w:uiPriority w:val="73"/>
    <w:semiHidden/>
    <w:unhideWhenUsed/>
    <w:rsid w:val="007D1C4D"/>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46">
    <w:name w:val="Colorful Grid Accent 4"/>
    <w:basedOn w:val="a1"/>
    <w:uiPriority w:val="73"/>
    <w:semiHidden/>
    <w:unhideWhenUsed/>
    <w:rsid w:val="007D1C4D"/>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56">
    <w:name w:val="Colorful Grid Accent 5"/>
    <w:basedOn w:val="a1"/>
    <w:uiPriority w:val="73"/>
    <w:semiHidden/>
    <w:unhideWhenUsed/>
    <w:rsid w:val="007D1C4D"/>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9E2F3" w:themeFill="accent5" w:themeFillTint="33"/>
    </w:tcPr>
    <w:tblStylePr w:type="firstRow">
      <w:rPr>
        <w:b/>
        <w:bCs/>
      </w:rPr>
      <w:tblPr/>
      <w:tcPr>
        <w:shd w:val="clear" w:color="auto" w:fill="B4C6E7" w:themeFill="accent5" w:themeFillTint="66"/>
      </w:tcPr>
    </w:tblStylePr>
    <w:tblStylePr w:type="lastRow">
      <w:rPr>
        <w:b/>
        <w:bCs/>
        <w:color w:val="000000" w:themeColor="text1"/>
      </w:rPr>
      <w:tblPr/>
      <w:tcPr>
        <w:shd w:val="clear" w:color="auto" w:fill="B4C6E7" w:themeFill="accent5" w:themeFillTint="66"/>
      </w:tcPr>
    </w:tblStylePr>
    <w:tblStylePr w:type="firstCol">
      <w:rPr>
        <w:color w:val="FFFFFF" w:themeColor="background1"/>
      </w:rPr>
      <w:tblPr/>
      <w:tcPr>
        <w:shd w:val="clear" w:color="auto" w:fill="2F5496" w:themeFill="accent5" w:themeFillShade="BF"/>
      </w:tcPr>
    </w:tblStylePr>
    <w:tblStylePr w:type="lastCol">
      <w:rPr>
        <w:color w:val="FFFFFF" w:themeColor="background1"/>
      </w:rPr>
      <w:tblPr/>
      <w:tcPr>
        <w:shd w:val="clear" w:color="auto" w:fill="2F5496" w:themeFill="accent5" w:themeFillShade="BF"/>
      </w:tc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table" w:styleId="-66">
    <w:name w:val="Colorful Grid Accent 6"/>
    <w:basedOn w:val="a1"/>
    <w:uiPriority w:val="73"/>
    <w:semiHidden/>
    <w:unhideWhenUsed/>
    <w:rsid w:val="007D1C4D"/>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styleId="affe">
    <w:name w:val="annotation text"/>
    <w:basedOn w:val="a"/>
    <w:link w:val="1fff1"/>
    <w:uiPriority w:val="99"/>
    <w:semiHidden/>
    <w:unhideWhenUsed/>
    <w:rsid w:val="007D1C4D"/>
    <w:pPr>
      <w:spacing w:line="240" w:lineRule="auto"/>
    </w:pPr>
    <w:rPr>
      <w:sz w:val="20"/>
      <w:szCs w:val="20"/>
    </w:rPr>
  </w:style>
  <w:style w:type="character" w:customStyle="1" w:styleId="1fff1">
    <w:name w:val="Текст примечания Знак1"/>
    <w:basedOn w:val="a0"/>
    <w:link w:val="affe"/>
    <w:uiPriority w:val="99"/>
    <w:semiHidden/>
    <w:rsid w:val="007D1C4D"/>
    <w:rPr>
      <w:sz w:val="20"/>
      <w:szCs w:val="20"/>
    </w:rPr>
  </w:style>
  <w:style w:type="paragraph" w:styleId="afff1">
    <w:name w:val="annotation subject"/>
    <w:basedOn w:val="affe"/>
    <w:next w:val="affe"/>
    <w:link w:val="afff0"/>
    <w:uiPriority w:val="99"/>
    <w:semiHidden/>
    <w:unhideWhenUsed/>
    <w:rsid w:val="007D1C4D"/>
    <w:rPr>
      <w:rFonts w:eastAsia="Times New Roman"/>
      <w:b/>
      <w:bCs/>
    </w:rPr>
  </w:style>
  <w:style w:type="character" w:customStyle="1" w:styleId="1fff2">
    <w:name w:val="Тема примечания Знак1"/>
    <w:basedOn w:val="1fff1"/>
    <w:link w:val="afff1"/>
    <w:uiPriority w:val="99"/>
    <w:semiHidden/>
    <w:rsid w:val="007D1C4D"/>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4.xml"/><Relationship Id="rId3" Type="http://schemas.openxmlformats.org/officeDocument/2006/relationships/settings" Target="settings.xml"/><Relationship Id="rId7" Type="http://schemas.openxmlformats.org/officeDocument/2006/relationships/footer" Target="footer3.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2.xml"/><Relationship Id="rId11" Type="http://schemas.openxmlformats.org/officeDocument/2006/relationships/fontTable" Target="fontTable.xml"/><Relationship Id="rId5" Type="http://schemas.openxmlformats.org/officeDocument/2006/relationships/footer" Target="footer1.xml"/><Relationship Id="rId10" Type="http://schemas.openxmlformats.org/officeDocument/2006/relationships/footer" Target="footer6.xml"/><Relationship Id="rId4" Type="http://schemas.openxmlformats.org/officeDocument/2006/relationships/webSettings" Target="webSettings.xml"/><Relationship Id="rId9" Type="http://schemas.openxmlformats.org/officeDocument/2006/relationships/footer" Target="footer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56</Pages>
  <Words>15734</Words>
  <Characters>89684</Characters>
  <Application>Microsoft Office Word</Application>
  <DocSecurity>0</DocSecurity>
  <Lines>747</Lines>
  <Paragraphs>210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105208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Ученик(ца)</dc:creator>
  <cp:keywords/>
  <dc:description/>
  <cp:lastModifiedBy>Ученик(ца)</cp:lastModifiedBy>
  <cp:revision>1</cp:revision>
  <dcterms:created xsi:type="dcterms:W3CDTF">2023-03-30T22:19:00Z</dcterms:created>
  <dcterms:modified xsi:type="dcterms:W3CDTF">2023-03-30T22:23:00Z</dcterms:modified>
</cp:coreProperties>
</file>